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829ED4" w14:textId="77777777" w:rsidR="000856CD" w:rsidRDefault="000856CD" w:rsidP="000856CD">
      <w:pPr>
        <w:jc w:val="center"/>
      </w:pPr>
      <w:r>
        <w:rPr>
          <w:noProof/>
          <w:color w:val="002060"/>
          <w:sz w:val="96"/>
          <w:szCs w:val="96"/>
          <w:lang w:eastAsia="ru-RU"/>
        </w:rPr>
        <w:drawing>
          <wp:inline distT="0" distB="0" distL="0" distR="0" wp14:anchorId="6534E6BA" wp14:editId="39846023">
            <wp:extent cx="1024492" cy="644502"/>
            <wp:effectExtent l="0" t="0" r="4445" b="3810"/>
            <wp:docPr id="1" name="Рисунок 1" descr="C:\Users\Сергей\AppData\Local\Microsoft\Windows\INetCache\Content.Word\Лейб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Сергей\AppData\Local\Microsoft\Windows\INetCache\Content.Word\Лейбл.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35992" r="33946" b="90476"/>
                    <a:stretch/>
                  </pic:blipFill>
                  <pic:spPr bwMode="auto">
                    <a:xfrm>
                      <a:off x="0" y="0"/>
                      <a:ext cx="1024492" cy="644502"/>
                    </a:xfrm>
                    <a:prstGeom prst="rect">
                      <a:avLst/>
                    </a:prstGeom>
                    <a:noFill/>
                    <a:ln>
                      <a:noFill/>
                    </a:ln>
                    <a:extLst>
                      <a:ext uri="{53640926-AAD7-44D8-BBD7-CCE9431645EC}">
                        <a14:shadowObscured xmlns:a14="http://schemas.microsoft.com/office/drawing/2010/main"/>
                      </a:ext>
                    </a:extLst>
                  </pic:spPr>
                </pic:pic>
              </a:graphicData>
            </a:graphic>
          </wp:inline>
        </w:drawing>
      </w:r>
    </w:p>
    <w:p w14:paraId="6813D439" w14:textId="77777777" w:rsidR="000856CD" w:rsidRPr="004A3F02" w:rsidRDefault="000856CD" w:rsidP="000856CD">
      <w:pPr>
        <w:jc w:val="center"/>
        <w:rPr>
          <w:rFonts w:ascii="Century Gothic" w:hAnsi="Century Gothic"/>
          <w:color w:val="002060"/>
          <w:sz w:val="16"/>
          <w:szCs w:val="16"/>
        </w:rPr>
      </w:pPr>
    </w:p>
    <w:p w14:paraId="5BC18B2A" w14:textId="77777777" w:rsidR="000856CD" w:rsidRPr="00A0333A" w:rsidRDefault="000856CD" w:rsidP="000856CD">
      <w:pPr>
        <w:jc w:val="center"/>
        <w:rPr>
          <w:rFonts w:ascii="Century Gothic" w:hAnsi="Century Gothic"/>
          <w:b/>
          <w:sz w:val="18"/>
          <w:szCs w:val="18"/>
        </w:rPr>
      </w:pPr>
      <w:r w:rsidRPr="00A0333A">
        <w:rPr>
          <w:rFonts w:ascii="Century Gothic" w:hAnsi="Century Gothic"/>
          <w:b/>
          <w:color w:val="002060"/>
          <w:sz w:val="18"/>
          <w:szCs w:val="18"/>
        </w:rPr>
        <w:t>ООО «ПРОЕКТНО-СТРОИТЕЛЬНАЯ КОМПАНИЯ»</w:t>
      </w:r>
    </w:p>
    <w:p w14:paraId="2B04AFCA" w14:textId="77777777" w:rsidR="000856CD" w:rsidRPr="00A0333A" w:rsidRDefault="000856CD" w:rsidP="000856CD">
      <w:pPr>
        <w:contextualSpacing/>
        <w:jc w:val="center"/>
        <w:rPr>
          <w:noProof/>
          <w:sz w:val="72"/>
          <w:szCs w:val="72"/>
          <w:lang w:eastAsia="ru-RU"/>
        </w:rPr>
      </w:pPr>
      <w:r w:rsidRPr="00A0333A">
        <w:rPr>
          <w:rFonts w:ascii="Century Gothic" w:hAnsi="Century Gothic"/>
          <w:color w:val="002060"/>
          <w:sz w:val="72"/>
          <w:szCs w:val="72"/>
        </w:rPr>
        <w:t>РУС</w:t>
      </w:r>
      <w:r w:rsidRPr="00A0333A">
        <w:rPr>
          <w:rFonts w:ascii="Century Gothic" w:hAnsi="Century Gothic"/>
          <w:b/>
          <w:color w:val="FF0000"/>
          <w:sz w:val="72"/>
          <w:szCs w:val="72"/>
        </w:rPr>
        <w:t>ПРОЕКТ</w:t>
      </w:r>
    </w:p>
    <w:p w14:paraId="6DD89094" w14:textId="77777777" w:rsidR="000856CD" w:rsidRDefault="000856CD" w:rsidP="000856CD">
      <w:pPr>
        <w:contextualSpacing/>
        <w:rPr>
          <w:rFonts w:ascii="Impact" w:hAnsi="Impact"/>
          <w:bCs/>
          <w:color w:val="A6A6A6"/>
          <w:spacing w:val="20"/>
          <w:sz w:val="40"/>
          <w:szCs w:val="40"/>
        </w:rPr>
      </w:pPr>
      <w:r>
        <w:rPr>
          <w:rFonts w:ascii="Impact" w:hAnsi="Impact"/>
          <w:bCs/>
          <w:color w:val="A6A6A6"/>
          <w:spacing w:val="20"/>
          <w:sz w:val="40"/>
          <w:szCs w:val="40"/>
        </w:rPr>
        <w:t xml:space="preserve"> </w:t>
      </w:r>
    </w:p>
    <w:p w14:paraId="282F6073" w14:textId="77777777" w:rsidR="000856CD" w:rsidRPr="00B84C62" w:rsidRDefault="000856CD" w:rsidP="000856CD">
      <w:pPr>
        <w:contextualSpacing/>
        <w:rPr>
          <w:rFonts w:ascii="Arial Black" w:hAnsi="Arial Black"/>
          <w:bCs/>
          <w:color w:val="002060"/>
          <w:spacing w:val="20"/>
          <w:sz w:val="16"/>
          <w:szCs w:val="16"/>
        </w:rPr>
      </w:pPr>
    </w:p>
    <w:p w14:paraId="3C93D7CC" w14:textId="77777777" w:rsidR="00C56EFD" w:rsidRPr="009D513C" w:rsidRDefault="000E6D8D" w:rsidP="00D1766B">
      <w:pPr>
        <w:jc w:val="center"/>
        <w:rPr>
          <w:b/>
        </w:rPr>
      </w:pPr>
      <w:r>
        <w:rPr>
          <w:rFonts w:cs="Arial"/>
          <w:b/>
          <w:bCs/>
          <w:i/>
          <w:color w:val="17365D"/>
          <w:spacing w:val="94"/>
          <w:sz w:val="16"/>
          <w:szCs w:val="16"/>
        </w:rPr>
        <w:t xml:space="preserve"> </w:t>
      </w:r>
      <w:r w:rsidR="00C56EFD" w:rsidRPr="00C4697D">
        <w:rPr>
          <w:b/>
        </w:rPr>
        <w:t>Заказчик</w:t>
      </w:r>
      <w:r w:rsidR="00C56EFD" w:rsidRPr="009D513C">
        <w:rPr>
          <w:b/>
        </w:rPr>
        <w:t>:</w:t>
      </w:r>
      <w:r>
        <w:rPr>
          <w:b/>
        </w:rPr>
        <w:t xml:space="preserve"> </w:t>
      </w:r>
      <w:r w:rsidR="00D1766B" w:rsidRPr="00D1766B">
        <w:rPr>
          <w:b/>
        </w:rPr>
        <w:t>Администрация муниципального образования Ки</w:t>
      </w:r>
      <w:r w:rsidR="00577DE2">
        <w:rPr>
          <w:b/>
        </w:rPr>
        <w:t>мо</w:t>
      </w:r>
      <w:r w:rsidR="00D1766B" w:rsidRPr="00D1766B">
        <w:rPr>
          <w:b/>
        </w:rPr>
        <w:t>вский район</w:t>
      </w:r>
    </w:p>
    <w:p w14:paraId="0ECA738C" w14:textId="77777777" w:rsidR="000856CD" w:rsidRPr="00A227FB" w:rsidRDefault="000856CD" w:rsidP="00C56EFD">
      <w:pPr>
        <w:jc w:val="center"/>
        <w:rPr>
          <w:rFonts w:eastAsia="Arial" w:cs="Arial"/>
          <w:b/>
          <w:bCs/>
          <w:color w:val="000000"/>
          <w:sz w:val="30"/>
          <w:szCs w:val="30"/>
        </w:rPr>
      </w:pPr>
    </w:p>
    <w:p w14:paraId="07BF6B73" w14:textId="77777777" w:rsidR="000856CD" w:rsidRDefault="000856CD" w:rsidP="000856CD">
      <w:pPr>
        <w:jc w:val="center"/>
        <w:rPr>
          <w:rFonts w:eastAsia="Arial" w:cs="Arial"/>
          <w:b/>
          <w:bCs/>
          <w:color w:val="000000"/>
          <w:sz w:val="30"/>
          <w:szCs w:val="30"/>
        </w:rPr>
      </w:pPr>
    </w:p>
    <w:p w14:paraId="5589C6FC" w14:textId="77777777" w:rsidR="000856CD" w:rsidRDefault="000856CD" w:rsidP="000856CD">
      <w:pPr>
        <w:jc w:val="center"/>
        <w:rPr>
          <w:rFonts w:eastAsia="Arial" w:cs="Arial"/>
          <w:b/>
          <w:bCs/>
          <w:color w:val="000000"/>
          <w:sz w:val="30"/>
          <w:szCs w:val="30"/>
        </w:rPr>
      </w:pPr>
    </w:p>
    <w:p w14:paraId="21A391D5" w14:textId="77777777" w:rsidR="000856CD" w:rsidRDefault="000856CD" w:rsidP="000856CD">
      <w:pPr>
        <w:jc w:val="center"/>
        <w:rPr>
          <w:rFonts w:eastAsia="Arial" w:cs="Arial"/>
          <w:b/>
          <w:bCs/>
          <w:color w:val="000000"/>
          <w:sz w:val="30"/>
          <w:szCs w:val="30"/>
        </w:rPr>
      </w:pPr>
    </w:p>
    <w:p w14:paraId="1B1E5B84" w14:textId="77777777" w:rsidR="00D1766B" w:rsidRPr="00A227FB" w:rsidRDefault="00D1766B" w:rsidP="000856CD">
      <w:pPr>
        <w:jc w:val="center"/>
        <w:rPr>
          <w:rFonts w:eastAsia="Arial" w:cs="Arial"/>
          <w:b/>
          <w:bCs/>
          <w:color w:val="000000"/>
          <w:sz w:val="30"/>
          <w:szCs w:val="30"/>
        </w:rPr>
      </w:pPr>
    </w:p>
    <w:p w14:paraId="76A9A733" w14:textId="77777777" w:rsidR="000856CD" w:rsidRPr="00A227FB" w:rsidRDefault="000856CD" w:rsidP="000856CD">
      <w:pPr>
        <w:pStyle w:val="3f1"/>
        <w:shd w:val="clear" w:color="auto" w:fill="FFFFFF"/>
        <w:spacing w:line="360" w:lineRule="auto"/>
        <w:ind w:left="555"/>
        <w:jc w:val="center"/>
        <w:rPr>
          <w:rFonts w:ascii="Palatino Linotype" w:hAnsi="Palatino Linotype"/>
          <w:b/>
          <w:color w:val="000000"/>
          <w:sz w:val="28"/>
          <w:szCs w:val="28"/>
        </w:rPr>
      </w:pPr>
      <w:r w:rsidRPr="00A227FB">
        <w:rPr>
          <w:rFonts w:ascii="Palatino Linotype" w:hAnsi="Palatino Linotype"/>
          <w:b/>
          <w:color w:val="000000"/>
          <w:sz w:val="28"/>
          <w:szCs w:val="28"/>
        </w:rPr>
        <w:t>ГЕНЕРАЛЬНЫЙ ПЛАН</w:t>
      </w:r>
    </w:p>
    <w:p w14:paraId="65803DF8" w14:textId="77777777" w:rsidR="00F73E0D" w:rsidRDefault="00F73E0D" w:rsidP="00C56EFD">
      <w:pPr>
        <w:pStyle w:val="3f1"/>
        <w:shd w:val="clear" w:color="auto" w:fill="FFFFFF"/>
        <w:ind w:left="556"/>
        <w:jc w:val="center"/>
        <w:rPr>
          <w:bCs/>
        </w:rPr>
      </w:pPr>
    </w:p>
    <w:p w14:paraId="03D64969" w14:textId="77777777" w:rsidR="00D1766B" w:rsidRPr="00D1766B" w:rsidRDefault="00D1766B" w:rsidP="00C56EFD">
      <w:pPr>
        <w:pStyle w:val="3f1"/>
        <w:shd w:val="clear" w:color="auto" w:fill="FFFFFF"/>
        <w:ind w:left="556"/>
        <w:jc w:val="center"/>
        <w:rPr>
          <w:b/>
          <w:sz w:val="32"/>
          <w:szCs w:val="32"/>
        </w:rPr>
      </w:pPr>
      <w:r w:rsidRPr="00D1766B">
        <w:rPr>
          <w:b/>
          <w:sz w:val="32"/>
          <w:szCs w:val="32"/>
        </w:rPr>
        <w:t>муниципального образования</w:t>
      </w:r>
      <w:r w:rsidR="0069731E">
        <w:rPr>
          <w:b/>
          <w:sz w:val="32"/>
          <w:szCs w:val="32"/>
        </w:rPr>
        <w:t xml:space="preserve"> Новольвовское</w:t>
      </w:r>
    </w:p>
    <w:p w14:paraId="4ECAED5A" w14:textId="77777777" w:rsidR="00F73E0D" w:rsidRPr="00D1766B" w:rsidRDefault="00D1766B" w:rsidP="00C56EFD">
      <w:pPr>
        <w:pStyle w:val="3f1"/>
        <w:shd w:val="clear" w:color="auto" w:fill="FFFFFF"/>
        <w:ind w:left="556"/>
        <w:jc w:val="center"/>
        <w:rPr>
          <w:b/>
          <w:color w:val="000000"/>
          <w:sz w:val="32"/>
          <w:szCs w:val="32"/>
        </w:rPr>
      </w:pPr>
      <w:r w:rsidRPr="00D1766B">
        <w:rPr>
          <w:b/>
          <w:sz w:val="32"/>
          <w:szCs w:val="32"/>
        </w:rPr>
        <w:t>Ки</w:t>
      </w:r>
      <w:r w:rsidR="00577DE2">
        <w:rPr>
          <w:b/>
          <w:sz w:val="32"/>
          <w:szCs w:val="32"/>
        </w:rPr>
        <w:t>мо</w:t>
      </w:r>
      <w:r w:rsidRPr="00D1766B">
        <w:rPr>
          <w:b/>
          <w:sz w:val="32"/>
          <w:szCs w:val="32"/>
        </w:rPr>
        <w:t>вского района</w:t>
      </w:r>
      <w:r w:rsidR="000E6D8D">
        <w:rPr>
          <w:b/>
          <w:color w:val="000000"/>
          <w:sz w:val="32"/>
          <w:szCs w:val="32"/>
        </w:rPr>
        <w:t xml:space="preserve"> </w:t>
      </w:r>
    </w:p>
    <w:p w14:paraId="5A0075FA" w14:textId="77777777" w:rsidR="00C56EFD" w:rsidRDefault="00C56EFD" w:rsidP="00C56EFD">
      <w:pPr>
        <w:pStyle w:val="3f1"/>
        <w:shd w:val="clear" w:color="auto" w:fill="FFFFFF"/>
        <w:ind w:left="556"/>
        <w:jc w:val="center"/>
        <w:rPr>
          <w:b/>
          <w:sz w:val="36"/>
          <w:szCs w:val="36"/>
        </w:rPr>
      </w:pPr>
    </w:p>
    <w:p w14:paraId="5EBAE151" w14:textId="77777777" w:rsidR="007B15AE" w:rsidRPr="0049761D" w:rsidRDefault="007B15AE" w:rsidP="007B15AE">
      <w:pPr>
        <w:ind w:left="426"/>
        <w:jc w:val="center"/>
        <w:rPr>
          <w:b/>
        </w:rPr>
      </w:pPr>
    </w:p>
    <w:p w14:paraId="4262D70A" w14:textId="77777777" w:rsidR="007B15AE" w:rsidRDefault="007B15AE" w:rsidP="007B15AE">
      <w:pPr>
        <w:ind w:left="426"/>
        <w:jc w:val="center"/>
        <w:rPr>
          <w:b/>
          <w:bCs/>
          <w:sz w:val="28"/>
          <w:szCs w:val="28"/>
        </w:rPr>
      </w:pPr>
      <w:r>
        <w:rPr>
          <w:b/>
          <w:bCs/>
          <w:sz w:val="28"/>
          <w:szCs w:val="28"/>
        </w:rPr>
        <w:t>ЧАСТЬ ΙΙ</w:t>
      </w:r>
    </w:p>
    <w:p w14:paraId="64E062B6" w14:textId="77777777" w:rsidR="007B15AE" w:rsidRDefault="007B15AE" w:rsidP="007B15AE">
      <w:pPr>
        <w:ind w:left="426"/>
        <w:jc w:val="center"/>
        <w:rPr>
          <w:b/>
          <w:bCs/>
          <w:sz w:val="28"/>
          <w:szCs w:val="28"/>
        </w:rPr>
      </w:pPr>
    </w:p>
    <w:p w14:paraId="0F37D648" w14:textId="77777777" w:rsidR="007B15AE" w:rsidRPr="00D40EEF" w:rsidRDefault="007B15AE" w:rsidP="007B15AE">
      <w:pPr>
        <w:ind w:left="426"/>
        <w:jc w:val="center"/>
        <w:rPr>
          <w:b/>
          <w:caps/>
        </w:rPr>
      </w:pPr>
      <w:r w:rsidRPr="00D40EEF">
        <w:rPr>
          <w:b/>
          <w:bCs/>
          <w:caps/>
          <w:sz w:val="28"/>
          <w:szCs w:val="28"/>
        </w:rPr>
        <w:t xml:space="preserve"> </w:t>
      </w:r>
      <w:r w:rsidRPr="00D40EEF">
        <w:rPr>
          <w:b/>
          <w:bCs/>
          <w:iCs/>
          <w:caps/>
          <w:color w:val="000000"/>
          <w:sz w:val="32"/>
          <w:szCs w:val="32"/>
        </w:rPr>
        <w:t>Материалы по обоснованию</w:t>
      </w:r>
    </w:p>
    <w:p w14:paraId="6C244CCA" w14:textId="77777777" w:rsidR="007B15AE" w:rsidRPr="0049761D" w:rsidRDefault="007B15AE" w:rsidP="007B15AE">
      <w:pPr>
        <w:ind w:left="426"/>
        <w:jc w:val="center"/>
        <w:rPr>
          <w:b/>
        </w:rPr>
      </w:pPr>
    </w:p>
    <w:p w14:paraId="47A2C9E8" w14:textId="77777777" w:rsidR="007B15AE" w:rsidRPr="0049761D" w:rsidRDefault="007B15AE" w:rsidP="007B15AE">
      <w:pPr>
        <w:ind w:left="426"/>
        <w:jc w:val="both"/>
        <w:rPr>
          <w:b/>
        </w:rPr>
      </w:pPr>
    </w:p>
    <w:p w14:paraId="4B28B21B" w14:textId="77777777" w:rsidR="007B15AE" w:rsidRPr="0049761D" w:rsidRDefault="007B15AE" w:rsidP="007B15AE">
      <w:pPr>
        <w:ind w:left="426"/>
        <w:jc w:val="both"/>
        <w:rPr>
          <w:b/>
        </w:rPr>
      </w:pPr>
    </w:p>
    <w:p w14:paraId="73459411" w14:textId="77777777" w:rsidR="007B15AE" w:rsidRPr="0049761D" w:rsidRDefault="000E6D8D" w:rsidP="007B15AE">
      <w:pPr>
        <w:ind w:left="426"/>
        <w:jc w:val="both"/>
        <w:rPr>
          <w:b/>
          <w:i/>
        </w:rPr>
      </w:pPr>
      <w:r>
        <w:rPr>
          <w:b/>
          <w:i/>
        </w:rPr>
        <w:t xml:space="preserve"> </w:t>
      </w:r>
    </w:p>
    <w:p w14:paraId="4F4E3D58" w14:textId="77777777" w:rsidR="007B15AE" w:rsidRPr="0049761D" w:rsidRDefault="007B15AE" w:rsidP="007B15AE">
      <w:pPr>
        <w:ind w:left="426"/>
        <w:jc w:val="both"/>
        <w:rPr>
          <w:b/>
        </w:rPr>
      </w:pPr>
    </w:p>
    <w:p w14:paraId="07944BD6" w14:textId="77777777" w:rsidR="007B15AE" w:rsidRPr="0049761D" w:rsidRDefault="007B15AE" w:rsidP="007B15AE">
      <w:pPr>
        <w:ind w:left="426"/>
        <w:jc w:val="both"/>
        <w:rPr>
          <w:b/>
        </w:rPr>
      </w:pPr>
    </w:p>
    <w:p w14:paraId="5F2E15AD" w14:textId="77777777" w:rsidR="007B15AE" w:rsidRDefault="007B15AE" w:rsidP="007B15AE">
      <w:pPr>
        <w:ind w:left="426"/>
        <w:jc w:val="both"/>
        <w:rPr>
          <w:b/>
        </w:rPr>
      </w:pPr>
    </w:p>
    <w:p w14:paraId="06026BE3" w14:textId="77777777" w:rsidR="007B15AE" w:rsidRDefault="007B15AE" w:rsidP="007B15AE">
      <w:pPr>
        <w:ind w:left="426"/>
        <w:jc w:val="both"/>
        <w:rPr>
          <w:b/>
        </w:rPr>
      </w:pPr>
    </w:p>
    <w:p w14:paraId="25F1955E" w14:textId="77777777" w:rsidR="007B15AE" w:rsidRDefault="007B15AE" w:rsidP="007B15AE">
      <w:pPr>
        <w:ind w:left="426"/>
        <w:jc w:val="both"/>
        <w:rPr>
          <w:b/>
        </w:rPr>
      </w:pPr>
    </w:p>
    <w:p w14:paraId="3FFC0FF0" w14:textId="77777777" w:rsidR="007B15AE" w:rsidRDefault="007B15AE" w:rsidP="007B15AE">
      <w:pPr>
        <w:ind w:left="426"/>
        <w:jc w:val="both"/>
        <w:rPr>
          <w:b/>
        </w:rPr>
      </w:pPr>
    </w:p>
    <w:p w14:paraId="43FC4D65" w14:textId="77777777" w:rsidR="007B15AE" w:rsidRDefault="007B15AE" w:rsidP="007B15AE">
      <w:pPr>
        <w:ind w:left="426"/>
        <w:jc w:val="both"/>
        <w:rPr>
          <w:b/>
        </w:rPr>
      </w:pPr>
    </w:p>
    <w:p w14:paraId="4131E20D" w14:textId="77777777" w:rsidR="007B15AE" w:rsidRDefault="007B15AE" w:rsidP="007B15AE">
      <w:pPr>
        <w:ind w:left="426"/>
        <w:jc w:val="both"/>
        <w:rPr>
          <w:b/>
        </w:rPr>
      </w:pPr>
    </w:p>
    <w:p w14:paraId="31B9D5B4" w14:textId="77777777" w:rsidR="007B15AE" w:rsidRDefault="007B15AE" w:rsidP="007B15AE">
      <w:pPr>
        <w:ind w:left="426"/>
        <w:jc w:val="both"/>
        <w:rPr>
          <w:b/>
        </w:rPr>
      </w:pPr>
    </w:p>
    <w:p w14:paraId="41483115" w14:textId="77777777" w:rsidR="007B15AE" w:rsidRDefault="007B15AE" w:rsidP="007B15AE">
      <w:pPr>
        <w:ind w:left="426"/>
        <w:jc w:val="both"/>
        <w:rPr>
          <w:b/>
        </w:rPr>
      </w:pPr>
    </w:p>
    <w:p w14:paraId="098FD28A" w14:textId="77777777" w:rsidR="007B15AE" w:rsidRDefault="007B15AE" w:rsidP="007B15AE">
      <w:pPr>
        <w:ind w:left="426"/>
        <w:jc w:val="center"/>
        <w:rPr>
          <w:b/>
        </w:rPr>
      </w:pPr>
    </w:p>
    <w:p w14:paraId="6D8CBECA" w14:textId="77777777" w:rsidR="00351E23" w:rsidRDefault="00351E23" w:rsidP="007B15AE">
      <w:pPr>
        <w:ind w:left="426"/>
        <w:jc w:val="center"/>
        <w:rPr>
          <w:b/>
        </w:rPr>
      </w:pPr>
    </w:p>
    <w:p w14:paraId="4B80303C" w14:textId="77777777" w:rsidR="00351E23" w:rsidRDefault="00351E23" w:rsidP="007B15AE">
      <w:pPr>
        <w:ind w:left="426"/>
        <w:jc w:val="center"/>
        <w:rPr>
          <w:b/>
        </w:rPr>
      </w:pPr>
    </w:p>
    <w:p w14:paraId="0FC75A85" w14:textId="77777777" w:rsidR="00351E23" w:rsidRDefault="00351E23" w:rsidP="007B15AE">
      <w:pPr>
        <w:ind w:left="426"/>
        <w:jc w:val="center"/>
        <w:rPr>
          <w:b/>
        </w:rPr>
      </w:pPr>
    </w:p>
    <w:p w14:paraId="6DE8694B" w14:textId="77777777" w:rsidR="00351E23" w:rsidRDefault="00351E23" w:rsidP="007B15AE">
      <w:pPr>
        <w:ind w:left="426"/>
        <w:jc w:val="center"/>
        <w:rPr>
          <w:b/>
        </w:rPr>
      </w:pPr>
    </w:p>
    <w:p w14:paraId="081C5F4E" w14:textId="77777777" w:rsidR="00454F7B" w:rsidRDefault="00454F7B" w:rsidP="007B15AE">
      <w:pPr>
        <w:ind w:left="426"/>
        <w:jc w:val="center"/>
        <w:rPr>
          <w:b/>
        </w:rPr>
      </w:pPr>
    </w:p>
    <w:p w14:paraId="4380ECF5" w14:textId="77777777" w:rsidR="00454F7B" w:rsidRDefault="00454F7B" w:rsidP="007B15AE">
      <w:pPr>
        <w:ind w:left="426"/>
        <w:jc w:val="center"/>
        <w:rPr>
          <w:b/>
        </w:rPr>
      </w:pPr>
    </w:p>
    <w:p w14:paraId="440F40A1" w14:textId="77777777" w:rsidR="00454F7B" w:rsidRDefault="00454F7B" w:rsidP="007B15AE">
      <w:pPr>
        <w:ind w:left="426"/>
        <w:jc w:val="center"/>
        <w:rPr>
          <w:b/>
        </w:rPr>
      </w:pPr>
    </w:p>
    <w:p w14:paraId="182F4139" w14:textId="77777777" w:rsidR="007B15AE" w:rsidRDefault="007B15AE" w:rsidP="007B15AE">
      <w:pPr>
        <w:ind w:left="426"/>
        <w:jc w:val="center"/>
        <w:rPr>
          <w:b/>
        </w:rPr>
      </w:pPr>
    </w:p>
    <w:p w14:paraId="67E5EE4A" w14:textId="29C374EF" w:rsidR="007B15AE" w:rsidRDefault="007B15AE" w:rsidP="007B15AE">
      <w:pPr>
        <w:ind w:left="426"/>
        <w:jc w:val="center"/>
        <w:rPr>
          <w:b/>
        </w:rPr>
      </w:pPr>
      <w:r w:rsidRPr="00F73E0D">
        <w:rPr>
          <w:b/>
        </w:rPr>
        <w:t>20</w:t>
      </w:r>
      <w:r w:rsidR="001B146E">
        <w:rPr>
          <w:b/>
        </w:rPr>
        <w:t>20</w:t>
      </w:r>
      <w:r w:rsidRPr="00F73E0D">
        <w:rPr>
          <w:b/>
        </w:rPr>
        <w:t xml:space="preserve"> год</w:t>
      </w:r>
    </w:p>
    <w:p w14:paraId="7AF36AC4" w14:textId="77777777" w:rsidR="00351E23" w:rsidRPr="0049761D" w:rsidRDefault="00351E23" w:rsidP="007B15AE">
      <w:pPr>
        <w:ind w:left="426"/>
        <w:jc w:val="center"/>
        <w:rPr>
          <w:b/>
        </w:rPr>
      </w:pPr>
    </w:p>
    <w:p w14:paraId="6753D1E5" w14:textId="77777777" w:rsidR="007B15AE" w:rsidRDefault="007B15AE" w:rsidP="007B15AE">
      <w:pPr>
        <w:jc w:val="center"/>
        <w:rPr>
          <w:b/>
          <w:caps/>
          <w:sz w:val="28"/>
          <w:szCs w:val="28"/>
        </w:rPr>
      </w:pPr>
    </w:p>
    <w:p w14:paraId="15A81F3A" w14:textId="77777777" w:rsidR="000856CD" w:rsidRPr="007F275B" w:rsidRDefault="000E6D8D" w:rsidP="000856CD">
      <w:pPr>
        <w:contextualSpacing/>
        <w:jc w:val="center"/>
        <w:rPr>
          <w:b/>
          <w:caps/>
          <w:sz w:val="28"/>
          <w:szCs w:val="28"/>
        </w:rPr>
      </w:pPr>
      <w:r>
        <w:rPr>
          <w:b/>
          <w:caps/>
          <w:sz w:val="28"/>
          <w:szCs w:val="28"/>
        </w:rPr>
        <w:lastRenderedPageBreak/>
        <w:t xml:space="preserve"> </w:t>
      </w:r>
      <w:r w:rsidR="000856CD" w:rsidRPr="007F275B">
        <w:rPr>
          <w:b/>
          <w:caps/>
          <w:sz w:val="28"/>
          <w:szCs w:val="28"/>
        </w:rPr>
        <w:t>Общество с ограниченной ответственностью</w:t>
      </w:r>
    </w:p>
    <w:p w14:paraId="6DC2B029" w14:textId="77777777" w:rsidR="000856CD" w:rsidRDefault="000E6D8D" w:rsidP="000856CD">
      <w:pPr>
        <w:contextualSpacing/>
        <w:jc w:val="center"/>
        <w:rPr>
          <w:b/>
          <w:caps/>
          <w:sz w:val="28"/>
          <w:szCs w:val="28"/>
        </w:rPr>
      </w:pPr>
      <w:r>
        <w:rPr>
          <w:b/>
          <w:caps/>
          <w:sz w:val="28"/>
          <w:szCs w:val="28"/>
        </w:rPr>
        <w:t xml:space="preserve"> </w:t>
      </w:r>
      <w:r w:rsidR="000856CD">
        <w:rPr>
          <w:b/>
          <w:caps/>
          <w:sz w:val="28"/>
          <w:szCs w:val="28"/>
        </w:rPr>
        <w:t>«Проектно-строительная компания</w:t>
      </w:r>
    </w:p>
    <w:p w14:paraId="60ED08A8" w14:textId="77777777" w:rsidR="000856CD" w:rsidRPr="007F275B" w:rsidRDefault="000856CD" w:rsidP="000856CD">
      <w:pPr>
        <w:contextualSpacing/>
        <w:jc w:val="center"/>
        <w:rPr>
          <w:b/>
          <w:caps/>
          <w:sz w:val="28"/>
          <w:szCs w:val="28"/>
        </w:rPr>
      </w:pPr>
      <w:r w:rsidRPr="007F275B">
        <w:rPr>
          <w:b/>
          <w:caps/>
          <w:sz w:val="28"/>
          <w:szCs w:val="28"/>
        </w:rPr>
        <w:t>«</w:t>
      </w:r>
      <w:r>
        <w:rPr>
          <w:b/>
          <w:caps/>
          <w:sz w:val="28"/>
          <w:szCs w:val="28"/>
        </w:rPr>
        <w:t>РУСПРОЕКТ</w:t>
      </w:r>
      <w:r w:rsidRPr="007F275B">
        <w:rPr>
          <w:b/>
          <w:caps/>
          <w:sz w:val="28"/>
          <w:szCs w:val="28"/>
        </w:rPr>
        <w:t>»</w:t>
      </w:r>
    </w:p>
    <w:p w14:paraId="0072074D" w14:textId="77777777" w:rsidR="000856CD" w:rsidRDefault="000856CD" w:rsidP="000856CD">
      <w:pPr>
        <w:contextualSpacing/>
        <w:rPr>
          <w:sz w:val="28"/>
          <w:szCs w:val="28"/>
        </w:rPr>
      </w:pPr>
    </w:p>
    <w:p w14:paraId="318EC886" w14:textId="77777777" w:rsidR="000856CD" w:rsidRPr="003C38EA" w:rsidRDefault="000856CD" w:rsidP="000856CD">
      <w:pPr>
        <w:contextualSpacing/>
        <w:rPr>
          <w:sz w:val="28"/>
          <w:szCs w:val="28"/>
        </w:rPr>
      </w:pPr>
    </w:p>
    <w:p w14:paraId="4DAF9552" w14:textId="77777777" w:rsidR="00C56EFD" w:rsidRDefault="00C56EFD" w:rsidP="00C56EFD">
      <w:pPr>
        <w:jc w:val="center"/>
        <w:rPr>
          <w:b/>
        </w:rPr>
      </w:pPr>
    </w:p>
    <w:p w14:paraId="64004B8F" w14:textId="77777777" w:rsidR="00C56EFD" w:rsidRDefault="00C56EFD" w:rsidP="00C56EFD">
      <w:pPr>
        <w:jc w:val="center"/>
        <w:rPr>
          <w:b/>
        </w:rPr>
      </w:pPr>
    </w:p>
    <w:p w14:paraId="7A5F8A28" w14:textId="77777777" w:rsidR="00C56EFD" w:rsidRDefault="00C56EFD" w:rsidP="00C56EFD">
      <w:pPr>
        <w:jc w:val="center"/>
        <w:rPr>
          <w:b/>
        </w:rPr>
      </w:pPr>
    </w:p>
    <w:p w14:paraId="3E441F3C" w14:textId="77777777" w:rsidR="00C56EFD" w:rsidRDefault="00C56EFD" w:rsidP="00C56EFD">
      <w:pPr>
        <w:jc w:val="center"/>
        <w:rPr>
          <w:b/>
        </w:rPr>
      </w:pPr>
    </w:p>
    <w:p w14:paraId="566F20A1" w14:textId="77777777" w:rsidR="00C56EFD" w:rsidRDefault="00C56EFD" w:rsidP="00C56EFD">
      <w:pPr>
        <w:jc w:val="center"/>
        <w:rPr>
          <w:b/>
        </w:rPr>
      </w:pPr>
    </w:p>
    <w:p w14:paraId="0043A68B" w14:textId="77777777" w:rsidR="00C56EFD" w:rsidRDefault="00C56EFD" w:rsidP="00C56EFD">
      <w:pPr>
        <w:jc w:val="center"/>
        <w:rPr>
          <w:b/>
        </w:rPr>
      </w:pPr>
    </w:p>
    <w:p w14:paraId="3E58E51C" w14:textId="77777777" w:rsidR="00F73E0D" w:rsidRPr="009D513C" w:rsidRDefault="00D1766B" w:rsidP="00F73E0D">
      <w:pPr>
        <w:jc w:val="center"/>
        <w:rPr>
          <w:b/>
        </w:rPr>
      </w:pPr>
      <w:r w:rsidRPr="00C4697D">
        <w:rPr>
          <w:b/>
        </w:rPr>
        <w:t>Заказчик</w:t>
      </w:r>
      <w:r w:rsidRPr="009D513C">
        <w:rPr>
          <w:b/>
        </w:rPr>
        <w:t>:</w:t>
      </w:r>
      <w:r w:rsidR="000E6D8D">
        <w:rPr>
          <w:b/>
        </w:rPr>
        <w:t xml:space="preserve"> </w:t>
      </w:r>
      <w:r w:rsidRPr="00D1766B">
        <w:rPr>
          <w:b/>
        </w:rPr>
        <w:t xml:space="preserve">Администрация муниципального образования </w:t>
      </w:r>
      <w:r w:rsidR="00577DE2">
        <w:rPr>
          <w:b/>
        </w:rPr>
        <w:t>Кимовский</w:t>
      </w:r>
      <w:r w:rsidRPr="00D1766B">
        <w:rPr>
          <w:b/>
        </w:rPr>
        <w:t xml:space="preserve"> район</w:t>
      </w:r>
    </w:p>
    <w:p w14:paraId="735A2901" w14:textId="77777777" w:rsidR="000856CD" w:rsidRPr="00A227FB" w:rsidRDefault="000856CD" w:rsidP="000856CD">
      <w:pPr>
        <w:jc w:val="center"/>
        <w:rPr>
          <w:rFonts w:eastAsia="Arial" w:cs="Arial"/>
          <w:b/>
          <w:bCs/>
          <w:color w:val="000000"/>
          <w:sz w:val="30"/>
          <w:szCs w:val="30"/>
        </w:rPr>
      </w:pPr>
    </w:p>
    <w:p w14:paraId="64E3FEAD" w14:textId="77777777" w:rsidR="000856CD" w:rsidRDefault="000856CD" w:rsidP="000856CD">
      <w:pPr>
        <w:jc w:val="center"/>
        <w:rPr>
          <w:rFonts w:eastAsia="Arial" w:cs="Arial"/>
          <w:b/>
          <w:bCs/>
          <w:color w:val="000000"/>
          <w:sz w:val="30"/>
          <w:szCs w:val="30"/>
        </w:rPr>
      </w:pPr>
    </w:p>
    <w:p w14:paraId="19AE21AB" w14:textId="77777777" w:rsidR="000856CD" w:rsidRDefault="000856CD" w:rsidP="000856CD">
      <w:pPr>
        <w:jc w:val="center"/>
        <w:rPr>
          <w:rFonts w:eastAsia="Arial" w:cs="Arial"/>
          <w:b/>
          <w:bCs/>
          <w:color w:val="000000"/>
          <w:sz w:val="30"/>
          <w:szCs w:val="30"/>
        </w:rPr>
      </w:pPr>
    </w:p>
    <w:p w14:paraId="484E6966" w14:textId="77777777" w:rsidR="00D1766B" w:rsidRDefault="00D1766B" w:rsidP="000856CD">
      <w:pPr>
        <w:jc w:val="center"/>
        <w:rPr>
          <w:rFonts w:eastAsia="Arial" w:cs="Arial"/>
          <w:b/>
          <w:bCs/>
          <w:color w:val="000000"/>
          <w:sz w:val="30"/>
          <w:szCs w:val="30"/>
        </w:rPr>
      </w:pPr>
    </w:p>
    <w:p w14:paraId="032E4473" w14:textId="77777777" w:rsidR="000856CD" w:rsidRPr="00A227FB" w:rsidRDefault="000856CD" w:rsidP="000856CD">
      <w:pPr>
        <w:pStyle w:val="3f1"/>
        <w:shd w:val="clear" w:color="auto" w:fill="FFFFFF"/>
        <w:spacing w:line="360" w:lineRule="auto"/>
        <w:ind w:left="555"/>
        <w:jc w:val="center"/>
        <w:rPr>
          <w:rFonts w:ascii="Palatino Linotype" w:hAnsi="Palatino Linotype"/>
          <w:b/>
          <w:color w:val="000000"/>
          <w:sz w:val="28"/>
          <w:szCs w:val="28"/>
        </w:rPr>
      </w:pPr>
      <w:r w:rsidRPr="00A227FB">
        <w:rPr>
          <w:rFonts w:ascii="Palatino Linotype" w:hAnsi="Palatino Linotype"/>
          <w:b/>
          <w:color w:val="000000"/>
          <w:sz w:val="28"/>
          <w:szCs w:val="28"/>
        </w:rPr>
        <w:t>ГЕНЕРАЛЬНЫЙ ПЛАН</w:t>
      </w:r>
    </w:p>
    <w:p w14:paraId="2104B3D0" w14:textId="77777777" w:rsidR="00D1766B" w:rsidRPr="00D1766B" w:rsidRDefault="000E6D8D" w:rsidP="00D1766B">
      <w:pPr>
        <w:pStyle w:val="3f1"/>
        <w:shd w:val="clear" w:color="auto" w:fill="FFFFFF"/>
        <w:ind w:left="556"/>
        <w:jc w:val="center"/>
        <w:rPr>
          <w:b/>
          <w:sz w:val="32"/>
          <w:szCs w:val="32"/>
        </w:rPr>
      </w:pPr>
      <w:r>
        <w:rPr>
          <w:rFonts w:ascii="Palatino Linotype" w:hAnsi="Palatino Linotype"/>
          <w:b/>
          <w:color w:val="000000"/>
          <w:sz w:val="32"/>
          <w:szCs w:val="32"/>
        </w:rPr>
        <w:t xml:space="preserve"> </w:t>
      </w:r>
      <w:r w:rsidR="00D1766B" w:rsidRPr="00D1766B">
        <w:rPr>
          <w:b/>
          <w:sz w:val="32"/>
          <w:szCs w:val="32"/>
        </w:rPr>
        <w:t>муниципального образования</w:t>
      </w:r>
      <w:r w:rsidR="0069731E">
        <w:rPr>
          <w:b/>
          <w:sz w:val="32"/>
          <w:szCs w:val="32"/>
        </w:rPr>
        <w:t xml:space="preserve"> Новольвовское</w:t>
      </w:r>
    </w:p>
    <w:p w14:paraId="4C7309B5" w14:textId="77777777" w:rsidR="00D1766B" w:rsidRPr="00D1766B" w:rsidRDefault="00577DE2" w:rsidP="00D1766B">
      <w:pPr>
        <w:pStyle w:val="3f1"/>
        <w:shd w:val="clear" w:color="auto" w:fill="FFFFFF"/>
        <w:ind w:left="556"/>
        <w:jc w:val="center"/>
        <w:rPr>
          <w:b/>
          <w:color w:val="000000"/>
          <w:sz w:val="32"/>
          <w:szCs w:val="32"/>
        </w:rPr>
      </w:pPr>
      <w:r>
        <w:rPr>
          <w:b/>
          <w:sz w:val="32"/>
          <w:szCs w:val="32"/>
        </w:rPr>
        <w:t>Кимовского</w:t>
      </w:r>
      <w:r w:rsidR="00D1766B" w:rsidRPr="00D1766B">
        <w:rPr>
          <w:b/>
          <w:sz w:val="32"/>
          <w:szCs w:val="32"/>
        </w:rPr>
        <w:t xml:space="preserve"> района</w:t>
      </w:r>
      <w:r w:rsidR="000E6D8D">
        <w:rPr>
          <w:b/>
          <w:color w:val="000000"/>
          <w:sz w:val="32"/>
          <w:szCs w:val="32"/>
        </w:rPr>
        <w:t xml:space="preserve"> </w:t>
      </w:r>
    </w:p>
    <w:p w14:paraId="744838BF" w14:textId="77777777" w:rsidR="007B15AE" w:rsidRPr="00454F7B" w:rsidRDefault="007B15AE" w:rsidP="00D1766B">
      <w:pPr>
        <w:pStyle w:val="3f1"/>
        <w:shd w:val="clear" w:color="auto" w:fill="FFFFFF"/>
        <w:ind w:left="556"/>
        <w:jc w:val="center"/>
        <w:rPr>
          <w:b/>
        </w:rPr>
      </w:pPr>
    </w:p>
    <w:p w14:paraId="11B5E8FB" w14:textId="77777777" w:rsidR="00351E23" w:rsidRDefault="00351E23" w:rsidP="007B15AE">
      <w:pPr>
        <w:ind w:left="426"/>
        <w:jc w:val="center"/>
        <w:rPr>
          <w:b/>
        </w:rPr>
      </w:pPr>
    </w:p>
    <w:p w14:paraId="0AB7A6C0" w14:textId="77777777" w:rsidR="00351E23" w:rsidRPr="0049761D" w:rsidRDefault="00351E23" w:rsidP="007B15AE">
      <w:pPr>
        <w:ind w:left="426"/>
        <w:jc w:val="center"/>
        <w:rPr>
          <w:b/>
        </w:rPr>
      </w:pPr>
    </w:p>
    <w:p w14:paraId="4284C4C1" w14:textId="77777777" w:rsidR="007B15AE" w:rsidRDefault="007B15AE" w:rsidP="007B15AE">
      <w:pPr>
        <w:ind w:left="426"/>
        <w:jc w:val="center"/>
        <w:rPr>
          <w:b/>
          <w:bCs/>
          <w:sz w:val="28"/>
          <w:szCs w:val="28"/>
        </w:rPr>
      </w:pPr>
      <w:r>
        <w:rPr>
          <w:b/>
          <w:bCs/>
          <w:sz w:val="28"/>
          <w:szCs w:val="28"/>
        </w:rPr>
        <w:t>ЧАСТЬ ΙΙ</w:t>
      </w:r>
    </w:p>
    <w:p w14:paraId="7A7CF202" w14:textId="77777777" w:rsidR="00351E23" w:rsidRDefault="00351E23" w:rsidP="007B15AE">
      <w:pPr>
        <w:ind w:left="426"/>
        <w:jc w:val="center"/>
        <w:rPr>
          <w:b/>
          <w:bCs/>
          <w:iCs/>
          <w:caps/>
          <w:color w:val="000000"/>
          <w:sz w:val="32"/>
          <w:szCs w:val="32"/>
        </w:rPr>
      </w:pPr>
    </w:p>
    <w:p w14:paraId="265D2506" w14:textId="77777777" w:rsidR="007B15AE" w:rsidRPr="0049761D" w:rsidRDefault="007B15AE" w:rsidP="007B15AE">
      <w:pPr>
        <w:ind w:left="426"/>
        <w:jc w:val="center"/>
        <w:rPr>
          <w:b/>
        </w:rPr>
      </w:pPr>
      <w:r w:rsidRPr="00D40EEF">
        <w:rPr>
          <w:b/>
          <w:bCs/>
          <w:iCs/>
          <w:caps/>
          <w:color w:val="000000"/>
          <w:sz w:val="32"/>
          <w:szCs w:val="32"/>
        </w:rPr>
        <w:t>Материалы по обоснованию</w:t>
      </w:r>
    </w:p>
    <w:p w14:paraId="5E62190A" w14:textId="77777777" w:rsidR="000856CD" w:rsidRPr="0049761D" w:rsidRDefault="000856CD" w:rsidP="000856CD">
      <w:pPr>
        <w:contextualSpacing/>
        <w:jc w:val="center"/>
        <w:rPr>
          <w:b/>
        </w:rPr>
      </w:pPr>
    </w:p>
    <w:p w14:paraId="746787DF" w14:textId="77777777" w:rsidR="000856CD" w:rsidRDefault="000856CD" w:rsidP="000856CD">
      <w:pPr>
        <w:contextualSpacing/>
        <w:jc w:val="both"/>
        <w:rPr>
          <w:b/>
          <w:sz w:val="32"/>
          <w:szCs w:val="32"/>
        </w:rPr>
      </w:pPr>
    </w:p>
    <w:p w14:paraId="42D45DCA" w14:textId="77777777" w:rsidR="000856CD" w:rsidRDefault="000E6D8D" w:rsidP="000856CD">
      <w:pPr>
        <w:contextualSpacing/>
        <w:jc w:val="both"/>
        <w:rPr>
          <w:sz w:val="28"/>
          <w:szCs w:val="28"/>
        </w:rPr>
      </w:pPr>
      <w:r>
        <w:rPr>
          <w:sz w:val="28"/>
          <w:szCs w:val="28"/>
        </w:rPr>
        <w:t xml:space="preserve"> </w:t>
      </w:r>
    </w:p>
    <w:p w14:paraId="681ED7E3" w14:textId="77777777" w:rsidR="000856CD" w:rsidRDefault="000856CD" w:rsidP="000856CD">
      <w:pPr>
        <w:contextualSpacing/>
        <w:jc w:val="both"/>
        <w:rPr>
          <w:sz w:val="28"/>
          <w:szCs w:val="28"/>
        </w:rPr>
      </w:pPr>
    </w:p>
    <w:p w14:paraId="024D0093" w14:textId="77777777" w:rsidR="000856CD" w:rsidRDefault="000856CD" w:rsidP="000856CD">
      <w:pPr>
        <w:contextualSpacing/>
        <w:jc w:val="both"/>
        <w:rPr>
          <w:sz w:val="28"/>
          <w:szCs w:val="28"/>
        </w:rPr>
      </w:pPr>
    </w:p>
    <w:p w14:paraId="5F1BCA76" w14:textId="77777777" w:rsidR="000856CD" w:rsidRPr="00E0512F" w:rsidRDefault="000856CD" w:rsidP="000856CD">
      <w:pPr>
        <w:contextualSpacing/>
        <w:jc w:val="center"/>
        <w:rPr>
          <w:b/>
        </w:rPr>
      </w:pPr>
    </w:p>
    <w:p w14:paraId="48330083" w14:textId="77777777" w:rsidR="000856CD" w:rsidRPr="00E0512F" w:rsidRDefault="00023C0A" w:rsidP="000856CD">
      <w:pPr>
        <w:contextualSpacing/>
        <w:jc w:val="center"/>
        <w:rPr>
          <w:b/>
        </w:rPr>
      </w:pPr>
      <w:r w:rsidRPr="00023C0A">
        <w:rPr>
          <w:noProof/>
        </w:rPr>
        <w:drawing>
          <wp:anchor distT="0" distB="0" distL="114300" distR="114300" simplePos="0" relativeHeight="251697664" behindDoc="0" locked="0" layoutInCell="1" allowOverlap="1" wp14:anchorId="2668EE24" wp14:editId="2284A33C">
            <wp:simplePos x="0" y="0"/>
            <wp:positionH relativeFrom="column">
              <wp:posOffset>3510964</wp:posOffset>
            </wp:positionH>
            <wp:positionV relativeFrom="paragraph">
              <wp:posOffset>159006</wp:posOffset>
            </wp:positionV>
            <wp:extent cx="1181735" cy="544830"/>
            <wp:effectExtent l="0" t="0" r="0" b="7620"/>
            <wp:wrapNone/>
            <wp:docPr id="12" name="Рисунок 12" descr="C:\Users\Olga\Desktop\РУС_ПР\под+печ\Губанова_tif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lga\Desktop\РУС_ПР\под+печ\Губанова_tiff.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81735" cy="5448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A784CB" w14:textId="77777777" w:rsidR="000856CD" w:rsidRPr="0049761D" w:rsidRDefault="00023C0A" w:rsidP="000856CD">
      <w:pPr>
        <w:contextualSpacing/>
        <w:jc w:val="center"/>
        <w:rPr>
          <w:b/>
        </w:rPr>
      </w:pPr>
      <w:r w:rsidRPr="00023C0A">
        <w:rPr>
          <w:noProof/>
        </w:rPr>
        <w:drawing>
          <wp:anchor distT="0" distB="0" distL="114300" distR="114300" simplePos="0" relativeHeight="251699712" behindDoc="0" locked="0" layoutInCell="1" allowOverlap="1" wp14:anchorId="55770B90" wp14:editId="53037A30">
            <wp:simplePos x="0" y="0"/>
            <wp:positionH relativeFrom="column">
              <wp:posOffset>3641725</wp:posOffset>
            </wp:positionH>
            <wp:positionV relativeFrom="paragraph">
              <wp:posOffset>419735</wp:posOffset>
            </wp:positionV>
            <wp:extent cx="902335" cy="54038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Царахов С.М..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02335" cy="540385"/>
                    </a:xfrm>
                    <a:prstGeom prst="rect">
                      <a:avLst/>
                    </a:prstGeom>
                  </pic:spPr>
                </pic:pic>
              </a:graphicData>
            </a:graphic>
            <wp14:sizeRelH relativeFrom="margin">
              <wp14:pctWidth>0</wp14:pctWidth>
            </wp14:sizeRelH>
            <wp14:sizeRelV relativeFrom="margin">
              <wp14:pctHeight>0</wp14:pctHeight>
            </wp14:sizeRelV>
          </wp:anchor>
        </w:drawing>
      </w:r>
      <w:r w:rsidRPr="00023C0A">
        <w:rPr>
          <w:noProof/>
        </w:rPr>
        <w:drawing>
          <wp:anchor distT="0" distB="0" distL="114300" distR="114300" simplePos="0" relativeHeight="251698688" behindDoc="0" locked="0" layoutInCell="1" allowOverlap="1" wp14:anchorId="47736C56" wp14:editId="32100479">
            <wp:simplePos x="0" y="0"/>
            <wp:positionH relativeFrom="column">
              <wp:posOffset>2790825</wp:posOffset>
            </wp:positionH>
            <wp:positionV relativeFrom="paragraph">
              <wp:posOffset>291465</wp:posOffset>
            </wp:positionV>
            <wp:extent cx="1444625" cy="1426845"/>
            <wp:effectExtent l="19050" t="38100" r="41275" b="59055"/>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21017841">
                      <a:off x="0" y="0"/>
                      <a:ext cx="1444625" cy="1426845"/>
                    </a:xfrm>
                    <a:prstGeom prst="rect">
                      <a:avLst/>
                    </a:prstGeom>
                    <a:noFill/>
                  </pic:spPr>
                </pic:pic>
              </a:graphicData>
            </a:graphic>
          </wp:anchor>
        </w:drawing>
      </w:r>
    </w:p>
    <w:tbl>
      <w:tblPr>
        <w:tblW w:w="8080" w:type="dxa"/>
        <w:tblInd w:w="1242" w:type="dxa"/>
        <w:tblLook w:val="01E0" w:firstRow="1" w:lastRow="1" w:firstColumn="1" w:lastColumn="1" w:noHBand="0" w:noVBand="0"/>
      </w:tblPr>
      <w:tblGrid>
        <w:gridCol w:w="2869"/>
        <w:gridCol w:w="1951"/>
        <w:gridCol w:w="3260"/>
      </w:tblGrid>
      <w:tr w:rsidR="000856CD" w:rsidRPr="00E0512F" w14:paraId="15C22093" w14:textId="77777777" w:rsidTr="00D07DE5">
        <w:tc>
          <w:tcPr>
            <w:tcW w:w="2869" w:type="dxa"/>
            <w:vAlign w:val="center"/>
          </w:tcPr>
          <w:p w14:paraId="209E4C78" w14:textId="77777777" w:rsidR="000856CD" w:rsidRPr="00E0512F" w:rsidRDefault="000856CD" w:rsidP="00D07DE5">
            <w:r>
              <w:t>Генеральный д</w:t>
            </w:r>
            <w:r w:rsidRPr="00E0512F">
              <w:t>иректор</w:t>
            </w:r>
          </w:p>
          <w:p w14:paraId="73E86092" w14:textId="77777777" w:rsidR="000856CD" w:rsidRPr="00E0512F" w:rsidRDefault="000856CD" w:rsidP="00D07DE5"/>
          <w:p w14:paraId="34CDBE18" w14:textId="77777777" w:rsidR="000856CD" w:rsidRPr="00E0512F" w:rsidRDefault="000856CD" w:rsidP="00D07DE5">
            <w:r w:rsidRPr="00E0512F">
              <w:t>ГАП</w:t>
            </w:r>
          </w:p>
        </w:tc>
        <w:tc>
          <w:tcPr>
            <w:tcW w:w="1951" w:type="dxa"/>
          </w:tcPr>
          <w:p w14:paraId="54027EB3" w14:textId="77777777" w:rsidR="000856CD" w:rsidRPr="00E0512F" w:rsidRDefault="000856CD" w:rsidP="00D07DE5"/>
        </w:tc>
        <w:tc>
          <w:tcPr>
            <w:tcW w:w="3260" w:type="dxa"/>
            <w:vAlign w:val="center"/>
          </w:tcPr>
          <w:p w14:paraId="7EC38D03" w14:textId="77777777" w:rsidR="000856CD" w:rsidRPr="00E0512F" w:rsidRDefault="000E6D8D" w:rsidP="00D07DE5">
            <w:pPr>
              <w:jc w:val="right"/>
            </w:pPr>
            <w:r>
              <w:t xml:space="preserve"> </w:t>
            </w:r>
            <w:r w:rsidR="000856CD">
              <w:t>Е</w:t>
            </w:r>
            <w:r w:rsidR="000856CD" w:rsidRPr="00E0512F">
              <w:t>.</w:t>
            </w:r>
            <w:r w:rsidR="000856CD">
              <w:t>В</w:t>
            </w:r>
            <w:r w:rsidR="000856CD" w:rsidRPr="00E0512F">
              <w:t xml:space="preserve">. </w:t>
            </w:r>
            <w:r w:rsidR="000856CD">
              <w:t>Губанова</w:t>
            </w:r>
          </w:p>
          <w:p w14:paraId="2F05B330" w14:textId="77777777" w:rsidR="000856CD" w:rsidRPr="00E0512F" w:rsidRDefault="000E6D8D" w:rsidP="00D07DE5">
            <w:pPr>
              <w:jc w:val="right"/>
            </w:pPr>
            <w:r>
              <w:t xml:space="preserve"> </w:t>
            </w:r>
          </w:p>
          <w:p w14:paraId="08B7FF19" w14:textId="77777777" w:rsidR="000856CD" w:rsidRPr="00E0512F" w:rsidRDefault="00577DE2" w:rsidP="00577DE2">
            <w:pPr>
              <w:jc w:val="right"/>
            </w:pPr>
            <w:r>
              <w:t>С</w:t>
            </w:r>
            <w:r w:rsidR="00983614">
              <w:t>.</w:t>
            </w:r>
            <w:r>
              <w:t>М</w:t>
            </w:r>
            <w:r w:rsidR="00983614">
              <w:t xml:space="preserve">. </w:t>
            </w:r>
            <w:r>
              <w:t>Царахов</w:t>
            </w:r>
          </w:p>
        </w:tc>
      </w:tr>
    </w:tbl>
    <w:p w14:paraId="53686D9C" w14:textId="77777777" w:rsidR="007B15AE" w:rsidRDefault="007B15AE" w:rsidP="007B15AE"/>
    <w:p w14:paraId="6841DB14" w14:textId="77777777" w:rsidR="000856CD" w:rsidRDefault="000856CD" w:rsidP="007B15AE"/>
    <w:p w14:paraId="417E6D33" w14:textId="77777777" w:rsidR="000856CD" w:rsidRDefault="000856CD" w:rsidP="007B15AE"/>
    <w:p w14:paraId="2A301CB0" w14:textId="77777777" w:rsidR="007B15AE" w:rsidRDefault="007B15AE" w:rsidP="007B15AE"/>
    <w:p w14:paraId="12C959A4" w14:textId="77777777" w:rsidR="00351E23" w:rsidRDefault="00351E23" w:rsidP="007B15AE"/>
    <w:p w14:paraId="5180A9EA" w14:textId="77777777" w:rsidR="007B15AE" w:rsidRDefault="007B15AE" w:rsidP="007B15AE"/>
    <w:p w14:paraId="50035ED5" w14:textId="77777777" w:rsidR="007B15AE" w:rsidRPr="00731683" w:rsidRDefault="007B15AE" w:rsidP="007B15AE"/>
    <w:p w14:paraId="2C59EFA4" w14:textId="77777777" w:rsidR="007B15AE" w:rsidRDefault="007B15AE" w:rsidP="007B15AE"/>
    <w:p w14:paraId="114B2D63" w14:textId="77777777" w:rsidR="00C56EFD" w:rsidRDefault="00C56EFD" w:rsidP="007B15AE"/>
    <w:p w14:paraId="0C18FB65" w14:textId="77777777" w:rsidR="00454F7B" w:rsidRDefault="00454F7B" w:rsidP="007B15AE"/>
    <w:p w14:paraId="35710FA8" w14:textId="77777777" w:rsidR="00C56EFD" w:rsidRPr="00731683" w:rsidRDefault="00C56EFD" w:rsidP="007B15AE"/>
    <w:p w14:paraId="4D728230" w14:textId="77777777" w:rsidR="007B15AE" w:rsidRDefault="007B15AE" w:rsidP="007B15AE">
      <w:pPr>
        <w:rPr>
          <w:b/>
        </w:rPr>
      </w:pPr>
    </w:p>
    <w:p w14:paraId="3CF94354" w14:textId="578E20CF" w:rsidR="007B15AE" w:rsidRDefault="007B15AE" w:rsidP="007B15AE">
      <w:pPr>
        <w:jc w:val="center"/>
        <w:rPr>
          <w:b/>
        </w:rPr>
        <w:sectPr w:rsidR="007B15AE" w:rsidSect="00251FC7">
          <w:headerReference w:type="default" r:id="rId12"/>
          <w:footerReference w:type="default" r:id="rId13"/>
          <w:headerReference w:type="first" r:id="rId14"/>
          <w:pgSz w:w="11905" w:h="16837" w:code="9"/>
          <w:pgMar w:top="397" w:right="851" w:bottom="295" w:left="1134" w:header="567" w:footer="454" w:gutter="0"/>
          <w:cols w:space="720"/>
          <w:titlePg/>
          <w:docGrid w:linePitch="360"/>
        </w:sectPr>
      </w:pPr>
      <w:r w:rsidRPr="00F73E0D">
        <w:rPr>
          <w:b/>
        </w:rPr>
        <w:t>20</w:t>
      </w:r>
      <w:r w:rsidR="009B0C04">
        <w:rPr>
          <w:b/>
        </w:rPr>
        <w:t>20</w:t>
      </w:r>
      <w:r w:rsidRPr="00F73E0D">
        <w:rPr>
          <w:b/>
        </w:rPr>
        <w:t xml:space="preserve"> год</w:t>
      </w:r>
    </w:p>
    <w:p w14:paraId="4198C9D4" w14:textId="77777777" w:rsidR="002D3D62" w:rsidRDefault="002D3D62" w:rsidP="004A1611"/>
    <w:p w14:paraId="1D839B77" w14:textId="77777777" w:rsidR="002D3D62" w:rsidRDefault="002D3D62" w:rsidP="004A1611"/>
    <w:p w14:paraId="5CEFE8B7" w14:textId="77777777" w:rsidR="008E53C5" w:rsidRPr="002F46EC" w:rsidRDefault="008E53C5" w:rsidP="002F46EC">
      <w:pPr>
        <w:pStyle w:val="af1"/>
        <w:jc w:val="center"/>
        <w:rPr>
          <w:rFonts w:ascii="Times New Roman Полужирный" w:hAnsi="Times New Roman Полужирный"/>
          <w:b/>
          <w:caps/>
        </w:rPr>
      </w:pPr>
      <w:r w:rsidRPr="002F46EC">
        <w:rPr>
          <w:rFonts w:ascii="Times New Roman Полужирный" w:hAnsi="Times New Roman Полужирный"/>
          <w:b/>
          <w:caps/>
        </w:rPr>
        <w:t>ИСПОЛНИТЕЛИ</w:t>
      </w:r>
    </w:p>
    <w:p w14:paraId="7ABF8F11" w14:textId="77777777" w:rsidR="008E53C5" w:rsidRDefault="008E53C5" w:rsidP="008E53C5">
      <w:pPr>
        <w:pStyle w:val="af1"/>
        <w:jc w:val="center"/>
        <w:rPr>
          <w:sz w:val="28"/>
          <w:szCs w:val="28"/>
        </w:rPr>
      </w:pPr>
    </w:p>
    <w:tbl>
      <w:tblPr>
        <w:tblW w:w="9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71"/>
        <w:gridCol w:w="3170"/>
        <w:gridCol w:w="2641"/>
      </w:tblGrid>
      <w:tr w:rsidR="00023C0A" w:rsidRPr="00797AED" w14:paraId="4E82E755" w14:textId="77777777" w:rsidTr="00023C0A">
        <w:trPr>
          <w:jc w:val="center"/>
        </w:trPr>
        <w:tc>
          <w:tcPr>
            <w:tcW w:w="3771" w:type="dxa"/>
            <w:tcBorders>
              <w:top w:val="single" w:sz="4" w:space="0" w:color="auto"/>
              <w:left w:val="single" w:sz="4" w:space="0" w:color="auto"/>
              <w:bottom w:val="single" w:sz="4" w:space="0" w:color="auto"/>
              <w:right w:val="single" w:sz="4" w:space="0" w:color="auto"/>
            </w:tcBorders>
            <w:hideMark/>
          </w:tcPr>
          <w:p w14:paraId="21E0702B" w14:textId="77777777" w:rsidR="00023C0A" w:rsidRPr="006408B6" w:rsidRDefault="00023C0A" w:rsidP="00023C0A">
            <w:pPr>
              <w:jc w:val="center"/>
              <w:rPr>
                <w:rFonts w:ascii="Times New Roman Полужирный" w:hAnsi="Times New Roman Полужирный"/>
                <w:b/>
                <w:caps/>
              </w:rPr>
            </w:pPr>
            <w:r w:rsidRPr="006408B6">
              <w:rPr>
                <w:rFonts w:ascii="Times New Roman Полужирный" w:hAnsi="Times New Roman Полужирный"/>
                <w:b/>
                <w:caps/>
              </w:rPr>
              <w:t>Должность</w:t>
            </w:r>
          </w:p>
        </w:tc>
        <w:tc>
          <w:tcPr>
            <w:tcW w:w="3170" w:type="dxa"/>
            <w:tcBorders>
              <w:top w:val="single" w:sz="4" w:space="0" w:color="auto"/>
              <w:left w:val="single" w:sz="4" w:space="0" w:color="auto"/>
              <w:bottom w:val="single" w:sz="4" w:space="0" w:color="auto"/>
              <w:right w:val="single" w:sz="4" w:space="0" w:color="auto"/>
            </w:tcBorders>
            <w:hideMark/>
          </w:tcPr>
          <w:p w14:paraId="3A3BF82A" w14:textId="77777777" w:rsidR="00023C0A" w:rsidRPr="006408B6" w:rsidRDefault="00023C0A" w:rsidP="00023C0A">
            <w:pPr>
              <w:jc w:val="center"/>
              <w:rPr>
                <w:rFonts w:ascii="Times New Roman Полужирный" w:hAnsi="Times New Roman Полужирный"/>
                <w:b/>
                <w:bCs/>
                <w:caps/>
              </w:rPr>
            </w:pPr>
            <w:r w:rsidRPr="006408B6">
              <w:rPr>
                <w:rFonts w:ascii="Times New Roman Полужирный" w:hAnsi="Times New Roman Полужирный"/>
                <w:b/>
                <w:caps/>
              </w:rPr>
              <w:t>Фамилия, инициалы</w:t>
            </w:r>
          </w:p>
        </w:tc>
        <w:tc>
          <w:tcPr>
            <w:tcW w:w="2641" w:type="dxa"/>
            <w:tcBorders>
              <w:top w:val="single" w:sz="4" w:space="0" w:color="auto"/>
              <w:left w:val="single" w:sz="4" w:space="0" w:color="auto"/>
              <w:bottom w:val="single" w:sz="4" w:space="0" w:color="auto"/>
              <w:right w:val="single" w:sz="4" w:space="0" w:color="auto"/>
            </w:tcBorders>
            <w:hideMark/>
          </w:tcPr>
          <w:p w14:paraId="29AC353B" w14:textId="77777777" w:rsidR="00023C0A" w:rsidRPr="006408B6" w:rsidRDefault="00023C0A" w:rsidP="00023C0A">
            <w:pPr>
              <w:jc w:val="center"/>
              <w:rPr>
                <w:rFonts w:ascii="Times New Roman Полужирный" w:hAnsi="Times New Roman Полужирный"/>
                <w:b/>
                <w:caps/>
              </w:rPr>
            </w:pPr>
            <w:r w:rsidRPr="006408B6">
              <w:rPr>
                <w:rFonts w:ascii="Times New Roman Полужирный" w:hAnsi="Times New Roman Полужирный"/>
                <w:b/>
                <w:caps/>
              </w:rPr>
              <w:t>Подпись</w:t>
            </w:r>
          </w:p>
        </w:tc>
      </w:tr>
      <w:tr w:rsidR="00023C0A" w14:paraId="37DB2A9E" w14:textId="77777777" w:rsidTr="00023C0A">
        <w:trPr>
          <w:jc w:val="center"/>
        </w:trPr>
        <w:tc>
          <w:tcPr>
            <w:tcW w:w="3771" w:type="dxa"/>
            <w:tcBorders>
              <w:top w:val="single" w:sz="4" w:space="0" w:color="auto"/>
              <w:left w:val="single" w:sz="4" w:space="0" w:color="auto"/>
              <w:bottom w:val="single" w:sz="4" w:space="0" w:color="auto"/>
              <w:right w:val="single" w:sz="4" w:space="0" w:color="auto"/>
            </w:tcBorders>
          </w:tcPr>
          <w:p w14:paraId="0EF18BFD" w14:textId="77777777" w:rsidR="00023C0A" w:rsidRDefault="00023C0A" w:rsidP="00023C0A">
            <w:pPr>
              <w:ind w:firstLine="567"/>
            </w:pPr>
          </w:p>
          <w:p w14:paraId="63940FCC" w14:textId="77777777" w:rsidR="00023C0A" w:rsidRDefault="00023C0A" w:rsidP="00023C0A">
            <w:pPr>
              <w:ind w:firstLine="567"/>
            </w:pPr>
            <w:r>
              <w:t>ГАП</w:t>
            </w:r>
          </w:p>
          <w:p w14:paraId="422EE95D" w14:textId="77777777" w:rsidR="00023C0A" w:rsidRDefault="00023C0A" w:rsidP="00023C0A">
            <w:pPr>
              <w:ind w:firstLine="567"/>
            </w:pPr>
          </w:p>
          <w:p w14:paraId="1CBB6FFA" w14:textId="77777777" w:rsidR="00023C0A" w:rsidRDefault="00023C0A" w:rsidP="00023C0A">
            <w:pPr>
              <w:ind w:firstLine="567"/>
            </w:pPr>
            <w:r>
              <w:t>Вед. Архитектор</w:t>
            </w:r>
          </w:p>
          <w:p w14:paraId="5DC37F78" w14:textId="77777777" w:rsidR="00023C0A" w:rsidRDefault="00023C0A" w:rsidP="00023C0A">
            <w:pPr>
              <w:ind w:firstLine="567"/>
            </w:pPr>
          </w:p>
          <w:p w14:paraId="2FFDFA88" w14:textId="77777777" w:rsidR="00023C0A" w:rsidRDefault="00023C0A" w:rsidP="00023C0A">
            <w:pPr>
              <w:ind w:firstLine="567"/>
            </w:pPr>
            <w:r>
              <w:t>Архитектор</w:t>
            </w:r>
          </w:p>
          <w:p w14:paraId="3D810860" w14:textId="77777777" w:rsidR="00023C0A" w:rsidRDefault="00023C0A" w:rsidP="00023C0A">
            <w:pPr>
              <w:ind w:firstLine="567"/>
            </w:pPr>
          </w:p>
          <w:p w14:paraId="1A2B23F8" w14:textId="77777777" w:rsidR="00023C0A" w:rsidRDefault="00023C0A" w:rsidP="00023C0A">
            <w:pPr>
              <w:ind w:firstLine="567"/>
            </w:pPr>
            <w:r>
              <w:t>Архитектор</w:t>
            </w:r>
          </w:p>
          <w:p w14:paraId="040F9373" w14:textId="77777777" w:rsidR="00023C0A" w:rsidRDefault="00023C0A" w:rsidP="00023C0A">
            <w:pPr>
              <w:ind w:firstLine="567"/>
            </w:pPr>
          </w:p>
          <w:p w14:paraId="649858A6" w14:textId="77777777" w:rsidR="00023C0A" w:rsidRDefault="00023C0A" w:rsidP="00023C0A">
            <w:pPr>
              <w:ind w:firstLine="567"/>
            </w:pPr>
            <w:r>
              <w:t>Архитектор</w:t>
            </w:r>
          </w:p>
          <w:p w14:paraId="438DC926" w14:textId="77777777" w:rsidR="00023C0A" w:rsidRDefault="00023C0A" w:rsidP="00023C0A">
            <w:pPr>
              <w:ind w:firstLine="567"/>
            </w:pPr>
          </w:p>
          <w:p w14:paraId="316A7F69" w14:textId="77777777" w:rsidR="00023C0A" w:rsidRDefault="00023C0A" w:rsidP="00023C0A">
            <w:pPr>
              <w:ind w:firstLine="567"/>
            </w:pPr>
            <w:r>
              <w:t>Ведущий инженер</w:t>
            </w:r>
          </w:p>
          <w:p w14:paraId="5DA6B95B" w14:textId="77777777" w:rsidR="00023C0A" w:rsidRDefault="00023C0A" w:rsidP="00023C0A">
            <w:pPr>
              <w:ind w:firstLine="567"/>
            </w:pPr>
          </w:p>
          <w:p w14:paraId="6021CC92" w14:textId="77777777" w:rsidR="00023C0A" w:rsidRDefault="00023C0A" w:rsidP="00023C0A">
            <w:pPr>
              <w:ind w:firstLine="567"/>
            </w:pPr>
            <w:r>
              <w:t>Н. контроль</w:t>
            </w:r>
          </w:p>
          <w:p w14:paraId="0BB1E831" w14:textId="77777777" w:rsidR="00023C0A" w:rsidRDefault="00023C0A" w:rsidP="00023C0A">
            <w:pPr>
              <w:ind w:firstLine="567"/>
            </w:pPr>
          </w:p>
        </w:tc>
        <w:tc>
          <w:tcPr>
            <w:tcW w:w="3170" w:type="dxa"/>
            <w:tcBorders>
              <w:top w:val="single" w:sz="4" w:space="0" w:color="auto"/>
              <w:left w:val="single" w:sz="4" w:space="0" w:color="auto"/>
              <w:bottom w:val="single" w:sz="4" w:space="0" w:color="auto"/>
              <w:right w:val="single" w:sz="4" w:space="0" w:color="auto"/>
            </w:tcBorders>
          </w:tcPr>
          <w:p w14:paraId="43254989" w14:textId="77777777" w:rsidR="00023C0A" w:rsidRDefault="00023C0A" w:rsidP="00023C0A">
            <w:pPr>
              <w:ind w:firstLine="567"/>
            </w:pPr>
            <w:r>
              <w:t xml:space="preserve"> </w:t>
            </w:r>
          </w:p>
          <w:p w14:paraId="0882ED48" w14:textId="77777777" w:rsidR="00023C0A" w:rsidRDefault="00023C0A" w:rsidP="00023C0A">
            <w:pPr>
              <w:ind w:firstLine="567"/>
            </w:pPr>
            <w:r>
              <w:t>С.М. Царахов</w:t>
            </w:r>
          </w:p>
          <w:p w14:paraId="21D594D6" w14:textId="77777777" w:rsidR="00023C0A" w:rsidRDefault="00023C0A" w:rsidP="00023C0A">
            <w:pPr>
              <w:ind w:firstLine="567"/>
            </w:pPr>
          </w:p>
          <w:p w14:paraId="19BB99A1" w14:textId="77777777" w:rsidR="00023C0A" w:rsidRDefault="00023C0A" w:rsidP="00023C0A">
            <w:pPr>
              <w:ind w:firstLine="567"/>
            </w:pPr>
            <w:r>
              <w:t>О.Б. Шишова</w:t>
            </w:r>
          </w:p>
          <w:p w14:paraId="4D017EB1" w14:textId="77777777" w:rsidR="00023C0A" w:rsidRDefault="00023C0A" w:rsidP="00023C0A">
            <w:pPr>
              <w:ind w:firstLine="567"/>
            </w:pPr>
          </w:p>
          <w:p w14:paraId="4D6637E6" w14:textId="77777777" w:rsidR="00023C0A" w:rsidRDefault="00023C0A" w:rsidP="00023C0A">
            <w:pPr>
              <w:ind w:firstLine="567"/>
            </w:pPr>
            <w:r>
              <w:t>А.И. Оводкова</w:t>
            </w:r>
          </w:p>
          <w:p w14:paraId="657B4619" w14:textId="77777777" w:rsidR="00023C0A" w:rsidRDefault="00023C0A" w:rsidP="00023C0A">
            <w:pPr>
              <w:ind w:firstLine="567"/>
            </w:pPr>
          </w:p>
          <w:p w14:paraId="453D1B3A" w14:textId="77777777" w:rsidR="00023C0A" w:rsidRDefault="00023C0A" w:rsidP="00023C0A">
            <w:pPr>
              <w:ind w:firstLine="567"/>
              <w:rPr>
                <w:rFonts w:cs="Times New Roman"/>
                <w:sz w:val="28"/>
                <w:szCs w:val="28"/>
              </w:rPr>
            </w:pPr>
            <w:r>
              <w:rPr>
                <w:rFonts w:cs="Times New Roman"/>
                <w:sz w:val="28"/>
                <w:szCs w:val="28"/>
              </w:rPr>
              <w:t>А.А. Коневецкая</w:t>
            </w:r>
          </w:p>
          <w:p w14:paraId="544A5A5C" w14:textId="77777777" w:rsidR="00023C0A" w:rsidRPr="006C1CDB" w:rsidRDefault="00023C0A" w:rsidP="00023C0A">
            <w:pPr>
              <w:ind w:firstLine="567"/>
            </w:pPr>
          </w:p>
          <w:p w14:paraId="4379508A" w14:textId="77777777" w:rsidR="00023C0A" w:rsidRDefault="00023C0A" w:rsidP="00023C0A">
            <w:pPr>
              <w:ind w:firstLine="567"/>
            </w:pPr>
            <w:r w:rsidRPr="006C1CDB">
              <w:t>А.С. Абрамова</w:t>
            </w:r>
          </w:p>
          <w:p w14:paraId="2013A529" w14:textId="77777777" w:rsidR="00023C0A" w:rsidRDefault="00023C0A" w:rsidP="00023C0A">
            <w:pPr>
              <w:ind w:firstLine="567"/>
            </w:pPr>
          </w:p>
          <w:p w14:paraId="2CB3E65E" w14:textId="77777777" w:rsidR="00023C0A" w:rsidRDefault="00023C0A" w:rsidP="00023C0A">
            <w:pPr>
              <w:ind w:firstLine="567"/>
            </w:pPr>
            <w:r>
              <w:t>С.В. Казаков</w:t>
            </w:r>
          </w:p>
          <w:p w14:paraId="0C998123" w14:textId="77777777" w:rsidR="00023C0A" w:rsidRDefault="00023C0A" w:rsidP="00023C0A">
            <w:pPr>
              <w:ind w:firstLine="567"/>
            </w:pPr>
          </w:p>
          <w:p w14:paraId="77FBDF26" w14:textId="77777777" w:rsidR="00023C0A" w:rsidRDefault="00023C0A" w:rsidP="00023C0A">
            <w:pPr>
              <w:ind w:firstLine="567"/>
            </w:pPr>
            <w:r>
              <w:t>И.В. Кудинова</w:t>
            </w:r>
          </w:p>
          <w:p w14:paraId="14ACA0EE" w14:textId="77777777" w:rsidR="00023C0A" w:rsidRDefault="00023C0A" w:rsidP="00023C0A">
            <w:pPr>
              <w:ind w:firstLine="567"/>
            </w:pPr>
          </w:p>
        </w:tc>
        <w:tc>
          <w:tcPr>
            <w:tcW w:w="2641" w:type="dxa"/>
            <w:tcBorders>
              <w:top w:val="single" w:sz="4" w:space="0" w:color="auto"/>
              <w:left w:val="single" w:sz="4" w:space="0" w:color="auto"/>
              <w:bottom w:val="single" w:sz="4" w:space="0" w:color="auto"/>
              <w:right w:val="single" w:sz="4" w:space="0" w:color="auto"/>
            </w:tcBorders>
          </w:tcPr>
          <w:p w14:paraId="3DA68222" w14:textId="77777777" w:rsidR="00023C0A" w:rsidRDefault="00023C0A" w:rsidP="00023C0A">
            <w:pPr>
              <w:ind w:firstLine="567"/>
            </w:pPr>
            <w:r>
              <w:rPr>
                <w:rFonts w:cs="Times New Roman"/>
                <w:noProof/>
                <w:sz w:val="28"/>
                <w:szCs w:val="28"/>
                <w:lang w:eastAsia="ru-RU"/>
              </w:rPr>
              <w:drawing>
                <wp:anchor distT="0" distB="0" distL="114300" distR="114300" simplePos="0" relativeHeight="251707904" behindDoc="0" locked="0" layoutInCell="1" allowOverlap="1" wp14:anchorId="2B8858A5" wp14:editId="28BD7EBF">
                  <wp:simplePos x="0" y="0"/>
                  <wp:positionH relativeFrom="column">
                    <wp:posOffset>566651</wp:posOffset>
                  </wp:positionH>
                  <wp:positionV relativeFrom="paragraph">
                    <wp:posOffset>957729</wp:posOffset>
                  </wp:positionV>
                  <wp:extent cx="902335" cy="65532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Коневецкая А.А..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02335" cy="655320"/>
                          </a:xfrm>
                          <a:prstGeom prst="rect">
                            <a:avLst/>
                          </a:prstGeom>
                        </pic:spPr>
                      </pic:pic>
                    </a:graphicData>
                  </a:graphic>
                </wp:anchor>
              </w:drawing>
            </w:r>
            <w:r w:rsidRPr="00C32E17">
              <w:rPr>
                <w:rFonts w:cs="Times New Roman"/>
                <w:noProof/>
                <w:sz w:val="28"/>
                <w:szCs w:val="28"/>
                <w:lang w:eastAsia="ru-RU"/>
              </w:rPr>
              <w:drawing>
                <wp:anchor distT="0" distB="0" distL="114300" distR="114300" simplePos="0" relativeHeight="251706880" behindDoc="0" locked="0" layoutInCell="1" allowOverlap="1" wp14:anchorId="08B41FD6" wp14:editId="0135FBEF">
                  <wp:simplePos x="0" y="0"/>
                  <wp:positionH relativeFrom="column">
                    <wp:posOffset>495935</wp:posOffset>
                  </wp:positionH>
                  <wp:positionV relativeFrom="paragraph">
                    <wp:posOffset>2098040</wp:posOffset>
                  </wp:positionV>
                  <wp:extent cx="902335" cy="535305"/>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КУДИНОВА.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02335" cy="535305"/>
                          </a:xfrm>
                          <a:prstGeom prst="rect">
                            <a:avLst/>
                          </a:prstGeom>
                        </pic:spPr>
                      </pic:pic>
                    </a:graphicData>
                  </a:graphic>
                </wp:anchor>
              </w:drawing>
            </w:r>
            <w:r w:rsidRPr="00C32E17">
              <w:rPr>
                <w:rFonts w:cs="Times New Roman"/>
                <w:noProof/>
                <w:sz w:val="28"/>
                <w:szCs w:val="28"/>
                <w:lang w:eastAsia="ru-RU"/>
              </w:rPr>
              <w:drawing>
                <wp:anchor distT="0" distB="0" distL="114300" distR="114300" simplePos="0" relativeHeight="251705856" behindDoc="0" locked="0" layoutInCell="1" allowOverlap="1" wp14:anchorId="0F0EB33A" wp14:editId="41FE82C6">
                  <wp:simplePos x="0" y="0"/>
                  <wp:positionH relativeFrom="column">
                    <wp:posOffset>579120</wp:posOffset>
                  </wp:positionH>
                  <wp:positionV relativeFrom="paragraph">
                    <wp:posOffset>1736090</wp:posOffset>
                  </wp:positionV>
                  <wp:extent cx="919480" cy="589280"/>
                  <wp:effectExtent l="0" t="0" r="0" b="1270"/>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Казаков.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19480" cy="589280"/>
                          </a:xfrm>
                          <a:prstGeom prst="rect">
                            <a:avLst/>
                          </a:prstGeom>
                        </pic:spPr>
                      </pic:pic>
                    </a:graphicData>
                  </a:graphic>
                </wp:anchor>
              </w:drawing>
            </w:r>
            <w:r>
              <w:rPr>
                <w:rFonts w:cs="Times New Roman"/>
                <w:noProof/>
                <w:sz w:val="28"/>
                <w:szCs w:val="28"/>
                <w:lang w:eastAsia="ru-RU"/>
              </w:rPr>
              <w:drawing>
                <wp:anchor distT="0" distB="0" distL="114300" distR="114300" simplePos="0" relativeHeight="251704832" behindDoc="0" locked="0" layoutInCell="1" allowOverlap="1" wp14:anchorId="5BEBCEF1" wp14:editId="006ED004">
                  <wp:simplePos x="0" y="0"/>
                  <wp:positionH relativeFrom="column">
                    <wp:posOffset>683895</wp:posOffset>
                  </wp:positionH>
                  <wp:positionV relativeFrom="paragraph">
                    <wp:posOffset>1459865</wp:posOffset>
                  </wp:positionV>
                  <wp:extent cx="902335" cy="398145"/>
                  <wp:effectExtent l="0" t="0" r="0" b="1905"/>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Абрамова А.С..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02335" cy="398145"/>
                          </a:xfrm>
                          <a:prstGeom prst="rect">
                            <a:avLst/>
                          </a:prstGeom>
                        </pic:spPr>
                      </pic:pic>
                    </a:graphicData>
                  </a:graphic>
                </wp:anchor>
              </w:drawing>
            </w:r>
            <w:r w:rsidRPr="00C32E17">
              <w:rPr>
                <w:rFonts w:cs="Times New Roman"/>
                <w:noProof/>
                <w:sz w:val="28"/>
                <w:szCs w:val="28"/>
                <w:lang w:eastAsia="ru-RU"/>
              </w:rPr>
              <w:drawing>
                <wp:anchor distT="0" distB="0" distL="114300" distR="114300" simplePos="0" relativeHeight="251703808" behindDoc="0" locked="0" layoutInCell="1" allowOverlap="1" wp14:anchorId="362EE279" wp14:editId="3FB31E90">
                  <wp:simplePos x="0" y="0"/>
                  <wp:positionH relativeFrom="column">
                    <wp:posOffset>493395</wp:posOffset>
                  </wp:positionH>
                  <wp:positionV relativeFrom="paragraph">
                    <wp:posOffset>628650</wp:posOffset>
                  </wp:positionV>
                  <wp:extent cx="904875" cy="685800"/>
                  <wp:effectExtent l="0" t="0" r="0"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04875" cy="685800"/>
                          </a:xfrm>
                          <a:prstGeom prst="rect">
                            <a:avLst/>
                          </a:prstGeom>
                          <a:noFill/>
                          <a:ln>
                            <a:noFill/>
                          </a:ln>
                        </pic:spPr>
                      </pic:pic>
                    </a:graphicData>
                  </a:graphic>
                </wp:anchor>
              </w:drawing>
            </w:r>
            <w:r w:rsidRPr="00C32E17">
              <w:rPr>
                <w:rFonts w:cs="Times New Roman"/>
                <w:noProof/>
                <w:sz w:val="28"/>
                <w:szCs w:val="28"/>
                <w:lang w:eastAsia="ru-RU"/>
              </w:rPr>
              <w:drawing>
                <wp:anchor distT="0" distB="0" distL="114300" distR="114300" simplePos="0" relativeHeight="251702784" behindDoc="0" locked="0" layoutInCell="1" allowOverlap="1" wp14:anchorId="55A8611D" wp14:editId="37A27778">
                  <wp:simplePos x="0" y="0"/>
                  <wp:positionH relativeFrom="column">
                    <wp:posOffset>579120</wp:posOffset>
                  </wp:positionH>
                  <wp:positionV relativeFrom="paragraph">
                    <wp:posOffset>316865</wp:posOffset>
                  </wp:positionV>
                  <wp:extent cx="895350" cy="638175"/>
                  <wp:effectExtent l="0" t="0" r="0" b="0"/>
                  <wp:wrapNone/>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95350" cy="638175"/>
                          </a:xfrm>
                          <a:prstGeom prst="rect">
                            <a:avLst/>
                          </a:prstGeom>
                          <a:noFill/>
                          <a:ln>
                            <a:noFill/>
                          </a:ln>
                        </pic:spPr>
                      </pic:pic>
                    </a:graphicData>
                  </a:graphic>
                </wp:anchor>
              </w:drawing>
            </w:r>
            <w:r>
              <w:rPr>
                <w:rFonts w:cs="Times New Roman"/>
                <w:noProof/>
                <w:sz w:val="28"/>
                <w:szCs w:val="28"/>
                <w:lang w:eastAsia="ru-RU"/>
              </w:rPr>
              <w:drawing>
                <wp:anchor distT="0" distB="0" distL="114300" distR="114300" simplePos="0" relativeHeight="251701760" behindDoc="0" locked="0" layoutInCell="1" allowOverlap="1" wp14:anchorId="6ECDF994" wp14:editId="6EEC8B70">
                  <wp:simplePos x="0" y="0"/>
                  <wp:positionH relativeFrom="column">
                    <wp:posOffset>682625</wp:posOffset>
                  </wp:positionH>
                  <wp:positionV relativeFrom="paragraph">
                    <wp:posOffset>89535</wp:posOffset>
                  </wp:positionV>
                  <wp:extent cx="902335" cy="540385"/>
                  <wp:effectExtent l="0" t="0" r="0" b="0"/>
                  <wp:wrapNone/>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Царахов С.М..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02335" cy="540385"/>
                          </a:xfrm>
                          <a:prstGeom prst="rect">
                            <a:avLst/>
                          </a:prstGeom>
                        </pic:spPr>
                      </pic:pic>
                    </a:graphicData>
                  </a:graphic>
                </wp:anchor>
              </w:drawing>
            </w:r>
          </w:p>
        </w:tc>
      </w:tr>
    </w:tbl>
    <w:p w14:paraId="6DFEC830" w14:textId="77777777" w:rsidR="008E53C5" w:rsidRDefault="008E53C5" w:rsidP="008E53C5">
      <w:pPr>
        <w:pStyle w:val="af1"/>
        <w:jc w:val="center"/>
        <w:rPr>
          <w:sz w:val="28"/>
          <w:szCs w:val="28"/>
        </w:rPr>
      </w:pPr>
    </w:p>
    <w:p w14:paraId="6252BCA4" w14:textId="77777777" w:rsidR="000F3F55" w:rsidRDefault="000F3F55" w:rsidP="004A1611">
      <w:pPr>
        <w:ind w:right="-58"/>
        <w:jc w:val="center"/>
        <w:rPr>
          <w:color w:val="000000"/>
          <w:sz w:val="28"/>
          <w:szCs w:val="28"/>
        </w:rPr>
      </w:pPr>
    </w:p>
    <w:p w14:paraId="1B1BCC4D" w14:textId="77777777" w:rsidR="00ED6DD3" w:rsidRDefault="00ED6DD3" w:rsidP="004A1611">
      <w:pPr>
        <w:ind w:right="-58"/>
        <w:jc w:val="center"/>
        <w:rPr>
          <w:color w:val="000000"/>
          <w:sz w:val="28"/>
          <w:szCs w:val="28"/>
        </w:rPr>
      </w:pPr>
    </w:p>
    <w:p w14:paraId="14796EF5" w14:textId="77777777" w:rsidR="00ED6DD3" w:rsidRDefault="00ED6DD3" w:rsidP="004A1611">
      <w:pPr>
        <w:ind w:right="-58"/>
        <w:jc w:val="center"/>
        <w:rPr>
          <w:color w:val="000000"/>
          <w:sz w:val="28"/>
          <w:szCs w:val="28"/>
        </w:rPr>
      </w:pPr>
    </w:p>
    <w:p w14:paraId="11A25D56" w14:textId="77777777" w:rsidR="00ED6DD3" w:rsidRDefault="00ED6DD3" w:rsidP="004A1611">
      <w:pPr>
        <w:ind w:right="-58"/>
        <w:jc w:val="center"/>
        <w:rPr>
          <w:color w:val="000000"/>
          <w:sz w:val="28"/>
          <w:szCs w:val="28"/>
        </w:rPr>
      </w:pPr>
    </w:p>
    <w:p w14:paraId="1CE365CA" w14:textId="77777777" w:rsidR="00ED6DD3" w:rsidRDefault="00ED6DD3" w:rsidP="004A1611">
      <w:pPr>
        <w:ind w:right="-58"/>
        <w:jc w:val="center"/>
        <w:rPr>
          <w:color w:val="000000"/>
          <w:sz w:val="28"/>
          <w:szCs w:val="28"/>
        </w:rPr>
      </w:pPr>
    </w:p>
    <w:p w14:paraId="5AC4BD0A" w14:textId="77777777" w:rsidR="00ED6DD3" w:rsidRDefault="00ED6DD3" w:rsidP="004A1611">
      <w:pPr>
        <w:ind w:right="-58"/>
        <w:jc w:val="center"/>
        <w:rPr>
          <w:color w:val="000000"/>
          <w:sz w:val="28"/>
          <w:szCs w:val="28"/>
        </w:rPr>
      </w:pPr>
    </w:p>
    <w:p w14:paraId="48950D7C" w14:textId="77777777" w:rsidR="00ED6DD3" w:rsidRDefault="00ED6DD3" w:rsidP="004A1611">
      <w:pPr>
        <w:ind w:right="-58"/>
        <w:jc w:val="center"/>
        <w:rPr>
          <w:color w:val="000000"/>
          <w:sz w:val="28"/>
          <w:szCs w:val="28"/>
        </w:rPr>
      </w:pPr>
    </w:p>
    <w:p w14:paraId="19333A9F" w14:textId="77777777" w:rsidR="00ED6DD3" w:rsidRDefault="00ED6DD3" w:rsidP="004A1611">
      <w:pPr>
        <w:ind w:right="-58"/>
        <w:jc w:val="center"/>
        <w:rPr>
          <w:color w:val="000000"/>
          <w:sz w:val="28"/>
          <w:szCs w:val="28"/>
        </w:rPr>
      </w:pPr>
    </w:p>
    <w:p w14:paraId="5D5CA0CE" w14:textId="77777777" w:rsidR="00ED6DD3" w:rsidRDefault="00ED6DD3" w:rsidP="004A1611">
      <w:pPr>
        <w:ind w:right="-58"/>
        <w:jc w:val="center"/>
        <w:rPr>
          <w:color w:val="000000"/>
          <w:sz w:val="28"/>
          <w:szCs w:val="28"/>
        </w:rPr>
      </w:pPr>
    </w:p>
    <w:p w14:paraId="4591DDC5" w14:textId="77777777" w:rsidR="00ED6DD3" w:rsidRDefault="00ED6DD3" w:rsidP="004A1611">
      <w:pPr>
        <w:ind w:right="-58"/>
        <w:jc w:val="center"/>
        <w:rPr>
          <w:color w:val="000000"/>
          <w:sz w:val="28"/>
          <w:szCs w:val="28"/>
        </w:rPr>
      </w:pPr>
    </w:p>
    <w:p w14:paraId="07F5ADBB" w14:textId="77777777" w:rsidR="00ED6DD3" w:rsidRDefault="00ED6DD3" w:rsidP="004A1611">
      <w:pPr>
        <w:ind w:right="-58"/>
        <w:jc w:val="center"/>
        <w:rPr>
          <w:color w:val="000000"/>
          <w:sz w:val="28"/>
          <w:szCs w:val="28"/>
        </w:rPr>
      </w:pPr>
    </w:p>
    <w:p w14:paraId="77168645" w14:textId="77777777" w:rsidR="00ED6DD3" w:rsidRDefault="00ED6DD3" w:rsidP="004A1611">
      <w:pPr>
        <w:ind w:right="-58"/>
        <w:jc w:val="center"/>
        <w:rPr>
          <w:color w:val="000000"/>
          <w:sz w:val="28"/>
          <w:szCs w:val="28"/>
        </w:rPr>
      </w:pPr>
    </w:p>
    <w:p w14:paraId="3629ECC5" w14:textId="77777777" w:rsidR="00ED6DD3" w:rsidRDefault="00ED6DD3" w:rsidP="004A1611">
      <w:pPr>
        <w:ind w:right="-58"/>
        <w:jc w:val="center"/>
        <w:rPr>
          <w:color w:val="000000"/>
          <w:sz w:val="28"/>
          <w:szCs w:val="28"/>
        </w:rPr>
      </w:pPr>
    </w:p>
    <w:p w14:paraId="016D0408" w14:textId="77777777" w:rsidR="00ED6DD3" w:rsidRDefault="00ED6DD3" w:rsidP="004A1611">
      <w:pPr>
        <w:ind w:right="-58"/>
        <w:jc w:val="center"/>
        <w:rPr>
          <w:color w:val="000000"/>
          <w:sz w:val="28"/>
          <w:szCs w:val="28"/>
        </w:rPr>
      </w:pPr>
    </w:p>
    <w:p w14:paraId="4E405ECD" w14:textId="77777777" w:rsidR="00ED6DD3" w:rsidRDefault="00ED6DD3" w:rsidP="004A1611">
      <w:pPr>
        <w:ind w:right="-58"/>
        <w:jc w:val="center"/>
        <w:rPr>
          <w:color w:val="000000"/>
          <w:sz w:val="28"/>
          <w:szCs w:val="28"/>
        </w:rPr>
      </w:pPr>
    </w:p>
    <w:p w14:paraId="1681CBA6" w14:textId="77777777" w:rsidR="00ED6DD3" w:rsidRDefault="00ED6DD3" w:rsidP="004A1611">
      <w:pPr>
        <w:ind w:right="-58"/>
        <w:jc w:val="center"/>
        <w:rPr>
          <w:color w:val="000000"/>
          <w:sz w:val="28"/>
          <w:szCs w:val="28"/>
        </w:rPr>
      </w:pPr>
    </w:p>
    <w:p w14:paraId="0C6E50D6" w14:textId="77777777" w:rsidR="00ED6DD3" w:rsidRDefault="00ED6DD3" w:rsidP="004A1611">
      <w:pPr>
        <w:ind w:right="-58"/>
        <w:jc w:val="center"/>
        <w:rPr>
          <w:color w:val="000000"/>
          <w:sz w:val="28"/>
          <w:szCs w:val="28"/>
        </w:rPr>
      </w:pPr>
    </w:p>
    <w:p w14:paraId="7F1FD7B0" w14:textId="77777777" w:rsidR="00ED6DD3" w:rsidRDefault="00ED6DD3" w:rsidP="004A1611">
      <w:pPr>
        <w:ind w:right="-58"/>
        <w:jc w:val="center"/>
        <w:rPr>
          <w:color w:val="000000"/>
          <w:sz w:val="28"/>
          <w:szCs w:val="28"/>
        </w:rPr>
      </w:pPr>
    </w:p>
    <w:p w14:paraId="03A272C0" w14:textId="77777777" w:rsidR="00ED6DD3" w:rsidRDefault="00ED6DD3" w:rsidP="004A1611">
      <w:pPr>
        <w:ind w:right="-58"/>
        <w:jc w:val="center"/>
        <w:rPr>
          <w:color w:val="000000"/>
          <w:sz w:val="28"/>
          <w:szCs w:val="28"/>
        </w:rPr>
      </w:pPr>
    </w:p>
    <w:p w14:paraId="0A18F450" w14:textId="77777777" w:rsidR="00ED6DD3" w:rsidRDefault="00ED6DD3" w:rsidP="004A1611">
      <w:pPr>
        <w:ind w:right="-58"/>
        <w:jc w:val="center"/>
        <w:rPr>
          <w:color w:val="000000"/>
          <w:sz w:val="28"/>
          <w:szCs w:val="28"/>
        </w:rPr>
      </w:pPr>
    </w:p>
    <w:p w14:paraId="7A615C41" w14:textId="77777777" w:rsidR="00ED6DD3" w:rsidRDefault="00ED6DD3" w:rsidP="004A1611">
      <w:pPr>
        <w:ind w:right="-58"/>
        <w:jc w:val="center"/>
        <w:rPr>
          <w:color w:val="000000"/>
          <w:sz w:val="28"/>
          <w:szCs w:val="28"/>
        </w:rPr>
      </w:pPr>
    </w:p>
    <w:p w14:paraId="041D167D" w14:textId="77777777" w:rsidR="00ED6DD3" w:rsidRDefault="00ED6DD3" w:rsidP="004A1611">
      <w:pPr>
        <w:ind w:right="-58"/>
        <w:jc w:val="center"/>
        <w:rPr>
          <w:color w:val="000000"/>
          <w:sz w:val="28"/>
          <w:szCs w:val="28"/>
        </w:rPr>
      </w:pPr>
    </w:p>
    <w:p w14:paraId="6AF46A09" w14:textId="77777777" w:rsidR="00983614" w:rsidRDefault="00983614" w:rsidP="004A1611">
      <w:pPr>
        <w:ind w:right="-58"/>
        <w:jc w:val="center"/>
        <w:rPr>
          <w:color w:val="000000"/>
          <w:sz w:val="28"/>
          <w:szCs w:val="28"/>
        </w:rPr>
      </w:pPr>
    </w:p>
    <w:p w14:paraId="3D94D70D" w14:textId="77777777" w:rsidR="00ED6DD3" w:rsidRDefault="00ED6DD3" w:rsidP="004A1611">
      <w:pPr>
        <w:ind w:right="-58"/>
        <w:jc w:val="center"/>
        <w:rPr>
          <w:color w:val="000000"/>
          <w:sz w:val="28"/>
          <w:szCs w:val="28"/>
        </w:rPr>
      </w:pPr>
    </w:p>
    <w:p w14:paraId="120AEA43" w14:textId="77777777" w:rsidR="002D5AD6" w:rsidRDefault="002D5AD6" w:rsidP="004A1611">
      <w:pPr>
        <w:ind w:right="-58"/>
        <w:jc w:val="center"/>
        <w:rPr>
          <w:color w:val="000000"/>
          <w:sz w:val="28"/>
          <w:szCs w:val="28"/>
        </w:rPr>
      </w:pPr>
    </w:p>
    <w:p w14:paraId="47C9CC54" w14:textId="77777777" w:rsidR="002D5AD6" w:rsidRDefault="002D5AD6" w:rsidP="004A1611">
      <w:pPr>
        <w:jc w:val="center"/>
        <w:rPr>
          <w:b/>
          <w:szCs w:val="28"/>
        </w:rPr>
      </w:pPr>
    </w:p>
    <w:p w14:paraId="23B09101" w14:textId="77777777" w:rsidR="002D5AD6" w:rsidRPr="002F46EC" w:rsidRDefault="00B1319A" w:rsidP="002F46EC">
      <w:pPr>
        <w:pStyle w:val="af1"/>
        <w:jc w:val="center"/>
        <w:rPr>
          <w:rFonts w:ascii="Times New Roman Полужирный" w:hAnsi="Times New Roman Полужирный"/>
          <w:b/>
          <w:caps/>
        </w:rPr>
      </w:pPr>
      <w:bookmarkStart w:id="0" w:name="_Toc9845005"/>
      <w:r w:rsidRPr="002F46EC">
        <w:rPr>
          <w:rFonts w:ascii="Times New Roman Полужирный" w:hAnsi="Times New Roman Полужирный"/>
          <w:b/>
          <w:caps/>
        </w:rPr>
        <w:t>СОСТАВ ПРОЕКТА</w:t>
      </w:r>
      <w:bookmarkEnd w:id="0"/>
    </w:p>
    <w:p w14:paraId="47B788B6" w14:textId="77777777" w:rsidR="00B1319A" w:rsidRPr="00B1319A" w:rsidRDefault="00B1319A" w:rsidP="004A1611">
      <w:pPr>
        <w:ind w:firstLine="567"/>
        <w:jc w:val="center"/>
        <w:rPr>
          <w:b/>
          <w:sz w:val="36"/>
          <w:szCs w:val="36"/>
        </w:rPr>
      </w:pPr>
    </w:p>
    <w:p w14:paraId="6704948B" w14:textId="77777777" w:rsidR="00D1766B" w:rsidRDefault="00ED6DD3" w:rsidP="00D1766B">
      <w:pPr>
        <w:pStyle w:val="3f1"/>
        <w:shd w:val="clear" w:color="auto" w:fill="FFFFFF"/>
        <w:ind w:left="556"/>
        <w:jc w:val="center"/>
        <w:rPr>
          <w:b/>
          <w:sz w:val="24"/>
          <w:szCs w:val="24"/>
        </w:rPr>
      </w:pPr>
      <w:r w:rsidRPr="00F73E0D">
        <w:rPr>
          <w:b/>
          <w:sz w:val="24"/>
          <w:szCs w:val="24"/>
        </w:rPr>
        <w:t xml:space="preserve">Генерального плана </w:t>
      </w:r>
      <w:r w:rsidR="00D1766B" w:rsidRPr="00D1766B">
        <w:rPr>
          <w:b/>
          <w:sz w:val="24"/>
          <w:szCs w:val="24"/>
        </w:rPr>
        <w:t>муниципа</w:t>
      </w:r>
      <w:r w:rsidR="00D1766B">
        <w:rPr>
          <w:b/>
          <w:sz w:val="24"/>
          <w:szCs w:val="24"/>
        </w:rPr>
        <w:t>льного образования</w:t>
      </w:r>
    </w:p>
    <w:p w14:paraId="35C37DF3" w14:textId="77777777" w:rsidR="00D1766B" w:rsidRPr="00D1766B" w:rsidRDefault="0069731E" w:rsidP="00D1766B">
      <w:pPr>
        <w:pStyle w:val="3f1"/>
        <w:shd w:val="clear" w:color="auto" w:fill="FFFFFF"/>
        <w:ind w:left="556"/>
        <w:jc w:val="center"/>
        <w:rPr>
          <w:b/>
          <w:sz w:val="24"/>
          <w:szCs w:val="24"/>
        </w:rPr>
      </w:pPr>
      <w:r>
        <w:rPr>
          <w:b/>
          <w:sz w:val="24"/>
          <w:szCs w:val="24"/>
        </w:rPr>
        <w:t xml:space="preserve"> Новольвовское</w:t>
      </w:r>
      <w:r w:rsidR="00D1766B">
        <w:rPr>
          <w:b/>
          <w:sz w:val="24"/>
          <w:szCs w:val="24"/>
        </w:rPr>
        <w:t xml:space="preserve"> </w:t>
      </w:r>
      <w:r w:rsidR="00577DE2">
        <w:rPr>
          <w:b/>
          <w:sz w:val="24"/>
          <w:szCs w:val="24"/>
        </w:rPr>
        <w:t>Кимовского</w:t>
      </w:r>
      <w:r w:rsidR="00D1766B" w:rsidRPr="00D1766B">
        <w:rPr>
          <w:b/>
          <w:sz w:val="24"/>
          <w:szCs w:val="24"/>
        </w:rPr>
        <w:t xml:space="preserve"> района</w:t>
      </w:r>
      <w:r w:rsidR="000E6D8D">
        <w:rPr>
          <w:b/>
          <w:sz w:val="24"/>
          <w:szCs w:val="24"/>
        </w:rPr>
        <w:t xml:space="preserve"> </w:t>
      </w:r>
    </w:p>
    <w:p w14:paraId="27C3AADF" w14:textId="77777777" w:rsidR="00ED6DD3" w:rsidRPr="00F73E0D" w:rsidRDefault="00ED6DD3" w:rsidP="00D1766B">
      <w:pPr>
        <w:pStyle w:val="3f1"/>
        <w:shd w:val="clear" w:color="auto" w:fill="FFFFFF"/>
        <w:ind w:left="556"/>
        <w:jc w:val="center"/>
        <w:rPr>
          <w:b/>
        </w:rPr>
      </w:pPr>
    </w:p>
    <w:p w14:paraId="187EED74" w14:textId="77777777" w:rsidR="00ED6DD3" w:rsidRPr="00EB73FC" w:rsidRDefault="00ED6DD3" w:rsidP="004A1611">
      <w:pPr>
        <w:tabs>
          <w:tab w:val="left" w:leader="underscore" w:pos="3034"/>
          <w:tab w:val="left" w:leader="underscore" w:pos="9370"/>
        </w:tabs>
        <w:ind w:left="20" w:firstLine="567"/>
        <w:rPr>
          <w:rStyle w:val="22"/>
          <w:rFonts w:eastAsia="Courier New"/>
          <w:bCs w:val="0"/>
        </w:rPr>
      </w:pPr>
    </w:p>
    <w:p w14:paraId="586836B5" w14:textId="77777777" w:rsidR="00ED6DD3" w:rsidRPr="00E46B8B" w:rsidRDefault="00ED6DD3" w:rsidP="004A1611">
      <w:pPr>
        <w:tabs>
          <w:tab w:val="left" w:leader="underscore" w:pos="3034"/>
          <w:tab w:val="left" w:leader="underscore" w:pos="9370"/>
        </w:tabs>
        <w:ind w:left="20" w:firstLine="567"/>
        <w:jc w:val="center"/>
      </w:pPr>
      <w:r w:rsidRPr="00E46B8B">
        <w:rPr>
          <w:rStyle w:val="22"/>
          <w:rFonts w:eastAsia="Courier New"/>
          <w:sz w:val="24"/>
          <w:szCs w:val="24"/>
        </w:rPr>
        <w:t>Утверждаемые материалы</w:t>
      </w:r>
      <w:r w:rsidRPr="00E46B8B">
        <w:t>:</w:t>
      </w:r>
    </w:p>
    <w:p w14:paraId="3107A71B" w14:textId="77777777" w:rsidR="00ED6DD3" w:rsidRPr="00E46B8B" w:rsidRDefault="00ED6DD3" w:rsidP="004A1611">
      <w:pPr>
        <w:pStyle w:val="41"/>
        <w:shd w:val="clear" w:color="auto" w:fill="auto"/>
        <w:spacing w:line="240" w:lineRule="auto"/>
        <w:ind w:right="300" w:firstLine="567"/>
        <w:jc w:val="center"/>
        <w:rPr>
          <w:sz w:val="24"/>
          <w:szCs w:val="24"/>
        </w:rPr>
      </w:pPr>
      <w:r w:rsidRPr="00E46B8B">
        <w:rPr>
          <w:sz w:val="24"/>
          <w:szCs w:val="24"/>
        </w:rPr>
        <w:t>Часть I. Положение о территориальном планировании</w:t>
      </w:r>
    </w:p>
    <w:p w14:paraId="0DA27920" w14:textId="77777777" w:rsidR="00ED6DD3" w:rsidRPr="00E46B8B" w:rsidRDefault="00ED6DD3" w:rsidP="004A1611">
      <w:pPr>
        <w:pStyle w:val="41"/>
        <w:shd w:val="clear" w:color="auto" w:fill="auto"/>
        <w:spacing w:line="240" w:lineRule="auto"/>
        <w:ind w:right="300" w:firstLine="567"/>
        <w:jc w:val="center"/>
        <w:rPr>
          <w:sz w:val="24"/>
          <w:szCs w:val="24"/>
        </w:rPr>
      </w:pPr>
    </w:p>
    <w:p w14:paraId="2D0D6A96" w14:textId="77777777" w:rsidR="00ED6DD3" w:rsidRPr="00E46B8B" w:rsidRDefault="00ED6DD3" w:rsidP="004A1611">
      <w:pPr>
        <w:tabs>
          <w:tab w:val="left" w:leader="underscore" w:pos="3144"/>
          <w:tab w:val="left" w:leader="underscore" w:pos="8856"/>
        </w:tabs>
        <w:ind w:firstLine="567"/>
        <w:jc w:val="center"/>
      </w:pPr>
      <w:r w:rsidRPr="00E46B8B">
        <w:rPr>
          <w:rStyle w:val="22"/>
          <w:rFonts w:eastAsia="Courier New"/>
          <w:sz w:val="24"/>
          <w:szCs w:val="24"/>
        </w:rPr>
        <w:t>Обосновывающие материалы:</w:t>
      </w:r>
    </w:p>
    <w:p w14:paraId="76BECB8A" w14:textId="77777777" w:rsidR="00ED6DD3" w:rsidRPr="00E46B8B" w:rsidRDefault="00ED6DD3" w:rsidP="004A1611">
      <w:pPr>
        <w:pStyle w:val="41"/>
        <w:shd w:val="clear" w:color="auto" w:fill="auto"/>
        <w:tabs>
          <w:tab w:val="left" w:leader="underscore" w:pos="2938"/>
          <w:tab w:val="left" w:leader="underscore" w:pos="8856"/>
        </w:tabs>
        <w:spacing w:line="240" w:lineRule="auto"/>
        <w:ind w:right="800" w:firstLine="567"/>
        <w:jc w:val="center"/>
        <w:rPr>
          <w:sz w:val="24"/>
          <w:szCs w:val="24"/>
        </w:rPr>
      </w:pPr>
      <w:r w:rsidRPr="00E46B8B">
        <w:rPr>
          <w:sz w:val="24"/>
          <w:szCs w:val="24"/>
        </w:rPr>
        <w:t>Часть II. Материалы по обоснованию генерального плана</w:t>
      </w:r>
    </w:p>
    <w:p w14:paraId="10935F2D" w14:textId="77777777" w:rsidR="005D3BAD" w:rsidRDefault="005D3BAD" w:rsidP="004A1611">
      <w:pPr>
        <w:pStyle w:val="41"/>
        <w:shd w:val="clear" w:color="auto" w:fill="auto"/>
        <w:tabs>
          <w:tab w:val="left" w:leader="underscore" w:pos="2938"/>
          <w:tab w:val="left" w:leader="underscore" w:pos="8856"/>
        </w:tabs>
        <w:spacing w:line="240" w:lineRule="auto"/>
        <w:ind w:right="800" w:firstLine="567"/>
        <w:rPr>
          <w:sz w:val="24"/>
          <w:szCs w:val="24"/>
        </w:rPr>
      </w:pPr>
    </w:p>
    <w:p w14:paraId="00B70683" w14:textId="77777777" w:rsidR="005D3BAD" w:rsidRDefault="005D3BAD" w:rsidP="004A1611">
      <w:pPr>
        <w:pStyle w:val="41"/>
        <w:shd w:val="clear" w:color="auto" w:fill="auto"/>
        <w:tabs>
          <w:tab w:val="left" w:leader="underscore" w:pos="2938"/>
          <w:tab w:val="left" w:leader="underscore" w:pos="8856"/>
        </w:tabs>
        <w:spacing w:line="240" w:lineRule="auto"/>
        <w:ind w:right="800" w:firstLine="567"/>
        <w:rPr>
          <w:sz w:val="24"/>
          <w:szCs w:val="24"/>
        </w:rPr>
      </w:pPr>
    </w:p>
    <w:p w14:paraId="088175CF" w14:textId="77777777" w:rsidR="002D3D62" w:rsidRDefault="002D3D62" w:rsidP="004A1611">
      <w:pPr>
        <w:ind w:right="-58"/>
        <w:jc w:val="center"/>
        <w:rPr>
          <w:color w:val="000000"/>
          <w:sz w:val="28"/>
          <w:szCs w:val="28"/>
        </w:rPr>
      </w:pPr>
      <w:r>
        <w:rPr>
          <w:color w:val="000000"/>
          <w:sz w:val="28"/>
          <w:szCs w:val="28"/>
        </w:rPr>
        <w:br w:type="page"/>
      </w:r>
    </w:p>
    <w:p w14:paraId="69912BBD" w14:textId="77777777" w:rsidR="002D3D62" w:rsidRPr="00DC638F" w:rsidRDefault="002D3D62" w:rsidP="00DC638F">
      <w:pPr>
        <w:pStyle w:val="6"/>
        <w:ind w:firstLine="0"/>
        <w:jc w:val="center"/>
        <w:rPr>
          <w:sz w:val="24"/>
          <w:szCs w:val="24"/>
        </w:rPr>
      </w:pPr>
      <w:bookmarkStart w:id="1" w:name="_Toc9845006"/>
      <w:r w:rsidRPr="00DC638F">
        <w:rPr>
          <w:sz w:val="24"/>
          <w:szCs w:val="24"/>
        </w:rPr>
        <w:lastRenderedPageBreak/>
        <w:t>СОДЕРЖАНИЕ</w:t>
      </w:r>
      <w:bookmarkEnd w:id="1"/>
    </w:p>
    <w:p w14:paraId="0147D714" w14:textId="374725C8" w:rsidR="00E72772" w:rsidRDefault="002F46EC" w:rsidP="00E72772">
      <w:pPr>
        <w:pStyle w:val="1c"/>
        <w:rPr>
          <w:rFonts w:asciiTheme="minorHAnsi" w:eastAsiaTheme="minorEastAsia" w:hAnsiTheme="minorHAnsi" w:cstheme="minorBidi"/>
          <w:noProof/>
          <w:sz w:val="22"/>
          <w:szCs w:val="22"/>
          <w:lang w:eastAsia="ru-RU"/>
        </w:rPr>
      </w:pPr>
      <w:r>
        <w:rPr>
          <w:lang w:val="en-US"/>
        </w:rPr>
        <w:fldChar w:fldCharType="begin"/>
      </w:r>
      <w:r>
        <w:rPr>
          <w:lang w:val="en-US"/>
        </w:rPr>
        <w:instrText xml:space="preserve"> TOC \o "1-3" \h \z \u </w:instrText>
      </w:r>
      <w:r>
        <w:rPr>
          <w:lang w:val="en-US"/>
        </w:rPr>
        <w:fldChar w:fldCharType="separate"/>
      </w:r>
      <w:hyperlink w:anchor="_Toc21505914" w:history="1">
        <w:r w:rsidR="00E72772" w:rsidRPr="005A6301">
          <w:rPr>
            <w:rStyle w:val="afa"/>
            <w:noProof/>
          </w:rPr>
          <w:t>1. Общие положения</w:t>
        </w:r>
        <w:r w:rsidR="00E72772">
          <w:rPr>
            <w:noProof/>
            <w:webHidden/>
          </w:rPr>
          <w:tab/>
        </w:r>
        <w:r w:rsidR="00E72772">
          <w:rPr>
            <w:noProof/>
            <w:webHidden/>
          </w:rPr>
          <w:fldChar w:fldCharType="begin"/>
        </w:r>
        <w:r w:rsidR="00E72772">
          <w:rPr>
            <w:noProof/>
            <w:webHidden/>
          </w:rPr>
          <w:instrText xml:space="preserve"> PAGEREF _Toc21505914 \h </w:instrText>
        </w:r>
        <w:r w:rsidR="00E72772">
          <w:rPr>
            <w:noProof/>
            <w:webHidden/>
          </w:rPr>
        </w:r>
        <w:r w:rsidR="00E72772">
          <w:rPr>
            <w:noProof/>
            <w:webHidden/>
          </w:rPr>
          <w:fldChar w:fldCharType="separate"/>
        </w:r>
        <w:r w:rsidR="00AA1A89">
          <w:rPr>
            <w:noProof/>
            <w:webHidden/>
          </w:rPr>
          <w:t>6</w:t>
        </w:r>
        <w:r w:rsidR="00E72772">
          <w:rPr>
            <w:noProof/>
            <w:webHidden/>
          </w:rPr>
          <w:fldChar w:fldCharType="end"/>
        </w:r>
      </w:hyperlink>
    </w:p>
    <w:p w14:paraId="3C12DB27" w14:textId="0B69ABA9" w:rsidR="00E72772" w:rsidRDefault="00D030FD" w:rsidP="00E72772">
      <w:pPr>
        <w:pStyle w:val="1c"/>
        <w:rPr>
          <w:rFonts w:asciiTheme="minorHAnsi" w:eastAsiaTheme="minorEastAsia" w:hAnsiTheme="minorHAnsi" w:cstheme="minorBidi"/>
          <w:noProof/>
          <w:sz w:val="22"/>
          <w:szCs w:val="22"/>
          <w:lang w:eastAsia="ru-RU"/>
        </w:rPr>
      </w:pPr>
      <w:hyperlink w:anchor="_Toc21505915" w:history="1">
        <w:r w:rsidR="00E72772" w:rsidRPr="005A6301">
          <w:rPr>
            <w:rStyle w:val="afa"/>
            <w:noProof/>
          </w:rPr>
          <w:t>2. Анализ использования территории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_Toc21505915 \h </w:instrText>
        </w:r>
        <w:r w:rsidR="00E72772">
          <w:rPr>
            <w:noProof/>
            <w:webHidden/>
          </w:rPr>
        </w:r>
        <w:r w:rsidR="00E72772">
          <w:rPr>
            <w:noProof/>
            <w:webHidden/>
          </w:rPr>
          <w:fldChar w:fldCharType="separate"/>
        </w:r>
        <w:r w:rsidR="00AA1A89">
          <w:rPr>
            <w:noProof/>
            <w:webHidden/>
          </w:rPr>
          <w:t>10</w:t>
        </w:r>
        <w:r w:rsidR="00E72772">
          <w:rPr>
            <w:noProof/>
            <w:webHidden/>
          </w:rPr>
          <w:fldChar w:fldCharType="end"/>
        </w:r>
      </w:hyperlink>
    </w:p>
    <w:p w14:paraId="3A6E4C8C" w14:textId="7CDCD84B"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16" w:history="1">
        <w:r w:rsidR="00E72772" w:rsidRPr="005A6301">
          <w:rPr>
            <w:rStyle w:val="afa"/>
            <w:noProof/>
          </w:rPr>
          <w:t>2.1. Сведения о границах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_Toc21505916 \h </w:instrText>
        </w:r>
        <w:r w:rsidR="00E72772">
          <w:rPr>
            <w:noProof/>
            <w:webHidden/>
          </w:rPr>
        </w:r>
        <w:r w:rsidR="00E72772">
          <w:rPr>
            <w:noProof/>
            <w:webHidden/>
          </w:rPr>
          <w:fldChar w:fldCharType="separate"/>
        </w:r>
        <w:r w:rsidR="00AA1A89">
          <w:rPr>
            <w:noProof/>
            <w:webHidden/>
          </w:rPr>
          <w:t>10</w:t>
        </w:r>
        <w:r w:rsidR="00E72772">
          <w:rPr>
            <w:noProof/>
            <w:webHidden/>
          </w:rPr>
          <w:fldChar w:fldCharType="end"/>
        </w:r>
      </w:hyperlink>
    </w:p>
    <w:p w14:paraId="347B72F3" w14:textId="4F0C3306"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17" w:history="1">
        <w:r w:rsidR="00E72772" w:rsidRPr="005A6301">
          <w:rPr>
            <w:rStyle w:val="afa"/>
            <w:noProof/>
          </w:rPr>
          <w:t>2.2. Комплексная оценка и основные проблемы развития территории.</w:t>
        </w:r>
        <w:r w:rsidR="00E72772">
          <w:rPr>
            <w:noProof/>
            <w:webHidden/>
          </w:rPr>
          <w:tab/>
        </w:r>
        <w:r w:rsidR="00E72772">
          <w:rPr>
            <w:noProof/>
            <w:webHidden/>
          </w:rPr>
          <w:fldChar w:fldCharType="begin"/>
        </w:r>
        <w:r w:rsidR="00E72772">
          <w:rPr>
            <w:noProof/>
            <w:webHidden/>
          </w:rPr>
          <w:instrText xml:space="preserve"> PAGEREF _Toc21505917 \h </w:instrText>
        </w:r>
        <w:r w:rsidR="00E72772">
          <w:rPr>
            <w:noProof/>
            <w:webHidden/>
          </w:rPr>
        </w:r>
        <w:r w:rsidR="00E72772">
          <w:rPr>
            <w:noProof/>
            <w:webHidden/>
          </w:rPr>
          <w:fldChar w:fldCharType="separate"/>
        </w:r>
        <w:r w:rsidR="00AA1A89">
          <w:rPr>
            <w:noProof/>
            <w:webHidden/>
          </w:rPr>
          <w:t>11</w:t>
        </w:r>
        <w:r w:rsidR="00E72772">
          <w:rPr>
            <w:noProof/>
            <w:webHidden/>
          </w:rPr>
          <w:fldChar w:fldCharType="end"/>
        </w:r>
      </w:hyperlink>
    </w:p>
    <w:p w14:paraId="7EF590D1" w14:textId="08254454"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18" w:history="1">
        <w:r w:rsidR="00E72772" w:rsidRPr="005A6301">
          <w:rPr>
            <w:rStyle w:val="afa"/>
            <w:noProof/>
          </w:rPr>
          <w:t>2.2.1. Система расселения и трудовые ресурсы</w:t>
        </w:r>
        <w:r w:rsidR="00E72772">
          <w:rPr>
            <w:noProof/>
            <w:webHidden/>
          </w:rPr>
          <w:tab/>
        </w:r>
        <w:r w:rsidR="00E72772">
          <w:rPr>
            <w:noProof/>
            <w:webHidden/>
          </w:rPr>
          <w:fldChar w:fldCharType="begin"/>
        </w:r>
        <w:r w:rsidR="00E72772">
          <w:rPr>
            <w:noProof/>
            <w:webHidden/>
          </w:rPr>
          <w:instrText xml:space="preserve"> PAGEREF _Toc21505918 \h </w:instrText>
        </w:r>
        <w:r w:rsidR="00E72772">
          <w:rPr>
            <w:noProof/>
            <w:webHidden/>
          </w:rPr>
        </w:r>
        <w:r w:rsidR="00E72772">
          <w:rPr>
            <w:noProof/>
            <w:webHidden/>
          </w:rPr>
          <w:fldChar w:fldCharType="separate"/>
        </w:r>
        <w:r w:rsidR="00AA1A89">
          <w:rPr>
            <w:noProof/>
            <w:webHidden/>
          </w:rPr>
          <w:t>11</w:t>
        </w:r>
        <w:r w:rsidR="00E72772">
          <w:rPr>
            <w:noProof/>
            <w:webHidden/>
          </w:rPr>
          <w:fldChar w:fldCharType="end"/>
        </w:r>
      </w:hyperlink>
    </w:p>
    <w:p w14:paraId="2DC19923" w14:textId="426843EB"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19" w:history="1">
        <w:r w:rsidR="00E72772" w:rsidRPr="005A6301">
          <w:rPr>
            <w:rStyle w:val="afa"/>
            <w:noProof/>
          </w:rPr>
          <w:t>2.2.2. Организация социальной инфраструктуры</w:t>
        </w:r>
        <w:r w:rsidR="00E72772">
          <w:rPr>
            <w:noProof/>
            <w:webHidden/>
          </w:rPr>
          <w:tab/>
        </w:r>
        <w:r w:rsidR="00E72772">
          <w:rPr>
            <w:noProof/>
            <w:webHidden/>
          </w:rPr>
          <w:fldChar w:fldCharType="begin"/>
        </w:r>
        <w:r w:rsidR="00E72772">
          <w:rPr>
            <w:noProof/>
            <w:webHidden/>
          </w:rPr>
          <w:instrText xml:space="preserve"> PAGEREF _Toc21505919 \h </w:instrText>
        </w:r>
        <w:r w:rsidR="00E72772">
          <w:rPr>
            <w:noProof/>
            <w:webHidden/>
          </w:rPr>
        </w:r>
        <w:r w:rsidR="00E72772">
          <w:rPr>
            <w:noProof/>
            <w:webHidden/>
          </w:rPr>
          <w:fldChar w:fldCharType="separate"/>
        </w:r>
        <w:r w:rsidR="00AA1A89">
          <w:rPr>
            <w:noProof/>
            <w:webHidden/>
          </w:rPr>
          <w:t>19</w:t>
        </w:r>
        <w:r w:rsidR="00E72772">
          <w:rPr>
            <w:noProof/>
            <w:webHidden/>
          </w:rPr>
          <w:fldChar w:fldCharType="end"/>
        </w:r>
      </w:hyperlink>
    </w:p>
    <w:p w14:paraId="771CAD40" w14:textId="2D272F47"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20" w:history="1">
        <w:r w:rsidR="00E72772" w:rsidRPr="005A6301">
          <w:rPr>
            <w:rStyle w:val="afa"/>
            <w:noProof/>
          </w:rPr>
          <w:t>2.2.3. Жилищный фонд</w:t>
        </w:r>
        <w:r w:rsidR="00E72772">
          <w:rPr>
            <w:noProof/>
            <w:webHidden/>
          </w:rPr>
          <w:tab/>
        </w:r>
        <w:r w:rsidR="00E72772">
          <w:rPr>
            <w:noProof/>
            <w:webHidden/>
          </w:rPr>
          <w:fldChar w:fldCharType="begin"/>
        </w:r>
        <w:r w:rsidR="00E72772">
          <w:rPr>
            <w:noProof/>
            <w:webHidden/>
          </w:rPr>
          <w:instrText xml:space="preserve"> PAGEREF _Toc21505920 \h </w:instrText>
        </w:r>
        <w:r w:rsidR="00E72772">
          <w:rPr>
            <w:noProof/>
            <w:webHidden/>
          </w:rPr>
        </w:r>
        <w:r w:rsidR="00E72772">
          <w:rPr>
            <w:noProof/>
            <w:webHidden/>
          </w:rPr>
          <w:fldChar w:fldCharType="separate"/>
        </w:r>
        <w:r w:rsidR="00AA1A89">
          <w:rPr>
            <w:noProof/>
            <w:webHidden/>
          </w:rPr>
          <w:t>25</w:t>
        </w:r>
        <w:r w:rsidR="00E72772">
          <w:rPr>
            <w:noProof/>
            <w:webHidden/>
          </w:rPr>
          <w:fldChar w:fldCharType="end"/>
        </w:r>
      </w:hyperlink>
    </w:p>
    <w:p w14:paraId="222F72C7" w14:textId="72F38B05"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21" w:history="1">
        <w:r w:rsidR="00E72772" w:rsidRPr="005A6301">
          <w:rPr>
            <w:rStyle w:val="afa"/>
            <w:noProof/>
          </w:rPr>
          <w:t>2.2.4. Экономический потенциал поселения</w:t>
        </w:r>
        <w:r w:rsidR="00E72772">
          <w:rPr>
            <w:noProof/>
            <w:webHidden/>
          </w:rPr>
          <w:tab/>
        </w:r>
        <w:r w:rsidR="00E72772">
          <w:rPr>
            <w:noProof/>
            <w:webHidden/>
          </w:rPr>
          <w:fldChar w:fldCharType="begin"/>
        </w:r>
        <w:r w:rsidR="00E72772">
          <w:rPr>
            <w:noProof/>
            <w:webHidden/>
          </w:rPr>
          <w:instrText xml:space="preserve"> PAGEREF _Toc21505921 \h </w:instrText>
        </w:r>
        <w:r w:rsidR="00E72772">
          <w:rPr>
            <w:noProof/>
            <w:webHidden/>
          </w:rPr>
        </w:r>
        <w:r w:rsidR="00E72772">
          <w:rPr>
            <w:noProof/>
            <w:webHidden/>
          </w:rPr>
          <w:fldChar w:fldCharType="separate"/>
        </w:r>
        <w:r w:rsidR="00AA1A89">
          <w:rPr>
            <w:noProof/>
            <w:webHidden/>
          </w:rPr>
          <w:t>29</w:t>
        </w:r>
        <w:r w:rsidR="00E72772">
          <w:rPr>
            <w:noProof/>
            <w:webHidden/>
          </w:rPr>
          <w:fldChar w:fldCharType="end"/>
        </w:r>
      </w:hyperlink>
    </w:p>
    <w:p w14:paraId="1152FFF5" w14:textId="3FB7A461"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22" w:history="1">
        <w:r w:rsidR="00E72772" w:rsidRPr="005A6301">
          <w:rPr>
            <w:rStyle w:val="afa"/>
            <w:noProof/>
          </w:rPr>
          <w:t>2.2.5 Существующее состояние и перспективы развития транспортной инфраструктуры поселения</w:t>
        </w:r>
        <w:r w:rsidR="00E72772">
          <w:rPr>
            <w:noProof/>
            <w:webHidden/>
          </w:rPr>
          <w:tab/>
        </w:r>
        <w:r w:rsidR="00E72772">
          <w:rPr>
            <w:noProof/>
            <w:webHidden/>
          </w:rPr>
          <w:fldChar w:fldCharType="begin"/>
        </w:r>
        <w:r w:rsidR="00E72772">
          <w:rPr>
            <w:noProof/>
            <w:webHidden/>
          </w:rPr>
          <w:instrText xml:space="preserve"> PAGEREF _Toc21505922 \h </w:instrText>
        </w:r>
        <w:r w:rsidR="00E72772">
          <w:rPr>
            <w:noProof/>
            <w:webHidden/>
          </w:rPr>
        </w:r>
        <w:r w:rsidR="00E72772">
          <w:rPr>
            <w:noProof/>
            <w:webHidden/>
          </w:rPr>
          <w:fldChar w:fldCharType="separate"/>
        </w:r>
        <w:r w:rsidR="00AA1A89">
          <w:rPr>
            <w:noProof/>
            <w:webHidden/>
          </w:rPr>
          <w:t>30</w:t>
        </w:r>
        <w:r w:rsidR="00E72772">
          <w:rPr>
            <w:noProof/>
            <w:webHidden/>
          </w:rPr>
          <w:fldChar w:fldCharType="end"/>
        </w:r>
      </w:hyperlink>
    </w:p>
    <w:p w14:paraId="38320E4E" w14:textId="1F020524"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23" w:history="1">
        <w:r w:rsidR="00E72772" w:rsidRPr="005A6301">
          <w:rPr>
            <w:rStyle w:val="afa"/>
            <w:noProof/>
          </w:rPr>
          <w:t>2.2.6 Существующее состояние и перспективы развития инженерной инфраструктуры поселения</w:t>
        </w:r>
        <w:r w:rsidR="00E72772">
          <w:rPr>
            <w:noProof/>
            <w:webHidden/>
          </w:rPr>
          <w:tab/>
        </w:r>
        <w:r w:rsidR="00E72772">
          <w:rPr>
            <w:noProof/>
            <w:webHidden/>
          </w:rPr>
          <w:fldChar w:fldCharType="begin"/>
        </w:r>
        <w:r w:rsidR="00E72772">
          <w:rPr>
            <w:noProof/>
            <w:webHidden/>
          </w:rPr>
          <w:instrText xml:space="preserve"> PAGEREF _Toc21505923 \h </w:instrText>
        </w:r>
        <w:r w:rsidR="00E72772">
          <w:rPr>
            <w:noProof/>
            <w:webHidden/>
          </w:rPr>
        </w:r>
        <w:r w:rsidR="00E72772">
          <w:rPr>
            <w:noProof/>
            <w:webHidden/>
          </w:rPr>
          <w:fldChar w:fldCharType="separate"/>
        </w:r>
        <w:r w:rsidR="00AA1A89">
          <w:rPr>
            <w:noProof/>
            <w:webHidden/>
          </w:rPr>
          <w:t>37</w:t>
        </w:r>
        <w:r w:rsidR="00E72772">
          <w:rPr>
            <w:noProof/>
            <w:webHidden/>
          </w:rPr>
          <w:fldChar w:fldCharType="end"/>
        </w:r>
      </w:hyperlink>
    </w:p>
    <w:p w14:paraId="735B97EE" w14:textId="4D28F68E"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24" w:history="1">
        <w:r w:rsidR="00E72772" w:rsidRPr="005A6301">
          <w:rPr>
            <w:rStyle w:val="afa"/>
            <w:noProof/>
          </w:rPr>
          <w:t>2.2.7. Муниципальная правовая база в сфере градостроительной деятельности и земельно-имущественных отношений</w:t>
        </w:r>
        <w:r w:rsidR="00E72772">
          <w:rPr>
            <w:noProof/>
            <w:webHidden/>
          </w:rPr>
          <w:tab/>
        </w:r>
        <w:r w:rsidR="00E72772">
          <w:rPr>
            <w:noProof/>
            <w:webHidden/>
          </w:rPr>
          <w:fldChar w:fldCharType="begin"/>
        </w:r>
        <w:r w:rsidR="00E72772">
          <w:rPr>
            <w:noProof/>
            <w:webHidden/>
          </w:rPr>
          <w:instrText xml:space="preserve"> PAGEREF _Toc21505924 \h </w:instrText>
        </w:r>
        <w:r w:rsidR="00E72772">
          <w:rPr>
            <w:noProof/>
            <w:webHidden/>
          </w:rPr>
        </w:r>
        <w:r w:rsidR="00E72772">
          <w:rPr>
            <w:noProof/>
            <w:webHidden/>
          </w:rPr>
          <w:fldChar w:fldCharType="separate"/>
        </w:r>
        <w:r w:rsidR="00AA1A89">
          <w:rPr>
            <w:noProof/>
            <w:webHidden/>
          </w:rPr>
          <w:t>57</w:t>
        </w:r>
        <w:r w:rsidR="00E72772">
          <w:rPr>
            <w:noProof/>
            <w:webHidden/>
          </w:rPr>
          <w:fldChar w:fldCharType="end"/>
        </w:r>
      </w:hyperlink>
    </w:p>
    <w:p w14:paraId="1BE07E3F" w14:textId="2B7EF55A" w:rsidR="00E72772" w:rsidRDefault="00D030FD">
      <w:pPr>
        <w:pStyle w:val="25"/>
        <w:tabs>
          <w:tab w:val="left" w:pos="960"/>
          <w:tab w:val="right" w:leader="underscore" w:pos="9347"/>
        </w:tabs>
        <w:rPr>
          <w:rFonts w:asciiTheme="minorHAnsi" w:eastAsiaTheme="minorEastAsia" w:hAnsiTheme="minorHAnsi" w:cstheme="minorBidi"/>
          <w:b w:val="0"/>
          <w:bCs w:val="0"/>
          <w:noProof/>
          <w:sz w:val="22"/>
          <w:lang w:eastAsia="ru-RU"/>
        </w:rPr>
      </w:pPr>
      <w:hyperlink w:anchor="_Toc21505925" w:history="1">
        <w:r w:rsidR="00E72772" w:rsidRPr="005A6301">
          <w:rPr>
            <w:rStyle w:val="afa"/>
            <w:noProof/>
          </w:rPr>
          <w:t xml:space="preserve">2.3. </w:t>
        </w:r>
        <w:r w:rsidR="00E72772">
          <w:rPr>
            <w:rFonts w:asciiTheme="minorHAnsi" w:eastAsiaTheme="minorEastAsia" w:hAnsiTheme="minorHAnsi" w:cstheme="minorBidi"/>
            <w:b w:val="0"/>
            <w:bCs w:val="0"/>
            <w:noProof/>
            <w:sz w:val="22"/>
            <w:lang w:eastAsia="ru-RU"/>
          </w:rPr>
          <w:tab/>
        </w:r>
        <w:r w:rsidR="00E72772" w:rsidRPr="005A6301">
          <w:rPr>
            <w:rStyle w:val="afa"/>
            <w:noProof/>
          </w:rPr>
          <w:t>Природные условия и ресурсы территории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_Toc21505925 \h </w:instrText>
        </w:r>
        <w:r w:rsidR="00E72772">
          <w:rPr>
            <w:noProof/>
            <w:webHidden/>
          </w:rPr>
        </w:r>
        <w:r w:rsidR="00E72772">
          <w:rPr>
            <w:noProof/>
            <w:webHidden/>
          </w:rPr>
          <w:fldChar w:fldCharType="separate"/>
        </w:r>
        <w:r w:rsidR="00AA1A89">
          <w:rPr>
            <w:noProof/>
            <w:webHidden/>
          </w:rPr>
          <w:t>58</w:t>
        </w:r>
        <w:r w:rsidR="00E72772">
          <w:rPr>
            <w:noProof/>
            <w:webHidden/>
          </w:rPr>
          <w:fldChar w:fldCharType="end"/>
        </w:r>
      </w:hyperlink>
    </w:p>
    <w:p w14:paraId="0E58093C" w14:textId="726DF5D5"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26" w:history="1">
        <w:r w:rsidR="00E72772" w:rsidRPr="005A6301">
          <w:rPr>
            <w:rStyle w:val="afa"/>
            <w:noProof/>
          </w:rPr>
          <w:t>2.4 Сведения об особо охраняемых природных территориях, расположенных на территории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_Toc21505926 \h </w:instrText>
        </w:r>
        <w:r w:rsidR="00E72772">
          <w:rPr>
            <w:noProof/>
            <w:webHidden/>
          </w:rPr>
        </w:r>
        <w:r w:rsidR="00E72772">
          <w:rPr>
            <w:noProof/>
            <w:webHidden/>
          </w:rPr>
          <w:fldChar w:fldCharType="separate"/>
        </w:r>
        <w:r w:rsidR="00AA1A89">
          <w:rPr>
            <w:noProof/>
            <w:webHidden/>
          </w:rPr>
          <w:t>65</w:t>
        </w:r>
        <w:r w:rsidR="00E72772">
          <w:rPr>
            <w:noProof/>
            <w:webHidden/>
          </w:rPr>
          <w:fldChar w:fldCharType="end"/>
        </w:r>
      </w:hyperlink>
    </w:p>
    <w:p w14:paraId="62670E2C" w14:textId="5D46F8A6"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27" w:history="1">
        <w:r w:rsidR="00E72772" w:rsidRPr="005A6301">
          <w:rPr>
            <w:rStyle w:val="afa"/>
            <w:noProof/>
          </w:rPr>
          <w:t>2.4.1 Сведения об особо охраняемых природных территориях федерального значения</w:t>
        </w:r>
        <w:r w:rsidR="00E72772">
          <w:rPr>
            <w:noProof/>
            <w:webHidden/>
          </w:rPr>
          <w:tab/>
        </w:r>
        <w:r w:rsidR="00E72772">
          <w:rPr>
            <w:noProof/>
            <w:webHidden/>
          </w:rPr>
          <w:fldChar w:fldCharType="begin"/>
        </w:r>
        <w:r w:rsidR="00E72772">
          <w:rPr>
            <w:noProof/>
            <w:webHidden/>
          </w:rPr>
          <w:instrText xml:space="preserve"> PAGEREF _Toc21505927 \h </w:instrText>
        </w:r>
        <w:r w:rsidR="00E72772">
          <w:rPr>
            <w:noProof/>
            <w:webHidden/>
          </w:rPr>
        </w:r>
        <w:r w:rsidR="00E72772">
          <w:rPr>
            <w:noProof/>
            <w:webHidden/>
          </w:rPr>
          <w:fldChar w:fldCharType="separate"/>
        </w:r>
        <w:r w:rsidR="00AA1A89">
          <w:rPr>
            <w:noProof/>
            <w:webHidden/>
          </w:rPr>
          <w:t>65</w:t>
        </w:r>
        <w:r w:rsidR="00E72772">
          <w:rPr>
            <w:noProof/>
            <w:webHidden/>
          </w:rPr>
          <w:fldChar w:fldCharType="end"/>
        </w:r>
      </w:hyperlink>
    </w:p>
    <w:p w14:paraId="2697A3D9" w14:textId="376ED38F"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28" w:history="1">
        <w:r w:rsidR="00E72772" w:rsidRPr="005A6301">
          <w:rPr>
            <w:rStyle w:val="afa"/>
            <w:noProof/>
          </w:rPr>
          <w:t>.2.4.2 Сведения об особо охраняемых природных территориях регионального значения</w:t>
        </w:r>
        <w:r w:rsidR="00E72772">
          <w:rPr>
            <w:noProof/>
            <w:webHidden/>
          </w:rPr>
          <w:tab/>
        </w:r>
        <w:r w:rsidR="00E72772">
          <w:rPr>
            <w:noProof/>
            <w:webHidden/>
          </w:rPr>
          <w:fldChar w:fldCharType="begin"/>
        </w:r>
        <w:r w:rsidR="00E72772">
          <w:rPr>
            <w:noProof/>
            <w:webHidden/>
          </w:rPr>
          <w:instrText xml:space="preserve"> PAGEREF _Toc21505928 \h </w:instrText>
        </w:r>
        <w:r w:rsidR="00E72772">
          <w:rPr>
            <w:noProof/>
            <w:webHidden/>
          </w:rPr>
        </w:r>
        <w:r w:rsidR="00E72772">
          <w:rPr>
            <w:noProof/>
            <w:webHidden/>
          </w:rPr>
          <w:fldChar w:fldCharType="separate"/>
        </w:r>
        <w:r w:rsidR="00AA1A89">
          <w:rPr>
            <w:noProof/>
            <w:webHidden/>
          </w:rPr>
          <w:t>65</w:t>
        </w:r>
        <w:r w:rsidR="00E72772">
          <w:rPr>
            <w:noProof/>
            <w:webHidden/>
          </w:rPr>
          <w:fldChar w:fldCharType="end"/>
        </w:r>
      </w:hyperlink>
    </w:p>
    <w:p w14:paraId="22758AF5" w14:textId="583D4F8D"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29" w:history="1">
        <w:r w:rsidR="00E72772" w:rsidRPr="005A6301">
          <w:rPr>
            <w:rStyle w:val="afa"/>
            <w:noProof/>
          </w:rPr>
          <w:t>2.4.3 Сведения об особо охраняемых природных территориях местного значения</w:t>
        </w:r>
        <w:r w:rsidR="00E72772">
          <w:rPr>
            <w:noProof/>
            <w:webHidden/>
          </w:rPr>
          <w:tab/>
        </w:r>
        <w:r w:rsidR="00E72772">
          <w:rPr>
            <w:noProof/>
            <w:webHidden/>
          </w:rPr>
          <w:fldChar w:fldCharType="begin"/>
        </w:r>
        <w:r w:rsidR="00E72772">
          <w:rPr>
            <w:noProof/>
            <w:webHidden/>
          </w:rPr>
          <w:instrText xml:space="preserve"> PAGEREF _Toc21505929 \h </w:instrText>
        </w:r>
        <w:r w:rsidR="00E72772">
          <w:rPr>
            <w:noProof/>
            <w:webHidden/>
          </w:rPr>
        </w:r>
        <w:r w:rsidR="00E72772">
          <w:rPr>
            <w:noProof/>
            <w:webHidden/>
          </w:rPr>
          <w:fldChar w:fldCharType="separate"/>
        </w:r>
        <w:r w:rsidR="00AA1A89">
          <w:rPr>
            <w:noProof/>
            <w:webHidden/>
          </w:rPr>
          <w:t>67</w:t>
        </w:r>
        <w:r w:rsidR="00E72772">
          <w:rPr>
            <w:noProof/>
            <w:webHidden/>
          </w:rPr>
          <w:fldChar w:fldCharType="end"/>
        </w:r>
      </w:hyperlink>
    </w:p>
    <w:p w14:paraId="1260ABA7" w14:textId="72C866CA"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30" w:history="1">
        <w:r w:rsidR="00E72772" w:rsidRPr="005A6301">
          <w:rPr>
            <w:rStyle w:val="afa"/>
            <w:rFonts w:cs="Times New Roman"/>
            <w:noProof/>
            <w:lang w:eastAsia="ru-RU"/>
          </w:rPr>
          <w:t>2.5. Сведения об объектах культурного наследия, расположенных на территории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_Toc21505930 \h </w:instrText>
        </w:r>
        <w:r w:rsidR="00E72772">
          <w:rPr>
            <w:noProof/>
            <w:webHidden/>
          </w:rPr>
        </w:r>
        <w:r w:rsidR="00E72772">
          <w:rPr>
            <w:noProof/>
            <w:webHidden/>
          </w:rPr>
          <w:fldChar w:fldCharType="separate"/>
        </w:r>
        <w:r w:rsidR="00AA1A89">
          <w:rPr>
            <w:noProof/>
            <w:webHidden/>
          </w:rPr>
          <w:t>67</w:t>
        </w:r>
        <w:r w:rsidR="00E72772">
          <w:rPr>
            <w:noProof/>
            <w:webHidden/>
          </w:rPr>
          <w:fldChar w:fldCharType="end"/>
        </w:r>
      </w:hyperlink>
    </w:p>
    <w:p w14:paraId="21A5E68F" w14:textId="38A0FF64" w:rsidR="00E72772" w:rsidRDefault="00D030FD" w:rsidP="00E72772">
      <w:pPr>
        <w:pStyle w:val="1c"/>
        <w:rPr>
          <w:rFonts w:asciiTheme="minorHAnsi" w:eastAsiaTheme="minorEastAsia" w:hAnsiTheme="minorHAnsi" w:cstheme="minorBidi"/>
          <w:noProof/>
          <w:sz w:val="22"/>
          <w:szCs w:val="22"/>
          <w:lang w:eastAsia="ru-RU"/>
        </w:rPr>
      </w:pPr>
      <w:hyperlink w:anchor="_Toc21505931" w:history="1">
        <w:r w:rsidR="00E72772" w:rsidRPr="005A6301">
          <w:rPr>
            <w:rStyle w:val="afa"/>
            <w:noProof/>
          </w:rPr>
          <w:t>3. Cведения о видах, назначении и наименовании планируемых для размещения на территорияИ поселения объектов федерального значения</w:t>
        </w:r>
        <w:r w:rsidR="00E72772">
          <w:rPr>
            <w:noProof/>
            <w:webHidden/>
          </w:rPr>
          <w:tab/>
        </w:r>
        <w:r w:rsidR="00E72772">
          <w:rPr>
            <w:noProof/>
            <w:webHidden/>
          </w:rPr>
          <w:fldChar w:fldCharType="begin"/>
        </w:r>
        <w:r w:rsidR="00E72772">
          <w:rPr>
            <w:noProof/>
            <w:webHidden/>
          </w:rPr>
          <w:instrText xml:space="preserve"> PAGEREF _Toc21505931 \h </w:instrText>
        </w:r>
        <w:r w:rsidR="00E72772">
          <w:rPr>
            <w:noProof/>
            <w:webHidden/>
          </w:rPr>
        </w:r>
        <w:r w:rsidR="00E72772">
          <w:rPr>
            <w:noProof/>
            <w:webHidden/>
          </w:rPr>
          <w:fldChar w:fldCharType="separate"/>
        </w:r>
        <w:r w:rsidR="00AA1A89">
          <w:rPr>
            <w:noProof/>
            <w:webHidden/>
          </w:rPr>
          <w:t>82</w:t>
        </w:r>
        <w:r w:rsidR="00E72772">
          <w:rPr>
            <w:noProof/>
            <w:webHidden/>
          </w:rPr>
          <w:fldChar w:fldCharType="end"/>
        </w:r>
      </w:hyperlink>
    </w:p>
    <w:p w14:paraId="748ABAF6" w14:textId="707B7A57"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32" w:history="1">
        <w:r w:rsidR="00E72772" w:rsidRPr="005A6301">
          <w:rPr>
            <w:rStyle w:val="afa"/>
            <w:noProof/>
          </w:rPr>
          <w:t>3.1. Определение функциональных зон, в которых планируется размещение объектов федерального значения и местоположения линейных объектов федерального значения</w:t>
        </w:r>
        <w:r w:rsidR="00E72772">
          <w:rPr>
            <w:noProof/>
            <w:webHidden/>
          </w:rPr>
          <w:tab/>
        </w:r>
        <w:r w:rsidR="00E72772">
          <w:rPr>
            <w:noProof/>
            <w:webHidden/>
          </w:rPr>
          <w:fldChar w:fldCharType="begin"/>
        </w:r>
        <w:r w:rsidR="00E72772">
          <w:rPr>
            <w:noProof/>
            <w:webHidden/>
          </w:rPr>
          <w:instrText xml:space="preserve"> PAGEREF _Toc21505932 \h </w:instrText>
        </w:r>
        <w:r w:rsidR="00E72772">
          <w:rPr>
            <w:noProof/>
            <w:webHidden/>
          </w:rPr>
        </w:r>
        <w:r w:rsidR="00E72772">
          <w:rPr>
            <w:noProof/>
            <w:webHidden/>
          </w:rPr>
          <w:fldChar w:fldCharType="separate"/>
        </w:r>
        <w:r w:rsidR="00AA1A89">
          <w:rPr>
            <w:noProof/>
            <w:webHidden/>
          </w:rPr>
          <w:t>83</w:t>
        </w:r>
        <w:r w:rsidR="00E72772">
          <w:rPr>
            <w:noProof/>
            <w:webHidden/>
          </w:rPr>
          <w:fldChar w:fldCharType="end"/>
        </w:r>
      </w:hyperlink>
    </w:p>
    <w:p w14:paraId="0933665B" w14:textId="31B9AAB0" w:rsidR="00E72772" w:rsidRDefault="00D030FD" w:rsidP="00E72772">
      <w:pPr>
        <w:pStyle w:val="1c"/>
        <w:rPr>
          <w:rFonts w:asciiTheme="minorHAnsi" w:eastAsiaTheme="minorEastAsia" w:hAnsiTheme="minorHAnsi" w:cstheme="minorBidi"/>
          <w:noProof/>
          <w:sz w:val="22"/>
          <w:szCs w:val="22"/>
          <w:lang w:eastAsia="ru-RU"/>
        </w:rPr>
      </w:pPr>
      <w:hyperlink w:anchor="_Toc21505933" w:history="1">
        <w:r w:rsidR="00E72772" w:rsidRPr="005A6301">
          <w:rPr>
            <w:rStyle w:val="afa"/>
            <w:noProof/>
          </w:rPr>
          <w:t>4. Cведения о видах, назначении и НАИМЕНОВАНИИ, планируемых для размещения на территории поселения, входящего в состав муниципального района, объектов РЕГИОНАЛЬного значения</w:t>
        </w:r>
        <w:r w:rsidR="00E72772">
          <w:rPr>
            <w:noProof/>
            <w:webHidden/>
          </w:rPr>
          <w:tab/>
        </w:r>
        <w:r w:rsidR="00E72772">
          <w:rPr>
            <w:noProof/>
            <w:webHidden/>
          </w:rPr>
          <w:fldChar w:fldCharType="begin"/>
        </w:r>
        <w:r w:rsidR="00E72772">
          <w:rPr>
            <w:noProof/>
            <w:webHidden/>
          </w:rPr>
          <w:instrText xml:space="preserve"> PAGEREF _Toc21505933 \h </w:instrText>
        </w:r>
        <w:r w:rsidR="00E72772">
          <w:rPr>
            <w:noProof/>
            <w:webHidden/>
          </w:rPr>
        </w:r>
        <w:r w:rsidR="00E72772">
          <w:rPr>
            <w:noProof/>
            <w:webHidden/>
          </w:rPr>
          <w:fldChar w:fldCharType="separate"/>
        </w:r>
        <w:r w:rsidR="00AA1A89">
          <w:rPr>
            <w:noProof/>
            <w:webHidden/>
          </w:rPr>
          <w:t>84</w:t>
        </w:r>
        <w:r w:rsidR="00E72772">
          <w:rPr>
            <w:noProof/>
            <w:webHidden/>
          </w:rPr>
          <w:fldChar w:fldCharType="end"/>
        </w:r>
      </w:hyperlink>
    </w:p>
    <w:p w14:paraId="13EA759F" w14:textId="083D9DD7"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34" w:history="1">
        <w:r w:rsidR="00E72772" w:rsidRPr="005A6301">
          <w:rPr>
            <w:rStyle w:val="afa"/>
            <w:noProof/>
          </w:rPr>
          <w:t>4.1 Определение функциональных зон, в которых планируется размещение объектов регионального значения и местоположения линейных объектов регионального значения</w:t>
        </w:r>
        <w:r w:rsidR="00E72772">
          <w:rPr>
            <w:noProof/>
            <w:webHidden/>
          </w:rPr>
          <w:tab/>
        </w:r>
        <w:r w:rsidR="00E72772">
          <w:rPr>
            <w:noProof/>
            <w:webHidden/>
          </w:rPr>
          <w:fldChar w:fldCharType="begin"/>
        </w:r>
        <w:r w:rsidR="00E72772">
          <w:rPr>
            <w:noProof/>
            <w:webHidden/>
          </w:rPr>
          <w:instrText xml:space="preserve"> PAGEREF _Toc21505934 \h </w:instrText>
        </w:r>
        <w:r w:rsidR="00E72772">
          <w:rPr>
            <w:noProof/>
            <w:webHidden/>
          </w:rPr>
        </w:r>
        <w:r w:rsidR="00E72772">
          <w:rPr>
            <w:noProof/>
            <w:webHidden/>
          </w:rPr>
          <w:fldChar w:fldCharType="separate"/>
        </w:r>
        <w:r w:rsidR="00AA1A89">
          <w:rPr>
            <w:noProof/>
            <w:webHidden/>
          </w:rPr>
          <w:t>86</w:t>
        </w:r>
        <w:r w:rsidR="00E72772">
          <w:rPr>
            <w:noProof/>
            <w:webHidden/>
          </w:rPr>
          <w:fldChar w:fldCharType="end"/>
        </w:r>
      </w:hyperlink>
    </w:p>
    <w:p w14:paraId="24AF0FF5" w14:textId="6B789367" w:rsidR="00E72772" w:rsidRDefault="00D030FD" w:rsidP="00E72772">
      <w:pPr>
        <w:pStyle w:val="1c"/>
        <w:rPr>
          <w:rFonts w:asciiTheme="minorHAnsi" w:eastAsiaTheme="minorEastAsia" w:hAnsiTheme="minorHAnsi" w:cstheme="minorBidi"/>
          <w:noProof/>
          <w:sz w:val="22"/>
          <w:szCs w:val="22"/>
          <w:lang w:eastAsia="ru-RU"/>
        </w:rPr>
      </w:pPr>
      <w:hyperlink w:anchor="_Toc21505935" w:history="1">
        <w:r w:rsidR="00E72772" w:rsidRPr="005A6301">
          <w:rPr>
            <w:rStyle w:val="afa"/>
            <w:noProof/>
          </w:rPr>
          <w:t>5. Сведения о планах и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w:t>
        </w:r>
        <w:r w:rsidR="00E72772">
          <w:rPr>
            <w:noProof/>
            <w:webHidden/>
          </w:rPr>
          <w:tab/>
        </w:r>
        <w:r w:rsidR="00E72772">
          <w:rPr>
            <w:noProof/>
            <w:webHidden/>
          </w:rPr>
          <w:fldChar w:fldCharType="begin"/>
        </w:r>
        <w:r w:rsidR="00E72772">
          <w:rPr>
            <w:noProof/>
            <w:webHidden/>
          </w:rPr>
          <w:instrText xml:space="preserve"> PAGEREF _Toc21505935 \h </w:instrText>
        </w:r>
        <w:r w:rsidR="00E72772">
          <w:rPr>
            <w:noProof/>
            <w:webHidden/>
          </w:rPr>
        </w:r>
        <w:r w:rsidR="00E72772">
          <w:rPr>
            <w:noProof/>
            <w:webHidden/>
          </w:rPr>
          <w:fldChar w:fldCharType="separate"/>
        </w:r>
        <w:r w:rsidR="00AA1A89">
          <w:rPr>
            <w:noProof/>
            <w:webHidden/>
          </w:rPr>
          <w:t>87</w:t>
        </w:r>
        <w:r w:rsidR="00E72772">
          <w:rPr>
            <w:noProof/>
            <w:webHidden/>
          </w:rPr>
          <w:fldChar w:fldCharType="end"/>
        </w:r>
      </w:hyperlink>
    </w:p>
    <w:p w14:paraId="6B03F082" w14:textId="48AFEC43" w:rsidR="00E72772" w:rsidRDefault="00D030FD" w:rsidP="00E72772">
      <w:pPr>
        <w:pStyle w:val="1c"/>
        <w:rPr>
          <w:rFonts w:asciiTheme="minorHAnsi" w:eastAsiaTheme="minorEastAsia" w:hAnsiTheme="minorHAnsi" w:cstheme="minorBidi"/>
          <w:noProof/>
          <w:sz w:val="22"/>
          <w:szCs w:val="22"/>
          <w:lang w:eastAsia="ru-RU"/>
        </w:rPr>
      </w:pPr>
      <w:hyperlink w:anchor="_Toc21505936" w:history="1">
        <w:r w:rsidR="00E72772" w:rsidRPr="005A6301">
          <w:rPr>
            <w:rStyle w:val="afa"/>
            <w:noProof/>
          </w:rPr>
          <w:t>6. Перечень существующих и строящихся объектов местного значения, созданных (создаваемых) для исполнения полномочий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_Toc21505936 \h </w:instrText>
        </w:r>
        <w:r w:rsidR="00E72772">
          <w:rPr>
            <w:noProof/>
            <w:webHidden/>
          </w:rPr>
        </w:r>
        <w:r w:rsidR="00E72772">
          <w:rPr>
            <w:noProof/>
            <w:webHidden/>
          </w:rPr>
          <w:fldChar w:fldCharType="separate"/>
        </w:r>
        <w:r w:rsidR="00AA1A89">
          <w:rPr>
            <w:noProof/>
            <w:webHidden/>
          </w:rPr>
          <w:t>95</w:t>
        </w:r>
        <w:r w:rsidR="00E72772">
          <w:rPr>
            <w:noProof/>
            <w:webHidden/>
          </w:rPr>
          <w:fldChar w:fldCharType="end"/>
        </w:r>
      </w:hyperlink>
    </w:p>
    <w:p w14:paraId="112EA883" w14:textId="5688C263" w:rsidR="00E72772" w:rsidRDefault="00D030FD" w:rsidP="00E72772">
      <w:pPr>
        <w:pStyle w:val="1c"/>
        <w:rPr>
          <w:rFonts w:asciiTheme="minorHAnsi" w:eastAsiaTheme="minorEastAsia" w:hAnsiTheme="minorHAnsi" w:cstheme="minorBidi"/>
          <w:noProof/>
          <w:sz w:val="22"/>
          <w:szCs w:val="22"/>
          <w:lang w:eastAsia="ru-RU"/>
        </w:rPr>
      </w:pPr>
      <w:hyperlink w:anchor="_Toc21505937" w:history="1">
        <w:r w:rsidR="00E72772" w:rsidRPr="005A6301">
          <w:rPr>
            <w:rStyle w:val="afa"/>
            <w:noProof/>
          </w:rPr>
          <w:t>7. Общий перечень планируемых объектов местного значения для включения в Генеральный план</w:t>
        </w:r>
        <w:r w:rsidR="00E72772">
          <w:rPr>
            <w:noProof/>
            <w:webHidden/>
          </w:rPr>
          <w:tab/>
        </w:r>
        <w:r w:rsidR="00E72772">
          <w:rPr>
            <w:noProof/>
            <w:webHidden/>
          </w:rPr>
          <w:fldChar w:fldCharType="begin"/>
        </w:r>
        <w:r w:rsidR="00E72772">
          <w:rPr>
            <w:noProof/>
            <w:webHidden/>
          </w:rPr>
          <w:instrText xml:space="preserve"> PAGEREF _Toc21505937 \h </w:instrText>
        </w:r>
        <w:r w:rsidR="00E72772">
          <w:rPr>
            <w:noProof/>
            <w:webHidden/>
          </w:rPr>
        </w:r>
        <w:r w:rsidR="00E72772">
          <w:rPr>
            <w:noProof/>
            <w:webHidden/>
          </w:rPr>
          <w:fldChar w:fldCharType="separate"/>
        </w:r>
        <w:r w:rsidR="00AA1A89">
          <w:rPr>
            <w:noProof/>
            <w:webHidden/>
          </w:rPr>
          <w:t>100</w:t>
        </w:r>
        <w:r w:rsidR="00E72772">
          <w:rPr>
            <w:noProof/>
            <w:webHidden/>
          </w:rPr>
          <w:fldChar w:fldCharType="end"/>
        </w:r>
      </w:hyperlink>
    </w:p>
    <w:p w14:paraId="460351AD" w14:textId="25D5199D" w:rsidR="00E72772" w:rsidRDefault="00D030FD" w:rsidP="00E72772">
      <w:pPr>
        <w:pStyle w:val="1c"/>
        <w:rPr>
          <w:rFonts w:asciiTheme="minorHAnsi" w:eastAsiaTheme="minorEastAsia" w:hAnsiTheme="minorHAnsi" w:cstheme="minorBidi"/>
          <w:noProof/>
          <w:sz w:val="22"/>
          <w:szCs w:val="22"/>
          <w:lang w:eastAsia="ru-RU"/>
        </w:rPr>
      </w:pPr>
      <w:hyperlink w:anchor="_Toc21505938" w:history="1">
        <w:r w:rsidR="00E72772" w:rsidRPr="005A6301">
          <w:rPr>
            <w:rStyle w:val="afa"/>
            <w:noProof/>
          </w:rPr>
          <w:t>8. Обоснование выбранного варианта размещения объектов местного значения</w:t>
        </w:r>
        <w:r w:rsidR="00E72772">
          <w:rPr>
            <w:noProof/>
            <w:webHidden/>
          </w:rPr>
          <w:tab/>
        </w:r>
        <w:r w:rsidR="00E72772">
          <w:rPr>
            <w:noProof/>
            <w:webHidden/>
          </w:rPr>
          <w:fldChar w:fldCharType="begin"/>
        </w:r>
        <w:r w:rsidR="00E72772">
          <w:rPr>
            <w:noProof/>
            <w:webHidden/>
          </w:rPr>
          <w:instrText xml:space="preserve"> PAGEREF _Toc21505938 \h </w:instrText>
        </w:r>
        <w:r w:rsidR="00E72772">
          <w:rPr>
            <w:noProof/>
            <w:webHidden/>
          </w:rPr>
        </w:r>
        <w:r w:rsidR="00E72772">
          <w:rPr>
            <w:noProof/>
            <w:webHidden/>
          </w:rPr>
          <w:fldChar w:fldCharType="separate"/>
        </w:r>
        <w:r w:rsidR="00AA1A89">
          <w:rPr>
            <w:noProof/>
            <w:webHidden/>
          </w:rPr>
          <w:t>106</w:t>
        </w:r>
        <w:r w:rsidR="00E72772">
          <w:rPr>
            <w:noProof/>
            <w:webHidden/>
          </w:rPr>
          <w:fldChar w:fldCharType="end"/>
        </w:r>
      </w:hyperlink>
    </w:p>
    <w:p w14:paraId="08613A82" w14:textId="665338C4"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39" w:history="1">
        <w:r w:rsidR="00E72772" w:rsidRPr="005A6301">
          <w:rPr>
            <w:rStyle w:val="afa"/>
            <w:noProof/>
          </w:rPr>
          <w:t>8.1 Обоснование выбранного варианта размещения объектов электро-, тепло-, газо-, водоснабжения населения, водоотведение, установленных в планах и программах комплексного социально-экономического развития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_Toc21505939 \h </w:instrText>
        </w:r>
        <w:r w:rsidR="00E72772">
          <w:rPr>
            <w:noProof/>
            <w:webHidden/>
          </w:rPr>
        </w:r>
        <w:r w:rsidR="00E72772">
          <w:rPr>
            <w:noProof/>
            <w:webHidden/>
          </w:rPr>
          <w:fldChar w:fldCharType="separate"/>
        </w:r>
        <w:r w:rsidR="00AA1A89">
          <w:rPr>
            <w:noProof/>
            <w:webHidden/>
          </w:rPr>
          <w:t>106</w:t>
        </w:r>
        <w:r w:rsidR="00E72772">
          <w:rPr>
            <w:noProof/>
            <w:webHidden/>
          </w:rPr>
          <w:fldChar w:fldCharType="end"/>
        </w:r>
      </w:hyperlink>
    </w:p>
    <w:p w14:paraId="150E4CD8" w14:textId="50D2AA82"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40" w:history="1">
        <w:r w:rsidR="00E72772" w:rsidRPr="005A6301">
          <w:rPr>
            <w:rStyle w:val="afa"/>
            <w:noProof/>
          </w:rPr>
          <w:t>8.2 Обоснование выбранного варианта размещения объектов автомобильных дорог в границах населенных пунктов МО, установленных в планах и программах комплексного социально-экономического развития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_Toc21505940 \h </w:instrText>
        </w:r>
        <w:r w:rsidR="00E72772">
          <w:rPr>
            <w:noProof/>
            <w:webHidden/>
          </w:rPr>
        </w:r>
        <w:r w:rsidR="00E72772">
          <w:rPr>
            <w:noProof/>
            <w:webHidden/>
          </w:rPr>
          <w:fldChar w:fldCharType="separate"/>
        </w:r>
        <w:r w:rsidR="00AA1A89">
          <w:rPr>
            <w:noProof/>
            <w:webHidden/>
          </w:rPr>
          <w:t>107</w:t>
        </w:r>
        <w:r w:rsidR="00E72772">
          <w:rPr>
            <w:noProof/>
            <w:webHidden/>
          </w:rPr>
          <w:fldChar w:fldCharType="end"/>
        </w:r>
      </w:hyperlink>
    </w:p>
    <w:p w14:paraId="60A6B61C" w14:textId="573D521A"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41" w:history="1">
        <w:r w:rsidR="00E72772" w:rsidRPr="005A6301">
          <w:rPr>
            <w:rStyle w:val="afa"/>
            <w:noProof/>
          </w:rPr>
          <w:t>8.3 Обоснование выбранного варианта размещения объектов физической культуры и массового спорта, образования, здравоохранения, установленных в планах и программах комплексного социально-экономического развития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_Toc21505941 \h </w:instrText>
        </w:r>
        <w:r w:rsidR="00E72772">
          <w:rPr>
            <w:noProof/>
            <w:webHidden/>
          </w:rPr>
        </w:r>
        <w:r w:rsidR="00E72772">
          <w:rPr>
            <w:noProof/>
            <w:webHidden/>
          </w:rPr>
          <w:fldChar w:fldCharType="separate"/>
        </w:r>
        <w:r w:rsidR="00AA1A89">
          <w:rPr>
            <w:noProof/>
            <w:webHidden/>
          </w:rPr>
          <w:t>107</w:t>
        </w:r>
        <w:r w:rsidR="00E72772">
          <w:rPr>
            <w:noProof/>
            <w:webHidden/>
          </w:rPr>
          <w:fldChar w:fldCharType="end"/>
        </w:r>
      </w:hyperlink>
    </w:p>
    <w:p w14:paraId="76A5407D" w14:textId="4583E287"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42" w:history="1">
        <w:r w:rsidR="00E72772" w:rsidRPr="005A6301">
          <w:rPr>
            <w:rStyle w:val="afa"/>
            <w:noProof/>
          </w:rPr>
          <w:t>8.4 Обоснование выбранного варианта размещения объектов в иных областях деятельности, необходимых для осуществления полномочий в связи с решением вопросов местного значения МО, установленных в планах и программах комплексного социально-экономического развития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_Toc21505942 \h </w:instrText>
        </w:r>
        <w:r w:rsidR="00E72772">
          <w:rPr>
            <w:noProof/>
            <w:webHidden/>
          </w:rPr>
        </w:r>
        <w:r w:rsidR="00E72772">
          <w:rPr>
            <w:noProof/>
            <w:webHidden/>
          </w:rPr>
          <w:fldChar w:fldCharType="separate"/>
        </w:r>
        <w:r w:rsidR="00AA1A89">
          <w:rPr>
            <w:noProof/>
            <w:webHidden/>
          </w:rPr>
          <w:t>107</w:t>
        </w:r>
        <w:r w:rsidR="00E72772">
          <w:rPr>
            <w:noProof/>
            <w:webHidden/>
          </w:rPr>
          <w:fldChar w:fldCharType="end"/>
        </w:r>
      </w:hyperlink>
    </w:p>
    <w:p w14:paraId="3CA7DFF7" w14:textId="43A1C8EB" w:rsidR="00E72772" w:rsidRDefault="00D030FD">
      <w:pPr>
        <w:pStyle w:val="36"/>
        <w:tabs>
          <w:tab w:val="right" w:leader="underscore" w:pos="9347"/>
        </w:tabs>
        <w:rPr>
          <w:rFonts w:asciiTheme="minorHAnsi" w:eastAsiaTheme="minorEastAsia" w:hAnsiTheme="minorHAnsi" w:cstheme="minorBidi"/>
          <w:noProof/>
          <w:sz w:val="22"/>
          <w:szCs w:val="22"/>
          <w:lang w:eastAsia="ru-RU"/>
        </w:rPr>
      </w:pPr>
      <w:hyperlink w:anchor="_Toc21505943" w:history="1">
        <w:r w:rsidR="00E72772" w:rsidRPr="005A6301">
          <w:rPr>
            <w:rStyle w:val="afa"/>
            <w:noProof/>
          </w:rPr>
          <w:t>8.4.1 Сведения об объектах культурного наследия, расположенных на территории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_Toc21505943 \h </w:instrText>
        </w:r>
        <w:r w:rsidR="00E72772">
          <w:rPr>
            <w:noProof/>
            <w:webHidden/>
          </w:rPr>
        </w:r>
        <w:r w:rsidR="00E72772">
          <w:rPr>
            <w:noProof/>
            <w:webHidden/>
          </w:rPr>
          <w:fldChar w:fldCharType="separate"/>
        </w:r>
        <w:r w:rsidR="00AA1A89">
          <w:rPr>
            <w:noProof/>
            <w:webHidden/>
          </w:rPr>
          <w:t>108</w:t>
        </w:r>
        <w:r w:rsidR="00E72772">
          <w:rPr>
            <w:noProof/>
            <w:webHidden/>
          </w:rPr>
          <w:fldChar w:fldCharType="end"/>
        </w:r>
      </w:hyperlink>
    </w:p>
    <w:p w14:paraId="0F47D795" w14:textId="76103813" w:rsidR="00E72772" w:rsidRDefault="00D030FD">
      <w:pPr>
        <w:pStyle w:val="25"/>
        <w:tabs>
          <w:tab w:val="right" w:leader="underscore" w:pos="9347"/>
        </w:tabs>
        <w:rPr>
          <w:rFonts w:asciiTheme="minorHAnsi" w:eastAsiaTheme="minorEastAsia" w:hAnsiTheme="minorHAnsi" w:cstheme="minorBidi"/>
          <w:b w:val="0"/>
          <w:bCs w:val="0"/>
          <w:noProof/>
          <w:sz w:val="22"/>
          <w:lang w:eastAsia="ru-RU"/>
        </w:rPr>
      </w:pPr>
      <w:hyperlink w:anchor="_Toc21505944" w:history="1">
        <w:r w:rsidR="00E72772" w:rsidRPr="005A6301">
          <w:rPr>
            <w:rStyle w:val="afa"/>
            <w:noProof/>
          </w:rPr>
          <w:t>8.5 Сводная таблица обоснования выбранного варианта размещения планируемых объектов местного значения, установленных в планах и программах комплексного социально-экономического развития муниципального образования</w:t>
        </w:r>
        <w:r w:rsidR="00E72772">
          <w:rPr>
            <w:noProof/>
            <w:webHidden/>
          </w:rPr>
          <w:tab/>
        </w:r>
        <w:r w:rsidR="00E72772">
          <w:rPr>
            <w:noProof/>
            <w:webHidden/>
          </w:rPr>
          <w:fldChar w:fldCharType="begin"/>
        </w:r>
        <w:r w:rsidR="00E72772">
          <w:rPr>
            <w:noProof/>
            <w:webHidden/>
          </w:rPr>
          <w:instrText xml:space="preserve"> PAGEREF _Toc21505944 \h </w:instrText>
        </w:r>
        <w:r w:rsidR="00E72772">
          <w:rPr>
            <w:noProof/>
            <w:webHidden/>
          </w:rPr>
        </w:r>
        <w:r w:rsidR="00E72772">
          <w:rPr>
            <w:noProof/>
            <w:webHidden/>
          </w:rPr>
          <w:fldChar w:fldCharType="separate"/>
        </w:r>
        <w:r w:rsidR="00AA1A89">
          <w:rPr>
            <w:noProof/>
            <w:webHidden/>
          </w:rPr>
          <w:t>123</w:t>
        </w:r>
        <w:r w:rsidR="00E72772">
          <w:rPr>
            <w:noProof/>
            <w:webHidden/>
          </w:rPr>
          <w:fldChar w:fldCharType="end"/>
        </w:r>
      </w:hyperlink>
    </w:p>
    <w:p w14:paraId="5226223B" w14:textId="753A6613" w:rsidR="00E72772" w:rsidRDefault="00D030FD" w:rsidP="00E72772">
      <w:pPr>
        <w:pStyle w:val="1c"/>
        <w:rPr>
          <w:rFonts w:asciiTheme="minorHAnsi" w:eastAsiaTheme="minorEastAsia" w:hAnsiTheme="minorHAnsi" w:cstheme="minorBidi"/>
          <w:noProof/>
          <w:sz w:val="22"/>
          <w:szCs w:val="22"/>
          <w:lang w:eastAsia="ru-RU"/>
        </w:rPr>
      </w:pPr>
      <w:hyperlink w:anchor="_Toc21505945" w:history="1">
        <w:r w:rsidR="00E72772" w:rsidRPr="005A6301">
          <w:rPr>
            <w:rStyle w:val="afa"/>
            <w:noProof/>
          </w:rPr>
          <w:t>9. Оценка возможного влияния планируемых для размещения объектов местного значения на комплексное развитие этих территорий</w:t>
        </w:r>
        <w:r w:rsidR="00E72772">
          <w:rPr>
            <w:noProof/>
            <w:webHidden/>
          </w:rPr>
          <w:tab/>
        </w:r>
        <w:r w:rsidR="00E72772">
          <w:rPr>
            <w:noProof/>
            <w:webHidden/>
          </w:rPr>
          <w:fldChar w:fldCharType="begin"/>
        </w:r>
        <w:r w:rsidR="00E72772">
          <w:rPr>
            <w:noProof/>
            <w:webHidden/>
          </w:rPr>
          <w:instrText xml:space="preserve"> PAGEREF _Toc21505945 \h </w:instrText>
        </w:r>
        <w:r w:rsidR="00E72772">
          <w:rPr>
            <w:noProof/>
            <w:webHidden/>
          </w:rPr>
        </w:r>
        <w:r w:rsidR="00E72772">
          <w:rPr>
            <w:noProof/>
            <w:webHidden/>
          </w:rPr>
          <w:fldChar w:fldCharType="separate"/>
        </w:r>
        <w:r w:rsidR="00AA1A89">
          <w:rPr>
            <w:noProof/>
            <w:webHidden/>
          </w:rPr>
          <w:t>127</w:t>
        </w:r>
        <w:r w:rsidR="00E72772">
          <w:rPr>
            <w:noProof/>
            <w:webHidden/>
          </w:rPr>
          <w:fldChar w:fldCharType="end"/>
        </w:r>
      </w:hyperlink>
    </w:p>
    <w:p w14:paraId="1BFC06A1" w14:textId="52AED6F8" w:rsidR="00E72772" w:rsidRDefault="00D030FD" w:rsidP="00E72772">
      <w:pPr>
        <w:pStyle w:val="1c"/>
        <w:rPr>
          <w:rFonts w:asciiTheme="minorHAnsi" w:eastAsiaTheme="minorEastAsia" w:hAnsiTheme="minorHAnsi" w:cstheme="minorBidi"/>
          <w:noProof/>
          <w:sz w:val="22"/>
          <w:szCs w:val="22"/>
          <w:lang w:eastAsia="ru-RU"/>
        </w:rPr>
      </w:pPr>
      <w:hyperlink w:anchor="_Toc21505946" w:history="1">
        <w:r w:rsidR="00E72772" w:rsidRPr="005A6301">
          <w:rPr>
            <w:rStyle w:val="afa"/>
            <w:noProof/>
          </w:rPr>
          <w:t>10. Перечень основных факторов риска возникновения чрезвычайных ситуаций природного и техногенного характера</w:t>
        </w:r>
        <w:r w:rsidR="00E72772">
          <w:rPr>
            <w:noProof/>
            <w:webHidden/>
          </w:rPr>
          <w:tab/>
        </w:r>
        <w:r w:rsidR="00E72772">
          <w:rPr>
            <w:noProof/>
            <w:webHidden/>
          </w:rPr>
          <w:fldChar w:fldCharType="begin"/>
        </w:r>
        <w:r w:rsidR="00E72772">
          <w:rPr>
            <w:noProof/>
            <w:webHidden/>
          </w:rPr>
          <w:instrText xml:space="preserve"> PAGEREF _Toc21505946 \h </w:instrText>
        </w:r>
        <w:r w:rsidR="00E72772">
          <w:rPr>
            <w:noProof/>
            <w:webHidden/>
          </w:rPr>
        </w:r>
        <w:r w:rsidR="00E72772">
          <w:rPr>
            <w:noProof/>
            <w:webHidden/>
          </w:rPr>
          <w:fldChar w:fldCharType="separate"/>
        </w:r>
        <w:r w:rsidR="00AA1A89">
          <w:rPr>
            <w:noProof/>
            <w:webHidden/>
          </w:rPr>
          <w:t>127</w:t>
        </w:r>
        <w:r w:rsidR="00E72772">
          <w:rPr>
            <w:noProof/>
            <w:webHidden/>
          </w:rPr>
          <w:fldChar w:fldCharType="end"/>
        </w:r>
      </w:hyperlink>
    </w:p>
    <w:p w14:paraId="2E97161F" w14:textId="2E851AA7" w:rsidR="00E72772" w:rsidRDefault="00D030FD" w:rsidP="00E72772">
      <w:pPr>
        <w:pStyle w:val="1c"/>
        <w:rPr>
          <w:rFonts w:asciiTheme="minorHAnsi" w:eastAsiaTheme="minorEastAsia" w:hAnsiTheme="minorHAnsi" w:cstheme="minorBidi"/>
          <w:noProof/>
          <w:sz w:val="22"/>
          <w:szCs w:val="22"/>
          <w:lang w:eastAsia="ru-RU"/>
        </w:rPr>
      </w:pPr>
      <w:hyperlink w:anchor="_Toc21505947" w:history="1">
        <w:r w:rsidR="00E72772" w:rsidRPr="005A6301">
          <w:rPr>
            <w:rStyle w:val="afa"/>
            <w:noProof/>
          </w:rPr>
          <w:t>11. Перечень земельных участков, которые включаются в границы населенных пунктов, входящих в состав муниципального образования или исключаются из их границ</w:t>
        </w:r>
        <w:r w:rsidR="00E72772">
          <w:rPr>
            <w:noProof/>
            <w:webHidden/>
          </w:rPr>
          <w:tab/>
        </w:r>
        <w:r w:rsidR="00E72772">
          <w:rPr>
            <w:noProof/>
            <w:webHidden/>
          </w:rPr>
          <w:fldChar w:fldCharType="begin"/>
        </w:r>
        <w:r w:rsidR="00E72772">
          <w:rPr>
            <w:noProof/>
            <w:webHidden/>
          </w:rPr>
          <w:instrText xml:space="preserve"> PAGEREF _Toc21505947 \h </w:instrText>
        </w:r>
        <w:r w:rsidR="00E72772">
          <w:rPr>
            <w:noProof/>
            <w:webHidden/>
          </w:rPr>
        </w:r>
        <w:r w:rsidR="00E72772">
          <w:rPr>
            <w:noProof/>
            <w:webHidden/>
          </w:rPr>
          <w:fldChar w:fldCharType="separate"/>
        </w:r>
        <w:r w:rsidR="00AA1A89">
          <w:rPr>
            <w:noProof/>
            <w:webHidden/>
          </w:rPr>
          <w:t>136</w:t>
        </w:r>
        <w:r w:rsidR="00E72772">
          <w:rPr>
            <w:noProof/>
            <w:webHidden/>
          </w:rPr>
          <w:fldChar w:fldCharType="end"/>
        </w:r>
      </w:hyperlink>
    </w:p>
    <w:p w14:paraId="75386F9C" w14:textId="19936082" w:rsidR="00E72772" w:rsidRDefault="00D030FD" w:rsidP="00E72772">
      <w:pPr>
        <w:pStyle w:val="1c"/>
        <w:rPr>
          <w:rFonts w:asciiTheme="minorHAnsi" w:eastAsiaTheme="minorEastAsia" w:hAnsiTheme="minorHAnsi" w:cstheme="minorBidi"/>
          <w:noProof/>
          <w:sz w:val="22"/>
          <w:szCs w:val="22"/>
          <w:lang w:eastAsia="ru-RU"/>
        </w:rPr>
      </w:pPr>
      <w:hyperlink w:anchor="_Toc21505948" w:history="1">
        <w:r w:rsidR="00E72772" w:rsidRPr="005A6301">
          <w:rPr>
            <w:rStyle w:val="afa"/>
            <w:noProof/>
          </w:rPr>
          <w:t>12.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E72772">
          <w:rPr>
            <w:noProof/>
            <w:webHidden/>
          </w:rPr>
          <w:tab/>
        </w:r>
        <w:r w:rsidR="00E72772">
          <w:rPr>
            <w:noProof/>
            <w:webHidden/>
          </w:rPr>
          <w:fldChar w:fldCharType="begin"/>
        </w:r>
        <w:r w:rsidR="00E72772">
          <w:rPr>
            <w:noProof/>
            <w:webHidden/>
          </w:rPr>
          <w:instrText xml:space="preserve"> PAGEREF _Toc21505948 \h </w:instrText>
        </w:r>
        <w:r w:rsidR="00E72772">
          <w:rPr>
            <w:noProof/>
            <w:webHidden/>
          </w:rPr>
        </w:r>
        <w:r w:rsidR="00E72772">
          <w:rPr>
            <w:noProof/>
            <w:webHidden/>
          </w:rPr>
          <w:fldChar w:fldCharType="separate"/>
        </w:r>
        <w:r w:rsidR="00AA1A89">
          <w:rPr>
            <w:noProof/>
            <w:webHidden/>
          </w:rPr>
          <w:t>145</w:t>
        </w:r>
        <w:r w:rsidR="00E72772">
          <w:rPr>
            <w:noProof/>
            <w:webHidden/>
          </w:rPr>
          <w:fldChar w:fldCharType="end"/>
        </w:r>
      </w:hyperlink>
    </w:p>
    <w:p w14:paraId="111EB766" w14:textId="17041F0F" w:rsidR="00E72772" w:rsidRDefault="00D030FD" w:rsidP="00E72772">
      <w:pPr>
        <w:pStyle w:val="1c"/>
        <w:rPr>
          <w:rFonts w:asciiTheme="minorHAnsi" w:eastAsiaTheme="minorEastAsia" w:hAnsiTheme="minorHAnsi" w:cstheme="minorBidi"/>
          <w:noProof/>
          <w:sz w:val="22"/>
          <w:szCs w:val="22"/>
          <w:lang w:eastAsia="ru-RU"/>
        </w:rPr>
      </w:pPr>
      <w:hyperlink w:anchor="_Toc21505949" w:history="1">
        <w:r w:rsidR="00E72772" w:rsidRPr="005A6301">
          <w:rPr>
            <w:rStyle w:val="afa"/>
            <w:noProof/>
          </w:rPr>
          <w:t>13. Состав графической части (Часть II)</w:t>
        </w:r>
        <w:r w:rsidR="00E72772">
          <w:rPr>
            <w:noProof/>
            <w:webHidden/>
          </w:rPr>
          <w:tab/>
        </w:r>
        <w:r w:rsidR="00E72772">
          <w:rPr>
            <w:noProof/>
            <w:webHidden/>
          </w:rPr>
          <w:fldChar w:fldCharType="begin"/>
        </w:r>
        <w:r w:rsidR="00E72772">
          <w:rPr>
            <w:noProof/>
            <w:webHidden/>
          </w:rPr>
          <w:instrText xml:space="preserve"> PAGEREF _Toc21505949 \h </w:instrText>
        </w:r>
        <w:r w:rsidR="00E72772">
          <w:rPr>
            <w:noProof/>
            <w:webHidden/>
          </w:rPr>
        </w:r>
        <w:r w:rsidR="00E72772">
          <w:rPr>
            <w:noProof/>
            <w:webHidden/>
          </w:rPr>
          <w:fldChar w:fldCharType="separate"/>
        </w:r>
        <w:r w:rsidR="00AA1A89">
          <w:rPr>
            <w:noProof/>
            <w:webHidden/>
          </w:rPr>
          <w:t>148</w:t>
        </w:r>
        <w:r w:rsidR="00E72772">
          <w:rPr>
            <w:noProof/>
            <w:webHidden/>
          </w:rPr>
          <w:fldChar w:fldCharType="end"/>
        </w:r>
      </w:hyperlink>
    </w:p>
    <w:p w14:paraId="626E841E" w14:textId="77777777" w:rsidR="00E46B8B" w:rsidRDefault="002F46EC" w:rsidP="004A1611">
      <w:pPr>
        <w:rPr>
          <w:lang w:val="en-US"/>
        </w:rPr>
      </w:pPr>
      <w:r>
        <w:rPr>
          <w:lang w:val="en-US"/>
        </w:rPr>
        <w:fldChar w:fldCharType="end"/>
      </w:r>
    </w:p>
    <w:p w14:paraId="44CF585A" w14:textId="77777777" w:rsidR="002F46EC" w:rsidRPr="00E46B8B" w:rsidRDefault="002F46EC" w:rsidP="004A1611">
      <w:pPr>
        <w:rPr>
          <w:lang w:val="en-US"/>
        </w:rPr>
      </w:pPr>
    </w:p>
    <w:p w14:paraId="617D4C49" w14:textId="77777777" w:rsidR="002D3D62" w:rsidRDefault="002D3D62" w:rsidP="004A1611">
      <w:pPr>
        <w:pStyle w:val="41"/>
        <w:shd w:val="clear" w:color="auto" w:fill="auto"/>
        <w:tabs>
          <w:tab w:val="left" w:leader="underscore" w:pos="2938"/>
          <w:tab w:val="left" w:leader="underscore" w:pos="8856"/>
        </w:tabs>
        <w:spacing w:line="240" w:lineRule="auto"/>
        <w:ind w:left="426" w:right="800" w:firstLine="567"/>
        <w:rPr>
          <w:sz w:val="24"/>
          <w:szCs w:val="24"/>
        </w:rPr>
      </w:pPr>
    </w:p>
    <w:p w14:paraId="1EE47353" w14:textId="77777777" w:rsidR="000E6D8D" w:rsidRDefault="000E6D8D" w:rsidP="004A1611">
      <w:pPr>
        <w:pStyle w:val="41"/>
        <w:shd w:val="clear" w:color="auto" w:fill="auto"/>
        <w:tabs>
          <w:tab w:val="left" w:leader="underscore" w:pos="2938"/>
          <w:tab w:val="left" w:leader="underscore" w:pos="8856"/>
        </w:tabs>
        <w:spacing w:line="240" w:lineRule="auto"/>
        <w:ind w:left="426" w:right="800" w:firstLine="567"/>
        <w:rPr>
          <w:sz w:val="24"/>
          <w:szCs w:val="24"/>
        </w:rPr>
        <w:sectPr w:rsidR="000E6D8D" w:rsidSect="00E72772">
          <w:headerReference w:type="even" r:id="rId21"/>
          <w:headerReference w:type="default" r:id="rId22"/>
          <w:footerReference w:type="default" r:id="rId23"/>
          <w:headerReference w:type="first" r:id="rId24"/>
          <w:footerReference w:type="first" r:id="rId25"/>
          <w:pgSz w:w="11909" w:h="16834"/>
          <w:pgMar w:top="1134" w:right="851" w:bottom="1134" w:left="1701" w:header="720" w:footer="720" w:gutter="0"/>
          <w:pgNumType w:start="2"/>
          <w:cols w:space="720"/>
          <w:docGrid w:linePitch="326"/>
        </w:sectPr>
      </w:pPr>
    </w:p>
    <w:p w14:paraId="3D28F2B9" w14:textId="77777777" w:rsidR="002D3D62" w:rsidRPr="00B42798" w:rsidRDefault="002D3D62" w:rsidP="00023C0A">
      <w:pPr>
        <w:pStyle w:val="11"/>
        <w:rPr>
          <w:lang w:val="ru-RU"/>
        </w:rPr>
      </w:pPr>
      <w:bookmarkStart w:id="2" w:name="_Toc9845007"/>
      <w:bookmarkStart w:id="3" w:name="_Toc21505914"/>
      <w:r w:rsidRPr="00B42798">
        <w:rPr>
          <w:lang w:val="ru-RU"/>
        </w:rPr>
        <w:lastRenderedPageBreak/>
        <w:t>1. Общие положения</w:t>
      </w:r>
      <w:bookmarkEnd w:id="2"/>
      <w:bookmarkEnd w:id="3"/>
    </w:p>
    <w:p w14:paraId="66F46631" w14:textId="77777777" w:rsidR="00DF3284" w:rsidRPr="00DF3284" w:rsidRDefault="00DF3284" w:rsidP="00DF3284">
      <w:pPr>
        <w:ind w:firstLine="702"/>
        <w:jc w:val="both"/>
      </w:pPr>
      <w:r w:rsidRPr="00DF3284">
        <w:t>Проект Генерального плана муниципального образования</w:t>
      </w:r>
      <w:r w:rsidR="0069731E">
        <w:t xml:space="preserve"> Новольвовское</w:t>
      </w:r>
      <w:r w:rsidRPr="00DF3284">
        <w:t xml:space="preserve"> </w:t>
      </w:r>
      <w:r>
        <w:t>Кимовс</w:t>
      </w:r>
      <w:r w:rsidRPr="00DF3284">
        <w:t>кого района (далее Генеральный план) выполнен в двух частях: Часть 1 «Положение о территориальном планировании» (далее - Положение); Часть 2 «Материалы по обоснованию проекта генерального плана».</w:t>
      </w:r>
    </w:p>
    <w:p w14:paraId="49014E7A" w14:textId="77777777" w:rsidR="00DF3284" w:rsidRPr="00DF3284" w:rsidRDefault="00DF3284" w:rsidP="00DF3284">
      <w:pPr>
        <w:ind w:firstLine="702"/>
        <w:jc w:val="both"/>
      </w:pPr>
      <w:r w:rsidRPr="00DF3284">
        <w:t>Проект Генерального плана выполнен в соответствии с требованиями Градостроительного, Земельного, Лесного, Водного кодексов Российской Федерации, Региональными нормативами градостроительного проектирования Тульской области, Закона Тульской области о Градостроительной деятельности в Тульской области, иными нормативно-правовыми документами, необходимыми для подготовки документации по территориальному планированию.</w:t>
      </w:r>
    </w:p>
    <w:p w14:paraId="522C6EA5" w14:textId="77777777" w:rsidR="00DF3284" w:rsidRPr="00DF3284" w:rsidRDefault="00DF3284" w:rsidP="00DF3284">
      <w:pPr>
        <w:ind w:firstLine="702"/>
        <w:jc w:val="both"/>
      </w:pPr>
      <w:r w:rsidRPr="00DF3284">
        <w:t>Генеральный план - градостроительная документация о планировании развития территории, определяющая градостроительную стратегию и условия формирования среды жизнедеятельности.</w:t>
      </w:r>
    </w:p>
    <w:p w14:paraId="0D9D7EFF" w14:textId="77777777" w:rsidR="00DF3284" w:rsidRPr="00DF3284" w:rsidRDefault="00DF3284" w:rsidP="00DF3284">
      <w:pPr>
        <w:ind w:firstLine="702"/>
        <w:jc w:val="both"/>
      </w:pPr>
      <w:r w:rsidRPr="00DF3284">
        <w:t xml:space="preserve"> Основная функция Генерального плана – регулирование и координация участников градостроительной деятельности в рамках принятой сообществом градостроительной стратегии.</w:t>
      </w:r>
    </w:p>
    <w:p w14:paraId="6E1DA1F3" w14:textId="77777777" w:rsidR="00DF3284" w:rsidRPr="00DF3284" w:rsidRDefault="00DF3284" w:rsidP="00DF3284">
      <w:pPr>
        <w:ind w:firstLine="702"/>
        <w:jc w:val="both"/>
      </w:pPr>
      <w:r w:rsidRPr="00DF3284">
        <w:t>Генеральный план - основной документ территориального планирования муниципального образования.</w:t>
      </w:r>
    </w:p>
    <w:p w14:paraId="01DAD2A7" w14:textId="77777777" w:rsidR="00DF3284" w:rsidRPr="00DF3284" w:rsidRDefault="00DF3284" w:rsidP="00DF3284">
      <w:pPr>
        <w:ind w:firstLine="702"/>
        <w:jc w:val="both"/>
      </w:pPr>
      <w:r w:rsidRPr="00DF3284">
        <w:t>Не допускается принятие органами государственной власти, органами местного самоуправления решений о резервировании земель, об изъятии, в том числе путем выкупа, земельных участков для государственных или муниципальных нужд, о переводе земель из одной категории в другую при отсутствии документов территориального планирования, за исключением случаев, предусмотренных федеральными законами.</w:t>
      </w:r>
    </w:p>
    <w:p w14:paraId="42D00F62" w14:textId="77777777" w:rsidR="00DF3284" w:rsidRPr="00DF3284" w:rsidRDefault="00DF3284" w:rsidP="00DF3284">
      <w:pPr>
        <w:ind w:firstLine="702"/>
        <w:jc w:val="both"/>
      </w:pPr>
      <w:r w:rsidRPr="00DF3284">
        <w:t>Необходимость разработки Генерального плана муниципального образования</w:t>
      </w:r>
      <w:r w:rsidR="0069731E">
        <w:t xml:space="preserve"> Новольвовское</w:t>
      </w:r>
      <w:r w:rsidRPr="00DF3284">
        <w:t>:</w:t>
      </w:r>
    </w:p>
    <w:p w14:paraId="42EAFDB8" w14:textId="77777777" w:rsidR="00DF3284" w:rsidRPr="00DF3284" w:rsidRDefault="00DF3284" w:rsidP="00DF3284">
      <w:pPr>
        <w:ind w:firstLine="702"/>
        <w:jc w:val="both"/>
      </w:pPr>
      <w:r w:rsidRPr="00DF3284">
        <w:t>- изменением законодательной и нормативной базы, политической, социально-экономической, территориальной структуры государства;</w:t>
      </w:r>
    </w:p>
    <w:p w14:paraId="4C144187" w14:textId="77777777" w:rsidR="00DF3284" w:rsidRPr="00DF3284" w:rsidRDefault="00DF3284" w:rsidP="00DF3284">
      <w:pPr>
        <w:ind w:firstLine="702"/>
        <w:jc w:val="both"/>
      </w:pPr>
      <w:r w:rsidRPr="00DF3284">
        <w:t>-</w:t>
      </w:r>
      <w:r w:rsidRPr="00DF3284">
        <w:tab/>
        <w:t>некоторыми изменениями по основополагающим социально-экономическим, градостроительным и строительным вопросам, произошедшими за последние годы и сформировавшими новые требования к пространственному развитию территорий;</w:t>
      </w:r>
    </w:p>
    <w:p w14:paraId="4022AF09" w14:textId="77777777" w:rsidR="00DF3284" w:rsidRPr="00DF3284" w:rsidRDefault="00DF3284" w:rsidP="00DF3284">
      <w:pPr>
        <w:ind w:firstLine="702"/>
        <w:jc w:val="both"/>
      </w:pPr>
      <w:r w:rsidRPr="00DF3284">
        <w:t>-</w:t>
      </w:r>
      <w:r w:rsidRPr="00DF3284">
        <w:tab/>
        <w:t>необходимостью учёта ряда инвестиционных проектов, намеченных к реализации за последние годы.</w:t>
      </w:r>
    </w:p>
    <w:p w14:paraId="0DA1C1B1" w14:textId="77777777" w:rsidR="00DF3284" w:rsidRPr="00DF3284" w:rsidRDefault="00DF3284" w:rsidP="00DF3284">
      <w:pPr>
        <w:ind w:firstLine="702"/>
        <w:jc w:val="both"/>
      </w:pPr>
      <w:r w:rsidRPr="00DF3284">
        <w:t>Работа выполнена с учетом материалов государственной статистики на основе исходных данных, предоставленных администрацией МО</w:t>
      </w:r>
      <w:r w:rsidR="0069731E">
        <w:t xml:space="preserve"> Новольвовское</w:t>
      </w:r>
      <w:r w:rsidRPr="00DF3284">
        <w:t xml:space="preserve"> Кимовского района Тульской области, по сведениям центральных исполнительных органов государственной власти Тульской области и органов местного самоуправления.</w:t>
      </w:r>
    </w:p>
    <w:p w14:paraId="1190597A" w14:textId="77777777" w:rsidR="00DF3284" w:rsidRPr="00DF3284" w:rsidRDefault="00DF3284" w:rsidP="00DF3284">
      <w:pPr>
        <w:ind w:firstLine="702"/>
        <w:jc w:val="both"/>
      </w:pPr>
      <w:r w:rsidRPr="00DF3284">
        <w:t>Генеральный план МО</w:t>
      </w:r>
      <w:r w:rsidR="0069731E">
        <w:t xml:space="preserve"> Новольвовское</w:t>
      </w:r>
      <w:r w:rsidRPr="00DF3284">
        <w:t xml:space="preserve"> подготовлен в соответствии</w:t>
      </w:r>
      <w:r w:rsidRPr="00DF3284">
        <w:rPr>
          <w:bCs/>
        </w:rPr>
        <w:t xml:space="preserve"> с требованиями правовых и нормативных актов </w:t>
      </w:r>
      <w:r w:rsidRPr="00DF3284">
        <w:t>Российской Федерации, Тульской области:</w:t>
      </w:r>
    </w:p>
    <w:p w14:paraId="69C55D4F" w14:textId="77777777" w:rsidR="00DF3284" w:rsidRPr="00DF3284" w:rsidRDefault="00DF3284" w:rsidP="00DF3284">
      <w:pPr>
        <w:numPr>
          <w:ilvl w:val="0"/>
          <w:numId w:val="25"/>
        </w:numPr>
        <w:jc w:val="both"/>
      </w:pPr>
      <w:r w:rsidRPr="00DF3284">
        <w:t>Градостроительный кодекс Российской Федерации</w:t>
      </w:r>
    </w:p>
    <w:p w14:paraId="53997E2F" w14:textId="77777777" w:rsidR="00DF3284" w:rsidRPr="00DF3284" w:rsidRDefault="00DF3284" w:rsidP="00DF3284">
      <w:pPr>
        <w:numPr>
          <w:ilvl w:val="0"/>
          <w:numId w:val="25"/>
        </w:numPr>
        <w:jc w:val="both"/>
      </w:pPr>
      <w:r w:rsidRPr="00DF3284">
        <w:t>Водный кодекс Российской Федерации</w:t>
      </w:r>
    </w:p>
    <w:p w14:paraId="428AACC9" w14:textId="77777777" w:rsidR="00DF3284" w:rsidRPr="00DF3284" w:rsidRDefault="00DF3284" w:rsidP="00DF3284">
      <w:pPr>
        <w:numPr>
          <w:ilvl w:val="0"/>
          <w:numId w:val="25"/>
        </w:numPr>
        <w:jc w:val="both"/>
      </w:pPr>
      <w:r w:rsidRPr="00DF3284">
        <w:t>Лесной кодекс Российской Федерации</w:t>
      </w:r>
    </w:p>
    <w:p w14:paraId="5D138172" w14:textId="77777777" w:rsidR="00DF3284" w:rsidRPr="0031452D" w:rsidRDefault="00DF3284" w:rsidP="00DF3284">
      <w:pPr>
        <w:numPr>
          <w:ilvl w:val="0"/>
          <w:numId w:val="25"/>
        </w:numPr>
        <w:jc w:val="both"/>
      </w:pPr>
      <w:r w:rsidRPr="0031452D">
        <w:t>Земельный кодекс Российской Федерации</w:t>
      </w:r>
    </w:p>
    <w:p w14:paraId="5059D7DE" w14:textId="37A7C650" w:rsidR="00DF3284" w:rsidRPr="0031452D" w:rsidRDefault="00DF3284" w:rsidP="00DF3284">
      <w:pPr>
        <w:numPr>
          <w:ilvl w:val="0"/>
          <w:numId w:val="25"/>
        </w:numPr>
        <w:jc w:val="both"/>
      </w:pPr>
      <w:r w:rsidRPr="0031452D">
        <w:t>Федеральный закон от 14.03.1995 № 33-ФЗ «Об особо охраняемых природных территориях»</w:t>
      </w:r>
      <w:r w:rsidR="00894A8C" w:rsidRPr="0031452D">
        <w:t xml:space="preserve"> (с изменениями на 31 июля 2020 года)</w:t>
      </w:r>
    </w:p>
    <w:p w14:paraId="21BB373E" w14:textId="6E031DC5" w:rsidR="00DF3284" w:rsidRPr="0031452D" w:rsidRDefault="00DF3284" w:rsidP="00DF3284">
      <w:pPr>
        <w:numPr>
          <w:ilvl w:val="0"/>
          <w:numId w:val="25"/>
        </w:numPr>
        <w:jc w:val="both"/>
      </w:pPr>
      <w:r w:rsidRPr="0031452D">
        <w:t>Федеральный закон от 12.01.1996 № 8-ФЗ «О погребении и похоронном деле»</w:t>
      </w:r>
      <w:r w:rsidR="00894A8C" w:rsidRPr="0031452D">
        <w:t xml:space="preserve"> (с изменениями на 1 октября 2019 года)</w:t>
      </w:r>
    </w:p>
    <w:p w14:paraId="264305F7" w14:textId="32F20680" w:rsidR="00DF3284" w:rsidRPr="0031452D" w:rsidRDefault="00DF3284" w:rsidP="00894A8C">
      <w:pPr>
        <w:numPr>
          <w:ilvl w:val="0"/>
          <w:numId w:val="25"/>
        </w:numPr>
        <w:jc w:val="both"/>
      </w:pPr>
      <w:r w:rsidRPr="0031452D">
        <w:t>Федеральный закон «О недрах»</w:t>
      </w:r>
      <w:r w:rsidR="00894A8C" w:rsidRPr="0031452D">
        <w:t xml:space="preserve"> (в редакции Федерального закона от 3 марта 1995 года N 27-ФЗ) (с изменениями на 23 ноября 2020 года)</w:t>
      </w:r>
    </w:p>
    <w:p w14:paraId="7448904C" w14:textId="2494DD9A" w:rsidR="00DF3284" w:rsidRPr="0031452D" w:rsidRDefault="00DF3284" w:rsidP="00DF3284">
      <w:pPr>
        <w:numPr>
          <w:ilvl w:val="0"/>
          <w:numId w:val="25"/>
        </w:numPr>
        <w:jc w:val="both"/>
      </w:pPr>
      <w:r w:rsidRPr="0031452D">
        <w:lastRenderedPageBreak/>
        <w:t>Федеральный закон от 27.10.2010 № 190-ФЗ «О теплоснабжении»</w:t>
      </w:r>
      <w:r w:rsidR="00894A8C" w:rsidRPr="0031452D">
        <w:t xml:space="preserve"> (с изменениями на 9 ноября 2020 года)</w:t>
      </w:r>
    </w:p>
    <w:p w14:paraId="1ED49CF6" w14:textId="6F3844CD" w:rsidR="00DF3284" w:rsidRPr="0031452D" w:rsidRDefault="00DF3284" w:rsidP="00DF3284">
      <w:pPr>
        <w:numPr>
          <w:ilvl w:val="0"/>
          <w:numId w:val="25"/>
        </w:numPr>
        <w:jc w:val="both"/>
      </w:pPr>
      <w:r w:rsidRPr="0031452D">
        <w:t>Федеральный закон от 07.12.2011 № 416-ФЗ «О водоснабжении и водоотведении»</w:t>
      </w:r>
      <w:r w:rsidR="00894A8C" w:rsidRPr="0031452D">
        <w:t xml:space="preserve"> (с изменениями на 1 апреля 2020 года)</w:t>
      </w:r>
    </w:p>
    <w:p w14:paraId="5D964BD4" w14:textId="0D94603B" w:rsidR="00DF3284" w:rsidRPr="0031452D" w:rsidRDefault="00DF3284" w:rsidP="00DF3284">
      <w:pPr>
        <w:numPr>
          <w:ilvl w:val="0"/>
          <w:numId w:val="25"/>
        </w:numPr>
        <w:jc w:val="both"/>
      </w:pPr>
      <w:r w:rsidRPr="0031452D">
        <w:t>Федеральный закон от 25.06.2002 № 73-ФЗ «Об объектах культурного наследия (памятниках истории и культуры) народов Российской Федерации»</w:t>
      </w:r>
      <w:r w:rsidR="00894A8C" w:rsidRPr="0031452D">
        <w:t xml:space="preserve"> (с изменениями на 24 апреля 2020 года)</w:t>
      </w:r>
    </w:p>
    <w:p w14:paraId="69E7E246" w14:textId="33C222D5" w:rsidR="00DF3284" w:rsidRPr="0031452D" w:rsidRDefault="00DF3284" w:rsidP="00DF3284">
      <w:pPr>
        <w:numPr>
          <w:ilvl w:val="0"/>
          <w:numId w:val="25"/>
        </w:numPr>
        <w:jc w:val="both"/>
      </w:pPr>
      <w:r w:rsidRPr="0031452D">
        <w:t>Федеральный закон от 06.10.2003 № 131-ФЗ «Об общих принципах организации местного самоуправления в Российской Федерации»</w:t>
      </w:r>
      <w:r w:rsidR="00894A8C" w:rsidRPr="0031452D">
        <w:t xml:space="preserve"> (с изменениями на 9 ноября 2020 года)</w:t>
      </w:r>
    </w:p>
    <w:p w14:paraId="7FE08499" w14:textId="224CDF34" w:rsidR="00DF3284" w:rsidRPr="0031452D" w:rsidRDefault="00DF3284" w:rsidP="00DF3284">
      <w:pPr>
        <w:numPr>
          <w:ilvl w:val="0"/>
          <w:numId w:val="25"/>
        </w:numPr>
        <w:jc w:val="both"/>
      </w:pPr>
      <w:r w:rsidRPr="0031452D">
        <w:t>Транспортная стратегия Российской Федерации на период до 2030 года. Утверждена распоряжением Правительства Российской Федерации от 22.11.2008 № 1734-р</w:t>
      </w:r>
      <w:r w:rsidR="00894A8C" w:rsidRPr="0031452D">
        <w:t xml:space="preserve"> (с изменениями на 12 мая 2018 года)</w:t>
      </w:r>
    </w:p>
    <w:p w14:paraId="687BE280" w14:textId="733A0DFE" w:rsidR="002D7769" w:rsidRPr="0031452D" w:rsidRDefault="002D7769" w:rsidP="00DF3284">
      <w:pPr>
        <w:numPr>
          <w:ilvl w:val="0"/>
          <w:numId w:val="25"/>
        </w:numPr>
        <w:jc w:val="both"/>
      </w:pPr>
      <w:r w:rsidRPr="0031452D">
        <w:t>Постановление Правительства Российской Федерации от 20 декабря 2017 года N 1596 «Об утверждении государственной программы Российской Федерации "Развитие транспортной системы» (с изменениями на 28 сентября 2020 года)</w:t>
      </w:r>
    </w:p>
    <w:p w14:paraId="6F1F24D7" w14:textId="60B682C8" w:rsidR="00DF3284" w:rsidRPr="0031452D" w:rsidRDefault="00DF3284" w:rsidP="00DF3284">
      <w:pPr>
        <w:numPr>
          <w:ilvl w:val="0"/>
          <w:numId w:val="25"/>
        </w:numPr>
        <w:jc w:val="both"/>
      </w:pPr>
      <w:r w:rsidRPr="0031452D">
        <w:t xml:space="preserve">Программа деятельности Государственной компании «Российские автомобильные дороги» на долгосрочный период </w:t>
      </w:r>
      <w:r w:rsidR="002D7769" w:rsidRPr="0031452D">
        <w:t>(2010-2024 годы) (с изменениями на 21 января 2020 года)</w:t>
      </w:r>
      <w:r w:rsidRPr="0031452D">
        <w:t>». Утверждена распоряжением Правительства Российской Федерации от 31.12.2009 № 2146-р</w:t>
      </w:r>
    </w:p>
    <w:p w14:paraId="009A1743" w14:textId="77777777" w:rsidR="00C9459D" w:rsidRPr="0031452D" w:rsidRDefault="00C9459D" w:rsidP="00A83453">
      <w:pPr>
        <w:numPr>
          <w:ilvl w:val="0"/>
          <w:numId w:val="25"/>
        </w:numPr>
        <w:jc w:val="both"/>
      </w:pPr>
      <w:r w:rsidRPr="0031452D">
        <w:t>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w:t>
      </w:r>
      <w:r w:rsidR="00DF3284" w:rsidRPr="0031452D">
        <w:t xml:space="preserve">. Утверждена распоряжением Правительства Российской Федерации от </w:t>
      </w:r>
      <w:r w:rsidRPr="0031452D">
        <w:t xml:space="preserve">19.03.2020 № 668-р </w:t>
      </w:r>
    </w:p>
    <w:p w14:paraId="455C9861" w14:textId="3D65AC91" w:rsidR="00DF3284" w:rsidRPr="0031452D" w:rsidRDefault="00D030FD" w:rsidP="00A83453">
      <w:pPr>
        <w:numPr>
          <w:ilvl w:val="0"/>
          <w:numId w:val="25"/>
        </w:numPr>
        <w:jc w:val="both"/>
      </w:pPr>
      <w:hyperlink r:id="rId26" w:anchor="Par21" w:tooltip="Ссылка на текущий документ" w:history="1">
        <w:r w:rsidR="00DF3284" w:rsidRPr="0031452D">
          <w:rPr>
            <w:rStyle w:val="afa"/>
            <w:color w:val="auto"/>
            <w:u w:val="none"/>
          </w:rPr>
          <w:t>Изменения</w:t>
        </w:r>
      </w:hyperlink>
      <w:r w:rsidR="00DF3284" w:rsidRPr="0031452D">
        <w:t xml:space="preserve"> в </w:t>
      </w:r>
      <w:hyperlink r:id="rId27" w:tooltip="Распоряжение Правительства РФ от 19.03.2013 N 384-р &lt;Об утверждении с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 w:history="1">
        <w:r w:rsidR="00DF3284" w:rsidRPr="0031452D">
          <w:rPr>
            <w:rStyle w:val="afa"/>
            <w:color w:val="auto"/>
            <w:u w:val="none"/>
          </w:rPr>
          <w:t>схему</w:t>
        </w:r>
      </w:hyperlink>
      <w:r w:rsidR="00DF3284" w:rsidRPr="0031452D">
        <w:t xml:space="preserve"> территориального планирования Российской Федерации в области федерального транспорта. Утверждены распоряжением Правительства Российской Федерации от 22.03.2014 № 429-р</w:t>
      </w:r>
    </w:p>
    <w:p w14:paraId="0C4EAB7D" w14:textId="77777777" w:rsidR="00DF3284" w:rsidRPr="0031452D" w:rsidRDefault="00D030FD" w:rsidP="00DF3284">
      <w:pPr>
        <w:numPr>
          <w:ilvl w:val="0"/>
          <w:numId w:val="25"/>
        </w:numPr>
        <w:jc w:val="both"/>
      </w:pPr>
      <w:hyperlink r:id="rId28" w:anchor="Par21" w:tooltip="Ссылка на текущий документ" w:history="1">
        <w:r w:rsidR="00DF3284" w:rsidRPr="0031452D">
          <w:rPr>
            <w:rStyle w:val="afa"/>
            <w:color w:val="auto"/>
            <w:u w:val="none"/>
          </w:rPr>
          <w:t>Изменения</w:t>
        </w:r>
      </w:hyperlink>
      <w:r w:rsidR="00DF3284" w:rsidRPr="0031452D">
        <w:t xml:space="preserve"> в </w:t>
      </w:r>
      <w:hyperlink r:id="rId29" w:tooltip="Распоряжение Правительства РФ от 19.03.2013 N 384-р &lt;Об утверждении с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 w:history="1">
        <w:r w:rsidR="00DF3284" w:rsidRPr="0031452D">
          <w:rPr>
            <w:rStyle w:val="afa"/>
            <w:color w:val="auto"/>
            <w:u w:val="none"/>
          </w:rPr>
          <w:t>схему</w:t>
        </w:r>
      </w:hyperlink>
      <w:r w:rsidR="00DF3284" w:rsidRPr="0031452D">
        <w:t xml:space="preserve"> территориального планирования Российской Федерации в области федерального транспорта. Утверждены распоряжением Правительства Российской Федерации от 03.02.2016 г. № 139-р</w:t>
      </w:r>
    </w:p>
    <w:p w14:paraId="2365406F" w14:textId="121D7E28" w:rsidR="009E6DD5" w:rsidRPr="0031452D" w:rsidRDefault="00DF3284" w:rsidP="00A83453">
      <w:pPr>
        <w:numPr>
          <w:ilvl w:val="0"/>
          <w:numId w:val="25"/>
        </w:numPr>
        <w:jc w:val="both"/>
      </w:pPr>
      <w:r w:rsidRPr="0031452D">
        <w:t xml:space="preserve">Государственная программа Российской Федерации «Развитие транспортной системы». Утверждена постановлением Правительства Российской Федерации </w:t>
      </w:r>
      <w:r w:rsidR="009E6DD5" w:rsidRPr="0031452D">
        <w:t xml:space="preserve">от 20 декабря 2017 года </w:t>
      </w:r>
      <w:r w:rsidR="00E904FA" w:rsidRPr="0031452D">
        <w:t>№</w:t>
      </w:r>
      <w:r w:rsidR="009E6DD5" w:rsidRPr="0031452D">
        <w:t xml:space="preserve"> 1596 (с изменениями на 28 сентября 2020 года)</w:t>
      </w:r>
    </w:p>
    <w:p w14:paraId="7632A9A1" w14:textId="6BF7B621" w:rsidR="00DF3284" w:rsidRPr="0031452D" w:rsidRDefault="00D030FD" w:rsidP="00A83453">
      <w:pPr>
        <w:numPr>
          <w:ilvl w:val="0"/>
          <w:numId w:val="25"/>
        </w:numPr>
        <w:jc w:val="both"/>
      </w:pPr>
      <w:hyperlink r:id="rId30" w:history="1">
        <w:r w:rsidR="00DF3284" w:rsidRPr="0031452D">
          <w:rPr>
            <w:rStyle w:val="afa"/>
            <w:color w:val="auto"/>
            <w:u w:val="none"/>
          </w:rPr>
          <w:t xml:space="preserve">Постановление Правительства Российской Федерации от 17.11.2010 № 928 </w:t>
        </w:r>
        <w:r w:rsidR="00DF3284" w:rsidRPr="0031452D">
          <w:rPr>
            <w:rStyle w:val="afa"/>
            <w:color w:val="auto"/>
            <w:u w:val="none"/>
          </w:rPr>
          <w:br/>
          <w:t>«О перечне автомобильных дорог общего пользования федерального значения»</w:t>
        </w:r>
      </w:hyperlink>
      <w:r w:rsidR="00DF3284" w:rsidRPr="0031452D">
        <w:t xml:space="preserve"> </w:t>
      </w:r>
      <w:r w:rsidR="009E6DD5" w:rsidRPr="0031452D">
        <w:t>(с изменениями на 23 июля 2020 года)</w:t>
      </w:r>
    </w:p>
    <w:p w14:paraId="10A27F66" w14:textId="6E0EA327" w:rsidR="00DF3284" w:rsidRPr="0031452D" w:rsidRDefault="00DF3284" w:rsidP="00DF3284">
      <w:pPr>
        <w:numPr>
          <w:ilvl w:val="0"/>
          <w:numId w:val="25"/>
        </w:numPr>
        <w:jc w:val="both"/>
      </w:pPr>
      <w:r w:rsidRPr="0031452D">
        <w:t>Постановление Правительства Российской Федерации от </w:t>
      </w:r>
      <w:r w:rsidR="009E6DD5" w:rsidRPr="0031452D">
        <w:t>9</w:t>
      </w:r>
      <w:r w:rsidRPr="0031452D">
        <w:t>.0</w:t>
      </w:r>
      <w:r w:rsidR="009E6DD5" w:rsidRPr="0031452D">
        <w:t>4</w:t>
      </w:r>
      <w:r w:rsidRPr="0031452D">
        <w:t>.201</w:t>
      </w:r>
      <w:r w:rsidR="009E6DD5" w:rsidRPr="0031452D">
        <w:t>5</w:t>
      </w:r>
      <w:r w:rsidRPr="0031452D">
        <w:t xml:space="preserve"> № </w:t>
      </w:r>
      <w:r w:rsidR="009E6DD5" w:rsidRPr="0031452D">
        <w:t>291</w:t>
      </w:r>
      <w:r w:rsidRPr="0031452D">
        <w:t xml:space="preserve"> </w:t>
      </w:r>
      <w:r w:rsidRPr="0031452D">
        <w:br/>
        <w:t>«</w:t>
      </w:r>
      <w:r w:rsidR="009E6DD5" w:rsidRPr="0031452D">
        <w:t xml:space="preserve">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 сентября 2010 года </w:t>
      </w:r>
      <w:r w:rsidR="00E904FA" w:rsidRPr="0031452D">
        <w:t xml:space="preserve">№ </w:t>
      </w:r>
      <w:r w:rsidR="009E6DD5" w:rsidRPr="0031452D">
        <w:t>754» (с изменениями на 29 июня 2017 года)</w:t>
      </w:r>
    </w:p>
    <w:p w14:paraId="44FE33E9" w14:textId="4B383B40" w:rsidR="00DF3284" w:rsidRPr="0031452D" w:rsidRDefault="00DF3284" w:rsidP="00DF3284">
      <w:pPr>
        <w:numPr>
          <w:ilvl w:val="0"/>
          <w:numId w:val="25"/>
        </w:numPr>
        <w:jc w:val="both"/>
      </w:pPr>
      <w:r w:rsidRPr="0031452D">
        <w:t xml:space="preserve">Постановление Правительства Российской Федерации </w:t>
      </w:r>
      <w:r w:rsidR="009E6DD5" w:rsidRPr="0031452D">
        <w:t xml:space="preserve">от 24 ноября 2016 года №1240 </w:t>
      </w:r>
      <w:r w:rsidRPr="0031452D">
        <w:t>«</w:t>
      </w:r>
      <w:r w:rsidR="009E6DD5" w:rsidRPr="0031452D">
        <w:t>Об установлении государственных систем координат, государственной системы высот и государственной гравиметрической системы</w:t>
      </w:r>
      <w:r w:rsidRPr="0031452D">
        <w:t>»</w:t>
      </w:r>
    </w:p>
    <w:p w14:paraId="671A52E6" w14:textId="0F4B78A1" w:rsidR="00DF3284" w:rsidRPr="0031452D" w:rsidRDefault="00D11EBF" w:rsidP="00DF3284">
      <w:pPr>
        <w:numPr>
          <w:ilvl w:val="0"/>
          <w:numId w:val="25"/>
        </w:numPr>
        <w:jc w:val="both"/>
      </w:pPr>
      <w:r w:rsidRPr="0031452D">
        <w:t xml:space="preserve">СП 42.13330.2016 </w:t>
      </w:r>
      <w:r w:rsidR="00DF3284" w:rsidRPr="0031452D">
        <w:t>«</w:t>
      </w:r>
      <w:r w:rsidRPr="0031452D">
        <w:t>Градостроительство. Планировка и застройка городских и сельских поселений. Актуализированная редакция СНиП 2.07.01-89* (с Изменениями N 1, 2)</w:t>
      </w:r>
      <w:r w:rsidR="00DF3284" w:rsidRPr="0031452D">
        <w:t>»</w:t>
      </w:r>
    </w:p>
    <w:p w14:paraId="77EB38EA" w14:textId="33E6B6AE" w:rsidR="00DF3284" w:rsidRPr="0031452D" w:rsidRDefault="00DF3284" w:rsidP="00DF3284">
      <w:pPr>
        <w:numPr>
          <w:ilvl w:val="0"/>
          <w:numId w:val="25"/>
        </w:numPr>
        <w:jc w:val="both"/>
      </w:pPr>
      <w:r w:rsidRPr="0031452D">
        <w:lastRenderedPageBreak/>
        <w:t>Закон Тульской области от 29.12.2006 № 785-ЗТО «</w:t>
      </w:r>
      <w:r w:rsidR="00D11EBF" w:rsidRPr="0031452D">
        <w:t>О градостроительной деятельности в Тульской области (с изменениями на 17 июля 2020 года)</w:t>
      </w:r>
      <w:r w:rsidRPr="0031452D">
        <w:t>»</w:t>
      </w:r>
    </w:p>
    <w:p w14:paraId="15F35069" w14:textId="579D6C66" w:rsidR="00DF3284" w:rsidRPr="0031452D" w:rsidRDefault="00DF3284" w:rsidP="00DF3284">
      <w:pPr>
        <w:numPr>
          <w:ilvl w:val="0"/>
          <w:numId w:val="25"/>
        </w:numPr>
        <w:jc w:val="both"/>
      </w:pPr>
      <w:r w:rsidRPr="0031452D">
        <w:t>Закон Тульской области от 08.05.2008 № 997-ЗТО "О регулировании отдельных вопросов в сфере особо охраняемых природных территорий Тульской области" (</w:t>
      </w:r>
      <w:r w:rsidR="00D11EBF" w:rsidRPr="0031452D">
        <w:t>с изменениями на: 26.03.2015</w:t>
      </w:r>
      <w:r w:rsidRPr="0031452D">
        <w:t>)</w:t>
      </w:r>
    </w:p>
    <w:p w14:paraId="0D575BD6" w14:textId="75D738D4" w:rsidR="00D11EBF" w:rsidRPr="0031452D" w:rsidRDefault="00D11EBF" w:rsidP="00DF3284">
      <w:pPr>
        <w:numPr>
          <w:ilvl w:val="0"/>
          <w:numId w:val="25"/>
        </w:numPr>
        <w:jc w:val="both"/>
      </w:pPr>
      <w:r w:rsidRPr="0031452D">
        <w:t xml:space="preserve">Постановление Правительства Российской Федерации от 15 апреля 2014 года </w:t>
      </w:r>
      <w:r w:rsidR="00E904FA" w:rsidRPr="0031452D">
        <w:t>№</w:t>
      </w:r>
      <w:r w:rsidRPr="0031452D">
        <w:t>326 «Об утверждении государственной программы Российской Федерации "Охрана окружающей среды"» (с изменениями на 23 сентября 2020 года)</w:t>
      </w:r>
    </w:p>
    <w:p w14:paraId="69F6C689" w14:textId="260E303D" w:rsidR="00DF3284" w:rsidRPr="0031452D" w:rsidRDefault="00E904FA" w:rsidP="00DF3284">
      <w:pPr>
        <w:numPr>
          <w:ilvl w:val="0"/>
          <w:numId w:val="25"/>
        </w:numPr>
        <w:jc w:val="both"/>
      </w:pPr>
      <w:r w:rsidRPr="0031452D">
        <w:t xml:space="preserve">Распоряжение Правительства Тульской области от 11 декабря 2013 года N 1113-р </w:t>
      </w:r>
      <w:r w:rsidR="00DF3284" w:rsidRPr="0031452D">
        <w:t>«</w:t>
      </w:r>
      <w:r w:rsidRPr="0031452D">
        <w:t xml:space="preserve">Об утверждении Инвестиционной стратегии Тульской области до 2030 года» (с изменениями на 21 мая 2020 года) </w:t>
      </w:r>
    </w:p>
    <w:p w14:paraId="3B2B76A6" w14:textId="4737A394" w:rsidR="00DF3284" w:rsidRPr="0031452D" w:rsidRDefault="00E904FA" w:rsidP="00DF3284">
      <w:pPr>
        <w:numPr>
          <w:ilvl w:val="0"/>
          <w:numId w:val="25"/>
        </w:numPr>
        <w:jc w:val="both"/>
      </w:pPr>
      <w:r w:rsidRPr="0031452D">
        <w:t xml:space="preserve"> Постановление Правительства Тульской области от 12 июля 2019 года №267 «Об утверждении государственной программы Тульской области "Охрана окружающей среды Тульской области"» (с изменениями на 25 сентября 2020 года)</w:t>
      </w:r>
    </w:p>
    <w:p w14:paraId="3866D35A" w14:textId="028AE34A" w:rsidR="00650CE1" w:rsidRPr="0031452D" w:rsidRDefault="00650CE1" w:rsidP="00A83453">
      <w:pPr>
        <w:numPr>
          <w:ilvl w:val="0"/>
          <w:numId w:val="25"/>
        </w:numPr>
        <w:jc w:val="both"/>
      </w:pPr>
      <w:r w:rsidRPr="0031452D">
        <w:t xml:space="preserve">Постановление Правительства Тульской области от 30 апреля 2019 года № 161 </w:t>
      </w:r>
      <w:r w:rsidR="00DF3284" w:rsidRPr="0031452D">
        <w:t>«</w:t>
      </w:r>
      <w:r w:rsidRPr="0031452D">
        <w:t>Об утверждении Схемы и Программы развития электроэнергетики Тульской области на 2020 - 2024 годы»</w:t>
      </w:r>
    </w:p>
    <w:p w14:paraId="234DBB65" w14:textId="47C3E1BE" w:rsidR="00DF3284" w:rsidRPr="0031452D" w:rsidRDefault="004D6120" w:rsidP="004D6120">
      <w:pPr>
        <w:numPr>
          <w:ilvl w:val="0"/>
          <w:numId w:val="25"/>
        </w:numPr>
        <w:jc w:val="both"/>
      </w:pPr>
      <w:r w:rsidRPr="0031452D">
        <w:t>Постановление Правительства Тульской области от 1 февраля 2019 года № 40 «Об утверждении региональной программы газификации жилищно-коммунального хозяйства, промышленных и иных организаций Тульской области (с изменениями на 15 июня 2020 года)»</w:t>
      </w:r>
    </w:p>
    <w:p w14:paraId="3A8E604E" w14:textId="13A0B267" w:rsidR="00DF3284" w:rsidRPr="0031452D" w:rsidRDefault="00DF3284" w:rsidP="00DF3284">
      <w:pPr>
        <w:numPr>
          <w:ilvl w:val="0"/>
          <w:numId w:val="25"/>
        </w:numPr>
        <w:jc w:val="both"/>
      </w:pPr>
      <w:r w:rsidRPr="0031452D">
        <w:t>Закон Тульской области от 21.12.2011 № 1708-ЗТО «О бесплатном предоставлении земельных участков в собственность гражданам, имеющим трех и более детей»</w:t>
      </w:r>
      <w:r w:rsidR="0031452D" w:rsidRPr="0031452D">
        <w:t xml:space="preserve"> (с изменениями на 29 октября 2020 года)</w:t>
      </w:r>
    </w:p>
    <w:p w14:paraId="031162B0" w14:textId="77777777" w:rsidR="00DF3284" w:rsidRPr="0031452D" w:rsidRDefault="00DF3284" w:rsidP="00DF3284">
      <w:pPr>
        <w:numPr>
          <w:ilvl w:val="0"/>
          <w:numId w:val="25"/>
        </w:numPr>
        <w:jc w:val="both"/>
      </w:pPr>
      <w:r w:rsidRPr="0031452D">
        <w:t>Проект Стратегии социально-экономического развития города Тулы до 2018 года и на перспективу до 2030 года.</w:t>
      </w:r>
    </w:p>
    <w:p w14:paraId="4D039EF4" w14:textId="77777777" w:rsidR="00DF3284" w:rsidRPr="00DF3284" w:rsidRDefault="00DF3284" w:rsidP="00DF3284">
      <w:pPr>
        <w:ind w:firstLine="702"/>
        <w:jc w:val="both"/>
      </w:pPr>
    </w:p>
    <w:p w14:paraId="1EF5C625" w14:textId="4E614146" w:rsidR="00DF3284" w:rsidRPr="00DF3284" w:rsidRDefault="00DF3284" w:rsidP="00DF3284">
      <w:pPr>
        <w:ind w:firstLine="702"/>
        <w:jc w:val="both"/>
      </w:pPr>
      <w:r w:rsidRPr="00DF3284">
        <w:t xml:space="preserve">При подготовке Генерального плана муниципального образования было учтено действующее законодательство о градостроительной деятельности, а также положения </w:t>
      </w:r>
      <w:r w:rsidR="00BB751A">
        <w:t>М</w:t>
      </w:r>
      <w:r w:rsidRPr="00DF3284">
        <w:t>НГП Тульской области.</w:t>
      </w:r>
    </w:p>
    <w:p w14:paraId="55BF3934" w14:textId="77777777" w:rsidR="00DF3284" w:rsidRPr="00DF3284" w:rsidRDefault="00DF3284" w:rsidP="00DF3284">
      <w:pPr>
        <w:ind w:firstLine="702"/>
        <w:jc w:val="both"/>
      </w:pPr>
      <w:r w:rsidRPr="00DF3284">
        <w:rPr>
          <w:bCs/>
        </w:rPr>
        <w:t xml:space="preserve">Подготовка Генерального плана </w:t>
      </w:r>
      <w:r w:rsidRPr="00DF3284">
        <w:t xml:space="preserve">выполнена в соответствии с требованиями, предусмотренными статьями 9, 18, 23 и 24 Градостроительного Кодекса Российской Федерации. </w:t>
      </w:r>
    </w:p>
    <w:p w14:paraId="24026FD6" w14:textId="77777777" w:rsidR="00DF3284" w:rsidRPr="00DF3284" w:rsidRDefault="00DF3284" w:rsidP="00DF3284">
      <w:pPr>
        <w:ind w:firstLine="702"/>
        <w:jc w:val="both"/>
      </w:pPr>
      <w:r w:rsidRPr="00DF3284">
        <w:rPr>
          <w:bCs/>
        </w:rPr>
        <w:t xml:space="preserve">Генеральный план </w:t>
      </w:r>
      <w:r w:rsidRPr="00DF3284">
        <w:t>выполнен применительно ко всей территории муниципального образования.</w:t>
      </w:r>
    </w:p>
    <w:p w14:paraId="0C892675" w14:textId="77777777" w:rsidR="00DF3284" w:rsidRPr="00DF3284" w:rsidRDefault="00DF3284" w:rsidP="00DF3284">
      <w:pPr>
        <w:ind w:firstLine="702"/>
        <w:jc w:val="both"/>
        <w:rPr>
          <w:bCs/>
        </w:rPr>
      </w:pPr>
      <w:r w:rsidRPr="00DF3284">
        <w:t xml:space="preserve">В </w:t>
      </w:r>
      <w:r w:rsidRPr="00DF3284">
        <w:rPr>
          <w:bCs/>
        </w:rPr>
        <w:t xml:space="preserve">Генеральном плане не применяются положения статьи 23 Градостроительного кодекса Российской Федерации в части пункта 4 части 8, </w:t>
      </w:r>
      <w:r w:rsidRPr="00DF3284">
        <w:t xml:space="preserve">в связи с тем, что на территории </w:t>
      </w:r>
      <w:r w:rsidRPr="00DF3284">
        <w:rPr>
          <w:bCs/>
        </w:rPr>
        <w:t>МО особые экономически зоны отсутствуют.</w:t>
      </w:r>
    </w:p>
    <w:p w14:paraId="04951573" w14:textId="77777777" w:rsidR="00DF3284" w:rsidRPr="00DF3284" w:rsidRDefault="00DF3284" w:rsidP="00DF3284">
      <w:pPr>
        <w:ind w:firstLine="702"/>
        <w:jc w:val="both"/>
      </w:pPr>
      <w:r w:rsidRPr="00DF3284">
        <w:rPr>
          <w:bCs/>
        </w:rPr>
        <w:t xml:space="preserve">Генеральный план </w:t>
      </w:r>
      <w:r w:rsidRPr="00DF3284">
        <w:t xml:space="preserve">подготовлен с учетом требований части 5 и 6 статьи 9 Градостроительного Кодекса Российской Федерации, а именно на основании планов и программ комплексного социально-экономического развития муниципального образования с учетом программ, принятых в установленном порядке и реализуемых за счет средств федерального бюджета, бюджета </w:t>
      </w:r>
      <w:r w:rsidRPr="00DF3284">
        <w:rPr>
          <w:bCs/>
        </w:rPr>
        <w:t>Тульской области</w:t>
      </w:r>
      <w:r w:rsidRPr="00DF3284">
        <w:t xml:space="preserve">, местного бюджета, решений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инвестиционных программ субъектов естественных монополий, организаций коммунального комплекса и сведений, содержащихся в федеральной государственной информационной системе территориального планирования (далее также - информационная система территориального планирования). </w:t>
      </w:r>
    </w:p>
    <w:p w14:paraId="66648011" w14:textId="77777777" w:rsidR="00DF3284" w:rsidRPr="00DF3284" w:rsidRDefault="00DF3284" w:rsidP="00DF3284">
      <w:pPr>
        <w:ind w:firstLine="702"/>
        <w:jc w:val="both"/>
      </w:pPr>
      <w:r w:rsidRPr="00DF3284">
        <w:t xml:space="preserve">При подготовке текстовой части материалов по обоснованию и положения о территориальном планировании </w:t>
      </w:r>
      <w:r w:rsidRPr="00DF3284">
        <w:rPr>
          <w:bCs/>
        </w:rPr>
        <w:t xml:space="preserve">Генерального плана </w:t>
      </w:r>
      <w:r w:rsidRPr="00DF3284">
        <w:t xml:space="preserve">были учтены основные положения </w:t>
      </w:r>
      <w:r w:rsidRPr="00DF3284">
        <w:lastRenderedPageBreak/>
        <w:t xml:space="preserve">методических рекомендаций Министерства регионального развития Российской Федерации, утвержденные приказом Министерства регионального развития Российской Федерации от 19 апреля 2013 г. № 169, применительно к проекту Генерального плана. </w:t>
      </w:r>
    </w:p>
    <w:p w14:paraId="535F7486" w14:textId="154B203C" w:rsidR="00DF3284" w:rsidRPr="00DF3284" w:rsidRDefault="00520532" w:rsidP="00DF3284">
      <w:pPr>
        <w:ind w:firstLine="702"/>
        <w:jc w:val="both"/>
      </w:pPr>
      <w:r w:rsidRPr="00520532">
        <w:t xml:space="preserve">При подготовке материалов по обоснованию Генерального плана в виде карт, указанных в части 5 статьи 23 Градостроительного Кодекса Российской Федерации и карт, указанных в части 8 статьи 23 Градостроительного Кодекса Российской Федерации, были учтены положения приказа Министерства экономического развития Российской Федерации от 09 января 2018 г. № 10, в части применения приложения к приказу «Требования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w:t>
      </w:r>
      <w:r w:rsidR="00DF3284" w:rsidRPr="00DF3284">
        <w:t>Состав и содержание Положений о территориальном планировании соответствует требованиям части 4 статьи 23 Градостроительного Кодекса Российской Федерации.</w:t>
      </w:r>
    </w:p>
    <w:p w14:paraId="10062913" w14:textId="77777777" w:rsidR="001372DB" w:rsidRPr="00671FF9" w:rsidRDefault="00DF3284" w:rsidP="00DF3284">
      <w:pPr>
        <w:ind w:firstLine="702"/>
        <w:jc w:val="both"/>
        <w:rPr>
          <w:b/>
          <w:highlight w:val="yellow"/>
        </w:rPr>
      </w:pPr>
      <w:r w:rsidRPr="00DF3284">
        <w:t>При подготовке генерального плана использованы материалы инженерно-геологических, инженерно-гидрометеорологических, инженерно-экологических</w:t>
      </w:r>
      <w:r w:rsidRPr="00DF3284" w:rsidDel="0095588E">
        <w:t xml:space="preserve"> </w:t>
      </w:r>
      <w:r w:rsidRPr="00DF3284">
        <w:t xml:space="preserve">инженерных </w:t>
      </w:r>
      <w:r w:rsidRPr="00671FF9">
        <w:t>изысканий.</w:t>
      </w:r>
    </w:p>
    <w:p w14:paraId="5762830F" w14:textId="77777777" w:rsidR="001372DB" w:rsidRPr="00671FF9" w:rsidRDefault="001372DB" w:rsidP="001278AA">
      <w:pPr>
        <w:tabs>
          <w:tab w:val="left" w:pos="1134"/>
        </w:tabs>
        <w:autoSpaceDE w:val="0"/>
        <w:autoSpaceDN w:val="0"/>
        <w:adjustRightInd w:val="0"/>
        <w:ind w:firstLine="567"/>
        <w:jc w:val="both"/>
        <w:rPr>
          <w:rFonts w:cs="Times New Roman"/>
          <w:b/>
        </w:rPr>
      </w:pPr>
      <w:r w:rsidRPr="00671FF9">
        <w:rPr>
          <w:rFonts w:cs="Times New Roman"/>
          <w:b/>
        </w:rPr>
        <w:t>Основание для разработки проекта:</w:t>
      </w:r>
    </w:p>
    <w:p w14:paraId="794AC963" w14:textId="77777777" w:rsidR="001372DB" w:rsidRPr="00671FF9" w:rsidRDefault="001372DB" w:rsidP="007031BF">
      <w:pPr>
        <w:ind w:firstLine="567"/>
        <w:jc w:val="both"/>
      </w:pPr>
      <w:r w:rsidRPr="00671FF9">
        <w:t xml:space="preserve">1. </w:t>
      </w:r>
      <w:hyperlink r:id="rId31" w:history="1">
        <w:r w:rsidR="00972221" w:rsidRPr="00671FF9">
          <w:t>Постановление</w:t>
        </w:r>
      </w:hyperlink>
      <w:r w:rsidR="00972221" w:rsidRPr="00671FF9">
        <w:t xml:space="preserve"> </w:t>
      </w:r>
      <w:r w:rsidR="0069731E" w:rsidRPr="00671FF9">
        <w:t>Администрации</w:t>
      </w:r>
      <w:r w:rsidR="00972221" w:rsidRPr="00671FF9">
        <w:t xml:space="preserve"> </w:t>
      </w:r>
      <w:r w:rsidR="00577DE2" w:rsidRPr="00671FF9">
        <w:t>Кимовского</w:t>
      </w:r>
      <w:r w:rsidR="00972221" w:rsidRPr="00671FF9">
        <w:t xml:space="preserve"> района «О подготовке </w:t>
      </w:r>
      <w:r w:rsidR="0069731E" w:rsidRPr="00671FF9">
        <w:t>предложений о внесении в</w:t>
      </w:r>
      <w:r w:rsidR="00972221" w:rsidRPr="00671FF9">
        <w:t xml:space="preserve"> генеральн</w:t>
      </w:r>
      <w:r w:rsidR="0069731E" w:rsidRPr="00671FF9">
        <w:t>ый</w:t>
      </w:r>
      <w:r w:rsidR="00972221" w:rsidRPr="00671FF9">
        <w:t xml:space="preserve"> план муниципального образования</w:t>
      </w:r>
      <w:r w:rsidR="0069731E" w:rsidRPr="00671FF9">
        <w:t xml:space="preserve"> Новольвовское</w:t>
      </w:r>
      <w:r w:rsidR="00972221" w:rsidRPr="00671FF9">
        <w:t xml:space="preserve"> </w:t>
      </w:r>
      <w:r w:rsidR="00577DE2" w:rsidRPr="00671FF9">
        <w:t>Кимовского</w:t>
      </w:r>
      <w:r w:rsidR="00972221" w:rsidRPr="00671FF9">
        <w:t xml:space="preserve"> района</w:t>
      </w:r>
      <w:r w:rsidR="0069731E" w:rsidRPr="00671FF9">
        <w:t xml:space="preserve"> изменений</w:t>
      </w:r>
      <w:r w:rsidR="00972221" w:rsidRPr="00671FF9">
        <w:t>»</w:t>
      </w:r>
      <w:r w:rsidR="0069731E" w:rsidRPr="00671FF9">
        <w:t xml:space="preserve"> </w:t>
      </w:r>
      <w:r w:rsidR="002479E4" w:rsidRPr="00671FF9">
        <w:t>№600 от 18.05.2018</w:t>
      </w:r>
      <w:r w:rsidR="00972221" w:rsidRPr="00671FF9">
        <w:t>.</w:t>
      </w:r>
    </w:p>
    <w:p w14:paraId="451CCD3B" w14:textId="77777777" w:rsidR="001372DB" w:rsidRPr="00671FF9" w:rsidRDefault="001372DB" w:rsidP="007031BF">
      <w:pPr>
        <w:tabs>
          <w:tab w:val="num" w:pos="426"/>
          <w:tab w:val="left" w:pos="1134"/>
        </w:tabs>
        <w:autoSpaceDE w:val="0"/>
        <w:autoSpaceDN w:val="0"/>
        <w:adjustRightInd w:val="0"/>
        <w:ind w:firstLine="567"/>
        <w:jc w:val="both"/>
      </w:pPr>
      <w:r w:rsidRPr="00671FF9">
        <w:t>2. Муниципальный контракт</w:t>
      </w:r>
      <w:r w:rsidR="00BC04E1" w:rsidRPr="00671FF9">
        <w:t xml:space="preserve"> № </w:t>
      </w:r>
      <w:r w:rsidR="00B90DDC" w:rsidRPr="00671FF9">
        <w:t>07-20/2</w:t>
      </w:r>
      <w:r w:rsidR="002479E4" w:rsidRPr="00671FF9">
        <w:t>5</w:t>
      </w:r>
      <w:r w:rsidR="000E6D8D" w:rsidRPr="00671FF9">
        <w:t xml:space="preserve"> </w:t>
      </w:r>
      <w:r w:rsidR="00F73E0D" w:rsidRPr="00671FF9">
        <w:t xml:space="preserve">от </w:t>
      </w:r>
      <w:r w:rsidR="007031BF" w:rsidRPr="00671FF9">
        <w:t>«</w:t>
      </w:r>
      <w:r w:rsidR="00B90DDC" w:rsidRPr="00671FF9">
        <w:t>10</w:t>
      </w:r>
      <w:r w:rsidR="007031BF" w:rsidRPr="00671FF9">
        <w:t xml:space="preserve">» </w:t>
      </w:r>
      <w:r w:rsidR="00B90DDC" w:rsidRPr="00671FF9">
        <w:t>июня</w:t>
      </w:r>
      <w:r w:rsidR="007031BF" w:rsidRPr="00671FF9">
        <w:t xml:space="preserve"> 201</w:t>
      </w:r>
      <w:r w:rsidR="00972221" w:rsidRPr="00671FF9">
        <w:t>9</w:t>
      </w:r>
      <w:r w:rsidR="007031BF" w:rsidRPr="00671FF9">
        <w:t>г.</w:t>
      </w:r>
    </w:p>
    <w:p w14:paraId="7CFA2A6B" w14:textId="77777777" w:rsidR="001372DB" w:rsidRPr="00671FF9" w:rsidRDefault="001372DB" w:rsidP="001278AA">
      <w:pPr>
        <w:tabs>
          <w:tab w:val="num" w:pos="432"/>
        </w:tabs>
        <w:ind w:firstLine="567"/>
        <w:jc w:val="both"/>
        <w:rPr>
          <w:b/>
          <w:highlight w:val="yellow"/>
        </w:rPr>
      </w:pPr>
    </w:p>
    <w:p w14:paraId="243A50D8" w14:textId="77777777" w:rsidR="007C7231" w:rsidRPr="00671FF9" w:rsidRDefault="002D3D62" w:rsidP="007031BF">
      <w:pPr>
        <w:tabs>
          <w:tab w:val="num" w:pos="432"/>
        </w:tabs>
        <w:ind w:firstLine="567"/>
        <w:jc w:val="both"/>
        <w:rPr>
          <w:b/>
        </w:rPr>
      </w:pPr>
      <w:r w:rsidRPr="00671FF9">
        <w:rPr>
          <w:b/>
        </w:rPr>
        <w:t>Цел</w:t>
      </w:r>
      <w:r w:rsidR="00981701" w:rsidRPr="00671FF9">
        <w:rPr>
          <w:b/>
        </w:rPr>
        <w:t>и Генерального плана</w:t>
      </w:r>
      <w:r w:rsidR="007C7231" w:rsidRPr="00671FF9">
        <w:rPr>
          <w:b/>
        </w:rPr>
        <w:t>:</w:t>
      </w:r>
    </w:p>
    <w:p w14:paraId="6C3C3F9D" w14:textId="77777777" w:rsidR="00972221" w:rsidRPr="00671FF9" w:rsidRDefault="00972221" w:rsidP="00972221">
      <w:pPr>
        <w:tabs>
          <w:tab w:val="left" w:pos="1127"/>
        </w:tabs>
        <w:ind w:firstLine="567"/>
        <w:jc w:val="both"/>
        <w:textAlignment w:val="baseline"/>
        <w:rPr>
          <w:rFonts w:eastAsia="Calibri" w:cs="Times New Roman"/>
          <w:bCs/>
          <w:iCs/>
          <w:lang w:eastAsia="en-US"/>
        </w:rPr>
      </w:pPr>
      <w:r w:rsidRPr="00671FF9">
        <w:rPr>
          <w:rFonts w:eastAsia="Calibri" w:cs="Times New Roman"/>
          <w:bCs/>
          <w:iCs/>
          <w:lang w:eastAsia="en-US"/>
        </w:rPr>
        <w:t xml:space="preserve">Определение назначения территорий </w:t>
      </w:r>
      <w:r w:rsidRPr="00671FF9">
        <w:rPr>
          <w:rFonts w:eastAsia="Calibri" w:cs="Times New Roman"/>
          <w:bCs/>
          <w:lang w:eastAsia="en-US"/>
        </w:rPr>
        <w:t xml:space="preserve">МО </w:t>
      </w:r>
      <w:r w:rsidRPr="00671FF9">
        <w:rPr>
          <w:rFonts w:eastAsia="Calibri" w:cs="Times New Roman"/>
          <w:bCs/>
          <w:iCs/>
          <w:lang w:eastAsia="en-US"/>
        </w:rPr>
        <w:t>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w:t>
      </w:r>
    </w:p>
    <w:p w14:paraId="5E615F5F" w14:textId="77777777" w:rsidR="007031BF" w:rsidRPr="00671FF9" w:rsidRDefault="000E6D8D" w:rsidP="007031BF">
      <w:pPr>
        <w:snapToGrid w:val="0"/>
        <w:ind w:firstLine="567"/>
        <w:jc w:val="both"/>
      </w:pPr>
      <w:r w:rsidRPr="00671FF9">
        <w:t xml:space="preserve"> </w:t>
      </w:r>
    </w:p>
    <w:p w14:paraId="5894AABC" w14:textId="77777777" w:rsidR="00981701" w:rsidRPr="00671FF9" w:rsidRDefault="00981701" w:rsidP="001278AA">
      <w:pPr>
        <w:tabs>
          <w:tab w:val="num" w:pos="432"/>
          <w:tab w:val="left" w:pos="1260"/>
        </w:tabs>
        <w:ind w:firstLine="567"/>
        <w:jc w:val="both"/>
        <w:rPr>
          <w:b/>
        </w:rPr>
      </w:pPr>
      <w:r w:rsidRPr="00671FF9">
        <w:rPr>
          <w:b/>
        </w:rPr>
        <w:t>Задачи Генерального плана:</w:t>
      </w:r>
    </w:p>
    <w:p w14:paraId="5A66C55D" w14:textId="77777777" w:rsidR="00972221" w:rsidRPr="00671FF9" w:rsidRDefault="00972221" w:rsidP="00972221">
      <w:pPr>
        <w:ind w:firstLine="567"/>
        <w:jc w:val="both"/>
        <w:rPr>
          <w:rFonts w:eastAsia="Calibri" w:cs="Times New Roman"/>
          <w:lang w:eastAsia="en-US"/>
        </w:rPr>
      </w:pPr>
      <w:r w:rsidRPr="00671FF9">
        <w:rPr>
          <w:rFonts w:eastAsia="Calibri" w:cs="Times New Roman"/>
          <w:lang w:eastAsia="en-US"/>
        </w:rPr>
        <w:t>- проведение комплексной оценки климатических, социально – экономических, планировочных, инфраструктурных, экологических и этнокультурных условий с учетом местоположения МО в структуре муниципального района;</w:t>
      </w:r>
    </w:p>
    <w:p w14:paraId="33AE5D2C" w14:textId="77777777" w:rsidR="00972221" w:rsidRPr="00671FF9" w:rsidRDefault="00972221" w:rsidP="00972221">
      <w:pPr>
        <w:ind w:firstLine="567"/>
        <w:jc w:val="both"/>
        <w:rPr>
          <w:rFonts w:eastAsia="Calibri" w:cs="Times New Roman"/>
          <w:lang w:eastAsia="en-US"/>
        </w:rPr>
      </w:pPr>
      <w:r w:rsidRPr="00671FF9">
        <w:rPr>
          <w:rFonts w:eastAsia="Calibri" w:cs="Times New Roman"/>
          <w:lang w:eastAsia="en-US"/>
        </w:rPr>
        <w:t>- разработка функционального зонирования территории МО с установлением ограничений на их использование в градостроительной деятельности;</w:t>
      </w:r>
    </w:p>
    <w:p w14:paraId="43393966" w14:textId="77777777" w:rsidR="00972221" w:rsidRPr="00671FF9" w:rsidRDefault="00972221" w:rsidP="00972221">
      <w:pPr>
        <w:tabs>
          <w:tab w:val="left" w:pos="3960"/>
        </w:tabs>
        <w:ind w:firstLine="567"/>
        <w:jc w:val="both"/>
        <w:rPr>
          <w:rFonts w:eastAsia="Calibri" w:cs="Times New Roman"/>
          <w:lang w:eastAsia="en-US"/>
        </w:rPr>
      </w:pPr>
      <w:r w:rsidRPr="00671FF9">
        <w:rPr>
          <w:rFonts w:eastAsia="Calibri" w:cs="Times New Roman"/>
          <w:lang w:eastAsia="en-US"/>
        </w:rPr>
        <w:t>- выработка предложений по совершенствованию системы расселения, развитию сельских населенных пунктов во взаимосвязи с основными направлениями социально – экономической политики муниципального района, защите территории от воздействия чрезвычайных ситуаций, улучшению экологической обстановки с выделением</w:t>
      </w:r>
      <w:r w:rsidR="000E6D8D" w:rsidRPr="00671FF9">
        <w:rPr>
          <w:rFonts w:eastAsia="Calibri" w:cs="Times New Roman"/>
          <w:lang w:eastAsia="en-US"/>
        </w:rPr>
        <w:t xml:space="preserve"> </w:t>
      </w:r>
      <w:r w:rsidRPr="00671FF9">
        <w:rPr>
          <w:rFonts w:eastAsia="Calibri" w:cs="Times New Roman"/>
          <w:lang w:eastAsia="en-US"/>
        </w:rPr>
        <w:t>территорий выполняющих средозащитные и санитарно</w:t>
      </w:r>
      <w:r w:rsidR="000E6D8D" w:rsidRPr="00671FF9">
        <w:rPr>
          <w:rFonts w:eastAsia="Calibri" w:cs="Times New Roman"/>
          <w:lang w:eastAsia="en-US"/>
        </w:rPr>
        <w:t>-</w:t>
      </w:r>
      <w:r w:rsidRPr="00671FF9">
        <w:rPr>
          <w:rFonts w:eastAsia="Calibri" w:cs="Times New Roman"/>
          <w:lang w:eastAsia="en-US"/>
        </w:rPr>
        <w:t xml:space="preserve"> гигиенические функции;</w:t>
      </w:r>
    </w:p>
    <w:p w14:paraId="055BE4C9" w14:textId="77777777" w:rsidR="00972221" w:rsidRPr="00671FF9" w:rsidRDefault="00972221" w:rsidP="00972221">
      <w:pPr>
        <w:tabs>
          <w:tab w:val="left" w:pos="3960"/>
        </w:tabs>
        <w:ind w:firstLine="567"/>
        <w:jc w:val="both"/>
        <w:rPr>
          <w:rFonts w:eastAsia="Calibri" w:cs="Times New Roman"/>
          <w:lang w:eastAsia="en-US"/>
        </w:rPr>
      </w:pPr>
      <w:r w:rsidRPr="00671FF9">
        <w:rPr>
          <w:rFonts w:eastAsia="Calibri" w:cs="Times New Roman"/>
          <w:lang w:eastAsia="en-US"/>
        </w:rPr>
        <w:t>- развитие объектов организации сбора и вывоза (переработки или утилизации) промышленных и бытовых отходов;</w:t>
      </w:r>
    </w:p>
    <w:p w14:paraId="3164A79F" w14:textId="77777777" w:rsidR="00972221" w:rsidRPr="00671FF9" w:rsidRDefault="00972221" w:rsidP="00972221">
      <w:pPr>
        <w:tabs>
          <w:tab w:val="left" w:pos="3960"/>
        </w:tabs>
        <w:ind w:firstLine="567"/>
        <w:jc w:val="both"/>
        <w:rPr>
          <w:rFonts w:eastAsia="Calibri" w:cs="Times New Roman"/>
          <w:lang w:eastAsia="en-US"/>
        </w:rPr>
      </w:pPr>
      <w:r w:rsidRPr="00671FF9">
        <w:rPr>
          <w:rFonts w:eastAsia="Calibri" w:cs="Times New Roman"/>
          <w:lang w:eastAsia="en-US"/>
        </w:rPr>
        <w:t xml:space="preserve">- разработка предложений по установлению границ населенных пунктов </w:t>
      </w:r>
      <w:r w:rsidRPr="00671FF9">
        <w:rPr>
          <w:rFonts w:eastAsia="Calibri" w:cs="Times New Roman"/>
          <w:bCs/>
          <w:lang w:eastAsia="en-US"/>
        </w:rPr>
        <w:t>МО</w:t>
      </w:r>
      <w:r w:rsidRPr="00671FF9">
        <w:rPr>
          <w:rFonts w:eastAsia="Calibri" w:cs="Times New Roman"/>
          <w:lang w:eastAsia="en-US"/>
        </w:rPr>
        <w:t xml:space="preserve">, объектов особого регулирования, в том числе зон охраны памятников истории и культуры, </w:t>
      </w:r>
      <w:r w:rsidR="000E6D8D" w:rsidRPr="00671FF9">
        <w:rPr>
          <w:rFonts w:eastAsia="Calibri" w:cs="Times New Roman"/>
          <w:lang w:eastAsia="en-US"/>
        </w:rPr>
        <w:t>особо охраняемых</w:t>
      </w:r>
      <w:r w:rsidRPr="00671FF9">
        <w:rPr>
          <w:rFonts w:eastAsia="Calibri" w:cs="Times New Roman"/>
          <w:lang w:eastAsia="en-US"/>
        </w:rPr>
        <w:t xml:space="preserve"> природных территорий;</w:t>
      </w:r>
    </w:p>
    <w:p w14:paraId="7D7F45DE" w14:textId="77777777" w:rsidR="00972221" w:rsidRPr="00671FF9" w:rsidRDefault="00972221" w:rsidP="00972221">
      <w:pPr>
        <w:tabs>
          <w:tab w:val="left" w:pos="3960"/>
        </w:tabs>
        <w:ind w:firstLine="567"/>
        <w:jc w:val="both"/>
        <w:rPr>
          <w:rFonts w:eastAsia="Calibri" w:cs="Times New Roman"/>
          <w:lang w:eastAsia="en-US"/>
        </w:rPr>
      </w:pPr>
      <w:r w:rsidRPr="00671FF9">
        <w:rPr>
          <w:rFonts w:eastAsia="Calibri" w:cs="Times New Roman"/>
          <w:lang w:eastAsia="en-US"/>
        </w:rPr>
        <w:t>-</w:t>
      </w:r>
      <w:r w:rsidR="000E6D8D" w:rsidRPr="00671FF9">
        <w:rPr>
          <w:rFonts w:eastAsia="Calibri" w:cs="Times New Roman"/>
          <w:lang w:eastAsia="en-US"/>
        </w:rPr>
        <w:t xml:space="preserve"> </w:t>
      </w:r>
      <w:r w:rsidRPr="00671FF9">
        <w:rPr>
          <w:rFonts w:eastAsia="Calibri" w:cs="Times New Roman"/>
          <w:lang w:eastAsia="en-US"/>
        </w:rPr>
        <w:t>развитию инженерно</w:t>
      </w:r>
      <w:r w:rsidR="000E6D8D" w:rsidRPr="00671FF9">
        <w:rPr>
          <w:rFonts w:eastAsia="Calibri" w:cs="Times New Roman"/>
          <w:lang w:eastAsia="en-US"/>
        </w:rPr>
        <w:t>-</w:t>
      </w:r>
      <w:r w:rsidRPr="00671FF9">
        <w:rPr>
          <w:rFonts w:eastAsia="Calibri" w:cs="Times New Roman"/>
          <w:lang w:eastAsia="en-US"/>
        </w:rPr>
        <w:t xml:space="preserve"> транспортной и социальной инфраструктур;</w:t>
      </w:r>
      <w:r w:rsidR="000E6D8D" w:rsidRPr="00671FF9">
        <w:rPr>
          <w:rFonts w:eastAsia="Calibri" w:cs="Times New Roman"/>
          <w:lang w:eastAsia="en-US"/>
        </w:rPr>
        <w:t xml:space="preserve"> </w:t>
      </w:r>
    </w:p>
    <w:p w14:paraId="16A83DF4" w14:textId="77777777" w:rsidR="00972221" w:rsidRPr="00671FF9" w:rsidRDefault="00972221" w:rsidP="00972221">
      <w:pPr>
        <w:tabs>
          <w:tab w:val="left" w:pos="3960"/>
        </w:tabs>
        <w:ind w:firstLine="567"/>
        <w:jc w:val="both"/>
        <w:rPr>
          <w:rFonts w:eastAsia="Calibri" w:cs="Times New Roman"/>
          <w:lang w:eastAsia="en-US"/>
        </w:rPr>
      </w:pPr>
      <w:r w:rsidRPr="00671FF9">
        <w:rPr>
          <w:rFonts w:eastAsia="Calibri" w:cs="Times New Roman"/>
          <w:lang w:eastAsia="en-US"/>
        </w:rPr>
        <w:t xml:space="preserve">- определение территорий для индивидуального жилищного строительства, личных подсобных хозяйств, а </w:t>
      </w:r>
      <w:r w:rsidR="000E6D8D" w:rsidRPr="00671FF9">
        <w:rPr>
          <w:rFonts w:eastAsia="Calibri" w:cs="Times New Roman"/>
          <w:lang w:eastAsia="en-US"/>
        </w:rPr>
        <w:t>также</w:t>
      </w:r>
      <w:r w:rsidRPr="00671FF9">
        <w:rPr>
          <w:rFonts w:eastAsia="Calibri" w:cs="Times New Roman"/>
          <w:lang w:eastAsia="en-US"/>
        </w:rPr>
        <w:t xml:space="preserve"> территорий под организацию мест отдыха и лечения населения;</w:t>
      </w:r>
      <w:r w:rsidR="000E6D8D" w:rsidRPr="00671FF9">
        <w:rPr>
          <w:rFonts w:eastAsia="Calibri" w:cs="Times New Roman"/>
          <w:lang w:eastAsia="en-US"/>
        </w:rPr>
        <w:t xml:space="preserve"> </w:t>
      </w:r>
    </w:p>
    <w:p w14:paraId="4F5D671F" w14:textId="77777777" w:rsidR="00972221" w:rsidRPr="00671FF9" w:rsidRDefault="00972221" w:rsidP="00972221">
      <w:pPr>
        <w:tabs>
          <w:tab w:val="left" w:pos="3960"/>
        </w:tabs>
        <w:ind w:firstLine="567"/>
        <w:jc w:val="both"/>
        <w:rPr>
          <w:rFonts w:eastAsia="Calibri" w:cs="Times New Roman"/>
          <w:lang w:eastAsia="en-US"/>
        </w:rPr>
      </w:pPr>
      <w:r w:rsidRPr="00671FF9">
        <w:rPr>
          <w:rFonts w:eastAsia="Calibri" w:cs="Times New Roman"/>
          <w:lang w:eastAsia="en-US"/>
        </w:rPr>
        <w:t>- разработка предложений по размещению сельскохозяйственных и промышленных объектов и предприятий, в т. ч.; животноводческих, перерабатывающих, технопарков и т.д.;</w:t>
      </w:r>
      <w:r w:rsidR="000E6D8D" w:rsidRPr="00671FF9">
        <w:rPr>
          <w:rFonts w:eastAsia="Calibri" w:cs="Times New Roman"/>
          <w:lang w:eastAsia="en-US"/>
        </w:rPr>
        <w:t xml:space="preserve"> </w:t>
      </w:r>
    </w:p>
    <w:p w14:paraId="4D49F3EA" w14:textId="77777777" w:rsidR="00972221" w:rsidRPr="00671FF9" w:rsidRDefault="00972221" w:rsidP="00972221">
      <w:pPr>
        <w:tabs>
          <w:tab w:val="left" w:pos="3960"/>
        </w:tabs>
        <w:ind w:firstLine="567"/>
        <w:jc w:val="both"/>
        <w:rPr>
          <w:rFonts w:eastAsia="Calibri" w:cs="Times New Roman"/>
          <w:lang w:eastAsia="en-US"/>
        </w:rPr>
      </w:pPr>
      <w:r w:rsidRPr="00671FF9">
        <w:rPr>
          <w:rFonts w:eastAsia="Calibri" w:cs="Times New Roman"/>
          <w:lang w:eastAsia="en-US"/>
        </w:rPr>
        <w:t>- выработка предложений по формированию зон активного экономического развития с указанием перспектив их использования;</w:t>
      </w:r>
    </w:p>
    <w:p w14:paraId="291F482D" w14:textId="77777777" w:rsidR="007031BF" w:rsidRPr="00671FF9" w:rsidRDefault="00972221" w:rsidP="00972221">
      <w:pPr>
        <w:tabs>
          <w:tab w:val="num" w:pos="432"/>
        </w:tabs>
        <w:ind w:firstLine="567"/>
        <w:jc w:val="both"/>
      </w:pPr>
      <w:r w:rsidRPr="00671FF9">
        <w:rPr>
          <w:rFonts w:eastAsia="Calibri" w:cs="Times New Roman"/>
          <w:lang w:eastAsia="en-US"/>
        </w:rPr>
        <w:lastRenderedPageBreak/>
        <w:t>- определение первоочередных мероприятий по реализации схемы</w:t>
      </w:r>
      <w:r w:rsidR="000E6D8D" w:rsidRPr="00671FF9">
        <w:rPr>
          <w:rFonts w:eastAsia="Calibri" w:cs="Times New Roman"/>
          <w:lang w:eastAsia="en-US"/>
        </w:rPr>
        <w:t xml:space="preserve"> </w:t>
      </w:r>
      <w:r w:rsidRPr="00671FF9">
        <w:rPr>
          <w:rFonts w:eastAsia="Calibri" w:cs="Times New Roman"/>
          <w:lang w:eastAsia="en-US"/>
        </w:rPr>
        <w:t>градостроительного планирования МО.</w:t>
      </w:r>
    </w:p>
    <w:p w14:paraId="3020BCF7" w14:textId="77777777" w:rsidR="00972221" w:rsidRPr="00671FF9" w:rsidRDefault="00972221" w:rsidP="001278AA">
      <w:pPr>
        <w:tabs>
          <w:tab w:val="num" w:pos="432"/>
        </w:tabs>
        <w:ind w:firstLine="567"/>
        <w:jc w:val="both"/>
      </w:pPr>
    </w:p>
    <w:p w14:paraId="72FE28AB" w14:textId="77777777" w:rsidR="002D3D62" w:rsidRPr="00671FF9" w:rsidRDefault="002D3D62" w:rsidP="001278AA">
      <w:pPr>
        <w:tabs>
          <w:tab w:val="num" w:pos="432"/>
        </w:tabs>
        <w:ind w:firstLine="567"/>
        <w:jc w:val="both"/>
      </w:pPr>
      <w:r w:rsidRPr="00671FF9">
        <w:t>В материалах Генерального плана муниципального образования установлены следующие сроки его реализации:</w:t>
      </w:r>
    </w:p>
    <w:p w14:paraId="1B6B1944" w14:textId="125871A0" w:rsidR="002D3D62" w:rsidRPr="00671FF9" w:rsidRDefault="002D3D62" w:rsidP="001278AA">
      <w:pPr>
        <w:pStyle w:val="19"/>
        <w:shd w:val="clear" w:color="auto" w:fill="auto"/>
        <w:tabs>
          <w:tab w:val="num" w:pos="432"/>
        </w:tabs>
        <w:spacing w:line="240" w:lineRule="auto"/>
        <w:ind w:firstLine="567"/>
        <w:rPr>
          <w:rFonts w:cs="Calibri"/>
          <w:sz w:val="24"/>
          <w:szCs w:val="24"/>
          <w:lang w:eastAsia="ar-SA"/>
        </w:rPr>
      </w:pPr>
      <w:r w:rsidRPr="00671FF9">
        <w:rPr>
          <w:rFonts w:cs="Calibri"/>
          <w:sz w:val="24"/>
          <w:szCs w:val="24"/>
          <w:lang w:eastAsia="ar-SA"/>
        </w:rPr>
        <w:t>исходный год - 20</w:t>
      </w:r>
      <w:r w:rsidR="00BB751A" w:rsidRPr="00671FF9">
        <w:rPr>
          <w:rFonts w:cs="Calibri"/>
          <w:sz w:val="24"/>
          <w:szCs w:val="24"/>
          <w:lang w:eastAsia="ar-SA"/>
        </w:rPr>
        <w:t>20</w:t>
      </w:r>
      <w:r w:rsidRPr="00671FF9">
        <w:rPr>
          <w:rFonts w:cs="Calibri"/>
          <w:sz w:val="24"/>
          <w:szCs w:val="24"/>
          <w:lang w:eastAsia="ar-SA"/>
        </w:rPr>
        <w:t xml:space="preserve"> г.,</w:t>
      </w:r>
    </w:p>
    <w:p w14:paraId="76B503F7" w14:textId="6B681496" w:rsidR="002D3D62" w:rsidRPr="00671FF9" w:rsidRDefault="002D3D62" w:rsidP="001278AA">
      <w:pPr>
        <w:pStyle w:val="19"/>
        <w:shd w:val="clear" w:color="auto" w:fill="auto"/>
        <w:tabs>
          <w:tab w:val="left" w:pos="0"/>
          <w:tab w:val="num" w:pos="432"/>
        </w:tabs>
        <w:spacing w:line="240" w:lineRule="auto"/>
        <w:ind w:firstLine="567"/>
        <w:rPr>
          <w:rFonts w:cs="Calibri"/>
          <w:sz w:val="24"/>
          <w:szCs w:val="24"/>
          <w:lang w:eastAsia="ar-SA"/>
        </w:rPr>
      </w:pPr>
      <w:r w:rsidRPr="00671FF9">
        <w:rPr>
          <w:rFonts w:cs="Calibri"/>
          <w:sz w:val="24"/>
          <w:szCs w:val="24"/>
          <w:lang w:eastAsia="ar-SA"/>
        </w:rPr>
        <w:t>I этап</w:t>
      </w:r>
      <w:r w:rsidR="000E6D8D" w:rsidRPr="00671FF9">
        <w:rPr>
          <w:rFonts w:cs="Calibri"/>
          <w:sz w:val="24"/>
          <w:szCs w:val="24"/>
          <w:lang w:eastAsia="ar-SA"/>
        </w:rPr>
        <w:t xml:space="preserve"> </w:t>
      </w:r>
      <w:r w:rsidRPr="00671FF9">
        <w:rPr>
          <w:rFonts w:cs="Calibri"/>
          <w:sz w:val="24"/>
          <w:szCs w:val="24"/>
          <w:lang w:eastAsia="ar-SA"/>
        </w:rPr>
        <w:t>– 20</w:t>
      </w:r>
      <w:r w:rsidR="00BB751A" w:rsidRPr="00671FF9">
        <w:rPr>
          <w:rFonts w:cs="Calibri"/>
          <w:sz w:val="24"/>
          <w:szCs w:val="24"/>
          <w:lang w:eastAsia="ar-SA"/>
        </w:rPr>
        <w:t>20</w:t>
      </w:r>
      <w:r w:rsidRPr="00671FF9">
        <w:rPr>
          <w:rFonts w:cs="Calibri"/>
          <w:sz w:val="24"/>
          <w:szCs w:val="24"/>
          <w:lang w:eastAsia="ar-SA"/>
        </w:rPr>
        <w:t>-20</w:t>
      </w:r>
      <w:r w:rsidR="00BB751A" w:rsidRPr="00671FF9">
        <w:rPr>
          <w:rFonts w:cs="Calibri"/>
          <w:sz w:val="24"/>
          <w:szCs w:val="24"/>
          <w:lang w:eastAsia="ar-SA"/>
        </w:rPr>
        <w:t>30</w:t>
      </w:r>
      <w:r w:rsidRPr="00671FF9">
        <w:rPr>
          <w:rFonts w:cs="Calibri"/>
          <w:sz w:val="24"/>
          <w:szCs w:val="24"/>
          <w:lang w:eastAsia="ar-SA"/>
        </w:rPr>
        <w:t xml:space="preserve"> гг. (первоочередные плановые мероприятия 3-10 лет);</w:t>
      </w:r>
    </w:p>
    <w:p w14:paraId="196618C3" w14:textId="2A784C5A" w:rsidR="002D3D62" w:rsidRPr="00671FF9" w:rsidRDefault="002D3D62" w:rsidP="001278AA">
      <w:pPr>
        <w:pStyle w:val="19"/>
        <w:shd w:val="clear" w:color="auto" w:fill="auto"/>
        <w:tabs>
          <w:tab w:val="left" w:pos="1179"/>
        </w:tabs>
        <w:spacing w:line="240" w:lineRule="auto"/>
        <w:ind w:firstLine="567"/>
        <w:rPr>
          <w:rFonts w:cs="Calibri"/>
          <w:sz w:val="24"/>
          <w:szCs w:val="24"/>
          <w:lang w:eastAsia="ar-SA"/>
        </w:rPr>
      </w:pPr>
      <w:r w:rsidRPr="00671FF9">
        <w:rPr>
          <w:rFonts w:cs="Calibri"/>
          <w:sz w:val="24"/>
          <w:szCs w:val="24"/>
          <w:lang w:eastAsia="ar-SA"/>
        </w:rPr>
        <w:t>II этап</w:t>
      </w:r>
      <w:r w:rsidR="000E6D8D" w:rsidRPr="00671FF9">
        <w:rPr>
          <w:rFonts w:cs="Calibri"/>
          <w:sz w:val="24"/>
          <w:szCs w:val="24"/>
          <w:lang w:eastAsia="ar-SA"/>
        </w:rPr>
        <w:t xml:space="preserve"> </w:t>
      </w:r>
      <w:r w:rsidRPr="00671FF9">
        <w:rPr>
          <w:rFonts w:cs="Calibri"/>
          <w:sz w:val="24"/>
          <w:szCs w:val="24"/>
          <w:lang w:eastAsia="ar-SA"/>
        </w:rPr>
        <w:t>– до 20</w:t>
      </w:r>
      <w:r w:rsidR="00BB751A" w:rsidRPr="00671FF9">
        <w:rPr>
          <w:rFonts w:cs="Calibri"/>
          <w:sz w:val="24"/>
          <w:szCs w:val="24"/>
          <w:lang w:eastAsia="ar-SA"/>
        </w:rPr>
        <w:t>40</w:t>
      </w:r>
      <w:r w:rsidRPr="00671FF9">
        <w:rPr>
          <w:rFonts w:cs="Calibri"/>
          <w:sz w:val="24"/>
          <w:szCs w:val="24"/>
          <w:lang w:eastAsia="ar-SA"/>
        </w:rPr>
        <w:t xml:space="preserve"> г. (расчетный срок Генерального плана, 20 лет).</w:t>
      </w:r>
    </w:p>
    <w:p w14:paraId="7CD0B865" w14:textId="77777777" w:rsidR="008F33B1" w:rsidRPr="00671FF9" w:rsidRDefault="008F33B1" w:rsidP="001278AA">
      <w:pPr>
        <w:pStyle w:val="19"/>
        <w:shd w:val="clear" w:color="auto" w:fill="auto"/>
        <w:tabs>
          <w:tab w:val="left" w:pos="1179"/>
        </w:tabs>
        <w:spacing w:line="240" w:lineRule="auto"/>
        <w:ind w:firstLine="567"/>
        <w:rPr>
          <w:rFonts w:cs="Calibri"/>
          <w:sz w:val="24"/>
          <w:szCs w:val="24"/>
          <w:lang w:eastAsia="ar-SA"/>
        </w:rPr>
      </w:pPr>
    </w:p>
    <w:p w14:paraId="6E3EE670" w14:textId="77777777" w:rsidR="008F33B1" w:rsidRPr="00671FF9" w:rsidRDefault="008F33B1" w:rsidP="008F33B1">
      <w:pPr>
        <w:pStyle w:val="19"/>
        <w:shd w:val="clear" w:color="auto" w:fill="auto"/>
        <w:tabs>
          <w:tab w:val="left" w:pos="1179"/>
        </w:tabs>
        <w:spacing w:line="240" w:lineRule="auto"/>
        <w:ind w:firstLine="567"/>
        <w:rPr>
          <w:rFonts w:cs="Calibri"/>
          <w:sz w:val="24"/>
          <w:szCs w:val="24"/>
          <w:lang w:eastAsia="ar-SA"/>
        </w:rPr>
      </w:pPr>
    </w:p>
    <w:p w14:paraId="7E1B3851" w14:textId="77777777" w:rsidR="002D3D62" w:rsidRPr="00671FF9" w:rsidRDefault="002D3D62" w:rsidP="00023C0A">
      <w:pPr>
        <w:pStyle w:val="11"/>
        <w:rPr>
          <w:lang w:val="ru-RU"/>
        </w:rPr>
      </w:pPr>
      <w:bookmarkStart w:id="4" w:name="_Toc215908055"/>
      <w:bookmarkStart w:id="5" w:name="_Toc9845008"/>
      <w:bookmarkStart w:id="6" w:name="_Toc21505915"/>
      <w:r w:rsidRPr="00671FF9">
        <w:rPr>
          <w:lang w:val="ru-RU"/>
        </w:rPr>
        <w:t xml:space="preserve">2. </w:t>
      </w:r>
      <w:bookmarkEnd w:id="4"/>
      <w:r w:rsidRPr="00671FF9">
        <w:rPr>
          <w:lang w:val="ru-RU"/>
        </w:rPr>
        <w:t>Анализ использования территории муниципального образования</w:t>
      </w:r>
      <w:bookmarkEnd w:id="5"/>
      <w:bookmarkEnd w:id="6"/>
    </w:p>
    <w:p w14:paraId="754C6F56" w14:textId="77777777" w:rsidR="002D3D62" w:rsidRPr="00671FF9" w:rsidRDefault="002D3D62" w:rsidP="00023C0A">
      <w:pPr>
        <w:pStyle w:val="2"/>
      </w:pPr>
      <w:bookmarkStart w:id="7" w:name="_Toc9845009"/>
      <w:bookmarkStart w:id="8" w:name="_Toc21505916"/>
      <w:r w:rsidRPr="00671FF9">
        <w:t>2.1. Сведения о границах муниципального образования</w:t>
      </w:r>
      <w:bookmarkEnd w:id="7"/>
      <w:bookmarkEnd w:id="8"/>
    </w:p>
    <w:p w14:paraId="10583673" w14:textId="77777777" w:rsidR="004E5D4B" w:rsidRPr="00671FF9" w:rsidRDefault="00B551B2" w:rsidP="001C2146">
      <w:pPr>
        <w:pStyle w:val="afd"/>
        <w:tabs>
          <w:tab w:val="left" w:pos="9355"/>
        </w:tabs>
        <w:spacing w:after="120" w:afterAutospacing="0"/>
        <w:ind w:right="-6" w:firstLine="720"/>
        <w:jc w:val="both"/>
      </w:pPr>
      <w:r w:rsidRPr="00671FF9">
        <w:t>Муниципальное образование</w:t>
      </w:r>
      <w:r w:rsidR="0069731E" w:rsidRPr="00671FF9">
        <w:t xml:space="preserve"> Новольвовское</w:t>
      </w:r>
      <w:r w:rsidRPr="00671FF9">
        <w:t xml:space="preserve"> находится в </w:t>
      </w:r>
      <w:r w:rsidR="004E5D4B" w:rsidRPr="00671FF9">
        <w:t>северной</w:t>
      </w:r>
      <w:r w:rsidRPr="00671FF9">
        <w:t xml:space="preserve"> части </w:t>
      </w:r>
      <w:r w:rsidR="00577DE2" w:rsidRPr="00671FF9">
        <w:t>Кимовского</w:t>
      </w:r>
      <w:r w:rsidRPr="00671FF9">
        <w:t xml:space="preserve"> района Тульской области</w:t>
      </w:r>
      <w:r w:rsidR="002750B0" w:rsidRPr="00671FF9">
        <w:t xml:space="preserve">. </w:t>
      </w:r>
      <w:r w:rsidR="002750B0" w:rsidRPr="00671FF9">
        <w:rPr>
          <w:bCs/>
        </w:rPr>
        <w:t>Территория МО</w:t>
      </w:r>
      <w:r w:rsidR="0069731E" w:rsidRPr="00671FF9">
        <w:rPr>
          <w:bCs/>
        </w:rPr>
        <w:t xml:space="preserve"> Новольвовское</w:t>
      </w:r>
      <w:r w:rsidR="002750B0" w:rsidRPr="00671FF9">
        <w:t> ограничена землями муниципального образования Кимовск</w:t>
      </w:r>
      <w:r w:rsidR="004E5D4B" w:rsidRPr="00671FF9">
        <w:t>ий</w:t>
      </w:r>
      <w:r w:rsidR="002750B0" w:rsidRPr="00671FF9">
        <w:t xml:space="preserve"> район и граничит</w:t>
      </w:r>
      <w:r w:rsidR="004E5D4B" w:rsidRPr="00671FF9">
        <w:t>:</w:t>
      </w:r>
    </w:p>
    <w:p w14:paraId="232D852A" w14:textId="77777777" w:rsidR="004E5D4B" w:rsidRPr="00671FF9" w:rsidRDefault="004E5D4B" w:rsidP="004E5D4B">
      <w:pPr>
        <w:pStyle w:val="afd"/>
        <w:tabs>
          <w:tab w:val="left" w:pos="9355"/>
        </w:tabs>
        <w:spacing w:before="0" w:beforeAutospacing="0" w:after="120" w:afterAutospacing="0"/>
        <w:ind w:right="-6" w:firstLine="720"/>
        <w:jc w:val="both"/>
      </w:pPr>
      <w:r w:rsidRPr="00671FF9">
        <w:t>- на востоке</w:t>
      </w:r>
      <w:r w:rsidR="002750B0" w:rsidRPr="00671FF9">
        <w:t xml:space="preserve"> со Скопинским</w:t>
      </w:r>
      <w:r w:rsidRPr="00671FF9">
        <w:t xml:space="preserve"> и Михайловским</w:t>
      </w:r>
      <w:r w:rsidR="002750B0" w:rsidRPr="00671FF9">
        <w:t xml:space="preserve"> район</w:t>
      </w:r>
      <w:r w:rsidR="00326699" w:rsidRPr="00671FF9">
        <w:t>ами</w:t>
      </w:r>
      <w:r w:rsidR="002750B0" w:rsidRPr="00671FF9">
        <w:t xml:space="preserve"> Рязанской области</w:t>
      </w:r>
      <w:r w:rsidRPr="00671FF9">
        <w:t>;</w:t>
      </w:r>
    </w:p>
    <w:p w14:paraId="245A5641" w14:textId="77777777" w:rsidR="004E5D4B" w:rsidRPr="00671FF9" w:rsidRDefault="004E5D4B" w:rsidP="004E5D4B">
      <w:pPr>
        <w:pStyle w:val="afd"/>
        <w:tabs>
          <w:tab w:val="left" w:pos="9355"/>
        </w:tabs>
        <w:spacing w:before="0" w:beforeAutospacing="0" w:after="120" w:afterAutospacing="0"/>
        <w:ind w:right="-6" w:firstLine="720"/>
        <w:jc w:val="both"/>
      </w:pPr>
      <w:r w:rsidRPr="00671FF9">
        <w:t xml:space="preserve">- </w:t>
      </w:r>
      <w:r w:rsidR="002750B0" w:rsidRPr="00671FF9">
        <w:t xml:space="preserve"> на </w:t>
      </w:r>
      <w:r w:rsidRPr="00671FF9">
        <w:t>юге</w:t>
      </w:r>
      <w:r w:rsidR="002750B0" w:rsidRPr="00671FF9">
        <w:t xml:space="preserve"> с МО </w:t>
      </w:r>
      <w:r w:rsidRPr="00671FF9">
        <w:t>Епифан</w:t>
      </w:r>
      <w:r w:rsidR="002750B0" w:rsidRPr="00671FF9">
        <w:t>ское Кимовского района</w:t>
      </w:r>
      <w:r w:rsidRPr="00671FF9">
        <w:t>;</w:t>
      </w:r>
    </w:p>
    <w:p w14:paraId="38ABC5B8" w14:textId="77777777" w:rsidR="004E5D4B" w:rsidRPr="00671FF9" w:rsidRDefault="004E5D4B" w:rsidP="004E5D4B">
      <w:pPr>
        <w:pStyle w:val="afd"/>
        <w:tabs>
          <w:tab w:val="left" w:pos="9355"/>
        </w:tabs>
        <w:spacing w:before="0" w:beforeAutospacing="0" w:after="120" w:afterAutospacing="0"/>
        <w:ind w:right="-6" w:firstLine="720"/>
        <w:jc w:val="both"/>
      </w:pPr>
      <w:r w:rsidRPr="00671FF9">
        <w:t>-  на западе</w:t>
      </w:r>
      <w:r w:rsidR="002750B0" w:rsidRPr="00671FF9">
        <w:t xml:space="preserve"> с</w:t>
      </w:r>
      <w:r w:rsidRPr="00671FF9">
        <w:t xml:space="preserve"> МО Смородинское </w:t>
      </w:r>
      <w:r w:rsidR="002750B0" w:rsidRPr="00671FF9">
        <w:t>Узловск</w:t>
      </w:r>
      <w:r w:rsidRPr="00671FF9">
        <w:t>ого</w:t>
      </w:r>
      <w:r w:rsidR="002750B0" w:rsidRPr="00671FF9">
        <w:t xml:space="preserve"> район</w:t>
      </w:r>
      <w:r w:rsidRPr="00671FF9">
        <w:t>а;</w:t>
      </w:r>
    </w:p>
    <w:p w14:paraId="30CCEFF9" w14:textId="77777777" w:rsidR="00B551B2" w:rsidRPr="00671FF9" w:rsidRDefault="004E5D4B" w:rsidP="004E5D4B">
      <w:pPr>
        <w:pStyle w:val="afd"/>
        <w:tabs>
          <w:tab w:val="left" w:pos="9355"/>
        </w:tabs>
        <w:spacing w:before="0" w:beforeAutospacing="0" w:after="120" w:afterAutospacing="0"/>
        <w:ind w:right="-6" w:firstLine="720"/>
        <w:jc w:val="both"/>
      </w:pPr>
      <w:r w:rsidRPr="00671FF9">
        <w:t xml:space="preserve">- </w:t>
      </w:r>
      <w:r w:rsidR="002750B0" w:rsidRPr="00671FF9">
        <w:t xml:space="preserve"> с </w:t>
      </w:r>
      <w:r w:rsidRPr="00671FF9">
        <w:t>МО город Новомосковск</w:t>
      </w:r>
      <w:r w:rsidR="002750B0" w:rsidRPr="00671FF9">
        <w:t xml:space="preserve"> на </w:t>
      </w:r>
      <w:r w:rsidRPr="00671FF9">
        <w:t>севере</w:t>
      </w:r>
      <w:r w:rsidR="00B551B2" w:rsidRPr="00671FF9">
        <w:t>.</w:t>
      </w:r>
    </w:p>
    <w:p w14:paraId="411EEBEA" w14:textId="77777777" w:rsidR="00B551B2" w:rsidRPr="00671FF9" w:rsidRDefault="00B551B2" w:rsidP="001C2146">
      <w:pPr>
        <w:pStyle w:val="afd"/>
        <w:tabs>
          <w:tab w:val="left" w:pos="9355"/>
        </w:tabs>
        <w:spacing w:before="0" w:beforeAutospacing="0" w:after="0" w:afterAutospacing="0"/>
        <w:ind w:right="-5" w:firstLine="720"/>
        <w:jc w:val="both"/>
      </w:pPr>
      <w:r w:rsidRPr="00671FF9">
        <w:t>Статус и границы сельского поселения установлены Законом Тульской области от 1</w:t>
      </w:r>
      <w:r w:rsidR="00931E1D" w:rsidRPr="00671FF9">
        <w:t>1</w:t>
      </w:r>
      <w:r w:rsidRPr="00671FF9">
        <w:t xml:space="preserve"> марта 2005 года № 5</w:t>
      </w:r>
      <w:r w:rsidR="00931E1D" w:rsidRPr="00671FF9">
        <w:t>47</w:t>
      </w:r>
      <w:r w:rsidRPr="00671FF9">
        <w:t>-ЗТО «О переименовании муниципального образования</w:t>
      </w:r>
      <w:r w:rsidR="00931E1D" w:rsidRPr="00671FF9">
        <w:t xml:space="preserve"> город Кимовск и</w:t>
      </w:r>
      <w:r w:rsidRPr="00671FF9">
        <w:t xml:space="preserve"> </w:t>
      </w:r>
      <w:r w:rsidR="00577DE2" w:rsidRPr="00671FF9">
        <w:t>Кимовский</w:t>
      </w:r>
      <w:r w:rsidRPr="00671FF9">
        <w:t xml:space="preserve"> район Тульской области, установлении границ, наделении статусом и определении административных центров муниципальных образований на территории </w:t>
      </w:r>
      <w:r w:rsidR="00577DE2" w:rsidRPr="00671FF9">
        <w:t>Кимовского</w:t>
      </w:r>
      <w:r w:rsidRPr="00671FF9">
        <w:t xml:space="preserve"> района Тульской области».</w:t>
      </w:r>
    </w:p>
    <w:p w14:paraId="5A4D3C49" w14:textId="77777777" w:rsidR="001A5170" w:rsidRPr="00671FF9" w:rsidRDefault="001C2146" w:rsidP="001C2146">
      <w:pPr>
        <w:pStyle w:val="afd"/>
        <w:tabs>
          <w:tab w:val="left" w:pos="9355"/>
        </w:tabs>
        <w:spacing w:before="120" w:beforeAutospacing="0" w:after="120" w:afterAutospacing="0"/>
        <w:ind w:right="-6" w:firstLine="720"/>
      </w:pPr>
      <w:r w:rsidRPr="00671FF9">
        <w:t>Муниципальное образование</w:t>
      </w:r>
      <w:r w:rsidR="0069731E" w:rsidRPr="00671FF9">
        <w:t xml:space="preserve"> Новольвовское</w:t>
      </w:r>
      <w:r w:rsidRPr="00671FF9">
        <w:t xml:space="preserve"> Кимовского района, образовано в результате преобразования путем объединения муниципальных образований </w:t>
      </w:r>
      <w:r w:rsidR="00CA3DDA" w:rsidRPr="00671FF9">
        <w:t>Кудашевское</w:t>
      </w:r>
      <w:r w:rsidRPr="00671FF9">
        <w:t xml:space="preserve"> Кимовского района</w:t>
      </w:r>
      <w:r w:rsidR="00CA3DDA" w:rsidRPr="00671FF9">
        <w:t>,</w:t>
      </w:r>
      <w:r w:rsidR="0069731E" w:rsidRPr="00671FF9">
        <w:t xml:space="preserve"> Новольвовское</w:t>
      </w:r>
      <w:r w:rsidRPr="00671FF9">
        <w:t xml:space="preserve"> Кимовского района</w:t>
      </w:r>
      <w:r w:rsidR="00CA3DDA" w:rsidRPr="00671FF9">
        <w:t xml:space="preserve"> и Пронское Кимовского района.</w:t>
      </w:r>
    </w:p>
    <w:p w14:paraId="600E92E9" w14:textId="77777777" w:rsidR="00780237" w:rsidRPr="00671FF9" w:rsidRDefault="001C2146" w:rsidP="001A5170">
      <w:pPr>
        <w:ind w:firstLine="567"/>
        <w:jc w:val="both"/>
      </w:pPr>
      <w:r w:rsidRPr="00671FF9">
        <w:t>Площадь территории муниципального образования</w:t>
      </w:r>
      <w:r w:rsidR="0069731E" w:rsidRPr="00671FF9">
        <w:rPr>
          <w:bCs/>
        </w:rPr>
        <w:t xml:space="preserve"> Новольвовское</w:t>
      </w:r>
      <w:r w:rsidRPr="00671FF9">
        <w:rPr>
          <w:bCs/>
        </w:rPr>
        <w:t xml:space="preserve"> </w:t>
      </w:r>
      <w:r w:rsidRPr="00671FF9">
        <w:t xml:space="preserve">Кимовского района составляет </w:t>
      </w:r>
      <w:r w:rsidR="00CA3DDA" w:rsidRPr="00671FF9">
        <w:t>–</w:t>
      </w:r>
      <w:r w:rsidRPr="00671FF9">
        <w:t xml:space="preserve"> </w:t>
      </w:r>
      <w:r w:rsidR="00CA3DDA" w:rsidRPr="00671FF9">
        <w:t>2 363 км</w:t>
      </w:r>
      <w:r w:rsidR="00CA3DDA" w:rsidRPr="00671FF9">
        <w:rPr>
          <w:vertAlign w:val="superscript"/>
        </w:rPr>
        <w:t>2</w:t>
      </w:r>
      <w:r w:rsidRPr="00671FF9">
        <w:t>.</w:t>
      </w:r>
    </w:p>
    <w:p w14:paraId="2A26DF0B" w14:textId="77777777" w:rsidR="001372DB" w:rsidRPr="00671FF9" w:rsidRDefault="001372DB" w:rsidP="001A5170">
      <w:pPr>
        <w:ind w:firstLine="567"/>
        <w:jc w:val="both"/>
      </w:pPr>
      <w:r w:rsidRPr="00671FF9">
        <w:t>Федеральный округ:</w:t>
      </w:r>
      <w:r w:rsidR="000E6D8D" w:rsidRPr="00671FF9">
        <w:t xml:space="preserve"> </w:t>
      </w:r>
      <w:r w:rsidRPr="00671FF9">
        <w:t>Центральный</w:t>
      </w:r>
    </w:p>
    <w:p w14:paraId="30478024" w14:textId="77777777" w:rsidR="002D3D62" w:rsidRPr="00671FF9" w:rsidRDefault="002D3D62" w:rsidP="001A5170">
      <w:pPr>
        <w:ind w:firstLine="567"/>
        <w:jc w:val="both"/>
      </w:pPr>
      <w:r w:rsidRPr="00671FF9">
        <w:t xml:space="preserve">Население – </w:t>
      </w:r>
      <w:r w:rsidR="00F31FFD" w:rsidRPr="00671FF9">
        <w:t>5 747</w:t>
      </w:r>
      <w:r w:rsidR="001372DB" w:rsidRPr="00671FF9">
        <w:t xml:space="preserve"> человек</w:t>
      </w:r>
      <w:r w:rsidR="00493641" w:rsidRPr="00671FF9">
        <w:t xml:space="preserve"> (на 2018 год)</w:t>
      </w:r>
      <w:r w:rsidRPr="00671FF9">
        <w:t>.</w:t>
      </w:r>
    </w:p>
    <w:p w14:paraId="420BA212" w14:textId="77777777" w:rsidR="00E972AD" w:rsidRPr="00671FF9" w:rsidRDefault="00404988" w:rsidP="00493641">
      <w:pPr>
        <w:spacing w:after="120"/>
        <w:ind w:firstLine="567"/>
        <w:jc w:val="both"/>
      </w:pPr>
      <w:r w:rsidRPr="00671FF9">
        <w:t>Административный центр —</w:t>
      </w:r>
      <w:r w:rsidR="00780237" w:rsidRPr="00671FF9">
        <w:t xml:space="preserve"> </w:t>
      </w:r>
      <w:r w:rsidR="00B551B2" w:rsidRPr="00671FF9">
        <w:t>посёлок </w:t>
      </w:r>
      <w:r w:rsidR="00F31FFD" w:rsidRPr="00671FF9">
        <w:rPr>
          <w:bCs/>
        </w:rPr>
        <w:t>Новольвовск</w:t>
      </w:r>
      <w:r w:rsidRPr="00671FF9">
        <w:t>.</w:t>
      </w:r>
    </w:p>
    <w:p w14:paraId="535560D5" w14:textId="77777777" w:rsidR="00931E1D" w:rsidRPr="00671FF9" w:rsidRDefault="00931E1D" w:rsidP="00931E1D">
      <w:pPr>
        <w:ind w:firstLine="567"/>
        <w:jc w:val="both"/>
      </w:pPr>
      <w:r w:rsidRPr="00671FF9">
        <w:t>В </w:t>
      </w:r>
      <w:r w:rsidRPr="00671FF9">
        <w:rPr>
          <w:bCs/>
        </w:rPr>
        <w:t>состав территории муниципального образования</w:t>
      </w:r>
      <w:r w:rsidR="0069731E" w:rsidRPr="00671FF9">
        <w:rPr>
          <w:bCs/>
        </w:rPr>
        <w:t xml:space="preserve"> Новольвовское</w:t>
      </w:r>
      <w:r w:rsidRPr="00671FF9">
        <w:t xml:space="preserve"> Кимовского района Тульской области входят </w:t>
      </w:r>
      <w:r w:rsidR="00F31FFD" w:rsidRPr="00671FF9">
        <w:t>64</w:t>
      </w:r>
      <w:r w:rsidRPr="00671FF9">
        <w:t xml:space="preserve"> населенных пункт</w:t>
      </w:r>
      <w:r w:rsidR="00F31FFD" w:rsidRPr="00671FF9">
        <w:t>а</w:t>
      </w:r>
      <w:r w:rsidRPr="00671FF9">
        <w:t>:</w:t>
      </w:r>
    </w:p>
    <w:p w14:paraId="0D70B27C" w14:textId="77777777" w:rsidR="0021456D" w:rsidRPr="00671FF9" w:rsidRDefault="0021456D" w:rsidP="0021456D">
      <w:pPr>
        <w:spacing w:after="120"/>
        <w:ind w:firstLine="709"/>
        <w:jc w:val="both"/>
        <w:rPr>
          <w:iCs/>
        </w:rPr>
      </w:pPr>
      <w:r w:rsidRPr="00671FF9">
        <w:rPr>
          <w:iCs/>
        </w:rPr>
        <w:t>К сдерживающим факторам развития народного хозяйства поселения на современном этапе относятся:</w:t>
      </w:r>
    </w:p>
    <w:p w14:paraId="377BF020" w14:textId="77777777" w:rsidR="0021456D" w:rsidRPr="00671FF9" w:rsidRDefault="0021456D" w:rsidP="0021456D">
      <w:pPr>
        <w:spacing w:after="120"/>
        <w:ind w:firstLine="709"/>
        <w:jc w:val="both"/>
        <w:rPr>
          <w:iCs/>
        </w:rPr>
      </w:pPr>
      <w:r w:rsidRPr="00671FF9">
        <w:rPr>
          <w:iCs/>
        </w:rPr>
        <w:t>- несоответствие качественной структуры транспортной сети местного значения потребностям народного хозяйства района в перевозках и обеспечению круглосуточного бесперебойного движения автомобилей на дорогах;</w:t>
      </w:r>
    </w:p>
    <w:p w14:paraId="28B7D47E" w14:textId="77777777" w:rsidR="0021456D" w:rsidRPr="00671FF9" w:rsidRDefault="0021456D" w:rsidP="0021456D">
      <w:pPr>
        <w:spacing w:after="120"/>
        <w:ind w:firstLine="709"/>
        <w:jc w:val="both"/>
        <w:rPr>
          <w:iCs/>
        </w:rPr>
      </w:pPr>
      <w:r w:rsidRPr="00671FF9">
        <w:rPr>
          <w:iCs/>
        </w:rPr>
        <w:t>-</w:t>
      </w:r>
      <w:r w:rsidR="000E6D8D" w:rsidRPr="00671FF9">
        <w:rPr>
          <w:iCs/>
        </w:rPr>
        <w:t xml:space="preserve"> </w:t>
      </w:r>
      <w:r w:rsidRPr="00671FF9">
        <w:rPr>
          <w:iCs/>
        </w:rPr>
        <w:t>недостаточные мощности строительных организаций;</w:t>
      </w:r>
    </w:p>
    <w:p w14:paraId="2F5FA996" w14:textId="77777777" w:rsidR="0021456D" w:rsidRPr="00671FF9" w:rsidRDefault="0021456D" w:rsidP="0021456D">
      <w:pPr>
        <w:spacing w:after="120"/>
        <w:ind w:firstLine="709"/>
        <w:jc w:val="both"/>
        <w:rPr>
          <w:iCs/>
        </w:rPr>
      </w:pPr>
      <w:r w:rsidRPr="00671FF9">
        <w:rPr>
          <w:iCs/>
        </w:rPr>
        <w:t xml:space="preserve">- сложившаяся в районе и сохранившаяся до настоящего времени дисперсная система сельского расселения, препятствующая рациональному использованию рабочей </w:t>
      </w:r>
      <w:r w:rsidRPr="00671FF9">
        <w:rPr>
          <w:iCs/>
        </w:rPr>
        <w:lastRenderedPageBreak/>
        <w:t>силы, технических и других средств производства и, что особенно важно, не способствующая закреплению кадров в сельском хозяйстве. В результате в районе имеет место тенденция сокращения численности сельского населения за счет механического оттока.</w:t>
      </w:r>
    </w:p>
    <w:p w14:paraId="03F9A1BC" w14:textId="77777777" w:rsidR="0021456D" w:rsidRPr="00671FF9" w:rsidRDefault="0021456D" w:rsidP="0021456D">
      <w:pPr>
        <w:spacing w:after="120"/>
        <w:ind w:firstLine="709"/>
        <w:jc w:val="both"/>
      </w:pPr>
      <w:r w:rsidRPr="00671FF9">
        <w:t>Выгодное географическое расположение, наличие природных богатств, топливно-энергетических и минеральных ресурсов, плодородных земель, а также значительного туристского потенциала позволяют рассматривать муниципальное образование как один из перспективных ареалов экономического развития.</w:t>
      </w:r>
    </w:p>
    <w:p w14:paraId="1ABE4C4A" w14:textId="77777777" w:rsidR="0021456D" w:rsidRPr="00671FF9" w:rsidRDefault="0021456D" w:rsidP="0021456D">
      <w:pPr>
        <w:spacing w:after="120"/>
        <w:ind w:firstLine="709"/>
        <w:jc w:val="both"/>
      </w:pPr>
      <w:r w:rsidRPr="00671FF9">
        <w:t>Дальнейшее развитие комплекса межрегиональных связей в сфере экономики, социальной сфере и в сфере совместного решения экологических проблем будет иметь важное значение в повышении эффективности социально-экономического развития как района, так и МО</w:t>
      </w:r>
      <w:r w:rsidR="0069731E" w:rsidRPr="00671FF9">
        <w:t xml:space="preserve"> Новольвовское</w:t>
      </w:r>
      <w:r w:rsidRPr="00671FF9">
        <w:t>.</w:t>
      </w:r>
    </w:p>
    <w:p w14:paraId="1181860E" w14:textId="77777777" w:rsidR="002D3D62" w:rsidRPr="00671FF9" w:rsidRDefault="002D3D62" w:rsidP="00023C0A">
      <w:pPr>
        <w:pStyle w:val="2"/>
      </w:pPr>
      <w:bookmarkStart w:id="9" w:name="_Toc9845010"/>
      <w:bookmarkStart w:id="10" w:name="_Toc21505917"/>
      <w:r w:rsidRPr="00671FF9">
        <w:t>2.2. Комплексная оценка и основные проблемы развития территории.</w:t>
      </w:r>
      <w:bookmarkEnd w:id="9"/>
      <w:bookmarkEnd w:id="10"/>
    </w:p>
    <w:p w14:paraId="31009264" w14:textId="77777777" w:rsidR="002D3D62" w:rsidRPr="00671FF9" w:rsidRDefault="002D3D62" w:rsidP="00023C0A">
      <w:pPr>
        <w:pStyle w:val="3"/>
      </w:pPr>
      <w:bookmarkStart w:id="11" w:name="_Toc9845011"/>
      <w:bookmarkStart w:id="12" w:name="_Toc21505918"/>
      <w:r w:rsidRPr="00671FF9">
        <w:t>2.2.1. Система расселения и трудовые ресурсы</w:t>
      </w:r>
      <w:bookmarkEnd w:id="11"/>
      <w:bookmarkEnd w:id="12"/>
    </w:p>
    <w:p w14:paraId="7DFCCEDB" w14:textId="77777777" w:rsidR="00D57E3F" w:rsidRPr="00671FF9" w:rsidRDefault="00D57E3F" w:rsidP="00023C0A">
      <w:pPr>
        <w:pStyle w:val="a0"/>
        <w:numPr>
          <w:ilvl w:val="0"/>
          <w:numId w:val="0"/>
        </w:numPr>
        <w:ind w:left="750"/>
        <w:jc w:val="center"/>
        <w:rPr>
          <w:rFonts w:cs="Calibri"/>
          <w:b/>
          <w:sz w:val="24"/>
        </w:rPr>
      </w:pPr>
      <w:r w:rsidRPr="00671FF9">
        <w:rPr>
          <w:rFonts w:cs="Calibri"/>
          <w:b/>
          <w:sz w:val="24"/>
        </w:rPr>
        <w:t xml:space="preserve">Современное </w:t>
      </w:r>
      <w:r w:rsidR="0021456D" w:rsidRPr="00671FF9">
        <w:rPr>
          <w:rFonts w:cs="Calibri"/>
          <w:b/>
          <w:sz w:val="24"/>
        </w:rPr>
        <w:t>положение и</w:t>
      </w:r>
      <w:r w:rsidRPr="00671FF9">
        <w:rPr>
          <w:rFonts w:cs="Calibri"/>
          <w:b/>
          <w:sz w:val="24"/>
        </w:rPr>
        <w:t xml:space="preserve"> демографические тенденции развития</w:t>
      </w:r>
    </w:p>
    <w:p w14:paraId="6698A12A" w14:textId="77777777" w:rsidR="001A5170" w:rsidRPr="00671FF9" w:rsidRDefault="001A5170" w:rsidP="00AD47FC">
      <w:pPr>
        <w:ind w:right="1" w:firstLine="567"/>
        <w:jc w:val="both"/>
      </w:pPr>
      <w:r w:rsidRPr="00671FF9">
        <w:t xml:space="preserve">На территории поселения расположено </w:t>
      </w:r>
      <w:r w:rsidR="00CA3DDA" w:rsidRPr="00671FF9">
        <w:t>64</w:t>
      </w:r>
      <w:r w:rsidRPr="00671FF9">
        <w:t xml:space="preserve"> населенных пункт</w:t>
      </w:r>
      <w:r w:rsidR="00CA3DDA" w:rsidRPr="00671FF9">
        <w:t>а</w:t>
      </w:r>
      <w:r w:rsidR="0021456D" w:rsidRPr="00671FF9">
        <w:t>.</w:t>
      </w:r>
    </w:p>
    <w:p w14:paraId="086BC0F9" w14:textId="77777777" w:rsidR="00AA1E44" w:rsidRPr="00671FF9" w:rsidRDefault="00AA1E44" w:rsidP="00AD47FC">
      <w:pPr>
        <w:pStyle w:val="af1"/>
        <w:spacing w:line="360" w:lineRule="auto"/>
        <w:ind w:left="0" w:right="1" w:firstLine="567"/>
        <w:rPr>
          <w:szCs w:val="28"/>
        </w:rPr>
      </w:pPr>
      <w:r w:rsidRPr="00671FF9">
        <w:rPr>
          <w:szCs w:val="28"/>
        </w:rPr>
        <w:t>В таблице приведены данные по распределению населения по населенным</w:t>
      </w:r>
      <w:r w:rsidR="00AD47FC" w:rsidRPr="00671FF9">
        <w:rPr>
          <w:szCs w:val="28"/>
        </w:rPr>
        <w:t xml:space="preserve"> </w:t>
      </w:r>
      <w:r w:rsidRPr="00671FF9">
        <w:rPr>
          <w:szCs w:val="28"/>
        </w:rPr>
        <w:t>пунктам.</w:t>
      </w:r>
    </w:p>
    <w:p w14:paraId="28D6B579" w14:textId="77777777" w:rsidR="00AA1E44" w:rsidRPr="00671FF9" w:rsidRDefault="00AA1E44" w:rsidP="006411CF">
      <w:pPr>
        <w:pStyle w:val="7"/>
      </w:pPr>
      <w:r w:rsidRPr="00671FF9">
        <w:t>Таблица 2.2.1.1</w:t>
      </w:r>
    </w:p>
    <w:p w14:paraId="4FFCB275" w14:textId="77777777" w:rsidR="007F2879" w:rsidRPr="00671FF9" w:rsidRDefault="007F2879" w:rsidP="00023C0A">
      <w:pPr>
        <w:ind w:right="1" w:firstLine="567"/>
        <w:jc w:val="center"/>
        <w:rPr>
          <w:b/>
        </w:rPr>
      </w:pPr>
      <w:r w:rsidRPr="00671FF9">
        <w:rPr>
          <w:b/>
        </w:rPr>
        <w:t>Сведения о численности постоянного населения</w:t>
      </w:r>
    </w:p>
    <w:p w14:paraId="2C5701A1" w14:textId="77777777" w:rsidR="007F2879" w:rsidRPr="00671FF9" w:rsidRDefault="007F2879" w:rsidP="00023C0A">
      <w:pPr>
        <w:ind w:right="1" w:firstLine="567"/>
        <w:jc w:val="center"/>
        <w:rPr>
          <w:b/>
        </w:rPr>
      </w:pPr>
      <w:r w:rsidRPr="00671FF9">
        <w:rPr>
          <w:b/>
        </w:rPr>
        <w:t>муниципального образования на 01.01.2018г</w:t>
      </w:r>
    </w:p>
    <w:tbl>
      <w:tblPr>
        <w:tblStyle w:val="2fa"/>
        <w:tblW w:w="0" w:type="auto"/>
        <w:jc w:val="center"/>
        <w:tblLook w:val="04A0" w:firstRow="1" w:lastRow="0" w:firstColumn="1" w:lastColumn="0" w:noHBand="0" w:noVBand="1"/>
      </w:tblPr>
      <w:tblGrid>
        <w:gridCol w:w="458"/>
        <w:gridCol w:w="2684"/>
        <w:gridCol w:w="3771"/>
        <w:gridCol w:w="1360"/>
      </w:tblGrid>
      <w:tr w:rsidR="007971B8" w:rsidRPr="00671FF9" w14:paraId="3E9D0F9A" w14:textId="77777777" w:rsidTr="00023C0A">
        <w:trPr>
          <w:trHeight w:val="227"/>
          <w:jc w:val="center"/>
        </w:trPr>
        <w:tc>
          <w:tcPr>
            <w:tcW w:w="0" w:type="auto"/>
            <w:gridSpan w:val="4"/>
            <w:hideMark/>
          </w:tcPr>
          <w:p w14:paraId="20E65023" w14:textId="77777777" w:rsidR="007971B8" w:rsidRPr="00671FF9" w:rsidRDefault="007971B8" w:rsidP="007971B8">
            <w:pPr>
              <w:suppressAutoHyphens w:val="0"/>
              <w:spacing w:before="240" w:after="240"/>
              <w:jc w:val="center"/>
              <w:rPr>
                <w:rFonts w:cs="Times New Roman"/>
                <w:b/>
                <w:bCs/>
                <w:lang w:eastAsia="ru-RU"/>
              </w:rPr>
            </w:pPr>
            <w:r w:rsidRPr="00671FF9">
              <w:rPr>
                <w:rFonts w:cs="Times New Roman"/>
                <w:b/>
                <w:bCs/>
                <w:lang w:eastAsia="ru-RU"/>
              </w:rPr>
              <w:t>Список населённых пунктов сельского поселения</w:t>
            </w:r>
          </w:p>
        </w:tc>
      </w:tr>
      <w:tr w:rsidR="007971B8" w:rsidRPr="00671FF9" w14:paraId="3021C09F" w14:textId="77777777" w:rsidTr="00023C0A">
        <w:trPr>
          <w:trHeight w:val="227"/>
          <w:jc w:val="center"/>
        </w:trPr>
        <w:tc>
          <w:tcPr>
            <w:tcW w:w="0" w:type="auto"/>
            <w:hideMark/>
          </w:tcPr>
          <w:p w14:paraId="2A6C6C53" w14:textId="77777777" w:rsidR="007971B8" w:rsidRPr="00671FF9" w:rsidRDefault="007971B8" w:rsidP="007971B8">
            <w:pPr>
              <w:suppressAutoHyphens w:val="0"/>
              <w:spacing w:before="240" w:after="240"/>
              <w:jc w:val="center"/>
              <w:rPr>
                <w:rFonts w:cs="Times New Roman"/>
                <w:b/>
                <w:bCs/>
                <w:lang w:eastAsia="ru-RU"/>
              </w:rPr>
            </w:pPr>
            <w:r w:rsidRPr="00671FF9">
              <w:rPr>
                <w:rFonts w:cs="Times New Roman"/>
                <w:b/>
                <w:bCs/>
                <w:lang w:eastAsia="ru-RU"/>
              </w:rPr>
              <w:t>№</w:t>
            </w:r>
          </w:p>
        </w:tc>
        <w:tc>
          <w:tcPr>
            <w:tcW w:w="0" w:type="auto"/>
            <w:hideMark/>
          </w:tcPr>
          <w:p w14:paraId="1C847CC7" w14:textId="77777777" w:rsidR="007971B8" w:rsidRPr="00671FF9" w:rsidRDefault="007971B8" w:rsidP="007971B8">
            <w:pPr>
              <w:suppressAutoHyphens w:val="0"/>
              <w:spacing w:before="240" w:after="240"/>
              <w:jc w:val="center"/>
              <w:rPr>
                <w:rFonts w:cs="Times New Roman"/>
                <w:b/>
                <w:bCs/>
                <w:lang w:eastAsia="ru-RU"/>
              </w:rPr>
            </w:pPr>
            <w:r w:rsidRPr="00671FF9">
              <w:rPr>
                <w:rFonts w:cs="Times New Roman"/>
                <w:b/>
                <w:bCs/>
                <w:lang w:eastAsia="ru-RU"/>
              </w:rPr>
              <w:t>Населённый пункт</w:t>
            </w:r>
          </w:p>
        </w:tc>
        <w:tc>
          <w:tcPr>
            <w:tcW w:w="0" w:type="auto"/>
            <w:hideMark/>
          </w:tcPr>
          <w:p w14:paraId="21B3A2DB" w14:textId="77777777" w:rsidR="007971B8" w:rsidRPr="00671FF9" w:rsidRDefault="007971B8" w:rsidP="007971B8">
            <w:pPr>
              <w:suppressAutoHyphens w:val="0"/>
              <w:spacing w:before="240" w:after="240"/>
              <w:jc w:val="center"/>
              <w:rPr>
                <w:rFonts w:cs="Times New Roman"/>
                <w:b/>
                <w:bCs/>
                <w:lang w:eastAsia="ru-RU"/>
              </w:rPr>
            </w:pPr>
            <w:r w:rsidRPr="00671FF9">
              <w:rPr>
                <w:rFonts w:cs="Times New Roman"/>
                <w:b/>
                <w:bCs/>
                <w:lang w:eastAsia="ru-RU"/>
              </w:rPr>
              <w:t>Тип населённого пункта</w:t>
            </w:r>
          </w:p>
        </w:tc>
        <w:tc>
          <w:tcPr>
            <w:tcW w:w="0" w:type="auto"/>
            <w:hideMark/>
          </w:tcPr>
          <w:p w14:paraId="037B66C2" w14:textId="77777777" w:rsidR="007971B8" w:rsidRPr="00671FF9" w:rsidRDefault="007971B8" w:rsidP="007971B8">
            <w:pPr>
              <w:suppressAutoHyphens w:val="0"/>
              <w:spacing w:before="240" w:after="240"/>
              <w:jc w:val="center"/>
              <w:rPr>
                <w:rFonts w:cs="Times New Roman"/>
                <w:b/>
                <w:bCs/>
                <w:lang w:eastAsia="ru-RU"/>
              </w:rPr>
            </w:pPr>
            <w:r w:rsidRPr="00671FF9">
              <w:rPr>
                <w:rFonts w:cs="Times New Roman"/>
                <w:b/>
                <w:bCs/>
                <w:lang w:eastAsia="ru-RU"/>
              </w:rPr>
              <w:t>Население</w:t>
            </w:r>
          </w:p>
        </w:tc>
      </w:tr>
      <w:tr w:rsidR="007971B8" w:rsidRPr="00671FF9" w14:paraId="511CF008" w14:textId="77777777" w:rsidTr="00023C0A">
        <w:trPr>
          <w:trHeight w:val="227"/>
          <w:jc w:val="center"/>
        </w:trPr>
        <w:tc>
          <w:tcPr>
            <w:tcW w:w="0" w:type="auto"/>
            <w:hideMark/>
          </w:tcPr>
          <w:p w14:paraId="19E76AAE" w14:textId="77777777" w:rsidR="007971B8" w:rsidRPr="00671FF9" w:rsidRDefault="007971B8" w:rsidP="007971B8">
            <w:pPr>
              <w:suppressAutoHyphens w:val="0"/>
              <w:jc w:val="center"/>
              <w:rPr>
                <w:rFonts w:cs="Times New Roman"/>
                <w:lang w:eastAsia="ru-RU"/>
              </w:rPr>
            </w:pPr>
            <w:r w:rsidRPr="00671FF9">
              <w:rPr>
                <w:rFonts w:cs="Times New Roman"/>
                <w:lang w:eastAsia="ru-RU"/>
              </w:rPr>
              <w:t>1</w:t>
            </w:r>
          </w:p>
        </w:tc>
        <w:tc>
          <w:tcPr>
            <w:tcW w:w="0" w:type="auto"/>
            <w:hideMark/>
          </w:tcPr>
          <w:p w14:paraId="5DF463A9" w14:textId="77777777" w:rsidR="007971B8" w:rsidRPr="00671FF9" w:rsidRDefault="00D030FD" w:rsidP="007971B8">
            <w:pPr>
              <w:suppressAutoHyphens w:val="0"/>
              <w:jc w:val="center"/>
              <w:rPr>
                <w:rFonts w:cs="Times New Roman"/>
                <w:lang w:eastAsia="ru-RU"/>
              </w:rPr>
            </w:pPr>
            <w:hyperlink r:id="rId32" w:tooltip="Аджамки (страница отсутствует)" w:history="1">
              <w:r w:rsidR="007971B8" w:rsidRPr="00671FF9">
                <w:rPr>
                  <w:rFonts w:cs="Times New Roman"/>
                  <w:u w:val="single"/>
                  <w:lang w:eastAsia="ru-RU"/>
                </w:rPr>
                <w:t>Аджамки</w:t>
              </w:r>
            </w:hyperlink>
          </w:p>
        </w:tc>
        <w:tc>
          <w:tcPr>
            <w:tcW w:w="0" w:type="auto"/>
            <w:hideMark/>
          </w:tcPr>
          <w:p w14:paraId="03A02B0E"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32A077B4" w14:textId="77777777" w:rsidR="007971B8" w:rsidRPr="00671FF9" w:rsidRDefault="007971B8" w:rsidP="007971B8">
            <w:pPr>
              <w:suppressAutoHyphens w:val="0"/>
              <w:jc w:val="center"/>
              <w:rPr>
                <w:rFonts w:cs="Times New Roman"/>
                <w:lang w:eastAsia="ru-RU"/>
              </w:rPr>
            </w:pPr>
            <w:r w:rsidRPr="00671FF9">
              <w:rPr>
                <w:rFonts w:cs="Times New Roman"/>
                <w:lang w:eastAsia="ru-RU"/>
              </w:rPr>
              <w:t>5</w:t>
            </w:r>
          </w:p>
        </w:tc>
      </w:tr>
      <w:tr w:rsidR="007971B8" w:rsidRPr="00671FF9" w14:paraId="79D42254" w14:textId="77777777" w:rsidTr="00023C0A">
        <w:trPr>
          <w:trHeight w:val="227"/>
          <w:jc w:val="center"/>
        </w:trPr>
        <w:tc>
          <w:tcPr>
            <w:tcW w:w="0" w:type="auto"/>
            <w:hideMark/>
          </w:tcPr>
          <w:p w14:paraId="5E315339" w14:textId="77777777" w:rsidR="007971B8" w:rsidRPr="00671FF9" w:rsidRDefault="007971B8" w:rsidP="007971B8">
            <w:pPr>
              <w:suppressAutoHyphens w:val="0"/>
              <w:jc w:val="center"/>
              <w:rPr>
                <w:rFonts w:cs="Times New Roman"/>
                <w:lang w:eastAsia="ru-RU"/>
              </w:rPr>
            </w:pPr>
            <w:r w:rsidRPr="00671FF9">
              <w:rPr>
                <w:rFonts w:cs="Times New Roman"/>
                <w:lang w:eastAsia="ru-RU"/>
              </w:rPr>
              <w:t>2</w:t>
            </w:r>
          </w:p>
        </w:tc>
        <w:tc>
          <w:tcPr>
            <w:tcW w:w="0" w:type="auto"/>
            <w:hideMark/>
          </w:tcPr>
          <w:p w14:paraId="25529643" w14:textId="77777777" w:rsidR="007971B8" w:rsidRPr="00671FF9" w:rsidRDefault="00D030FD" w:rsidP="007971B8">
            <w:pPr>
              <w:suppressAutoHyphens w:val="0"/>
              <w:jc w:val="center"/>
              <w:rPr>
                <w:rFonts w:cs="Times New Roman"/>
                <w:lang w:eastAsia="ru-RU"/>
              </w:rPr>
            </w:pPr>
            <w:hyperlink r:id="rId33" w:tooltip="Александровка (Новольвовское сельское поселение) (страница отсутствует)" w:history="1">
              <w:r w:rsidR="007971B8" w:rsidRPr="00671FF9">
                <w:rPr>
                  <w:rFonts w:cs="Times New Roman"/>
                  <w:u w:val="single"/>
                  <w:lang w:eastAsia="ru-RU"/>
                </w:rPr>
                <w:t>Александровка</w:t>
              </w:r>
            </w:hyperlink>
          </w:p>
        </w:tc>
        <w:tc>
          <w:tcPr>
            <w:tcW w:w="0" w:type="auto"/>
            <w:hideMark/>
          </w:tcPr>
          <w:p w14:paraId="6C5B5909"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0773A02A" w14:textId="77777777" w:rsidR="007971B8" w:rsidRPr="00671FF9" w:rsidRDefault="007971B8" w:rsidP="007971B8">
            <w:pPr>
              <w:suppressAutoHyphens w:val="0"/>
              <w:jc w:val="center"/>
              <w:rPr>
                <w:rFonts w:cs="Times New Roman"/>
                <w:lang w:eastAsia="ru-RU"/>
              </w:rPr>
            </w:pPr>
            <w:r w:rsidRPr="00671FF9">
              <w:rPr>
                <w:rFonts w:cs="Times New Roman"/>
                <w:lang w:eastAsia="ru-RU"/>
              </w:rPr>
              <w:t>77</w:t>
            </w:r>
          </w:p>
        </w:tc>
      </w:tr>
      <w:tr w:rsidR="007971B8" w:rsidRPr="00671FF9" w14:paraId="26DBA4F8" w14:textId="77777777" w:rsidTr="00023C0A">
        <w:trPr>
          <w:trHeight w:val="227"/>
          <w:jc w:val="center"/>
        </w:trPr>
        <w:tc>
          <w:tcPr>
            <w:tcW w:w="0" w:type="auto"/>
            <w:hideMark/>
          </w:tcPr>
          <w:p w14:paraId="5A35DDC3" w14:textId="77777777" w:rsidR="007971B8" w:rsidRPr="00671FF9" w:rsidRDefault="007971B8" w:rsidP="007971B8">
            <w:pPr>
              <w:suppressAutoHyphens w:val="0"/>
              <w:jc w:val="center"/>
              <w:rPr>
                <w:rFonts w:cs="Times New Roman"/>
                <w:lang w:eastAsia="ru-RU"/>
              </w:rPr>
            </w:pPr>
            <w:r w:rsidRPr="00671FF9">
              <w:rPr>
                <w:rFonts w:cs="Times New Roman"/>
                <w:lang w:eastAsia="ru-RU"/>
              </w:rPr>
              <w:t>3</w:t>
            </w:r>
          </w:p>
        </w:tc>
        <w:tc>
          <w:tcPr>
            <w:tcW w:w="0" w:type="auto"/>
            <w:hideMark/>
          </w:tcPr>
          <w:p w14:paraId="5F895562" w14:textId="77777777" w:rsidR="007971B8" w:rsidRPr="00671FF9" w:rsidRDefault="00D030FD" w:rsidP="007971B8">
            <w:pPr>
              <w:suppressAutoHyphens w:val="0"/>
              <w:jc w:val="center"/>
              <w:rPr>
                <w:rFonts w:cs="Times New Roman"/>
                <w:lang w:eastAsia="ru-RU"/>
              </w:rPr>
            </w:pPr>
            <w:hyperlink r:id="rId34" w:tooltip="Алексеевка (Новольвовское сельское поселение) (страница отсутствует)" w:history="1">
              <w:r w:rsidR="007971B8" w:rsidRPr="00671FF9">
                <w:rPr>
                  <w:rFonts w:cs="Times New Roman"/>
                  <w:u w:val="single"/>
                  <w:lang w:eastAsia="ru-RU"/>
                </w:rPr>
                <w:t>Алексеевка</w:t>
              </w:r>
            </w:hyperlink>
          </w:p>
        </w:tc>
        <w:tc>
          <w:tcPr>
            <w:tcW w:w="0" w:type="auto"/>
            <w:hideMark/>
          </w:tcPr>
          <w:p w14:paraId="329D7EBF"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5F143FAC" w14:textId="77777777" w:rsidR="007971B8" w:rsidRPr="00671FF9" w:rsidRDefault="007971B8" w:rsidP="007971B8">
            <w:pPr>
              <w:suppressAutoHyphens w:val="0"/>
              <w:jc w:val="center"/>
              <w:rPr>
                <w:rFonts w:cs="Times New Roman"/>
                <w:lang w:eastAsia="ru-RU"/>
              </w:rPr>
            </w:pPr>
            <w:r w:rsidRPr="00671FF9">
              <w:rPr>
                <w:rFonts w:cs="Times New Roman"/>
                <w:lang w:eastAsia="ru-RU"/>
              </w:rPr>
              <w:t>133</w:t>
            </w:r>
          </w:p>
        </w:tc>
      </w:tr>
      <w:tr w:rsidR="007971B8" w:rsidRPr="00671FF9" w14:paraId="5BCDB5B5" w14:textId="77777777" w:rsidTr="00023C0A">
        <w:trPr>
          <w:trHeight w:val="227"/>
          <w:jc w:val="center"/>
        </w:trPr>
        <w:tc>
          <w:tcPr>
            <w:tcW w:w="0" w:type="auto"/>
            <w:hideMark/>
          </w:tcPr>
          <w:p w14:paraId="53547EC2" w14:textId="77777777" w:rsidR="007971B8" w:rsidRPr="00671FF9" w:rsidRDefault="007971B8" w:rsidP="007971B8">
            <w:pPr>
              <w:suppressAutoHyphens w:val="0"/>
              <w:jc w:val="center"/>
              <w:rPr>
                <w:rFonts w:cs="Times New Roman"/>
                <w:lang w:eastAsia="ru-RU"/>
              </w:rPr>
            </w:pPr>
            <w:r w:rsidRPr="00671FF9">
              <w:rPr>
                <w:rFonts w:cs="Times New Roman"/>
                <w:lang w:eastAsia="ru-RU"/>
              </w:rPr>
              <w:t>4</w:t>
            </w:r>
          </w:p>
        </w:tc>
        <w:tc>
          <w:tcPr>
            <w:tcW w:w="0" w:type="auto"/>
            <w:hideMark/>
          </w:tcPr>
          <w:p w14:paraId="6B8FA8F2" w14:textId="77777777" w:rsidR="007971B8" w:rsidRPr="00671FF9" w:rsidRDefault="00D030FD" w:rsidP="007971B8">
            <w:pPr>
              <w:suppressAutoHyphens w:val="0"/>
              <w:jc w:val="center"/>
              <w:rPr>
                <w:rFonts w:cs="Times New Roman"/>
                <w:lang w:eastAsia="ru-RU"/>
              </w:rPr>
            </w:pPr>
            <w:hyperlink r:id="rId35" w:tooltip="Андреевка (Кимовский район) (страница отсутствует)" w:history="1">
              <w:r w:rsidR="007971B8" w:rsidRPr="00671FF9">
                <w:rPr>
                  <w:rFonts w:cs="Times New Roman"/>
                  <w:u w:val="single"/>
                  <w:lang w:eastAsia="ru-RU"/>
                </w:rPr>
                <w:t>Андреевка</w:t>
              </w:r>
            </w:hyperlink>
          </w:p>
        </w:tc>
        <w:tc>
          <w:tcPr>
            <w:tcW w:w="0" w:type="auto"/>
            <w:hideMark/>
          </w:tcPr>
          <w:p w14:paraId="01514F44"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275AA737" w14:textId="77777777" w:rsidR="007971B8" w:rsidRPr="00671FF9" w:rsidRDefault="007971B8" w:rsidP="007971B8">
            <w:pPr>
              <w:suppressAutoHyphens w:val="0"/>
              <w:jc w:val="center"/>
              <w:rPr>
                <w:rFonts w:cs="Times New Roman"/>
                <w:lang w:eastAsia="ru-RU"/>
              </w:rPr>
            </w:pPr>
            <w:r w:rsidRPr="00671FF9">
              <w:rPr>
                <w:rFonts w:cs="Times New Roman"/>
                <w:lang w:eastAsia="ru-RU"/>
              </w:rPr>
              <w:t>29</w:t>
            </w:r>
          </w:p>
        </w:tc>
      </w:tr>
      <w:tr w:rsidR="007971B8" w:rsidRPr="00671FF9" w14:paraId="4C63EBD1" w14:textId="77777777" w:rsidTr="00023C0A">
        <w:trPr>
          <w:trHeight w:val="227"/>
          <w:jc w:val="center"/>
        </w:trPr>
        <w:tc>
          <w:tcPr>
            <w:tcW w:w="0" w:type="auto"/>
            <w:hideMark/>
          </w:tcPr>
          <w:p w14:paraId="7DC0C617" w14:textId="77777777" w:rsidR="007971B8" w:rsidRPr="00671FF9" w:rsidRDefault="007971B8" w:rsidP="007971B8">
            <w:pPr>
              <w:suppressAutoHyphens w:val="0"/>
              <w:jc w:val="center"/>
              <w:rPr>
                <w:rFonts w:cs="Times New Roman"/>
                <w:lang w:eastAsia="ru-RU"/>
              </w:rPr>
            </w:pPr>
            <w:r w:rsidRPr="00671FF9">
              <w:rPr>
                <w:rFonts w:cs="Times New Roman"/>
                <w:lang w:eastAsia="ru-RU"/>
              </w:rPr>
              <w:t>5</w:t>
            </w:r>
          </w:p>
        </w:tc>
        <w:tc>
          <w:tcPr>
            <w:tcW w:w="0" w:type="auto"/>
            <w:hideMark/>
          </w:tcPr>
          <w:p w14:paraId="677C6713" w14:textId="77777777" w:rsidR="007971B8" w:rsidRPr="00671FF9" w:rsidRDefault="00D030FD" w:rsidP="007971B8">
            <w:pPr>
              <w:suppressAutoHyphens w:val="0"/>
              <w:jc w:val="center"/>
              <w:rPr>
                <w:rFonts w:cs="Times New Roman"/>
                <w:lang w:eastAsia="ru-RU"/>
              </w:rPr>
            </w:pPr>
            <w:hyperlink r:id="rId36" w:tooltip="Апарки (деревня) (страница отсутствует)" w:history="1">
              <w:r w:rsidR="007971B8" w:rsidRPr="00671FF9">
                <w:rPr>
                  <w:rFonts w:cs="Times New Roman"/>
                  <w:u w:val="single"/>
                  <w:lang w:eastAsia="ru-RU"/>
                </w:rPr>
                <w:t>Апарки</w:t>
              </w:r>
            </w:hyperlink>
          </w:p>
        </w:tc>
        <w:tc>
          <w:tcPr>
            <w:tcW w:w="0" w:type="auto"/>
            <w:hideMark/>
          </w:tcPr>
          <w:p w14:paraId="2A8B3485"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396AAC62" w14:textId="77777777" w:rsidR="007971B8" w:rsidRPr="00671FF9" w:rsidRDefault="007971B8" w:rsidP="007971B8">
            <w:pPr>
              <w:suppressAutoHyphens w:val="0"/>
              <w:jc w:val="center"/>
              <w:rPr>
                <w:rFonts w:cs="Times New Roman"/>
                <w:lang w:eastAsia="ru-RU"/>
              </w:rPr>
            </w:pPr>
            <w:r w:rsidRPr="00671FF9">
              <w:rPr>
                <w:rFonts w:cs="Times New Roman"/>
                <w:lang w:eastAsia="ru-RU"/>
              </w:rPr>
              <w:t>16</w:t>
            </w:r>
          </w:p>
        </w:tc>
      </w:tr>
      <w:tr w:rsidR="007971B8" w:rsidRPr="00671FF9" w14:paraId="3524989E" w14:textId="77777777" w:rsidTr="00023C0A">
        <w:trPr>
          <w:trHeight w:val="227"/>
          <w:jc w:val="center"/>
        </w:trPr>
        <w:tc>
          <w:tcPr>
            <w:tcW w:w="0" w:type="auto"/>
            <w:hideMark/>
          </w:tcPr>
          <w:p w14:paraId="305A7DF4" w14:textId="77777777" w:rsidR="007971B8" w:rsidRPr="00671FF9" w:rsidRDefault="007971B8" w:rsidP="007971B8">
            <w:pPr>
              <w:suppressAutoHyphens w:val="0"/>
              <w:jc w:val="center"/>
              <w:rPr>
                <w:rFonts w:cs="Times New Roman"/>
                <w:lang w:eastAsia="ru-RU"/>
              </w:rPr>
            </w:pPr>
            <w:r w:rsidRPr="00671FF9">
              <w:rPr>
                <w:rFonts w:cs="Times New Roman"/>
                <w:lang w:eastAsia="ru-RU"/>
              </w:rPr>
              <w:t>6</w:t>
            </w:r>
          </w:p>
        </w:tc>
        <w:tc>
          <w:tcPr>
            <w:tcW w:w="0" w:type="auto"/>
            <w:hideMark/>
          </w:tcPr>
          <w:p w14:paraId="1A9EC8FE" w14:textId="77777777" w:rsidR="007971B8" w:rsidRPr="00671FF9" w:rsidRDefault="00D030FD" w:rsidP="007971B8">
            <w:pPr>
              <w:suppressAutoHyphens w:val="0"/>
              <w:jc w:val="center"/>
              <w:rPr>
                <w:rFonts w:cs="Times New Roman"/>
                <w:lang w:eastAsia="ru-RU"/>
              </w:rPr>
            </w:pPr>
            <w:hyperlink r:id="rId37" w:tooltip="Апарки (посёлок) (страница отсутствует)" w:history="1">
              <w:r w:rsidR="007971B8" w:rsidRPr="00671FF9">
                <w:rPr>
                  <w:rFonts w:cs="Times New Roman"/>
                  <w:u w:val="single"/>
                  <w:lang w:eastAsia="ru-RU"/>
                </w:rPr>
                <w:t>Апарки</w:t>
              </w:r>
            </w:hyperlink>
          </w:p>
        </w:tc>
        <w:tc>
          <w:tcPr>
            <w:tcW w:w="0" w:type="auto"/>
            <w:hideMark/>
          </w:tcPr>
          <w:p w14:paraId="58917976"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5FED7EC1" w14:textId="77777777" w:rsidR="007971B8" w:rsidRPr="00671FF9" w:rsidRDefault="007971B8" w:rsidP="007971B8">
            <w:pPr>
              <w:suppressAutoHyphens w:val="0"/>
              <w:jc w:val="center"/>
              <w:rPr>
                <w:rFonts w:cs="Times New Roman"/>
                <w:lang w:eastAsia="ru-RU"/>
              </w:rPr>
            </w:pPr>
            <w:r w:rsidRPr="00671FF9">
              <w:rPr>
                <w:rFonts w:cs="Times New Roman"/>
                <w:lang w:eastAsia="ru-RU"/>
              </w:rPr>
              <w:t>212</w:t>
            </w:r>
          </w:p>
        </w:tc>
      </w:tr>
      <w:tr w:rsidR="007971B8" w:rsidRPr="00671FF9" w14:paraId="4652E115" w14:textId="77777777" w:rsidTr="00023C0A">
        <w:trPr>
          <w:trHeight w:val="227"/>
          <w:jc w:val="center"/>
        </w:trPr>
        <w:tc>
          <w:tcPr>
            <w:tcW w:w="0" w:type="auto"/>
            <w:hideMark/>
          </w:tcPr>
          <w:p w14:paraId="57FFAB75" w14:textId="77777777" w:rsidR="007971B8" w:rsidRPr="00671FF9" w:rsidRDefault="007971B8" w:rsidP="007971B8">
            <w:pPr>
              <w:suppressAutoHyphens w:val="0"/>
              <w:jc w:val="center"/>
              <w:rPr>
                <w:rFonts w:cs="Times New Roman"/>
                <w:lang w:eastAsia="ru-RU"/>
              </w:rPr>
            </w:pPr>
            <w:r w:rsidRPr="00671FF9">
              <w:rPr>
                <w:rFonts w:cs="Times New Roman"/>
                <w:lang w:eastAsia="ru-RU"/>
              </w:rPr>
              <w:t>7</w:t>
            </w:r>
          </w:p>
        </w:tc>
        <w:tc>
          <w:tcPr>
            <w:tcW w:w="0" w:type="auto"/>
            <w:hideMark/>
          </w:tcPr>
          <w:p w14:paraId="06617AFA" w14:textId="77777777" w:rsidR="007971B8" w:rsidRPr="00671FF9" w:rsidRDefault="00D030FD" w:rsidP="007971B8">
            <w:pPr>
              <w:suppressAutoHyphens w:val="0"/>
              <w:jc w:val="center"/>
              <w:rPr>
                <w:rFonts w:cs="Times New Roman"/>
                <w:lang w:eastAsia="ru-RU"/>
              </w:rPr>
            </w:pPr>
            <w:hyperlink r:id="rId38" w:tooltip="Барма (Тульская область) (страница отсутствует)" w:history="1">
              <w:r w:rsidR="007971B8" w:rsidRPr="00671FF9">
                <w:rPr>
                  <w:rFonts w:cs="Times New Roman"/>
                  <w:u w:val="single"/>
                  <w:lang w:eastAsia="ru-RU"/>
                </w:rPr>
                <w:t>Барма</w:t>
              </w:r>
            </w:hyperlink>
          </w:p>
        </w:tc>
        <w:tc>
          <w:tcPr>
            <w:tcW w:w="0" w:type="auto"/>
            <w:hideMark/>
          </w:tcPr>
          <w:p w14:paraId="64B789A2"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7027EA42" w14:textId="77777777" w:rsidR="007971B8" w:rsidRPr="00671FF9" w:rsidRDefault="007971B8" w:rsidP="007971B8">
            <w:pPr>
              <w:suppressAutoHyphens w:val="0"/>
              <w:jc w:val="center"/>
              <w:rPr>
                <w:rFonts w:cs="Times New Roman"/>
                <w:lang w:eastAsia="ru-RU"/>
              </w:rPr>
            </w:pPr>
            <w:r w:rsidRPr="00671FF9">
              <w:rPr>
                <w:rFonts w:cs="Times New Roman"/>
                <w:lang w:eastAsia="ru-RU"/>
              </w:rPr>
              <w:t>4</w:t>
            </w:r>
          </w:p>
        </w:tc>
      </w:tr>
      <w:tr w:rsidR="007971B8" w:rsidRPr="00671FF9" w14:paraId="226CBB1B" w14:textId="77777777" w:rsidTr="00023C0A">
        <w:trPr>
          <w:trHeight w:val="227"/>
          <w:jc w:val="center"/>
        </w:trPr>
        <w:tc>
          <w:tcPr>
            <w:tcW w:w="0" w:type="auto"/>
            <w:hideMark/>
          </w:tcPr>
          <w:p w14:paraId="7491CD40" w14:textId="77777777" w:rsidR="007971B8" w:rsidRPr="00671FF9" w:rsidRDefault="007971B8" w:rsidP="007971B8">
            <w:pPr>
              <w:suppressAutoHyphens w:val="0"/>
              <w:jc w:val="center"/>
              <w:rPr>
                <w:rFonts w:cs="Times New Roman"/>
                <w:lang w:eastAsia="ru-RU"/>
              </w:rPr>
            </w:pPr>
            <w:r w:rsidRPr="00671FF9">
              <w:rPr>
                <w:rFonts w:cs="Times New Roman"/>
                <w:lang w:eastAsia="ru-RU"/>
              </w:rPr>
              <w:t>8</w:t>
            </w:r>
          </w:p>
        </w:tc>
        <w:tc>
          <w:tcPr>
            <w:tcW w:w="0" w:type="auto"/>
            <w:hideMark/>
          </w:tcPr>
          <w:p w14:paraId="187BFC4D" w14:textId="77777777" w:rsidR="007971B8" w:rsidRPr="00671FF9" w:rsidRDefault="00D030FD" w:rsidP="007971B8">
            <w:pPr>
              <w:suppressAutoHyphens w:val="0"/>
              <w:jc w:val="center"/>
              <w:rPr>
                <w:rFonts w:cs="Times New Roman"/>
                <w:lang w:eastAsia="ru-RU"/>
              </w:rPr>
            </w:pPr>
            <w:hyperlink r:id="rId39" w:tooltip="Белоозеро (Тульская область) (страница отсутствует)" w:history="1">
              <w:r w:rsidR="007971B8" w:rsidRPr="00671FF9">
                <w:rPr>
                  <w:rFonts w:cs="Times New Roman"/>
                  <w:u w:val="single"/>
                  <w:lang w:eastAsia="ru-RU"/>
                </w:rPr>
                <w:t>Белоозеро</w:t>
              </w:r>
            </w:hyperlink>
          </w:p>
        </w:tc>
        <w:tc>
          <w:tcPr>
            <w:tcW w:w="0" w:type="auto"/>
            <w:hideMark/>
          </w:tcPr>
          <w:p w14:paraId="678AC6C0"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51F7971B" w14:textId="77777777" w:rsidR="007971B8" w:rsidRPr="00671FF9" w:rsidRDefault="007971B8" w:rsidP="007971B8">
            <w:pPr>
              <w:suppressAutoHyphens w:val="0"/>
              <w:jc w:val="center"/>
              <w:rPr>
                <w:rFonts w:cs="Times New Roman"/>
                <w:lang w:eastAsia="ru-RU"/>
              </w:rPr>
            </w:pPr>
            <w:r w:rsidRPr="00671FF9">
              <w:rPr>
                <w:rFonts w:cs="Times New Roman"/>
                <w:lang w:eastAsia="ru-RU"/>
              </w:rPr>
              <w:t>71</w:t>
            </w:r>
          </w:p>
        </w:tc>
      </w:tr>
      <w:tr w:rsidR="007971B8" w:rsidRPr="00671FF9" w14:paraId="42C8DF9C" w14:textId="77777777" w:rsidTr="00023C0A">
        <w:trPr>
          <w:trHeight w:val="227"/>
          <w:jc w:val="center"/>
        </w:trPr>
        <w:tc>
          <w:tcPr>
            <w:tcW w:w="0" w:type="auto"/>
            <w:hideMark/>
          </w:tcPr>
          <w:p w14:paraId="4052BB8C" w14:textId="77777777" w:rsidR="007971B8" w:rsidRPr="00671FF9" w:rsidRDefault="007971B8" w:rsidP="007971B8">
            <w:pPr>
              <w:suppressAutoHyphens w:val="0"/>
              <w:jc w:val="center"/>
              <w:rPr>
                <w:rFonts w:cs="Times New Roman"/>
                <w:lang w:eastAsia="ru-RU"/>
              </w:rPr>
            </w:pPr>
            <w:r w:rsidRPr="00671FF9">
              <w:rPr>
                <w:rFonts w:cs="Times New Roman"/>
                <w:lang w:eastAsia="ru-RU"/>
              </w:rPr>
              <w:t>9</w:t>
            </w:r>
          </w:p>
        </w:tc>
        <w:tc>
          <w:tcPr>
            <w:tcW w:w="0" w:type="auto"/>
            <w:hideMark/>
          </w:tcPr>
          <w:p w14:paraId="40F1C14D" w14:textId="77777777" w:rsidR="007971B8" w:rsidRPr="00671FF9" w:rsidRDefault="00D030FD" w:rsidP="007971B8">
            <w:pPr>
              <w:suppressAutoHyphens w:val="0"/>
              <w:jc w:val="center"/>
              <w:rPr>
                <w:rFonts w:cs="Times New Roman"/>
                <w:lang w:eastAsia="ru-RU"/>
              </w:rPr>
            </w:pPr>
            <w:hyperlink r:id="rId40" w:tooltip="Березовка (Кимовский район)" w:history="1">
              <w:r w:rsidR="007971B8" w:rsidRPr="00671FF9">
                <w:rPr>
                  <w:rFonts w:cs="Times New Roman"/>
                  <w:u w:val="single"/>
                  <w:lang w:eastAsia="ru-RU"/>
                </w:rPr>
                <w:t>Березовка</w:t>
              </w:r>
            </w:hyperlink>
          </w:p>
        </w:tc>
        <w:tc>
          <w:tcPr>
            <w:tcW w:w="0" w:type="auto"/>
            <w:hideMark/>
          </w:tcPr>
          <w:p w14:paraId="15917FD7"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09E21EEB" w14:textId="77777777" w:rsidR="007971B8" w:rsidRPr="00671FF9" w:rsidRDefault="007971B8" w:rsidP="007971B8">
            <w:pPr>
              <w:suppressAutoHyphens w:val="0"/>
              <w:jc w:val="center"/>
              <w:rPr>
                <w:rFonts w:cs="Times New Roman"/>
                <w:lang w:eastAsia="ru-RU"/>
              </w:rPr>
            </w:pPr>
            <w:r w:rsidRPr="00671FF9">
              <w:rPr>
                <w:rFonts w:cs="Times New Roman"/>
                <w:lang w:eastAsia="ru-RU"/>
              </w:rPr>
              <w:t>27</w:t>
            </w:r>
          </w:p>
        </w:tc>
      </w:tr>
      <w:tr w:rsidR="007971B8" w:rsidRPr="00671FF9" w14:paraId="6DD70656" w14:textId="77777777" w:rsidTr="00023C0A">
        <w:trPr>
          <w:trHeight w:val="227"/>
          <w:jc w:val="center"/>
        </w:trPr>
        <w:tc>
          <w:tcPr>
            <w:tcW w:w="0" w:type="auto"/>
            <w:hideMark/>
          </w:tcPr>
          <w:p w14:paraId="2F372D07" w14:textId="77777777" w:rsidR="007971B8" w:rsidRPr="00671FF9" w:rsidRDefault="007971B8" w:rsidP="007971B8">
            <w:pPr>
              <w:suppressAutoHyphens w:val="0"/>
              <w:jc w:val="center"/>
              <w:rPr>
                <w:rFonts w:cs="Times New Roman"/>
                <w:lang w:eastAsia="ru-RU"/>
              </w:rPr>
            </w:pPr>
            <w:r w:rsidRPr="00671FF9">
              <w:rPr>
                <w:rFonts w:cs="Times New Roman"/>
                <w:lang w:eastAsia="ru-RU"/>
              </w:rPr>
              <w:t>10</w:t>
            </w:r>
          </w:p>
        </w:tc>
        <w:tc>
          <w:tcPr>
            <w:tcW w:w="0" w:type="auto"/>
            <w:hideMark/>
          </w:tcPr>
          <w:p w14:paraId="72C738B6" w14:textId="77777777" w:rsidR="007971B8" w:rsidRPr="00671FF9" w:rsidRDefault="00D030FD" w:rsidP="007971B8">
            <w:pPr>
              <w:suppressAutoHyphens w:val="0"/>
              <w:jc w:val="center"/>
              <w:rPr>
                <w:rFonts w:cs="Times New Roman"/>
                <w:lang w:eastAsia="ru-RU"/>
              </w:rPr>
            </w:pPr>
            <w:hyperlink r:id="rId41" w:tooltip="Благовещенский (Тульская область) (страница отсутствует)" w:history="1">
              <w:r w:rsidR="007971B8" w:rsidRPr="00671FF9">
                <w:rPr>
                  <w:rFonts w:cs="Times New Roman"/>
                  <w:u w:val="single"/>
                  <w:lang w:eastAsia="ru-RU"/>
                </w:rPr>
                <w:t>Благовещенский</w:t>
              </w:r>
            </w:hyperlink>
          </w:p>
        </w:tc>
        <w:tc>
          <w:tcPr>
            <w:tcW w:w="0" w:type="auto"/>
            <w:hideMark/>
          </w:tcPr>
          <w:p w14:paraId="5FD78FC8"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6BB3DA9F" w14:textId="77777777" w:rsidR="007971B8" w:rsidRPr="00671FF9" w:rsidRDefault="007971B8" w:rsidP="007971B8">
            <w:pPr>
              <w:suppressAutoHyphens w:val="0"/>
              <w:jc w:val="center"/>
              <w:rPr>
                <w:rFonts w:cs="Times New Roman"/>
                <w:lang w:eastAsia="ru-RU"/>
              </w:rPr>
            </w:pPr>
            <w:r w:rsidRPr="00671FF9">
              <w:rPr>
                <w:rFonts w:cs="Times New Roman"/>
                <w:lang w:eastAsia="ru-RU"/>
              </w:rPr>
              <w:t>13</w:t>
            </w:r>
          </w:p>
        </w:tc>
      </w:tr>
      <w:tr w:rsidR="007971B8" w:rsidRPr="00671FF9" w14:paraId="1641E74D" w14:textId="77777777" w:rsidTr="00023C0A">
        <w:trPr>
          <w:trHeight w:val="227"/>
          <w:jc w:val="center"/>
        </w:trPr>
        <w:tc>
          <w:tcPr>
            <w:tcW w:w="0" w:type="auto"/>
            <w:hideMark/>
          </w:tcPr>
          <w:p w14:paraId="6D1B05C1" w14:textId="77777777" w:rsidR="007971B8" w:rsidRPr="00671FF9" w:rsidRDefault="007971B8" w:rsidP="007971B8">
            <w:pPr>
              <w:suppressAutoHyphens w:val="0"/>
              <w:jc w:val="center"/>
              <w:rPr>
                <w:rFonts w:cs="Times New Roman"/>
                <w:lang w:eastAsia="ru-RU"/>
              </w:rPr>
            </w:pPr>
            <w:r w:rsidRPr="00671FF9">
              <w:rPr>
                <w:rFonts w:cs="Times New Roman"/>
                <w:lang w:eastAsia="ru-RU"/>
              </w:rPr>
              <w:t>11</w:t>
            </w:r>
          </w:p>
        </w:tc>
        <w:tc>
          <w:tcPr>
            <w:tcW w:w="0" w:type="auto"/>
            <w:hideMark/>
          </w:tcPr>
          <w:p w14:paraId="40B8A856" w14:textId="77777777" w:rsidR="007971B8" w:rsidRPr="00671FF9" w:rsidRDefault="00D030FD" w:rsidP="007971B8">
            <w:pPr>
              <w:suppressAutoHyphens w:val="0"/>
              <w:jc w:val="center"/>
              <w:rPr>
                <w:rFonts w:cs="Times New Roman"/>
                <w:lang w:eastAsia="ru-RU"/>
              </w:rPr>
            </w:pPr>
            <w:hyperlink r:id="rId42" w:tooltip="Веселый Луг (страница отсутствует)" w:history="1">
              <w:r w:rsidR="007971B8" w:rsidRPr="00671FF9">
                <w:rPr>
                  <w:rFonts w:cs="Times New Roman"/>
                  <w:u w:val="single"/>
                  <w:lang w:eastAsia="ru-RU"/>
                </w:rPr>
                <w:t>Веселый Луг</w:t>
              </w:r>
            </w:hyperlink>
          </w:p>
        </w:tc>
        <w:tc>
          <w:tcPr>
            <w:tcW w:w="0" w:type="auto"/>
            <w:hideMark/>
          </w:tcPr>
          <w:p w14:paraId="071EC263"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42140CF5" w14:textId="77777777" w:rsidR="007971B8" w:rsidRPr="00671FF9" w:rsidRDefault="007971B8" w:rsidP="007971B8">
            <w:pPr>
              <w:suppressAutoHyphens w:val="0"/>
              <w:jc w:val="center"/>
              <w:rPr>
                <w:rFonts w:cs="Times New Roman"/>
                <w:lang w:eastAsia="ru-RU"/>
              </w:rPr>
            </w:pPr>
            <w:r w:rsidRPr="00671FF9">
              <w:rPr>
                <w:rFonts w:cs="Times New Roman"/>
                <w:lang w:eastAsia="ru-RU"/>
              </w:rPr>
              <w:t>11</w:t>
            </w:r>
          </w:p>
        </w:tc>
      </w:tr>
      <w:tr w:rsidR="007971B8" w:rsidRPr="00671FF9" w14:paraId="35D9EBCA" w14:textId="77777777" w:rsidTr="00023C0A">
        <w:trPr>
          <w:trHeight w:val="227"/>
          <w:jc w:val="center"/>
        </w:trPr>
        <w:tc>
          <w:tcPr>
            <w:tcW w:w="0" w:type="auto"/>
            <w:hideMark/>
          </w:tcPr>
          <w:p w14:paraId="795335B5" w14:textId="77777777" w:rsidR="007971B8" w:rsidRPr="00671FF9" w:rsidRDefault="007971B8" w:rsidP="007971B8">
            <w:pPr>
              <w:suppressAutoHyphens w:val="0"/>
              <w:jc w:val="center"/>
              <w:rPr>
                <w:rFonts w:cs="Times New Roman"/>
                <w:lang w:eastAsia="ru-RU"/>
              </w:rPr>
            </w:pPr>
            <w:r w:rsidRPr="00671FF9">
              <w:rPr>
                <w:rFonts w:cs="Times New Roman"/>
                <w:lang w:eastAsia="ru-RU"/>
              </w:rPr>
              <w:t>12</w:t>
            </w:r>
          </w:p>
        </w:tc>
        <w:tc>
          <w:tcPr>
            <w:tcW w:w="0" w:type="auto"/>
            <w:hideMark/>
          </w:tcPr>
          <w:p w14:paraId="08405E90" w14:textId="77777777" w:rsidR="007971B8" w:rsidRPr="00671FF9" w:rsidRDefault="00D030FD" w:rsidP="007971B8">
            <w:pPr>
              <w:suppressAutoHyphens w:val="0"/>
              <w:jc w:val="center"/>
              <w:rPr>
                <w:rFonts w:cs="Times New Roman"/>
                <w:lang w:eastAsia="ru-RU"/>
              </w:rPr>
            </w:pPr>
            <w:hyperlink r:id="rId43" w:tooltip="Возрождение (Тульская область) (страница отсутствует)" w:history="1">
              <w:r w:rsidR="007971B8" w:rsidRPr="00671FF9">
                <w:rPr>
                  <w:rFonts w:cs="Times New Roman"/>
                  <w:u w:val="single"/>
                  <w:lang w:eastAsia="ru-RU"/>
                </w:rPr>
                <w:t>Возрождение</w:t>
              </w:r>
            </w:hyperlink>
          </w:p>
        </w:tc>
        <w:tc>
          <w:tcPr>
            <w:tcW w:w="0" w:type="auto"/>
            <w:hideMark/>
          </w:tcPr>
          <w:p w14:paraId="28786CE4"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2EF6319C" w14:textId="77777777" w:rsidR="007971B8" w:rsidRPr="00671FF9" w:rsidRDefault="007971B8" w:rsidP="007971B8">
            <w:pPr>
              <w:suppressAutoHyphens w:val="0"/>
              <w:jc w:val="center"/>
              <w:rPr>
                <w:rFonts w:cs="Times New Roman"/>
                <w:lang w:eastAsia="ru-RU"/>
              </w:rPr>
            </w:pPr>
            <w:r w:rsidRPr="00671FF9">
              <w:rPr>
                <w:rFonts w:cs="Times New Roman"/>
                <w:lang w:eastAsia="ru-RU"/>
              </w:rPr>
              <w:t>4</w:t>
            </w:r>
          </w:p>
        </w:tc>
      </w:tr>
      <w:tr w:rsidR="007971B8" w:rsidRPr="00671FF9" w14:paraId="0FF669E7" w14:textId="77777777" w:rsidTr="00023C0A">
        <w:trPr>
          <w:trHeight w:val="227"/>
          <w:jc w:val="center"/>
        </w:trPr>
        <w:tc>
          <w:tcPr>
            <w:tcW w:w="0" w:type="auto"/>
            <w:hideMark/>
          </w:tcPr>
          <w:p w14:paraId="04376E1E" w14:textId="77777777" w:rsidR="007971B8" w:rsidRPr="00671FF9" w:rsidRDefault="007971B8" w:rsidP="007971B8">
            <w:pPr>
              <w:suppressAutoHyphens w:val="0"/>
              <w:jc w:val="center"/>
              <w:rPr>
                <w:rFonts w:cs="Times New Roman"/>
                <w:lang w:eastAsia="ru-RU"/>
              </w:rPr>
            </w:pPr>
            <w:r w:rsidRPr="00671FF9">
              <w:rPr>
                <w:rFonts w:cs="Times New Roman"/>
                <w:lang w:eastAsia="ru-RU"/>
              </w:rPr>
              <w:t>13</w:t>
            </w:r>
          </w:p>
        </w:tc>
        <w:tc>
          <w:tcPr>
            <w:tcW w:w="0" w:type="auto"/>
            <w:hideMark/>
          </w:tcPr>
          <w:p w14:paraId="5D881E2F" w14:textId="77777777" w:rsidR="007971B8" w:rsidRPr="00671FF9" w:rsidRDefault="00D030FD" w:rsidP="007971B8">
            <w:pPr>
              <w:suppressAutoHyphens w:val="0"/>
              <w:jc w:val="center"/>
              <w:rPr>
                <w:rFonts w:cs="Times New Roman"/>
                <w:lang w:eastAsia="ru-RU"/>
              </w:rPr>
            </w:pPr>
            <w:hyperlink r:id="rId44" w:tooltip="Галицкое (Тульская область) (страница отсутствует)" w:history="1">
              <w:r w:rsidR="007971B8" w:rsidRPr="00671FF9">
                <w:rPr>
                  <w:rFonts w:cs="Times New Roman"/>
                  <w:u w:val="single"/>
                  <w:lang w:eastAsia="ru-RU"/>
                </w:rPr>
                <w:t>Галицкое</w:t>
              </w:r>
            </w:hyperlink>
          </w:p>
        </w:tc>
        <w:tc>
          <w:tcPr>
            <w:tcW w:w="0" w:type="auto"/>
            <w:hideMark/>
          </w:tcPr>
          <w:p w14:paraId="49FACE23"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35C2DF1F" w14:textId="77777777" w:rsidR="007971B8" w:rsidRPr="00671FF9" w:rsidRDefault="007971B8" w:rsidP="007971B8">
            <w:pPr>
              <w:suppressAutoHyphens w:val="0"/>
              <w:jc w:val="center"/>
              <w:rPr>
                <w:rFonts w:cs="Times New Roman"/>
                <w:lang w:eastAsia="ru-RU"/>
              </w:rPr>
            </w:pPr>
            <w:r w:rsidRPr="00671FF9">
              <w:rPr>
                <w:rFonts w:cs="Times New Roman"/>
                <w:lang w:eastAsia="ru-RU"/>
              </w:rPr>
              <w:t>12</w:t>
            </w:r>
          </w:p>
        </w:tc>
      </w:tr>
      <w:tr w:rsidR="007971B8" w:rsidRPr="00671FF9" w14:paraId="374FE814" w14:textId="77777777" w:rsidTr="00023C0A">
        <w:trPr>
          <w:trHeight w:val="227"/>
          <w:jc w:val="center"/>
        </w:trPr>
        <w:tc>
          <w:tcPr>
            <w:tcW w:w="0" w:type="auto"/>
            <w:hideMark/>
          </w:tcPr>
          <w:p w14:paraId="7B497AE3" w14:textId="77777777" w:rsidR="007971B8" w:rsidRPr="00671FF9" w:rsidRDefault="007971B8" w:rsidP="007971B8">
            <w:pPr>
              <w:suppressAutoHyphens w:val="0"/>
              <w:jc w:val="center"/>
              <w:rPr>
                <w:rFonts w:cs="Times New Roman"/>
                <w:lang w:eastAsia="ru-RU"/>
              </w:rPr>
            </w:pPr>
            <w:r w:rsidRPr="00671FF9">
              <w:rPr>
                <w:rFonts w:cs="Times New Roman"/>
                <w:lang w:eastAsia="ru-RU"/>
              </w:rPr>
              <w:t>14</w:t>
            </w:r>
          </w:p>
        </w:tc>
        <w:tc>
          <w:tcPr>
            <w:tcW w:w="0" w:type="auto"/>
            <w:hideMark/>
          </w:tcPr>
          <w:p w14:paraId="4CFC4A9A" w14:textId="77777777" w:rsidR="007971B8" w:rsidRPr="00671FF9" w:rsidRDefault="00D030FD" w:rsidP="007971B8">
            <w:pPr>
              <w:suppressAutoHyphens w:val="0"/>
              <w:jc w:val="center"/>
              <w:rPr>
                <w:rFonts w:cs="Times New Roman"/>
                <w:lang w:eastAsia="ru-RU"/>
              </w:rPr>
            </w:pPr>
            <w:hyperlink r:id="rId45" w:tooltip="Горки (Новольвовское сельское поселение) (страница отсутствует)" w:history="1">
              <w:r w:rsidR="007971B8" w:rsidRPr="00671FF9">
                <w:rPr>
                  <w:rFonts w:cs="Times New Roman"/>
                  <w:u w:val="single"/>
                  <w:lang w:eastAsia="ru-RU"/>
                </w:rPr>
                <w:t>Горки</w:t>
              </w:r>
            </w:hyperlink>
          </w:p>
        </w:tc>
        <w:tc>
          <w:tcPr>
            <w:tcW w:w="0" w:type="auto"/>
            <w:hideMark/>
          </w:tcPr>
          <w:p w14:paraId="05C6E4C5"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3A42FF7B" w14:textId="77777777" w:rsidR="007971B8" w:rsidRPr="00671FF9" w:rsidRDefault="007971B8" w:rsidP="007971B8">
            <w:pPr>
              <w:suppressAutoHyphens w:val="0"/>
              <w:jc w:val="center"/>
              <w:rPr>
                <w:rFonts w:cs="Times New Roman"/>
                <w:lang w:eastAsia="ru-RU"/>
              </w:rPr>
            </w:pPr>
            <w:r w:rsidRPr="00671FF9">
              <w:rPr>
                <w:rFonts w:cs="Times New Roman"/>
                <w:lang w:eastAsia="ru-RU"/>
              </w:rPr>
              <w:t>0</w:t>
            </w:r>
          </w:p>
        </w:tc>
      </w:tr>
      <w:tr w:rsidR="007971B8" w:rsidRPr="00671FF9" w14:paraId="5C03625D" w14:textId="77777777" w:rsidTr="00023C0A">
        <w:trPr>
          <w:trHeight w:val="227"/>
          <w:jc w:val="center"/>
        </w:trPr>
        <w:tc>
          <w:tcPr>
            <w:tcW w:w="0" w:type="auto"/>
            <w:hideMark/>
          </w:tcPr>
          <w:p w14:paraId="0F870B4E" w14:textId="77777777" w:rsidR="007971B8" w:rsidRPr="00671FF9" w:rsidRDefault="007971B8" w:rsidP="007971B8">
            <w:pPr>
              <w:suppressAutoHyphens w:val="0"/>
              <w:jc w:val="center"/>
              <w:rPr>
                <w:rFonts w:cs="Times New Roman"/>
                <w:lang w:eastAsia="ru-RU"/>
              </w:rPr>
            </w:pPr>
            <w:r w:rsidRPr="00671FF9">
              <w:rPr>
                <w:rFonts w:cs="Times New Roman"/>
                <w:lang w:eastAsia="ru-RU"/>
              </w:rPr>
              <w:t>15</w:t>
            </w:r>
          </w:p>
        </w:tc>
        <w:tc>
          <w:tcPr>
            <w:tcW w:w="0" w:type="auto"/>
            <w:hideMark/>
          </w:tcPr>
          <w:p w14:paraId="4AC9601D" w14:textId="77777777" w:rsidR="007971B8" w:rsidRPr="00671FF9" w:rsidRDefault="00D030FD" w:rsidP="007971B8">
            <w:pPr>
              <w:suppressAutoHyphens w:val="0"/>
              <w:jc w:val="center"/>
              <w:rPr>
                <w:rFonts w:cs="Times New Roman"/>
                <w:lang w:eastAsia="ru-RU"/>
              </w:rPr>
            </w:pPr>
            <w:hyperlink r:id="rId46" w:tooltip="Гранки (Кимовский район) (страница отсутствует)" w:history="1">
              <w:r w:rsidR="007971B8" w:rsidRPr="00671FF9">
                <w:rPr>
                  <w:rFonts w:cs="Times New Roman"/>
                  <w:u w:val="single"/>
                  <w:lang w:eastAsia="ru-RU"/>
                </w:rPr>
                <w:t>Гранки</w:t>
              </w:r>
            </w:hyperlink>
          </w:p>
        </w:tc>
        <w:tc>
          <w:tcPr>
            <w:tcW w:w="0" w:type="auto"/>
            <w:hideMark/>
          </w:tcPr>
          <w:p w14:paraId="2A791BE4" w14:textId="77777777" w:rsidR="007971B8" w:rsidRPr="00671FF9" w:rsidRDefault="007971B8" w:rsidP="007971B8">
            <w:pPr>
              <w:suppressAutoHyphens w:val="0"/>
              <w:jc w:val="center"/>
              <w:rPr>
                <w:rFonts w:cs="Times New Roman"/>
                <w:lang w:eastAsia="ru-RU"/>
              </w:rPr>
            </w:pPr>
            <w:r w:rsidRPr="00671FF9">
              <w:rPr>
                <w:rFonts w:cs="Times New Roman"/>
                <w:lang w:eastAsia="ru-RU"/>
              </w:rPr>
              <w:t>село</w:t>
            </w:r>
          </w:p>
        </w:tc>
        <w:tc>
          <w:tcPr>
            <w:tcW w:w="0" w:type="auto"/>
            <w:hideMark/>
          </w:tcPr>
          <w:p w14:paraId="032FCE20" w14:textId="77777777" w:rsidR="007971B8" w:rsidRPr="00671FF9" w:rsidRDefault="007971B8" w:rsidP="007971B8">
            <w:pPr>
              <w:suppressAutoHyphens w:val="0"/>
              <w:jc w:val="center"/>
              <w:rPr>
                <w:rFonts w:cs="Times New Roman"/>
                <w:lang w:eastAsia="ru-RU"/>
              </w:rPr>
            </w:pPr>
            <w:r w:rsidRPr="00671FF9">
              <w:rPr>
                <w:rFonts w:cs="Times New Roman"/>
                <w:lang w:eastAsia="ru-RU"/>
              </w:rPr>
              <w:t>168</w:t>
            </w:r>
          </w:p>
        </w:tc>
      </w:tr>
      <w:tr w:rsidR="007971B8" w:rsidRPr="00671FF9" w14:paraId="73D546C3" w14:textId="77777777" w:rsidTr="00023C0A">
        <w:trPr>
          <w:trHeight w:val="227"/>
          <w:jc w:val="center"/>
        </w:trPr>
        <w:tc>
          <w:tcPr>
            <w:tcW w:w="0" w:type="auto"/>
            <w:hideMark/>
          </w:tcPr>
          <w:p w14:paraId="08E1613C" w14:textId="77777777" w:rsidR="007971B8" w:rsidRPr="00671FF9" w:rsidRDefault="007971B8" w:rsidP="007971B8">
            <w:pPr>
              <w:suppressAutoHyphens w:val="0"/>
              <w:jc w:val="center"/>
              <w:rPr>
                <w:rFonts w:cs="Times New Roman"/>
                <w:lang w:eastAsia="ru-RU"/>
              </w:rPr>
            </w:pPr>
            <w:r w:rsidRPr="00671FF9">
              <w:rPr>
                <w:rFonts w:cs="Times New Roman"/>
                <w:lang w:eastAsia="ru-RU"/>
              </w:rPr>
              <w:t>16</w:t>
            </w:r>
          </w:p>
        </w:tc>
        <w:tc>
          <w:tcPr>
            <w:tcW w:w="0" w:type="auto"/>
            <w:hideMark/>
          </w:tcPr>
          <w:p w14:paraId="495BDDF0" w14:textId="77777777" w:rsidR="007971B8" w:rsidRPr="00671FF9" w:rsidRDefault="00D030FD" w:rsidP="007971B8">
            <w:pPr>
              <w:suppressAutoHyphens w:val="0"/>
              <w:jc w:val="center"/>
              <w:rPr>
                <w:rFonts w:cs="Times New Roman"/>
                <w:lang w:eastAsia="ru-RU"/>
              </w:rPr>
            </w:pPr>
            <w:hyperlink r:id="rId47" w:tooltip="Дружба (Кимовский район) (страница отсутствует)" w:history="1">
              <w:r w:rsidR="007971B8" w:rsidRPr="00671FF9">
                <w:rPr>
                  <w:rFonts w:cs="Times New Roman"/>
                  <w:u w:val="single"/>
                  <w:lang w:eastAsia="ru-RU"/>
                </w:rPr>
                <w:t>Дружба</w:t>
              </w:r>
            </w:hyperlink>
          </w:p>
        </w:tc>
        <w:tc>
          <w:tcPr>
            <w:tcW w:w="0" w:type="auto"/>
            <w:hideMark/>
          </w:tcPr>
          <w:p w14:paraId="645E214B"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0A3023AC" w14:textId="77777777" w:rsidR="007971B8" w:rsidRPr="00671FF9" w:rsidRDefault="007971B8" w:rsidP="007971B8">
            <w:pPr>
              <w:suppressAutoHyphens w:val="0"/>
              <w:jc w:val="center"/>
              <w:rPr>
                <w:rFonts w:cs="Times New Roman"/>
                <w:lang w:eastAsia="ru-RU"/>
              </w:rPr>
            </w:pPr>
            <w:r w:rsidRPr="00671FF9">
              <w:rPr>
                <w:rFonts w:cs="Times New Roman"/>
                <w:lang w:eastAsia="ru-RU"/>
              </w:rPr>
              <w:t>0</w:t>
            </w:r>
          </w:p>
        </w:tc>
      </w:tr>
      <w:tr w:rsidR="007971B8" w:rsidRPr="00671FF9" w14:paraId="366D4EBA" w14:textId="77777777" w:rsidTr="00023C0A">
        <w:trPr>
          <w:trHeight w:val="227"/>
          <w:jc w:val="center"/>
        </w:trPr>
        <w:tc>
          <w:tcPr>
            <w:tcW w:w="0" w:type="auto"/>
            <w:hideMark/>
          </w:tcPr>
          <w:p w14:paraId="58089967" w14:textId="77777777" w:rsidR="007971B8" w:rsidRPr="00671FF9" w:rsidRDefault="007971B8" w:rsidP="007971B8">
            <w:pPr>
              <w:suppressAutoHyphens w:val="0"/>
              <w:jc w:val="center"/>
              <w:rPr>
                <w:rFonts w:cs="Times New Roman"/>
                <w:lang w:eastAsia="ru-RU"/>
              </w:rPr>
            </w:pPr>
            <w:r w:rsidRPr="00671FF9">
              <w:rPr>
                <w:rFonts w:cs="Times New Roman"/>
                <w:lang w:eastAsia="ru-RU"/>
              </w:rPr>
              <w:t>17</w:t>
            </w:r>
          </w:p>
        </w:tc>
        <w:tc>
          <w:tcPr>
            <w:tcW w:w="0" w:type="auto"/>
            <w:hideMark/>
          </w:tcPr>
          <w:p w14:paraId="5CF1FA47" w14:textId="77777777" w:rsidR="007971B8" w:rsidRPr="00671FF9" w:rsidRDefault="00D030FD" w:rsidP="007971B8">
            <w:pPr>
              <w:suppressAutoHyphens w:val="0"/>
              <w:jc w:val="center"/>
              <w:rPr>
                <w:rFonts w:cs="Times New Roman"/>
                <w:lang w:eastAsia="ru-RU"/>
              </w:rPr>
            </w:pPr>
            <w:hyperlink r:id="rId48" w:tooltip="Дружное (Тульская область)" w:history="1">
              <w:r w:rsidR="007971B8" w:rsidRPr="00671FF9">
                <w:rPr>
                  <w:rFonts w:cs="Times New Roman"/>
                  <w:u w:val="single"/>
                  <w:lang w:eastAsia="ru-RU"/>
                </w:rPr>
                <w:t>Дружное</w:t>
              </w:r>
            </w:hyperlink>
          </w:p>
        </w:tc>
        <w:tc>
          <w:tcPr>
            <w:tcW w:w="0" w:type="auto"/>
            <w:hideMark/>
          </w:tcPr>
          <w:p w14:paraId="4A1B6B48"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18EF7BCE" w14:textId="77777777" w:rsidR="007971B8" w:rsidRPr="00671FF9" w:rsidRDefault="007971B8" w:rsidP="007971B8">
            <w:pPr>
              <w:suppressAutoHyphens w:val="0"/>
              <w:jc w:val="center"/>
              <w:rPr>
                <w:rFonts w:cs="Times New Roman"/>
                <w:lang w:eastAsia="ru-RU"/>
              </w:rPr>
            </w:pPr>
            <w:r w:rsidRPr="00671FF9">
              <w:rPr>
                <w:rFonts w:cs="Times New Roman"/>
                <w:lang w:eastAsia="ru-RU"/>
              </w:rPr>
              <w:t>5</w:t>
            </w:r>
          </w:p>
        </w:tc>
      </w:tr>
      <w:tr w:rsidR="007971B8" w:rsidRPr="00671FF9" w14:paraId="5058F452" w14:textId="77777777" w:rsidTr="00023C0A">
        <w:trPr>
          <w:trHeight w:val="227"/>
          <w:jc w:val="center"/>
        </w:trPr>
        <w:tc>
          <w:tcPr>
            <w:tcW w:w="0" w:type="auto"/>
            <w:hideMark/>
          </w:tcPr>
          <w:p w14:paraId="1A71F496" w14:textId="77777777" w:rsidR="007971B8" w:rsidRPr="00671FF9" w:rsidRDefault="007971B8" w:rsidP="007971B8">
            <w:pPr>
              <w:suppressAutoHyphens w:val="0"/>
              <w:jc w:val="center"/>
              <w:rPr>
                <w:rFonts w:cs="Times New Roman"/>
                <w:lang w:eastAsia="ru-RU"/>
              </w:rPr>
            </w:pPr>
            <w:r w:rsidRPr="00671FF9">
              <w:rPr>
                <w:rFonts w:cs="Times New Roman"/>
                <w:lang w:eastAsia="ru-RU"/>
              </w:rPr>
              <w:t>18</w:t>
            </w:r>
          </w:p>
        </w:tc>
        <w:tc>
          <w:tcPr>
            <w:tcW w:w="0" w:type="auto"/>
            <w:hideMark/>
          </w:tcPr>
          <w:p w14:paraId="20C0EF1E" w14:textId="77777777" w:rsidR="007971B8" w:rsidRPr="00671FF9" w:rsidRDefault="00D030FD" w:rsidP="007971B8">
            <w:pPr>
              <w:suppressAutoHyphens w:val="0"/>
              <w:jc w:val="center"/>
              <w:rPr>
                <w:rFonts w:cs="Times New Roman"/>
                <w:lang w:eastAsia="ru-RU"/>
              </w:rPr>
            </w:pPr>
            <w:hyperlink r:id="rId49" w:tooltip="Дудкино (Тульская область) (страница отсутствует)" w:history="1">
              <w:r w:rsidR="007971B8" w:rsidRPr="00671FF9">
                <w:rPr>
                  <w:rFonts w:cs="Times New Roman"/>
                  <w:u w:val="single"/>
                  <w:lang w:eastAsia="ru-RU"/>
                </w:rPr>
                <w:t>Дудкино</w:t>
              </w:r>
            </w:hyperlink>
          </w:p>
        </w:tc>
        <w:tc>
          <w:tcPr>
            <w:tcW w:w="0" w:type="auto"/>
            <w:hideMark/>
          </w:tcPr>
          <w:p w14:paraId="24A21676"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7944680F" w14:textId="77777777" w:rsidR="007971B8" w:rsidRPr="00671FF9" w:rsidRDefault="007971B8" w:rsidP="007971B8">
            <w:pPr>
              <w:suppressAutoHyphens w:val="0"/>
              <w:jc w:val="center"/>
              <w:rPr>
                <w:rFonts w:cs="Times New Roman"/>
                <w:lang w:eastAsia="ru-RU"/>
              </w:rPr>
            </w:pPr>
            <w:r w:rsidRPr="00671FF9">
              <w:rPr>
                <w:rFonts w:cs="Times New Roman"/>
                <w:lang w:eastAsia="ru-RU"/>
              </w:rPr>
              <w:t>74</w:t>
            </w:r>
          </w:p>
        </w:tc>
      </w:tr>
      <w:tr w:rsidR="007971B8" w:rsidRPr="00671FF9" w14:paraId="4B7CF7FD" w14:textId="77777777" w:rsidTr="00023C0A">
        <w:trPr>
          <w:trHeight w:val="227"/>
          <w:jc w:val="center"/>
        </w:trPr>
        <w:tc>
          <w:tcPr>
            <w:tcW w:w="0" w:type="auto"/>
            <w:hideMark/>
          </w:tcPr>
          <w:p w14:paraId="7FA1C4C7" w14:textId="77777777" w:rsidR="007971B8" w:rsidRPr="00671FF9" w:rsidRDefault="007971B8" w:rsidP="007971B8">
            <w:pPr>
              <w:suppressAutoHyphens w:val="0"/>
              <w:jc w:val="center"/>
              <w:rPr>
                <w:rFonts w:cs="Times New Roman"/>
                <w:lang w:eastAsia="ru-RU"/>
              </w:rPr>
            </w:pPr>
            <w:r w:rsidRPr="00671FF9">
              <w:rPr>
                <w:rFonts w:cs="Times New Roman"/>
                <w:lang w:eastAsia="ru-RU"/>
              </w:rPr>
              <w:t>19</w:t>
            </w:r>
          </w:p>
        </w:tc>
        <w:tc>
          <w:tcPr>
            <w:tcW w:w="0" w:type="auto"/>
            <w:hideMark/>
          </w:tcPr>
          <w:p w14:paraId="7C070212" w14:textId="77777777" w:rsidR="007971B8" w:rsidRPr="00671FF9" w:rsidRDefault="00D030FD" w:rsidP="007971B8">
            <w:pPr>
              <w:suppressAutoHyphens w:val="0"/>
              <w:jc w:val="center"/>
              <w:rPr>
                <w:rFonts w:cs="Times New Roman"/>
                <w:lang w:eastAsia="ru-RU"/>
              </w:rPr>
            </w:pPr>
            <w:hyperlink r:id="rId50" w:tooltip="Дурасово (Тульская область) (страница отсутствует)" w:history="1">
              <w:r w:rsidR="007971B8" w:rsidRPr="00671FF9">
                <w:rPr>
                  <w:rFonts w:cs="Times New Roman"/>
                  <w:u w:val="single"/>
                  <w:lang w:eastAsia="ru-RU"/>
                </w:rPr>
                <w:t>Дурасово</w:t>
              </w:r>
            </w:hyperlink>
          </w:p>
        </w:tc>
        <w:tc>
          <w:tcPr>
            <w:tcW w:w="0" w:type="auto"/>
            <w:hideMark/>
          </w:tcPr>
          <w:p w14:paraId="33E76F71"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50AB021D" w14:textId="77777777" w:rsidR="007971B8" w:rsidRPr="00671FF9" w:rsidRDefault="007971B8" w:rsidP="007971B8">
            <w:pPr>
              <w:suppressAutoHyphens w:val="0"/>
              <w:jc w:val="center"/>
              <w:rPr>
                <w:rFonts w:cs="Times New Roman"/>
                <w:lang w:eastAsia="ru-RU"/>
              </w:rPr>
            </w:pPr>
            <w:r w:rsidRPr="00671FF9">
              <w:rPr>
                <w:rFonts w:cs="Times New Roman"/>
                <w:lang w:eastAsia="ru-RU"/>
              </w:rPr>
              <w:t>28</w:t>
            </w:r>
          </w:p>
        </w:tc>
      </w:tr>
      <w:tr w:rsidR="007971B8" w:rsidRPr="00671FF9" w14:paraId="5CC3CC60" w14:textId="77777777" w:rsidTr="00023C0A">
        <w:trPr>
          <w:trHeight w:val="227"/>
          <w:jc w:val="center"/>
        </w:trPr>
        <w:tc>
          <w:tcPr>
            <w:tcW w:w="0" w:type="auto"/>
            <w:hideMark/>
          </w:tcPr>
          <w:p w14:paraId="14427C81" w14:textId="77777777" w:rsidR="007971B8" w:rsidRPr="00671FF9" w:rsidRDefault="007971B8" w:rsidP="007971B8">
            <w:pPr>
              <w:suppressAutoHyphens w:val="0"/>
              <w:jc w:val="center"/>
              <w:rPr>
                <w:rFonts w:cs="Times New Roman"/>
                <w:lang w:eastAsia="ru-RU"/>
              </w:rPr>
            </w:pPr>
            <w:r w:rsidRPr="00671FF9">
              <w:rPr>
                <w:rFonts w:cs="Times New Roman"/>
                <w:lang w:eastAsia="ru-RU"/>
              </w:rPr>
              <w:lastRenderedPageBreak/>
              <w:t>20</w:t>
            </w:r>
          </w:p>
        </w:tc>
        <w:tc>
          <w:tcPr>
            <w:tcW w:w="0" w:type="auto"/>
            <w:hideMark/>
          </w:tcPr>
          <w:p w14:paraId="55AF214D" w14:textId="77777777" w:rsidR="007971B8" w:rsidRPr="00671FF9" w:rsidRDefault="00D030FD" w:rsidP="007971B8">
            <w:pPr>
              <w:suppressAutoHyphens w:val="0"/>
              <w:jc w:val="center"/>
              <w:rPr>
                <w:rFonts w:cs="Times New Roman"/>
                <w:lang w:eastAsia="ru-RU"/>
              </w:rPr>
            </w:pPr>
            <w:hyperlink r:id="rId51" w:tooltip="Зиновка (Тульская область) (страница отсутствует)" w:history="1">
              <w:r w:rsidR="007971B8" w:rsidRPr="00671FF9">
                <w:rPr>
                  <w:rFonts w:cs="Times New Roman"/>
                  <w:u w:val="single"/>
                  <w:lang w:eastAsia="ru-RU"/>
                </w:rPr>
                <w:t>Зиновка</w:t>
              </w:r>
            </w:hyperlink>
          </w:p>
        </w:tc>
        <w:tc>
          <w:tcPr>
            <w:tcW w:w="0" w:type="auto"/>
            <w:hideMark/>
          </w:tcPr>
          <w:p w14:paraId="3A9D68E8"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43CE4F44" w14:textId="77777777" w:rsidR="007971B8" w:rsidRPr="00671FF9" w:rsidRDefault="007971B8" w:rsidP="007971B8">
            <w:pPr>
              <w:suppressAutoHyphens w:val="0"/>
              <w:jc w:val="center"/>
              <w:rPr>
                <w:rFonts w:cs="Times New Roman"/>
                <w:lang w:eastAsia="ru-RU"/>
              </w:rPr>
            </w:pPr>
            <w:r w:rsidRPr="00671FF9">
              <w:rPr>
                <w:rFonts w:cs="Times New Roman"/>
                <w:lang w:eastAsia="ru-RU"/>
              </w:rPr>
              <w:t>21</w:t>
            </w:r>
          </w:p>
        </w:tc>
      </w:tr>
      <w:tr w:rsidR="007971B8" w:rsidRPr="00671FF9" w14:paraId="1C56422A" w14:textId="77777777" w:rsidTr="00023C0A">
        <w:trPr>
          <w:trHeight w:val="227"/>
          <w:jc w:val="center"/>
        </w:trPr>
        <w:tc>
          <w:tcPr>
            <w:tcW w:w="0" w:type="auto"/>
            <w:hideMark/>
          </w:tcPr>
          <w:p w14:paraId="5E84758F" w14:textId="77777777" w:rsidR="007971B8" w:rsidRPr="00671FF9" w:rsidRDefault="007971B8" w:rsidP="007971B8">
            <w:pPr>
              <w:suppressAutoHyphens w:val="0"/>
              <w:jc w:val="center"/>
              <w:rPr>
                <w:rFonts w:cs="Times New Roman"/>
                <w:lang w:eastAsia="ru-RU"/>
              </w:rPr>
            </w:pPr>
            <w:r w:rsidRPr="00671FF9">
              <w:rPr>
                <w:rFonts w:cs="Times New Roman"/>
                <w:lang w:eastAsia="ru-RU"/>
              </w:rPr>
              <w:t>21</w:t>
            </w:r>
          </w:p>
        </w:tc>
        <w:tc>
          <w:tcPr>
            <w:tcW w:w="0" w:type="auto"/>
            <w:hideMark/>
          </w:tcPr>
          <w:p w14:paraId="1A9EE45D" w14:textId="77777777" w:rsidR="007971B8" w:rsidRPr="00671FF9" w:rsidRDefault="00D030FD" w:rsidP="007971B8">
            <w:pPr>
              <w:suppressAutoHyphens w:val="0"/>
              <w:jc w:val="center"/>
              <w:rPr>
                <w:rFonts w:cs="Times New Roman"/>
                <w:lang w:eastAsia="ru-RU"/>
              </w:rPr>
            </w:pPr>
            <w:hyperlink r:id="rId52" w:tooltip="Зубовка (Тульская область) (страница отсутствует)" w:history="1">
              <w:r w:rsidR="007971B8" w:rsidRPr="00671FF9">
                <w:rPr>
                  <w:rFonts w:cs="Times New Roman"/>
                  <w:u w:val="single"/>
                  <w:lang w:eastAsia="ru-RU"/>
                </w:rPr>
                <w:t>Зубовка</w:t>
              </w:r>
            </w:hyperlink>
          </w:p>
        </w:tc>
        <w:tc>
          <w:tcPr>
            <w:tcW w:w="0" w:type="auto"/>
            <w:hideMark/>
          </w:tcPr>
          <w:p w14:paraId="5CAB8F76"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3CAB8D3D" w14:textId="77777777" w:rsidR="007971B8" w:rsidRPr="00671FF9" w:rsidRDefault="007971B8" w:rsidP="007971B8">
            <w:pPr>
              <w:suppressAutoHyphens w:val="0"/>
              <w:jc w:val="center"/>
              <w:rPr>
                <w:rFonts w:cs="Times New Roman"/>
                <w:lang w:eastAsia="ru-RU"/>
              </w:rPr>
            </w:pPr>
            <w:r w:rsidRPr="00671FF9">
              <w:rPr>
                <w:rFonts w:cs="Times New Roman"/>
                <w:lang w:eastAsia="ru-RU"/>
              </w:rPr>
              <w:t>243</w:t>
            </w:r>
          </w:p>
        </w:tc>
      </w:tr>
      <w:tr w:rsidR="007971B8" w:rsidRPr="00671FF9" w14:paraId="6F18B102" w14:textId="77777777" w:rsidTr="00023C0A">
        <w:trPr>
          <w:trHeight w:val="227"/>
          <w:jc w:val="center"/>
        </w:trPr>
        <w:tc>
          <w:tcPr>
            <w:tcW w:w="0" w:type="auto"/>
            <w:hideMark/>
          </w:tcPr>
          <w:p w14:paraId="34351967" w14:textId="77777777" w:rsidR="007971B8" w:rsidRPr="00671FF9" w:rsidRDefault="007971B8" w:rsidP="007971B8">
            <w:pPr>
              <w:suppressAutoHyphens w:val="0"/>
              <w:jc w:val="center"/>
              <w:rPr>
                <w:rFonts w:cs="Times New Roman"/>
                <w:lang w:eastAsia="ru-RU"/>
              </w:rPr>
            </w:pPr>
            <w:r w:rsidRPr="00671FF9">
              <w:rPr>
                <w:rFonts w:cs="Times New Roman"/>
                <w:lang w:eastAsia="ru-RU"/>
              </w:rPr>
              <w:t>22</w:t>
            </w:r>
          </w:p>
        </w:tc>
        <w:tc>
          <w:tcPr>
            <w:tcW w:w="0" w:type="auto"/>
            <w:hideMark/>
          </w:tcPr>
          <w:p w14:paraId="741C5D94" w14:textId="77777777" w:rsidR="007971B8" w:rsidRPr="00671FF9" w:rsidRDefault="00D030FD" w:rsidP="007971B8">
            <w:pPr>
              <w:suppressAutoHyphens w:val="0"/>
              <w:jc w:val="center"/>
              <w:rPr>
                <w:rFonts w:cs="Times New Roman"/>
                <w:lang w:eastAsia="ru-RU"/>
              </w:rPr>
            </w:pPr>
            <w:hyperlink r:id="rId53" w:tooltip="Ивановка (Новольвовское сельское поселение) (страница отсутствует)" w:history="1">
              <w:r w:rsidR="007971B8" w:rsidRPr="00671FF9">
                <w:rPr>
                  <w:rFonts w:cs="Times New Roman"/>
                  <w:u w:val="single"/>
                  <w:lang w:eastAsia="ru-RU"/>
                </w:rPr>
                <w:t>Ивановка</w:t>
              </w:r>
            </w:hyperlink>
          </w:p>
        </w:tc>
        <w:tc>
          <w:tcPr>
            <w:tcW w:w="0" w:type="auto"/>
            <w:hideMark/>
          </w:tcPr>
          <w:p w14:paraId="7F3EFCCF"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2E758FC1" w14:textId="77777777" w:rsidR="007971B8" w:rsidRPr="00671FF9" w:rsidRDefault="007971B8" w:rsidP="007971B8">
            <w:pPr>
              <w:suppressAutoHyphens w:val="0"/>
              <w:jc w:val="center"/>
              <w:rPr>
                <w:rFonts w:cs="Times New Roman"/>
                <w:lang w:eastAsia="ru-RU"/>
              </w:rPr>
            </w:pPr>
            <w:r w:rsidRPr="00671FF9">
              <w:rPr>
                <w:rFonts w:cs="Times New Roman"/>
                <w:lang w:eastAsia="ru-RU"/>
              </w:rPr>
              <w:t>2</w:t>
            </w:r>
          </w:p>
        </w:tc>
      </w:tr>
      <w:tr w:rsidR="007971B8" w:rsidRPr="00671FF9" w14:paraId="0E92AAD1" w14:textId="77777777" w:rsidTr="00023C0A">
        <w:trPr>
          <w:trHeight w:val="227"/>
          <w:jc w:val="center"/>
        </w:trPr>
        <w:tc>
          <w:tcPr>
            <w:tcW w:w="0" w:type="auto"/>
            <w:hideMark/>
          </w:tcPr>
          <w:p w14:paraId="214B8806" w14:textId="77777777" w:rsidR="007971B8" w:rsidRPr="00671FF9" w:rsidRDefault="007971B8" w:rsidP="007971B8">
            <w:pPr>
              <w:suppressAutoHyphens w:val="0"/>
              <w:jc w:val="center"/>
              <w:rPr>
                <w:rFonts w:cs="Times New Roman"/>
                <w:lang w:eastAsia="ru-RU"/>
              </w:rPr>
            </w:pPr>
            <w:r w:rsidRPr="00671FF9">
              <w:rPr>
                <w:rFonts w:cs="Times New Roman"/>
                <w:lang w:eastAsia="ru-RU"/>
              </w:rPr>
              <w:t>23</w:t>
            </w:r>
          </w:p>
        </w:tc>
        <w:tc>
          <w:tcPr>
            <w:tcW w:w="0" w:type="auto"/>
            <w:hideMark/>
          </w:tcPr>
          <w:p w14:paraId="69AE100A" w14:textId="77777777" w:rsidR="007971B8" w:rsidRPr="00671FF9" w:rsidRDefault="00D030FD" w:rsidP="007971B8">
            <w:pPr>
              <w:suppressAutoHyphens w:val="0"/>
              <w:jc w:val="center"/>
              <w:rPr>
                <w:rFonts w:cs="Times New Roman"/>
                <w:lang w:eastAsia="ru-RU"/>
              </w:rPr>
            </w:pPr>
            <w:hyperlink r:id="rId54" w:tooltip="Ивановское (Кимовский район)" w:history="1">
              <w:r w:rsidR="007971B8" w:rsidRPr="00671FF9">
                <w:rPr>
                  <w:rFonts w:cs="Times New Roman"/>
                  <w:u w:val="single"/>
                  <w:lang w:eastAsia="ru-RU"/>
                </w:rPr>
                <w:t>Ивановское</w:t>
              </w:r>
            </w:hyperlink>
          </w:p>
        </w:tc>
        <w:tc>
          <w:tcPr>
            <w:tcW w:w="0" w:type="auto"/>
            <w:hideMark/>
          </w:tcPr>
          <w:p w14:paraId="55AA42DF" w14:textId="77777777" w:rsidR="007971B8" w:rsidRPr="00671FF9" w:rsidRDefault="007971B8" w:rsidP="007971B8">
            <w:pPr>
              <w:suppressAutoHyphens w:val="0"/>
              <w:jc w:val="center"/>
              <w:rPr>
                <w:rFonts w:cs="Times New Roman"/>
                <w:lang w:eastAsia="ru-RU"/>
              </w:rPr>
            </w:pPr>
            <w:r w:rsidRPr="00671FF9">
              <w:rPr>
                <w:rFonts w:cs="Times New Roman"/>
                <w:lang w:eastAsia="ru-RU"/>
              </w:rPr>
              <w:t>село</w:t>
            </w:r>
          </w:p>
        </w:tc>
        <w:tc>
          <w:tcPr>
            <w:tcW w:w="0" w:type="auto"/>
            <w:hideMark/>
          </w:tcPr>
          <w:p w14:paraId="7FD44CC9" w14:textId="77777777" w:rsidR="007971B8" w:rsidRPr="00671FF9" w:rsidRDefault="007971B8" w:rsidP="007971B8">
            <w:pPr>
              <w:suppressAutoHyphens w:val="0"/>
              <w:jc w:val="center"/>
              <w:rPr>
                <w:rFonts w:cs="Times New Roman"/>
                <w:lang w:eastAsia="ru-RU"/>
              </w:rPr>
            </w:pPr>
            <w:r w:rsidRPr="00671FF9">
              <w:rPr>
                <w:rFonts w:cs="Times New Roman"/>
                <w:lang w:eastAsia="ru-RU"/>
              </w:rPr>
              <w:t>23</w:t>
            </w:r>
          </w:p>
        </w:tc>
      </w:tr>
      <w:tr w:rsidR="007971B8" w:rsidRPr="00671FF9" w14:paraId="66F3E843" w14:textId="77777777" w:rsidTr="00023C0A">
        <w:trPr>
          <w:trHeight w:val="227"/>
          <w:jc w:val="center"/>
        </w:trPr>
        <w:tc>
          <w:tcPr>
            <w:tcW w:w="0" w:type="auto"/>
            <w:hideMark/>
          </w:tcPr>
          <w:p w14:paraId="2BAFC7B4" w14:textId="77777777" w:rsidR="007971B8" w:rsidRPr="00671FF9" w:rsidRDefault="007971B8" w:rsidP="007971B8">
            <w:pPr>
              <w:suppressAutoHyphens w:val="0"/>
              <w:jc w:val="center"/>
              <w:rPr>
                <w:rFonts w:cs="Times New Roman"/>
                <w:lang w:eastAsia="ru-RU"/>
              </w:rPr>
            </w:pPr>
            <w:r w:rsidRPr="00671FF9">
              <w:rPr>
                <w:rFonts w:cs="Times New Roman"/>
                <w:lang w:eastAsia="ru-RU"/>
              </w:rPr>
              <w:t>24</w:t>
            </w:r>
          </w:p>
        </w:tc>
        <w:tc>
          <w:tcPr>
            <w:tcW w:w="0" w:type="auto"/>
            <w:hideMark/>
          </w:tcPr>
          <w:p w14:paraId="118D0B93" w14:textId="77777777" w:rsidR="007971B8" w:rsidRPr="00671FF9" w:rsidRDefault="00D030FD" w:rsidP="007971B8">
            <w:pPr>
              <w:suppressAutoHyphens w:val="0"/>
              <w:jc w:val="center"/>
              <w:rPr>
                <w:rFonts w:cs="Times New Roman"/>
                <w:lang w:eastAsia="ru-RU"/>
              </w:rPr>
            </w:pPr>
            <w:hyperlink r:id="rId55" w:tooltip="Иваньково (Кимовский район) (страница отсутствует)" w:history="1">
              <w:r w:rsidR="007971B8" w:rsidRPr="00671FF9">
                <w:rPr>
                  <w:rFonts w:cs="Times New Roman"/>
                  <w:u w:val="single"/>
                  <w:lang w:eastAsia="ru-RU"/>
                </w:rPr>
                <w:t>Иваньково</w:t>
              </w:r>
            </w:hyperlink>
          </w:p>
        </w:tc>
        <w:tc>
          <w:tcPr>
            <w:tcW w:w="0" w:type="auto"/>
            <w:hideMark/>
          </w:tcPr>
          <w:p w14:paraId="6B01CF4E" w14:textId="77777777" w:rsidR="007971B8" w:rsidRPr="00671FF9" w:rsidRDefault="007971B8" w:rsidP="007971B8">
            <w:pPr>
              <w:suppressAutoHyphens w:val="0"/>
              <w:jc w:val="center"/>
              <w:rPr>
                <w:rFonts w:cs="Times New Roman"/>
                <w:lang w:eastAsia="ru-RU"/>
              </w:rPr>
            </w:pPr>
            <w:r w:rsidRPr="00671FF9">
              <w:rPr>
                <w:rFonts w:cs="Times New Roman"/>
                <w:lang w:eastAsia="ru-RU"/>
              </w:rPr>
              <w:t>село</w:t>
            </w:r>
          </w:p>
        </w:tc>
        <w:tc>
          <w:tcPr>
            <w:tcW w:w="0" w:type="auto"/>
            <w:hideMark/>
          </w:tcPr>
          <w:p w14:paraId="3F7AD96C" w14:textId="77777777" w:rsidR="007971B8" w:rsidRPr="00671FF9" w:rsidRDefault="007971B8" w:rsidP="007971B8">
            <w:pPr>
              <w:suppressAutoHyphens w:val="0"/>
              <w:jc w:val="center"/>
              <w:rPr>
                <w:rFonts w:cs="Times New Roman"/>
                <w:lang w:eastAsia="ru-RU"/>
              </w:rPr>
            </w:pPr>
            <w:r w:rsidRPr="00671FF9">
              <w:rPr>
                <w:rFonts w:cs="Times New Roman"/>
                <w:lang w:eastAsia="ru-RU"/>
              </w:rPr>
              <w:t>212</w:t>
            </w:r>
          </w:p>
        </w:tc>
      </w:tr>
      <w:tr w:rsidR="007971B8" w:rsidRPr="00671FF9" w14:paraId="7E740BDE" w14:textId="77777777" w:rsidTr="00023C0A">
        <w:trPr>
          <w:trHeight w:val="227"/>
          <w:jc w:val="center"/>
        </w:trPr>
        <w:tc>
          <w:tcPr>
            <w:tcW w:w="0" w:type="auto"/>
            <w:hideMark/>
          </w:tcPr>
          <w:p w14:paraId="36223EFD" w14:textId="77777777" w:rsidR="007971B8" w:rsidRPr="00671FF9" w:rsidRDefault="007971B8" w:rsidP="007971B8">
            <w:pPr>
              <w:suppressAutoHyphens w:val="0"/>
              <w:jc w:val="center"/>
              <w:rPr>
                <w:rFonts w:cs="Times New Roman"/>
                <w:lang w:eastAsia="ru-RU"/>
              </w:rPr>
            </w:pPr>
            <w:r w:rsidRPr="00671FF9">
              <w:rPr>
                <w:rFonts w:cs="Times New Roman"/>
                <w:lang w:eastAsia="ru-RU"/>
              </w:rPr>
              <w:t>25</w:t>
            </w:r>
          </w:p>
        </w:tc>
        <w:tc>
          <w:tcPr>
            <w:tcW w:w="0" w:type="auto"/>
            <w:hideMark/>
          </w:tcPr>
          <w:p w14:paraId="5AD731EC" w14:textId="77777777" w:rsidR="007971B8" w:rsidRPr="00671FF9" w:rsidRDefault="00D030FD" w:rsidP="007971B8">
            <w:pPr>
              <w:suppressAutoHyphens w:val="0"/>
              <w:jc w:val="center"/>
              <w:rPr>
                <w:rFonts w:cs="Times New Roman"/>
                <w:lang w:eastAsia="ru-RU"/>
              </w:rPr>
            </w:pPr>
            <w:hyperlink r:id="rId56" w:tooltip="Калиновка (Кимовский район) (страница отсутствует)" w:history="1">
              <w:r w:rsidR="007971B8" w:rsidRPr="00671FF9">
                <w:rPr>
                  <w:rFonts w:cs="Times New Roman"/>
                  <w:u w:val="single"/>
                  <w:lang w:eastAsia="ru-RU"/>
                </w:rPr>
                <w:t>Калиновка</w:t>
              </w:r>
            </w:hyperlink>
          </w:p>
        </w:tc>
        <w:tc>
          <w:tcPr>
            <w:tcW w:w="0" w:type="auto"/>
            <w:hideMark/>
          </w:tcPr>
          <w:p w14:paraId="0CA3058D"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6518AB64" w14:textId="77777777" w:rsidR="007971B8" w:rsidRPr="00671FF9" w:rsidRDefault="007971B8" w:rsidP="007971B8">
            <w:pPr>
              <w:suppressAutoHyphens w:val="0"/>
              <w:jc w:val="center"/>
              <w:rPr>
                <w:rFonts w:cs="Times New Roman"/>
                <w:lang w:eastAsia="ru-RU"/>
              </w:rPr>
            </w:pPr>
            <w:r w:rsidRPr="00671FF9">
              <w:rPr>
                <w:rFonts w:cs="Times New Roman"/>
                <w:lang w:eastAsia="ru-RU"/>
              </w:rPr>
              <w:t>6</w:t>
            </w:r>
          </w:p>
        </w:tc>
      </w:tr>
      <w:tr w:rsidR="007971B8" w:rsidRPr="00671FF9" w14:paraId="595119AB" w14:textId="77777777" w:rsidTr="00023C0A">
        <w:trPr>
          <w:trHeight w:val="227"/>
          <w:jc w:val="center"/>
        </w:trPr>
        <w:tc>
          <w:tcPr>
            <w:tcW w:w="0" w:type="auto"/>
            <w:hideMark/>
          </w:tcPr>
          <w:p w14:paraId="44F83D1B" w14:textId="77777777" w:rsidR="007971B8" w:rsidRPr="00671FF9" w:rsidRDefault="007971B8" w:rsidP="007971B8">
            <w:pPr>
              <w:suppressAutoHyphens w:val="0"/>
              <w:jc w:val="center"/>
              <w:rPr>
                <w:rFonts w:cs="Times New Roman"/>
                <w:lang w:eastAsia="ru-RU"/>
              </w:rPr>
            </w:pPr>
            <w:r w:rsidRPr="00671FF9">
              <w:rPr>
                <w:rFonts w:cs="Times New Roman"/>
                <w:lang w:eastAsia="ru-RU"/>
              </w:rPr>
              <w:t>26</w:t>
            </w:r>
          </w:p>
        </w:tc>
        <w:tc>
          <w:tcPr>
            <w:tcW w:w="0" w:type="auto"/>
            <w:hideMark/>
          </w:tcPr>
          <w:p w14:paraId="024D1F96" w14:textId="77777777" w:rsidR="007971B8" w:rsidRPr="00671FF9" w:rsidRDefault="00D030FD" w:rsidP="007971B8">
            <w:pPr>
              <w:suppressAutoHyphens w:val="0"/>
              <w:jc w:val="center"/>
              <w:rPr>
                <w:rFonts w:cs="Times New Roman"/>
                <w:lang w:eastAsia="ru-RU"/>
              </w:rPr>
            </w:pPr>
            <w:hyperlink r:id="rId57" w:tooltip="Каменка (Кимовский район) (страница отсутствует)" w:history="1">
              <w:r w:rsidR="007971B8" w:rsidRPr="00671FF9">
                <w:rPr>
                  <w:rFonts w:cs="Times New Roman"/>
                  <w:u w:val="single"/>
                  <w:lang w:eastAsia="ru-RU"/>
                </w:rPr>
                <w:t>Каменка</w:t>
              </w:r>
            </w:hyperlink>
          </w:p>
        </w:tc>
        <w:tc>
          <w:tcPr>
            <w:tcW w:w="0" w:type="auto"/>
            <w:hideMark/>
          </w:tcPr>
          <w:p w14:paraId="63C16ABF"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0E291681" w14:textId="77777777" w:rsidR="007971B8" w:rsidRPr="00671FF9" w:rsidRDefault="007971B8" w:rsidP="007971B8">
            <w:pPr>
              <w:suppressAutoHyphens w:val="0"/>
              <w:jc w:val="center"/>
              <w:rPr>
                <w:rFonts w:cs="Times New Roman"/>
                <w:lang w:eastAsia="ru-RU"/>
              </w:rPr>
            </w:pPr>
            <w:r w:rsidRPr="00671FF9">
              <w:rPr>
                <w:rFonts w:cs="Times New Roman"/>
                <w:lang w:eastAsia="ru-RU"/>
              </w:rPr>
              <w:t>31</w:t>
            </w:r>
          </w:p>
        </w:tc>
      </w:tr>
      <w:tr w:rsidR="007971B8" w:rsidRPr="00671FF9" w14:paraId="6B382569" w14:textId="77777777" w:rsidTr="00023C0A">
        <w:trPr>
          <w:trHeight w:val="227"/>
          <w:jc w:val="center"/>
        </w:trPr>
        <w:tc>
          <w:tcPr>
            <w:tcW w:w="0" w:type="auto"/>
            <w:hideMark/>
          </w:tcPr>
          <w:p w14:paraId="1752A7EA" w14:textId="77777777" w:rsidR="007971B8" w:rsidRPr="00671FF9" w:rsidRDefault="007971B8" w:rsidP="007971B8">
            <w:pPr>
              <w:suppressAutoHyphens w:val="0"/>
              <w:jc w:val="center"/>
              <w:rPr>
                <w:rFonts w:cs="Times New Roman"/>
                <w:lang w:eastAsia="ru-RU"/>
              </w:rPr>
            </w:pPr>
            <w:r w:rsidRPr="00671FF9">
              <w:rPr>
                <w:rFonts w:cs="Times New Roman"/>
                <w:lang w:eastAsia="ru-RU"/>
              </w:rPr>
              <w:t>27</w:t>
            </w:r>
          </w:p>
        </w:tc>
        <w:tc>
          <w:tcPr>
            <w:tcW w:w="0" w:type="auto"/>
            <w:hideMark/>
          </w:tcPr>
          <w:p w14:paraId="590079F9" w14:textId="77777777" w:rsidR="007971B8" w:rsidRPr="00671FF9" w:rsidRDefault="00D030FD" w:rsidP="007971B8">
            <w:pPr>
              <w:suppressAutoHyphens w:val="0"/>
              <w:jc w:val="center"/>
              <w:rPr>
                <w:rFonts w:cs="Times New Roman"/>
                <w:lang w:eastAsia="ru-RU"/>
              </w:rPr>
            </w:pPr>
            <w:hyperlink r:id="rId58" w:tooltip="Карачево (Кимовский район) (страница отсутствует)" w:history="1">
              <w:r w:rsidR="007971B8" w:rsidRPr="00671FF9">
                <w:rPr>
                  <w:rFonts w:cs="Times New Roman"/>
                  <w:u w:val="single"/>
                  <w:lang w:eastAsia="ru-RU"/>
                </w:rPr>
                <w:t>Карачево</w:t>
              </w:r>
            </w:hyperlink>
          </w:p>
        </w:tc>
        <w:tc>
          <w:tcPr>
            <w:tcW w:w="0" w:type="auto"/>
            <w:hideMark/>
          </w:tcPr>
          <w:p w14:paraId="0254279E" w14:textId="77777777" w:rsidR="007971B8" w:rsidRPr="00671FF9" w:rsidRDefault="007971B8" w:rsidP="007971B8">
            <w:pPr>
              <w:suppressAutoHyphens w:val="0"/>
              <w:jc w:val="center"/>
              <w:rPr>
                <w:rFonts w:cs="Times New Roman"/>
                <w:lang w:eastAsia="ru-RU"/>
              </w:rPr>
            </w:pPr>
            <w:r w:rsidRPr="00671FF9">
              <w:rPr>
                <w:rFonts w:cs="Times New Roman"/>
                <w:lang w:eastAsia="ru-RU"/>
              </w:rPr>
              <w:t>село</w:t>
            </w:r>
          </w:p>
        </w:tc>
        <w:tc>
          <w:tcPr>
            <w:tcW w:w="0" w:type="auto"/>
            <w:hideMark/>
          </w:tcPr>
          <w:p w14:paraId="718089EC" w14:textId="77777777" w:rsidR="007971B8" w:rsidRPr="00671FF9" w:rsidRDefault="007971B8" w:rsidP="007971B8">
            <w:pPr>
              <w:suppressAutoHyphens w:val="0"/>
              <w:jc w:val="center"/>
              <w:rPr>
                <w:rFonts w:cs="Times New Roman"/>
                <w:lang w:eastAsia="ru-RU"/>
              </w:rPr>
            </w:pPr>
            <w:r w:rsidRPr="00671FF9">
              <w:rPr>
                <w:rFonts w:cs="Times New Roman"/>
                <w:lang w:eastAsia="ru-RU"/>
              </w:rPr>
              <w:t>155</w:t>
            </w:r>
          </w:p>
        </w:tc>
      </w:tr>
      <w:tr w:rsidR="007971B8" w:rsidRPr="00671FF9" w14:paraId="5B205AC6" w14:textId="77777777" w:rsidTr="00023C0A">
        <w:trPr>
          <w:trHeight w:val="227"/>
          <w:jc w:val="center"/>
        </w:trPr>
        <w:tc>
          <w:tcPr>
            <w:tcW w:w="0" w:type="auto"/>
            <w:hideMark/>
          </w:tcPr>
          <w:p w14:paraId="640015AB" w14:textId="77777777" w:rsidR="007971B8" w:rsidRPr="00671FF9" w:rsidRDefault="007971B8" w:rsidP="007971B8">
            <w:pPr>
              <w:suppressAutoHyphens w:val="0"/>
              <w:jc w:val="center"/>
              <w:rPr>
                <w:rFonts w:cs="Times New Roman"/>
                <w:lang w:eastAsia="ru-RU"/>
              </w:rPr>
            </w:pPr>
            <w:r w:rsidRPr="00671FF9">
              <w:rPr>
                <w:rFonts w:cs="Times New Roman"/>
                <w:lang w:eastAsia="ru-RU"/>
              </w:rPr>
              <w:t>28</w:t>
            </w:r>
          </w:p>
        </w:tc>
        <w:tc>
          <w:tcPr>
            <w:tcW w:w="0" w:type="auto"/>
            <w:hideMark/>
          </w:tcPr>
          <w:p w14:paraId="724C29F1" w14:textId="77777777" w:rsidR="007971B8" w:rsidRPr="00671FF9" w:rsidRDefault="00D030FD" w:rsidP="007971B8">
            <w:pPr>
              <w:suppressAutoHyphens w:val="0"/>
              <w:jc w:val="center"/>
              <w:rPr>
                <w:rFonts w:cs="Times New Roman"/>
                <w:lang w:eastAsia="ru-RU"/>
              </w:rPr>
            </w:pPr>
            <w:hyperlink r:id="rId59" w:tooltip="Каркадиново (страница отсутствует)" w:history="1">
              <w:r w:rsidR="007971B8" w:rsidRPr="00671FF9">
                <w:rPr>
                  <w:rFonts w:cs="Times New Roman"/>
                  <w:u w:val="single"/>
                  <w:lang w:eastAsia="ru-RU"/>
                </w:rPr>
                <w:t>Каркадиново</w:t>
              </w:r>
            </w:hyperlink>
          </w:p>
        </w:tc>
        <w:tc>
          <w:tcPr>
            <w:tcW w:w="0" w:type="auto"/>
            <w:hideMark/>
          </w:tcPr>
          <w:p w14:paraId="6EF2072C" w14:textId="77777777" w:rsidR="007971B8" w:rsidRPr="00671FF9" w:rsidRDefault="007971B8" w:rsidP="007971B8">
            <w:pPr>
              <w:suppressAutoHyphens w:val="0"/>
              <w:jc w:val="center"/>
              <w:rPr>
                <w:rFonts w:cs="Times New Roman"/>
                <w:lang w:eastAsia="ru-RU"/>
              </w:rPr>
            </w:pPr>
            <w:r w:rsidRPr="00671FF9">
              <w:rPr>
                <w:rFonts w:cs="Times New Roman"/>
                <w:lang w:eastAsia="ru-RU"/>
              </w:rPr>
              <w:t>село</w:t>
            </w:r>
          </w:p>
        </w:tc>
        <w:tc>
          <w:tcPr>
            <w:tcW w:w="0" w:type="auto"/>
            <w:hideMark/>
          </w:tcPr>
          <w:p w14:paraId="560A104E" w14:textId="77777777" w:rsidR="007971B8" w:rsidRPr="00671FF9" w:rsidRDefault="007971B8" w:rsidP="007971B8">
            <w:pPr>
              <w:suppressAutoHyphens w:val="0"/>
              <w:jc w:val="center"/>
              <w:rPr>
                <w:rFonts w:cs="Times New Roman"/>
                <w:lang w:eastAsia="ru-RU"/>
              </w:rPr>
            </w:pPr>
            <w:r w:rsidRPr="00671FF9">
              <w:rPr>
                <w:rFonts w:cs="Times New Roman"/>
                <w:lang w:eastAsia="ru-RU"/>
              </w:rPr>
              <w:t>1</w:t>
            </w:r>
          </w:p>
        </w:tc>
      </w:tr>
      <w:tr w:rsidR="007971B8" w:rsidRPr="00671FF9" w14:paraId="7AC30C5C" w14:textId="77777777" w:rsidTr="00023C0A">
        <w:trPr>
          <w:trHeight w:val="227"/>
          <w:jc w:val="center"/>
        </w:trPr>
        <w:tc>
          <w:tcPr>
            <w:tcW w:w="0" w:type="auto"/>
            <w:hideMark/>
          </w:tcPr>
          <w:p w14:paraId="034740FD" w14:textId="77777777" w:rsidR="007971B8" w:rsidRPr="00671FF9" w:rsidRDefault="007971B8" w:rsidP="007971B8">
            <w:pPr>
              <w:suppressAutoHyphens w:val="0"/>
              <w:jc w:val="center"/>
              <w:rPr>
                <w:rFonts w:cs="Times New Roman"/>
                <w:lang w:eastAsia="ru-RU"/>
              </w:rPr>
            </w:pPr>
            <w:r w:rsidRPr="00671FF9">
              <w:rPr>
                <w:rFonts w:cs="Times New Roman"/>
                <w:lang w:eastAsia="ru-RU"/>
              </w:rPr>
              <w:t>29</w:t>
            </w:r>
          </w:p>
        </w:tc>
        <w:tc>
          <w:tcPr>
            <w:tcW w:w="0" w:type="auto"/>
            <w:hideMark/>
          </w:tcPr>
          <w:p w14:paraId="5F94E254" w14:textId="77777777" w:rsidR="007971B8" w:rsidRPr="00671FF9" w:rsidRDefault="00D030FD" w:rsidP="007971B8">
            <w:pPr>
              <w:suppressAutoHyphens w:val="0"/>
              <w:jc w:val="center"/>
              <w:rPr>
                <w:rFonts w:cs="Times New Roman"/>
                <w:lang w:eastAsia="ru-RU"/>
              </w:rPr>
            </w:pPr>
            <w:hyperlink r:id="rId60" w:tooltip="Кашино (Кимовский район) (страница отсутствует)" w:history="1">
              <w:r w:rsidR="007971B8" w:rsidRPr="00671FF9">
                <w:rPr>
                  <w:rFonts w:cs="Times New Roman"/>
                  <w:u w:val="single"/>
                  <w:lang w:eastAsia="ru-RU"/>
                </w:rPr>
                <w:t>Кашино</w:t>
              </w:r>
            </w:hyperlink>
          </w:p>
        </w:tc>
        <w:tc>
          <w:tcPr>
            <w:tcW w:w="0" w:type="auto"/>
            <w:hideMark/>
          </w:tcPr>
          <w:p w14:paraId="6DBBA81A"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532CDA64" w14:textId="77777777" w:rsidR="007971B8" w:rsidRPr="00671FF9" w:rsidRDefault="007971B8" w:rsidP="007971B8">
            <w:pPr>
              <w:suppressAutoHyphens w:val="0"/>
              <w:jc w:val="center"/>
              <w:rPr>
                <w:rFonts w:cs="Times New Roman"/>
                <w:lang w:eastAsia="ru-RU"/>
              </w:rPr>
            </w:pPr>
            <w:r w:rsidRPr="00671FF9">
              <w:rPr>
                <w:rFonts w:cs="Times New Roman"/>
                <w:lang w:eastAsia="ru-RU"/>
              </w:rPr>
              <w:t>142</w:t>
            </w:r>
          </w:p>
        </w:tc>
      </w:tr>
      <w:tr w:rsidR="007971B8" w:rsidRPr="00671FF9" w14:paraId="131B5BFC" w14:textId="77777777" w:rsidTr="00023C0A">
        <w:trPr>
          <w:trHeight w:val="227"/>
          <w:jc w:val="center"/>
        </w:trPr>
        <w:tc>
          <w:tcPr>
            <w:tcW w:w="0" w:type="auto"/>
            <w:hideMark/>
          </w:tcPr>
          <w:p w14:paraId="27BE240D" w14:textId="77777777" w:rsidR="007971B8" w:rsidRPr="00671FF9" w:rsidRDefault="007971B8" w:rsidP="007971B8">
            <w:pPr>
              <w:suppressAutoHyphens w:val="0"/>
              <w:jc w:val="center"/>
              <w:rPr>
                <w:rFonts w:cs="Times New Roman"/>
                <w:lang w:eastAsia="ru-RU"/>
              </w:rPr>
            </w:pPr>
            <w:r w:rsidRPr="00671FF9">
              <w:rPr>
                <w:rFonts w:cs="Times New Roman"/>
                <w:lang w:eastAsia="ru-RU"/>
              </w:rPr>
              <w:t>30</w:t>
            </w:r>
          </w:p>
        </w:tc>
        <w:tc>
          <w:tcPr>
            <w:tcW w:w="0" w:type="auto"/>
            <w:hideMark/>
          </w:tcPr>
          <w:p w14:paraId="4479DFAA" w14:textId="77777777" w:rsidR="007971B8" w:rsidRPr="00671FF9" w:rsidRDefault="00D030FD" w:rsidP="007971B8">
            <w:pPr>
              <w:suppressAutoHyphens w:val="0"/>
              <w:jc w:val="center"/>
              <w:rPr>
                <w:rFonts w:cs="Times New Roman"/>
                <w:lang w:eastAsia="ru-RU"/>
              </w:rPr>
            </w:pPr>
            <w:hyperlink r:id="rId61" w:tooltip="Ковалевка (Тульская область) (страница отсутствует)" w:history="1">
              <w:r w:rsidR="007971B8" w:rsidRPr="00671FF9">
                <w:rPr>
                  <w:rFonts w:cs="Times New Roman"/>
                  <w:u w:val="single"/>
                  <w:lang w:eastAsia="ru-RU"/>
                </w:rPr>
                <w:t>Ковалевка</w:t>
              </w:r>
            </w:hyperlink>
          </w:p>
        </w:tc>
        <w:tc>
          <w:tcPr>
            <w:tcW w:w="0" w:type="auto"/>
            <w:hideMark/>
          </w:tcPr>
          <w:p w14:paraId="1286478A"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44733740" w14:textId="77777777" w:rsidR="007971B8" w:rsidRPr="00671FF9" w:rsidRDefault="007971B8" w:rsidP="007971B8">
            <w:pPr>
              <w:suppressAutoHyphens w:val="0"/>
              <w:jc w:val="center"/>
              <w:rPr>
                <w:rFonts w:cs="Times New Roman"/>
                <w:lang w:eastAsia="ru-RU"/>
              </w:rPr>
            </w:pPr>
            <w:r w:rsidRPr="00671FF9">
              <w:rPr>
                <w:rFonts w:cs="Times New Roman"/>
                <w:lang w:eastAsia="ru-RU"/>
              </w:rPr>
              <w:t>77</w:t>
            </w:r>
          </w:p>
        </w:tc>
      </w:tr>
      <w:tr w:rsidR="007971B8" w:rsidRPr="00671FF9" w14:paraId="31DFB96A" w14:textId="77777777" w:rsidTr="00023C0A">
        <w:trPr>
          <w:trHeight w:val="227"/>
          <w:jc w:val="center"/>
        </w:trPr>
        <w:tc>
          <w:tcPr>
            <w:tcW w:w="0" w:type="auto"/>
            <w:hideMark/>
          </w:tcPr>
          <w:p w14:paraId="1BA47BD6" w14:textId="77777777" w:rsidR="007971B8" w:rsidRPr="00671FF9" w:rsidRDefault="007971B8" w:rsidP="007971B8">
            <w:pPr>
              <w:suppressAutoHyphens w:val="0"/>
              <w:jc w:val="center"/>
              <w:rPr>
                <w:rFonts w:cs="Times New Roman"/>
                <w:lang w:eastAsia="ru-RU"/>
              </w:rPr>
            </w:pPr>
            <w:r w:rsidRPr="00671FF9">
              <w:rPr>
                <w:rFonts w:cs="Times New Roman"/>
                <w:lang w:eastAsia="ru-RU"/>
              </w:rPr>
              <w:t>31</w:t>
            </w:r>
          </w:p>
        </w:tc>
        <w:tc>
          <w:tcPr>
            <w:tcW w:w="0" w:type="auto"/>
            <w:hideMark/>
          </w:tcPr>
          <w:p w14:paraId="102F7771" w14:textId="77777777" w:rsidR="007971B8" w:rsidRPr="00671FF9" w:rsidRDefault="00D030FD" w:rsidP="007971B8">
            <w:pPr>
              <w:suppressAutoHyphens w:val="0"/>
              <w:jc w:val="center"/>
              <w:rPr>
                <w:rFonts w:cs="Times New Roman"/>
                <w:lang w:eastAsia="ru-RU"/>
              </w:rPr>
            </w:pPr>
            <w:hyperlink r:id="rId62" w:tooltip="Краснополье (Кимовский район) (страница отсутствует)" w:history="1">
              <w:r w:rsidR="007971B8" w:rsidRPr="00671FF9">
                <w:rPr>
                  <w:rFonts w:cs="Times New Roman"/>
                  <w:u w:val="single"/>
                  <w:lang w:eastAsia="ru-RU"/>
                </w:rPr>
                <w:t>Краснополье</w:t>
              </w:r>
            </w:hyperlink>
          </w:p>
        </w:tc>
        <w:tc>
          <w:tcPr>
            <w:tcW w:w="0" w:type="auto"/>
            <w:hideMark/>
          </w:tcPr>
          <w:p w14:paraId="0805F475" w14:textId="77777777" w:rsidR="007971B8" w:rsidRPr="00671FF9" w:rsidRDefault="007971B8" w:rsidP="007971B8">
            <w:pPr>
              <w:suppressAutoHyphens w:val="0"/>
              <w:jc w:val="center"/>
              <w:rPr>
                <w:rFonts w:cs="Times New Roman"/>
                <w:lang w:eastAsia="ru-RU"/>
              </w:rPr>
            </w:pPr>
            <w:r w:rsidRPr="00671FF9">
              <w:rPr>
                <w:rFonts w:cs="Times New Roman"/>
                <w:lang w:eastAsia="ru-RU"/>
              </w:rPr>
              <w:t>село</w:t>
            </w:r>
          </w:p>
        </w:tc>
        <w:tc>
          <w:tcPr>
            <w:tcW w:w="0" w:type="auto"/>
            <w:hideMark/>
          </w:tcPr>
          <w:p w14:paraId="677FEE24" w14:textId="77777777" w:rsidR="007971B8" w:rsidRPr="00671FF9" w:rsidRDefault="007971B8" w:rsidP="007971B8">
            <w:pPr>
              <w:suppressAutoHyphens w:val="0"/>
              <w:jc w:val="center"/>
              <w:rPr>
                <w:rFonts w:cs="Times New Roman"/>
                <w:lang w:eastAsia="ru-RU"/>
              </w:rPr>
            </w:pPr>
            <w:r w:rsidRPr="00671FF9">
              <w:rPr>
                <w:rFonts w:cs="Times New Roman"/>
                <w:lang w:eastAsia="ru-RU"/>
              </w:rPr>
              <w:t>340</w:t>
            </w:r>
          </w:p>
        </w:tc>
      </w:tr>
      <w:tr w:rsidR="007971B8" w:rsidRPr="00671FF9" w14:paraId="5B4B1ED7" w14:textId="77777777" w:rsidTr="00023C0A">
        <w:trPr>
          <w:trHeight w:val="227"/>
          <w:jc w:val="center"/>
        </w:trPr>
        <w:tc>
          <w:tcPr>
            <w:tcW w:w="0" w:type="auto"/>
            <w:hideMark/>
          </w:tcPr>
          <w:p w14:paraId="6ED8E548" w14:textId="77777777" w:rsidR="007971B8" w:rsidRPr="00671FF9" w:rsidRDefault="007971B8" w:rsidP="007971B8">
            <w:pPr>
              <w:suppressAutoHyphens w:val="0"/>
              <w:jc w:val="center"/>
              <w:rPr>
                <w:rFonts w:cs="Times New Roman"/>
                <w:lang w:eastAsia="ru-RU"/>
              </w:rPr>
            </w:pPr>
            <w:r w:rsidRPr="00671FF9">
              <w:rPr>
                <w:rFonts w:cs="Times New Roman"/>
                <w:lang w:eastAsia="ru-RU"/>
              </w:rPr>
              <w:t>32</w:t>
            </w:r>
          </w:p>
        </w:tc>
        <w:tc>
          <w:tcPr>
            <w:tcW w:w="0" w:type="auto"/>
            <w:hideMark/>
          </w:tcPr>
          <w:p w14:paraId="11E0E9D4" w14:textId="77777777" w:rsidR="007971B8" w:rsidRPr="00671FF9" w:rsidRDefault="00D030FD" w:rsidP="007971B8">
            <w:pPr>
              <w:suppressAutoHyphens w:val="0"/>
              <w:jc w:val="center"/>
              <w:rPr>
                <w:rFonts w:cs="Times New Roman"/>
                <w:lang w:eastAsia="ru-RU"/>
              </w:rPr>
            </w:pPr>
            <w:hyperlink r:id="rId63" w:tooltip="Кривозерье (Тульская область) (страница отсутствует)" w:history="1">
              <w:r w:rsidR="007971B8" w:rsidRPr="00671FF9">
                <w:rPr>
                  <w:rFonts w:cs="Times New Roman"/>
                  <w:u w:val="single"/>
                  <w:lang w:eastAsia="ru-RU"/>
                </w:rPr>
                <w:t>Кривозерье</w:t>
              </w:r>
            </w:hyperlink>
          </w:p>
        </w:tc>
        <w:tc>
          <w:tcPr>
            <w:tcW w:w="0" w:type="auto"/>
            <w:hideMark/>
          </w:tcPr>
          <w:p w14:paraId="7C77286D"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0256E991" w14:textId="77777777" w:rsidR="007971B8" w:rsidRPr="00671FF9" w:rsidRDefault="007971B8" w:rsidP="007971B8">
            <w:pPr>
              <w:suppressAutoHyphens w:val="0"/>
              <w:jc w:val="center"/>
              <w:rPr>
                <w:rFonts w:cs="Times New Roman"/>
                <w:lang w:eastAsia="ru-RU"/>
              </w:rPr>
            </w:pPr>
            <w:r w:rsidRPr="00671FF9">
              <w:rPr>
                <w:rFonts w:cs="Times New Roman"/>
                <w:lang w:eastAsia="ru-RU"/>
              </w:rPr>
              <w:t>17</w:t>
            </w:r>
          </w:p>
        </w:tc>
      </w:tr>
      <w:tr w:rsidR="007971B8" w:rsidRPr="00671FF9" w14:paraId="024447C5" w14:textId="77777777" w:rsidTr="00023C0A">
        <w:trPr>
          <w:trHeight w:val="227"/>
          <w:jc w:val="center"/>
        </w:trPr>
        <w:tc>
          <w:tcPr>
            <w:tcW w:w="0" w:type="auto"/>
            <w:hideMark/>
          </w:tcPr>
          <w:p w14:paraId="6BEAFCAA" w14:textId="77777777" w:rsidR="007971B8" w:rsidRPr="00671FF9" w:rsidRDefault="007971B8" w:rsidP="007971B8">
            <w:pPr>
              <w:suppressAutoHyphens w:val="0"/>
              <w:jc w:val="center"/>
              <w:rPr>
                <w:rFonts w:cs="Times New Roman"/>
                <w:lang w:eastAsia="ru-RU"/>
              </w:rPr>
            </w:pPr>
            <w:r w:rsidRPr="00671FF9">
              <w:rPr>
                <w:rFonts w:cs="Times New Roman"/>
                <w:lang w:eastAsia="ru-RU"/>
              </w:rPr>
              <w:t>33</w:t>
            </w:r>
          </w:p>
        </w:tc>
        <w:tc>
          <w:tcPr>
            <w:tcW w:w="0" w:type="auto"/>
            <w:hideMark/>
          </w:tcPr>
          <w:p w14:paraId="30EBFF71" w14:textId="77777777" w:rsidR="007971B8" w:rsidRPr="00671FF9" w:rsidRDefault="00D030FD" w:rsidP="007971B8">
            <w:pPr>
              <w:suppressAutoHyphens w:val="0"/>
              <w:jc w:val="center"/>
              <w:rPr>
                <w:rFonts w:cs="Times New Roman"/>
                <w:lang w:eastAsia="ru-RU"/>
              </w:rPr>
            </w:pPr>
            <w:hyperlink r:id="rId64" w:tooltip="Кривой Куст (страница отсутствует)" w:history="1">
              <w:r w:rsidR="007971B8" w:rsidRPr="00671FF9">
                <w:rPr>
                  <w:rFonts w:cs="Times New Roman"/>
                  <w:u w:val="single"/>
                  <w:lang w:eastAsia="ru-RU"/>
                </w:rPr>
                <w:t>Кривой Куст</w:t>
              </w:r>
            </w:hyperlink>
          </w:p>
        </w:tc>
        <w:tc>
          <w:tcPr>
            <w:tcW w:w="0" w:type="auto"/>
            <w:hideMark/>
          </w:tcPr>
          <w:p w14:paraId="68B36B4A"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4627DC89" w14:textId="77777777" w:rsidR="007971B8" w:rsidRPr="00671FF9" w:rsidRDefault="007971B8" w:rsidP="007971B8">
            <w:pPr>
              <w:suppressAutoHyphens w:val="0"/>
              <w:jc w:val="center"/>
              <w:rPr>
                <w:rFonts w:cs="Times New Roman"/>
                <w:lang w:eastAsia="ru-RU"/>
              </w:rPr>
            </w:pPr>
            <w:r w:rsidRPr="00671FF9">
              <w:rPr>
                <w:rFonts w:cs="Times New Roman"/>
                <w:lang w:eastAsia="ru-RU"/>
              </w:rPr>
              <w:t>5</w:t>
            </w:r>
          </w:p>
        </w:tc>
      </w:tr>
      <w:tr w:rsidR="007971B8" w:rsidRPr="00671FF9" w14:paraId="2AE6F829" w14:textId="77777777" w:rsidTr="00023C0A">
        <w:trPr>
          <w:trHeight w:val="227"/>
          <w:jc w:val="center"/>
        </w:trPr>
        <w:tc>
          <w:tcPr>
            <w:tcW w:w="0" w:type="auto"/>
            <w:hideMark/>
          </w:tcPr>
          <w:p w14:paraId="1081F56F" w14:textId="77777777" w:rsidR="007971B8" w:rsidRPr="00671FF9" w:rsidRDefault="007971B8" w:rsidP="007971B8">
            <w:pPr>
              <w:suppressAutoHyphens w:val="0"/>
              <w:jc w:val="center"/>
              <w:rPr>
                <w:rFonts w:cs="Times New Roman"/>
                <w:lang w:eastAsia="ru-RU"/>
              </w:rPr>
            </w:pPr>
            <w:r w:rsidRPr="00671FF9">
              <w:rPr>
                <w:rFonts w:cs="Times New Roman"/>
                <w:lang w:eastAsia="ru-RU"/>
              </w:rPr>
              <w:t>34</w:t>
            </w:r>
          </w:p>
        </w:tc>
        <w:tc>
          <w:tcPr>
            <w:tcW w:w="0" w:type="auto"/>
            <w:hideMark/>
          </w:tcPr>
          <w:p w14:paraId="64B164E3" w14:textId="77777777" w:rsidR="007971B8" w:rsidRPr="00671FF9" w:rsidRDefault="00D030FD" w:rsidP="007971B8">
            <w:pPr>
              <w:suppressAutoHyphens w:val="0"/>
              <w:jc w:val="center"/>
              <w:rPr>
                <w:rFonts w:cs="Times New Roman"/>
                <w:lang w:eastAsia="ru-RU"/>
              </w:rPr>
            </w:pPr>
            <w:hyperlink r:id="rId65" w:tooltip="Кропотово (Тульская область) (страница отсутствует)" w:history="1">
              <w:r w:rsidR="007971B8" w:rsidRPr="00671FF9">
                <w:rPr>
                  <w:rFonts w:cs="Times New Roman"/>
                  <w:u w:val="single"/>
                  <w:lang w:eastAsia="ru-RU"/>
                </w:rPr>
                <w:t>Кропотово</w:t>
              </w:r>
            </w:hyperlink>
          </w:p>
        </w:tc>
        <w:tc>
          <w:tcPr>
            <w:tcW w:w="0" w:type="auto"/>
            <w:hideMark/>
          </w:tcPr>
          <w:p w14:paraId="047846D7"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15424893" w14:textId="77777777" w:rsidR="007971B8" w:rsidRPr="00671FF9" w:rsidRDefault="007971B8" w:rsidP="007971B8">
            <w:pPr>
              <w:suppressAutoHyphens w:val="0"/>
              <w:jc w:val="center"/>
              <w:rPr>
                <w:rFonts w:cs="Times New Roman"/>
                <w:lang w:eastAsia="ru-RU"/>
              </w:rPr>
            </w:pPr>
            <w:r w:rsidRPr="00671FF9">
              <w:rPr>
                <w:rFonts w:cs="Times New Roman"/>
                <w:lang w:eastAsia="ru-RU"/>
              </w:rPr>
              <w:t>270</w:t>
            </w:r>
          </w:p>
        </w:tc>
      </w:tr>
      <w:tr w:rsidR="007971B8" w:rsidRPr="00671FF9" w14:paraId="3962BE7F" w14:textId="77777777" w:rsidTr="00023C0A">
        <w:trPr>
          <w:trHeight w:val="227"/>
          <w:jc w:val="center"/>
        </w:trPr>
        <w:tc>
          <w:tcPr>
            <w:tcW w:w="0" w:type="auto"/>
            <w:hideMark/>
          </w:tcPr>
          <w:p w14:paraId="79CAFEAE" w14:textId="77777777" w:rsidR="007971B8" w:rsidRPr="00671FF9" w:rsidRDefault="007971B8" w:rsidP="007971B8">
            <w:pPr>
              <w:suppressAutoHyphens w:val="0"/>
              <w:jc w:val="center"/>
              <w:rPr>
                <w:rFonts w:cs="Times New Roman"/>
                <w:lang w:eastAsia="ru-RU"/>
              </w:rPr>
            </w:pPr>
            <w:r w:rsidRPr="00671FF9">
              <w:rPr>
                <w:rFonts w:cs="Times New Roman"/>
                <w:lang w:eastAsia="ru-RU"/>
              </w:rPr>
              <w:t>35</w:t>
            </w:r>
          </w:p>
        </w:tc>
        <w:tc>
          <w:tcPr>
            <w:tcW w:w="0" w:type="auto"/>
            <w:hideMark/>
          </w:tcPr>
          <w:p w14:paraId="7B99457B" w14:textId="77777777" w:rsidR="007971B8" w:rsidRPr="00671FF9" w:rsidRDefault="00D030FD" w:rsidP="007971B8">
            <w:pPr>
              <w:suppressAutoHyphens w:val="0"/>
              <w:jc w:val="center"/>
              <w:rPr>
                <w:rFonts w:cs="Times New Roman"/>
                <w:lang w:eastAsia="ru-RU"/>
              </w:rPr>
            </w:pPr>
            <w:hyperlink r:id="rId66" w:tooltip="Крутое (Новольвовское сельское поселение) (страница отсутствует)" w:history="1">
              <w:r w:rsidR="007971B8" w:rsidRPr="00671FF9">
                <w:rPr>
                  <w:rFonts w:cs="Times New Roman"/>
                  <w:u w:val="single"/>
                  <w:lang w:eastAsia="ru-RU"/>
                </w:rPr>
                <w:t>Крутое</w:t>
              </w:r>
            </w:hyperlink>
          </w:p>
        </w:tc>
        <w:tc>
          <w:tcPr>
            <w:tcW w:w="0" w:type="auto"/>
            <w:hideMark/>
          </w:tcPr>
          <w:p w14:paraId="420B6BA8"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4B2DDC21" w14:textId="77777777" w:rsidR="007971B8" w:rsidRPr="00671FF9" w:rsidRDefault="007971B8" w:rsidP="007971B8">
            <w:pPr>
              <w:suppressAutoHyphens w:val="0"/>
              <w:jc w:val="center"/>
              <w:rPr>
                <w:rFonts w:cs="Times New Roman"/>
                <w:lang w:eastAsia="ru-RU"/>
              </w:rPr>
            </w:pPr>
            <w:r w:rsidRPr="00671FF9">
              <w:rPr>
                <w:rFonts w:cs="Times New Roman"/>
                <w:lang w:eastAsia="ru-RU"/>
              </w:rPr>
              <w:t>37</w:t>
            </w:r>
          </w:p>
        </w:tc>
      </w:tr>
      <w:tr w:rsidR="007971B8" w:rsidRPr="00671FF9" w14:paraId="6E6516F1" w14:textId="77777777" w:rsidTr="00023C0A">
        <w:trPr>
          <w:trHeight w:val="227"/>
          <w:jc w:val="center"/>
        </w:trPr>
        <w:tc>
          <w:tcPr>
            <w:tcW w:w="0" w:type="auto"/>
            <w:hideMark/>
          </w:tcPr>
          <w:p w14:paraId="1C32E62E" w14:textId="77777777" w:rsidR="007971B8" w:rsidRPr="00671FF9" w:rsidRDefault="007971B8" w:rsidP="007971B8">
            <w:pPr>
              <w:suppressAutoHyphens w:val="0"/>
              <w:jc w:val="center"/>
              <w:rPr>
                <w:rFonts w:cs="Times New Roman"/>
                <w:lang w:eastAsia="ru-RU"/>
              </w:rPr>
            </w:pPr>
            <w:r w:rsidRPr="00671FF9">
              <w:rPr>
                <w:rFonts w:cs="Times New Roman"/>
                <w:lang w:eastAsia="ru-RU"/>
              </w:rPr>
              <w:t>36</w:t>
            </w:r>
          </w:p>
        </w:tc>
        <w:tc>
          <w:tcPr>
            <w:tcW w:w="0" w:type="auto"/>
            <w:hideMark/>
          </w:tcPr>
          <w:p w14:paraId="67B53698" w14:textId="77777777" w:rsidR="007971B8" w:rsidRPr="00671FF9" w:rsidRDefault="00D030FD" w:rsidP="007971B8">
            <w:pPr>
              <w:suppressAutoHyphens w:val="0"/>
              <w:jc w:val="center"/>
              <w:rPr>
                <w:rFonts w:cs="Times New Roman"/>
                <w:lang w:eastAsia="ru-RU"/>
              </w:rPr>
            </w:pPr>
            <w:hyperlink r:id="rId67" w:tooltip="Кудашево (Тульская область) (страница отсутствует)" w:history="1">
              <w:r w:rsidR="007971B8" w:rsidRPr="00671FF9">
                <w:rPr>
                  <w:rFonts w:cs="Times New Roman"/>
                  <w:u w:val="single"/>
                  <w:lang w:eastAsia="ru-RU"/>
                </w:rPr>
                <w:t>Кудашево</w:t>
              </w:r>
            </w:hyperlink>
          </w:p>
        </w:tc>
        <w:tc>
          <w:tcPr>
            <w:tcW w:w="0" w:type="auto"/>
            <w:hideMark/>
          </w:tcPr>
          <w:p w14:paraId="2DFC54CA"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444D8E9E" w14:textId="77777777" w:rsidR="007971B8" w:rsidRPr="00671FF9" w:rsidRDefault="007971B8" w:rsidP="007971B8">
            <w:pPr>
              <w:suppressAutoHyphens w:val="0"/>
              <w:jc w:val="center"/>
              <w:rPr>
                <w:rFonts w:cs="Times New Roman"/>
                <w:lang w:eastAsia="ru-RU"/>
              </w:rPr>
            </w:pPr>
            <w:r w:rsidRPr="00671FF9">
              <w:rPr>
                <w:rFonts w:cs="Times New Roman"/>
                <w:lang w:eastAsia="ru-RU"/>
              </w:rPr>
              <w:t>274</w:t>
            </w:r>
          </w:p>
        </w:tc>
      </w:tr>
      <w:tr w:rsidR="007971B8" w:rsidRPr="00671FF9" w14:paraId="73F73E7B" w14:textId="77777777" w:rsidTr="00023C0A">
        <w:trPr>
          <w:trHeight w:val="227"/>
          <w:jc w:val="center"/>
        </w:trPr>
        <w:tc>
          <w:tcPr>
            <w:tcW w:w="0" w:type="auto"/>
            <w:hideMark/>
          </w:tcPr>
          <w:p w14:paraId="372E09B2" w14:textId="77777777" w:rsidR="007971B8" w:rsidRPr="00671FF9" w:rsidRDefault="007971B8" w:rsidP="007971B8">
            <w:pPr>
              <w:suppressAutoHyphens w:val="0"/>
              <w:jc w:val="center"/>
              <w:rPr>
                <w:rFonts w:cs="Times New Roman"/>
                <w:lang w:eastAsia="ru-RU"/>
              </w:rPr>
            </w:pPr>
            <w:r w:rsidRPr="00671FF9">
              <w:rPr>
                <w:rFonts w:cs="Times New Roman"/>
                <w:lang w:eastAsia="ru-RU"/>
              </w:rPr>
              <w:t>37</w:t>
            </w:r>
          </w:p>
        </w:tc>
        <w:tc>
          <w:tcPr>
            <w:tcW w:w="0" w:type="auto"/>
            <w:hideMark/>
          </w:tcPr>
          <w:p w14:paraId="7C36CC19" w14:textId="77777777" w:rsidR="007971B8" w:rsidRPr="00671FF9" w:rsidRDefault="00D030FD" w:rsidP="007971B8">
            <w:pPr>
              <w:suppressAutoHyphens w:val="0"/>
              <w:jc w:val="center"/>
              <w:rPr>
                <w:rFonts w:cs="Times New Roman"/>
                <w:lang w:eastAsia="ru-RU"/>
              </w:rPr>
            </w:pPr>
            <w:hyperlink r:id="rId68" w:tooltip="Лопухиновка (страница отсутствует)" w:history="1">
              <w:r w:rsidR="007971B8" w:rsidRPr="00671FF9">
                <w:rPr>
                  <w:rFonts w:cs="Times New Roman"/>
                  <w:u w:val="single"/>
                  <w:lang w:eastAsia="ru-RU"/>
                </w:rPr>
                <w:t>Лопухиновка</w:t>
              </w:r>
            </w:hyperlink>
          </w:p>
        </w:tc>
        <w:tc>
          <w:tcPr>
            <w:tcW w:w="0" w:type="auto"/>
            <w:hideMark/>
          </w:tcPr>
          <w:p w14:paraId="5D40E480"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1D8AE170" w14:textId="77777777" w:rsidR="007971B8" w:rsidRPr="00671FF9" w:rsidRDefault="007971B8" w:rsidP="007971B8">
            <w:pPr>
              <w:suppressAutoHyphens w:val="0"/>
              <w:jc w:val="center"/>
              <w:rPr>
                <w:rFonts w:cs="Times New Roman"/>
                <w:lang w:eastAsia="ru-RU"/>
              </w:rPr>
            </w:pPr>
            <w:r w:rsidRPr="00671FF9">
              <w:rPr>
                <w:rFonts w:cs="Times New Roman"/>
                <w:lang w:eastAsia="ru-RU"/>
              </w:rPr>
              <w:t>27</w:t>
            </w:r>
          </w:p>
        </w:tc>
      </w:tr>
      <w:tr w:rsidR="007971B8" w:rsidRPr="00671FF9" w14:paraId="51B4E135" w14:textId="77777777" w:rsidTr="00023C0A">
        <w:trPr>
          <w:trHeight w:val="227"/>
          <w:jc w:val="center"/>
        </w:trPr>
        <w:tc>
          <w:tcPr>
            <w:tcW w:w="0" w:type="auto"/>
            <w:hideMark/>
          </w:tcPr>
          <w:p w14:paraId="6F24E8BF" w14:textId="77777777" w:rsidR="007971B8" w:rsidRPr="00671FF9" w:rsidRDefault="007971B8" w:rsidP="007971B8">
            <w:pPr>
              <w:suppressAutoHyphens w:val="0"/>
              <w:jc w:val="center"/>
              <w:rPr>
                <w:rFonts w:cs="Times New Roman"/>
                <w:lang w:eastAsia="ru-RU"/>
              </w:rPr>
            </w:pPr>
            <w:r w:rsidRPr="00671FF9">
              <w:rPr>
                <w:rFonts w:cs="Times New Roman"/>
                <w:lang w:eastAsia="ru-RU"/>
              </w:rPr>
              <w:t>38</w:t>
            </w:r>
          </w:p>
        </w:tc>
        <w:tc>
          <w:tcPr>
            <w:tcW w:w="0" w:type="auto"/>
            <w:hideMark/>
          </w:tcPr>
          <w:p w14:paraId="7601CF29" w14:textId="77777777" w:rsidR="007971B8" w:rsidRPr="00671FF9" w:rsidRDefault="00D030FD" w:rsidP="007971B8">
            <w:pPr>
              <w:suppressAutoHyphens w:val="0"/>
              <w:jc w:val="center"/>
              <w:rPr>
                <w:rFonts w:cs="Times New Roman"/>
                <w:lang w:eastAsia="ru-RU"/>
              </w:rPr>
            </w:pPr>
            <w:hyperlink r:id="rId69" w:tooltip="Львово (Кимовский район) (страница отсутствует)" w:history="1">
              <w:r w:rsidR="007971B8" w:rsidRPr="00671FF9">
                <w:rPr>
                  <w:rFonts w:cs="Times New Roman"/>
                  <w:u w:val="single"/>
                  <w:lang w:eastAsia="ru-RU"/>
                </w:rPr>
                <w:t>Львово</w:t>
              </w:r>
            </w:hyperlink>
          </w:p>
        </w:tc>
        <w:tc>
          <w:tcPr>
            <w:tcW w:w="0" w:type="auto"/>
            <w:hideMark/>
          </w:tcPr>
          <w:p w14:paraId="3E7547C3"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344EE506" w14:textId="77777777" w:rsidR="007971B8" w:rsidRPr="00671FF9" w:rsidRDefault="007971B8" w:rsidP="007971B8">
            <w:pPr>
              <w:suppressAutoHyphens w:val="0"/>
              <w:jc w:val="center"/>
              <w:rPr>
                <w:rFonts w:cs="Times New Roman"/>
                <w:lang w:eastAsia="ru-RU"/>
              </w:rPr>
            </w:pPr>
            <w:r w:rsidRPr="00671FF9">
              <w:rPr>
                <w:rFonts w:cs="Times New Roman"/>
                <w:lang w:eastAsia="ru-RU"/>
              </w:rPr>
              <w:t>519</w:t>
            </w:r>
            <w:hyperlink r:id="rId70" w:anchor="cite_note-2010BW-10" w:history="1">
              <w:r w:rsidRPr="00671FF9">
                <w:rPr>
                  <w:rFonts w:cs="Times New Roman"/>
                  <w:u w:val="single"/>
                  <w:vertAlign w:val="superscript"/>
                  <w:lang w:eastAsia="ru-RU"/>
                </w:rPr>
                <w:t>]</w:t>
              </w:r>
            </w:hyperlink>
          </w:p>
        </w:tc>
      </w:tr>
      <w:tr w:rsidR="007971B8" w:rsidRPr="00671FF9" w14:paraId="4CFB9D60" w14:textId="77777777" w:rsidTr="00023C0A">
        <w:trPr>
          <w:trHeight w:val="227"/>
          <w:jc w:val="center"/>
        </w:trPr>
        <w:tc>
          <w:tcPr>
            <w:tcW w:w="0" w:type="auto"/>
            <w:hideMark/>
          </w:tcPr>
          <w:p w14:paraId="233099C7" w14:textId="77777777" w:rsidR="007971B8" w:rsidRPr="00671FF9" w:rsidRDefault="007971B8" w:rsidP="007971B8">
            <w:pPr>
              <w:suppressAutoHyphens w:val="0"/>
              <w:jc w:val="center"/>
              <w:rPr>
                <w:rFonts w:cs="Times New Roman"/>
                <w:lang w:eastAsia="ru-RU"/>
              </w:rPr>
            </w:pPr>
            <w:r w:rsidRPr="00671FF9">
              <w:rPr>
                <w:rFonts w:cs="Times New Roman"/>
                <w:lang w:eastAsia="ru-RU"/>
              </w:rPr>
              <w:t>39</w:t>
            </w:r>
          </w:p>
        </w:tc>
        <w:tc>
          <w:tcPr>
            <w:tcW w:w="0" w:type="auto"/>
            <w:hideMark/>
          </w:tcPr>
          <w:p w14:paraId="1A8833DF" w14:textId="77777777" w:rsidR="007971B8" w:rsidRPr="00671FF9" w:rsidRDefault="00D030FD" w:rsidP="007971B8">
            <w:pPr>
              <w:suppressAutoHyphens w:val="0"/>
              <w:jc w:val="center"/>
              <w:rPr>
                <w:rFonts w:cs="Times New Roman"/>
                <w:lang w:eastAsia="ru-RU"/>
              </w:rPr>
            </w:pPr>
            <w:hyperlink r:id="rId71" w:tooltip="Львовский (Тульская область) (страница отсутствует)" w:history="1">
              <w:r w:rsidR="007971B8" w:rsidRPr="00671FF9">
                <w:rPr>
                  <w:rFonts w:cs="Times New Roman"/>
                  <w:u w:val="single"/>
                  <w:lang w:eastAsia="ru-RU"/>
                </w:rPr>
                <w:t>Львовский</w:t>
              </w:r>
            </w:hyperlink>
          </w:p>
        </w:tc>
        <w:tc>
          <w:tcPr>
            <w:tcW w:w="0" w:type="auto"/>
            <w:hideMark/>
          </w:tcPr>
          <w:p w14:paraId="763ABDE9"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469493EC" w14:textId="77777777" w:rsidR="007971B8" w:rsidRPr="00671FF9" w:rsidRDefault="007971B8" w:rsidP="007971B8">
            <w:pPr>
              <w:suppressAutoHyphens w:val="0"/>
              <w:jc w:val="center"/>
              <w:rPr>
                <w:rFonts w:cs="Times New Roman"/>
                <w:lang w:eastAsia="ru-RU"/>
              </w:rPr>
            </w:pPr>
            <w:r w:rsidRPr="00671FF9">
              <w:rPr>
                <w:rFonts w:cs="Times New Roman"/>
                <w:lang w:eastAsia="ru-RU"/>
              </w:rPr>
              <w:t>54</w:t>
            </w:r>
          </w:p>
        </w:tc>
      </w:tr>
      <w:tr w:rsidR="007971B8" w:rsidRPr="00671FF9" w14:paraId="6D8DF27B" w14:textId="77777777" w:rsidTr="00023C0A">
        <w:trPr>
          <w:trHeight w:val="227"/>
          <w:jc w:val="center"/>
        </w:trPr>
        <w:tc>
          <w:tcPr>
            <w:tcW w:w="0" w:type="auto"/>
            <w:hideMark/>
          </w:tcPr>
          <w:p w14:paraId="6BD14124" w14:textId="77777777" w:rsidR="007971B8" w:rsidRPr="00671FF9" w:rsidRDefault="007971B8" w:rsidP="007971B8">
            <w:pPr>
              <w:suppressAutoHyphens w:val="0"/>
              <w:jc w:val="center"/>
              <w:rPr>
                <w:rFonts w:cs="Times New Roman"/>
                <w:lang w:eastAsia="ru-RU"/>
              </w:rPr>
            </w:pPr>
            <w:r w:rsidRPr="00671FF9">
              <w:rPr>
                <w:rFonts w:cs="Times New Roman"/>
                <w:lang w:eastAsia="ru-RU"/>
              </w:rPr>
              <w:t>40</w:t>
            </w:r>
          </w:p>
        </w:tc>
        <w:tc>
          <w:tcPr>
            <w:tcW w:w="0" w:type="auto"/>
            <w:hideMark/>
          </w:tcPr>
          <w:p w14:paraId="55BCF70A" w14:textId="77777777" w:rsidR="007971B8" w:rsidRPr="00671FF9" w:rsidRDefault="00D030FD" w:rsidP="007971B8">
            <w:pPr>
              <w:suppressAutoHyphens w:val="0"/>
              <w:jc w:val="center"/>
              <w:rPr>
                <w:rFonts w:cs="Times New Roman"/>
                <w:lang w:eastAsia="ru-RU"/>
              </w:rPr>
            </w:pPr>
            <w:hyperlink r:id="rId72" w:tooltip="Марчуги (Тульская область) (страница отсутствует)" w:history="1">
              <w:r w:rsidR="007971B8" w:rsidRPr="00671FF9">
                <w:rPr>
                  <w:rFonts w:cs="Times New Roman"/>
                  <w:u w:val="single"/>
                  <w:lang w:eastAsia="ru-RU"/>
                </w:rPr>
                <w:t>Марчуги</w:t>
              </w:r>
            </w:hyperlink>
          </w:p>
        </w:tc>
        <w:tc>
          <w:tcPr>
            <w:tcW w:w="0" w:type="auto"/>
            <w:hideMark/>
          </w:tcPr>
          <w:p w14:paraId="4D5E294D"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306353AD" w14:textId="77777777" w:rsidR="007971B8" w:rsidRPr="00671FF9" w:rsidRDefault="007971B8" w:rsidP="007971B8">
            <w:pPr>
              <w:suppressAutoHyphens w:val="0"/>
              <w:jc w:val="center"/>
              <w:rPr>
                <w:rFonts w:cs="Times New Roman"/>
                <w:lang w:eastAsia="ru-RU"/>
              </w:rPr>
            </w:pPr>
            <w:r w:rsidRPr="00671FF9">
              <w:rPr>
                <w:rFonts w:cs="Times New Roman"/>
                <w:lang w:eastAsia="ru-RU"/>
              </w:rPr>
              <w:t>0</w:t>
            </w:r>
          </w:p>
        </w:tc>
      </w:tr>
      <w:tr w:rsidR="007971B8" w:rsidRPr="00671FF9" w14:paraId="5060E51F" w14:textId="77777777" w:rsidTr="00023C0A">
        <w:trPr>
          <w:trHeight w:val="227"/>
          <w:jc w:val="center"/>
        </w:trPr>
        <w:tc>
          <w:tcPr>
            <w:tcW w:w="0" w:type="auto"/>
            <w:hideMark/>
          </w:tcPr>
          <w:p w14:paraId="799C4254" w14:textId="77777777" w:rsidR="007971B8" w:rsidRPr="00671FF9" w:rsidRDefault="007971B8" w:rsidP="007971B8">
            <w:pPr>
              <w:suppressAutoHyphens w:val="0"/>
              <w:jc w:val="center"/>
              <w:rPr>
                <w:rFonts w:cs="Times New Roman"/>
                <w:lang w:eastAsia="ru-RU"/>
              </w:rPr>
            </w:pPr>
            <w:r w:rsidRPr="00671FF9">
              <w:rPr>
                <w:rFonts w:cs="Times New Roman"/>
                <w:lang w:eastAsia="ru-RU"/>
              </w:rPr>
              <w:t>41</w:t>
            </w:r>
          </w:p>
        </w:tc>
        <w:tc>
          <w:tcPr>
            <w:tcW w:w="0" w:type="auto"/>
            <w:hideMark/>
          </w:tcPr>
          <w:p w14:paraId="7AA99536" w14:textId="77777777" w:rsidR="007971B8" w:rsidRPr="00671FF9" w:rsidRDefault="00D030FD" w:rsidP="007971B8">
            <w:pPr>
              <w:suppressAutoHyphens w:val="0"/>
              <w:jc w:val="center"/>
              <w:rPr>
                <w:rFonts w:cs="Times New Roman"/>
                <w:lang w:eastAsia="ru-RU"/>
              </w:rPr>
            </w:pPr>
            <w:hyperlink r:id="rId73" w:tooltip="Машково (Кимовский район) (страница отсутствует)" w:history="1">
              <w:r w:rsidR="007971B8" w:rsidRPr="00671FF9">
                <w:rPr>
                  <w:rFonts w:cs="Times New Roman"/>
                  <w:u w:val="single"/>
                  <w:lang w:eastAsia="ru-RU"/>
                </w:rPr>
                <w:t>Машково</w:t>
              </w:r>
            </w:hyperlink>
          </w:p>
        </w:tc>
        <w:tc>
          <w:tcPr>
            <w:tcW w:w="0" w:type="auto"/>
            <w:hideMark/>
          </w:tcPr>
          <w:p w14:paraId="56CE2CD4"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3E9AB6BA" w14:textId="77777777" w:rsidR="007971B8" w:rsidRPr="00671FF9" w:rsidRDefault="007971B8" w:rsidP="007971B8">
            <w:pPr>
              <w:suppressAutoHyphens w:val="0"/>
              <w:jc w:val="center"/>
              <w:rPr>
                <w:rFonts w:cs="Times New Roman"/>
                <w:lang w:eastAsia="ru-RU"/>
              </w:rPr>
            </w:pPr>
            <w:r w:rsidRPr="00671FF9">
              <w:rPr>
                <w:rFonts w:cs="Times New Roman"/>
                <w:lang w:eastAsia="ru-RU"/>
              </w:rPr>
              <w:t>57</w:t>
            </w:r>
          </w:p>
        </w:tc>
      </w:tr>
      <w:tr w:rsidR="007971B8" w:rsidRPr="00671FF9" w14:paraId="38AC5117" w14:textId="77777777" w:rsidTr="00023C0A">
        <w:trPr>
          <w:trHeight w:val="227"/>
          <w:jc w:val="center"/>
        </w:trPr>
        <w:tc>
          <w:tcPr>
            <w:tcW w:w="0" w:type="auto"/>
            <w:hideMark/>
          </w:tcPr>
          <w:p w14:paraId="3042B127" w14:textId="77777777" w:rsidR="007971B8" w:rsidRPr="00671FF9" w:rsidRDefault="007971B8" w:rsidP="007971B8">
            <w:pPr>
              <w:suppressAutoHyphens w:val="0"/>
              <w:jc w:val="center"/>
              <w:rPr>
                <w:rFonts w:cs="Times New Roman"/>
                <w:lang w:eastAsia="ru-RU"/>
              </w:rPr>
            </w:pPr>
            <w:r w:rsidRPr="00671FF9">
              <w:rPr>
                <w:rFonts w:cs="Times New Roman"/>
                <w:lang w:eastAsia="ru-RU"/>
              </w:rPr>
              <w:t>42</w:t>
            </w:r>
          </w:p>
        </w:tc>
        <w:tc>
          <w:tcPr>
            <w:tcW w:w="0" w:type="auto"/>
            <w:hideMark/>
          </w:tcPr>
          <w:p w14:paraId="0992E54F" w14:textId="77777777" w:rsidR="007971B8" w:rsidRPr="00671FF9" w:rsidRDefault="00D030FD" w:rsidP="007971B8">
            <w:pPr>
              <w:suppressAutoHyphens w:val="0"/>
              <w:jc w:val="center"/>
              <w:rPr>
                <w:rFonts w:cs="Times New Roman"/>
                <w:lang w:eastAsia="ru-RU"/>
              </w:rPr>
            </w:pPr>
            <w:hyperlink r:id="rId74" w:tooltip="Михайловские Выселки (страница отсутствует)" w:history="1">
              <w:r w:rsidR="007971B8" w:rsidRPr="00671FF9">
                <w:rPr>
                  <w:rFonts w:cs="Times New Roman"/>
                  <w:u w:val="single"/>
                  <w:lang w:eastAsia="ru-RU"/>
                </w:rPr>
                <w:t>Михайловские Выселки</w:t>
              </w:r>
            </w:hyperlink>
          </w:p>
        </w:tc>
        <w:tc>
          <w:tcPr>
            <w:tcW w:w="0" w:type="auto"/>
            <w:hideMark/>
          </w:tcPr>
          <w:p w14:paraId="6373CDC1"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6CA95EF2" w14:textId="77777777" w:rsidR="007971B8" w:rsidRPr="00671FF9" w:rsidRDefault="007971B8" w:rsidP="007971B8">
            <w:pPr>
              <w:suppressAutoHyphens w:val="0"/>
              <w:jc w:val="center"/>
              <w:rPr>
                <w:rFonts w:cs="Times New Roman"/>
                <w:lang w:eastAsia="ru-RU"/>
              </w:rPr>
            </w:pPr>
            <w:r w:rsidRPr="00671FF9">
              <w:rPr>
                <w:rFonts w:cs="Times New Roman"/>
                <w:lang w:eastAsia="ru-RU"/>
              </w:rPr>
              <w:t>5</w:t>
            </w:r>
          </w:p>
        </w:tc>
      </w:tr>
      <w:tr w:rsidR="007971B8" w:rsidRPr="00671FF9" w14:paraId="4281DE66" w14:textId="77777777" w:rsidTr="00023C0A">
        <w:trPr>
          <w:trHeight w:val="227"/>
          <w:jc w:val="center"/>
        </w:trPr>
        <w:tc>
          <w:tcPr>
            <w:tcW w:w="0" w:type="auto"/>
            <w:hideMark/>
          </w:tcPr>
          <w:p w14:paraId="45AFBDD7" w14:textId="77777777" w:rsidR="007971B8" w:rsidRPr="00671FF9" w:rsidRDefault="007971B8" w:rsidP="007971B8">
            <w:pPr>
              <w:suppressAutoHyphens w:val="0"/>
              <w:jc w:val="center"/>
              <w:rPr>
                <w:rFonts w:cs="Times New Roman"/>
                <w:lang w:eastAsia="ru-RU"/>
              </w:rPr>
            </w:pPr>
            <w:r w:rsidRPr="00671FF9">
              <w:rPr>
                <w:rFonts w:cs="Times New Roman"/>
                <w:lang w:eastAsia="ru-RU"/>
              </w:rPr>
              <w:t>43</w:t>
            </w:r>
          </w:p>
        </w:tc>
        <w:tc>
          <w:tcPr>
            <w:tcW w:w="0" w:type="auto"/>
            <w:hideMark/>
          </w:tcPr>
          <w:p w14:paraId="0212BCD2" w14:textId="77777777" w:rsidR="007971B8" w:rsidRPr="00671FF9" w:rsidRDefault="00D030FD" w:rsidP="007971B8">
            <w:pPr>
              <w:suppressAutoHyphens w:val="0"/>
              <w:jc w:val="center"/>
              <w:rPr>
                <w:rFonts w:cs="Times New Roman"/>
                <w:lang w:eastAsia="ru-RU"/>
              </w:rPr>
            </w:pPr>
            <w:hyperlink r:id="rId75" w:tooltip="Михайловский (Кимовский район) (страница отсутствует)" w:history="1">
              <w:r w:rsidR="007971B8" w:rsidRPr="00671FF9">
                <w:rPr>
                  <w:rFonts w:cs="Times New Roman"/>
                  <w:u w:val="single"/>
                  <w:lang w:eastAsia="ru-RU"/>
                </w:rPr>
                <w:t>Михайловский</w:t>
              </w:r>
            </w:hyperlink>
          </w:p>
        </w:tc>
        <w:tc>
          <w:tcPr>
            <w:tcW w:w="0" w:type="auto"/>
            <w:hideMark/>
          </w:tcPr>
          <w:p w14:paraId="23E2845B"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43FC5627" w14:textId="77777777" w:rsidR="007971B8" w:rsidRPr="00671FF9" w:rsidRDefault="007971B8" w:rsidP="007971B8">
            <w:pPr>
              <w:suppressAutoHyphens w:val="0"/>
              <w:jc w:val="center"/>
              <w:rPr>
                <w:rFonts w:cs="Times New Roman"/>
                <w:lang w:eastAsia="ru-RU"/>
              </w:rPr>
            </w:pPr>
            <w:r w:rsidRPr="00671FF9">
              <w:rPr>
                <w:rFonts w:cs="Times New Roman"/>
                <w:lang w:eastAsia="ru-RU"/>
              </w:rPr>
              <w:t>22</w:t>
            </w:r>
          </w:p>
        </w:tc>
      </w:tr>
      <w:tr w:rsidR="007971B8" w:rsidRPr="00671FF9" w14:paraId="096533D9" w14:textId="77777777" w:rsidTr="00023C0A">
        <w:trPr>
          <w:trHeight w:val="227"/>
          <w:jc w:val="center"/>
        </w:trPr>
        <w:tc>
          <w:tcPr>
            <w:tcW w:w="0" w:type="auto"/>
            <w:hideMark/>
          </w:tcPr>
          <w:p w14:paraId="0B3DCCCB" w14:textId="77777777" w:rsidR="007971B8" w:rsidRPr="00671FF9" w:rsidRDefault="007971B8" w:rsidP="007971B8">
            <w:pPr>
              <w:suppressAutoHyphens w:val="0"/>
              <w:jc w:val="center"/>
              <w:rPr>
                <w:rFonts w:cs="Times New Roman"/>
                <w:lang w:eastAsia="ru-RU"/>
              </w:rPr>
            </w:pPr>
            <w:r w:rsidRPr="00671FF9">
              <w:rPr>
                <w:rFonts w:cs="Times New Roman"/>
                <w:lang w:eastAsia="ru-RU"/>
              </w:rPr>
              <w:t>44</w:t>
            </w:r>
          </w:p>
        </w:tc>
        <w:tc>
          <w:tcPr>
            <w:tcW w:w="0" w:type="auto"/>
            <w:hideMark/>
          </w:tcPr>
          <w:p w14:paraId="5CE64423" w14:textId="77777777" w:rsidR="007971B8" w:rsidRPr="00671FF9" w:rsidRDefault="00D030FD" w:rsidP="007971B8">
            <w:pPr>
              <w:suppressAutoHyphens w:val="0"/>
              <w:jc w:val="center"/>
              <w:rPr>
                <w:rFonts w:cs="Times New Roman"/>
                <w:lang w:eastAsia="ru-RU"/>
              </w:rPr>
            </w:pPr>
            <w:hyperlink r:id="rId76" w:tooltip="Новая Жизнь (Кимовский район) (страница отсутствует)" w:history="1">
              <w:r w:rsidR="007971B8" w:rsidRPr="00671FF9">
                <w:rPr>
                  <w:rFonts w:cs="Times New Roman"/>
                  <w:u w:val="single"/>
                  <w:lang w:eastAsia="ru-RU"/>
                </w:rPr>
                <w:t>Новая Жизнь</w:t>
              </w:r>
            </w:hyperlink>
          </w:p>
        </w:tc>
        <w:tc>
          <w:tcPr>
            <w:tcW w:w="0" w:type="auto"/>
            <w:hideMark/>
          </w:tcPr>
          <w:p w14:paraId="08D0DBFE"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4F945A9E" w14:textId="77777777" w:rsidR="007971B8" w:rsidRPr="00671FF9" w:rsidRDefault="007971B8" w:rsidP="007971B8">
            <w:pPr>
              <w:suppressAutoHyphens w:val="0"/>
              <w:jc w:val="center"/>
              <w:rPr>
                <w:rFonts w:cs="Times New Roman"/>
                <w:lang w:eastAsia="ru-RU"/>
              </w:rPr>
            </w:pPr>
            <w:r w:rsidRPr="00671FF9">
              <w:rPr>
                <w:rFonts w:cs="Times New Roman"/>
                <w:lang w:eastAsia="ru-RU"/>
              </w:rPr>
              <w:t>18</w:t>
            </w:r>
          </w:p>
        </w:tc>
      </w:tr>
      <w:tr w:rsidR="007971B8" w:rsidRPr="00671FF9" w14:paraId="6DCDED36" w14:textId="77777777" w:rsidTr="00023C0A">
        <w:trPr>
          <w:trHeight w:val="227"/>
          <w:jc w:val="center"/>
        </w:trPr>
        <w:tc>
          <w:tcPr>
            <w:tcW w:w="0" w:type="auto"/>
            <w:hideMark/>
          </w:tcPr>
          <w:p w14:paraId="0A82B426" w14:textId="77777777" w:rsidR="007971B8" w:rsidRPr="00671FF9" w:rsidRDefault="007971B8" w:rsidP="007971B8">
            <w:pPr>
              <w:suppressAutoHyphens w:val="0"/>
              <w:jc w:val="center"/>
              <w:rPr>
                <w:rFonts w:cs="Times New Roman"/>
                <w:lang w:eastAsia="ru-RU"/>
              </w:rPr>
            </w:pPr>
            <w:r w:rsidRPr="00671FF9">
              <w:rPr>
                <w:rFonts w:cs="Times New Roman"/>
                <w:lang w:eastAsia="ru-RU"/>
              </w:rPr>
              <w:t>45</w:t>
            </w:r>
          </w:p>
        </w:tc>
        <w:tc>
          <w:tcPr>
            <w:tcW w:w="0" w:type="auto"/>
            <w:hideMark/>
          </w:tcPr>
          <w:p w14:paraId="5345BEA4" w14:textId="77777777" w:rsidR="007971B8" w:rsidRPr="00671FF9" w:rsidRDefault="00D030FD" w:rsidP="007971B8">
            <w:pPr>
              <w:suppressAutoHyphens w:val="0"/>
              <w:jc w:val="center"/>
              <w:rPr>
                <w:rFonts w:cs="Times New Roman"/>
                <w:lang w:eastAsia="ru-RU"/>
              </w:rPr>
            </w:pPr>
            <w:hyperlink r:id="rId77" w:tooltip="Новольвовск" w:history="1">
              <w:r w:rsidR="007971B8" w:rsidRPr="00671FF9">
                <w:rPr>
                  <w:rFonts w:cs="Times New Roman"/>
                  <w:u w:val="single"/>
                  <w:lang w:eastAsia="ru-RU"/>
                </w:rPr>
                <w:t>Новольвовск</w:t>
              </w:r>
            </w:hyperlink>
          </w:p>
        </w:tc>
        <w:tc>
          <w:tcPr>
            <w:tcW w:w="0" w:type="auto"/>
            <w:hideMark/>
          </w:tcPr>
          <w:p w14:paraId="35AF7331"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 административный центр</w:t>
            </w:r>
          </w:p>
        </w:tc>
        <w:tc>
          <w:tcPr>
            <w:tcW w:w="0" w:type="auto"/>
            <w:hideMark/>
          </w:tcPr>
          <w:p w14:paraId="26E301EF" w14:textId="77777777" w:rsidR="007971B8" w:rsidRPr="00671FF9" w:rsidRDefault="007971B8" w:rsidP="007971B8">
            <w:pPr>
              <w:suppressAutoHyphens w:val="0"/>
              <w:jc w:val="center"/>
              <w:rPr>
                <w:rFonts w:cs="Times New Roman"/>
                <w:lang w:eastAsia="ru-RU"/>
              </w:rPr>
            </w:pPr>
            <w:r w:rsidRPr="00671FF9">
              <w:rPr>
                <w:rFonts w:cs="Times New Roman"/>
                <w:lang w:eastAsia="ru-RU"/>
              </w:rPr>
              <w:t>1731</w:t>
            </w:r>
          </w:p>
        </w:tc>
      </w:tr>
      <w:tr w:rsidR="007971B8" w:rsidRPr="00671FF9" w14:paraId="608FF39D" w14:textId="77777777" w:rsidTr="00023C0A">
        <w:trPr>
          <w:trHeight w:val="227"/>
          <w:jc w:val="center"/>
        </w:trPr>
        <w:tc>
          <w:tcPr>
            <w:tcW w:w="0" w:type="auto"/>
            <w:hideMark/>
          </w:tcPr>
          <w:p w14:paraId="10122416" w14:textId="77777777" w:rsidR="007971B8" w:rsidRPr="00671FF9" w:rsidRDefault="007971B8" w:rsidP="007971B8">
            <w:pPr>
              <w:suppressAutoHyphens w:val="0"/>
              <w:jc w:val="center"/>
              <w:rPr>
                <w:rFonts w:cs="Times New Roman"/>
                <w:lang w:eastAsia="ru-RU"/>
              </w:rPr>
            </w:pPr>
            <w:r w:rsidRPr="00671FF9">
              <w:rPr>
                <w:rFonts w:cs="Times New Roman"/>
                <w:lang w:eastAsia="ru-RU"/>
              </w:rPr>
              <w:t>46</w:t>
            </w:r>
          </w:p>
        </w:tc>
        <w:tc>
          <w:tcPr>
            <w:tcW w:w="0" w:type="auto"/>
            <w:hideMark/>
          </w:tcPr>
          <w:p w14:paraId="22FF1006" w14:textId="77777777" w:rsidR="007971B8" w:rsidRPr="00671FF9" w:rsidRDefault="00D030FD" w:rsidP="007971B8">
            <w:pPr>
              <w:suppressAutoHyphens w:val="0"/>
              <w:jc w:val="center"/>
              <w:rPr>
                <w:rFonts w:cs="Times New Roman"/>
                <w:lang w:eastAsia="ru-RU"/>
              </w:rPr>
            </w:pPr>
            <w:hyperlink r:id="rId78" w:tooltip="Новоселки (Кимовский район) (страница отсутствует)" w:history="1">
              <w:r w:rsidR="007971B8" w:rsidRPr="00671FF9">
                <w:rPr>
                  <w:rFonts w:cs="Times New Roman"/>
                  <w:u w:val="single"/>
                  <w:lang w:eastAsia="ru-RU"/>
                </w:rPr>
                <w:t>Новоселки</w:t>
              </w:r>
            </w:hyperlink>
          </w:p>
        </w:tc>
        <w:tc>
          <w:tcPr>
            <w:tcW w:w="0" w:type="auto"/>
            <w:hideMark/>
          </w:tcPr>
          <w:p w14:paraId="2E167A37"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2F5B6720" w14:textId="77777777" w:rsidR="007971B8" w:rsidRPr="00671FF9" w:rsidRDefault="007971B8" w:rsidP="007971B8">
            <w:pPr>
              <w:suppressAutoHyphens w:val="0"/>
              <w:jc w:val="center"/>
              <w:rPr>
                <w:rFonts w:cs="Times New Roman"/>
                <w:lang w:eastAsia="ru-RU"/>
              </w:rPr>
            </w:pPr>
            <w:r w:rsidRPr="00671FF9">
              <w:rPr>
                <w:rFonts w:cs="Times New Roman"/>
                <w:lang w:eastAsia="ru-RU"/>
              </w:rPr>
              <w:t>73</w:t>
            </w:r>
          </w:p>
        </w:tc>
      </w:tr>
      <w:tr w:rsidR="007971B8" w:rsidRPr="00671FF9" w14:paraId="14E9F859" w14:textId="77777777" w:rsidTr="00023C0A">
        <w:trPr>
          <w:trHeight w:val="227"/>
          <w:jc w:val="center"/>
        </w:trPr>
        <w:tc>
          <w:tcPr>
            <w:tcW w:w="0" w:type="auto"/>
            <w:hideMark/>
          </w:tcPr>
          <w:p w14:paraId="0D81C8B2" w14:textId="77777777" w:rsidR="007971B8" w:rsidRPr="00671FF9" w:rsidRDefault="007971B8" w:rsidP="007971B8">
            <w:pPr>
              <w:suppressAutoHyphens w:val="0"/>
              <w:jc w:val="center"/>
              <w:rPr>
                <w:rFonts w:cs="Times New Roman"/>
                <w:lang w:eastAsia="ru-RU"/>
              </w:rPr>
            </w:pPr>
            <w:r w:rsidRPr="00671FF9">
              <w:rPr>
                <w:rFonts w:cs="Times New Roman"/>
                <w:lang w:eastAsia="ru-RU"/>
              </w:rPr>
              <w:t>47</w:t>
            </w:r>
          </w:p>
        </w:tc>
        <w:tc>
          <w:tcPr>
            <w:tcW w:w="0" w:type="auto"/>
            <w:hideMark/>
          </w:tcPr>
          <w:p w14:paraId="46FD1567" w14:textId="77777777" w:rsidR="007971B8" w:rsidRPr="00671FF9" w:rsidRDefault="00D030FD" w:rsidP="007971B8">
            <w:pPr>
              <w:suppressAutoHyphens w:val="0"/>
              <w:jc w:val="center"/>
              <w:rPr>
                <w:rFonts w:cs="Times New Roman"/>
                <w:lang w:eastAsia="ru-RU"/>
              </w:rPr>
            </w:pPr>
            <w:hyperlink r:id="rId79" w:tooltip="Новоспасское (Кимовский район) (страница отсутствует)" w:history="1">
              <w:r w:rsidR="007971B8" w:rsidRPr="00671FF9">
                <w:rPr>
                  <w:rFonts w:cs="Times New Roman"/>
                  <w:u w:val="single"/>
                  <w:lang w:eastAsia="ru-RU"/>
                </w:rPr>
                <w:t>Новоспасское</w:t>
              </w:r>
            </w:hyperlink>
          </w:p>
        </w:tc>
        <w:tc>
          <w:tcPr>
            <w:tcW w:w="0" w:type="auto"/>
            <w:hideMark/>
          </w:tcPr>
          <w:p w14:paraId="762AE7DB"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670DBBC9" w14:textId="77777777" w:rsidR="007971B8" w:rsidRPr="00671FF9" w:rsidRDefault="007971B8" w:rsidP="007971B8">
            <w:pPr>
              <w:suppressAutoHyphens w:val="0"/>
              <w:jc w:val="center"/>
              <w:rPr>
                <w:rFonts w:cs="Times New Roman"/>
                <w:lang w:eastAsia="ru-RU"/>
              </w:rPr>
            </w:pPr>
            <w:r w:rsidRPr="00671FF9">
              <w:rPr>
                <w:rFonts w:cs="Times New Roman"/>
                <w:lang w:eastAsia="ru-RU"/>
              </w:rPr>
              <w:t>39</w:t>
            </w:r>
          </w:p>
        </w:tc>
      </w:tr>
      <w:tr w:rsidR="007971B8" w:rsidRPr="00671FF9" w14:paraId="19DFF4DC" w14:textId="77777777" w:rsidTr="00023C0A">
        <w:trPr>
          <w:trHeight w:val="227"/>
          <w:jc w:val="center"/>
        </w:trPr>
        <w:tc>
          <w:tcPr>
            <w:tcW w:w="0" w:type="auto"/>
            <w:hideMark/>
          </w:tcPr>
          <w:p w14:paraId="6EE91824" w14:textId="77777777" w:rsidR="007971B8" w:rsidRPr="00671FF9" w:rsidRDefault="007971B8" w:rsidP="007971B8">
            <w:pPr>
              <w:suppressAutoHyphens w:val="0"/>
              <w:jc w:val="center"/>
              <w:rPr>
                <w:rFonts w:cs="Times New Roman"/>
                <w:lang w:eastAsia="ru-RU"/>
              </w:rPr>
            </w:pPr>
            <w:r w:rsidRPr="00671FF9">
              <w:rPr>
                <w:rFonts w:cs="Times New Roman"/>
                <w:lang w:eastAsia="ru-RU"/>
              </w:rPr>
              <w:t>48</w:t>
            </w:r>
          </w:p>
        </w:tc>
        <w:tc>
          <w:tcPr>
            <w:tcW w:w="0" w:type="auto"/>
            <w:hideMark/>
          </w:tcPr>
          <w:p w14:paraId="7F50048D" w14:textId="77777777" w:rsidR="007971B8" w:rsidRPr="00671FF9" w:rsidRDefault="00D030FD" w:rsidP="007971B8">
            <w:pPr>
              <w:suppressAutoHyphens w:val="0"/>
              <w:jc w:val="center"/>
              <w:rPr>
                <w:rFonts w:cs="Times New Roman"/>
                <w:lang w:eastAsia="ru-RU"/>
              </w:rPr>
            </w:pPr>
            <w:hyperlink r:id="rId80" w:tooltip="Отделение Румянцево (страница отсутствует)" w:history="1">
              <w:r w:rsidR="007971B8" w:rsidRPr="00671FF9">
                <w:rPr>
                  <w:rFonts w:cs="Times New Roman"/>
                  <w:u w:val="single"/>
                  <w:lang w:eastAsia="ru-RU"/>
                </w:rPr>
                <w:t>Отделение Румянцево</w:t>
              </w:r>
            </w:hyperlink>
          </w:p>
        </w:tc>
        <w:tc>
          <w:tcPr>
            <w:tcW w:w="0" w:type="auto"/>
            <w:hideMark/>
          </w:tcPr>
          <w:p w14:paraId="3BCB8F95"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0B50126F" w14:textId="77777777" w:rsidR="007971B8" w:rsidRPr="00671FF9" w:rsidRDefault="007971B8" w:rsidP="007971B8">
            <w:pPr>
              <w:suppressAutoHyphens w:val="0"/>
              <w:jc w:val="center"/>
              <w:rPr>
                <w:rFonts w:cs="Times New Roman"/>
                <w:lang w:eastAsia="ru-RU"/>
              </w:rPr>
            </w:pPr>
            <w:r w:rsidRPr="00671FF9">
              <w:rPr>
                <w:rFonts w:cs="Times New Roman"/>
                <w:lang w:eastAsia="ru-RU"/>
              </w:rPr>
              <w:t>0</w:t>
            </w:r>
          </w:p>
        </w:tc>
      </w:tr>
      <w:tr w:rsidR="007971B8" w:rsidRPr="00671FF9" w14:paraId="5C910272" w14:textId="77777777" w:rsidTr="00023C0A">
        <w:trPr>
          <w:trHeight w:val="227"/>
          <w:jc w:val="center"/>
        </w:trPr>
        <w:tc>
          <w:tcPr>
            <w:tcW w:w="0" w:type="auto"/>
            <w:hideMark/>
          </w:tcPr>
          <w:p w14:paraId="3FC148CE" w14:textId="77777777" w:rsidR="007971B8" w:rsidRPr="00671FF9" w:rsidRDefault="007971B8" w:rsidP="007971B8">
            <w:pPr>
              <w:suppressAutoHyphens w:val="0"/>
              <w:jc w:val="center"/>
              <w:rPr>
                <w:rFonts w:cs="Times New Roman"/>
                <w:lang w:eastAsia="ru-RU"/>
              </w:rPr>
            </w:pPr>
            <w:r w:rsidRPr="00671FF9">
              <w:rPr>
                <w:rFonts w:cs="Times New Roman"/>
                <w:lang w:eastAsia="ru-RU"/>
              </w:rPr>
              <w:t>49</w:t>
            </w:r>
          </w:p>
        </w:tc>
        <w:tc>
          <w:tcPr>
            <w:tcW w:w="0" w:type="auto"/>
            <w:hideMark/>
          </w:tcPr>
          <w:p w14:paraId="7512D91B" w14:textId="77777777" w:rsidR="007971B8" w:rsidRPr="00671FF9" w:rsidRDefault="00D030FD" w:rsidP="007971B8">
            <w:pPr>
              <w:suppressAutoHyphens w:val="0"/>
              <w:jc w:val="center"/>
              <w:rPr>
                <w:rFonts w:cs="Times New Roman"/>
                <w:lang w:eastAsia="ru-RU"/>
              </w:rPr>
            </w:pPr>
            <w:hyperlink r:id="rId81" w:tooltip="Петровское (Кимовский район) (страница отсутствует)" w:history="1">
              <w:r w:rsidR="007971B8" w:rsidRPr="00671FF9">
                <w:rPr>
                  <w:rFonts w:cs="Times New Roman"/>
                  <w:u w:val="single"/>
                  <w:lang w:eastAsia="ru-RU"/>
                </w:rPr>
                <w:t>Петровское</w:t>
              </w:r>
            </w:hyperlink>
          </w:p>
        </w:tc>
        <w:tc>
          <w:tcPr>
            <w:tcW w:w="0" w:type="auto"/>
            <w:hideMark/>
          </w:tcPr>
          <w:p w14:paraId="6F1FCB94"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31D1E6D3" w14:textId="77777777" w:rsidR="007971B8" w:rsidRPr="00671FF9" w:rsidRDefault="007971B8" w:rsidP="007971B8">
            <w:pPr>
              <w:suppressAutoHyphens w:val="0"/>
              <w:jc w:val="center"/>
              <w:rPr>
                <w:rFonts w:cs="Times New Roman"/>
                <w:lang w:eastAsia="ru-RU"/>
              </w:rPr>
            </w:pPr>
            <w:r w:rsidRPr="00671FF9">
              <w:rPr>
                <w:rFonts w:cs="Times New Roman"/>
                <w:lang w:eastAsia="ru-RU"/>
              </w:rPr>
              <w:t>6</w:t>
            </w:r>
          </w:p>
        </w:tc>
      </w:tr>
      <w:tr w:rsidR="007971B8" w:rsidRPr="00671FF9" w14:paraId="327562B5" w14:textId="77777777" w:rsidTr="00023C0A">
        <w:trPr>
          <w:trHeight w:val="227"/>
          <w:jc w:val="center"/>
        </w:trPr>
        <w:tc>
          <w:tcPr>
            <w:tcW w:w="0" w:type="auto"/>
            <w:hideMark/>
          </w:tcPr>
          <w:p w14:paraId="4217A86E" w14:textId="77777777" w:rsidR="007971B8" w:rsidRPr="00671FF9" w:rsidRDefault="007971B8" w:rsidP="007971B8">
            <w:pPr>
              <w:suppressAutoHyphens w:val="0"/>
              <w:jc w:val="center"/>
              <w:rPr>
                <w:rFonts w:cs="Times New Roman"/>
                <w:lang w:eastAsia="ru-RU"/>
              </w:rPr>
            </w:pPr>
            <w:r w:rsidRPr="00671FF9">
              <w:rPr>
                <w:rFonts w:cs="Times New Roman"/>
                <w:lang w:eastAsia="ru-RU"/>
              </w:rPr>
              <w:t>50</w:t>
            </w:r>
          </w:p>
        </w:tc>
        <w:tc>
          <w:tcPr>
            <w:tcW w:w="0" w:type="auto"/>
            <w:hideMark/>
          </w:tcPr>
          <w:p w14:paraId="20A555B6" w14:textId="77777777" w:rsidR="007971B8" w:rsidRPr="00671FF9" w:rsidRDefault="00D030FD" w:rsidP="007971B8">
            <w:pPr>
              <w:suppressAutoHyphens w:val="0"/>
              <w:jc w:val="center"/>
              <w:rPr>
                <w:rFonts w:cs="Times New Roman"/>
                <w:lang w:eastAsia="ru-RU"/>
              </w:rPr>
            </w:pPr>
            <w:hyperlink r:id="rId82" w:tooltip="Писарево (Кимовский район) (страница отсутствует)" w:history="1">
              <w:r w:rsidR="007971B8" w:rsidRPr="00671FF9">
                <w:rPr>
                  <w:rFonts w:cs="Times New Roman"/>
                  <w:u w:val="single"/>
                  <w:lang w:eastAsia="ru-RU"/>
                </w:rPr>
                <w:t>Писарево</w:t>
              </w:r>
            </w:hyperlink>
          </w:p>
        </w:tc>
        <w:tc>
          <w:tcPr>
            <w:tcW w:w="0" w:type="auto"/>
            <w:hideMark/>
          </w:tcPr>
          <w:p w14:paraId="01D5E11E"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0529DFA5" w14:textId="77777777" w:rsidR="007971B8" w:rsidRPr="00671FF9" w:rsidRDefault="007971B8" w:rsidP="007971B8">
            <w:pPr>
              <w:suppressAutoHyphens w:val="0"/>
              <w:jc w:val="center"/>
              <w:rPr>
                <w:rFonts w:cs="Times New Roman"/>
                <w:lang w:eastAsia="ru-RU"/>
              </w:rPr>
            </w:pPr>
            <w:r w:rsidRPr="00671FF9">
              <w:rPr>
                <w:rFonts w:cs="Times New Roman"/>
                <w:lang w:eastAsia="ru-RU"/>
              </w:rPr>
              <w:t>3</w:t>
            </w:r>
          </w:p>
        </w:tc>
      </w:tr>
      <w:tr w:rsidR="007971B8" w:rsidRPr="00671FF9" w14:paraId="509848A0" w14:textId="77777777" w:rsidTr="00023C0A">
        <w:trPr>
          <w:trHeight w:val="227"/>
          <w:jc w:val="center"/>
        </w:trPr>
        <w:tc>
          <w:tcPr>
            <w:tcW w:w="0" w:type="auto"/>
            <w:hideMark/>
          </w:tcPr>
          <w:p w14:paraId="5C589934" w14:textId="77777777" w:rsidR="007971B8" w:rsidRPr="00671FF9" w:rsidRDefault="007971B8" w:rsidP="007971B8">
            <w:pPr>
              <w:suppressAutoHyphens w:val="0"/>
              <w:jc w:val="center"/>
              <w:rPr>
                <w:rFonts w:cs="Times New Roman"/>
                <w:lang w:eastAsia="ru-RU"/>
              </w:rPr>
            </w:pPr>
            <w:r w:rsidRPr="00671FF9">
              <w:rPr>
                <w:rFonts w:cs="Times New Roman"/>
                <w:lang w:eastAsia="ru-RU"/>
              </w:rPr>
              <w:t>51</w:t>
            </w:r>
          </w:p>
        </w:tc>
        <w:tc>
          <w:tcPr>
            <w:tcW w:w="0" w:type="auto"/>
            <w:hideMark/>
          </w:tcPr>
          <w:p w14:paraId="4DFA3A37" w14:textId="77777777" w:rsidR="007971B8" w:rsidRPr="00671FF9" w:rsidRDefault="00D030FD" w:rsidP="007971B8">
            <w:pPr>
              <w:suppressAutoHyphens w:val="0"/>
              <w:jc w:val="center"/>
              <w:rPr>
                <w:rFonts w:cs="Times New Roman"/>
                <w:lang w:eastAsia="ru-RU"/>
              </w:rPr>
            </w:pPr>
            <w:hyperlink r:id="rId83" w:tooltip="Покровское (Кимовский район) (страница отсутствует)" w:history="1">
              <w:r w:rsidR="007971B8" w:rsidRPr="00671FF9">
                <w:rPr>
                  <w:rFonts w:cs="Times New Roman"/>
                  <w:u w:val="single"/>
                  <w:lang w:eastAsia="ru-RU"/>
                </w:rPr>
                <w:t>Покровское</w:t>
              </w:r>
            </w:hyperlink>
          </w:p>
        </w:tc>
        <w:tc>
          <w:tcPr>
            <w:tcW w:w="0" w:type="auto"/>
            <w:hideMark/>
          </w:tcPr>
          <w:p w14:paraId="13983BBB" w14:textId="77777777" w:rsidR="007971B8" w:rsidRPr="00671FF9" w:rsidRDefault="007971B8" w:rsidP="007971B8">
            <w:pPr>
              <w:suppressAutoHyphens w:val="0"/>
              <w:jc w:val="center"/>
              <w:rPr>
                <w:rFonts w:cs="Times New Roman"/>
                <w:lang w:eastAsia="ru-RU"/>
              </w:rPr>
            </w:pPr>
            <w:r w:rsidRPr="00671FF9">
              <w:rPr>
                <w:rFonts w:cs="Times New Roman"/>
                <w:lang w:eastAsia="ru-RU"/>
              </w:rPr>
              <w:t>село</w:t>
            </w:r>
          </w:p>
        </w:tc>
        <w:tc>
          <w:tcPr>
            <w:tcW w:w="0" w:type="auto"/>
            <w:hideMark/>
          </w:tcPr>
          <w:p w14:paraId="5238300D" w14:textId="77777777" w:rsidR="007971B8" w:rsidRPr="00671FF9" w:rsidRDefault="007971B8" w:rsidP="007971B8">
            <w:pPr>
              <w:suppressAutoHyphens w:val="0"/>
              <w:jc w:val="center"/>
              <w:rPr>
                <w:rFonts w:cs="Times New Roman"/>
                <w:lang w:eastAsia="ru-RU"/>
              </w:rPr>
            </w:pPr>
            <w:r w:rsidRPr="00671FF9">
              <w:rPr>
                <w:rFonts w:cs="Times New Roman"/>
                <w:lang w:eastAsia="ru-RU"/>
              </w:rPr>
              <w:t>19</w:t>
            </w:r>
          </w:p>
        </w:tc>
      </w:tr>
      <w:tr w:rsidR="007971B8" w:rsidRPr="00671FF9" w14:paraId="6582AE09" w14:textId="77777777" w:rsidTr="00023C0A">
        <w:trPr>
          <w:trHeight w:val="227"/>
          <w:jc w:val="center"/>
        </w:trPr>
        <w:tc>
          <w:tcPr>
            <w:tcW w:w="0" w:type="auto"/>
            <w:hideMark/>
          </w:tcPr>
          <w:p w14:paraId="7D26FD29" w14:textId="77777777" w:rsidR="007971B8" w:rsidRPr="00671FF9" w:rsidRDefault="007971B8" w:rsidP="007971B8">
            <w:pPr>
              <w:suppressAutoHyphens w:val="0"/>
              <w:jc w:val="center"/>
              <w:rPr>
                <w:rFonts w:cs="Times New Roman"/>
                <w:lang w:eastAsia="ru-RU"/>
              </w:rPr>
            </w:pPr>
            <w:r w:rsidRPr="00671FF9">
              <w:rPr>
                <w:rFonts w:cs="Times New Roman"/>
                <w:lang w:eastAsia="ru-RU"/>
              </w:rPr>
              <w:t>52</w:t>
            </w:r>
          </w:p>
        </w:tc>
        <w:tc>
          <w:tcPr>
            <w:tcW w:w="0" w:type="auto"/>
            <w:hideMark/>
          </w:tcPr>
          <w:p w14:paraId="5BCB0255" w14:textId="77777777" w:rsidR="007971B8" w:rsidRPr="00671FF9" w:rsidRDefault="00D030FD" w:rsidP="007971B8">
            <w:pPr>
              <w:suppressAutoHyphens w:val="0"/>
              <w:jc w:val="center"/>
              <w:rPr>
                <w:rFonts w:cs="Times New Roman"/>
                <w:lang w:eastAsia="ru-RU"/>
              </w:rPr>
            </w:pPr>
            <w:hyperlink r:id="rId84" w:tooltip="Полевой (Тульская область) (страница отсутствует)" w:history="1">
              <w:r w:rsidR="007971B8" w:rsidRPr="00671FF9">
                <w:rPr>
                  <w:rFonts w:cs="Times New Roman"/>
                  <w:u w:val="single"/>
                  <w:lang w:eastAsia="ru-RU"/>
                </w:rPr>
                <w:t>Полевой</w:t>
              </w:r>
            </w:hyperlink>
          </w:p>
        </w:tc>
        <w:tc>
          <w:tcPr>
            <w:tcW w:w="0" w:type="auto"/>
            <w:hideMark/>
          </w:tcPr>
          <w:p w14:paraId="16255B36"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3228E269" w14:textId="77777777" w:rsidR="007971B8" w:rsidRPr="00671FF9" w:rsidRDefault="007971B8" w:rsidP="007971B8">
            <w:pPr>
              <w:suppressAutoHyphens w:val="0"/>
              <w:jc w:val="center"/>
              <w:rPr>
                <w:rFonts w:cs="Times New Roman"/>
                <w:lang w:eastAsia="ru-RU"/>
              </w:rPr>
            </w:pPr>
            <w:r w:rsidRPr="00671FF9">
              <w:rPr>
                <w:rFonts w:cs="Times New Roman"/>
                <w:lang w:eastAsia="ru-RU"/>
              </w:rPr>
              <w:t>9</w:t>
            </w:r>
          </w:p>
        </w:tc>
      </w:tr>
      <w:tr w:rsidR="007971B8" w:rsidRPr="00671FF9" w14:paraId="0F7B25D0" w14:textId="77777777" w:rsidTr="00023C0A">
        <w:trPr>
          <w:trHeight w:val="227"/>
          <w:jc w:val="center"/>
        </w:trPr>
        <w:tc>
          <w:tcPr>
            <w:tcW w:w="0" w:type="auto"/>
            <w:hideMark/>
          </w:tcPr>
          <w:p w14:paraId="615B6B94" w14:textId="77777777" w:rsidR="007971B8" w:rsidRPr="00671FF9" w:rsidRDefault="007971B8" w:rsidP="007971B8">
            <w:pPr>
              <w:suppressAutoHyphens w:val="0"/>
              <w:jc w:val="center"/>
              <w:rPr>
                <w:rFonts w:cs="Times New Roman"/>
                <w:lang w:eastAsia="ru-RU"/>
              </w:rPr>
            </w:pPr>
            <w:r w:rsidRPr="00671FF9">
              <w:rPr>
                <w:rFonts w:cs="Times New Roman"/>
                <w:lang w:eastAsia="ru-RU"/>
              </w:rPr>
              <w:t>53</w:t>
            </w:r>
          </w:p>
        </w:tc>
        <w:tc>
          <w:tcPr>
            <w:tcW w:w="0" w:type="auto"/>
            <w:hideMark/>
          </w:tcPr>
          <w:p w14:paraId="0B3B0494" w14:textId="77777777" w:rsidR="007971B8" w:rsidRPr="00671FF9" w:rsidRDefault="00D030FD" w:rsidP="007971B8">
            <w:pPr>
              <w:suppressAutoHyphens w:val="0"/>
              <w:jc w:val="center"/>
              <w:rPr>
                <w:rFonts w:cs="Times New Roman"/>
                <w:lang w:eastAsia="ru-RU"/>
              </w:rPr>
            </w:pPr>
            <w:hyperlink r:id="rId85" w:tooltip="Пронь (посёлок) (страница отсутствует)" w:history="1">
              <w:r w:rsidR="007971B8" w:rsidRPr="00671FF9">
                <w:rPr>
                  <w:rFonts w:cs="Times New Roman"/>
                  <w:u w:val="single"/>
                  <w:lang w:eastAsia="ru-RU"/>
                </w:rPr>
                <w:t>Пронь</w:t>
              </w:r>
            </w:hyperlink>
          </w:p>
        </w:tc>
        <w:tc>
          <w:tcPr>
            <w:tcW w:w="0" w:type="auto"/>
            <w:hideMark/>
          </w:tcPr>
          <w:p w14:paraId="722B663F"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05FE7FD8" w14:textId="77777777" w:rsidR="007971B8" w:rsidRPr="00671FF9" w:rsidRDefault="007971B8" w:rsidP="007971B8">
            <w:pPr>
              <w:suppressAutoHyphens w:val="0"/>
              <w:jc w:val="center"/>
              <w:rPr>
                <w:rFonts w:cs="Times New Roman"/>
                <w:lang w:eastAsia="ru-RU"/>
              </w:rPr>
            </w:pPr>
            <w:r w:rsidRPr="00671FF9">
              <w:rPr>
                <w:rFonts w:cs="Times New Roman"/>
                <w:lang w:eastAsia="ru-RU"/>
              </w:rPr>
              <w:t>815</w:t>
            </w:r>
          </w:p>
        </w:tc>
      </w:tr>
      <w:tr w:rsidR="007971B8" w:rsidRPr="00671FF9" w14:paraId="7E8B5E3C" w14:textId="77777777" w:rsidTr="00023C0A">
        <w:trPr>
          <w:trHeight w:val="227"/>
          <w:jc w:val="center"/>
        </w:trPr>
        <w:tc>
          <w:tcPr>
            <w:tcW w:w="0" w:type="auto"/>
            <w:hideMark/>
          </w:tcPr>
          <w:p w14:paraId="026653B7" w14:textId="77777777" w:rsidR="007971B8" w:rsidRPr="00671FF9" w:rsidRDefault="007971B8" w:rsidP="007971B8">
            <w:pPr>
              <w:suppressAutoHyphens w:val="0"/>
              <w:jc w:val="center"/>
              <w:rPr>
                <w:rFonts w:cs="Times New Roman"/>
                <w:lang w:eastAsia="ru-RU"/>
              </w:rPr>
            </w:pPr>
            <w:r w:rsidRPr="00671FF9">
              <w:rPr>
                <w:rFonts w:cs="Times New Roman"/>
                <w:lang w:eastAsia="ru-RU"/>
              </w:rPr>
              <w:t>54</w:t>
            </w:r>
          </w:p>
        </w:tc>
        <w:tc>
          <w:tcPr>
            <w:tcW w:w="0" w:type="auto"/>
            <w:hideMark/>
          </w:tcPr>
          <w:p w14:paraId="2AA63AF8" w14:textId="77777777" w:rsidR="007971B8" w:rsidRPr="00671FF9" w:rsidRDefault="00D030FD" w:rsidP="007971B8">
            <w:pPr>
              <w:suppressAutoHyphens w:val="0"/>
              <w:jc w:val="center"/>
              <w:rPr>
                <w:rFonts w:cs="Times New Roman"/>
                <w:lang w:eastAsia="ru-RU"/>
              </w:rPr>
            </w:pPr>
            <w:hyperlink r:id="rId86" w:tooltip="Прощеное (Новольвовское сельское поселение) (страница отсутствует)" w:history="1">
              <w:r w:rsidR="007971B8" w:rsidRPr="00671FF9">
                <w:rPr>
                  <w:rFonts w:cs="Times New Roman"/>
                  <w:u w:val="single"/>
                  <w:lang w:eastAsia="ru-RU"/>
                </w:rPr>
                <w:t>Прощеное</w:t>
              </w:r>
            </w:hyperlink>
          </w:p>
        </w:tc>
        <w:tc>
          <w:tcPr>
            <w:tcW w:w="0" w:type="auto"/>
            <w:hideMark/>
          </w:tcPr>
          <w:p w14:paraId="46310B5F"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628E0CBB" w14:textId="77777777" w:rsidR="007971B8" w:rsidRPr="00671FF9" w:rsidRDefault="007971B8" w:rsidP="007971B8">
            <w:pPr>
              <w:suppressAutoHyphens w:val="0"/>
              <w:jc w:val="center"/>
              <w:rPr>
                <w:rFonts w:cs="Times New Roman"/>
                <w:lang w:eastAsia="ru-RU"/>
              </w:rPr>
            </w:pPr>
            <w:r w:rsidRPr="00671FF9">
              <w:rPr>
                <w:rFonts w:cs="Times New Roman"/>
                <w:lang w:eastAsia="ru-RU"/>
              </w:rPr>
              <w:t>25</w:t>
            </w:r>
          </w:p>
        </w:tc>
      </w:tr>
      <w:tr w:rsidR="007971B8" w:rsidRPr="00671FF9" w14:paraId="49148CAD" w14:textId="77777777" w:rsidTr="00023C0A">
        <w:trPr>
          <w:trHeight w:val="227"/>
          <w:jc w:val="center"/>
        </w:trPr>
        <w:tc>
          <w:tcPr>
            <w:tcW w:w="0" w:type="auto"/>
            <w:hideMark/>
          </w:tcPr>
          <w:p w14:paraId="43AB311D" w14:textId="77777777" w:rsidR="007971B8" w:rsidRPr="00671FF9" w:rsidRDefault="007971B8" w:rsidP="007971B8">
            <w:pPr>
              <w:suppressAutoHyphens w:val="0"/>
              <w:jc w:val="center"/>
              <w:rPr>
                <w:rFonts w:cs="Times New Roman"/>
                <w:lang w:eastAsia="ru-RU"/>
              </w:rPr>
            </w:pPr>
            <w:r w:rsidRPr="00671FF9">
              <w:rPr>
                <w:rFonts w:cs="Times New Roman"/>
                <w:lang w:eastAsia="ru-RU"/>
              </w:rPr>
              <w:t>55</w:t>
            </w:r>
          </w:p>
        </w:tc>
        <w:tc>
          <w:tcPr>
            <w:tcW w:w="0" w:type="auto"/>
            <w:hideMark/>
          </w:tcPr>
          <w:p w14:paraId="1987EF31" w14:textId="77777777" w:rsidR="007971B8" w:rsidRPr="00671FF9" w:rsidRDefault="00D030FD" w:rsidP="007971B8">
            <w:pPr>
              <w:suppressAutoHyphens w:val="0"/>
              <w:jc w:val="center"/>
              <w:rPr>
                <w:rFonts w:cs="Times New Roman"/>
                <w:lang w:eastAsia="ru-RU"/>
              </w:rPr>
            </w:pPr>
            <w:hyperlink r:id="rId87" w:tooltip="Ренево (Тульская область)" w:history="1">
              <w:r w:rsidR="007971B8" w:rsidRPr="00671FF9">
                <w:rPr>
                  <w:rFonts w:cs="Times New Roman"/>
                  <w:u w:val="single"/>
                  <w:lang w:eastAsia="ru-RU"/>
                </w:rPr>
                <w:t>Ренево</w:t>
              </w:r>
            </w:hyperlink>
          </w:p>
        </w:tc>
        <w:tc>
          <w:tcPr>
            <w:tcW w:w="0" w:type="auto"/>
            <w:hideMark/>
          </w:tcPr>
          <w:p w14:paraId="0EEFF37C"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265C96DE" w14:textId="77777777" w:rsidR="007971B8" w:rsidRPr="00671FF9" w:rsidRDefault="007971B8" w:rsidP="007971B8">
            <w:pPr>
              <w:suppressAutoHyphens w:val="0"/>
              <w:jc w:val="center"/>
              <w:rPr>
                <w:rFonts w:cs="Times New Roman"/>
                <w:lang w:eastAsia="ru-RU"/>
              </w:rPr>
            </w:pPr>
            <w:r w:rsidRPr="00671FF9">
              <w:rPr>
                <w:rFonts w:cs="Times New Roman"/>
                <w:lang w:eastAsia="ru-RU"/>
              </w:rPr>
              <w:t>23</w:t>
            </w:r>
          </w:p>
        </w:tc>
      </w:tr>
      <w:tr w:rsidR="007971B8" w:rsidRPr="00671FF9" w14:paraId="16097B79" w14:textId="77777777" w:rsidTr="00023C0A">
        <w:trPr>
          <w:trHeight w:val="227"/>
          <w:jc w:val="center"/>
        </w:trPr>
        <w:tc>
          <w:tcPr>
            <w:tcW w:w="0" w:type="auto"/>
            <w:hideMark/>
          </w:tcPr>
          <w:p w14:paraId="3465B45F" w14:textId="77777777" w:rsidR="007971B8" w:rsidRPr="00671FF9" w:rsidRDefault="007971B8" w:rsidP="007971B8">
            <w:pPr>
              <w:suppressAutoHyphens w:val="0"/>
              <w:jc w:val="center"/>
              <w:rPr>
                <w:rFonts w:cs="Times New Roman"/>
                <w:lang w:eastAsia="ru-RU"/>
              </w:rPr>
            </w:pPr>
            <w:r w:rsidRPr="00671FF9">
              <w:rPr>
                <w:rFonts w:cs="Times New Roman"/>
                <w:lang w:eastAsia="ru-RU"/>
              </w:rPr>
              <w:t>56</w:t>
            </w:r>
          </w:p>
        </w:tc>
        <w:tc>
          <w:tcPr>
            <w:tcW w:w="0" w:type="auto"/>
            <w:hideMark/>
          </w:tcPr>
          <w:p w14:paraId="3CC56D17" w14:textId="77777777" w:rsidR="007971B8" w:rsidRPr="00671FF9" w:rsidRDefault="00D030FD" w:rsidP="007971B8">
            <w:pPr>
              <w:suppressAutoHyphens w:val="0"/>
              <w:jc w:val="center"/>
              <w:rPr>
                <w:rFonts w:cs="Times New Roman"/>
                <w:lang w:eastAsia="ru-RU"/>
              </w:rPr>
            </w:pPr>
            <w:hyperlink r:id="rId88" w:tooltip="Румянцево (Тульская область) (страница отсутствует)" w:history="1">
              <w:r w:rsidR="007971B8" w:rsidRPr="00671FF9">
                <w:rPr>
                  <w:rFonts w:cs="Times New Roman"/>
                  <w:u w:val="single"/>
                  <w:lang w:eastAsia="ru-RU"/>
                </w:rPr>
                <w:t>Румянцево</w:t>
              </w:r>
            </w:hyperlink>
          </w:p>
        </w:tc>
        <w:tc>
          <w:tcPr>
            <w:tcW w:w="0" w:type="auto"/>
            <w:hideMark/>
          </w:tcPr>
          <w:p w14:paraId="7CF6D741"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24ACD8E4" w14:textId="77777777" w:rsidR="007971B8" w:rsidRPr="00671FF9" w:rsidRDefault="007971B8" w:rsidP="007971B8">
            <w:pPr>
              <w:suppressAutoHyphens w:val="0"/>
              <w:jc w:val="center"/>
              <w:rPr>
                <w:rFonts w:cs="Times New Roman"/>
                <w:lang w:eastAsia="ru-RU"/>
              </w:rPr>
            </w:pPr>
            <w:r w:rsidRPr="00671FF9">
              <w:rPr>
                <w:rFonts w:cs="Times New Roman"/>
                <w:lang w:eastAsia="ru-RU"/>
              </w:rPr>
              <w:t>35</w:t>
            </w:r>
          </w:p>
        </w:tc>
      </w:tr>
      <w:tr w:rsidR="007971B8" w:rsidRPr="00671FF9" w14:paraId="5C87C4CF" w14:textId="77777777" w:rsidTr="00023C0A">
        <w:trPr>
          <w:trHeight w:val="227"/>
          <w:jc w:val="center"/>
        </w:trPr>
        <w:tc>
          <w:tcPr>
            <w:tcW w:w="0" w:type="auto"/>
            <w:hideMark/>
          </w:tcPr>
          <w:p w14:paraId="04D27FDE" w14:textId="77777777" w:rsidR="007971B8" w:rsidRPr="00671FF9" w:rsidRDefault="007971B8" w:rsidP="007971B8">
            <w:pPr>
              <w:suppressAutoHyphens w:val="0"/>
              <w:jc w:val="center"/>
              <w:rPr>
                <w:rFonts w:cs="Times New Roman"/>
                <w:lang w:eastAsia="ru-RU"/>
              </w:rPr>
            </w:pPr>
            <w:r w:rsidRPr="00671FF9">
              <w:rPr>
                <w:rFonts w:cs="Times New Roman"/>
                <w:lang w:eastAsia="ru-RU"/>
              </w:rPr>
              <w:t>57</w:t>
            </w:r>
          </w:p>
        </w:tc>
        <w:tc>
          <w:tcPr>
            <w:tcW w:w="0" w:type="auto"/>
            <w:hideMark/>
          </w:tcPr>
          <w:p w14:paraId="1A800FE3" w14:textId="77777777" w:rsidR="007971B8" w:rsidRPr="00671FF9" w:rsidRDefault="00D030FD" w:rsidP="007971B8">
            <w:pPr>
              <w:suppressAutoHyphens w:val="0"/>
              <w:jc w:val="center"/>
              <w:rPr>
                <w:rFonts w:cs="Times New Roman"/>
                <w:lang w:eastAsia="ru-RU"/>
              </w:rPr>
            </w:pPr>
            <w:hyperlink r:id="rId89" w:tooltip="Самочевка (страница отсутствует)" w:history="1">
              <w:r w:rsidR="007971B8" w:rsidRPr="00671FF9">
                <w:rPr>
                  <w:rFonts w:cs="Times New Roman"/>
                  <w:u w:val="single"/>
                  <w:lang w:eastAsia="ru-RU"/>
                </w:rPr>
                <w:t>Самочевка</w:t>
              </w:r>
            </w:hyperlink>
          </w:p>
        </w:tc>
        <w:tc>
          <w:tcPr>
            <w:tcW w:w="0" w:type="auto"/>
            <w:hideMark/>
          </w:tcPr>
          <w:p w14:paraId="3DEE3FB2"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780E6D65" w14:textId="77777777" w:rsidR="007971B8" w:rsidRPr="00671FF9" w:rsidRDefault="007971B8" w:rsidP="007971B8">
            <w:pPr>
              <w:suppressAutoHyphens w:val="0"/>
              <w:jc w:val="center"/>
              <w:rPr>
                <w:rFonts w:cs="Times New Roman"/>
                <w:lang w:eastAsia="ru-RU"/>
              </w:rPr>
            </w:pPr>
            <w:r w:rsidRPr="00671FF9">
              <w:rPr>
                <w:rFonts w:cs="Times New Roman"/>
                <w:lang w:eastAsia="ru-RU"/>
              </w:rPr>
              <w:t>71</w:t>
            </w:r>
          </w:p>
        </w:tc>
      </w:tr>
      <w:tr w:rsidR="007971B8" w:rsidRPr="00671FF9" w14:paraId="4471DC9D" w14:textId="77777777" w:rsidTr="00023C0A">
        <w:trPr>
          <w:trHeight w:val="227"/>
          <w:jc w:val="center"/>
        </w:trPr>
        <w:tc>
          <w:tcPr>
            <w:tcW w:w="0" w:type="auto"/>
            <w:hideMark/>
          </w:tcPr>
          <w:p w14:paraId="5F96229F" w14:textId="77777777" w:rsidR="007971B8" w:rsidRPr="00671FF9" w:rsidRDefault="007971B8" w:rsidP="007971B8">
            <w:pPr>
              <w:suppressAutoHyphens w:val="0"/>
              <w:jc w:val="center"/>
              <w:rPr>
                <w:rFonts w:cs="Times New Roman"/>
                <w:lang w:eastAsia="ru-RU"/>
              </w:rPr>
            </w:pPr>
            <w:r w:rsidRPr="00671FF9">
              <w:rPr>
                <w:rFonts w:cs="Times New Roman"/>
                <w:lang w:eastAsia="ru-RU"/>
              </w:rPr>
              <w:t>58</w:t>
            </w:r>
          </w:p>
        </w:tc>
        <w:tc>
          <w:tcPr>
            <w:tcW w:w="0" w:type="auto"/>
            <w:hideMark/>
          </w:tcPr>
          <w:p w14:paraId="1DBB1D68" w14:textId="77777777" w:rsidR="007971B8" w:rsidRPr="00671FF9" w:rsidRDefault="00D030FD" w:rsidP="007971B8">
            <w:pPr>
              <w:suppressAutoHyphens w:val="0"/>
              <w:jc w:val="center"/>
              <w:rPr>
                <w:rFonts w:cs="Times New Roman"/>
                <w:lang w:eastAsia="ru-RU"/>
              </w:rPr>
            </w:pPr>
            <w:hyperlink r:id="rId90" w:tooltip="Соколовка (Кимовский район) (страница отсутствует)" w:history="1">
              <w:r w:rsidR="007971B8" w:rsidRPr="00671FF9">
                <w:rPr>
                  <w:rFonts w:cs="Times New Roman"/>
                  <w:u w:val="single"/>
                  <w:lang w:eastAsia="ru-RU"/>
                </w:rPr>
                <w:t>Соколовка</w:t>
              </w:r>
            </w:hyperlink>
          </w:p>
        </w:tc>
        <w:tc>
          <w:tcPr>
            <w:tcW w:w="0" w:type="auto"/>
            <w:hideMark/>
          </w:tcPr>
          <w:p w14:paraId="2E63EAFC"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4A3A94F8" w14:textId="77777777" w:rsidR="007971B8" w:rsidRPr="00671FF9" w:rsidRDefault="007971B8" w:rsidP="007971B8">
            <w:pPr>
              <w:suppressAutoHyphens w:val="0"/>
              <w:jc w:val="center"/>
              <w:rPr>
                <w:rFonts w:cs="Times New Roman"/>
                <w:lang w:eastAsia="ru-RU"/>
              </w:rPr>
            </w:pPr>
            <w:r w:rsidRPr="00671FF9">
              <w:rPr>
                <w:rFonts w:cs="Times New Roman"/>
                <w:lang w:eastAsia="ru-RU"/>
              </w:rPr>
              <w:t>8</w:t>
            </w:r>
          </w:p>
        </w:tc>
      </w:tr>
      <w:tr w:rsidR="007971B8" w:rsidRPr="00671FF9" w14:paraId="6B37B371" w14:textId="77777777" w:rsidTr="00023C0A">
        <w:trPr>
          <w:trHeight w:val="227"/>
          <w:jc w:val="center"/>
        </w:trPr>
        <w:tc>
          <w:tcPr>
            <w:tcW w:w="0" w:type="auto"/>
            <w:hideMark/>
          </w:tcPr>
          <w:p w14:paraId="5F2949CD" w14:textId="77777777" w:rsidR="007971B8" w:rsidRPr="00671FF9" w:rsidRDefault="007971B8" w:rsidP="007971B8">
            <w:pPr>
              <w:suppressAutoHyphens w:val="0"/>
              <w:jc w:val="center"/>
              <w:rPr>
                <w:rFonts w:cs="Times New Roman"/>
                <w:lang w:eastAsia="ru-RU"/>
              </w:rPr>
            </w:pPr>
            <w:r w:rsidRPr="00671FF9">
              <w:rPr>
                <w:rFonts w:cs="Times New Roman"/>
                <w:lang w:eastAsia="ru-RU"/>
              </w:rPr>
              <w:t>59</w:t>
            </w:r>
          </w:p>
        </w:tc>
        <w:tc>
          <w:tcPr>
            <w:tcW w:w="0" w:type="auto"/>
            <w:hideMark/>
          </w:tcPr>
          <w:p w14:paraId="4E012459" w14:textId="77777777" w:rsidR="007971B8" w:rsidRPr="00671FF9" w:rsidRDefault="00D030FD" w:rsidP="007971B8">
            <w:pPr>
              <w:suppressAutoHyphens w:val="0"/>
              <w:jc w:val="center"/>
              <w:rPr>
                <w:rFonts w:cs="Times New Roman"/>
                <w:lang w:eastAsia="ru-RU"/>
              </w:rPr>
            </w:pPr>
            <w:hyperlink r:id="rId91" w:tooltip="Станция Львово (страница отсутствует)" w:history="1">
              <w:r w:rsidR="007971B8" w:rsidRPr="00671FF9">
                <w:rPr>
                  <w:rFonts w:cs="Times New Roman"/>
                  <w:u w:val="single"/>
                  <w:lang w:eastAsia="ru-RU"/>
                </w:rPr>
                <w:t>Станция Львово</w:t>
              </w:r>
            </w:hyperlink>
          </w:p>
        </w:tc>
        <w:tc>
          <w:tcPr>
            <w:tcW w:w="0" w:type="auto"/>
            <w:hideMark/>
          </w:tcPr>
          <w:p w14:paraId="1CDC533C"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4B71E3A9" w14:textId="77777777" w:rsidR="007971B8" w:rsidRPr="00671FF9" w:rsidRDefault="007971B8" w:rsidP="007971B8">
            <w:pPr>
              <w:suppressAutoHyphens w:val="0"/>
              <w:jc w:val="center"/>
              <w:rPr>
                <w:rFonts w:cs="Times New Roman"/>
                <w:lang w:eastAsia="ru-RU"/>
              </w:rPr>
            </w:pPr>
            <w:r w:rsidRPr="00671FF9">
              <w:rPr>
                <w:rFonts w:cs="Times New Roman"/>
                <w:lang w:eastAsia="ru-RU"/>
              </w:rPr>
              <w:t>2</w:t>
            </w:r>
          </w:p>
        </w:tc>
      </w:tr>
      <w:tr w:rsidR="007971B8" w:rsidRPr="00671FF9" w14:paraId="45A66EC3" w14:textId="77777777" w:rsidTr="00023C0A">
        <w:trPr>
          <w:trHeight w:val="227"/>
          <w:jc w:val="center"/>
        </w:trPr>
        <w:tc>
          <w:tcPr>
            <w:tcW w:w="0" w:type="auto"/>
            <w:hideMark/>
          </w:tcPr>
          <w:p w14:paraId="52EBE937" w14:textId="77777777" w:rsidR="007971B8" w:rsidRPr="00671FF9" w:rsidRDefault="007971B8" w:rsidP="007971B8">
            <w:pPr>
              <w:suppressAutoHyphens w:val="0"/>
              <w:jc w:val="center"/>
              <w:rPr>
                <w:rFonts w:cs="Times New Roman"/>
                <w:lang w:eastAsia="ru-RU"/>
              </w:rPr>
            </w:pPr>
            <w:r w:rsidRPr="00671FF9">
              <w:rPr>
                <w:rFonts w:cs="Times New Roman"/>
                <w:lang w:eastAsia="ru-RU"/>
              </w:rPr>
              <w:t>60</w:t>
            </w:r>
          </w:p>
        </w:tc>
        <w:tc>
          <w:tcPr>
            <w:tcW w:w="0" w:type="auto"/>
            <w:hideMark/>
          </w:tcPr>
          <w:p w14:paraId="3F5EC3DD" w14:textId="77777777" w:rsidR="007971B8" w:rsidRPr="00671FF9" w:rsidRDefault="00D030FD" w:rsidP="007971B8">
            <w:pPr>
              <w:suppressAutoHyphens w:val="0"/>
              <w:jc w:val="center"/>
              <w:rPr>
                <w:rFonts w:cs="Times New Roman"/>
                <w:lang w:eastAsia="ru-RU"/>
              </w:rPr>
            </w:pPr>
            <w:hyperlink r:id="rId92" w:tooltip="Таболо (страница отсутствует)" w:history="1">
              <w:r w:rsidR="007971B8" w:rsidRPr="00671FF9">
                <w:rPr>
                  <w:rFonts w:cs="Times New Roman"/>
                  <w:u w:val="single"/>
                  <w:lang w:eastAsia="ru-RU"/>
                </w:rPr>
                <w:t>Таболо</w:t>
              </w:r>
            </w:hyperlink>
          </w:p>
        </w:tc>
        <w:tc>
          <w:tcPr>
            <w:tcW w:w="0" w:type="auto"/>
            <w:hideMark/>
          </w:tcPr>
          <w:p w14:paraId="318CC9CE" w14:textId="77777777" w:rsidR="007971B8" w:rsidRPr="00671FF9" w:rsidRDefault="007971B8" w:rsidP="007971B8">
            <w:pPr>
              <w:suppressAutoHyphens w:val="0"/>
              <w:jc w:val="center"/>
              <w:rPr>
                <w:rFonts w:cs="Times New Roman"/>
                <w:lang w:eastAsia="ru-RU"/>
              </w:rPr>
            </w:pPr>
            <w:r w:rsidRPr="00671FF9">
              <w:rPr>
                <w:rFonts w:cs="Times New Roman"/>
                <w:lang w:eastAsia="ru-RU"/>
              </w:rPr>
              <w:t>село</w:t>
            </w:r>
          </w:p>
        </w:tc>
        <w:tc>
          <w:tcPr>
            <w:tcW w:w="0" w:type="auto"/>
            <w:hideMark/>
          </w:tcPr>
          <w:p w14:paraId="0126B97C" w14:textId="77777777" w:rsidR="007971B8" w:rsidRPr="00671FF9" w:rsidRDefault="007971B8" w:rsidP="007971B8">
            <w:pPr>
              <w:suppressAutoHyphens w:val="0"/>
              <w:jc w:val="center"/>
              <w:rPr>
                <w:rFonts w:cs="Times New Roman"/>
                <w:lang w:eastAsia="ru-RU"/>
              </w:rPr>
            </w:pPr>
            <w:r w:rsidRPr="00671FF9">
              <w:rPr>
                <w:rFonts w:cs="Times New Roman"/>
                <w:lang w:eastAsia="ru-RU"/>
              </w:rPr>
              <w:t>225</w:t>
            </w:r>
          </w:p>
        </w:tc>
      </w:tr>
      <w:tr w:rsidR="007971B8" w:rsidRPr="00671FF9" w14:paraId="35AB0497" w14:textId="77777777" w:rsidTr="00023C0A">
        <w:trPr>
          <w:trHeight w:val="227"/>
          <w:jc w:val="center"/>
        </w:trPr>
        <w:tc>
          <w:tcPr>
            <w:tcW w:w="0" w:type="auto"/>
            <w:hideMark/>
          </w:tcPr>
          <w:p w14:paraId="1CF408D5" w14:textId="77777777" w:rsidR="007971B8" w:rsidRPr="00671FF9" w:rsidRDefault="007971B8" w:rsidP="007971B8">
            <w:pPr>
              <w:suppressAutoHyphens w:val="0"/>
              <w:jc w:val="center"/>
              <w:rPr>
                <w:rFonts w:cs="Times New Roman"/>
                <w:lang w:eastAsia="ru-RU"/>
              </w:rPr>
            </w:pPr>
            <w:r w:rsidRPr="00671FF9">
              <w:rPr>
                <w:rFonts w:cs="Times New Roman"/>
                <w:lang w:eastAsia="ru-RU"/>
              </w:rPr>
              <w:t>61</w:t>
            </w:r>
          </w:p>
        </w:tc>
        <w:tc>
          <w:tcPr>
            <w:tcW w:w="0" w:type="auto"/>
            <w:hideMark/>
          </w:tcPr>
          <w:p w14:paraId="59039816" w14:textId="77777777" w:rsidR="007971B8" w:rsidRPr="00671FF9" w:rsidRDefault="00D030FD" w:rsidP="007971B8">
            <w:pPr>
              <w:suppressAutoHyphens w:val="0"/>
              <w:jc w:val="center"/>
              <w:rPr>
                <w:rFonts w:cs="Times New Roman"/>
                <w:lang w:eastAsia="ru-RU"/>
              </w:rPr>
            </w:pPr>
            <w:hyperlink r:id="rId93" w:tooltip="Урусово (Кимовский район) (страница отсутствует)" w:history="1">
              <w:r w:rsidR="007971B8" w:rsidRPr="00671FF9">
                <w:rPr>
                  <w:rFonts w:cs="Times New Roman"/>
                  <w:u w:val="single"/>
                  <w:lang w:eastAsia="ru-RU"/>
                </w:rPr>
                <w:t>Урусово</w:t>
              </w:r>
            </w:hyperlink>
          </w:p>
        </w:tc>
        <w:tc>
          <w:tcPr>
            <w:tcW w:w="0" w:type="auto"/>
            <w:hideMark/>
          </w:tcPr>
          <w:p w14:paraId="79EE737B"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4BD140AD" w14:textId="77777777" w:rsidR="007971B8" w:rsidRPr="00671FF9" w:rsidRDefault="007971B8" w:rsidP="007971B8">
            <w:pPr>
              <w:suppressAutoHyphens w:val="0"/>
              <w:jc w:val="center"/>
              <w:rPr>
                <w:rFonts w:cs="Times New Roman"/>
                <w:lang w:eastAsia="ru-RU"/>
              </w:rPr>
            </w:pPr>
            <w:r w:rsidRPr="00671FF9">
              <w:rPr>
                <w:rFonts w:cs="Times New Roman"/>
                <w:lang w:eastAsia="ru-RU"/>
              </w:rPr>
              <w:t>151</w:t>
            </w:r>
          </w:p>
        </w:tc>
      </w:tr>
      <w:tr w:rsidR="007971B8" w:rsidRPr="00671FF9" w14:paraId="64517E73" w14:textId="77777777" w:rsidTr="00023C0A">
        <w:trPr>
          <w:trHeight w:val="227"/>
          <w:jc w:val="center"/>
        </w:trPr>
        <w:tc>
          <w:tcPr>
            <w:tcW w:w="0" w:type="auto"/>
            <w:hideMark/>
          </w:tcPr>
          <w:p w14:paraId="7CDBE33A" w14:textId="77777777" w:rsidR="007971B8" w:rsidRPr="00671FF9" w:rsidRDefault="007971B8" w:rsidP="007971B8">
            <w:pPr>
              <w:suppressAutoHyphens w:val="0"/>
              <w:jc w:val="center"/>
              <w:rPr>
                <w:rFonts w:cs="Times New Roman"/>
                <w:lang w:eastAsia="ru-RU"/>
              </w:rPr>
            </w:pPr>
            <w:r w:rsidRPr="00671FF9">
              <w:rPr>
                <w:rFonts w:cs="Times New Roman"/>
                <w:lang w:eastAsia="ru-RU"/>
              </w:rPr>
              <w:t>62</w:t>
            </w:r>
          </w:p>
        </w:tc>
        <w:tc>
          <w:tcPr>
            <w:tcW w:w="0" w:type="auto"/>
            <w:hideMark/>
          </w:tcPr>
          <w:p w14:paraId="1AA92820" w14:textId="77777777" w:rsidR="007971B8" w:rsidRPr="00671FF9" w:rsidRDefault="00D030FD" w:rsidP="007971B8">
            <w:pPr>
              <w:suppressAutoHyphens w:val="0"/>
              <w:jc w:val="center"/>
              <w:rPr>
                <w:rFonts w:cs="Times New Roman"/>
                <w:lang w:eastAsia="ru-RU"/>
              </w:rPr>
            </w:pPr>
            <w:hyperlink r:id="rId94" w:tooltip="Хитровщина (страница отсутствует)" w:history="1">
              <w:r w:rsidR="007971B8" w:rsidRPr="00671FF9">
                <w:rPr>
                  <w:rFonts w:cs="Times New Roman"/>
                  <w:u w:val="single"/>
                  <w:lang w:eastAsia="ru-RU"/>
                </w:rPr>
                <w:t>Хитровщина</w:t>
              </w:r>
            </w:hyperlink>
          </w:p>
        </w:tc>
        <w:tc>
          <w:tcPr>
            <w:tcW w:w="0" w:type="auto"/>
            <w:hideMark/>
          </w:tcPr>
          <w:p w14:paraId="6675176F" w14:textId="77777777" w:rsidR="007971B8" w:rsidRPr="00671FF9" w:rsidRDefault="007971B8" w:rsidP="007971B8">
            <w:pPr>
              <w:suppressAutoHyphens w:val="0"/>
              <w:jc w:val="center"/>
              <w:rPr>
                <w:rFonts w:cs="Times New Roman"/>
                <w:lang w:eastAsia="ru-RU"/>
              </w:rPr>
            </w:pPr>
            <w:r w:rsidRPr="00671FF9">
              <w:rPr>
                <w:rFonts w:cs="Times New Roman"/>
                <w:lang w:eastAsia="ru-RU"/>
              </w:rPr>
              <w:t>село</w:t>
            </w:r>
          </w:p>
        </w:tc>
        <w:tc>
          <w:tcPr>
            <w:tcW w:w="0" w:type="auto"/>
            <w:hideMark/>
          </w:tcPr>
          <w:p w14:paraId="3510E5ED" w14:textId="77777777" w:rsidR="007971B8" w:rsidRPr="00671FF9" w:rsidRDefault="007971B8" w:rsidP="007971B8">
            <w:pPr>
              <w:suppressAutoHyphens w:val="0"/>
              <w:jc w:val="center"/>
              <w:rPr>
                <w:rFonts w:cs="Times New Roman"/>
                <w:lang w:eastAsia="ru-RU"/>
              </w:rPr>
            </w:pPr>
            <w:r w:rsidRPr="00671FF9">
              <w:rPr>
                <w:rFonts w:cs="Times New Roman"/>
                <w:lang w:eastAsia="ru-RU"/>
              </w:rPr>
              <w:t>342</w:t>
            </w:r>
          </w:p>
        </w:tc>
      </w:tr>
      <w:tr w:rsidR="007971B8" w:rsidRPr="00671FF9" w14:paraId="011409C8" w14:textId="77777777" w:rsidTr="00023C0A">
        <w:trPr>
          <w:trHeight w:val="227"/>
          <w:jc w:val="center"/>
        </w:trPr>
        <w:tc>
          <w:tcPr>
            <w:tcW w:w="0" w:type="auto"/>
            <w:hideMark/>
          </w:tcPr>
          <w:p w14:paraId="256CFB50" w14:textId="77777777" w:rsidR="007971B8" w:rsidRPr="00671FF9" w:rsidRDefault="007971B8" w:rsidP="007971B8">
            <w:pPr>
              <w:suppressAutoHyphens w:val="0"/>
              <w:jc w:val="center"/>
              <w:rPr>
                <w:rFonts w:cs="Times New Roman"/>
                <w:lang w:eastAsia="ru-RU"/>
              </w:rPr>
            </w:pPr>
            <w:r w:rsidRPr="00671FF9">
              <w:rPr>
                <w:rFonts w:cs="Times New Roman"/>
                <w:lang w:eastAsia="ru-RU"/>
              </w:rPr>
              <w:t>63</w:t>
            </w:r>
          </w:p>
        </w:tc>
        <w:tc>
          <w:tcPr>
            <w:tcW w:w="0" w:type="auto"/>
            <w:hideMark/>
          </w:tcPr>
          <w:p w14:paraId="60F1F75D" w14:textId="77777777" w:rsidR="007971B8" w:rsidRPr="00671FF9" w:rsidRDefault="00D030FD" w:rsidP="007971B8">
            <w:pPr>
              <w:suppressAutoHyphens w:val="0"/>
              <w:jc w:val="center"/>
              <w:rPr>
                <w:rFonts w:cs="Times New Roman"/>
                <w:lang w:eastAsia="ru-RU"/>
              </w:rPr>
            </w:pPr>
            <w:hyperlink r:id="rId95" w:tooltip="Хомутовка (Кимовский район) (страница отсутствует)" w:history="1">
              <w:r w:rsidR="007971B8" w:rsidRPr="00671FF9">
                <w:rPr>
                  <w:rFonts w:cs="Times New Roman"/>
                  <w:u w:val="single"/>
                  <w:lang w:eastAsia="ru-RU"/>
                </w:rPr>
                <w:t>Хомутовка</w:t>
              </w:r>
            </w:hyperlink>
          </w:p>
        </w:tc>
        <w:tc>
          <w:tcPr>
            <w:tcW w:w="0" w:type="auto"/>
            <w:hideMark/>
          </w:tcPr>
          <w:p w14:paraId="3DAB99AE" w14:textId="77777777" w:rsidR="007971B8" w:rsidRPr="00671FF9" w:rsidRDefault="007971B8" w:rsidP="007971B8">
            <w:pPr>
              <w:suppressAutoHyphens w:val="0"/>
              <w:jc w:val="center"/>
              <w:rPr>
                <w:rFonts w:cs="Times New Roman"/>
                <w:lang w:eastAsia="ru-RU"/>
              </w:rPr>
            </w:pPr>
            <w:r w:rsidRPr="00671FF9">
              <w:rPr>
                <w:rFonts w:cs="Times New Roman"/>
                <w:lang w:eastAsia="ru-RU"/>
              </w:rPr>
              <w:t>деревня</w:t>
            </w:r>
          </w:p>
        </w:tc>
        <w:tc>
          <w:tcPr>
            <w:tcW w:w="0" w:type="auto"/>
            <w:hideMark/>
          </w:tcPr>
          <w:p w14:paraId="7B337B74" w14:textId="77777777" w:rsidR="007971B8" w:rsidRPr="00671FF9" w:rsidRDefault="007971B8" w:rsidP="007971B8">
            <w:pPr>
              <w:suppressAutoHyphens w:val="0"/>
              <w:jc w:val="center"/>
              <w:rPr>
                <w:rFonts w:cs="Times New Roman"/>
                <w:lang w:eastAsia="ru-RU"/>
              </w:rPr>
            </w:pPr>
            <w:r w:rsidRPr="00671FF9">
              <w:rPr>
                <w:rFonts w:cs="Times New Roman"/>
                <w:lang w:eastAsia="ru-RU"/>
              </w:rPr>
              <w:t>33</w:t>
            </w:r>
          </w:p>
        </w:tc>
      </w:tr>
      <w:tr w:rsidR="007971B8" w:rsidRPr="00671FF9" w14:paraId="0EC19FD4" w14:textId="77777777" w:rsidTr="00023C0A">
        <w:trPr>
          <w:trHeight w:val="227"/>
          <w:jc w:val="center"/>
        </w:trPr>
        <w:tc>
          <w:tcPr>
            <w:tcW w:w="0" w:type="auto"/>
            <w:hideMark/>
          </w:tcPr>
          <w:p w14:paraId="78C7DBD9" w14:textId="77777777" w:rsidR="007971B8" w:rsidRPr="00671FF9" w:rsidRDefault="007971B8" w:rsidP="007971B8">
            <w:pPr>
              <w:suppressAutoHyphens w:val="0"/>
              <w:jc w:val="center"/>
              <w:rPr>
                <w:rFonts w:cs="Times New Roman"/>
                <w:lang w:eastAsia="ru-RU"/>
              </w:rPr>
            </w:pPr>
            <w:r w:rsidRPr="00671FF9">
              <w:rPr>
                <w:rFonts w:cs="Times New Roman"/>
                <w:lang w:eastAsia="ru-RU"/>
              </w:rPr>
              <w:t>64</w:t>
            </w:r>
          </w:p>
        </w:tc>
        <w:tc>
          <w:tcPr>
            <w:tcW w:w="0" w:type="auto"/>
            <w:hideMark/>
          </w:tcPr>
          <w:p w14:paraId="264A1BC1" w14:textId="77777777" w:rsidR="007971B8" w:rsidRPr="00671FF9" w:rsidRDefault="00D030FD" w:rsidP="007971B8">
            <w:pPr>
              <w:suppressAutoHyphens w:val="0"/>
              <w:jc w:val="center"/>
              <w:rPr>
                <w:rFonts w:cs="Times New Roman"/>
                <w:lang w:eastAsia="ru-RU"/>
              </w:rPr>
            </w:pPr>
            <w:hyperlink r:id="rId96" w:tooltip="Шахтерский (Кимовский район) (страница отсутствует)" w:history="1">
              <w:r w:rsidR="007971B8" w:rsidRPr="00671FF9">
                <w:rPr>
                  <w:rFonts w:cs="Times New Roman"/>
                  <w:u w:val="single"/>
                  <w:lang w:eastAsia="ru-RU"/>
                </w:rPr>
                <w:t>Шахтерский</w:t>
              </w:r>
            </w:hyperlink>
          </w:p>
        </w:tc>
        <w:tc>
          <w:tcPr>
            <w:tcW w:w="0" w:type="auto"/>
            <w:hideMark/>
          </w:tcPr>
          <w:p w14:paraId="04178D2A" w14:textId="77777777" w:rsidR="007971B8" w:rsidRPr="00671FF9" w:rsidRDefault="007971B8" w:rsidP="007971B8">
            <w:pPr>
              <w:suppressAutoHyphens w:val="0"/>
              <w:jc w:val="center"/>
              <w:rPr>
                <w:rFonts w:cs="Times New Roman"/>
                <w:lang w:eastAsia="ru-RU"/>
              </w:rPr>
            </w:pPr>
            <w:r w:rsidRPr="00671FF9">
              <w:rPr>
                <w:rFonts w:cs="Times New Roman"/>
                <w:lang w:eastAsia="ru-RU"/>
              </w:rPr>
              <w:t>посёлок</w:t>
            </w:r>
          </w:p>
        </w:tc>
        <w:tc>
          <w:tcPr>
            <w:tcW w:w="0" w:type="auto"/>
            <w:hideMark/>
          </w:tcPr>
          <w:p w14:paraId="168F33C4" w14:textId="77777777" w:rsidR="007971B8" w:rsidRPr="00671FF9" w:rsidRDefault="007971B8" w:rsidP="007971B8">
            <w:pPr>
              <w:suppressAutoHyphens w:val="0"/>
              <w:jc w:val="center"/>
              <w:rPr>
                <w:rFonts w:cs="Times New Roman"/>
                <w:lang w:eastAsia="ru-RU"/>
              </w:rPr>
            </w:pPr>
            <w:r w:rsidRPr="00671FF9">
              <w:rPr>
                <w:rFonts w:cs="Times New Roman"/>
                <w:lang w:eastAsia="ru-RU"/>
              </w:rPr>
              <w:t>0</w:t>
            </w:r>
          </w:p>
        </w:tc>
      </w:tr>
    </w:tbl>
    <w:p w14:paraId="351D2F47" w14:textId="77777777" w:rsidR="003149E9" w:rsidRPr="00671FF9" w:rsidRDefault="003149E9" w:rsidP="00816F9D">
      <w:pPr>
        <w:jc w:val="center"/>
        <w:rPr>
          <w:rFonts w:cs="Times New Roman"/>
        </w:rPr>
      </w:pPr>
    </w:p>
    <w:p w14:paraId="3BAB9787" w14:textId="77777777" w:rsidR="00B93FCE" w:rsidRPr="00671FF9" w:rsidRDefault="00AA1E44" w:rsidP="00816F9D">
      <w:pPr>
        <w:jc w:val="center"/>
        <w:rPr>
          <w:rFonts w:cs="Times New Roman"/>
          <w:b/>
        </w:rPr>
      </w:pPr>
      <w:r w:rsidRPr="00671FF9">
        <w:rPr>
          <w:rFonts w:cs="Times New Roman"/>
        </w:rPr>
        <w:t>Показатели и</w:t>
      </w:r>
      <w:r w:rsidRPr="00671FF9">
        <w:rPr>
          <w:rFonts w:cs="Times New Roman"/>
          <w:b/>
        </w:rPr>
        <w:t>зменения численности населения 201</w:t>
      </w:r>
      <w:r w:rsidR="00816F9D" w:rsidRPr="00671FF9">
        <w:rPr>
          <w:rFonts w:cs="Times New Roman"/>
          <w:b/>
        </w:rPr>
        <w:t>2</w:t>
      </w:r>
      <w:r w:rsidRPr="00671FF9">
        <w:rPr>
          <w:rFonts w:cs="Times New Roman"/>
          <w:b/>
        </w:rPr>
        <w:t>-201</w:t>
      </w:r>
      <w:r w:rsidR="001A5170" w:rsidRPr="00671FF9">
        <w:rPr>
          <w:rFonts w:cs="Times New Roman"/>
          <w:b/>
        </w:rPr>
        <w:t>8</w:t>
      </w:r>
      <w:r w:rsidRPr="00671FF9">
        <w:rPr>
          <w:rFonts w:cs="Times New Roman"/>
          <w:b/>
        </w:rPr>
        <w:t>гг.</w:t>
      </w:r>
    </w:p>
    <w:p w14:paraId="40E0DCA0" w14:textId="77777777" w:rsidR="003149E9" w:rsidRPr="00671FF9" w:rsidRDefault="003149E9" w:rsidP="003149E9">
      <w:pPr>
        <w:pStyle w:val="7"/>
      </w:pPr>
      <w:r w:rsidRPr="00671FF9">
        <w:t>Таблица 2.2.1.2</w:t>
      </w:r>
    </w:p>
    <w:p w14:paraId="0D7CC403" w14:textId="77777777" w:rsidR="00AA1E44" w:rsidRPr="00671FF9" w:rsidRDefault="00AA1E44" w:rsidP="003149E9">
      <w:pPr>
        <w:ind w:firstLine="709"/>
        <w:jc w:val="right"/>
        <w:rPr>
          <w:spacing w:val="-5"/>
        </w:rPr>
      </w:pPr>
    </w:p>
    <w:tbl>
      <w:tblPr>
        <w:tblStyle w:val="2fa"/>
        <w:tblW w:w="0" w:type="auto"/>
        <w:jc w:val="center"/>
        <w:tblLayout w:type="fixed"/>
        <w:tblLook w:val="04A0" w:firstRow="1" w:lastRow="0" w:firstColumn="1" w:lastColumn="0" w:noHBand="0" w:noVBand="1"/>
      </w:tblPr>
      <w:tblGrid>
        <w:gridCol w:w="1046"/>
        <w:gridCol w:w="931"/>
        <w:gridCol w:w="850"/>
        <w:gridCol w:w="851"/>
        <w:gridCol w:w="850"/>
        <w:gridCol w:w="851"/>
        <w:gridCol w:w="850"/>
      </w:tblGrid>
      <w:tr w:rsidR="00816F9D" w:rsidRPr="00671FF9" w14:paraId="55A3F6E7" w14:textId="77777777" w:rsidTr="00023C0A">
        <w:trPr>
          <w:trHeight w:val="476"/>
          <w:jc w:val="center"/>
        </w:trPr>
        <w:tc>
          <w:tcPr>
            <w:tcW w:w="6229" w:type="dxa"/>
            <w:gridSpan w:val="7"/>
            <w:hideMark/>
          </w:tcPr>
          <w:p w14:paraId="0678716C" w14:textId="77777777" w:rsidR="00816F9D" w:rsidRPr="00671FF9" w:rsidRDefault="00816F9D" w:rsidP="00816F9D">
            <w:pPr>
              <w:jc w:val="center"/>
              <w:rPr>
                <w:rFonts w:cs="Times New Roman"/>
                <w:b/>
                <w:bCs/>
                <w:sz w:val="21"/>
                <w:szCs w:val="21"/>
                <w:lang w:eastAsia="ru-RU"/>
              </w:rPr>
            </w:pPr>
            <w:r w:rsidRPr="00671FF9">
              <w:rPr>
                <w:rFonts w:cs="Times New Roman"/>
                <w:b/>
                <w:bCs/>
                <w:sz w:val="21"/>
                <w:szCs w:val="21"/>
                <w:lang w:eastAsia="ru-RU"/>
              </w:rPr>
              <w:lastRenderedPageBreak/>
              <w:t>Численность населения</w:t>
            </w:r>
          </w:p>
        </w:tc>
      </w:tr>
      <w:tr w:rsidR="00816F9D" w:rsidRPr="00671FF9" w14:paraId="22CE92C2" w14:textId="77777777" w:rsidTr="00023C0A">
        <w:trPr>
          <w:trHeight w:val="442"/>
          <w:jc w:val="center"/>
        </w:trPr>
        <w:tc>
          <w:tcPr>
            <w:tcW w:w="1046" w:type="dxa"/>
            <w:hideMark/>
          </w:tcPr>
          <w:p w14:paraId="0E43DE61" w14:textId="77777777" w:rsidR="00816F9D" w:rsidRPr="00671FF9" w:rsidRDefault="00816F9D" w:rsidP="00816F9D">
            <w:pPr>
              <w:jc w:val="center"/>
              <w:rPr>
                <w:rFonts w:cs="Times New Roman"/>
                <w:b/>
                <w:bCs/>
                <w:sz w:val="21"/>
                <w:szCs w:val="21"/>
                <w:lang w:eastAsia="ru-RU"/>
              </w:rPr>
            </w:pPr>
            <w:r w:rsidRPr="00671FF9">
              <w:rPr>
                <w:rFonts w:cs="Times New Roman"/>
                <w:b/>
                <w:bCs/>
                <w:sz w:val="21"/>
                <w:szCs w:val="21"/>
                <w:lang w:eastAsia="ru-RU"/>
              </w:rPr>
              <w:t>2012</w:t>
            </w:r>
          </w:p>
        </w:tc>
        <w:tc>
          <w:tcPr>
            <w:tcW w:w="931" w:type="dxa"/>
            <w:hideMark/>
          </w:tcPr>
          <w:p w14:paraId="5CB6D646" w14:textId="77777777" w:rsidR="00816F9D" w:rsidRPr="00671FF9" w:rsidRDefault="00816F9D" w:rsidP="00816F9D">
            <w:pPr>
              <w:jc w:val="center"/>
              <w:rPr>
                <w:rFonts w:cs="Times New Roman"/>
                <w:b/>
                <w:bCs/>
                <w:sz w:val="21"/>
                <w:szCs w:val="21"/>
                <w:lang w:eastAsia="ru-RU"/>
              </w:rPr>
            </w:pPr>
            <w:r w:rsidRPr="00671FF9">
              <w:rPr>
                <w:rFonts w:cs="Times New Roman"/>
                <w:b/>
                <w:bCs/>
                <w:sz w:val="21"/>
                <w:szCs w:val="21"/>
                <w:lang w:eastAsia="ru-RU"/>
              </w:rPr>
              <w:t>2013</w:t>
            </w:r>
          </w:p>
        </w:tc>
        <w:tc>
          <w:tcPr>
            <w:tcW w:w="850" w:type="dxa"/>
            <w:hideMark/>
          </w:tcPr>
          <w:p w14:paraId="6D472D9E" w14:textId="77777777" w:rsidR="00816F9D" w:rsidRPr="00671FF9" w:rsidRDefault="00816F9D" w:rsidP="00816F9D">
            <w:pPr>
              <w:jc w:val="center"/>
              <w:rPr>
                <w:rFonts w:cs="Times New Roman"/>
                <w:b/>
                <w:bCs/>
                <w:sz w:val="21"/>
                <w:szCs w:val="21"/>
                <w:lang w:eastAsia="ru-RU"/>
              </w:rPr>
            </w:pPr>
            <w:r w:rsidRPr="00671FF9">
              <w:rPr>
                <w:rFonts w:cs="Times New Roman"/>
                <w:b/>
                <w:bCs/>
                <w:sz w:val="21"/>
                <w:szCs w:val="21"/>
                <w:lang w:eastAsia="ru-RU"/>
              </w:rPr>
              <w:t>2014</w:t>
            </w:r>
          </w:p>
        </w:tc>
        <w:tc>
          <w:tcPr>
            <w:tcW w:w="851" w:type="dxa"/>
            <w:hideMark/>
          </w:tcPr>
          <w:p w14:paraId="5EADFFB5" w14:textId="77777777" w:rsidR="00816F9D" w:rsidRPr="00671FF9" w:rsidRDefault="00816F9D" w:rsidP="00816F9D">
            <w:pPr>
              <w:jc w:val="center"/>
              <w:rPr>
                <w:rFonts w:cs="Times New Roman"/>
                <w:b/>
                <w:bCs/>
                <w:sz w:val="21"/>
                <w:szCs w:val="21"/>
                <w:lang w:eastAsia="ru-RU"/>
              </w:rPr>
            </w:pPr>
            <w:r w:rsidRPr="00671FF9">
              <w:rPr>
                <w:rFonts w:cs="Times New Roman"/>
                <w:b/>
                <w:bCs/>
                <w:sz w:val="21"/>
                <w:szCs w:val="21"/>
                <w:lang w:eastAsia="ru-RU"/>
              </w:rPr>
              <w:t>2015</w:t>
            </w:r>
          </w:p>
        </w:tc>
        <w:tc>
          <w:tcPr>
            <w:tcW w:w="850" w:type="dxa"/>
            <w:hideMark/>
          </w:tcPr>
          <w:p w14:paraId="54379F97" w14:textId="77777777" w:rsidR="00816F9D" w:rsidRPr="00671FF9" w:rsidRDefault="00816F9D" w:rsidP="00816F9D">
            <w:pPr>
              <w:jc w:val="center"/>
              <w:rPr>
                <w:rFonts w:cs="Times New Roman"/>
                <w:b/>
                <w:bCs/>
                <w:sz w:val="21"/>
                <w:szCs w:val="21"/>
                <w:lang w:eastAsia="ru-RU"/>
              </w:rPr>
            </w:pPr>
            <w:r w:rsidRPr="00671FF9">
              <w:rPr>
                <w:rFonts w:cs="Times New Roman"/>
                <w:b/>
                <w:bCs/>
                <w:sz w:val="21"/>
                <w:szCs w:val="21"/>
                <w:lang w:eastAsia="ru-RU"/>
              </w:rPr>
              <w:t>2016</w:t>
            </w:r>
          </w:p>
        </w:tc>
        <w:tc>
          <w:tcPr>
            <w:tcW w:w="851" w:type="dxa"/>
            <w:hideMark/>
          </w:tcPr>
          <w:p w14:paraId="74F23FB7" w14:textId="77777777" w:rsidR="00816F9D" w:rsidRPr="00671FF9" w:rsidRDefault="00816F9D" w:rsidP="00816F9D">
            <w:pPr>
              <w:jc w:val="center"/>
              <w:rPr>
                <w:rFonts w:cs="Times New Roman"/>
                <w:b/>
                <w:bCs/>
                <w:sz w:val="21"/>
                <w:szCs w:val="21"/>
                <w:lang w:eastAsia="ru-RU"/>
              </w:rPr>
            </w:pPr>
            <w:r w:rsidRPr="00671FF9">
              <w:rPr>
                <w:rFonts w:cs="Times New Roman"/>
                <w:b/>
                <w:bCs/>
                <w:sz w:val="21"/>
                <w:szCs w:val="21"/>
                <w:lang w:eastAsia="ru-RU"/>
              </w:rPr>
              <w:t>2017</w:t>
            </w:r>
          </w:p>
        </w:tc>
        <w:tc>
          <w:tcPr>
            <w:tcW w:w="850" w:type="dxa"/>
            <w:hideMark/>
          </w:tcPr>
          <w:p w14:paraId="0C8343D9" w14:textId="77777777" w:rsidR="00816F9D" w:rsidRPr="00671FF9" w:rsidRDefault="00816F9D" w:rsidP="00816F9D">
            <w:pPr>
              <w:jc w:val="center"/>
              <w:rPr>
                <w:rFonts w:cs="Times New Roman"/>
                <w:b/>
                <w:bCs/>
                <w:sz w:val="21"/>
                <w:szCs w:val="21"/>
                <w:lang w:eastAsia="ru-RU"/>
              </w:rPr>
            </w:pPr>
            <w:r w:rsidRPr="00671FF9">
              <w:rPr>
                <w:rFonts w:cs="Times New Roman"/>
                <w:b/>
                <w:bCs/>
                <w:sz w:val="21"/>
                <w:szCs w:val="21"/>
                <w:lang w:eastAsia="ru-RU"/>
              </w:rPr>
              <w:t>2018</w:t>
            </w:r>
          </w:p>
        </w:tc>
      </w:tr>
      <w:tr w:rsidR="00816F9D" w:rsidRPr="00671FF9" w14:paraId="6C47868B" w14:textId="77777777" w:rsidTr="00023C0A">
        <w:trPr>
          <w:trHeight w:val="464"/>
          <w:jc w:val="center"/>
        </w:trPr>
        <w:tc>
          <w:tcPr>
            <w:tcW w:w="1046" w:type="dxa"/>
            <w:hideMark/>
          </w:tcPr>
          <w:p w14:paraId="69E0D56B" w14:textId="77777777" w:rsidR="00816F9D" w:rsidRPr="00671FF9" w:rsidRDefault="00520739" w:rsidP="00816F9D">
            <w:pPr>
              <w:jc w:val="center"/>
              <w:rPr>
                <w:rFonts w:cs="Times New Roman"/>
                <w:b/>
                <w:bCs/>
                <w:sz w:val="21"/>
                <w:szCs w:val="21"/>
                <w:lang w:eastAsia="ru-RU"/>
              </w:rPr>
            </w:pPr>
            <w:r w:rsidRPr="00671FF9">
              <w:rPr>
                <w:rFonts w:cs="Times New Roman"/>
                <w:b/>
                <w:bCs/>
                <w:sz w:val="21"/>
                <w:szCs w:val="21"/>
                <w:lang w:eastAsia="ru-RU"/>
              </w:rPr>
              <w:t>3181</w:t>
            </w:r>
          </w:p>
        </w:tc>
        <w:tc>
          <w:tcPr>
            <w:tcW w:w="931" w:type="dxa"/>
            <w:hideMark/>
          </w:tcPr>
          <w:p w14:paraId="71686BDE" w14:textId="77777777" w:rsidR="00816F9D" w:rsidRPr="00671FF9" w:rsidRDefault="00520739" w:rsidP="00816F9D">
            <w:pPr>
              <w:jc w:val="center"/>
              <w:rPr>
                <w:rFonts w:cs="Times New Roman"/>
                <w:b/>
                <w:bCs/>
                <w:sz w:val="21"/>
                <w:szCs w:val="21"/>
                <w:lang w:eastAsia="ru-RU"/>
              </w:rPr>
            </w:pPr>
            <w:r w:rsidRPr="00671FF9">
              <w:rPr>
                <w:rFonts w:cs="Times New Roman"/>
                <w:b/>
                <w:bCs/>
                <w:sz w:val="21"/>
                <w:szCs w:val="21"/>
                <w:lang w:eastAsia="ru-RU"/>
              </w:rPr>
              <w:t>3101</w:t>
            </w:r>
          </w:p>
        </w:tc>
        <w:tc>
          <w:tcPr>
            <w:tcW w:w="850" w:type="dxa"/>
            <w:hideMark/>
          </w:tcPr>
          <w:p w14:paraId="4DFF2978" w14:textId="77777777" w:rsidR="00816F9D" w:rsidRPr="00671FF9" w:rsidRDefault="00520739" w:rsidP="00816F9D">
            <w:pPr>
              <w:jc w:val="center"/>
              <w:rPr>
                <w:rFonts w:cs="Times New Roman"/>
                <w:b/>
                <w:bCs/>
                <w:sz w:val="21"/>
                <w:szCs w:val="21"/>
                <w:lang w:eastAsia="ru-RU"/>
              </w:rPr>
            </w:pPr>
            <w:r w:rsidRPr="00671FF9">
              <w:rPr>
                <w:rFonts w:cs="Times New Roman"/>
                <w:b/>
                <w:bCs/>
                <w:sz w:val="21"/>
                <w:szCs w:val="21"/>
                <w:lang w:eastAsia="ru-RU"/>
              </w:rPr>
              <w:t>6445</w:t>
            </w:r>
          </w:p>
        </w:tc>
        <w:tc>
          <w:tcPr>
            <w:tcW w:w="851" w:type="dxa"/>
            <w:hideMark/>
          </w:tcPr>
          <w:p w14:paraId="50E6CA51" w14:textId="77777777" w:rsidR="00816F9D" w:rsidRPr="00671FF9" w:rsidRDefault="00520739" w:rsidP="00816F9D">
            <w:pPr>
              <w:jc w:val="center"/>
              <w:rPr>
                <w:rFonts w:cs="Times New Roman"/>
                <w:b/>
                <w:bCs/>
                <w:sz w:val="21"/>
                <w:szCs w:val="21"/>
                <w:lang w:eastAsia="ru-RU"/>
              </w:rPr>
            </w:pPr>
            <w:r w:rsidRPr="00671FF9">
              <w:rPr>
                <w:rFonts w:cs="Times New Roman"/>
                <w:b/>
                <w:bCs/>
                <w:sz w:val="21"/>
                <w:szCs w:val="21"/>
                <w:lang w:eastAsia="ru-RU"/>
              </w:rPr>
              <w:t>6248</w:t>
            </w:r>
          </w:p>
        </w:tc>
        <w:tc>
          <w:tcPr>
            <w:tcW w:w="850" w:type="dxa"/>
            <w:hideMark/>
          </w:tcPr>
          <w:p w14:paraId="40EC6A94" w14:textId="77777777" w:rsidR="00816F9D" w:rsidRPr="00671FF9" w:rsidRDefault="00520739" w:rsidP="00816F9D">
            <w:pPr>
              <w:jc w:val="center"/>
              <w:rPr>
                <w:rFonts w:cs="Times New Roman"/>
                <w:b/>
                <w:bCs/>
                <w:sz w:val="21"/>
                <w:szCs w:val="21"/>
                <w:lang w:eastAsia="ru-RU"/>
              </w:rPr>
            </w:pPr>
            <w:r w:rsidRPr="00671FF9">
              <w:rPr>
                <w:rFonts w:cs="Times New Roman"/>
                <w:b/>
                <w:bCs/>
                <w:sz w:val="21"/>
                <w:szCs w:val="21"/>
                <w:lang w:eastAsia="ru-RU"/>
              </w:rPr>
              <w:t>6106</w:t>
            </w:r>
          </w:p>
        </w:tc>
        <w:tc>
          <w:tcPr>
            <w:tcW w:w="851" w:type="dxa"/>
            <w:hideMark/>
          </w:tcPr>
          <w:p w14:paraId="48C191D9" w14:textId="77777777" w:rsidR="00816F9D" w:rsidRPr="00671FF9" w:rsidRDefault="00520739" w:rsidP="00816F9D">
            <w:pPr>
              <w:jc w:val="center"/>
              <w:rPr>
                <w:rFonts w:cs="Times New Roman"/>
                <w:b/>
                <w:bCs/>
                <w:sz w:val="21"/>
                <w:szCs w:val="21"/>
                <w:lang w:eastAsia="ru-RU"/>
              </w:rPr>
            </w:pPr>
            <w:r w:rsidRPr="00671FF9">
              <w:rPr>
                <w:rFonts w:cs="Times New Roman"/>
                <w:b/>
                <w:bCs/>
                <w:sz w:val="21"/>
                <w:szCs w:val="21"/>
                <w:lang w:eastAsia="ru-RU"/>
              </w:rPr>
              <w:t>5897</w:t>
            </w:r>
          </w:p>
        </w:tc>
        <w:tc>
          <w:tcPr>
            <w:tcW w:w="850" w:type="dxa"/>
            <w:hideMark/>
          </w:tcPr>
          <w:p w14:paraId="450502C1" w14:textId="77777777" w:rsidR="00816F9D" w:rsidRPr="00671FF9" w:rsidRDefault="00520739" w:rsidP="00816F9D">
            <w:pPr>
              <w:jc w:val="center"/>
              <w:rPr>
                <w:rFonts w:cs="Times New Roman"/>
                <w:b/>
                <w:bCs/>
                <w:sz w:val="21"/>
                <w:szCs w:val="21"/>
                <w:lang w:eastAsia="ru-RU"/>
              </w:rPr>
            </w:pPr>
            <w:r w:rsidRPr="00671FF9">
              <w:rPr>
                <w:rFonts w:cs="Times New Roman"/>
                <w:b/>
                <w:bCs/>
                <w:sz w:val="21"/>
                <w:szCs w:val="21"/>
                <w:lang w:eastAsia="ru-RU"/>
              </w:rPr>
              <w:t>5747</w:t>
            </w:r>
          </w:p>
        </w:tc>
      </w:tr>
    </w:tbl>
    <w:p w14:paraId="0F0179EF" w14:textId="77777777" w:rsidR="00816F9D" w:rsidRPr="00671FF9" w:rsidRDefault="00816F9D" w:rsidP="004A1611">
      <w:pPr>
        <w:ind w:firstLine="709"/>
        <w:jc w:val="both"/>
        <w:rPr>
          <w:spacing w:val="-5"/>
        </w:rPr>
      </w:pPr>
    </w:p>
    <w:p w14:paraId="46AF8DFB" w14:textId="77777777" w:rsidR="00816F9D" w:rsidRPr="00671FF9" w:rsidRDefault="00816F9D" w:rsidP="004A1611">
      <w:pPr>
        <w:ind w:firstLine="709"/>
        <w:jc w:val="both"/>
        <w:rPr>
          <w:spacing w:val="-5"/>
        </w:rPr>
      </w:pPr>
    </w:p>
    <w:p w14:paraId="57E6ACF3" w14:textId="77777777" w:rsidR="00404988" w:rsidRPr="00671FF9" w:rsidRDefault="00404988" w:rsidP="00404988">
      <w:pPr>
        <w:ind w:firstLine="709"/>
        <w:jc w:val="both"/>
      </w:pPr>
      <w:r w:rsidRPr="00671FF9">
        <w:t>Изменение численности населения поселения происходит как за счет естественного, так и за счет механического движения населения.</w:t>
      </w:r>
    </w:p>
    <w:p w14:paraId="4785CD27" w14:textId="77777777" w:rsidR="002D3D62" w:rsidRPr="00671FF9" w:rsidRDefault="0021456D" w:rsidP="004A1611">
      <w:pPr>
        <w:ind w:firstLine="709"/>
        <w:jc w:val="both"/>
      </w:pPr>
      <w:r w:rsidRPr="00671FF9">
        <w:rPr>
          <w:sz w:val="26"/>
          <w:szCs w:val="26"/>
        </w:rPr>
        <w:t>В муниципальном образовании</w:t>
      </w:r>
      <w:r w:rsidR="0069731E" w:rsidRPr="00671FF9">
        <w:rPr>
          <w:sz w:val="26"/>
          <w:szCs w:val="26"/>
        </w:rPr>
        <w:t xml:space="preserve"> Новольвовское</w:t>
      </w:r>
      <w:r w:rsidRPr="00671FF9">
        <w:rPr>
          <w:sz w:val="26"/>
          <w:szCs w:val="26"/>
        </w:rPr>
        <w:t xml:space="preserve"> </w:t>
      </w:r>
      <w:r w:rsidRPr="00671FF9">
        <w:t>наблюдается уменьшение</w:t>
      </w:r>
      <w:r w:rsidR="005E43FD" w:rsidRPr="00671FF9">
        <w:t xml:space="preserve"> численност</w:t>
      </w:r>
      <w:r w:rsidRPr="00671FF9">
        <w:t>и</w:t>
      </w:r>
      <w:r w:rsidR="005E43FD" w:rsidRPr="00671FF9">
        <w:t xml:space="preserve"> населения на протяжении последних </w:t>
      </w:r>
      <w:r w:rsidR="000C080A" w:rsidRPr="00671FF9">
        <w:t>4</w:t>
      </w:r>
      <w:r w:rsidR="005E43FD" w:rsidRPr="00671FF9">
        <w:t xml:space="preserve"> лет</w:t>
      </w:r>
      <w:r w:rsidR="003F4F36" w:rsidRPr="00671FF9">
        <w:t xml:space="preserve"> за исключением 201</w:t>
      </w:r>
      <w:r w:rsidR="000C080A" w:rsidRPr="00671FF9">
        <w:t>4</w:t>
      </w:r>
      <w:r w:rsidR="003F4F36" w:rsidRPr="00671FF9">
        <w:t>г.</w:t>
      </w:r>
      <w:r w:rsidR="005E43FD" w:rsidRPr="00671FF9">
        <w:t xml:space="preserve"> С 201</w:t>
      </w:r>
      <w:r w:rsidR="000C080A" w:rsidRPr="00671FF9">
        <w:t>4</w:t>
      </w:r>
      <w:r w:rsidR="005E43FD" w:rsidRPr="00671FF9">
        <w:t xml:space="preserve"> г. по 2018 г. </w:t>
      </w:r>
      <w:r w:rsidR="003F4F36" w:rsidRPr="00671FF9">
        <w:t xml:space="preserve">численность </w:t>
      </w:r>
      <w:r w:rsidR="005E43FD" w:rsidRPr="00671FF9">
        <w:t>населени</w:t>
      </w:r>
      <w:r w:rsidR="003F4F36" w:rsidRPr="00671FF9">
        <w:t>я</w:t>
      </w:r>
      <w:r w:rsidR="005E43FD" w:rsidRPr="00671FF9">
        <w:t xml:space="preserve"> поселения сократилось</w:t>
      </w:r>
      <w:r w:rsidR="000C080A" w:rsidRPr="00671FF9">
        <w:t xml:space="preserve"> на 6</w:t>
      </w:r>
      <w:r w:rsidR="00520739" w:rsidRPr="00671FF9">
        <w:t>98</w:t>
      </w:r>
      <w:r w:rsidR="000C080A" w:rsidRPr="00671FF9">
        <w:t xml:space="preserve"> человек</w:t>
      </w:r>
      <w:r w:rsidRPr="00671FF9">
        <w:t xml:space="preserve"> с </w:t>
      </w:r>
      <w:r w:rsidR="000C080A" w:rsidRPr="00671FF9">
        <w:rPr>
          <w:bCs/>
        </w:rPr>
        <w:t>6</w:t>
      </w:r>
      <w:r w:rsidR="00520739" w:rsidRPr="00671FF9">
        <w:rPr>
          <w:bCs/>
        </w:rPr>
        <w:t>445</w:t>
      </w:r>
      <w:r w:rsidRPr="00671FF9">
        <w:t xml:space="preserve"> </w:t>
      </w:r>
      <w:r w:rsidR="003F4F36" w:rsidRPr="00671FF9">
        <w:t xml:space="preserve">до </w:t>
      </w:r>
      <w:r w:rsidR="00520739" w:rsidRPr="00671FF9">
        <w:rPr>
          <w:bCs/>
        </w:rPr>
        <w:t>5747</w:t>
      </w:r>
      <w:r w:rsidR="003F4F36" w:rsidRPr="00671FF9">
        <w:t xml:space="preserve"> человек</w:t>
      </w:r>
      <w:r w:rsidR="005E43FD" w:rsidRPr="00671FF9">
        <w:t xml:space="preserve">. </w:t>
      </w:r>
      <w:r w:rsidR="002D3D62" w:rsidRPr="00671FF9">
        <w:t xml:space="preserve">Принимая во внимание, что населенные пункты с численностью населения до 100 чел. в силу своих демографических особенностей не могут расти за счет воспроизводства населения, то следует в перспективе ожидать их дальнейшего разукрупнения, а впоследствии и ликвидации. Учитывая, что таких населенных пунктов (до 100 чел.) в поселении </w:t>
      </w:r>
      <w:r w:rsidR="003F4F36" w:rsidRPr="00671FF9">
        <w:t>большая часть</w:t>
      </w:r>
      <w:r w:rsidR="002D3D62" w:rsidRPr="00671FF9">
        <w:t>, необходимо проведение политики, направленной на поддержание этих населенных пунктов и обеспечения их жителям необходимых условий проживания.</w:t>
      </w:r>
    </w:p>
    <w:p w14:paraId="731C3A11" w14:textId="77777777" w:rsidR="00CE7ECA" w:rsidRPr="00671FF9" w:rsidRDefault="00CE7ECA" w:rsidP="00CE7ECA">
      <w:pPr>
        <w:ind w:firstLine="709"/>
        <w:jc w:val="both"/>
      </w:pPr>
      <w:r w:rsidRPr="00671FF9">
        <w:t xml:space="preserve">Таким образом, в </w:t>
      </w:r>
      <w:r w:rsidRPr="00671FF9">
        <w:rPr>
          <w:sz w:val="26"/>
          <w:szCs w:val="26"/>
        </w:rPr>
        <w:t>муниципальном образовании</w:t>
      </w:r>
      <w:r w:rsidR="0069731E" w:rsidRPr="00671FF9">
        <w:rPr>
          <w:sz w:val="26"/>
          <w:szCs w:val="26"/>
        </w:rPr>
        <w:t xml:space="preserve"> Новольвовское</w:t>
      </w:r>
      <w:r w:rsidRPr="00671FF9">
        <w:t xml:space="preserve"> складывается неблагоприятная демографическая ситуация – смертность превышает число родившихся. Изменить сегодняшнюю ситуацию возможно только при улучшении общей экономической ситуации и с учетом действий органов местного самоуправления по реализации стратегии.</w:t>
      </w:r>
    </w:p>
    <w:p w14:paraId="1CEC8368" w14:textId="77777777" w:rsidR="00CE7ECA" w:rsidRPr="00671FF9" w:rsidRDefault="00CE7ECA" w:rsidP="00CE7ECA">
      <w:pPr>
        <w:autoSpaceDE w:val="0"/>
        <w:autoSpaceDN w:val="0"/>
        <w:adjustRightInd w:val="0"/>
        <w:ind w:firstLine="567"/>
        <w:jc w:val="both"/>
      </w:pPr>
      <w:r w:rsidRPr="00671FF9">
        <w:t>Прогноз численности населения и трудовых ресурсов – важнейшая составная часть градостроительного проектирования, на базе которой определяются проектные параметры отраслевого хозяйственного комплекса, жилищного строительства, комплекса общественных услуг.</w:t>
      </w:r>
    </w:p>
    <w:p w14:paraId="3879EF8B" w14:textId="77777777" w:rsidR="00CE7ECA" w:rsidRPr="00671FF9" w:rsidRDefault="00CE7ECA" w:rsidP="006411CF">
      <w:pPr>
        <w:ind w:firstLine="709"/>
        <w:jc w:val="both"/>
      </w:pPr>
      <w:r w:rsidRPr="00671FF9">
        <w:t>Существенное улучшение демографической ситуации является общенациональным приоритетом, так как издержки демографического развития препятствуют решению кардинальных социально-экономических задач, эффективному обеспечению национальной безопасности. Поэтому генеральный план принимает за основу определения перспективной численности населения неизбежность правительственных и прочих мероприятий, направленных на повышение рождаемости и общее улучшение демографический обстановки. Проектом выбрано направление относительной стабилизации численности населения (позитивный сценарий), т.к. иная позиция является тупиковой, не способной к развитию.</w:t>
      </w:r>
    </w:p>
    <w:p w14:paraId="38E77B44" w14:textId="77777777" w:rsidR="00CE7ECA" w:rsidRPr="00671FF9" w:rsidRDefault="00CE7ECA" w:rsidP="006411CF">
      <w:pPr>
        <w:ind w:firstLine="709"/>
        <w:jc w:val="both"/>
      </w:pPr>
      <w:r w:rsidRPr="00671FF9">
        <w:t>Реализация программ и мероприятий, предусмотренных генеральным планом, должна оказать положительное влияние на экономическое и социальное развитие территории.</w:t>
      </w:r>
    </w:p>
    <w:p w14:paraId="2370BC64" w14:textId="77777777" w:rsidR="00CE7ECA" w:rsidRPr="00671FF9" w:rsidRDefault="00CE7ECA" w:rsidP="006411CF">
      <w:pPr>
        <w:ind w:firstLine="709"/>
        <w:jc w:val="both"/>
      </w:pPr>
      <w:r w:rsidRPr="00671FF9">
        <w:t>Поэтому прогноз опирается на следующие методы и статические данные:</w:t>
      </w:r>
    </w:p>
    <w:p w14:paraId="36F81641" w14:textId="77777777" w:rsidR="00CE7ECA" w:rsidRPr="00671FF9" w:rsidRDefault="00CE7ECA" w:rsidP="006411CF">
      <w:pPr>
        <w:pStyle w:val="a2"/>
        <w:spacing w:line="240" w:lineRule="auto"/>
        <w:rPr>
          <w:rFonts w:ascii="Times New Roman" w:eastAsia="Times New Roman" w:hAnsi="Times New Roman" w:cs="Calibri"/>
          <w:sz w:val="24"/>
          <w:szCs w:val="24"/>
          <w:lang w:eastAsia="ar-SA"/>
        </w:rPr>
      </w:pPr>
      <w:r w:rsidRPr="00671FF9">
        <w:rPr>
          <w:rFonts w:ascii="Times New Roman" w:eastAsia="Times New Roman" w:hAnsi="Times New Roman" w:cs="Calibri"/>
          <w:sz w:val="24"/>
          <w:szCs w:val="24"/>
          <w:lang w:eastAsia="ar-SA"/>
        </w:rPr>
        <w:t>численность населения муниципального образования за последние годы;</w:t>
      </w:r>
    </w:p>
    <w:p w14:paraId="667A91DB" w14:textId="77777777" w:rsidR="00CE7ECA" w:rsidRPr="00671FF9" w:rsidRDefault="00CE7ECA" w:rsidP="006411CF">
      <w:pPr>
        <w:pStyle w:val="a2"/>
        <w:spacing w:line="240" w:lineRule="auto"/>
        <w:rPr>
          <w:rFonts w:ascii="Times New Roman" w:eastAsia="Times New Roman" w:hAnsi="Times New Roman" w:cs="Calibri"/>
          <w:sz w:val="24"/>
          <w:szCs w:val="24"/>
          <w:lang w:eastAsia="ar-SA"/>
        </w:rPr>
      </w:pPr>
      <w:r w:rsidRPr="00671FF9">
        <w:rPr>
          <w:rFonts w:ascii="Times New Roman" w:eastAsia="Times New Roman" w:hAnsi="Times New Roman" w:cs="Calibri"/>
          <w:sz w:val="24"/>
          <w:szCs w:val="24"/>
          <w:lang w:eastAsia="ar-SA"/>
        </w:rPr>
        <w:t>прогноз, выполненный схемой территориального планирования Тульской области;</w:t>
      </w:r>
    </w:p>
    <w:p w14:paraId="073A5B06" w14:textId="77777777" w:rsidR="00CE7ECA" w:rsidRPr="00671FF9" w:rsidRDefault="00CE7ECA" w:rsidP="006411CF">
      <w:pPr>
        <w:pStyle w:val="a2"/>
        <w:spacing w:line="240" w:lineRule="auto"/>
        <w:rPr>
          <w:rFonts w:ascii="Times New Roman" w:eastAsia="Times New Roman" w:hAnsi="Times New Roman" w:cs="Calibri"/>
          <w:sz w:val="24"/>
          <w:szCs w:val="24"/>
          <w:lang w:eastAsia="ar-SA"/>
        </w:rPr>
      </w:pPr>
      <w:r w:rsidRPr="00671FF9">
        <w:rPr>
          <w:rFonts w:ascii="Times New Roman" w:eastAsia="Times New Roman" w:hAnsi="Times New Roman" w:cs="Calibri"/>
          <w:sz w:val="24"/>
          <w:szCs w:val="24"/>
          <w:lang w:eastAsia="ar-SA"/>
        </w:rPr>
        <w:t xml:space="preserve">прогноз, выполненный схемой территориального планирования </w:t>
      </w:r>
      <w:r w:rsidR="00577DE2" w:rsidRPr="00671FF9">
        <w:rPr>
          <w:rFonts w:ascii="Times New Roman" w:eastAsia="Times New Roman" w:hAnsi="Times New Roman" w:cs="Calibri"/>
          <w:sz w:val="24"/>
          <w:szCs w:val="24"/>
          <w:lang w:eastAsia="ar-SA"/>
        </w:rPr>
        <w:t>Кимовского</w:t>
      </w:r>
      <w:r w:rsidRPr="00671FF9">
        <w:rPr>
          <w:rFonts w:ascii="Times New Roman" w:eastAsia="Times New Roman" w:hAnsi="Times New Roman" w:cs="Calibri"/>
          <w:sz w:val="24"/>
          <w:szCs w:val="24"/>
          <w:lang w:eastAsia="ar-SA"/>
        </w:rPr>
        <w:t xml:space="preserve"> района Тульской области;</w:t>
      </w:r>
    </w:p>
    <w:p w14:paraId="64C2AE33" w14:textId="77777777" w:rsidR="00CE7ECA" w:rsidRPr="00671FF9" w:rsidRDefault="00CE7ECA" w:rsidP="006411CF">
      <w:pPr>
        <w:pStyle w:val="a2"/>
        <w:spacing w:line="240" w:lineRule="auto"/>
        <w:rPr>
          <w:rFonts w:ascii="Times New Roman" w:eastAsia="Times New Roman" w:hAnsi="Times New Roman" w:cs="Calibri"/>
          <w:sz w:val="24"/>
          <w:szCs w:val="24"/>
          <w:lang w:eastAsia="ar-SA"/>
        </w:rPr>
      </w:pPr>
      <w:r w:rsidRPr="00671FF9">
        <w:rPr>
          <w:rFonts w:ascii="Times New Roman" w:eastAsia="Times New Roman" w:hAnsi="Times New Roman" w:cs="Calibri"/>
          <w:sz w:val="24"/>
          <w:szCs w:val="24"/>
          <w:lang w:eastAsia="ar-SA"/>
        </w:rPr>
        <w:t>учет позитивного влияния мероприятий генерального плана муниципального образования.</w:t>
      </w:r>
    </w:p>
    <w:p w14:paraId="1BA1BD23" w14:textId="77777777" w:rsidR="00ED5E78" w:rsidRPr="00671FF9" w:rsidRDefault="00ED5E78" w:rsidP="00ED5E78">
      <w:pPr>
        <w:ind w:firstLine="709"/>
        <w:jc w:val="center"/>
        <w:rPr>
          <w:b/>
        </w:rPr>
      </w:pPr>
      <w:r w:rsidRPr="00671FF9">
        <w:rPr>
          <w:b/>
          <w:lang w:bidi="ru-RU"/>
        </w:rPr>
        <w:t>Прогноз</w:t>
      </w:r>
      <w:r w:rsidRPr="00671FF9">
        <w:rPr>
          <w:b/>
        </w:rPr>
        <w:t xml:space="preserve"> п</w:t>
      </w:r>
      <w:r w:rsidR="00CE7ECA" w:rsidRPr="00671FF9">
        <w:rPr>
          <w:b/>
        </w:rPr>
        <w:t>ерспективн</w:t>
      </w:r>
      <w:r w:rsidRPr="00671FF9">
        <w:rPr>
          <w:b/>
        </w:rPr>
        <w:t>ой</w:t>
      </w:r>
      <w:r w:rsidR="00CE7ECA" w:rsidRPr="00671FF9">
        <w:rPr>
          <w:b/>
        </w:rPr>
        <w:t xml:space="preserve"> численност</w:t>
      </w:r>
      <w:r w:rsidRPr="00671FF9">
        <w:rPr>
          <w:b/>
        </w:rPr>
        <w:t>и</w:t>
      </w:r>
      <w:r w:rsidR="00CE7ECA" w:rsidRPr="00671FF9">
        <w:rPr>
          <w:b/>
        </w:rPr>
        <w:t xml:space="preserve"> населения </w:t>
      </w:r>
    </w:p>
    <w:p w14:paraId="26E19CB1" w14:textId="77777777" w:rsidR="00CE7ECA" w:rsidRPr="00671FF9" w:rsidRDefault="00CE7ECA" w:rsidP="00ED5E78">
      <w:pPr>
        <w:ind w:firstLine="709"/>
        <w:jc w:val="center"/>
      </w:pPr>
      <w:r w:rsidRPr="00671FF9">
        <w:rPr>
          <w:b/>
        </w:rPr>
        <w:t>муниципального образования</w:t>
      </w:r>
      <w:r w:rsidR="00ED5E78" w:rsidRPr="00671FF9">
        <w:rPr>
          <w:b/>
        </w:rPr>
        <w:t xml:space="preserve"> Кимовский район</w:t>
      </w:r>
      <w:r w:rsidRPr="00671FF9">
        <w:rPr>
          <w:b/>
        </w:rPr>
        <w:t>.</w:t>
      </w:r>
    </w:p>
    <w:p w14:paraId="3844F5E3" w14:textId="77777777" w:rsidR="00ED5E78" w:rsidRPr="00671FF9" w:rsidRDefault="003149E9" w:rsidP="00023C0A">
      <w:pPr>
        <w:pStyle w:val="7"/>
      </w:pPr>
      <w:r w:rsidRPr="00671FF9">
        <w:t xml:space="preserve">Таблица </w:t>
      </w:r>
      <w:r w:rsidRPr="00671FF9">
        <w:rPr>
          <w:bCs/>
        </w:rPr>
        <w:t>2.2.1.3</w:t>
      </w:r>
    </w:p>
    <w:tbl>
      <w:tblPr>
        <w:tblW w:w="0" w:type="auto"/>
        <w:jc w:val="center"/>
        <w:tblLayout w:type="fixed"/>
        <w:tblCellMar>
          <w:left w:w="10" w:type="dxa"/>
          <w:right w:w="10" w:type="dxa"/>
        </w:tblCellMar>
        <w:tblLook w:val="0000" w:firstRow="0" w:lastRow="0" w:firstColumn="0" w:lastColumn="0" w:noHBand="0" w:noVBand="0"/>
      </w:tblPr>
      <w:tblGrid>
        <w:gridCol w:w="965"/>
        <w:gridCol w:w="5146"/>
        <w:gridCol w:w="1368"/>
        <w:gridCol w:w="1234"/>
        <w:gridCol w:w="1253"/>
      </w:tblGrid>
      <w:tr w:rsidR="00ED5E78" w:rsidRPr="00671FF9" w14:paraId="1E7BD780" w14:textId="77777777" w:rsidTr="00023C0A">
        <w:trPr>
          <w:trHeight w:val="283"/>
          <w:tblHeader/>
          <w:jc w:val="center"/>
        </w:trPr>
        <w:tc>
          <w:tcPr>
            <w:tcW w:w="965" w:type="dxa"/>
            <w:vMerge w:val="restart"/>
            <w:tcBorders>
              <w:top w:val="single" w:sz="4" w:space="0" w:color="auto"/>
              <w:left w:val="single" w:sz="4" w:space="0" w:color="auto"/>
            </w:tcBorders>
            <w:shd w:val="clear" w:color="auto" w:fill="FFFFFF"/>
            <w:vAlign w:val="center"/>
          </w:tcPr>
          <w:p w14:paraId="4899D929" w14:textId="77777777" w:rsidR="00ED5E78" w:rsidRPr="00671FF9" w:rsidRDefault="00ED5E78" w:rsidP="00ED5E78">
            <w:pPr>
              <w:widowControl w:val="0"/>
              <w:suppressAutoHyphens w:val="0"/>
              <w:jc w:val="center"/>
              <w:rPr>
                <w:rFonts w:eastAsia="Arial Unicode MS" w:cs="Times New Roman"/>
                <w:b/>
                <w:sz w:val="22"/>
                <w:szCs w:val="22"/>
                <w:lang w:eastAsia="ru-RU" w:bidi="ru-RU"/>
              </w:rPr>
            </w:pPr>
            <w:r w:rsidRPr="00671FF9">
              <w:rPr>
                <w:rFonts w:eastAsia="Arial Unicode MS" w:cs="Times New Roman"/>
                <w:b/>
                <w:sz w:val="22"/>
                <w:szCs w:val="22"/>
                <w:lang w:eastAsia="ru-RU" w:bidi="ru-RU"/>
              </w:rPr>
              <w:lastRenderedPageBreak/>
              <w:t>№п/п</w:t>
            </w:r>
          </w:p>
        </w:tc>
        <w:tc>
          <w:tcPr>
            <w:tcW w:w="5146" w:type="dxa"/>
            <w:vMerge w:val="restart"/>
            <w:tcBorders>
              <w:top w:val="single" w:sz="4" w:space="0" w:color="auto"/>
              <w:left w:val="single" w:sz="4" w:space="0" w:color="auto"/>
            </w:tcBorders>
            <w:shd w:val="clear" w:color="auto" w:fill="FFFFFF"/>
            <w:vAlign w:val="center"/>
          </w:tcPr>
          <w:p w14:paraId="512CCF9D" w14:textId="77777777" w:rsidR="00ED5E78" w:rsidRPr="00671FF9" w:rsidRDefault="00ED5E78" w:rsidP="00ED5E78">
            <w:pPr>
              <w:widowControl w:val="0"/>
              <w:suppressAutoHyphens w:val="0"/>
              <w:jc w:val="center"/>
              <w:rPr>
                <w:rFonts w:eastAsia="Arial Unicode MS" w:cs="Times New Roman"/>
                <w:b/>
                <w:sz w:val="22"/>
                <w:szCs w:val="22"/>
                <w:lang w:eastAsia="ru-RU" w:bidi="ru-RU"/>
              </w:rPr>
            </w:pPr>
            <w:r w:rsidRPr="00671FF9">
              <w:rPr>
                <w:rFonts w:eastAsia="Arial Unicode MS" w:cs="Times New Roman"/>
                <w:b/>
                <w:sz w:val="22"/>
                <w:szCs w:val="22"/>
                <w:lang w:eastAsia="ru-RU" w:bidi="ru-RU"/>
              </w:rPr>
              <w:t>Наименование показателя</w:t>
            </w:r>
          </w:p>
        </w:tc>
        <w:tc>
          <w:tcPr>
            <w:tcW w:w="3855" w:type="dxa"/>
            <w:gridSpan w:val="3"/>
            <w:tcBorders>
              <w:top w:val="single" w:sz="4" w:space="0" w:color="auto"/>
              <w:left w:val="single" w:sz="4" w:space="0" w:color="auto"/>
              <w:right w:val="single" w:sz="4" w:space="0" w:color="auto"/>
            </w:tcBorders>
            <w:shd w:val="clear" w:color="auto" w:fill="FFFFFF"/>
            <w:vAlign w:val="center"/>
          </w:tcPr>
          <w:p w14:paraId="3F258C15" w14:textId="77777777" w:rsidR="00ED5E78" w:rsidRPr="00671FF9" w:rsidRDefault="00ED5E78" w:rsidP="00ED5E78">
            <w:pPr>
              <w:widowControl w:val="0"/>
              <w:suppressAutoHyphens w:val="0"/>
              <w:jc w:val="center"/>
              <w:rPr>
                <w:rFonts w:eastAsia="Arial Unicode MS" w:cs="Times New Roman"/>
                <w:b/>
                <w:sz w:val="22"/>
                <w:szCs w:val="22"/>
                <w:lang w:eastAsia="ru-RU" w:bidi="ru-RU"/>
              </w:rPr>
            </w:pPr>
            <w:r w:rsidRPr="00671FF9">
              <w:rPr>
                <w:rFonts w:eastAsia="Arial Unicode MS" w:cs="Times New Roman"/>
                <w:b/>
                <w:sz w:val="22"/>
                <w:szCs w:val="22"/>
                <w:lang w:eastAsia="ru-RU" w:bidi="ru-RU"/>
              </w:rPr>
              <w:t>Значение показателя по годам</w:t>
            </w:r>
          </w:p>
        </w:tc>
      </w:tr>
      <w:tr w:rsidR="00ED5E78" w:rsidRPr="00671FF9" w14:paraId="608F98AB" w14:textId="77777777" w:rsidTr="00023C0A">
        <w:trPr>
          <w:trHeight w:val="283"/>
          <w:tblHeader/>
          <w:jc w:val="center"/>
        </w:trPr>
        <w:tc>
          <w:tcPr>
            <w:tcW w:w="965" w:type="dxa"/>
            <w:vMerge/>
            <w:tcBorders>
              <w:left w:val="single" w:sz="4" w:space="0" w:color="auto"/>
            </w:tcBorders>
            <w:shd w:val="clear" w:color="auto" w:fill="FFFFFF"/>
            <w:vAlign w:val="center"/>
          </w:tcPr>
          <w:p w14:paraId="10070320" w14:textId="77777777" w:rsidR="00ED5E78" w:rsidRPr="00671FF9" w:rsidRDefault="00ED5E78" w:rsidP="00ED5E78">
            <w:pPr>
              <w:widowControl w:val="0"/>
              <w:suppressAutoHyphens w:val="0"/>
              <w:jc w:val="center"/>
              <w:rPr>
                <w:rFonts w:eastAsia="Arial Unicode MS" w:cs="Times New Roman"/>
                <w:b/>
                <w:sz w:val="22"/>
                <w:szCs w:val="22"/>
                <w:lang w:eastAsia="ru-RU" w:bidi="ru-RU"/>
              </w:rPr>
            </w:pPr>
          </w:p>
        </w:tc>
        <w:tc>
          <w:tcPr>
            <w:tcW w:w="5146" w:type="dxa"/>
            <w:vMerge/>
            <w:tcBorders>
              <w:left w:val="single" w:sz="4" w:space="0" w:color="auto"/>
            </w:tcBorders>
            <w:shd w:val="clear" w:color="auto" w:fill="FFFFFF"/>
            <w:vAlign w:val="center"/>
          </w:tcPr>
          <w:p w14:paraId="780F89E2" w14:textId="77777777" w:rsidR="00ED5E78" w:rsidRPr="00671FF9" w:rsidRDefault="00ED5E78" w:rsidP="00ED5E78">
            <w:pPr>
              <w:widowControl w:val="0"/>
              <w:suppressAutoHyphens w:val="0"/>
              <w:jc w:val="center"/>
              <w:rPr>
                <w:rFonts w:eastAsia="Arial Unicode MS" w:cs="Times New Roman"/>
                <w:b/>
                <w:sz w:val="22"/>
                <w:szCs w:val="22"/>
                <w:lang w:eastAsia="ru-RU" w:bidi="ru-RU"/>
              </w:rPr>
            </w:pPr>
          </w:p>
        </w:tc>
        <w:tc>
          <w:tcPr>
            <w:tcW w:w="1368" w:type="dxa"/>
            <w:tcBorders>
              <w:top w:val="single" w:sz="4" w:space="0" w:color="auto"/>
              <w:left w:val="single" w:sz="4" w:space="0" w:color="auto"/>
            </w:tcBorders>
            <w:shd w:val="clear" w:color="auto" w:fill="FFFFFF"/>
            <w:vAlign w:val="center"/>
          </w:tcPr>
          <w:p w14:paraId="0729AA33" w14:textId="77777777" w:rsidR="00ED5E78" w:rsidRPr="00671FF9" w:rsidRDefault="00ED5E78" w:rsidP="00ED5E78">
            <w:pPr>
              <w:widowControl w:val="0"/>
              <w:suppressAutoHyphens w:val="0"/>
              <w:jc w:val="center"/>
              <w:rPr>
                <w:rFonts w:eastAsia="Arial Unicode MS" w:cs="Times New Roman"/>
                <w:b/>
                <w:sz w:val="22"/>
                <w:szCs w:val="22"/>
                <w:lang w:eastAsia="ru-RU" w:bidi="ru-RU"/>
              </w:rPr>
            </w:pPr>
            <w:r w:rsidRPr="00671FF9">
              <w:rPr>
                <w:rFonts w:eastAsia="Arial Unicode MS" w:cs="Times New Roman"/>
                <w:b/>
                <w:sz w:val="22"/>
                <w:szCs w:val="22"/>
                <w:lang w:eastAsia="ru-RU" w:bidi="ru-RU"/>
              </w:rPr>
              <w:t>2017</w:t>
            </w:r>
          </w:p>
        </w:tc>
        <w:tc>
          <w:tcPr>
            <w:tcW w:w="1234" w:type="dxa"/>
            <w:tcBorders>
              <w:top w:val="single" w:sz="4" w:space="0" w:color="auto"/>
              <w:left w:val="single" w:sz="4" w:space="0" w:color="auto"/>
            </w:tcBorders>
            <w:shd w:val="clear" w:color="auto" w:fill="FFFFFF"/>
            <w:vAlign w:val="center"/>
          </w:tcPr>
          <w:p w14:paraId="64732D2F" w14:textId="77777777" w:rsidR="00ED5E78" w:rsidRPr="00671FF9" w:rsidRDefault="00ED5E78" w:rsidP="00ED5E78">
            <w:pPr>
              <w:widowControl w:val="0"/>
              <w:suppressAutoHyphens w:val="0"/>
              <w:jc w:val="center"/>
              <w:rPr>
                <w:rFonts w:eastAsia="Arial Unicode MS" w:cs="Times New Roman"/>
                <w:b/>
                <w:sz w:val="22"/>
                <w:szCs w:val="22"/>
                <w:lang w:eastAsia="ru-RU" w:bidi="ru-RU"/>
              </w:rPr>
            </w:pPr>
            <w:r w:rsidRPr="00671FF9">
              <w:rPr>
                <w:rFonts w:eastAsia="Arial Unicode MS" w:cs="Times New Roman"/>
                <w:b/>
                <w:sz w:val="22"/>
                <w:szCs w:val="22"/>
                <w:lang w:eastAsia="ru-RU" w:bidi="ru-RU"/>
              </w:rPr>
              <w:t>2026</w:t>
            </w:r>
          </w:p>
        </w:tc>
        <w:tc>
          <w:tcPr>
            <w:tcW w:w="1253" w:type="dxa"/>
            <w:tcBorders>
              <w:top w:val="single" w:sz="4" w:space="0" w:color="auto"/>
              <w:left w:val="single" w:sz="4" w:space="0" w:color="auto"/>
              <w:right w:val="single" w:sz="4" w:space="0" w:color="auto"/>
            </w:tcBorders>
            <w:shd w:val="clear" w:color="auto" w:fill="FFFFFF"/>
            <w:vAlign w:val="center"/>
          </w:tcPr>
          <w:p w14:paraId="319948EE" w14:textId="77777777" w:rsidR="00ED5E78" w:rsidRPr="00671FF9" w:rsidRDefault="00ED5E78" w:rsidP="00ED5E78">
            <w:pPr>
              <w:widowControl w:val="0"/>
              <w:suppressAutoHyphens w:val="0"/>
              <w:jc w:val="center"/>
              <w:rPr>
                <w:rFonts w:eastAsia="Arial Unicode MS" w:cs="Times New Roman"/>
                <w:b/>
                <w:sz w:val="22"/>
                <w:szCs w:val="22"/>
                <w:lang w:eastAsia="ru-RU" w:bidi="ru-RU"/>
              </w:rPr>
            </w:pPr>
            <w:r w:rsidRPr="00671FF9">
              <w:rPr>
                <w:rFonts w:eastAsia="Arial Unicode MS" w:cs="Times New Roman"/>
                <w:b/>
                <w:sz w:val="22"/>
                <w:szCs w:val="22"/>
                <w:lang w:eastAsia="ru-RU" w:bidi="ru-RU"/>
              </w:rPr>
              <w:t>2036</w:t>
            </w:r>
          </w:p>
        </w:tc>
      </w:tr>
      <w:tr w:rsidR="00ED5E78" w:rsidRPr="00671FF9" w14:paraId="30307D64" w14:textId="77777777" w:rsidTr="00ED5E78">
        <w:trPr>
          <w:trHeight w:val="283"/>
          <w:jc w:val="center"/>
        </w:trPr>
        <w:tc>
          <w:tcPr>
            <w:tcW w:w="965" w:type="dxa"/>
            <w:tcBorders>
              <w:top w:val="single" w:sz="4" w:space="0" w:color="auto"/>
              <w:left w:val="single" w:sz="4" w:space="0" w:color="auto"/>
            </w:tcBorders>
            <w:shd w:val="clear" w:color="auto" w:fill="FFFFFF"/>
            <w:vAlign w:val="center"/>
          </w:tcPr>
          <w:p w14:paraId="7FE0B986"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1</w:t>
            </w:r>
          </w:p>
        </w:tc>
        <w:tc>
          <w:tcPr>
            <w:tcW w:w="5146" w:type="dxa"/>
            <w:tcBorders>
              <w:top w:val="single" w:sz="4" w:space="0" w:color="auto"/>
              <w:left w:val="single" w:sz="4" w:space="0" w:color="auto"/>
            </w:tcBorders>
            <w:shd w:val="clear" w:color="auto" w:fill="FFFFFF"/>
            <w:vAlign w:val="center"/>
          </w:tcPr>
          <w:p w14:paraId="6B3A4EFA"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Население, чел.</w:t>
            </w:r>
          </w:p>
        </w:tc>
        <w:tc>
          <w:tcPr>
            <w:tcW w:w="1368" w:type="dxa"/>
            <w:tcBorders>
              <w:top w:val="single" w:sz="4" w:space="0" w:color="auto"/>
              <w:left w:val="single" w:sz="4" w:space="0" w:color="auto"/>
            </w:tcBorders>
            <w:shd w:val="clear" w:color="auto" w:fill="FFFFFF"/>
            <w:vAlign w:val="center"/>
          </w:tcPr>
          <w:p w14:paraId="36F4AC0E"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38270</w:t>
            </w:r>
          </w:p>
        </w:tc>
        <w:tc>
          <w:tcPr>
            <w:tcW w:w="1234" w:type="dxa"/>
            <w:tcBorders>
              <w:top w:val="single" w:sz="4" w:space="0" w:color="auto"/>
              <w:left w:val="single" w:sz="4" w:space="0" w:color="auto"/>
            </w:tcBorders>
            <w:shd w:val="clear" w:color="auto" w:fill="FFFFFF"/>
            <w:vAlign w:val="center"/>
          </w:tcPr>
          <w:p w14:paraId="637969D4"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38980</w:t>
            </w:r>
          </w:p>
        </w:tc>
        <w:tc>
          <w:tcPr>
            <w:tcW w:w="1253" w:type="dxa"/>
            <w:tcBorders>
              <w:top w:val="single" w:sz="4" w:space="0" w:color="auto"/>
              <w:left w:val="single" w:sz="4" w:space="0" w:color="auto"/>
              <w:right w:val="single" w:sz="4" w:space="0" w:color="auto"/>
            </w:tcBorders>
            <w:shd w:val="clear" w:color="auto" w:fill="FFFFFF"/>
            <w:vAlign w:val="center"/>
          </w:tcPr>
          <w:p w14:paraId="43DDD490"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39334</w:t>
            </w:r>
          </w:p>
        </w:tc>
      </w:tr>
      <w:tr w:rsidR="00ED5E78" w:rsidRPr="00671FF9" w14:paraId="1A4928E1" w14:textId="77777777" w:rsidTr="00ED5E78">
        <w:trPr>
          <w:trHeight w:val="283"/>
          <w:jc w:val="center"/>
        </w:trPr>
        <w:tc>
          <w:tcPr>
            <w:tcW w:w="965" w:type="dxa"/>
            <w:tcBorders>
              <w:top w:val="single" w:sz="4" w:space="0" w:color="auto"/>
              <w:left w:val="single" w:sz="4" w:space="0" w:color="auto"/>
            </w:tcBorders>
            <w:shd w:val="clear" w:color="auto" w:fill="FFFFFF"/>
            <w:vAlign w:val="center"/>
          </w:tcPr>
          <w:p w14:paraId="4F474071"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2</w:t>
            </w:r>
          </w:p>
        </w:tc>
        <w:tc>
          <w:tcPr>
            <w:tcW w:w="5146" w:type="dxa"/>
            <w:tcBorders>
              <w:top w:val="single" w:sz="4" w:space="0" w:color="auto"/>
              <w:left w:val="single" w:sz="4" w:space="0" w:color="auto"/>
            </w:tcBorders>
            <w:shd w:val="clear" w:color="auto" w:fill="FFFFFF"/>
            <w:vAlign w:val="center"/>
          </w:tcPr>
          <w:p w14:paraId="7B800417"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Моложе трудоспособного возраста, чел.</w:t>
            </w:r>
          </w:p>
        </w:tc>
        <w:tc>
          <w:tcPr>
            <w:tcW w:w="1368" w:type="dxa"/>
            <w:tcBorders>
              <w:top w:val="single" w:sz="4" w:space="0" w:color="auto"/>
              <w:left w:val="single" w:sz="4" w:space="0" w:color="auto"/>
            </w:tcBorders>
            <w:shd w:val="clear" w:color="auto" w:fill="FFFFFF"/>
            <w:vAlign w:val="center"/>
          </w:tcPr>
          <w:p w14:paraId="7929ECC6"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5741</w:t>
            </w:r>
          </w:p>
        </w:tc>
        <w:tc>
          <w:tcPr>
            <w:tcW w:w="1234" w:type="dxa"/>
            <w:tcBorders>
              <w:top w:val="single" w:sz="4" w:space="0" w:color="auto"/>
              <w:left w:val="single" w:sz="4" w:space="0" w:color="auto"/>
            </w:tcBorders>
            <w:shd w:val="clear" w:color="auto" w:fill="FFFFFF"/>
            <w:vAlign w:val="center"/>
          </w:tcPr>
          <w:p w14:paraId="586D6309"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5847</w:t>
            </w:r>
          </w:p>
        </w:tc>
        <w:tc>
          <w:tcPr>
            <w:tcW w:w="1253" w:type="dxa"/>
            <w:tcBorders>
              <w:top w:val="single" w:sz="4" w:space="0" w:color="auto"/>
              <w:left w:val="single" w:sz="4" w:space="0" w:color="auto"/>
              <w:right w:val="single" w:sz="4" w:space="0" w:color="auto"/>
            </w:tcBorders>
            <w:shd w:val="clear" w:color="auto" w:fill="FFFFFF"/>
            <w:vAlign w:val="center"/>
          </w:tcPr>
          <w:p w14:paraId="777D3AE4"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5900</w:t>
            </w:r>
          </w:p>
        </w:tc>
      </w:tr>
      <w:tr w:rsidR="00ED5E78" w:rsidRPr="00671FF9" w14:paraId="0FB71A4C" w14:textId="77777777" w:rsidTr="00ED5E78">
        <w:trPr>
          <w:trHeight w:val="283"/>
          <w:jc w:val="center"/>
        </w:trPr>
        <w:tc>
          <w:tcPr>
            <w:tcW w:w="965" w:type="dxa"/>
            <w:tcBorders>
              <w:top w:val="single" w:sz="4" w:space="0" w:color="auto"/>
              <w:left w:val="single" w:sz="4" w:space="0" w:color="auto"/>
            </w:tcBorders>
            <w:shd w:val="clear" w:color="auto" w:fill="FFFFFF"/>
            <w:vAlign w:val="center"/>
          </w:tcPr>
          <w:p w14:paraId="03B1F085"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3</w:t>
            </w:r>
          </w:p>
        </w:tc>
        <w:tc>
          <w:tcPr>
            <w:tcW w:w="5146" w:type="dxa"/>
            <w:tcBorders>
              <w:top w:val="single" w:sz="4" w:space="0" w:color="auto"/>
              <w:left w:val="single" w:sz="4" w:space="0" w:color="auto"/>
            </w:tcBorders>
            <w:shd w:val="clear" w:color="auto" w:fill="FFFFFF"/>
            <w:vAlign w:val="center"/>
          </w:tcPr>
          <w:p w14:paraId="5C64DB4E"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В трудоспособном возрасте, чел.</w:t>
            </w:r>
          </w:p>
        </w:tc>
        <w:tc>
          <w:tcPr>
            <w:tcW w:w="1368" w:type="dxa"/>
            <w:tcBorders>
              <w:top w:val="single" w:sz="4" w:space="0" w:color="auto"/>
              <w:left w:val="single" w:sz="4" w:space="0" w:color="auto"/>
            </w:tcBorders>
            <w:shd w:val="clear" w:color="auto" w:fill="FFFFFF"/>
            <w:vAlign w:val="center"/>
          </w:tcPr>
          <w:p w14:paraId="243E39FF"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20666</w:t>
            </w:r>
          </w:p>
        </w:tc>
        <w:tc>
          <w:tcPr>
            <w:tcW w:w="1234" w:type="dxa"/>
            <w:tcBorders>
              <w:top w:val="single" w:sz="4" w:space="0" w:color="auto"/>
              <w:left w:val="single" w:sz="4" w:space="0" w:color="auto"/>
            </w:tcBorders>
            <w:shd w:val="clear" w:color="auto" w:fill="FFFFFF"/>
            <w:vAlign w:val="center"/>
          </w:tcPr>
          <w:p w14:paraId="0243AC61"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21049</w:t>
            </w:r>
          </w:p>
        </w:tc>
        <w:tc>
          <w:tcPr>
            <w:tcW w:w="1253" w:type="dxa"/>
            <w:tcBorders>
              <w:top w:val="single" w:sz="4" w:space="0" w:color="auto"/>
              <w:left w:val="single" w:sz="4" w:space="0" w:color="auto"/>
              <w:right w:val="single" w:sz="4" w:space="0" w:color="auto"/>
            </w:tcBorders>
            <w:shd w:val="clear" w:color="auto" w:fill="FFFFFF"/>
            <w:vAlign w:val="center"/>
          </w:tcPr>
          <w:p w14:paraId="7938B650"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21241</w:t>
            </w:r>
          </w:p>
        </w:tc>
      </w:tr>
      <w:tr w:rsidR="00ED5E78" w:rsidRPr="00671FF9" w14:paraId="1E7118F4" w14:textId="77777777" w:rsidTr="00ED5E78">
        <w:trPr>
          <w:trHeight w:val="283"/>
          <w:jc w:val="center"/>
        </w:trPr>
        <w:tc>
          <w:tcPr>
            <w:tcW w:w="965" w:type="dxa"/>
            <w:tcBorders>
              <w:top w:val="single" w:sz="4" w:space="0" w:color="auto"/>
              <w:left w:val="single" w:sz="4" w:space="0" w:color="auto"/>
            </w:tcBorders>
            <w:shd w:val="clear" w:color="auto" w:fill="FFFFFF"/>
            <w:vAlign w:val="center"/>
          </w:tcPr>
          <w:p w14:paraId="7E788A21"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4</w:t>
            </w:r>
          </w:p>
        </w:tc>
        <w:tc>
          <w:tcPr>
            <w:tcW w:w="5146" w:type="dxa"/>
            <w:tcBorders>
              <w:top w:val="single" w:sz="4" w:space="0" w:color="auto"/>
              <w:left w:val="single" w:sz="4" w:space="0" w:color="auto"/>
            </w:tcBorders>
            <w:shd w:val="clear" w:color="auto" w:fill="FFFFFF"/>
            <w:vAlign w:val="center"/>
          </w:tcPr>
          <w:p w14:paraId="715820DA"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Старше трудоспособного возраста, чел.</w:t>
            </w:r>
          </w:p>
        </w:tc>
        <w:tc>
          <w:tcPr>
            <w:tcW w:w="1368" w:type="dxa"/>
            <w:tcBorders>
              <w:top w:val="single" w:sz="4" w:space="0" w:color="auto"/>
              <w:left w:val="single" w:sz="4" w:space="0" w:color="auto"/>
            </w:tcBorders>
            <w:shd w:val="clear" w:color="auto" w:fill="FFFFFF"/>
            <w:vAlign w:val="center"/>
          </w:tcPr>
          <w:p w14:paraId="5CF1379D"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10871</w:t>
            </w:r>
          </w:p>
        </w:tc>
        <w:tc>
          <w:tcPr>
            <w:tcW w:w="1234" w:type="dxa"/>
            <w:tcBorders>
              <w:top w:val="single" w:sz="4" w:space="0" w:color="auto"/>
              <w:left w:val="single" w:sz="4" w:space="0" w:color="auto"/>
            </w:tcBorders>
            <w:shd w:val="clear" w:color="auto" w:fill="FFFFFF"/>
            <w:vAlign w:val="center"/>
          </w:tcPr>
          <w:p w14:paraId="2CEF7BF2"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10915</w:t>
            </w:r>
          </w:p>
        </w:tc>
        <w:tc>
          <w:tcPr>
            <w:tcW w:w="1253" w:type="dxa"/>
            <w:tcBorders>
              <w:top w:val="single" w:sz="4" w:space="0" w:color="auto"/>
              <w:left w:val="single" w:sz="4" w:space="0" w:color="auto"/>
              <w:right w:val="single" w:sz="4" w:space="0" w:color="auto"/>
            </w:tcBorders>
            <w:shd w:val="clear" w:color="auto" w:fill="FFFFFF"/>
            <w:vAlign w:val="center"/>
          </w:tcPr>
          <w:p w14:paraId="7A72BAB1"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11014</w:t>
            </w:r>
          </w:p>
        </w:tc>
      </w:tr>
      <w:tr w:rsidR="00ED5E78" w:rsidRPr="00671FF9" w14:paraId="3AAF00AD" w14:textId="77777777" w:rsidTr="00ED5E78">
        <w:trPr>
          <w:trHeight w:val="283"/>
          <w:jc w:val="center"/>
        </w:trPr>
        <w:tc>
          <w:tcPr>
            <w:tcW w:w="965" w:type="dxa"/>
            <w:tcBorders>
              <w:top w:val="single" w:sz="4" w:space="0" w:color="auto"/>
              <w:left w:val="single" w:sz="4" w:space="0" w:color="auto"/>
            </w:tcBorders>
            <w:shd w:val="clear" w:color="auto" w:fill="FFFFFF"/>
            <w:vAlign w:val="center"/>
          </w:tcPr>
          <w:p w14:paraId="73D71DD5"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5</w:t>
            </w:r>
          </w:p>
        </w:tc>
        <w:tc>
          <w:tcPr>
            <w:tcW w:w="5146" w:type="dxa"/>
            <w:tcBorders>
              <w:top w:val="single" w:sz="4" w:space="0" w:color="auto"/>
              <w:left w:val="single" w:sz="4" w:space="0" w:color="auto"/>
            </w:tcBorders>
            <w:shd w:val="clear" w:color="auto" w:fill="FFFFFF"/>
            <w:vAlign w:val="center"/>
          </w:tcPr>
          <w:p w14:paraId="1EA06260"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Занято в экономике города, чел.</w:t>
            </w:r>
          </w:p>
        </w:tc>
        <w:tc>
          <w:tcPr>
            <w:tcW w:w="1368" w:type="dxa"/>
            <w:tcBorders>
              <w:top w:val="single" w:sz="4" w:space="0" w:color="auto"/>
              <w:left w:val="single" w:sz="4" w:space="0" w:color="auto"/>
            </w:tcBorders>
            <w:shd w:val="clear" w:color="auto" w:fill="FFFFFF"/>
            <w:vAlign w:val="center"/>
          </w:tcPr>
          <w:p w14:paraId="09EAC93B"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15096</w:t>
            </w:r>
          </w:p>
        </w:tc>
        <w:tc>
          <w:tcPr>
            <w:tcW w:w="1234" w:type="dxa"/>
            <w:tcBorders>
              <w:top w:val="single" w:sz="4" w:space="0" w:color="auto"/>
              <w:left w:val="single" w:sz="4" w:space="0" w:color="auto"/>
            </w:tcBorders>
            <w:shd w:val="clear" w:color="auto" w:fill="FFFFFF"/>
            <w:vAlign w:val="center"/>
          </w:tcPr>
          <w:p w14:paraId="0F36936F"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15202</w:t>
            </w:r>
          </w:p>
        </w:tc>
        <w:tc>
          <w:tcPr>
            <w:tcW w:w="1253" w:type="dxa"/>
            <w:tcBorders>
              <w:top w:val="single" w:sz="4" w:space="0" w:color="auto"/>
              <w:left w:val="single" w:sz="4" w:space="0" w:color="auto"/>
              <w:right w:val="single" w:sz="4" w:space="0" w:color="auto"/>
            </w:tcBorders>
            <w:shd w:val="clear" w:color="auto" w:fill="FFFFFF"/>
            <w:vAlign w:val="center"/>
          </w:tcPr>
          <w:p w14:paraId="3BC2C93D"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15340</w:t>
            </w:r>
          </w:p>
        </w:tc>
      </w:tr>
      <w:tr w:rsidR="00ED5E78" w:rsidRPr="00671FF9" w14:paraId="428EDAAC" w14:textId="77777777" w:rsidTr="00ED5E78">
        <w:trPr>
          <w:trHeight w:val="283"/>
          <w:jc w:val="center"/>
        </w:trPr>
        <w:tc>
          <w:tcPr>
            <w:tcW w:w="965" w:type="dxa"/>
            <w:tcBorders>
              <w:top w:val="single" w:sz="4" w:space="0" w:color="auto"/>
              <w:left w:val="single" w:sz="4" w:space="0" w:color="auto"/>
            </w:tcBorders>
            <w:shd w:val="clear" w:color="auto" w:fill="FFFFFF"/>
            <w:vAlign w:val="center"/>
          </w:tcPr>
          <w:p w14:paraId="66B9CCAE"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6</w:t>
            </w:r>
          </w:p>
        </w:tc>
        <w:tc>
          <w:tcPr>
            <w:tcW w:w="5146" w:type="dxa"/>
            <w:tcBorders>
              <w:top w:val="single" w:sz="4" w:space="0" w:color="auto"/>
              <w:left w:val="single" w:sz="4" w:space="0" w:color="auto"/>
            </w:tcBorders>
            <w:shd w:val="clear" w:color="auto" w:fill="FFFFFF"/>
            <w:vAlign w:val="center"/>
          </w:tcPr>
          <w:p w14:paraId="00EE1544"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Численность работников крупных и средних предприятий, чел.</w:t>
            </w:r>
          </w:p>
        </w:tc>
        <w:tc>
          <w:tcPr>
            <w:tcW w:w="1368" w:type="dxa"/>
            <w:tcBorders>
              <w:top w:val="single" w:sz="4" w:space="0" w:color="auto"/>
              <w:left w:val="single" w:sz="4" w:space="0" w:color="auto"/>
            </w:tcBorders>
            <w:shd w:val="clear" w:color="auto" w:fill="FFFFFF"/>
            <w:vAlign w:val="center"/>
          </w:tcPr>
          <w:p w14:paraId="48B29450"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7076</w:t>
            </w:r>
          </w:p>
        </w:tc>
        <w:tc>
          <w:tcPr>
            <w:tcW w:w="1234" w:type="dxa"/>
            <w:tcBorders>
              <w:top w:val="single" w:sz="4" w:space="0" w:color="auto"/>
              <w:left w:val="single" w:sz="4" w:space="0" w:color="auto"/>
            </w:tcBorders>
            <w:shd w:val="clear" w:color="auto" w:fill="FFFFFF"/>
            <w:vAlign w:val="center"/>
          </w:tcPr>
          <w:p w14:paraId="05F0AD44"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7095</w:t>
            </w:r>
          </w:p>
        </w:tc>
        <w:tc>
          <w:tcPr>
            <w:tcW w:w="1253" w:type="dxa"/>
            <w:tcBorders>
              <w:top w:val="single" w:sz="4" w:space="0" w:color="auto"/>
              <w:left w:val="single" w:sz="4" w:space="0" w:color="auto"/>
              <w:right w:val="single" w:sz="4" w:space="0" w:color="auto"/>
            </w:tcBorders>
            <w:shd w:val="clear" w:color="auto" w:fill="FFFFFF"/>
            <w:vAlign w:val="center"/>
          </w:tcPr>
          <w:p w14:paraId="7D33AD5E"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7159</w:t>
            </w:r>
          </w:p>
        </w:tc>
      </w:tr>
      <w:tr w:rsidR="00ED5E78" w:rsidRPr="00671FF9" w14:paraId="7CA340B7" w14:textId="77777777" w:rsidTr="00ED5E78">
        <w:trPr>
          <w:trHeight w:val="283"/>
          <w:jc w:val="center"/>
        </w:trPr>
        <w:tc>
          <w:tcPr>
            <w:tcW w:w="965" w:type="dxa"/>
            <w:tcBorders>
              <w:top w:val="single" w:sz="4" w:space="0" w:color="auto"/>
              <w:left w:val="single" w:sz="4" w:space="0" w:color="auto"/>
            </w:tcBorders>
            <w:shd w:val="clear" w:color="auto" w:fill="FFFFFF"/>
            <w:vAlign w:val="center"/>
          </w:tcPr>
          <w:p w14:paraId="7D67C522"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7</w:t>
            </w:r>
          </w:p>
        </w:tc>
        <w:tc>
          <w:tcPr>
            <w:tcW w:w="5146" w:type="dxa"/>
            <w:tcBorders>
              <w:top w:val="single" w:sz="4" w:space="0" w:color="auto"/>
              <w:left w:val="single" w:sz="4" w:space="0" w:color="auto"/>
            </w:tcBorders>
            <w:shd w:val="clear" w:color="auto" w:fill="FFFFFF"/>
            <w:vAlign w:val="center"/>
          </w:tcPr>
          <w:p w14:paraId="1102A297"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Уровень безработицы населения, %</w:t>
            </w:r>
          </w:p>
        </w:tc>
        <w:tc>
          <w:tcPr>
            <w:tcW w:w="1368" w:type="dxa"/>
            <w:tcBorders>
              <w:top w:val="single" w:sz="4" w:space="0" w:color="auto"/>
              <w:left w:val="single" w:sz="4" w:space="0" w:color="auto"/>
            </w:tcBorders>
            <w:shd w:val="clear" w:color="auto" w:fill="FFFFFF"/>
            <w:vAlign w:val="center"/>
          </w:tcPr>
          <w:p w14:paraId="2D242A70"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0,65</w:t>
            </w:r>
          </w:p>
        </w:tc>
        <w:tc>
          <w:tcPr>
            <w:tcW w:w="1234" w:type="dxa"/>
            <w:tcBorders>
              <w:top w:val="single" w:sz="4" w:space="0" w:color="auto"/>
              <w:left w:val="single" w:sz="4" w:space="0" w:color="auto"/>
            </w:tcBorders>
            <w:shd w:val="clear" w:color="auto" w:fill="FFFFFF"/>
            <w:vAlign w:val="center"/>
          </w:tcPr>
          <w:p w14:paraId="5F7CCB46"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0,63</w:t>
            </w:r>
          </w:p>
        </w:tc>
        <w:tc>
          <w:tcPr>
            <w:tcW w:w="1253" w:type="dxa"/>
            <w:tcBorders>
              <w:top w:val="single" w:sz="4" w:space="0" w:color="auto"/>
              <w:left w:val="single" w:sz="4" w:space="0" w:color="auto"/>
              <w:right w:val="single" w:sz="4" w:space="0" w:color="auto"/>
            </w:tcBorders>
            <w:shd w:val="clear" w:color="auto" w:fill="FFFFFF"/>
            <w:vAlign w:val="center"/>
          </w:tcPr>
          <w:p w14:paraId="518F2C4C"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0,60</w:t>
            </w:r>
          </w:p>
        </w:tc>
      </w:tr>
      <w:tr w:rsidR="00ED5E78" w:rsidRPr="00671FF9" w14:paraId="1CADBAD4" w14:textId="77777777" w:rsidTr="00ED5E78">
        <w:trPr>
          <w:trHeight w:val="283"/>
          <w:jc w:val="center"/>
        </w:trPr>
        <w:tc>
          <w:tcPr>
            <w:tcW w:w="965" w:type="dxa"/>
            <w:tcBorders>
              <w:top w:val="single" w:sz="4" w:space="0" w:color="auto"/>
              <w:left w:val="single" w:sz="4" w:space="0" w:color="auto"/>
              <w:bottom w:val="single" w:sz="4" w:space="0" w:color="auto"/>
            </w:tcBorders>
            <w:shd w:val="clear" w:color="auto" w:fill="FFFFFF"/>
            <w:vAlign w:val="center"/>
          </w:tcPr>
          <w:p w14:paraId="1DF695E8"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8</w:t>
            </w:r>
          </w:p>
        </w:tc>
        <w:tc>
          <w:tcPr>
            <w:tcW w:w="5146" w:type="dxa"/>
            <w:tcBorders>
              <w:top w:val="single" w:sz="4" w:space="0" w:color="auto"/>
              <w:left w:val="single" w:sz="4" w:space="0" w:color="auto"/>
              <w:bottom w:val="single" w:sz="4" w:space="0" w:color="auto"/>
            </w:tcBorders>
            <w:shd w:val="clear" w:color="auto" w:fill="FFFFFF"/>
            <w:vAlign w:val="center"/>
          </w:tcPr>
          <w:p w14:paraId="17E1AEA4"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Сальдо маятниковой миграции составляет, %</w:t>
            </w:r>
          </w:p>
        </w:tc>
        <w:tc>
          <w:tcPr>
            <w:tcW w:w="1368" w:type="dxa"/>
            <w:tcBorders>
              <w:top w:val="single" w:sz="4" w:space="0" w:color="auto"/>
              <w:left w:val="single" w:sz="4" w:space="0" w:color="auto"/>
              <w:bottom w:val="single" w:sz="4" w:space="0" w:color="auto"/>
            </w:tcBorders>
            <w:shd w:val="clear" w:color="auto" w:fill="FFFFFF"/>
            <w:vAlign w:val="center"/>
          </w:tcPr>
          <w:p w14:paraId="47F57663"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2,3</w:t>
            </w:r>
          </w:p>
        </w:tc>
        <w:tc>
          <w:tcPr>
            <w:tcW w:w="1234" w:type="dxa"/>
            <w:tcBorders>
              <w:top w:val="single" w:sz="4" w:space="0" w:color="auto"/>
              <w:left w:val="single" w:sz="4" w:space="0" w:color="auto"/>
              <w:bottom w:val="single" w:sz="4" w:space="0" w:color="auto"/>
            </w:tcBorders>
            <w:shd w:val="clear" w:color="auto" w:fill="FFFFFF"/>
            <w:vAlign w:val="center"/>
          </w:tcPr>
          <w:p w14:paraId="2ECB7F45"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2,3</w:t>
            </w:r>
          </w:p>
        </w:tc>
        <w:tc>
          <w:tcPr>
            <w:tcW w:w="1253" w:type="dxa"/>
            <w:tcBorders>
              <w:top w:val="single" w:sz="4" w:space="0" w:color="auto"/>
              <w:left w:val="single" w:sz="4" w:space="0" w:color="auto"/>
              <w:bottom w:val="single" w:sz="4" w:space="0" w:color="auto"/>
              <w:right w:val="single" w:sz="4" w:space="0" w:color="auto"/>
            </w:tcBorders>
            <w:shd w:val="clear" w:color="auto" w:fill="FFFFFF"/>
            <w:vAlign w:val="center"/>
          </w:tcPr>
          <w:p w14:paraId="4FDE4299" w14:textId="77777777" w:rsidR="00ED5E78" w:rsidRPr="00671FF9" w:rsidRDefault="00ED5E78" w:rsidP="00ED5E78">
            <w:pPr>
              <w:widowControl w:val="0"/>
              <w:suppressAutoHyphens w:val="0"/>
              <w:jc w:val="center"/>
              <w:rPr>
                <w:rFonts w:eastAsia="Arial Unicode MS" w:cs="Times New Roman"/>
                <w:sz w:val="22"/>
                <w:szCs w:val="22"/>
                <w:lang w:eastAsia="ru-RU" w:bidi="ru-RU"/>
              </w:rPr>
            </w:pPr>
            <w:r w:rsidRPr="00671FF9">
              <w:rPr>
                <w:rFonts w:eastAsia="Arial Unicode MS" w:cs="Times New Roman"/>
                <w:sz w:val="22"/>
                <w:szCs w:val="22"/>
                <w:lang w:eastAsia="ru-RU" w:bidi="ru-RU"/>
              </w:rPr>
              <w:t>2,3</w:t>
            </w:r>
          </w:p>
        </w:tc>
      </w:tr>
    </w:tbl>
    <w:p w14:paraId="4FE52949" w14:textId="77777777" w:rsidR="00ED5E78" w:rsidRPr="00671FF9" w:rsidRDefault="00ED5E78" w:rsidP="00ED5E78">
      <w:pPr>
        <w:ind w:firstLine="709"/>
        <w:jc w:val="center"/>
      </w:pPr>
    </w:p>
    <w:p w14:paraId="256DC04B" w14:textId="77777777" w:rsidR="00504A2F" w:rsidRPr="00671FF9" w:rsidRDefault="00504A2F" w:rsidP="00504A2F">
      <w:pPr>
        <w:ind w:firstLine="709"/>
        <w:jc w:val="center"/>
        <w:rPr>
          <w:b/>
        </w:rPr>
      </w:pPr>
      <w:r w:rsidRPr="00671FF9">
        <w:rPr>
          <w:b/>
          <w:lang w:bidi="ru-RU"/>
        </w:rPr>
        <w:t>Прогноз</w:t>
      </w:r>
      <w:r w:rsidRPr="00671FF9">
        <w:rPr>
          <w:b/>
        </w:rPr>
        <w:t xml:space="preserve"> перспективной численности населения</w:t>
      </w:r>
    </w:p>
    <w:p w14:paraId="7E76D0DD" w14:textId="77777777" w:rsidR="00ED5E78" w:rsidRPr="00671FF9" w:rsidRDefault="00504A2F" w:rsidP="00504A2F">
      <w:pPr>
        <w:ind w:firstLine="709"/>
        <w:jc w:val="center"/>
      </w:pPr>
      <w:r w:rsidRPr="00671FF9">
        <w:rPr>
          <w:b/>
        </w:rPr>
        <w:t>муниципального образования</w:t>
      </w:r>
      <w:r w:rsidR="0069731E" w:rsidRPr="00671FF9">
        <w:rPr>
          <w:b/>
        </w:rPr>
        <w:t xml:space="preserve"> Новольвовское</w:t>
      </w:r>
      <w:r w:rsidRPr="00671FF9">
        <w:rPr>
          <w:b/>
        </w:rPr>
        <w:t>.</w:t>
      </w:r>
    </w:p>
    <w:p w14:paraId="2F37A366" w14:textId="77777777" w:rsidR="00CE7ECA" w:rsidRPr="00671FF9" w:rsidRDefault="003149E9" w:rsidP="00023C0A">
      <w:pPr>
        <w:pStyle w:val="7"/>
      </w:pPr>
      <w:r w:rsidRPr="00671FF9">
        <w:t xml:space="preserve">Таблица </w:t>
      </w:r>
      <w:r w:rsidRPr="00671FF9">
        <w:rPr>
          <w:bCs/>
        </w:rPr>
        <w:t>2.2.1.4</w:t>
      </w:r>
    </w:p>
    <w:tbl>
      <w:tblPr>
        <w:tblW w:w="100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2405"/>
        <w:gridCol w:w="1473"/>
        <w:gridCol w:w="1681"/>
        <w:gridCol w:w="1408"/>
        <w:gridCol w:w="1681"/>
        <w:gridCol w:w="1408"/>
      </w:tblGrid>
      <w:tr w:rsidR="00CE7ECA" w:rsidRPr="00671FF9" w14:paraId="798473F1" w14:textId="77777777" w:rsidTr="00504A2F">
        <w:trPr>
          <w:trHeight w:val="315"/>
          <w:jc w:val="center"/>
        </w:trPr>
        <w:tc>
          <w:tcPr>
            <w:tcW w:w="2405" w:type="dxa"/>
            <w:vMerge w:val="restart"/>
            <w:vAlign w:val="center"/>
          </w:tcPr>
          <w:p w14:paraId="0484564D" w14:textId="77777777" w:rsidR="00CE7ECA" w:rsidRPr="00671FF9" w:rsidRDefault="00CE7ECA" w:rsidP="006411CF">
            <w:pPr>
              <w:pStyle w:val="afffffff"/>
              <w:jc w:val="center"/>
              <w:rPr>
                <w:rFonts w:ascii="Times New Roman" w:eastAsia="Times New Roman" w:hAnsi="Times New Roman" w:cs="Calibri"/>
                <w:b w:val="0"/>
                <w:lang w:eastAsia="ar-SA"/>
              </w:rPr>
            </w:pPr>
            <w:r w:rsidRPr="00671FF9">
              <w:rPr>
                <w:rFonts w:ascii="Times New Roman" w:eastAsia="Times New Roman" w:hAnsi="Times New Roman" w:cs="Calibri"/>
                <w:b w:val="0"/>
                <w:lang w:eastAsia="ar-SA"/>
              </w:rPr>
              <w:t>Наименование</w:t>
            </w:r>
          </w:p>
        </w:tc>
        <w:tc>
          <w:tcPr>
            <w:tcW w:w="0" w:type="auto"/>
            <w:vMerge w:val="restart"/>
            <w:tcBorders>
              <w:right w:val="single" w:sz="4" w:space="0" w:color="auto"/>
            </w:tcBorders>
            <w:vAlign w:val="center"/>
          </w:tcPr>
          <w:p w14:paraId="63EF7E12" w14:textId="77777777" w:rsidR="00CE7ECA" w:rsidRPr="00671FF9" w:rsidRDefault="00CE7ECA" w:rsidP="006411CF">
            <w:pPr>
              <w:pStyle w:val="afffffff"/>
              <w:jc w:val="center"/>
              <w:rPr>
                <w:rFonts w:ascii="Times New Roman" w:eastAsia="Times New Roman" w:hAnsi="Times New Roman" w:cs="Calibri"/>
                <w:b w:val="0"/>
                <w:lang w:val="en-US" w:eastAsia="ar-SA"/>
              </w:rPr>
            </w:pPr>
            <w:r w:rsidRPr="00671FF9">
              <w:rPr>
                <w:rFonts w:ascii="Times New Roman" w:eastAsia="Times New Roman" w:hAnsi="Times New Roman" w:cs="Calibri"/>
                <w:b w:val="0"/>
                <w:lang w:eastAsia="ar-SA"/>
              </w:rPr>
              <w:t>Современное состояние</w:t>
            </w:r>
            <w:r w:rsidR="006411CF" w:rsidRPr="00671FF9">
              <w:rPr>
                <w:rFonts w:ascii="Times New Roman" w:eastAsia="Times New Roman" w:hAnsi="Times New Roman" w:cs="Calibri"/>
                <w:b w:val="0"/>
                <w:lang w:val="en-US" w:eastAsia="ar-SA"/>
              </w:rPr>
              <w:t xml:space="preserve"> </w:t>
            </w:r>
          </w:p>
        </w:tc>
        <w:tc>
          <w:tcPr>
            <w:tcW w:w="0" w:type="auto"/>
            <w:gridSpan w:val="2"/>
            <w:tcBorders>
              <w:left w:val="single" w:sz="4" w:space="0" w:color="auto"/>
              <w:bottom w:val="single" w:sz="4" w:space="0" w:color="auto"/>
              <w:right w:val="single" w:sz="4" w:space="0" w:color="auto"/>
            </w:tcBorders>
            <w:vAlign w:val="center"/>
          </w:tcPr>
          <w:p w14:paraId="75C457EB" w14:textId="77777777" w:rsidR="00CE7ECA" w:rsidRPr="00671FF9" w:rsidRDefault="00CE7ECA" w:rsidP="00504A2F">
            <w:pPr>
              <w:pStyle w:val="afffffff"/>
              <w:jc w:val="center"/>
              <w:rPr>
                <w:rFonts w:ascii="Times New Roman" w:eastAsia="Times New Roman" w:hAnsi="Times New Roman" w:cs="Calibri"/>
                <w:b w:val="0"/>
                <w:lang w:eastAsia="ar-SA"/>
              </w:rPr>
            </w:pPr>
            <w:r w:rsidRPr="00671FF9">
              <w:rPr>
                <w:rFonts w:ascii="Times New Roman" w:eastAsia="Times New Roman" w:hAnsi="Times New Roman" w:cs="Calibri"/>
                <w:b w:val="0"/>
                <w:lang w:eastAsia="ar-SA"/>
              </w:rPr>
              <w:t>Первая очередь,</w:t>
            </w:r>
            <w:r w:rsidR="00504A2F" w:rsidRPr="00671FF9">
              <w:rPr>
                <w:rFonts w:ascii="Times New Roman" w:eastAsia="Times New Roman" w:hAnsi="Times New Roman" w:cs="Calibri"/>
                <w:b w:val="0"/>
                <w:lang w:eastAsia="ar-SA"/>
              </w:rPr>
              <w:t xml:space="preserve"> </w:t>
            </w:r>
            <w:r w:rsidRPr="00671FF9">
              <w:rPr>
                <w:rFonts w:ascii="Times New Roman" w:eastAsia="Times New Roman" w:hAnsi="Times New Roman" w:cs="Calibri"/>
                <w:b w:val="0"/>
                <w:lang w:eastAsia="ar-SA"/>
              </w:rPr>
              <w:t>2029</w:t>
            </w:r>
            <w:r w:rsidR="006411CF" w:rsidRPr="00671FF9">
              <w:rPr>
                <w:rFonts w:ascii="Times New Roman" w:eastAsia="Times New Roman" w:hAnsi="Times New Roman" w:cs="Calibri"/>
                <w:b w:val="0"/>
                <w:lang w:val="en-US" w:eastAsia="ar-SA"/>
              </w:rPr>
              <w:t xml:space="preserve"> </w:t>
            </w:r>
            <w:r w:rsidRPr="00671FF9">
              <w:rPr>
                <w:rFonts w:ascii="Times New Roman" w:eastAsia="Times New Roman" w:hAnsi="Times New Roman" w:cs="Calibri"/>
                <w:b w:val="0"/>
                <w:lang w:eastAsia="ar-SA"/>
              </w:rPr>
              <w:t>г.</w:t>
            </w:r>
          </w:p>
        </w:tc>
        <w:tc>
          <w:tcPr>
            <w:tcW w:w="0" w:type="auto"/>
            <w:gridSpan w:val="2"/>
            <w:tcBorders>
              <w:left w:val="single" w:sz="4" w:space="0" w:color="auto"/>
              <w:bottom w:val="single" w:sz="4" w:space="0" w:color="auto"/>
            </w:tcBorders>
            <w:vAlign w:val="center"/>
          </w:tcPr>
          <w:p w14:paraId="086DDB58" w14:textId="77777777" w:rsidR="00CE7ECA" w:rsidRPr="00671FF9" w:rsidRDefault="00CE7ECA" w:rsidP="00504A2F">
            <w:pPr>
              <w:pStyle w:val="afffffff"/>
              <w:jc w:val="center"/>
              <w:rPr>
                <w:rFonts w:ascii="Times New Roman" w:eastAsia="Times New Roman" w:hAnsi="Times New Roman" w:cs="Calibri"/>
                <w:b w:val="0"/>
                <w:lang w:eastAsia="ar-SA"/>
              </w:rPr>
            </w:pPr>
            <w:r w:rsidRPr="00671FF9">
              <w:rPr>
                <w:rFonts w:ascii="Times New Roman" w:eastAsia="Times New Roman" w:hAnsi="Times New Roman" w:cs="Calibri"/>
                <w:b w:val="0"/>
                <w:lang w:eastAsia="ar-SA"/>
              </w:rPr>
              <w:t>Расчетный срок,</w:t>
            </w:r>
            <w:r w:rsidR="00504A2F" w:rsidRPr="00671FF9">
              <w:rPr>
                <w:rFonts w:ascii="Times New Roman" w:eastAsia="Times New Roman" w:hAnsi="Times New Roman" w:cs="Calibri"/>
                <w:b w:val="0"/>
                <w:lang w:eastAsia="ar-SA"/>
              </w:rPr>
              <w:t xml:space="preserve"> </w:t>
            </w:r>
            <w:r w:rsidRPr="00671FF9">
              <w:rPr>
                <w:rFonts w:ascii="Times New Roman" w:eastAsia="Times New Roman" w:hAnsi="Times New Roman" w:cs="Calibri"/>
                <w:b w:val="0"/>
                <w:lang w:eastAsia="ar-SA"/>
              </w:rPr>
              <w:t>2039</w:t>
            </w:r>
            <w:r w:rsidR="006411CF" w:rsidRPr="00671FF9">
              <w:rPr>
                <w:rFonts w:ascii="Times New Roman" w:eastAsia="Times New Roman" w:hAnsi="Times New Roman" w:cs="Calibri"/>
                <w:b w:val="0"/>
                <w:lang w:val="en-US" w:eastAsia="ar-SA"/>
              </w:rPr>
              <w:t xml:space="preserve"> </w:t>
            </w:r>
            <w:r w:rsidRPr="00671FF9">
              <w:rPr>
                <w:rFonts w:ascii="Times New Roman" w:eastAsia="Times New Roman" w:hAnsi="Times New Roman" w:cs="Calibri"/>
                <w:b w:val="0"/>
                <w:lang w:eastAsia="ar-SA"/>
              </w:rPr>
              <w:t>г.</w:t>
            </w:r>
          </w:p>
        </w:tc>
      </w:tr>
      <w:tr w:rsidR="00CE7ECA" w:rsidRPr="00671FF9" w14:paraId="1A24C709" w14:textId="77777777" w:rsidTr="00504A2F">
        <w:trPr>
          <w:trHeight w:val="199"/>
          <w:jc w:val="center"/>
        </w:trPr>
        <w:tc>
          <w:tcPr>
            <w:tcW w:w="2405" w:type="dxa"/>
            <w:vMerge/>
            <w:vAlign w:val="center"/>
          </w:tcPr>
          <w:p w14:paraId="6960CE7F" w14:textId="77777777" w:rsidR="00CE7ECA" w:rsidRPr="00671FF9" w:rsidRDefault="00CE7ECA" w:rsidP="006411CF">
            <w:pPr>
              <w:pStyle w:val="afffffff"/>
              <w:jc w:val="center"/>
              <w:rPr>
                <w:rFonts w:ascii="Times New Roman" w:eastAsia="Times New Roman" w:hAnsi="Times New Roman" w:cs="Calibri"/>
                <w:b w:val="0"/>
                <w:lang w:eastAsia="ar-SA"/>
              </w:rPr>
            </w:pPr>
          </w:p>
        </w:tc>
        <w:tc>
          <w:tcPr>
            <w:tcW w:w="0" w:type="auto"/>
            <w:vMerge/>
            <w:tcBorders>
              <w:right w:val="single" w:sz="4" w:space="0" w:color="auto"/>
            </w:tcBorders>
            <w:vAlign w:val="center"/>
          </w:tcPr>
          <w:p w14:paraId="41DED858" w14:textId="77777777" w:rsidR="00CE7ECA" w:rsidRPr="00671FF9" w:rsidRDefault="00CE7ECA" w:rsidP="006411CF">
            <w:pPr>
              <w:pStyle w:val="afffffff"/>
              <w:jc w:val="center"/>
              <w:rPr>
                <w:rFonts w:ascii="Times New Roman" w:eastAsia="Times New Roman" w:hAnsi="Times New Roman" w:cs="Calibri"/>
                <w:b w:val="0"/>
                <w:lang w:eastAsia="ar-SA"/>
              </w:rPr>
            </w:pPr>
          </w:p>
        </w:tc>
        <w:tc>
          <w:tcPr>
            <w:tcW w:w="0" w:type="auto"/>
            <w:tcBorders>
              <w:top w:val="single" w:sz="4" w:space="0" w:color="auto"/>
              <w:left w:val="single" w:sz="4" w:space="0" w:color="auto"/>
              <w:right w:val="single" w:sz="4" w:space="0" w:color="auto"/>
            </w:tcBorders>
            <w:vAlign w:val="center"/>
          </w:tcPr>
          <w:p w14:paraId="1D1E8BA0" w14:textId="77777777" w:rsidR="00CE7ECA" w:rsidRPr="00671FF9" w:rsidRDefault="00CE7ECA" w:rsidP="006411CF">
            <w:pPr>
              <w:pStyle w:val="afffffff"/>
              <w:jc w:val="center"/>
              <w:rPr>
                <w:rFonts w:ascii="Times New Roman" w:eastAsia="Times New Roman" w:hAnsi="Times New Roman" w:cs="Calibri"/>
                <w:b w:val="0"/>
                <w:lang w:eastAsia="ar-SA"/>
              </w:rPr>
            </w:pPr>
            <w:r w:rsidRPr="00671FF9">
              <w:rPr>
                <w:rFonts w:ascii="Times New Roman" w:eastAsia="Times New Roman" w:hAnsi="Times New Roman" w:cs="Calibri"/>
                <w:b w:val="0"/>
                <w:lang w:eastAsia="ar-SA"/>
              </w:rPr>
              <w:t>Перспективная численность</w:t>
            </w:r>
          </w:p>
        </w:tc>
        <w:tc>
          <w:tcPr>
            <w:tcW w:w="0" w:type="auto"/>
            <w:tcBorders>
              <w:top w:val="single" w:sz="4" w:space="0" w:color="auto"/>
              <w:left w:val="single" w:sz="4" w:space="0" w:color="auto"/>
              <w:right w:val="single" w:sz="4" w:space="0" w:color="auto"/>
            </w:tcBorders>
            <w:vAlign w:val="center"/>
          </w:tcPr>
          <w:p w14:paraId="37DF42EE" w14:textId="77777777" w:rsidR="00CE7ECA" w:rsidRPr="00671FF9" w:rsidRDefault="00CE7ECA" w:rsidP="00504A2F">
            <w:pPr>
              <w:pStyle w:val="afffffff"/>
              <w:ind w:right="-56"/>
              <w:jc w:val="center"/>
              <w:rPr>
                <w:rFonts w:ascii="Times New Roman" w:eastAsia="Times New Roman" w:hAnsi="Times New Roman" w:cs="Calibri"/>
                <w:b w:val="0"/>
                <w:lang w:eastAsia="ar-SA"/>
              </w:rPr>
            </w:pPr>
            <w:r w:rsidRPr="00671FF9">
              <w:rPr>
                <w:rFonts w:ascii="Times New Roman" w:eastAsia="Times New Roman" w:hAnsi="Times New Roman" w:cs="Calibri"/>
                <w:b w:val="0"/>
                <w:lang w:eastAsia="ar-SA"/>
              </w:rPr>
              <w:t>Рост численности,</w:t>
            </w:r>
            <w:r w:rsidR="00504A2F" w:rsidRPr="00671FF9">
              <w:rPr>
                <w:rFonts w:ascii="Times New Roman" w:eastAsia="Times New Roman" w:hAnsi="Times New Roman" w:cs="Calibri"/>
                <w:b w:val="0"/>
                <w:lang w:eastAsia="ar-SA"/>
              </w:rPr>
              <w:t xml:space="preserve"> </w:t>
            </w:r>
            <w:r w:rsidRPr="00671FF9">
              <w:rPr>
                <w:rFonts w:ascii="Times New Roman" w:eastAsia="Times New Roman" w:hAnsi="Times New Roman" w:cs="Calibri"/>
                <w:b w:val="0"/>
                <w:lang w:eastAsia="ar-SA"/>
              </w:rPr>
              <w:t>%</w:t>
            </w:r>
          </w:p>
        </w:tc>
        <w:tc>
          <w:tcPr>
            <w:tcW w:w="0" w:type="auto"/>
            <w:tcBorders>
              <w:top w:val="single" w:sz="4" w:space="0" w:color="auto"/>
              <w:left w:val="single" w:sz="4" w:space="0" w:color="auto"/>
              <w:right w:val="single" w:sz="4" w:space="0" w:color="auto"/>
            </w:tcBorders>
            <w:vAlign w:val="center"/>
          </w:tcPr>
          <w:p w14:paraId="0B177B15" w14:textId="77777777" w:rsidR="00CE7ECA" w:rsidRPr="00671FF9" w:rsidRDefault="00CE7ECA" w:rsidP="006411CF">
            <w:pPr>
              <w:pStyle w:val="afffffff"/>
              <w:jc w:val="center"/>
              <w:rPr>
                <w:rFonts w:ascii="Times New Roman" w:eastAsia="Times New Roman" w:hAnsi="Times New Roman" w:cs="Calibri"/>
                <w:b w:val="0"/>
                <w:lang w:eastAsia="ar-SA"/>
              </w:rPr>
            </w:pPr>
            <w:r w:rsidRPr="00671FF9">
              <w:rPr>
                <w:rFonts w:ascii="Times New Roman" w:eastAsia="Times New Roman" w:hAnsi="Times New Roman" w:cs="Calibri"/>
                <w:b w:val="0"/>
                <w:lang w:eastAsia="ar-SA"/>
              </w:rPr>
              <w:t>Перспективная численность</w:t>
            </w:r>
          </w:p>
        </w:tc>
        <w:tc>
          <w:tcPr>
            <w:tcW w:w="0" w:type="auto"/>
            <w:tcBorders>
              <w:top w:val="single" w:sz="4" w:space="0" w:color="auto"/>
              <w:left w:val="single" w:sz="4" w:space="0" w:color="auto"/>
            </w:tcBorders>
            <w:vAlign w:val="center"/>
          </w:tcPr>
          <w:p w14:paraId="1ED98735" w14:textId="77777777" w:rsidR="00CE7ECA" w:rsidRPr="00671FF9" w:rsidRDefault="00CE7ECA" w:rsidP="00504A2F">
            <w:pPr>
              <w:pStyle w:val="afffffff"/>
              <w:ind w:right="-61"/>
              <w:jc w:val="center"/>
              <w:rPr>
                <w:rFonts w:ascii="Times New Roman" w:eastAsia="Times New Roman" w:hAnsi="Times New Roman" w:cs="Calibri"/>
                <w:b w:val="0"/>
                <w:lang w:eastAsia="ar-SA"/>
              </w:rPr>
            </w:pPr>
            <w:r w:rsidRPr="00671FF9">
              <w:rPr>
                <w:rFonts w:ascii="Times New Roman" w:eastAsia="Times New Roman" w:hAnsi="Times New Roman" w:cs="Calibri"/>
                <w:b w:val="0"/>
                <w:lang w:eastAsia="ar-SA"/>
              </w:rPr>
              <w:t>Рост численности,</w:t>
            </w:r>
            <w:r w:rsidR="00504A2F" w:rsidRPr="00671FF9">
              <w:rPr>
                <w:rFonts w:ascii="Times New Roman" w:eastAsia="Times New Roman" w:hAnsi="Times New Roman" w:cs="Calibri"/>
                <w:b w:val="0"/>
                <w:lang w:eastAsia="ar-SA"/>
              </w:rPr>
              <w:t xml:space="preserve"> </w:t>
            </w:r>
            <w:r w:rsidRPr="00671FF9">
              <w:rPr>
                <w:rFonts w:ascii="Times New Roman" w:eastAsia="Times New Roman" w:hAnsi="Times New Roman" w:cs="Calibri"/>
                <w:b w:val="0"/>
                <w:lang w:eastAsia="ar-SA"/>
              </w:rPr>
              <w:t>%</w:t>
            </w:r>
          </w:p>
        </w:tc>
      </w:tr>
      <w:tr w:rsidR="00CE7ECA" w:rsidRPr="00671FF9" w14:paraId="51B85FD4" w14:textId="77777777" w:rsidTr="00504A2F">
        <w:trPr>
          <w:trHeight w:val="569"/>
          <w:jc w:val="center"/>
        </w:trPr>
        <w:tc>
          <w:tcPr>
            <w:tcW w:w="2405" w:type="dxa"/>
            <w:tcBorders>
              <w:top w:val="single" w:sz="4" w:space="0" w:color="auto"/>
              <w:left w:val="single" w:sz="4" w:space="0" w:color="auto"/>
              <w:right w:val="single" w:sz="4" w:space="0" w:color="auto"/>
            </w:tcBorders>
            <w:vAlign w:val="center"/>
          </w:tcPr>
          <w:p w14:paraId="0FF46263" w14:textId="77777777" w:rsidR="00CE7ECA" w:rsidRPr="00671FF9" w:rsidRDefault="00CE7ECA" w:rsidP="00504A2F">
            <w:pPr>
              <w:pStyle w:val="afffffff1"/>
              <w:ind w:left="-62" w:right="-57"/>
              <w:jc w:val="center"/>
              <w:rPr>
                <w:rFonts w:ascii="Times New Roman" w:hAnsi="Times New Roman" w:cs="Calibri"/>
                <w:color w:val="auto"/>
                <w:lang w:eastAsia="ar-SA"/>
              </w:rPr>
            </w:pPr>
            <w:r w:rsidRPr="00671FF9">
              <w:rPr>
                <w:rFonts w:ascii="Times New Roman" w:hAnsi="Times New Roman" w:cs="Calibri"/>
                <w:color w:val="auto"/>
                <w:lang w:eastAsia="ar-SA"/>
              </w:rPr>
              <w:t>Общая</w:t>
            </w:r>
            <w:r w:rsidR="00504A2F" w:rsidRPr="00671FF9">
              <w:rPr>
                <w:rFonts w:ascii="Times New Roman" w:hAnsi="Times New Roman" w:cs="Calibri"/>
                <w:color w:val="auto"/>
                <w:lang w:eastAsia="ar-SA"/>
              </w:rPr>
              <w:t xml:space="preserve"> </w:t>
            </w:r>
            <w:r w:rsidRPr="00671FF9">
              <w:rPr>
                <w:rFonts w:ascii="Times New Roman" w:hAnsi="Times New Roman" w:cs="Calibri"/>
                <w:color w:val="auto"/>
                <w:lang w:eastAsia="ar-SA"/>
              </w:rPr>
              <w:t>численность населения, чел.</w:t>
            </w:r>
          </w:p>
        </w:tc>
        <w:tc>
          <w:tcPr>
            <w:tcW w:w="0" w:type="auto"/>
            <w:tcBorders>
              <w:top w:val="single" w:sz="4" w:space="0" w:color="auto"/>
              <w:left w:val="single" w:sz="4" w:space="0" w:color="auto"/>
              <w:bottom w:val="single" w:sz="4" w:space="0" w:color="auto"/>
              <w:right w:val="single" w:sz="4" w:space="0" w:color="auto"/>
            </w:tcBorders>
            <w:vAlign w:val="center"/>
          </w:tcPr>
          <w:p w14:paraId="2D6F39B2" w14:textId="77777777" w:rsidR="00CE7ECA" w:rsidRPr="00671FF9" w:rsidRDefault="00520739" w:rsidP="006411CF">
            <w:pPr>
              <w:pStyle w:val="afffffff1"/>
              <w:jc w:val="center"/>
              <w:rPr>
                <w:rFonts w:ascii="Times New Roman" w:hAnsi="Times New Roman" w:cs="Calibri"/>
                <w:color w:val="auto"/>
                <w:lang w:eastAsia="ar-SA"/>
              </w:rPr>
            </w:pPr>
            <w:r w:rsidRPr="00671FF9">
              <w:rPr>
                <w:rFonts w:ascii="Times New Roman" w:hAnsi="Times New Roman" w:cs="Calibri"/>
                <w:bCs/>
                <w:color w:val="auto"/>
                <w:lang w:eastAsia="ar-SA"/>
              </w:rPr>
              <w:t>5 747</w:t>
            </w:r>
          </w:p>
        </w:tc>
        <w:tc>
          <w:tcPr>
            <w:tcW w:w="0" w:type="auto"/>
            <w:tcBorders>
              <w:top w:val="single" w:sz="4" w:space="0" w:color="auto"/>
              <w:left w:val="single" w:sz="4" w:space="0" w:color="auto"/>
              <w:bottom w:val="single" w:sz="4" w:space="0" w:color="auto"/>
              <w:right w:val="single" w:sz="4" w:space="0" w:color="auto"/>
            </w:tcBorders>
            <w:vAlign w:val="center"/>
          </w:tcPr>
          <w:p w14:paraId="1F053151" w14:textId="77777777" w:rsidR="00CE7ECA" w:rsidRPr="00671FF9" w:rsidRDefault="00EC0D7B" w:rsidP="00520739">
            <w:pPr>
              <w:pStyle w:val="afffffff1"/>
              <w:jc w:val="center"/>
              <w:rPr>
                <w:rFonts w:ascii="Times New Roman" w:hAnsi="Times New Roman" w:cs="Calibri"/>
                <w:color w:val="auto"/>
                <w:lang w:eastAsia="ar-SA"/>
              </w:rPr>
            </w:pPr>
            <w:r w:rsidRPr="00671FF9">
              <w:rPr>
                <w:rFonts w:ascii="Times New Roman" w:hAnsi="Times New Roman" w:cs="Calibri"/>
                <w:bCs/>
                <w:color w:val="auto"/>
                <w:lang w:eastAsia="ar-SA"/>
              </w:rPr>
              <w:t xml:space="preserve">6 </w:t>
            </w:r>
            <w:r w:rsidR="00520739" w:rsidRPr="00671FF9">
              <w:rPr>
                <w:rFonts w:ascii="Times New Roman" w:hAnsi="Times New Roman" w:cs="Calibri"/>
                <w:bCs/>
                <w:color w:val="auto"/>
                <w:lang w:eastAsia="ar-SA"/>
              </w:rPr>
              <w:t>02</w:t>
            </w:r>
            <w:r w:rsidRPr="00671FF9">
              <w:rPr>
                <w:rFonts w:ascii="Times New Roman" w:hAnsi="Times New Roman" w:cs="Calibri"/>
                <w:bCs/>
                <w:color w:val="auto"/>
                <w:lang w:eastAsia="ar-SA"/>
              </w:rPr>
              <w:t>0</w:t>
            </w:r>
          </w:p>
        </w:tc>
        <w:tc>
          <w:tcPr>
            <w:tcW w:w="0" w:type="auto"/>
            <w:tcBorders>
              <w:top w:val="single" w:sz="4" w:space="0" w:color="auto"/>
              <w:left w:val="single" w:sz="4" w:space="0" w:color="auto"/>
              <w:bottom w:val="single" w:sz="4" w:space="0" w:color="auto"/>
              <w:right w:val="single" w:sz="4" w:space="0" w:color="auto"/>
            </w:tcBorders>
            <w:vAlign w:val="center"/>
          </w:tcPr>
          <w:p w14:paraId="2541A720" w14:textId="77777777" w:rsidR="00CE7ECA" w:rsidRPr="00671FF9" w:rsidRDefault="00CE7ECA" w:rsidP="006411CF">
            <w:pPr>
              <w:pStyle w:val="afffffff1"/>
              <w:jc w:val="center"/>
              <w:rPr>
                <w:rFonts w:ascii="Times New Roman" w:hAnsi="Times New Roman" w:cs="Calibri"/>
                <w:color w:val="auto"/>
                <w:lang w:eastAsia="ar-SA"/>
              </w:rPr>
            </w:pPr>
            <w:r w:rsidRPr="00671FF9">
              <w:rPr>
                <w:rFonts w:ascii="Times New Roman" w:hAnsi="Times New Roman" w:cs="Calibri"/>
                <w:color w:val="auto"/>
                <w:lang w:eastAsia="ar-SA"/>
              </w:rPr>
              <w:t>1</w:t>
            </w:r>
          </w:p>
        </w:tc>
        <w:tc>
          <w:tcPr>
            <w:tcW w:w="0" w:type="auto"/>
            <w:tcBorders>
              <w:top w:val="single" w:sz="4" w:space="0" w:color="auto"/>
              <w:left w:val="single" w:sz="4" w:space="0" w:color="auto"/>
              <w:bottom w:val="single" w:sz="4" w:space="0" w:color="auto"/>
              <w:right w:val="single" w:sz="4" w:space="0" w:color="auto"/>
            </w:tcBorders>
            <w:vAlign w:val="center"/>
          </w:tcPr>
          <w:p w14:paraId="62B54107" w14:textId="77777777" w:rsidR="00CE7ECA" w:rsidRPr="00671FF9" w:rsidRDefault="00EE7B01" w:rsidP="00EE7B01">
            <w:pPr>
              <w:pStyle w:val="afffffff1"/>
              <w:jc w:val="center"/>
              <w:rPr>
                <w:rFonts w:ascii="Times New Roman" w:hAnsi="Times New Roman" w:cs="Calibri"/>
                <w:color w:val="auto"/>
                <w:lang w:eastAsia="ar-SA"/>
              </w:rPr>
            </w:pPr>
            <w:r w:rsidRPr="00671FF9">
              <w:rPr>
                <w:rFonts w:ascii="Times New Roman" w:hAnsi="Times New Roman" w:cs="Calibri"/>
                <w:bCs/>
                <w:color w:val="auto"/>
                <w:lang w:eastAsia="ar-SA"/>
              </w:rPr>
              <w:t>6 500</w:t>
            </w:r>
          </w:p>
        </w:tc>
        <w:tc>
          <w:tcPr>
            <w:tcW w:w="0" w:type="auto"/>
            <w:tcBorders>
              <w:top w:val="single" w:sz="4" w:space="0" w:color="auto"/>
              <w:left w:val="single" w:sz="4" w:space="0" w:color="auto"/>
              <w:bottom w:val="single" w:sz="4" w:space="0" w:color="auto"/>
              <w:right w:val="single" w:sz="4" w:space="0" w:color="auto"/>
            </w:tcBorders>
            <w:vAlign w:val="center"/>
          </w:tcPr>
          <w:p w14:paraId="5E8C918B" w14:textId="77777777" w:rsidR="00CE7ECA" w:rsidRPr="00671FF9" w:rsidRDefault="00EE7B01" w:rsidP="006411CF">
            <w:pPr>
              <w:pStyle w:val="afffffff1"/>
              <w:jc w:val="center"/>
              <w:rPr>
                <w:rFonts w:ascii="Times New Roman" w:hAnsi="Times New Roman" w:cs="Calibri"/>
                <w:color w:val="auto"/>
                <w:lang w:eastAsia="ar-SA"/>
              </w:rPr>
            </w:pPr>
            <w:r w:rsidRPr="00671FF9">
              <w:rPr>
                <w:rFonts w:ascii="Times New Roman" w:hAnsi="Times New Roman" w:cs="Calibri"/>
                <w:color w:val="auto"/>
                <w:lang w:eastAsia="ar-SA"/>
              </w:rPr>
              <w:t>1</w:t>
            </w:r>
          </w:p>
        </w:tc>
      </w:tr>
    </w:tbl>
    <w:p w14:paraId="29413C28" w14:textId="77777777" w:rsidR="00504A2F" w:rsidRPr="00671FF9" w:rsidRDefault="00504A2F" w:rsidP="00504A2F">
      <w:pPr>
        <w:pStyle w:val="af1"/>
        <w:ind w:left="142" w:firstLine="425"/>
        <w:jc w:val="both"/>
        <w:rPr>
          <w:lang w:bidi="ru-RU"/>
        </w:rPr>
      </w:pPr>
      <w:r w:rsidRPr="00671FF9">
        <w:rPr>
          <w:lang w:bidi="ru-RU"/>
        </w:rPr>
        <w:t xml:space="preserve">Из представленного прогноза видно, что численность населения в последующие 20 лет будет повышаться. Это обусловлено тем, что к 2018 году активного трудоспособного и репродуктивного возраста достигли малочисленные поколения родившихся в 1990-е гг., а к 2025 - 2030 году данного возраста достигнут поколения, родившиеся после 2005 года. </w:t>
      </w:r>
    </w:p>
    <w:p w14:paraId="46AD92D6" w14:textId="77777777" w:rsidR="00F53433" w:rsidRPr="00671FF9" w:rsidRDefault="00504A2F" w:rsidP="00504A2F">
      <w:pPr>
        <w:pStyle w:val="af1"/>
        <w:ind w:left="142" w:firstLine="425"/>
        <w:jc w:val="both"/>
      </w:pPr>
      <w:r w:rsidRPr="00671FF9">
        <w:rPr>
          <w:lang w:bidi="ru-RU"/>
        </w:rPr>
        <w:t>Это повлечет увеличение числа женщин активного репродуктивного возраста и позитивно повлияет на число рождений. Также повышению рождаемости способствуют предпринимаемые в меры социальной поддержки молодых и многодетных семей.</w:t>
      </w:r>
    </w:p>
    <w:p w14:paraId="0BE70073" w14:textId="77777777" w:rsidR="00B93FCE" w:rsidRPr="00671FF9" w:rsidRDefault="00B93FCE" w:rsidP="006411CF">
      <w:pPr>
        <w:pStyle w:val="7"/>
      </w:pPr>
      <w:r w:rsidRPr="00671FF9">
        <w:t xml:space="preserve">Таблица </w:t>
      </w:r>
      <w:r w:rsidRPr="00671FF9">
        <w:rPr>
          <w:bCs/>
        </w:rPr>
        <w:t>2.2.1.</w:t>
      </w:r>
      <w:r w:rsidR="003149E9" w:rsidRPr="00671FF9">
        <w:rPr>
          <w:bCs/>
        </w:rPr>
        <w:t>5</w:t>
      </w:r>
    </w:p>
    <w:p w14:paraId="3808F40D" w14:textId="77777777" w:rsidR="00B93FCE" w:rsidRPr="00671FF9" w:rsidRDefault="00B93FCE" w:rsidP="00F53433">
      <w:pPr>
        <w:jc w:val="center"/>
        <w:rPr>
          <w:b/>
        </w:rPr>
      </w:pPr>
      <w:r w:rsidRPr="00671FF9">
        <w:rPr>
          <w:b/>
        </w:rPr>
        <w:t xml:space="preserve">Определение потребности в детских </w:t>
      </w:r>
      <w:r w:rsidR="00187E63" w:rsidRPr="00671FF9">
        <w:rPr>
          <w:b/>
        </w:rPr>
        <w:t>образовательных организациях</w:t>
      </w:r>
    </w:p>
    <w:p w14:paraId="4A875A02" w14:textId="77777777" w:rsidR="00F53433" w:rsidRPr="00671FF9" w:rsidRDefault="00B93FCE" w:rsidP="00F53433">
      <w:pPr>
        <w:jc w:val="center"/>
        <w:rPr>
          <w:b/>
        </w:rPr>
      </w:pPr>
      <w:r w:rsidRPr="00671FF9">
        <w:rPr>
          <w:b/>
        </w:rPr>
        <w:t>в соответствии с действующими нормативами</w:t>
      </w:r>
    </w:p>
    <w:tbl>
      <w:tblPr>
        <w:tblStyle w:val="2fa"/>
        <w:tblW w:w="9492" w:type="dxa"/>
        <w:jc w:val="center"/>
        <w:tblLayout w:type="fixed"/>
        <w:tblLook w:val="04A0" w:firstRow="1" w:lastRow="0" w:firstColumn="1" w:lastColumn="0" w:noHBand="0" w:noVBand="1"/>
      </w:tblPr>
      <w:tblGrid>
        <w:gridCol w:w="633"/>
        <w:gridCol w:w="1769"/>
        <w:gridCol w:w="1704"/>
        <w:gridCol w:w="1417"/>
        <w:gridCol w:w="1417"/>
        <w:gridCol w:w="1276"/>
        <w:gridCol w:w="1276"/>
      </w:tblGrid>
      <w:tr w:rsidR="0060165D" w:rsidRPr="00671FF9" w14:paraId="07A8B537" w14:textId="77777777" w:rsidTr="00023C0A">
        <w:trPr>
          <w:trHeight w:val="2013"/>
          <w:tblHeader/>
          <w:jc w:val="center"/>
        </w:trPr>
        <w:tc>
          <w:tcPr>
            <w:tcW w:w="5523" w:type="dxa"/>
            <w:gridSpan w:val="4"/>
            <w:vAlign w:val="center"/>
            <w:hideMark/>
          </w:tcPr>
          <w:p w14:paraId="4594DCE9" w14:textId="77777777" w:rsidR="0060165D" w:rsidRPr="00671FF9" w:rsidRDefault="0060165D" w:rsidP="00023C0A">
            <w:pPr>
              <w:jc w:val="center"/>
              <w:rPr>
                <w:rFonts w:cs="Times New Roman"/>
                <w:b/>
                <w:bCs/>
                <w:lang w:eastAsia="ru-RU"/>
              </w:rPr>
            </w:pPr>
            <w:r w:rsidRPr="00671FF9">
              <w:rPr>
                <w:rFonts w:cs="Times New Roman"/>
                <w:b/>
                <w:bCs/>
                <w:lang w:eastAsia="ru-RU"/>
              </w:rPr>
              <w:t>Список населённых пунктов сельского поселения</w:t>
            </w:r>
          </w:p>
        </w:tc>
        <w:tc>
          <w:tcPr>
            <w:tcW w:w="1417" w:type="dxa"/>
            <w:textDirection w:val="btLr"/>
            <w:vAlign w:val="center"/>
          </w:tcPr>
          <w:p w14:paraId="7AEBBCD8" w14:textId="77777777" w:rsidR="0060165D" w:rsidRPr="00671FF9" w:rsidRDefault="0060165D" w:rsidP="00023C0A">
            <w:pPr>
              <w:jc w:val="center"/>
              <w:rPr>
                <w:b/>
              </w:rPr>
            </w:pPr>
            <w:r w:rsidRPr="00671FF9">
              <w:rPr>
                <w:b/>
              </w:rPr>
              <w:t>Количество</w:t>
            </w:r>
          </w:p>
          <w:p w14:paraId="40B8A161" w14:textId="77777777" w:rsidR="0060165D" w:rsidRPr="00671FF9" w:rsidRDefault="0060165D" w:rsidP="00023C0A">
            <w:pPr>
              <w:jc w:val="center"/>
              <w:rPr>
                <w:rFonts w:cs="Times New Roman"/>
                <w:b/>
                <w:bCs/>
                <w:lang w:eastAsia="ru-RU"/>
              </w:rPr>
            </w:pPr>
            <w:r w:rsidRPr="00671FF9">
              <w:rPr>
                <w:b/>
              </w:rPr>
              <w:t>мест в детских дошкольных учреждениях</w:t>
            </w:r>
          </w:p>
        </w:tc>
        <w:tc>
          <w:tcPr>
            <w:tcW w:w="1276" w:type="dxa"/>
            <w:textDirection w:val="btLr"/>
            <w:vAlign w:val="center"/>
          </w:tcPr>
          <w:p w14:paraId="0613EA45" w14:textId="77777777" w:rsidR="0060165D" w:rsidRPr="00671FF9" w:rsidRDefault="0060165D" w:rsidP="00023C0A">
            <w:pPr>
              <w:jc w:val="center"/>
              <w:rPr>
                <w:b/>
              </w:rPr>
            </w:pPr>
            <w:r w:rsidRPr="00671FF9">
              <w:rPr>
                <w:b/>
              </w:rPr>
              <w:t>Норма расчета на 1000 человек</w:t>
            </w:r>
          </w:p>
        </w:tc>
        <w:tc>
          <w:tcPr>
            <w:tcW w:w="1276" w:type="dxa"/>
            <w:vMerge w:val="restart"/>
            <w:textDirection w:val="btLr"/>
            <w:vAlign w:val="center"/>
          </w:tcPr>
          <w:p w14:paraId="450F1F59" w14:textId="77777777" w:rsidR="008F0D02" w:rsidRPr="00671FF9" w:rsidRDefault="00187E63" w:rsidP="00023C0A">
            <w:pPr>
              <w:jc w:val="center"/>
              <w:rPr>
                <w:b/>
              </w:rPr>
            </w:pPr>
            <w:r w:rsidRPr="00671FF9">
              <w:rPr>
                <w:b/>
              </w:rPr>
              <w:t>Потребность</w:t>
            </w:r>
          </w:p>
          <w:p w14:paraId="703281B4" w14:textId="77777777" w:rsidR="008F0D02" w:rsidRPr="00671FF9" w:rsidRDefault="00187E63" w:rsidP="00023C0A">
            <w:pPr>
              <w:jc w:val="center"/>
              <w:rPr>
                <w:b/>
              </w:rPr>
            </w:pPr>
            <w:r w:rsidRPr="00671FF9">
              <w:rPr>
                <w:b/>
              </w:rPr>
              <w:t>в детских</w:t>
            </w:r>
          </w:p>
          <w:p w14:paraId="5CA6D791" w14:textId="77777777" w:rsidR="0060165D" w:rsidRPr="00671FF9" w:rsidRDefault="00187E63" w:rsidP="00023C0A">
            <w:pPr>
              <w:jc w:val="center"/>
              <w:rPr>
                <w:b/>
              </w:rPr>
            </w:pPr>
            <w:r w:rsidRPr="00671FF9">
              <w:rPr>
                <w:b/>
              </w:rPr>
              <w:t>образовательных организациях</w:t>
            </w:r>
          </w:p>
        </w:tc>
      </w:tr>
      <w:tr w:rsidR="0060165D" w:rsidRPr="00671FF9" w14:paraId="181701FC" w14:textId="77777777" w:rsidTr="00023C0A">
        <w:trPr>
          <w:trHeight w:val="340"/>
          <w:tblHeader/>
          <w:jc w:val="center"/>
        </w:trPr>
        <w:tc>
          <w:tcPr>
            <w:tcW w:w="633" w:type="dxa"/>
            <w:vAlign w:val="center"/>
            <w:hideMark/>
          </w:tcPr>
          <w:p w14:paraId="6E3CA2CB" w14:textId="77777777" w:rsidR="0060165D" w:rsidRPr="00671FF9" w:rsidRDefault="0060165D" w:rsidP="00023C0A">
            <w:pPr>
              <w:jc w:val="center"/>
              <w:rPr>
                <w:rFonts w:cs="Times New Roman"/>
                <w:b/>
                <w:bCs/>
                <w:lang w:eastAsia="ru-RU"/>
              </w:rPr>
            </w:pPr>
            <w:r w:rsidRPr="00671FF9">
              <w:rPr>
                <w:rFonts w:cs="Times New Roman"/>
                <w:b/>
                <w:bCs/>
                <w:lang w:eastAsia="ru-RU"/>
              </w:rPr>
              <w:t>№</w:t>
            </w:r>
          </w:p>
        </w:tc>
        <w:tc>
          <w:tcPr>
            <w:tcW w:w="1769" w:type="dxa"/>
            <w:vAlign w:val="center"/>
            <w:hideMark/>
          </w:tcPr>
          <w:p w14:paraId="273E3F35" w14:textId="77777777" w:rsidR="0060165D" w:rsidRPr="00671FF9" w:rsidRDefault="0060165D" w:rsidP="00023C0A">
            <w:pPr>
              <w:jc w:val="center"/>
              <w:rPr>
                <w:rFonts w:cs="Times New Roman"/>
                <w:b/>
                <w:bCs/>
                <w:lang w:eastAsia="ru-RU"/>
              </w:rPr>
            </w:pPr>
            <w:r w:rsidRPr="00671FF9">
              <w:rPr>
                <w:rFonts w:cs="Times New Roman"/>
                <w:b/>
                <w:bCs/>
                <w:lang w:eastAsia="ru-RU"/>
              </w:rPr>
              <w:t>Населённый пункт</w:t>
            </w:r>
          </w:p>
        </w:tc>
        <w:tc>
          <w:tcPr>
            <w:tcW w:w="1704" w:type="dxa"/>
            <w:vAlign w:val="center"/>
            <w:hideMark/>
          </w:tcPr>
          <w:p w14:paraId="1A0B98AB" w14:textId="77777777" w:rsidR="0060165D" w:rsidRPr="00671FF9" w:rsidRDefault="0060165D" w:rsidP="00023C0A">
            <w:pPr>
              <w:jc w:val="center"/>
              <w:rPr>
                <w:rFonts w:cs="Times New Roman"/>
                <w:b/>
                <w:bCs/>
                <w:lang w:eastAsia="ru-RU"/>
              </w:rPr>
            </w:pPr>
            <w:r w:rsidRPr="00671FF9">
              <w:rPr>
                <w:rFonts w:cs="Times New Roman"/>
                <w:b/>
                <w:bCs/>
                <w:lang w:eastAsia="ru-RU"/>
              </w:rPr>
              <w:t>Тип населённого пункта</w:t>
            </w:r>
          </w:p>
        </w:tc>
        <w:tc>
          <w:tcPr>
            <w:tcW w:w="1417" w:type="dxa"/>
            <w:vAlign w:val="center"/>
            <w:hideMark/>
          </w:tcPr>
          <w:p w14:paraId="49EC8561" w14:textId="77777777" w:rsidR="0060165D" w:rsidRPr="00671FF9" w:rsidRDefault="0060165D" w:rsidP="00023C0A">
            <w:pPr>
              <w:jc w:val="center"/>
              <w:rPr>
                <w:rFonts w:cs="Times New Roman"/>
                <w:b/>
                <w:bCs/>
                <w:lang w:eastAsia="ru-RU"/>
              </w:rPr>
            </w:pPr>
            <w:r w:rsidRPr="00671FF9">
              <w:rPr>
                <w:rFonts w:cs="Times New Roman"/>
                <w:b/>
                <w:bCs/>
                <w:lang w:eastAsia="ru-RU"/>
              </w:rPr>
              <w:t>Население</w:t>
            </w:r>
          </w:p>
        </w:tc>
        <w:tc>
          <w:tcPr>
            <w:tcW w:w="1417" w:type="dxa"/>
            <w:vAlign w:val="center"/>
          </w:tcPr>
          <w:p w14:paraId="11C5A8FE" w14:textId="77777777" w:rsidR="0060165D" w:rsidRPr="00671FF9" w:rsidRDefault="0060165D" w:rsidP="00023C0A">
            <w:pPr>
              <w:jc w:val="center"/>
              <w:rPr>
                <w:b/>
              </w:rPr>
            </w:pPr>
            <w:r w:rsidRPr="00671FF9">
              <w:rPr>
                <w:b/>
              </w:rPr>
              <w:t>Существующее</w:t>
            </w:r>
          </w:p>
        </w:tc>
        <w:tc>
          <w:tcPr>
            <w:tcW w:w="1276" w:type="dxa"/>
            <w:vAlign w:val="center"/>
          </w:tcPr>
          <w:p w14:paraId="66F0C813" w14:textId="77777777" w:rsidR="0060165D" w:rsidRPr="00671FF9" w:rsidRDefault="0060165D" w:rsidP="00023C0A">
            <w:pPr>
              <w:jc w:val="center"/>
              <w:rPr>
                <w:b/>
              </w:rPr>
            </w:pPr>
            <w:r w:rsidRPr="00671FF9">
              <w:rPr>
                <w:b/>
              </w:rPr>
              <w:t>Нормативное</w:t>
            </w:r>
          </w:p>
        </w:tc>
        <w:tc>
          <w:tcPr>
            <w:tcW w:w="1276" w:type="dxa"/>
            <w:vMerge/>
            <w:vAlign w:val="center"/>
          </w:tcPr>
          <w:p w14:paraId="3E387CC2" w14:textId="77777777" w:rsidR="0060165D" w:rsidRPr="00671FF9" w:rsidRDefault="0060165D" w:rsidP="00023C0A">
            <w:pPr>
              <w:jc w:val="center"/>
              <w:rPr>
                <w:rFonts w:cs="Times New Roman"/>
                <w:b/>
                <w:bCs/>
                <w:lang w:eastAsia="ru-RU"/>
              </w:rPr>
            </w:pPr>
          </w:p>
        </w:tc>
      </w:tr>
      <w:tr w:rsidR="00023C0A" w:rsidRPr="00671FF9" w14:paraId="5FFA1349" w14:textId="77777777" w:rsidTr="00023C0A">
        <w:trPr>
          <w:trHeight w:val="340"/>
          <w:tblHeader/>
          <w:jc w:val="center"/>
        </w:trPr>
        <w:tc>
          <w:tcPr>
            <w:tcW w:w="633" w:type="dxa"/>
            <w:vAlign w:val="center"/>
          </w:tcPr>
          <w:p w14:paraId="45B3DC6A" w14:textId="77777777" w:rsidR="00023C0A" w:rsidRPr="00671FF9" w:rsidRDefault="00023C0A" w:rsidP="00023C0A">
            <w:pPr>
              <w:jc w:val="center"/>
              <w:rPr>
                <w:rFonts w:cs="Times New Roman"/>
                <w:b/>
                <w:bCs/>
                <w:lang w:eastAsia="ru-RU"/>
              </w:rPr>
            </w:pPr>
            <w:r w:rsidRPr="00671FF9">
              <w:rPr>
                <w:rFonts w:cs="Times New Roman"/>
                <w:b/>
                <w:bCs/>
                <w:lang w:eastAsia="ru-RU"/>
              </w:rPr>
              <w:t>1</w:t>
            </w:r>
          </w:p>
        </w:tc>
        <w:tc>
          <w:tcPr>
            <w:tcW w:w="1769" w:type="dxa"/>
            <w:vAlign w:val="center"/>
          </w:tcPr>
          <w:p w14:paraId="201BAD5F" w14:textId="77777777" w:rsidR="00023C0A" w:rsidRPr="00671FF9" w:rsidRDefault="00023C0A" w:rsidP="00023C0A">
            <w:pPr>
              <w:jc w:val="center"/>
              <w:rPr>
                <w:rFonts w:cs="Times New Roman"/>
                <w:b/>
                <w:bCs/>
                <w:lang w:eastAsia="ru-RU"/>
              </w:rPr>
            </w:pPr>
            <w:r w:rsidRPr="00671FF9">
              <w:rPr>
                <w:rFonts w:cs="Times New Roman"/>
                <w:b/>
                <w:bCs/>
                <w:lang w:eastAsia="ru-RU"/>
              </w:rPr>
              <w:t>2</w:t>
            </w:r>
          </w:p>
        </w:tc>
        <w:tc>
          <w:tcPr>
            <w:tcW w:w="1704" w:type="dxa"/>
            <w:vAlign w:val="center"/>
          </w:tcPr>
          <w:p w14:paraId="60D6C756" w14:textId="77777777" w:rsidR="00023C0A" w:rsidRPr="00671FF9" w:rsidRDefault="00023C0A" w:rsidP="00023C0A">
            <w:pPr>
              <w:jc w:val="center"/>
              <w:rPr>
                <w:rFonts w:cs="Times New Roman"/>
                <w:b/>
                <w:bCs/>
                <w:lang w:eastAsia="ru-RU"/>
              </w:rPr>
            </w:pPr>
            <w:r w:rsidRPr="00671FF9">
              <w:rPr>
                <w:rFonts w:cs="Times New Roman"/>
                <w:b/>
                <w:bCs/>
                <w:lang w:eastAsia="ru-RU"/>
              </w:rPr>
              <w:t>3</w:t>
            </w:r>
          </w:p>
        </w:tc>
        <w:tc>
          <w:tcPr>
            <w:tcW w:w="1417" w:type="dxa"/>
            <w:vAlign w:val="center"/>
          </w:tcPr>
          <w:p w14:paraId="2AAA266E" w14:textId="77777777" w:rsidR="00023C0A" w:rsidRPr="00671FF9" w:rsidRDefault="00023C0A" w:rsidP="00023C0A">
            <w:pPr>
              <w:jc w:val="center"/>
              <w:rPr>
                <w:rFonts w:cs="Times New Roman"/>
                <w:b/>
                <w:bCs/>
                <w:lang w:eastAsia="ru-RU"/>
              </w:rPr>
            </w:pPr>
            <w:r w:rsidRPr="00671FF9">
              <w:rPr>
                <w:rFonts w:cs="Times New Roman"/>
                <w:b/>
                <w:bCs/>
                <w:lang w:eastAsia="ru-RU"/>
              </w:rPr>
              <w:t>4</w:t>
            </w:r>
          </w:p>
        </w:tc>
        <w:tc>
          <w:tcPr>
            <w:tcW w:w="1417" w:type="dxa"/>
            <w:vAlign w:val="center"/>
          </w:tcPr>
          <w:p w14:paraId="5C910AEC" w14:textId="77777777" w:rsidR="00023C0A" w:rsidRPr="00671FF9" w:rsidRDefault="00023C0A" w:rsidP="00023C0A">
            <w:pPr>
              <w:jc w:val="center"/>
              <w:rPr>
                <w:b/>
              </w:rPr>
            </w:pPr>
            <w:r w:rsidRPr="00671FF9">
              <w:rPr>
                <w:b/>
              </w:rPr>
              <w:t>5</w:t>
            </w:r>
          </w:p>
        </w:tc>
        <w:tc>
          <w:tcPr>
            <w:tcW w:w="1276" w:type="dxa"/>
            <w:vAlign w:val="center"/>
          </w:tcPr>
          <w:p w14:paraId="435CEC15" w14:textId="77777777" w:rsidR="00023C0A" w:rsidRPr="00671FF9" w:rsidRDefault="00023C0A" w:rsidP="00023C0A">
            <w:pPr>
              <w:jc w:val="center"/>
              <w:rPr>
                <w:b/>
              </w:rPr>
            </w:pPr>
            <w:r w:rsidRPr="00671FF9">
              <w:rPr>
                <w:b/>
              </w:rPr>
              <w:t>6</w:t>
            </w:r>
          </w:p>
        </w:tc>
        <w:tc>
          <w:tcPr>
            <w:tcW w:w="1276" w:type="dxa"/>
            <w:vAlign w:val="center"/>
          </w:tcPr>
          <w:p w14:paraId="5ED9AE21" w14:textId="77777777" w:rsidR="00023C0A" w:rsidRPr="00671FF9" w:rsidRDefault="00023C0A" w:rsidP="00023C0A">
            <w:pPr>
              <w:jc w:val="center"/>
              <w:rPr>
                <w:rFonts w:cs="Times New Roman"/>
                <w:b/>
                <w:bCs/>
                <w:lang w:eastAsia="ru-RU"/>
              </w:rPr>
            </w:pPr>
            <w:r w:rsidRPr="00671FF9">
              <w:rPr>
                <w:rFonts w:cs="Times New Roman"/>
                <w:b/>
                <w:bCs/>
                <w:lang w:eastAsia="ru-RU"/>
              </w:rPr>
              <w:t>7</w:t>
            </w:r>
          </w:p>
        </w:tc>
      </w:tr>
      <w:tr w:rsidR="00671FF9" w:rsidRPr="00671FF9" w14:paraId="3711F1A6" w14:textId="77777777" w:rsidTr="0031452D">
        <w:trPr>
          <w:trHeight w:val="340"/>
          <w:jc w:val="center"/>
        </w:trPr>
        <w:tc>
          <w:tcPr>
            <w:tcW w:w="633" w:type="dxa"/>
            <w:hideMark/>
          </w:tcPr>
          <w:p w14:paraId="17C2B58F" w14:textId="77777777" w:rsidR="0031452D" w:rsidRPr="00671FF9" w:rsidRDefault="0031452D" w:rsidP="00520739">
            <w:pPr>
              <w:jc w:val="center"/>
              <w:rPr>
                <w:rFonts w:cs="Times New Roman"/>
                <w:bCs/>
                <w:lang w:eastAsia="ru-RU"/>
              </w:rPr>
            </w:pPr>
            <w:r w:rsidRPr="00671FF9">
              <w:rPr>
                <w:rFonts w:cs="Times New Roman"/>
                <w:bCs/>
                <w:lang w:eastAsia="ru-RU"/>
              </w:rPr>
              <w:t>1</w:t>
            </w:r>
          </w:p>
        </w:tc>
        <w:tc>
          <w:tcPr>
            <w:tcW w:w="1769" w:type="dxa"/>
          </w:tcPr>
          <w:p w14:paraId="23BBE0DB" w14:textId="77777777" w:rsidR="0031452D" w:rsidRPr="00671FF9" w:rsidRDefault="00D030FD" w:rsidP="00520739">
            <w:pPr>
              <w:suppressAutoHyphens w:val="0"/>
              <w:jc w:val="center"/>
              <w:rPr>
                <w:rFonts w:cs="Times New Roman"/>
                <w:lang w:eastAsia="ru-RU"/>
              </w:rPr>
            </w:pPr>
            <w:hyperlink r:id="rId97" w:tooltip="Аджамки (страница отсутствует)" w:history="1">
              <w:r w:rsidR="0031452D" w:rsidRPr="00671FF9">
                <w:rPr>
                  <w:rFonts w:cs="Times New Roman"/>
                  <w:u w:val="single"/>
                  <w:lang w:eastAsia="ru-RU"/>
                </w:rPr>
                <w:t>Аджамки</w:t>
              </w:r>
            </w:hyperlink>
          </w:p>
        </w:tc>
        <w:tc>
          <w:tcPr>
            <w:tcW w:w="1704" w:type="dxa"/>
          </w:tcPr>
          <w:p w14:paraId="79ADE3FB" w14:textId="77777777" w:rsidR="0031452D" w:rsidRPr="00671FF9" w:rsidRDefault="0031452D" w:rsidP="00520739">
            <w:pPr>
              <w:suppressAutoHyphens w:val="0"/>
              <w:jc w:val="center"/>
              <w:rPr>
                <w:rFonts w:cs="Times New Roman"/>
                <w:lang w:eastAsia="ru-RU"/>
              </w:rPr>
            </w:pPr>
            <w:r w:rsidRPr="00671FF9">
              <w:rPr>
                <w:rFonts w:cs="Times New Roman"/>
                <w:lang w:eastAsia="ru-RU"/>
              </w:rPr>
              <w:t>деревня</w:t>
            </w:r>
          </w:p>
        </w:tc>
        <w:tc>
          <w:tcPr>
            <w:tcW w:w="1417" w:type="dxa"/>
          </w:tcPr>
          <w:p w14:paraId="1F101DC1" w14:textId="77777777" w:rsidR="0031452D" w:rsidRPr="00671FF9" w:rsidRDefault="0031452D" w:rsidP="00520739">
            <w:pPr>
              <w:suppressAutoHyphens w:val="0"/>
              <w:jc w:val="center"/>
              <w:rPr>
                <w:rFonts w:cs="Times New Roman"/>
                <w:lang w:eastAsia="ru-RU"/>
              </w:rPr>
            </w:pPr>
            <w:r w:rsidRPr="00671FF9">
              <w:rPr>
                <w:rFonts w:cs="Times New Roman"/>
                <w:lang w:eastAsia="ru-RU"/>
              </w:rPr>
              <w:t>5</w:t>
            </w:r>
          </w:p>
        </w:tc>
        <w:tc>
          <w:tcPr>
            <w:tcW w:w="1417" w:type="dxa"/>
            <w:vMerge w:val="restart"/>
            <w:vAlign w:val="center"/>
          </w:tcPr>
          <w:p w14:paraId="48523B79" w14:textId="127B7638" w:rsidR="0031452D" w:rsidRPr="00671FF9" w:rsidRDefault="0031452D" w:rsidP="0031452D">
            <w:pPr>
              <w:jc w:val="center"/>
              <w:rPr>
                <w:rFonts w:cs="Times New Roman"/>
                <w:bCs/>
                <w:lang w:eastAsia="ru-RU"/>
              </w:rPr>
            </w:pPr>
            <w:r w:rsidRPr="00671FF9">
              <w:t>48</w:t>
            </w:r>
          </w:p>
        </w:tc>
        <w:tc>
          <w:tcPr>
            <w:tcW w:w="1276" w:type="dxa"/>
            <w:vMerge w:val="restart"/>
            <w:vAlign w:val="center"/>
          </w:tcPr>
          <w:p w14:paraId="15C059F1" w14:textId="697D91B3" w:rsidR="0031452D" w:rsidRPr="00671FF9" w:rsidRDefault="0031452D" w:rsidP="0031452D">
            <w:pPr>
              <w:jc w:val="center"/>
              <w:rPr>
                <w:rFonts w:cs="Times New Roman"/>
                <w:bCs/>
                <w:lang w:eastAsia="ru-RU"/>
              </w:rPr>
            </w:pPr>
            <w:r w:rsidRPr="00671FF9">
              <w:t>62</w:t>
            </w:r>
          </w:p>
        </w:tc>
        <w:tc>
          <w:tcPr>
            <w:tcW w:w="1276" w:type="dxa"/>
            <w:vMerge w:val="restart"/>
            <w:vAlign w:val="center"/>
          </w:tcPr>
          <w:p w14:paraId="0F4722E2" w14:textId="23566461" w:rsidR="0031452D" w:rsidRPr="00671FF9" w:rsidRDefault="0031452D" w:rsidP="0031452D">
            <w:pPr>
              <w:jc w:val="center"/>
              <w:rPr>
                <w:rFonts w:cs="Times New Roman"/>
                <w:bCs/>
                <w:lang w:eastAsia="ru-RU"/>
              </w:rPr>
            </w:pPr>
            <w:r w:rsidRPr="00671FF9">
              <w:t>357</w:t>
            </w:r>
          </w:p>
        </w:tc>
      </w:tr>
      <w:tr w:rsidR="00671FF9" w:rsidRPr="00671FF9" w14:paraId="38A6BE50" w14:textId="77777777" w:rsidTr="00023C0A">
        <w:trPr>
          <w:trHeight w:val="340"/>
          <w:jc w:val="center"/>
        </w:trPr>
        <w:tc>
          <w:tcPr>
            <w:tcW w:w="633" w:type="dxa"/>
            <w:hideMark/>
          </w:tcPr>
          <w:p w14:paraId="467033F6" w14:textId="77777777" w:rsidR="0031452D" w:rsidRPr="00671FF9" w:rsidRDefault="0031452D" w:rsidP="00520739">
            <w:pPr>
              <w:jc w:val="center"/>
              <w:rPr>
                <w:rFonts w:cs="Times New Roman"/>
                <w:bCs/>
                <w:lang w:eastAsia="ru-RU"/>
              </w:rPr>
            </w:pPr>
            <w:r w:rsidRPr="00671FF9">
              <w:rPr>
                <w:rFonts w:cs="Times New Roman"/>
                <w:bCs/>
                <w:lang w:eastAsia="ru-RU"/>
              </w:rPr>
              <w:t>2</w:t>
            </w:r>
          </w:p>
        </w:tc>
        <w:tc>
          <w:tcPr>
            <w:tcW w:w="1769" w:type="dxa"/>
          </w:tcPr>
          <w:p w14:paraId="59864938" w14:textId="77777777" w:rsidR="0031452D" w:rsidRPr="00671FF9" w:rsidRDefault="00D030FD" w:rsidP="00520739">
            <w:pPr>
              <w:suppressAutoHyphens w:val="0"/>
              <w:jc w:val="center"/>
              <w:rPr>
                <w:rFonts w:cs="Times New Roman"/>
                <w:lang w:eastAsia="ru-RU"/>
              </w:rPr>
            </w:pPr>
            <w:hyperlink r:id="rId98" w:tooltip="Александровка (Новольвовское сельское поселение) (страница отсутствует)" w:history="1">
              <w:r w:rsidR="0031452D" w:rsidRPr="00671FF9">
                <w:rPr>
                  <w:rFonts w:cs="Times New Roman"/>
                  <w:u w:val="single"/>
                  <w:lang w:eastAsia="ru-RU"/>
                </w:rPr>
                <w:t>Александровка</w:t>
              </w:r>
            </w:hyperlink>
          </w:p>
        </w:tc>
        <w:tc>
          <w:tcPr>
            <w:tcW w:w="1704" w:type="dxa"/>
          </w:tcPr>
          <w:p w14:paraId="0FB3D5EB" w14:textId="77777777" w:rsidR="0031452D" w:rsidRPr="00671FF9" w:rsidRDefault="0031452D" w:rsidP="00520739">
            <w:pPr>
              <w:suppressAutoHyphens w:val="0"/>
              <w:jc w:val="center"/>
              <w:rPr>
                <w:rFonts w:cs="Times New Roman"/>
                <w:lang w:eastAsia="ru-RU"/>
              </w:rPr>
            </w:pPr>
            <w:r w:rsidRPr="00671FF9">
              <w:rPr>
                <w:rFonts w:cs="Times New Roman"/>
                <w:lang w:eastAsia="ru-RU"/>
              </w:rPr>
              <w:t>деревня</w:t>
            </w:r>
          </w:p>
        </w:tc>
        <w:tc>
          <w:tcPr>
            <w:tcW w:w="1417" w:type="dxa"/>
          </w:tcPr>
          <w:p w14:paraId="0122536B" w14:textId="77777777" w:rsidR="0031452D" w:rsidRPr="00671FF9" w:rsidRDefault="0031452D" w:rsidP="00520739">
            <w:pPr>
              <w:suppressAutoHyphens w:val="0"/>
              <w:jc w:val="center"/>
              <w:rPr>
                <w:rFonts w:cs="Times New Roman"/>
                <w:lang w:eastAsia="ru-RU"/>
              </w:rPr>
            </w:pPr>
            <w:r w:rsidRPr="00671FF9">
              <w:rPr>
                <w:rFonts w:cs="Times New Roman"/>
                <w:lang w:eastAsia="ru-RU"/>
              </w:rPr>
              <w:t>77</w:t>
            </w:r>
          </w:p>
        </w:tc>
        <w:tc>
          <w:tcPr>
            <w:tcW w:w="1417" w:type="dxa"/>
            <w:vMerge/>
          </w:tcPr>
          <w:p w14:paraId="1CE6E872" w14:textId="7A68686F" w:rsidR="0031452D" w:rsidRPr="00671FF9" w:rsidRDefault="0031452D" w:rsidP="00187E63">
            <w:pPr>
              <w:jc w:val="center"/>
              <w:rPr>
                <w:rFonts w:cs="Times New Roman"/>
                <w:bCs/>
                <w:lang w:eastAsia="ru-RU"/>
              </w:rPr>
            </w:pPr>
          </w:p>
        </w:tc>
        <w:tc>
          <w:tcPr>
            <w:tcW w:w="1276" w:type="dxa"/>
            <w:vMerge/>
          </w:tcPr>
          <w:p w14:paraId="61701636" w14:textId="0BF5A312" w:rsidR="0031452D" w:rsidRPr="00671FF9" w:rsidRDefault="0031452D" w:rsidP="00187E63">
            <w:pPr>
              <w:jc w:val="center"/>
              <w:rPr>
                <w:rFonts w:cs="Times New Roman"/>
                <w:bCs/>
                <w:lang w:eastAsia="ru-RU"/>
              </w:rPr>
            </w:pPr>
          </w:p>
        </w:tc>
        <w:tc>
          <w:tcPr>
            <w:tcW w:w="1276" w:type="dxa"/>
            <w:vMerge/>
          </w:tcPr>
          <w:p w14:paraId="2410EED2" w14:textId="018340B7" w:rsidR="0031452D" w:rsidRPr="00671FF9" w:rsidRDefault="0031452D" w:rsidP="00187E63">
            <w:pPr>
              <w:jc w:val="center"/>
              <w:rPr>
                <w:rFonts w:cs="Times New Roman"/>
                <w:bCs/>
                <w:lang w:eastAsia="ru-RU"/>
              </w:rPr>
            </w:pPr>
          </w:p>
        </w:tc>
      </w:tr>
      <w:tr w:rsidR="00671FF9" w:rsidRPr="00671FF9" w14:paraId="7A2755EB" w14:textId="77777777" w:rsidTr="00023C0A">
        <w:trPr>
          <w:trHeight w:val="340"/>
          <w:jc w:val="center"/>
        </w:trPr>
        <w:tc>
          <w:tcPr>
            <w:tcW w:w="633" w:type="dxa"/>
            <w:hideMark/>
          </w:tcPr>
          <w:p w14:paraId="6FDFDC99" w14:textId="77777777" w:rsidR="0031452D" w:rsidRPr="00671FF9" w:rsidRDefault="0031452D" w:rsidP="00520739">
            <w:pPr>
              <w:jc w:val="center"/>
              <w:rPr>
                <w:rFonts w:cs="Times New Roman"/>
                <w:bCs/>
                <w:lang w:eastAsia="ru-RU"/>
              </w:rPr>
            </w:pPr>
            <w:r w:rsidRPr="00671FF9">
              <w:rPr>
                <w:rFonts w:cs="Times New Roman"/>
                <w:bCs/>
                <w:lang w:eastAsia="ru-RU"/>
              </w:rPr>
              <w:t>3</w:t>
            </w:r>
          </w:p>
        </w:tc>
        <w:tc>
          <w:tcPr>
            <w:tcW w:w="1769" w:type="dxa"/>
          </w:tcPr>
          <w:p w14:paraId="7A1EDC1B" w14:textId="77777777" w:rsidR="0031452D" w:rsidRPr="00671FF9" w:rsidRDefault="00D030FD" w:rsidP="00520739">
            <w:pPr>
              <w:suppressAutoHyphens w:val="0"/>
              <w:jc w:val="center"/>
              <w:rPr>
                <w:rFonts w:cs="Times New Roman"/>
                <w:lang w:eastAsia="ru-RU"/>
              </w:rPr>
            </w:pPr>
            <w:hyperlink r:id="rId99" w:tooltip="Алексеевка (Новольвовское сельское поселение) (страница отсутствует)" w:history="1">
              <w:r w:rsidR="0031452D" w:rsidRPr="00671FF9">
                <w:rPr>
                  <w:rFonts w:cs="Times New Roman"/>
                  <w:u w:val="single"/>
                  <w:lang w:eastAsia="ru-RU"/>
                </w:rPr>
                <w:t>Алексеевка</w:t>
              </w:r>
            </w:hyperlink>
          </w:p>
        </w:tc>
        <w:tc>
          <w:tcPr>
            <w:tcW w:w="1704" w:type="dxa"/>
          </w:tcPr>
          <w:p w14:paraId="0CEEE1D6" w14:textId="77777777" w:rsidR="0031452D" w:rsidRPr="00671FF9" w:rsidRDefault="0031452D" w:rsidP="00520739">
            <w:pPr>
              <w:suppressAutoHyphens w:val="0"/>
              <w:jc w:val="center"/>
              <w:rPr>
                <w:rFonts w:cs="Times New Roman"/>
                <w:lang w:eastAsia="ru-RU"/>
              </w:rPr>
            </w:pPr>
            <w:r w:rsidRPr="00671FF9">
              <w:rPr>
                <w:rFonts w:cs="Times New Roman"/>
                <w:lang w:eastAsia="ru-RU"/>
              </w:rPr>
              <w:t>деревня</w:t>
            </w:r>
          </w:p>
        </w:tc>
        <w:tc>
          <w:tcPr>
            <w:tcW w:w="1417" w:type="dxa"/>
          </w:tcPr>
          <w:p w14:paraId="435A831E" w14:textId="77777777" w:rsidR="0031452D" w:rsidRPr="00671FF9" w:rsidRDefault="0031452D" w:rsidP="00520739">
            <w:pPr>
              <w:suppressAutoHyphens w:val="0"/>
              <w:jc w:val="center"/>
              <w:rPr>
                <w:rFonts w:cs="Times New Roman"/>
                <w:lang w:eastAsia="ru-RU"/>
              </w:rPr>
            </w:pPr>
            <w:r w:rsidRPr="00671FF9">
              <w:rPr>
                <w:rFonts w:cs="Times New Roman"/>
                <w:lang w:eastAsia="ru-RU"/>
              </w:rPr>
              <w:t>133</w:t>
            </w:r>
          </w:p>
        </w:tc>
        <w:tc>
          <w:tcPr>
            <w:tcW w:w="1417" w:type="dxa"/>
            <w:vMerge/>
          </w:tcPr>
          <w:p w14:paraId="0264EE78" w14:textId="3EE0EE17" w:rsidR="0031452D" w:rsidRPr="00671FF9" w:rsidRDefault="0031452D" w:rsidP="00187E63">
            <w:pPr>
              <w:jc w:val="center"/>
              <w:rPr>
                <w:rFonts w:cs="Times New Roman"/>
                <w:bCs/>
                <w:lang w:eastAsia="ru-RU"/>
              </w:rPr>
            </w:pPr>
          </w:p>
        </w:tc>
        <w:tc>
          <w:tcPr>
            <w:tcW w:w="1276" w:type="dxa"/>
            <w:vMerge/>
          </w:tcPr>
          <w:p w14:paraId="751D1987" w14:textId="69BE1C61" w:rsidR="0031452D" w:rsidRPr="00671FF9" w:rsidRDefault="0031452D" w:rsidP="00187E63">
            <w:pPr>
              <w:jc w:val="center"/>
              <w:rPr>
                <w:rFonts w:cs="Times New Roman"/>
                <w:bCs/>
                <w:lang w:eastAsia="ru-RU"/>
              </w:rPr>
            </w:pPr>
          </w:p>
        </w:tc>
        <w:tc>
          <w:tcPr>
            <w:tcW w:w="1276" w:type="dxa"/>
            <w:vMerge/>
          </w:tcPr>
          <w:p w14:paraId="78694920" w14:textId="75E3B6A1" w:rsidR="0031452D" w:rsidRPr="00671FF9" w:rsidRDefault="0031452D" w:rsidP="00187E63">
            <w:pPr>
              <w:jc w:val="center"/>
              <w:rPr>
                <w:rFonts w:cs="Times New Roman"/>
                <w:bCs/>
                <w:lang w:eastAsia="ru-RU"/>
              </w:rPr>
            </w:pPr>
          </w:p>
        </w:tc>
      </w:tr>
      <w:tr w:rsidR="00671FF9" w:rsidRPr="00671FF9" w14:paraId="66011F68" w14:textId="77777777" w:rsidTr="00023C0A">
        <w:trPr>
          <w:trHeight w:val="340"/>
          <w:jc w:val="center"/>
        </w:trPr>
        <w:tc>
          <w:tcPr>
            <w:tcW w:w="633" w:type="dxa"/>
            <w:hideMark/>
          </w:tcPr>
          <w:p w14:paraId="52181DF8" w14:textId="77777777" w:rsidR="0031452D" w:rsidRPr="00671FF9" w:rsidRDefault="0031452D" w:rsidP="00520739">
            <w:pPr>
              <w:jc w:val="center"/>
              <w:rPr>
                <w:rFonts w:cs="Times New Roman"/>
                <w:bCs/>
                <w:lang w:eastAsia="ru-RU"/>
              </w:rPr>
            </w:pPr>
            <w:r w:rsidRPr="00671FF9">
              <w:rPr>
                <w:rFonts w:cs="Times New Roman"/>
                <w:bCs/>
                <w:lang w:eastAsia="ru-RU"/>
              </w:rPr>
              <w:t>4</w:t>
            </w:r>
          </w:p>
        </w:tc>
        <w:tc>
          <w:tcPr>
            <w:tcW w:w="1769" w:type="dxa"/>
          </w:tcPr>
          <w:p w14:paraId="024287D7" w14:textId="77777777" w:rsidR="0031452D" w:rsidRPr="00671FF9" w:rsidRDefault="00D030FD" w:rsidP="00520739">
            <w:pPr>
              <w:suppressAutoHyphens w:val="0"/>
              <w:jc w:val="center"/>
              <w:rPr>
                <w:rFonts w:cs="Times New Roman"/>
                <w:lang w:eastAsia="ru-RU"/>
              </w:rPr>
            </w:pPr>
            <w:hyperlink r:id="rId100" w:tooltip="Андреевка (Кимовский район) (страница отсутствует)" w:history="1">
              <w:r w:rsidR="0031452D" w:rsidRPr="00671FF9">
                <w:rPr>
                  <w:rFonts w:cs="Times New Roman"/>
                  <w:u w:val="single"/>
                  <w:lang w:eastAsia="ru-RU"/>
                </w:rPr>
                <w:t>Андреевка</w:t>
              </w:r>
            </w:hyperlink>
          </w:p>
        </w:tc>
        <w:tc>
          <w:tcPr>
            <w:tcW w:w="1704" w:type="dxa"/>
          </w:tcPr>
          <w:p w14:paraId="4D62074A" w14:textId="77777777" w:rsidR="0031452D" w:rsidRPr="00671FF9" w:rsidRDefault="0031452D" w:rsidP="00520739">
            <w:pPr>
              <w:suppressAutoHyphens w:val="0"/>
              <w:jc w:val="center"/>
              <w:rPr>
                <w:rFonts w:cs="Times New Roman"/>
                <w:lang w:eastAsia="ru-RU"/>
              </w:rPr>
            </w:pPr>
            <w:r w:rsidRPr="00671FF9">
              <w:rPr>
                <w:rFonts w:cs="Times New Roman"/>
                <w:lang w:eastAsia="ru-RU"/>
              </w:rPr>
              <w:t>деревня</w:t>
            </w:r>
          </w:p>
        </w:tc>
        <w:tc>
          <w:tcPr>
            <w:tcW w:w="1417" w:type="dxa"/>
          </w:tcPr>
          <w:p w14:paraId="44BE86F7" w14:textId="77777777" w:rsidR="0031452D" w:rsidRPr="00671FF9" w:rsidRDefault="0031452D" w:rsidP="00520739">
            <w:pPr>
              <w:suppressAutoHyphens w:val="0"/>
              <w:jc w:val="center"/>
              <w:rPr>
                <w:rFonts w:cs="Times New Roman"/>
                <w:lang w:eastAsia="ru-RU"/>
              </w:rPr>
            </w:pPr>
            <w:r w:rsidRPr="00671FF9">
              <w:rPr>
                <w:rFonts w:cs="Times New Roman"/>
                <w:lang w:eastAsia="ru-RU"/>
              </w:rPr>
              <w:t>29</w:t>
            </w:r>
          </w:p>
        </w:tc>
        <w:tc>
          <w:tcPr>
            <w:tcW w:w="1417" w:type="dxa"/>
            <w:vMerge/>
          </w:tcPr>
          <w:p w14:paraId="5C4C7D7B" w14:textId="4A376DF5" w:rsidR="0031452D" w:rsidRPr="00671FF9" w:rsidRDefault="0031452D" w:rsidP="00187E63">
            <w:pPr>
              <w:jc w:val="center"/>
              <w:rPr>
                <w:rFonts w:cs="Times New Roman"/>
                <w:bCs/>
                <w:lang w:eastAsia="ru-RU"/>
              </w:rPr>
            </w:pPr>
          </w:p>
        </w:tc>
        <w:tc>
          <w:tcPr>
            <w:tcW w:w="1276" w:type="dxa"/>
            <w:vMerge/>
          </w:tcPr>
          <w:p w14:paraId="7D76CA05" w14:textId="6ECA1329" w:rsidR="0031452D" w:rsidRPr="00671FF9" w:rsidRDefault="0031452D" w:rsidP="00187E63">
            <w:pPr>
              <w:jc w:val="center"/>
              <w:rPr>
                <w:rFonts w:cs="Times New Roman"/>
                <w:bCs/>
                <w:lang w:eastAsia="ru-RU"/>
              </w:rPr>
            </w:pPr>
          </w:p>
        </w:tc>
        <w:tc>
          <w:tcPr>
            <w:tcW w:w="1276" w:type="dxa"/>
            <w:vMerge/>
          </w:tcPr>
          <w:p w14:paraId="51312910" w14:textId="7903670B" w:rsidR="0031452D" w:rsidRPr="00671FF9" w:rsidRDefault="0031452D" w:rsidP="00187E63">
            <w:pPr>
              <w:jc w:val="center"/>
              <w:rPr>
                <w:rFonts w:cs="Times New Roman"/>
                <w:bCs/>
                <w:lang w:eastAsia="ru-RU"/>
              </w:rPr>
            </w:pPr>
          </w:p>
        </w:tc>
      </w:tr>
      <w:tr w:rsidR="00671FF9" w:rsidRPr="00671FF9" w14:paraId="5957E39A" w14:textId="77777777" w:rsidTr="00023C0A">
        <w:trPr>
          <w:trHeight w:val="340"/>
          <w:jc w:val="center"/>
        </w:trPr>
        <w:tc>
          <w:tcPr>
            <w:tcW w:w="633" w:type="dxa"/>
            <w:hideMark/>
          </w:tcPr>
          <w:p w14:paraId="541EB564" w14:textId="77777777" w:rsidR="0031452D" w:rsidRPr="00671FF9" w:rsidRDefault="0031452D" w:rsidP="00520739">
            <w:pPr>
              <w:jc w:val="center"/>
              <w:rPr>
                <w:rFonts w:cs="Times New Roman"/>
                <w:bCs/>
                <w:lang w:eastAsia="ru-RU"/>
              </w:rPr>
            </w:pPr>
            <w:r w:rsidRPr="00671FF9">
              <w:rPr>
                <w:rFonts w:cs="Times New Roman"/>
                <w:bCs/>
                <w:lang w:eastAsia="ru-RU"/>
              </w:rPr>
              <w:t>5</w:t>
            </w:r>
          </w:p>
        </w:tc>
        <w:tc>
          <w:tcPr>
            <w:tcW w:w="1769" w:type="dxa"/>
          </w:tcPr>
          <w:p w14:paraId="3921AAA6" w14:textId="77777777" w:rsidR="0031452D" w:rsidRPr="00671FF9" w:rsidRDefault="00D030FD" w:rsidP="00520739">
            <w:pPr>
              <w:suppressAutoHyphens w:val="0"/>
              <w:jc w:val="center"/>
              <w:rPr>
                <w:rFonts w:cs="Times New Roman"/>
                <w:lang w:eastAsia="ru-RU"/>
              </w:rPr>
            </w:pPr>
            <w:hyperlink r:id="rId101" w:tooltip="Апарки (деревня) (страница отсутствует)" w:history="1">
              <w:r w:rsidR="0031452D" w:rsidRPr="00671FF9">
                <w:rPr>
                  <w:rFonts w:cs="Times New Roman"/>
                  <w:u w:val="single"/>
                  <w:lang w:eastAsia="ru-RU"/>
                </w:rPr>
                <w:t>Апарки</w:t>
              </w:r>
            </w:hyperlink>
          </w:p>
        </w:tc>
        <w:tc>
          <w:tcPr>
            <w:tcW w:w="1704" w:type="dxa"/>
          </w:tcPr>
          <w:p w14:paraId="5B9C7CAB" w14:textId="77777777" w:rsidR="0031452D" w:rsidRPr="00671FF9" w:rsidRDefault="0031452D" w:rsidP="00520739">
            <w:pPr>
              <w:suppressAutoHyphens w:val="0"/>
              <w:jc w:val="center"/>
              <w:rPr>
                <w:rFonts w:cs="Times New Roman"/>
                <w:lang w:eastAsia="ru-RU"/>
              </w:rPr>
            </w:pPr>
            <w:r w:rsidRPr="00671FF9">
              <w:rPr>
                <w:rFonts w:cs="Times New Roman"/>
                <w:lang w:eastAsia="ru-RU"/>
              </w:rPr>
              <w:t>деревня</w:t>
            </w:r>
          </w:p>
        </w:tc>
        <w:tc>
          <w:tcPr>
            <w:tcW w:w="1417" w:type="dxa"/>
          </w:tcPr>
          <w:p w14:paraId="1D678836" w14:textId="77777777" w:rsidR="0031452D" w:rsidRPr="00671FF9" w:rsidRDefault="0031452D" w:rsidP="00520739">
            <w:pPr>
              <w:suppressAutoHyphens w:val="0"/>
              <w:jc w:val="center"/>
              <w:rPr>
                <w:rFonts w:cs="Times New Roman"/>
                <w:lang w:eastAsia="ru-RU"/>
              </w:rPr>
            </w:pPr>
            <w:r w:rsidRPr="00671FF9">
              <w:rPr>
                <w:rFonts w:cs="Times New Roman"/>
                <w:lang w:eastAsia="ru-RU"/>
              </w:rPr>
              <w:t>16</w:t>
            </w:r>
          </w:p>
        </w:tc>
        <w:tc>
          <w:tcPr>
            <w:tcW w:w="1417" w:type="dxa"/>
            <w:vMerge/>
          </w:tcPr>
          <w:p w14:paraId="27E13C29" w14:textId="1E8772F1" w:rsidR="0031452D" w:rsidRPr="00671FF9" w:rsidRDefault="0031452D" w:rsidP="00187E63">
            <w:pPr>
              <w:jc w:val="center"/>
              <w:rPr>
                <w:rFonts w:cs="Times New Roman"/>
                <w:bCs/>
                <w:lang w:eastAsia="ru-RU"/>
              </w:rPr>
            </w:pPr>
          </w:p>
        </w:tc>
        <w:tc>
          <w:tcPr>
            <w:tcW w:w="1276" w:type="dxa"/>
            <w:vMerge/>
          </w:tcPr>
          <w:p w14:paraId="06CDC1BF" w14:textId="60F5CDAD" w:rsidR="0031452D" w:rsidRPr="00671FF9" w:rsidRDefault="0031452D" w:rsidP="00187E63">
            <w:pPr>
              <w:jc w:val="center"/>
              <w:rPr>
                <w:rFonts w:cs="Times New Roman"/>
                <w:bCs/>
                <w:lang w:eastAsia="ru-RU"/>
              </w:rPr>
            </w:pPr>
          </w:p>
        </w:tc>
        <w:tc>
          <w:tcPr>
            <w:tcW w:w="1276" w:type="dxa"/>
            <w:vMerge/>
          </w:tcPr>
          <w:p w14:paraId="1E8E6F7D" w14:textId="7DCEEEF2" w:rsidR="0031452D" w:rsidRPr="00671FF9" w:rsidRDefault="0031452D" w:rsidP="00187E63">
            <w:pPr>
              <w:jc w:val="center"/>
              <w:rPr>
                <w:rFonts w:cs="Times New Roman"/>
                <w:bCs/>
                <w:lang w:eastAsia="ru-RU"/>
              </w:rPr>
            </w:pPr>
          </w:p>
        </w:tc>
      </w:tr>
      <w:tr w:rsidR="0031452D" w:rsidRPr="0031452D" w14:paraId="620A2D35" w14:textId="77777777" w:rsidTr="00023C0A">
        <w:trPr>
          <w:trHeight w:val="340"/>
          <w:jc w:val="center"/>
        </w:trPr>
        <w:tc>
          <w:tcPr>
            <w:tcW w:w="633" w:type="dxa"/>
            <w:hideMark/>
          </w:tcPr>
          <w:p w14:paraId="1BC378F1" w14:textId="77777777" w:rsidR="0031452D" w:rsidRPr="0031452D" w:rsidRDefault="0031452D" w:rsidP="00520739">
            <w:pPr>
              <w:jc w:val="center"/>
              <w:rPr>
                <w:rFonts w:cs="Times New Roman"/>
                <w:bCs/>
                <w:lang w:eastAsia="ru-RU"/>
              </w:rPr>
            </w:pPr>
            <w:r w:rsidRPr="0031452D">
              <w:rPr>
                <w:rFonts w:cs="Times New Roman"/>
                <w:bCs/>
                <w:lang w:eastAsia="ru-RU"/>
              </w:rPr>
              <w:lastRenderedPageBreak/>
              <w:t>6</w:t>
            </w:r>
          </w:p>
        </w:tc>
        <w:tc>
          <w:tcPr>
            <w:tcW w:w="1769" w:type="dxa"/>
          </w:tcPr>
          <w:p w14:paraId="350381E7" w14:textId="77777777" w:rsidR="0031452D" w:rsidRPr="0031452D" w:rsidRDefault="00D030FD" w:rsidP="00520739">
            <w:pPr>
              <w:suppressAutoHyphens w:val="0"/>
              <w:jc w:val="center"/>
              <w:rPr>
                <w:rFonts w:cs="Times New Roman"/>
                <w:lang w:eastAsia="ru-RU"/>
              </w:rPr>
            </w:pPr>
            <w:hyperlink r:id="rId102" w:tooltip="Апарки (посёлок) (страница отсутствует)" w:history="1">
              <w:r w:rsidR="0031452D" w:rsidRPr="0031452D">
                <w:rPr>
                  <w:rFonts w:cs="Times New Roman"/>
                  <w:u w:val="single"/>
                  <w:lang w:eastAsia="ru-RU"/>
                </w:rPr>
                <w:t>Апарки</w:t>
              </w:r>
            </w:hyperlink>
          </w:p>
        </w:tc>
        <w:tc>
          <w:tcPr>
            <w:tcW w:w="1704" w:type="dxa"/>
          </w:tcPr>
          <w:p w14:paraId="629B5847"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7C968211" w14:textId="77777777" w:rsidR="0031452D" w:rsidRPr="0031452D" w:rsidRDefault="0031452D" w:rsidP="00520739">
            <w:pPr>
              <w:suppressAutoHyphens w:val="0"/>
              <w:jc w:val="center"/>
              <w:rPr>
                <w:rFonts w:cs="Times New Roman"/>
                <w:lang w:eastAsia="ru-RU"/>
              </w:rPr>
            </w:pPr>
            <w:r w:rsidRPr="0031452D">
              <w:rPr>
                <w:rFonts w:cs="Times New Roman"/>
                <w:lang w:eastAsia="ru-RU"/>
              </w:rPr>
              <w:t>212</w:t>
            </w:r>
          </w:p>
        </w:tc>
        <w:tc>
          <w:tcPr>
            <w:tcW w:w="1417" w:type="dxa"/>
            <w:vMerge/>
          </w:tcPr>
          <w:p w14:paraId="3508C40E" w14:textId="0946D7F2" w:rsidR="0031452D" w:rsidRPr="0031452D" w:rsidRDefault="0031452D" w:rsidP="00187E63">
            <w:pPr>
              <w:jc w:val="center"/>
              <w:rPr>
                <w:rFonts w:cs="Times New Roman"/>
                <w:bCs/>
                <w:lang w:eastAsia="ru-RU"/>
              </w:rPr>
            </w:pPr>
          </w:p>
        </w:tc>
        <w:tc>
          <w:tcPr>
            <w:tcW w:w="1276" w:type="dxa"/>
            <w:vMerge/>
          </w:tcPr>
          <w:p w14:paraId="2C562CEC" w14:textId="6A78E552" w:rsidR="0031452D" w:rsidRPr="0031452D" w:rsidRDefault="0031452D" w:rsidP="00187E63">
            <w:pPr>
              <w:jc w:val="center"/>
              <w:rPr>
                <w:rFonts w:cs="Times New Roman"/>
                <w:bCs/>
                <w:lang w:eastAsia="ru-RU"/>
              </w:rPr>
            </w:pPr>
          </w:p>
        </w:tc>
        <w:tc>
          <w:tcPr>
            <w:tcW w:w="1276" w:type="dxa"/>
            <w:vMerge/>
          </w:tcPr>
          <w:p w14:paraId="0106196D" w14:textId="7AA3F2D3" w:rsidR="0031452D" w:rsidRPr="0031452D" w:rsidRDefault="0031452D" w:rsidP="00187E63">
            <w:pPr>
              <w:jc w:val="center"/>
              <w:rPr>
                <w:rFonts w:cs="Times New Roman"/>
                <w:bCs/>
                <w:lang w:eastAsia="ru-RU"/>
              </w:rPr>
            </w:pPr>
          </w:p>
        </w:tc>
      </w:tr>
      <w:tr w:rsidR="0031452D" w:rsidRPr="0031452D" w14:paraId="1EF8CB56" w14:textId="77777777" w:rsidTr="00023C0A">
        <w:trPr>
          <w:trHeight w:val="340"/>
          <w:jc w:val="center"/>
        </w:trPr>
        <w:tc>
          <w:tcPr>
            <w:tcW w:w="633" w:type="dxa"/>
            <w:hideMark/>
          </w:tcPr>
          <w:p w14:paraId="3B753674" w14:textId="77777777" w:rsidR="0031452D" w:rsidRPr="0031452D" w:rsidRDefault="0031452D" w:rsidP="00520739">
            <w:pPr>
              <w:jc w:val="center"/>
              <w:rPr>
                <w:rFonts w:cs="Times New Roman"/>
                <w:bCs/>
                <w:lang w:eastAsia="ru-RU"/>
              </w:rPr>
            </w:pPr>
            <w:r w:rsidRPr="0031452D">
              <w:rPr>
                <w:rFonts w:cs="Times New Roman"/>
                <w:bCs/>
                <w:lang w:eastAsia="ru-RU"/>
              </w:rPr>
              <w:t>7</w:t>
            </w:r>
          </w:p>
        </w:tc>
        <w:tc>
          <w:tcPr>
            <w:tcW w:w="1769" w:type="dxa"/>
          </w:tcPr>
          <w:p w14:paraId="1AB6CA2C" w14:textId="77777777" w:rsidR="0031452D" w:rsidRPr="0031452D" w:rsidRDefault="00D030FD" w:rsidP="00520739">
            <w:pPr>
              <w:suppressAutoHyphens w:val="0"/>
              <w:jc w:val="center"/>
              <w:rPr>
                <w:rFonts w:cs="Times New Roman"/>
                <w:lang w:eastAsia="ru-RU"/>
              </w:rPr>
            </w:pPr>
            <w:hyperlink r:id="rId103" w:tooltip="Барма (Тульская область) (страница отсутствует)" w:history="1">
              <w:r w:rsidR="0031452D" w:rsidRPr="0031452D">
                <w:rPr>
                  <w:rFonts w:cs="Times New Roman"/>
                  <w:u w:val="single"/>
                  <w:lang w:eastAsia="ru-RU"/>
                </w:rPr>
                <w:t>Барма</w:t>
              </w:r>
            </w:hyperlink>
          </w:p>
        </w:tc>
        <w:tc>
          <w:tcPr>
            <w:tcW w:w="1704" w:type="dxa"/>
          </w:tcPr>
          <w:p w14:paraId="7176BF24"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738FBB04" w14:textId="77777777" w:rsidR="0031452D" w:rsidRPr="0031452D" w:rsidRDefault="0031452D" w:rsidP="00520739">
            <w:pPr>
              <w:suppressAutoHyphens w:val="0"/>
              <w:jc w:val="center"/>
              <w:rPr>
                <w:rFonts w:cs="Times New Roman"/>
                <w:lang w:eastAsia="ru-RU"/>
              </w:rPr>
            </w:pPr>
            <w:r w:rsidRPr="0031452D">
              <w:rPr>
                <w:rFonts w:cs="Times New Roman"/>
                <w:lang w:eastAsia="ru-RU"/>
              </w:rPr>
              <w:t>4</w:t>
            </w:r>
          </w:p>
        </w:tc>
        <w:tc>
          <w:tcPr>
            <w:tcW w:w="1417" w:type="dxa"/>
            <w:vMerge/>
          </w:tcPr>
          <w:p w14:paraId="6C067ADE" w14:textId="13EA0025" w:rsidR="0031452D" w:rsidRPr="0031452D" w:rsidRDefault="0031452D" w:rsidP="00187E63">
            <w:pPr>
              <w:jc w:val="center"/>
              <w:rPr>
                <w:rFonts w:cs="Times New Roman"/>
                <w:bCs/>
                <w:lang w:eastAsia="ru-RU"/>
              </w:rPr>
            </w:pPr>
          </w:p>
        </w:tc>
        <w:tc>
          <w:tcPr>
            <w:tcW w:w="1276" w:type="dxa"/>
            <w:vMerge/>
          </w:tcPr>
          <w:p w14:paraId="4FA47E93" w14:textId="69B2FCA0" w:rsidR="0031452D" w:rsidRPr="0031452D" w:rsidRDefault="0031452D" w:rsidP="00187E63">
            <w:pPr>
              <w:jc w:val="center"/>
              <w:rPr>
                <w:rFonts w:cs="Times New Roman"/>
                <w:bCs/>
                <w:lang w:eastAsia="ru-RU"/>
              </w:rPr>
            </w:pPr>
          </w:p>
        </w:tc>
        <w:tc>
          <w:tcPr>
            <w:tcW w:w="1276" w:type="dxa"/>
            <w:vMerge/>
          </w:tcPr>
          <w:p w14:paraId="7498A4D7" w14:textId="2729AFE8" w:rsidR="0031452D" w:rsidRPr="0031452D" w:rsidRDefault="0031452D" w:rsidP="00187E63">
            <w:pPr>
              <w:jc w:val="center"/>
              <w:rPr>
                <w:rFonts w:cs="Times New Roman"/>
                <w:bCs/>
                <w:lang w:eastAsia="ru-RU"/>
              </w:rPr>
            </w:pPr>
          </w:p>
        </w:tc>
      </w:tr>
      <w:tr w:rsidR="0031452D" w:rsidRPr="0031452D" w14:paraId="46C49895" w14:textId="77777777" w:rsidTr="00023C0A">
        <w:trPr>
          <w:trHeight w:val="340"/>
          <w:jc w:val="center"/>
        </w:trPr>
        <w:tc>
          <w:tcPr>
            <w:tcW w:w="633" w:type="dxa"/>
            <w:hideMark/>
          </w:tcPr>
          <w:p w14:paraId="499D6634" w14:textId="77777777" w:rsidR="0031452D" w:rsidRPr="0031452D" w:rsidRDefault="0031452D" w:rsidP="00520739">
            <w:pPr>
              <w:jc w:val="center"/>
              <w:rPr>
                <w:rFonts w:cs="Times New Roman"/>
                <w:bCs/>
                <w:lang w:eastAsia="ru-RU"/>
              </w:rPr>
            </w:pPr>
            <w:r w:rsidRPr="0031452D">
              <w:rPr>
                <w:rFonts w:cs="Times New Roman"/>
                <w:bCs/>
                <w:lang w:eastAsia="ru-RU"/>
              </w:rPr>
              <w:t>8</w:t>
            </w:r>
          </w:p>
        </w:tc>
        <w:tc>
          <w:tcPr>
            <w:tcW w:w="1769" w:type="dxa"/>
          </w:tcPr>
          <w:p w14:paraId="3666A911" w14:textId="77777777" w:rsidR="0031452D" w:rsidRPr="0031452D" w:rsidRDefault="00D030FD" w:rsidP="00520739">
            <w:pPr>
              <w:suppressAutoHyphens w:val="0"/>
              <w:jc w:val="center"/>
              <w:rPr>
                <w:rFonts w:cs="Times New Roman"/>
                <w:lang w:eastAsia="ru-RU"/>
              </w:rPr>
            </w:pPr>
            <w:hyperlink r:id="rId104" w:tooltip="Белоозеро (Тульская область) (страница отсутствует)" w:history="1">
              <w:r w:rsidR="0031452D" w:rsidRPr="0031452D">
                <w:rPr>
                  <w:rFonts w:cs="Times New Roman"/>
                  <w:u w:val="single"/>
                  <w:lang w:eastAsia="ru-RU"/>
                </w:rPr>
                <w:t>Белоозеро</w:t>
              </w:r>
            </w:hyperlink>
          </w:p>
        </w:tc>
        <w:tc>
          <w:tcPr>
            <w:tcW w:w="1704" w:type="dxa"/>
          </w:tcPr>
          <w:p w14:paraId="1B70B24B"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4D7494CD" w14:textId="77777777" w:rsidR="0031452D" w:rsidRPr="0031452D" w:rsidRDefault="0031452D" w:rsidP="00520739">
            <w:pPr>
              <w:suppressAutoHyphens w:val="0"/>
              <w:jc w:val="center"/>
              <w:rPr>
                <w:rFonts w:cs="Times New Roman"/>
                <w:lang w:eastAsia="ru-RU"/>
              </w:rPr>
            </w:pPr>
            <w:r w:rsidRPr="0031452D">
              <w:rPr>
                <w:rFonts w:cs="Times New Roman"/>
                <w:lang w:eastAsia="ru-RU"/>
              </w:rPr>
              <w:t>71</w:t>
            </w:r>
          </w:p>
        </w:tc>
        <w:tc>
          <w:tcPr>
            <w:tcW w:w="1417" w:type="dxa"/>
            <w:vMerge/>
          </w:tcPr>
          <w:p w14:paraId="0C7D6719" w14:textId="3EBCBD1B" w:rsidR="0031452D" w:rsidRPr="0031452D" w:rsidRDefault="0031452D" w:rsidP="00187E63">
            <w:pPr>
              <w:jc w:val="center"/>
              <w:rPr>
                <w:rFonts w:cs="Times New Roman"/>
                <w:bCs/>
                <w:lang w:eastAsia="ru-RU"/>
              </w:rPr>
            </w:pPr>
          </w:p>
        </w:tc>
        <w:tc>
          <w:tcPr>
            <w:tcW w:w="1276" w:type="dxa"/>
            <w:vMerge/>
          </w:tcPr>
          <w:p w14:paraId="41E8EFC4" w14:textId="1EF0953D" w:rsidR="0031452D" w:rsidRPr="0031452D" w:rsidRDefault="0031452D" w:rsidP="00187E63">
            <w:pPr>
              <w:jc w:val="center"/>
              <w:rPr>
                <w:rFonts w:cs="Times New Roman"/>
                <w:bCs/>
                <w:lang w:eastAsia="ru-RU"/>
              </w:rPr>
            </w:pPr>
          </w:p>
        </w:tc>
        <w:tc>
          <w:tcPr>
            <w:tcW w:w="1276" w:type="dxa"/>
            <w:vMerge/>
          </w:tcPr>
          <w:p w14:paraId="20430932" w14:textId="7693DDD5" w:rsidR="0031452D" w:rsidRPr="0031452D" w:rsidRDefault="0031452D" w:rsidP="00187E63">
            <w:pPr>
              <w:jc w:val="center"/>
              <w:rPr>
                <w:rFonts w:cs="Times New Roman"/>
                <w:bCs/>
                <w:lang w:eastAsia="ru-RU"/>
              </w:rPr>
            </w:pPr>
          </w:p>
        </w:tc>
      </w:tr>
      <w:tr w:rsidR="0031452D" w:rsidRPr="0031452D" w14:paraId="7BE6E9CA" w14:textId="77777777" w:rsidTr="00023C0A">
        <w:trPr>
          <w:trHeight w:val="340"/>
          <w:jc w:val="center"/>
        </w:trPr>
        <w:tc>
          <w:tcPr>
            <w:tcW w:w="633" w:type="dxa"/>
            <w:hideMark/>
          </w:tcPr>
          <w:p w14:paraId="7F1E68A9" w14:textId="77777777" w:rsidR="0031452D" w:rsidRPr="0031452D" w:rsidRDefault="0031452D" w:rsidP="00520739">
            <w:pPr>
              <w:jc w:val="center"/>
              <w:rPr>
                <w:rFonts w:cs="Times New Roman"/>
                <w:bCs/>
                <w:lang w:eastAsia="ru-RU"/>
              </w:rPr>
            </w:pPr>
            <w:r w:rsidRPr="0031452D">
              <w:rPr>
                <w:rFonts w:cs="Times New Roman"/>
                <w:bCs/>
                <w:lang w:eastAsia="ru-RU"/>
              </w:rPr>
              <w:t>9</w:t>
            </w:r>
          </w:p>
        </w:tc>
        <w:tc>
          <w:tcPr>
            <w:tcW w:w="1769" w:type="dxa"/>
          </w:tcPr>
          <w:p w14:paraId="4CA2281C" w14:textId="77777777" w:rsidR="0031452D" w:rsidRPr="0031452D" w:rsidRDefault="00D030FD" w:rsidP="00520739">
            <w:pPr>
              <w:suppressAutoHyphens w:val="0"/>
              <w:jc w:val="center"/>
              <w:rPr>
                <w:rFonts w:cs="Times New Roman"/>
                <w:lang w:eastAsia="ru-RU"/>
              </w:rPr>
            </w:pPr>
            <w:hyperlink r:id="rId105" w:tooltip="Березовка (Кимовский район)" w:history="1">
              <w:r w:rsidR="0031452D" w:rsidRPr="0031452D">
                <w:rPr>
                  <w:rFonts w:cs="Times New Roman"/>
                  <w:u w:val="single"/>
                  <w:lang w:eastAsia="ru-RU"/>
                </w:rPr>
                <w:t>Березовка</w:t>
              </w:r>
            </w:hyperlink>
          </w:p>
        </w:tc>
        <w:tc>
          <w:tcPr>
            <w:tcW w:w="1704" w:type="dxa"/>
          </w:tcPr>
          <w:p w14:paraId="03E998CF"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3398007C" w14:textId="77777777" w:rsidR="0031452D" w:rsidRPr="0031452D" w:rsidRDefault="0031452D" w:rsidP="00520739">
            <w:pPr>
              <w:suppressAutoHyphens w:val="0"/>
              <w:jc w:val="center"/>
              <w:rPr>
                <w:rFonts w:cs="Times New Roman"/>
                <w:lang w:eastAsia="ru-RU"/>
              </w:rPr>
            </w:pPr>
            <w:r w:rsidRPr="0031452D">
              <w:rPr>
                <w:rFonts w:cs="Times New Roman"/>
                <w:lang w:eastAsia="ru-RU"/>
              </w:rPr>
              <w:t>27</w:t>
            </w:r>
          </w:p>
        </w:tc>
        <w:tc>
          <w:tcPr>
            <w:tcW w:w="1417" w:type="dxa"/>
            <w:vMerge/>
          </w:tcPr>
          <w:p w14:paraId="6957733B" w14:textId="4226108A" w:rsidR="0031452D" w:rsidRPr="0031452D" w:rsidRDefault="0031452D" w:rsidP="00187E63">
            <w:pPr>
              <w:jc w:val="center"/>
              <w:rPr>
                <w:rFonts w:cs="Times New Roman"/>
                <w:bCs/>
                <w:lang w:eastAsia="ru-RU"/>
              </w:rPr>
            </w:pPr>
          </w:p>
        </w:tc>
        <w:tc>
          <w:tcPr>
            <w:tcW w:w="1276" w:type="dxa"/>
            <w:vMerge/>
          </w:tcPr>
          <w:p w14:paraId="5AEC84A2" w14:textId="38CE05ED" w:rsidR="0031452D" w:rsidRPr="0031452D" w:rsidRDefault="0031452D" w:rsidP="00187E63">
            <w:pPr>
              <w:jc w:val="center"/>
              <w:rPr>
                <w:rFonts w:cs="Times New Roman"/>
                <w:bCs/>
                <w:lang w:eastAsia="ru-RU"/>
              </w:rPr>
            </w:pPr>
          </w:p>
        </w:tc>
        <w:tc>
          <w:tcPr>
            <w:tcW w:w="1276" w:type="dxa"/>
            <w:vMerge/>
          </w:tcPr>
          <w:p w14:paraId="3EA931C3" w14:textId="0D6000FF" w:rsidR="0031452D" w:rsidRPr="0031452D" w:rsidRDefault="0031452D" w:rsidP="00187E63">
            <w:pPr>
              <w:jc w:val="center"/>
              <w:rPr>
                <w:rFonts w:cs="Times New Roman"/>
                <w:bCs/>
                <w:lang w:eastAsia="ru-RU"/>
              </w:rPr>
            </w:pPr>
          </w:p>
        </w:tc>
      </w:tr>
      <w:tr w:rsidR="0031452D" w:rsidRPr="0031452D" w14:paraId="49241EBD" w14:textId="77777777" w:rsidTr="00023C0A">
        <w:trPr>
          <w:trHeight w:val="340"/>
          <w:jc w:val="center"/>
        </w:trPr>
        <w:tc>
          <w:tcPr>
            <w:tcW w:w="633" w:type="dxa"/>
            <w:hideMark/>
          </w:tcPr>
          <w:p w14:paraId="64A3F66C" w14:textId="77777777" w:rsidR="0031452D" w:rsidRPr="0031452D" w:rsidRDefault="0031452D" w:rsidP="00520739">
            <w:pPr>
              <w:jc w:val="center"/>
              <w:rPr>
                <w:rFonts w:cs="Times New Roman"/>
                <w:bCs/>
                <w:lang w:eastAsia="ru-RU"/>
              </w:rPr>
            </w:pPr>
            <w:r w:rsidRPr="0031452D">
              <w:rPr>
                <w:rFonts w:cs="Times New Roman"/>
                <w:bCs/>
                <w:lang w:eastAsia="ru-RU"/>
              </w:rPr>
              <w:t>10</w:t>
            </w:r>
          </w:p>
        </w:tc>
        <w:tc>
          <w:tcPr>
            <w:tcW w:w="1769" w:type="dxa"/>
          </w:tcPr>
          <w:p w14:paraId="013179CF" w14:textId="77777777" w:rsidR="0031452D" w:rsidRPr="0031452D" w:rsidRDefault="00D030FD" w:rsidP="00520739">
            <w:pPr>
              <w:suppressAutoHyphens w:val="0"/>
              <w:jc w:val="center"/>
              <w:rPr>
                <w:rFonts w:cs="Times New Roman"/>
                <w:lang w:eastAsia="ru-RU"/>
              </w:rPr>
            </w:pPr>
            <w:hyperlink r:id="rId106" w:tooltip="Благовещенский (Тульская область) (страница отсутствует)" w:history="1">
              <w:r w:rsidR="0031452D" w:rsidRPr="0031452D">
                <w:rPr>
                  <w:rFonts w:cs="Times New Roman"/>
                  <w:u w:val="single"/>
                  <w:lang w:eastAsia="ru-RU"/>
                </w:rPr>
                <w:t>Благовещенский</w:t>
              </w:r>
            </w:hyperlink>
          </w:p>
        </w:tc>
        <w:tc>
          <w:tcPr>
            <w:tcW w:w="1704" w:type="dxa"/>
          </w:tcPr>
          <w:p w14:paraId="621AB53E"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35A7EA76" w14:textId="77777777" w:rsidR="0031452D" w:rsidRPr="0031452D" w:rsidRDefault="0031452D" w:rsidP="00520739">
            <w:pPr>
              <w:suppressAutoHyphens w:val="0"/>
              <w:jc w:val="center"/>
              <w:rPr>
                <w:rFonts w:cs="Times New Roman"/>
                <w:lang w:eastAsia="ru-RU"/>
              </w:rPr>
            </w:pPr>
            <w:r w:rsidRPr="0031452D">
              <w:rPr>
                <w:rFonts w:cs="Times New Roman"/>
                <w:lang w:eastAsia="ru-RU"/>
              </w:rPr>
              <w:t>13</w:t>
            </w:r>
          </w:p>
        </w:tc>
        <w:tc>
          <w:tcPr>
            <w:tcW w:w="1417" w:type="dxa"/>
            <w:vMerge/>
          </w:tcPr>
          <w:p w14:paraId="05DA7521" w14:textId="3C89E449" w:rsidR="0031452D" w:rsidRPr="0031452D" w:rsidRDefault="0031452D" w:rsidP="00187E63">
            <w:pPr>
              <w:jc w:val="center"/>
              <w:rPr>
                <w:rFonts w:cs="Times New Roman"/>
                <w:bCs/>
                <w:lang w:eastAsia="ru-RU"/>
              </w:rPr>
            </w:pPr>
          </w:p>
        </w:tc>
        <w:tc>
          <w:tcPr>
            <w:tcW w:w="1276" w:type="dxa"/>
            <w:vMerge/>
          </w:tcPr>
          <w:p w14:paraId="28CC38AC" w14:textId="21ACE948" w:rsidR="0031452D" w:rsidRPr="0031452D" w:rsidRDefault="0031452D" w:rsidP="00187E63">
            <w:pPr>
              <w:jc w:val="center"/>
              <w:rPr>
                <w:rFonts w:cs="Times New Roman"/>
                <w:bCs/>
                <w:lang w:eastAsia="ru-RU"/>
              </w:rPr>
            </w:pPr>
          </w:p>
        </w:tc>
        <w:tc>
          <w:tcPr>
            <w:tcW w:w="1276" w:type="dxa"/>
            <w:vMerge/>
          </w:tcPr>
          <w:p w14:paraId="3DA6F57A" w14:textId="0AC1C78F" w:rsidR="0031452D" w:rsidRPr="0031452D" w:rsidRDefault="0031452D" w:rsidP="00187E63">
            <w:pPr>
              <w:jc w:val="center"/>
              <w:rPr>
                <w:rFonts w:cs="Times New Roman"/>
                <w:bCs/>
                <w:lang w:eastAsia="ru-RU"/>
              </w:rPr>
            </w:pPr>
          </w:p>
        </w:tc>
      </w:tr>
      <w:tr w:rsidR="0031452D" w:rsidRPr="0031452D" w14:paraId="7E478322" w14:textId="77777777" w:rsidTr="00023C0A">
        <w:trPr>
          <w:trHeight w:val="340"/>
          <w:jc w:val="center"/>
        </w:trPr>
        <w:tc>
          <w:tcPr>
            <w:tcW w:w="633" w:type="dxa"/>
            <w:hideMark/>
          </w:tcPr>
          <w:p w14:paraId="09BC1533" w14:textId="77777777" w:rsidR="0031452D" w:rsidRPr="0031452D" w:rsidRDefault="0031452D" w:rsidP="00520739">
            <w:pPr>
              <w:jc w:val="center"/>
              <w:rPr>
                <w:rFonts w:cs="Times New Roman"/>
                <w:bCs/>
                <w:lang w:eastAsia="ru-RU"/>
              </w:rPr>
            </w:pPr>
            <w:r w:rsidRPr="0031452D">
              <w:rPr>
                <w:rFonts w:cs="Times New Roman"/>
                <w:bCs/>
                <w:lang w:eastAsia="ru-RU"/>
              </w:rPr>
              <w:t>11</w:t>
            </w:r>
          </w:p>
        </w:tc>
        <w:tc>
          <w:tcPr>
            <w:tcW w:w="1769" w:type="dxa"/>
          </w:tcPr>
          <w:p w14:paraId="0F860585" w14:textId="77777777" w:rsidR="0031452D" w:rsidRPr="0031452D" w:rsidRDefault="00D030FD" w:rsidP="00520739">
            <w:pPr>
              <w:suppressAutoHyphens w:val="0"/>
              <w:jc w:val="center"/>
              <w:rPr>
                <w:rFonts w:cs="Times New Roman"/>
                <w:lang w:eastAsia="ru-RU"/>
              </w:rPr>
            </w:pPr>
            <w:hyperlink r:id="rId107" w:tooltip="Веселый Луг (страница отсутствует)" w:history="1">
              <w:r w:rsidR="0031452D" w:rsidRPr="0031452D">
                <w:rPr>
                  <w:rFonts w:cs="Times New Roman"/>
                  <w:u w:val="single"/>
                  <w:lang w:eastAsia="ru-RU"/>
                </w:rPr>
                <w:t>Веселый Луг</w:t>
              </w:r>
            </w:hyperlink>
          </w:p>
        </w:tc>
        <w:tc>
          <w:tcPr>
            <w:tcW w:w="1704" w:type="dxa"/>
          </w:tcPr>
          <w:p w14:paraId="238E7771"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2B88DF67" w14:textId="77777777" w:rsidR="0031452D" w:rsidRPr="0031452D" w:rsidRDefault="0031452D" w:rsidP="00520739">
            <w:pPr>
              <w:suppressAutoHyphens w:val="0"/>
              <w:jc w:val="center"/>
              <w:rPr>
                <w:rFonts w:cs="Times New Roman"/>
                <w:lang w:eastAsia="ru-RU"/>
              </w:rPr>
            </w:pPr>
            <w:r w:rsidRPr="0031452D">
              <w:rPr>
                <w:rFonts w:cs="Times New Roman"/>
                <w:lang w:eastAsia="ru-RU"/>
              </w:rPr>
              <w:t>11</w:t>
            </w:r>
          </w:p>
        </w:tc>
        <w:tc>
          <w:tcPr>
            <w:tcW w:w="1417" w:type="dxa"/>
            <w:vMerge/>
          </w:tcPr>
          <w:p w14:paraId="3CEF327B" w14:textId="2F86B04D" w:rsidR="0031452D" w:rsidRPr="0031452D" w:rsidRDefault="0031452D" w:rsidP="00187E63">
            <w:pPr>
              <w:jc w:val="center"/>
              <w:rPr>
                <w:rFonts w:cs="Times New Roman"/>
                <w:bCs/>
                <w:lang w:eastAsia="ru-RU"/>
              </w:rPr>
            </w:pPr>
          </w:p>
        </w:tc>
        <w:tc>
          <w:tcPr>
            <w:tcW w:w="1276" w:type="dxa"/>
            <w:vMerge/>
          </w:tcPr>
          <w:p w14:paraId="3F707E23" w14:textId="6A1C368A" w:rsidR="0031452D" w:rsidRPr="0031452D" w:rsidRDefault="0031452D" w:rsidP="00187E63">
            <w:pPr>
              <w:jc w:val="center"/>
              <w:rPr>
                <w:rFonts w:cs="Times New Roman"/>
                <w:bCs/>
                <w:lang w:eastAsia="ru-RU"/>
              </w:rPr>
            </w:pPr>
          </w:p>
        </w:tc>
        <w:tc>
          <w:tcPr>
            <w:tcW w:w="1276" w:type="dxa"/>
            <w:vMerge/>
          </w:tcPr>
          <w:p w14:paraId="59A3DC4E" w14:textId="3D74911E" w:rsidR="0031452D" w:rsidRPr="0031452D" w:rsidRDefault="0031452D" w:rsidP="00187E63">
            <w:pPr>
              <w:jc w:val="center"/>
              <w:rPr>
                <w:rFonts w:cs="Times New Roman"/>
                <w:bCs/>
                <w:lang w:eastAsia="ru-RU"/>
              </w:rPr>
            </w:pPr>
          </w:p>
        </w:tc>
      </w:tr>
      <w:tr w:rsidR="0031452D" w:rsidRPr="0031452D" w14:paraId="1F35F9C7" w14:textId="77777777" w:rsidTr="00023C0A">
        <w:trPr>
          <w:trHeight w:val="340"/>
          <w:jc w:val="center"/>
        </w:trPr>
        <w:tc>
          <w:tcPr>
            <w:tcW w:w="633" w:type="dxa"/>
            <w:hideMark/>
          </w:tcPr>
          <w:p w14:paraId="187EB7A6" w14:textId="77777777" w:rsidR="0031452D" w:rsidRPr="0031452D" w:rsidRDefault="0031452D" w:rsidP="00520739">
            <w:pPr>
              <w:jc w:val="center"/>
              <w:rPr>
                <w:rFonts w:cs="Times New Roman"/>
                <w:bCs/>
                <w:lang w:eastAsia="ru-RU"/>
              </w:rPr>
            </w:pPr>
            <w:r w:rsidRPr="0031452D">
              <w:rPr>
                <w:rFonts w:cs="Times New Roman"/>
                <w:bCs/>
                <w:lang w:eastAsia="ru-RU"/>
              </w:rPr>
              <w:t>12</w:t>
            </w:r>
          </w:p>
        </w:tc>
        <w:tc>
          <w:tcPr>
            <w:tcW w:w="1769" w:type="dxa"/>
          </w:tcPr>
          <w:p w14:paraId="50581E5D" w14:textId="77777777" w:rsidR="0031452D" w:rsidRPr="0031452D" w:rsidRDefault="00D030FD" w:rsidP="00520739">
            <w:pPr>
              <w:suppressAutoHyphens w:val="0"/>
              <w:jc w:val="center"/>
              <w:rPr>
                <w:rFonts w:cs="Times New Roman"/>
                <w:lang w:eastAsia="ru-RU"/>
              </w:rPr>
            </w:pPr>
            <w:hyperlink r:id="rId108" w:tooltip="Возрождение (Тульская область) (страница отсутствует)" w:history="1">
              <w:r w:rsidR="0031452D" w:rsidRPr="0031452D">
                <w:rPr>
                  <w:rFonts w:cs="Times New Roman"/>
                  <w:u w:val="single"/>
                  <w:lang w:eastAsia="ru-RU"/>
                </w:rPr>
                <w:t>Возрождение</w:t>
              </w:r>
            </w:hyperlink>
          </w:p>
        </w:tc>
        <w:tc>
          <w:tcPr>
            <w:tcW w:w="1704" w:type="dxa"/>
          </w:tcPr>
          <w:p w14:paraId="5F91C56D"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764FD929" w14:textId="77777777" w:rsidR="0031452D" w:rsidRPr="0031452D" w:rsidRDefault="0031452D" w:rsidP="00520739">
            <w:pPr>
              <w:suppressAutoHyphens w:val="0"/>
              <w:jc w:val="center"/>
              <w:rPr>
                <w:rFonts w:cs="Times New Roman"/>
                <w:lang w:eastAsia="ru-RU"/>
              </w:rPr>
            </w:pPr>
            <w:r w:rsidRPr="0031452D">
              <w:rPr>
                <w:rFonts w:cs="Times New Roman"/>
                <w:lang w:eastAsia="ru-RU"/>
              </w:rPr>
              <w:t>4</w:t>
            </w:r>
          </w:p>
        </w:tc>
        <w:tc>
          <w:tcPr>
            <w:tcW w:w="1417" w:type="dxa"/>
            <w:vMerge/>
          </w:tcPr>
          <w:p w14:paraId="704AEFAE" w14:textId="683741D7" w:rsidR="0031452D" w:rsidRPr="0031452D" w:rsidRDefault="0031452D" w:rsidP="00187E63">
            <w:pPr>
              <w:jc w:val="center"/>
              <w:rPr>
                <w:rFonts w:cs="Times New Roman"/>
                <w:bCs/>
                <w:lang w:eastAsia="ru-RU"/>
              </w:rPr>
            </w:pPr>
          </w:p>
        </w:tc>
        <w:tc>
          <w:tcPr>
            <w:tcW w:w="1276" w:type="dxa"/>
            <w:vMerge/>
          </w:tcPr>
          <w:p w14:paraId="05D9D4BC" w14:textId="58046B2E" w:rsidR="0031452D" w:rsidRPr="0031452D" w:rsidRDefault="0031452D" w:rsidP="00187E63">
            <w:pPr>
              <w:jc w:val="center"/>
              <w:rPr>
                <w:rFonts w:cs="Times New Roman"/>
                <w:bCs/>
                <w:lang w:eastAsia="ru-RU"/>
              </w:rPr>
            </w:pPr>
          </w:p>
        </w:tc>
        <w:tc>
          <w:tcPr>
            <w:tcW w:w="1276" w:type="dxa"/>
            <w:vMerge/>
          </w:tcPr>
          <w:p w14:paraId="10C2E0C7" w14:textId="2E1179F9" w:rsidR="0031452D" w:rsidRPr="0031452D" w:rsidRDefault="0031452D" w:rsidP="00187E63">
            <w:pPr>
              <w:jc w:val="center"/>
              <w:rPr>
                <w:rFonts w:cs="Times New Roman"/>
                <w:bCs/>
                <w:lang w:eastAsia="ru-RU"/>
              </w:rPr>
            </w:pPr>
          </w:p>
        </w:tc>
      </w:tr>
      <w:tr w:rsidR="0031452D" w:rsidRPr="0031452D" w14:paraId="34D000B6" w14:textId="77777777" w:rsidTr="00023C0A">
        <w:trPr>
          <w:trHeight w:val="340"/>
          <w:jc w:val="center"/>
        </w:trPr>
        <w:tc>
          <w:tcPr>
            <w:tcW w:w="633" w:type="dxa"/>
            <w:hideMark/>
          </w:tcPr>
          <w:p w14:paraId="74BC05B5" w14:textId="77777777" w:rsidR="0031452D" w:rsidRPr="0031452D" w:rsidRDefault="0031452D" w:rsidP="00520739">
            <w:pPr>
              <w:jc w:val="center"/>
              <w:rPr>
                <w:rFonts w:cs="Times New Roman"/>
                <w:bCs/>
                <w:lang w:eastAsia="ru-RU"/>
              </w:rPr>
            </w:pPr>
            <w:r w:rsidRPr="0031452D">
              <w:rPr>
                <w:rFonts w:cs="Times New Roman"/>
                <w:bCs/>
                <w:lang w:eastAsia="ru-RU"/>
              </w:rPr>
              <w:t>13</w:t>
            </w:r>
          </w:p>
        </w:tc>
        <w:tc>
          <w:tcPr>
            <w:tcW w:w="1769" w:type="dxa"/>
          </w:tcPr>
          <w:p w14:paraId="6C33D65B" w14:textId="77777777" w:rsidR="0031452D" w:rsidRPr="0031452D" w:rsidRDefault="00D030FD" w:rsidP="00520739">
            <w:pPr>
              <w:suppressAutoHyphens w:val="0"/>
              <w:jc w:val="center"/>
              <w:rPr>
                <w:rFonts w:cs="Times New Roman"/>
                <w:lang w:eastAsia="ru-RU"/>
              </w:rPr>
            </w:pPr>
            <w:hyperlink r:id="rId109" w:tooltip="Галицкое (Тульская область) (страница отсутствует)" w:history="1">
              <w:r w:rsidR="0031452D" w:rsidRPr="0031452D">
                <w:rPr>
                  <w:rFonts w:cs="Times New Roman"/>
                  <w:u w:val="single"/>
                  <w:lang w:eastAsia="ru-RU"/>
                </w:rPr>
                <w:t>Галицкое</w:t>
              </w:r>
            </w:hyperlink>
          </w:p>
        </w:tc>
        <w:tc>
          <w:tcPr>
            <w:tcW w:w="1704" w:type="dxa"/>
          </w:tcPr>
          <w:p w14:paraId="1BB34697"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47A7C720" w14:textId="77777777" w:rsidR="0031452D" w:rsidRPr="0031452D" w:rsidRDefault="0031452D" w:rsidP="00520739">
            <w:pPr>
              <w:suppressAutoHyphens w:val="0"/>
              <w:jc w:val="center"/>
              <w:rPr>
                <w:rFonts w:cs="Times New Roman"/>
                <w:lang w:eastAsia="ru-RU"/>
              </w:rPr>
            </w:pPr>
            <w:r w:rsidRPr="0031452D">
              <w:rPr>
                <w:rFonts w:cs="Times New Roman"/>
                <w:lang w:eastAsia="ru-RU"/>
              </w:rPr>
              <w:t>12</w:t>
            </w:r>
          </w:p>
        </w:tc>
        <w:tc>
          <w:tcPr>
            <w:tcW w:w="1417" w:type="dxa"/>
            <w:vMerge/>
          </w:tcPr>
          <w:p w14:paraId="0A8F0047" w14:textId="277234D8" w:rsidR="0031452D" w:rsidRPr="0031452D" w:rsidRDefault="0031452D" w:rsidP="00187E63">
            <w:pPr>
              <w:jc w:val="center"/>
              <w:rPr>
                <w:rFonts w:cs="Times New Roman"/>
                <w:bCs/>
                <w:lang w:eastAsia="ru-RU"/>
              </w:rPr>
            </w:pPr>
          </w:p>
        </w:tc>
        <w:tc>
          <w:tcPr>
            <w:tcW w:w="1276" w:type="dxa"/>
            <w:vMerge/>
          </w:tcPr>
          <w:p w14:paraId="2B0A5B9E" w14:textId="003F74E3" w:rsidR="0031452D" w:rsidRPr="0031452D" w:rsidRDefault="0031452D" w:rsidP="00187E63">
            <w:pPr>
              <w:jc w:val="center"/>
              <w:rPr>
                <w:rFonts w:cs="Times New Roman"/>
                <w:bCs/>
                <w:lang w:eastAsia="ru-RU"/>
              </w:rPr>
            </w:pPr>
          </w:p>
        </w:tc>
        <w:tc>
          <w:tcPr>
            <w:tcW w:w="1276" w:type="dxa"/>
            <w:vMerge/>
          </w:tcPr>
          <w:p w14:paraId="47697C3D" w14:textId="54E4DCBB" w:rsidR="0031452D" w:rsidRPr="0031452D" w:rsidRDefault="0031452D" w:rsidP="00187E63">
            <w:pPr>
              <w:jc w:val="center"/>
              <w:rPr>
                <w:rFonts w:cs="Times New Roman"/>
                <w:bCs/>
                <w:lang w:eastAsia="ru-RU"/>
              </w:rPr>
            </w:pPr>
          </w:p>
        </w:tc>
      </w:tr>
      <w:tr w:rsidR="0031452D" w:rsidRPr="0031452D" w14:paraId="36DE936D" w14:textId="77777777" w:rsidTr="00023C0A">
        <w:trPr>
          <w:trHeight w:val="340"/>
          <w:jc w:val="center"/>
        </w:trPr>
        <w:tc>
          <w:tcPr>
            <w:tcW w:w="633" w:type="dxa"/>
            <w:hideMark/>
          </w:tcPr>
          <w:p w14:paraId="2AB803B6" w14:textId="77777777" w:rsidR="0031452D" w:rsidRPr="0031452D" w:rsidRDefault="0031452D" w:rsidP="00520739">
            <w:pPr>
              <w:jc w:val="center"/>
              <w:rPr>
                <w:rFonts w:cs="Times New Roman"/>
                <w:bCs/>
                <w:lang w:eastAsia="ru-RU"/>
              </w:rPr>
            </w:pPr>
            <w:r w:rsidRPr="0031452D">
              <w:rPr>
                <w:rFonts w:cs="Times New Roman"/>
                <w:bCs/>
                <w:lang w:eastAsia="ru-RU"/>
              </w:rPr>
              <w:t>14</w:t>
            </w:r>
          </w:p>
        </w:tc>
        <w:tc>
          <w:tcPr>
            <w:tcW w:w="1769" w:type="dxa"/>
          </w:tcPr>
          <w:p w14:paraId="70731C6E" w14:textId="77777777" w:rsidR="0031452D" w:rsidRPr="0031452D" w:rsidRDefault="00D030FD" w:rsidP="00520739">
            <w:pPr>
              <w:suppressAutoHyphens w:val="0"/>
              <w:jc w:val="center"/>
              <w:rPr>
                <w:rFonts w:cs="Times New Roman"/>
                <w:lang w:eastAsia="ru-RU"/>
              </w:rPr>
            </w:pPr>
            <w:hyperlink r:id="rId110" w:tooltip="Горки (Новольвовское сельское поселение) (страница отсутствует)" w:history="1">
              <w:r w:rsidR="0031452D" w:rsidRPr="0031452D">
                <w:rPr>
                  <w:rFonts w:cs="Times New Roman"/>
                  <w:u w:val="single"/>
                  <w:lang w:eastAsia="ru-RU"/>
                </w:rPr>
                <w:t>Горки</w:t>
              </w:r>
            </w:hyperlink>
          </w:p>
        </w:tc>
        <w:tc>
          <w:tcPr>
            <w:tcW w:w="1704" w:type="dxa"/>
          </w:tcPr>
          <w:p w14:paraId="0B169476"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7C4A26F0" w14:textId="77777777" w:rsidR="0031452D" w:rsidRPr="0031452D" w:rsidRDefault="0031452D" w:rsidP="00520739">
            <w:pPr>
              <w:suppressAutoHyphens w:val="0"/>
              <w:jc w:val="center"/>
              <w:rPr>
                <w:rFonts w:cs="Times New Roman"/>
                <w:lang w:eastAsia="ru-RU"/>
              </w:rPr>
            </w:pPr>
            <w:r w:rsidRPr="0031452D">
              <w:rPr>
                <w:rFonts w:cs="Times New Roman"/>
                <w:lang w:eastAsia="ru-RU"/>
              </w:rPr>
              <w:t>0</w:t>
            </w:r>
          </w:p>
        </w:tc>
        <w:tc>
          <w:tcPr>
            <w:tcW w:w="1417" w:type="dxa"/>
            <w:vMerge/>
          </w:tcPr>
          <w:p w14:paraId="43C4CE9B" w14:textId="2E224E77" w:rsidR="0031452D" w:rsidRPr="0031452D" w:rsidRDefault="0031452D" w:rsidP="00187E63">
            <w:pPr>
              <w:jc w:val="center"/>
              <w:rPr>
                <w:rFonts w:cs="Times New Roman"/>
                <w:bCs/>
                <w:lang w:eastAsia="ru-RU"/>
              </w:rPr>
            </w:pPr>
          </w:p>
        </w:tc>
        <w:tc>
          <w:tcPr>
            <w:tcW w:w="1276" w:type="dxa"/>
            <w:vMerge/>
          </w:tcPr>
          <w:p w14:paraId="7036EF3D" w14:textId="045D8D0A" w:rsidR="0031452D" w:rsidRPr="0031452D" w:rsidRDefault="0031452D" w:rsidP="00187E63">
            <w:pPr>
              <w:jc w:val="center"/>
              <w:rPr>
                <w:rFonts w:cs="Times New Roman"/>
                <w:bCs/>
                <w:lang w:eastAsia="ru-RU"/>
              </w:rPr>
            </w:pPr>
          </w:p>
        </w:tc>
        <w:tc>
          <w:tcPr>
            <w:tcW w:w="1276" w:type="dxa"/>
            <w:vMerge/>
          </w:tcPr>
          <w:p w14:paraId="0684FCB0" w14:textId="5E4AF4B8" w:rsidR="0031452D" w:rsidRPr="0031452D" w:rsidRDefault="0031452D" w:rsidP="00187E63">
            <w:pPr>
              <w:jc w:val="center"/>
              <w:rPr>
                <w:rFonts w:cs="Times New Roman"/>
                <w:bCs/>
                <w:lang w:eastAsia="ru-RU"/>
              </w:rPr>
            </w:pPr>
          </w:p>
        </w:tc>
      </w:tr>
      <w:tr w:rsidR="0031452D" w:rsidRPr="0031452D" w14:paraId="2AE5AA38" w14:textId="77777777" w:rsidTr="00023C0A">
        <w:trPr>
          <w:trHeight w:val="340"/>
          <w:jc w:val="center"/>
        </w:trPr>
        <w:tc>
          <w:tcPr>
            <w:tcW w:w="633" w:type="dxa"/>
            <w:hideMark/>
          </w:tcPr>
          <w:p w14:paraId="13CA8BE0" w14:textId="77777777" w:rsidR="0031452D" w:rsidRPr="0031452D" w:rsidRDefault="0031452D" w:rsidP="00520739">
            <w:pPr>
              <w:jc w:val="center"/>
              <w:rPr>
                <w:rFonts w:cs="Times New Roman"/>
                <w:bCs/>
                <w:lang w:eastAsia="ru-RU"/>
              </w:rPr>
            </w:pPr>
            <w:r w:rsidRPr="0031452D">
              <w:rPr>
                <w:rFonts w:cs="Times New Roman"/>
                <w:bCs/>
                <w:lang w:eastAsia="ru-RU"/>
              </w:rPr>
              <w:t>15</w:t>
            </w:r>
          </w:p>
        </w:tc>
        <w:tc>
          <w:tcPr>
            <w:tcW w:w="1769" w:type="dxa"/>
          </w:tcPr>
          <w:p w14:paraId="5C64CA98" w14:textId="77777777" w:rsidR="0031452D" w:rsidRPr="0031452D" w:rsidRDefault="00D030FD" w:rsidP="00520739">
            <w:pPr>
              <w:suppressAutoHyphens w:val="0"/>
              <w:jc w:val="center"/>
              <w:rPr>
                <w:rFonts w:cs="Times New Roman"/>
                <w:lang w:eastAsia="ru-RU"/>
              </w:rPr>
            </w:pPr>
            <w:hyperlink r:id="rId111" w:tooltip="Гранки (Кимовский район) (страница отсутствует)" w:history="1">
              <w:r w:rsidR="0031452D" w:rsidRPr="0031452D">
                <w:rPr>
                  <w:rFonts w:cs="Times New Roman"/>
                  <w:u w:val="single"/>
                  <w:lang w:eastAsia="ru-RU"/>
                </w:rPr>
                <w:t>Гранки</w:t>
              </w:r>
            </w:hyperlink>
          </w:p>
        </w:tc>
        <w:tc>
          <w:tcPr>
            <w:tcW w:w="1704" w:type="dxa"/>
          </w:tcPr>
          <w:p w14:paraId="21BD083B" w14:textId="77777777" w:rsidR="0031452D" w:rsidRPr="0031452D" w:rsidRDefault="0031452D" w:rsidP="00520739">
            <w:pPr>
              <w:suppressAutoHyphens w:val="0"/>
              <w:jc w:val="center"/>
              <w:rPr>
                <w:rFonts w:cs="Times New Roman"/>
                <w:lang w:eastAsia="ru-RU"/>
              </w:rPr>
            </w:pPr>
            <w:r w:rsidRPr="0031452D">
              <w:rPr>
                <w:rFonts w:cs="Times New Roman"/>
                <w:lang w:eastAsia="ru-RU"/>
              </w:rPr>
              <w:t>село</w:t>
            </w:r>
          </w:p>
        </w:tc>
        <w:tc>
          <w:tcPr>
            <w:tcW w:w="1417" w:type="dxa"/>
          </w:tcPr>
          <w:p w14:paraId="6BF17F32" w14:textId="77777777" w:rsidR="0031452D" w:rsidRPr="0031452D" w:rsidRDefault="0031452D" w:rsidP="00520739">
            <w:pPr>
              <w:suppressAutoHyphens w:val="0"/>
              <w:jc w:val="center"/>
              <w:rPr>
                <w:rFonts w:cs="Times New Roman"/>
                <w:lang w:eastAsia="ru-RU"/>
              </w:rPr>
            </w:pPr>
            <w:r w:rsidRPr="0031452D">
              <w:rPr>
                <w:rFonts w:cs="Times New Roman"/>
                <w:lang w:eastAsia="ru-RU"/>
              </w:rPr>
              <w:t>168</w:t>
            </w:r>
          </w:p>
        </w:tc>
        <w:tc>
          <w:tcPr>
            <w:tcW w:w="1417" w:type="dxa"/>
            <w:vMerge/>
          </w:tcPr>
          <w:p w14:paraId="2AA9911C" w14:textId="1F0C209D" w:rsidR="0031452D" w:rsidRPr="0031452D" w:rsidRDefault="0031452D" w:rsidP="00187E63">
            <w:pPr>
              <w:jc w:val="center"/>
              <w:rPr>
                <w:rFonts w:cs="Times New Roman"/>
                <w:bCs/>
                <w:lang w:eastAsia="ru-RU"/>
              </w:rPr>
            </w:pPr>
          </w:p>
        </w:tc>
        <w:tc>
          <w:tcPr>
            <w:tcW w:w="1276" w:type="dxa"/>
            <w:vMerge/>
          </w:tcPr>
          <w:p w14:paraId="4630A109" w14:textId="48ADB9BB" w:rsidR="0031452D" w:rsidRPr="0031452D" w:rsidRDefault="0031452D" w:rsidP="00187E63">
            <w:pPr>
              <w:jc w:val="center"/>
              <w:rPr>
                <w:rFonts w:cs="Times New Roman"/>
                <w:bCs/>
                <w:lang w:eastAsia="ru-RU"/>
              </w:rPr>
            </w:pPr>
          </w:p>
        </w:tc>
        <w:tc>
          <w:tcPr>
            <w:tcW w:w="1276" w:type="dxa"/>
            <w:vMerge/>
          </w:tcPr>
          <w:p w14:paraId="529EA325" w14:textId="49B24CF3" w:rsidR="0031452D" w:rsidRPr="0031452D" w:rsidRDefault="0031452D" w:rsidP="00187E63">
            <w:pPr>
              <w:jc w:val="center"/>
              <w:rPr>
                <w:rFonts w:cs="Times New Roman"/>
                <w:bCs/>
                <w:lang w:eastAsia="ru-RU"/>
              </w:rPr>
            </w:pPr>
          </w:p>
        </w:tc>
      </w:tr>
      <w:tr w:rsidR="0031452D" w:rsidRPr="0031452D" w14:paraId="64D5C41A" w14:textId="77777777" w:rsidTr="00023C0A">
        <w:trPr>
          <w:trHeight w:val="340"/>
          <w:jc w:val="center"/>
        </w:trPr>
        <w:tc>
          <w:tcPr>
            <w:tcW w:w="633" w:type="dxa"/>
            <w:hideMark/>
          </w:tcPr>
          <w:p w14:paraId="47BFEFC6" w14:textId="77777777" w:rsidR="0031452D" w:rsidRPr="0031452D" w:rsidRDefault="0031452D" w:rsidP="00520739">
            <w:pPr>
              <w:jc w:val="center"/>
              <w:rPr>
                <w:rFonts w:cs="Times New Roman"/>
                <w:bCs/>
                <w:lang w:eastAsia="ru-RU"/>
              </w:rPr>
            </w:pPr>
            <w:r w:rsidRPr="0031452D">
              <w:rPr>
                <w:rFonts w:cs="Times New Roman"/>
                <w:bCs/>
                <w:lang w:eastAsia="ru-RU"/>
              </w:rPr>
              <w:t>16</w:t>
            </w:r>
          </w:p>
        </w:tc>
        <w:tc>
          <w:tcPr>
            <w:tcW w:w="1769" w:type="dxa"/>
          </w:tcPr>
          <w:p w14:paraId="295E5912" w14:textId="77777777" w:rsidR="0031452D" w:rsidRPr="0031452D" w:rsidRDefault="00D030FD" w:rsidP="00520739">
            <w:pPr>
              <w:suppressAutoHyphens w:val="0"/>
              <w:jc w:val="center"/>
              <w:rPr>
                <w:rFonts w:cs="Times New Roman"/>
                <w:lang w:eastAsia="ru-RU"/>
              </w:rPr>
            </w:pPr>
            <w:hyperlink r:id="rId112" w:tooltip="Дружба (Кимовский район) (страница отсутствует)" w:history="1">
              <w:r w:rsidR="0031452D" w:rsidRPr="0031452D">
                <w:rPr>
                  <w:rFonts w:cs="Times New Roman"/>
                  <w:u w:val="single"/>
                  <w:lang w:eastAsia="ru-RU"/>
                </w:rPr>
                <w:t>Дружба</w:t>
              </w:r>
            </w:hyperlink>
          </w:p>
        </w:tc>
        <w:tc>
          <w:tcPr>
            <w:tcW w:w="1704" w:type="dxa"/>
          </w:tcPr>
          <w:p w14:paraId="238BCEB9"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4586581D" w14:textId="77777777" w:rsidR="0031452D" w:rsidRPr="0031452D" w:rsidRDefault="0031452D" w:rsidP="00520739">
            <w:pPr>
              <w:suppressAutoHyphens w:val="0"/>
              <w:jc w:val="center"/>
              <w:rPr>
                <w:rFonts w:cs="Times New Roman"/>
                <w:lang w:eastAsia="ru-RU"/>
              </w:rPr>
            </w:pPr>
            <w:r w:rsidRPr="0031452D">
              <w:rPr>
                <w:rFonts w:cs="Times New Roman"/>
                <w:lang w:eastAsia="ru-RU"/>
              </w:rPr>
              <w:t>0</w:t>
            </w:r>
          </w:p>
        </w:tc>
        <w:tc>
          <w:tcPr>
            <w:tcW w:w="1417" w:type="dxa"/>
            <w:vMerge/>
          </w:tcPr>
          <w:p w14:paraId="4DEF2042" w14:textId="516A4FE0" w:rsidR="0031452D" w:rsidRPr="0031452D" w:rsidRDefault="0031452D" w:rsidP="00187E63">
            <w:pPr>
              <w:jc w:val="center"/>
              <w:rPr>
                <w:rFonts w:cs="Times New Roman"/>
                <w:bCs/>
                <w:lang w:eastAsia="ru-RU"/>
              </w:rPr>
            </w:pPr>
          </w:p>
        </w:tc>
        <w:tc>
          <w:tcPr>
            <w:tcW w:w="1276" w:type="dxa"/>
            <w:vMerge/>
          </w:tcPr>
          <w:p w14:paraId="69B56801" w14:textId="1AEA6A7E" w:rsidR="0031452D" w:rsidRPr="0031452D" w:rsidRDefault="0031452D" w:rsidP="00187E63">
            <w:pPr>
              <w:jc w:val="center"/>
              <w:rPr>
                <w:rFonts w:cs="Times New Roman"/>
                <w:bCs/>
                <w:lang w:eastAsia="ru-RU"/>
              </w:rPr>
            </w:pPr>
          </w:p>
        </w:tc>
        <w:tc>
          <w:tcPr>
            <w:tcW w:w="1276" w:type="dxa"/>
            <w:vMerge/>
          </w:tcPr>
          <w:p w14:paraId="6F63DB02" w14:textId="014B5A1D" w:rsidR="0031452D" w:rsidRPr="0031452D" w:rsidRDefault="0031452D" w:rsidP="00187E63">
            <w:pPr>
              <w:jc w:val="center"/>
              <w:rPr>
                <w:rFonts w:cs="Times New Roman"/>
                <w:bCs/>
                <w:lang w:eastAsia="ru-RU"/>
              </w:rPr>
            </w:pPr>
          </w:p>
        </w:tc>
      </w:tr>
      <w:tr w:rsidR="0031452D" w:rsidRPr="0031452D" w14:paraId="19831E52" w14:textId="77777777" w:rsidTr="00023C0A">
        <w:trPr>
          <w:trHeight w:val="340"/>
          <w:jc w:val="center"/>
        </w:trPr>
        <w:tc>
          <w:tcPr>
            <w:tcW w:w="633" w:type="dxa"/>
            <w:hideMark/>
          </w:tcPr>
          <w:p w14:paraId="77D0F455" w14:textId="77777777" w:rsidR="0031452D" w:rsidRPr="0031452D" w:rsidRDefault="0031452D" w:rsidP="00520739">
            <w:pPr>
              <w:jc w:val="center"/>
              <w:rPr>
                <w:rFonts w:cs="Times New Roman"/>
                <w:bCs/>
                <w:lang w:eastAsia="ru-RU"/>
              </w:rPr>
            </w:pPr>
            <w:r w:rsidRPr="0031452D">
              <w:rPr>
                <w:rFonts w:cs="Times New Roman"/>
                <w:bCs/>
                <w:lang w:eastAsia="ru-RU"/>
              </w:rPr>
              <w:t>17</w:t>
            </w:r>
          </w:p>
        </w:tc>
        <w:tc>
          <w:tcPr>
            <w:tcW w:w="1769" w:type="dxa"/>
          </w:tcPr>
          <w:p w14:paraId="263A4762" w14:textId="77777777" w:rsidR="0031452D" w:rsidRPr="0031452D" w:rsidRDefault="00D030FD" w:rsidP="00520739">
            <w:pPr>
              <w:suppressAutoHyphens w:val="0"/>
              <w:jc w:val="center"/>
              <w:rPr>
                <w:rFonts w:cs="Times New Roman"/>
                <w:lang w:eastAsia="ru-RU"/>
              </w:rPr>
            </w:pPr>
            <w:hyperlink r:id="rId113" w:tooltip="Дружное (Тульская область)" w:history="1">
              <w:r w:rsidR="0031452D" w:rsidRPr="0031452D">
                <w:rPr>
                  <w:rFonts w:cs="Times New Roman"/>
                  <w:u w:val="single"/>
                  <w:lang w:eastAsia="ru-RU"/>
                </w:rPr>
                <w:t>Дружное</w:t>
              </w:r>
            </w:hyperlink>
          </w:p>
        </w:tc>
        <w:tc>
          <w:tcPr>
            <w:tcW w:w="1704" w:type="dxa"/>
          </w:tcPr>
          <w:p w14:paraId="24D140A9"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0AAA66DE" w14:textId="77777777" w:rsidR="0031452D" w:rsidRPr="0031452D" w:rsidRDefault="0031452D" w:rsidP="00520739">
            <w:pPr>
              <w:suppressAutoHyphens w:val="0"/>
              <w:jc w:val="center"/>
              <w:rPr>
                <w:rFonts w:cs="Times New Roman"/>
                <w:lang w:eastAsia="ru-RU"/>
              </w:rPr>
            </w:pPr>
            <w:r w:rsidRPr="0031452D">
              <w:rPr>
                <w:rFonts w:cs="Times New Roman"/>
                <w:lang w:eastAsia="ru-RU"/>
              </w:rPr>
              <w:t>5</w:t>
            </w:r>
          </w:p>
        </w:tc>
        <w:tc>
          <w:tcPr>
            <w:tcW w:w="1417" w:type="dxa"/>
            <w:vMerge/>
          </w:tcPr>
          <w:p w14:paraId="46391376" w14:textId="3280E2A2" w:rsidR="0031452D" w:rsidRPr="0031452D" w:rsidRDefault="0031452D" w:rsidP="00187E63">
            <w:pPr>
              <w:jc w:val="center"/>
              <w:rPr>
                <w:rFonts w:cs="Times New Roman"/>
                <w:bCs/>
                <w:lang w:eastAsia="ru-RU"/>
              </w:rPr>
            </w:pPr>
          </w:p>
        </w:tc>
        <w:tc>
          <w:tcPr>
            <w:tcW w:w="1276" w:type="dxa"/>
            <w:vMerge/>
          </w:tcPr>
          <w:p w14:paraId="16AC7448" w14:textId="0317A56F" w:rsidR="0031452D" w:rsidRPr="0031452D" w:rsidRDefault="0031452D" w:rsidP="00187E63">
            <w:pPr>
              <w:jc w:val="center"/>
              <w:rPr>
                <w:rFonts w:cs="Times New Roman"/>
                <w:bCs/>
                <w:lang w:eastAsia="ru-RU"/>
              </w:rPr>
            </w:pPr>
          </w:p>
        </w:tc>
        <w:tc>
          <w:tcPr>
            <w:tcW w:w="1276" w:type="dxa"/>
            <w:vMerge/>
          </w:tcPr>
          <w:p w14:paraId="70F59C89" w14:textId="07E7D1F6" w:rsidR="0031452D" w:rsidRPr="0031452D" w:rsidRDefault="0031452D" w:rsidP="00187E63">
            <w:pPr>
              <w:jc w:val="center"/>
              <w:rPr>
                <w:rFonts w:cs="Times New Roman"/>
                <w:bCs/>
                <w:lang w:eastAsia="ru-RU"/>
              </w:rPr>
            </w:pPr>
          </w:p>
        </w:tc>
      </w:tr>
      <w:tr w:rsidR="0031452D" w:rsidRPr="0031452D" w14:paraId="7B397A4B" w14:textId="77777777" w:rsidTr="00023C0A">
        <w:trPr>
          <w:trHeight w:val="340"/>
          <w:jc w:val="center"/>
        </w:trPr>
        <w:tc>
          <w:tcPr>
            <w:tcW w:w="633" w:type="dxa"/>
            <w:hideMark/>
          </w:tcPr>
          <w:p w14:paraId="562EEEA7" w14:textId="77777777" w:rsidR="0031452D" w:rsidRPr="0031452D" w:rsidRDefault="0031452D" w:rsidP="00520739">
            <w:pPr>
              <w:jc w:val="center"/>
              <w:rPr>
                <w:rFonts w:cs="Times New Roman"/>
                <w:bCs/>
                <w:lang w:eastAsia="ru-RU"/>
              </w:rPr>
            </w:pPr>
            <w:r w:rsidRPr="0031452D">
              <w:rPr>
                <w:rFonts w:cs="Times New Roman"/>
                <w:bCs/>
                <w:lang w:eastAsia="ru-RU"/>
              </w:rPr>
              <w:t>18</w:t>
            </w:r>
          </w:p>
        </w:tc>
        <w:tc>
          <w:tcPr>
            <w:tcW w:w="1769" w:type="dxa"/>
          </w:tcPr>
          <w:p w14:paraId="618665B7" w14:textId="77777777" w:rsidR="0031452D" w:rsidRPr="0031452D" w:rsidRDefault="00D030FD" w:rsidP="00520739">
            <w:pPr>
              <w:suppressAutoHyphens w:val="0"/>
              <w:jc w:val="center"/>
              <w:rPr>
                <w:rFonts w:cs="Times New Roman"/>
                <w:lang w:eastAsia="ru-RU"/>
              </w:rPr>
            </w:pPr>
            <w:hyperlink r:id="rId114" w:tooltip="Дудкино (Тульская область) (страница отсутствует)" w:history="1">
              <w:r w:rsidR="0031452D" w:rsidRPr="0031452D">
                <w:rPr>
                  <w:rFonts w:cs="Times New Roman"/>
                  <w:u w:val="single"/>
                  <w:lang w:eastAsia="ru-RU"/>
                </w:rPr>
                <w:t>Дудкино</w:t>
              </w:r>
            </w:hyperlink>
          </w:p>
        </w:tc>
        <w:tc>
          <w:tcPr>
            <w:tcW w:w="1704" w:type="dxa"/>
          </w:tcPr>
          <w:p w14:paraId="7BF910A4"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1D006AC0" w14:textId="77777777" w:rsidR="0031452D" w:rsidRPr="0031452D" w:rsidRDefault="0031452D" w:rsidP="00520739">
            <w:pPr>
              <w:suppressAutoHyphens w:val="0"/>
              <w:jc w:val="center"/>
              <w:rPr>
                <w:rFonts w:cs="Times New Roman"/>
                <w:lang w:eastAsia="ru-RU"/>
              </w:rPr>
            </w:pPr>
            <w:r w:rsidRPr="0031452D">
              <w:rPr>
                <w:rFonts w:cs="Times New Roman"/>
                <w:lang w:eastAsia="ru-RU"/>
              </w:rPr>
              <w:t>74</w:t>
            </w:r>
          </w:p>
        </w:tc>
        <w:tc>
          <w:tcPr>
            <w:tcW w:w="1417" w:type="dxa"/>
            <w:vMerge/>
          </w:tcPr>
          <w:p w14:paraId="340C154D" w14:textId="2372CEDE" w:rsidR="0031452D" w:rsidRPr="0031452D" w:rsidRDefault="0031452D" w:rsidP="00187E63">
            <w:pPr>
              <w:jc w:val="center"/>
              <w:rPr>
                <w:rFonts w:cs="Times New Roman"/>
                <w:bCs/>
                <w:lang w:eastAsia="ru-RU"/>
              </w:rPr>
            </w:pPr>
          </w:p>
        </w:tc>
        <w:tc>
          <w:tcPr>
            <w:tcW w:w="1276" w:type="dxa"/>
            <w:vMerge/>
          </w:tcPr>
          <w:p w14:paraId="4E9A04BC" w14:textId="20AAE17E" w:rsidR="0031452D" w:rsidRPr="0031452D" w:rsidRDefault="0031452D" w:rsidP="00187E63">
            <w:pPr>
              <w:jc w:val="center"/>
              <w:rPr>
                <w:rFonts w:cs="Times New Roman"/>
                <w:bCs/>
                <w:lang w:eastAsia="ru-RU"/>
              </w:rPr>
            </w:pPr>
          </w:p>
        </w:tc>
        <w:tc>
          <w:tcPr>
            <w:tcW w:w="1276" w:type="dxa"/>
            <w:vMerge/>
          </w:tcPr>
          <w:p w14:paraId="05B4915E" w14:textId="53D23748" w:rsidR="0031452D" w:rsidRPr="0031452D" w:rsidRDefault="0031452D" w:rsidP="00187E63">
            <w:pPr>
              <w:jc w:val="center"/>
              <w:rPr>
                <w:rFonts w:cs="Times New Roman"/>
                <w:bCs/>
                <w:lang w:eastAsia="ru-RU"/>
              </w:rPr>
            </w:pPr>
          </w:p>
        </w:tc>
      </w:tr>
      <w:tr w:rsidR="0031452D" w:rsidRPr="0031452D" w14:paraId="2BC21B4D" w14:textId="77777777" w:rsidTr="00023C0A">
        <w:trPr>
          <w:trHeight w:val="340"/>
          <w:jc w:val="center"/>
        </w:trPr>
        <w:tc>
          <w:tcPr>
            <w:tcW w:w="633" w:type="dxa"/>
            <w:hideMark/>
          </w:tcPr>
          <w:p w14:paraId="67158375" w14:textId="77777777" w:rsidR="0031452D" w:rsidRPr="0031452D" w:rsidRDefault="0031452D" w:rsidP="0061669E">
            <w:pPr>
              <w:jc w:val="center"/>
              <w:rPr>
                <w:rFonts w:cs="Times New Roman"/>
                <w:bCs/>
                <w:lang w:eastAsia="ru-RU"/>
              </w:rPr>
            </w:pPr>
            <w:r w:rsidRPr="0031452D">
              <w:rPr>
                <w:rFonts w:cs="Times New Roman"/>
                <w:bCs/>
                <w:lang w:eastAsia="ru-RU"/>
              </w:rPr>
              <w:t>19</w:t>
            </w:r>
          </w:p>
        </w:tc>
        <w:tc>
          <w:tcPr>
            <w:tcW w:w="1769" w:type="dxa"/>
          </w:tcPr>
          <w:p w14:paraId="3F611537" w14:textId="77777777" w:rsidR="0031452D" w:rsidRPr="0031452D" w:rsidRDefault="00D030FD" w:rsidP="0061669E">
            <w:pPr>
              <w:suppressAutoHyphens w:val="0"/>
              <w:jc w:val="center"/>
              <w:rPr>
                <w:rFonts w:cs="Times New Roman"/>
                <w:lang w:eastAsia="ru-RU"/>
              </w:rPr>
            </w:pPr>
            <w:hyperlink r:id="rId115" w:tooltip="Дурасово (Тульская область) (страница отсутствует)" w:history="1">
              <w:r w:rsidR="0031452D" w:rsidRPr="0031452D">
                <w:rPr>
                  <w:rFonts w:cs="Times New Roman"/>
                  <w:u w:val="single"/>
                  <w:lang w:eastAsia="ru-RU"/>
                </w:rPr>
                <w:t>Дурасово</w:t>
              </w:r>
            </w:hyperlink>
          </w:p>
        </w:tc>
        <w:tc>
          <w:tcPr>
            <w:tcW w:w="1704" w:type="dxa"/>
          </w:tcPr>
          <w:p w14:paraId="0A77C689" w14:textId="77777777" w:rsidR="0031452D" w:rsidRPr="0031452D" w:rsidRDefault="0031452D" w:rsidP="0061669E">
            <w:pPr>
              <w:suppressAutoHyphens w:val="0"/>
              <w:jc w:val="center"/>
              <w:rPr>
                <w:rFonts w:cs="Times New Roman"/>
                <w:lang w:eastAsia="ru-RU"/>
              </w:rPr>
            </w:pPr>
            <w:r w:rsidRPr="0031452D">
              <w:rPr>
                <w:rFonts w:cs="Times New Roman"/>
                <w:lang w:eastAsia="ru-RU"/>
              </w:rPr>
              <w:t>деревня</w:t>
            </w:r>
          </w:p>
        </w:tc>
        <w:tc>
          <w:tcPr>
            <w:tcW w:w="1417" w:type="dxa"/>
          </w:tcPr>
          <w:p w14:paraId="30082A4C" w14:textId="77777777" w:rsidR="0031452D" w:rsidRPr="0031452D" w:rsidRDefault="0031452D" w:rsidP="0061669E">
            <w:pPr>
              <w:suppressAutoHyphens w:val="0"/>
              <w:jc w:val="center"/>
              <w:rPr>
                <w:rFonts w:cs="Times New Roman"/>
                <w:lang w:eastAsia="ru-RU"/>
              </w:rPr>
            </w:pPr>
            <w:r w:rsidRPr="0031452D">
              <w:rPr>
                <w:rFonts w:cs="Times New Roman"/>
                <w:lang w:eastAsia="ru-RU"/>
              </w:rPr>
              <w:t>28</w:t>
            </w:r>
          </w:p>
        </w:tc>
        <w:tc>
          <w:tcPr>
            <w:tcW w:w="1417" w:type="dxa"/>
            <w:vMerge/>
          </w:tcPr>
          <w:p w14:paraId="444B65C0" w14:textId="2BC08832" w:rsidR="0031452D" w:rsidRPr="0031452D" w:rsidRDefault="0031452D" w:rsidP="00187E63">
            <w:pPr>
              <w:jc w:val="center"/>
              <w:rPr>
                <w:rFonts w:cs="Times New Roman"/>
                <w:bCs/>
                <w:lang w:eastAsia="ru-RU"/>
              </w:rPr>
            </w:pPr>
          </w:p>
        </w:tc>
        <w:tc>
          <w:tcPr>
            <w:tcW w:w="1276" w:type="dxa"/>
            <w:vMerge/>
          </w:tcPr>
          <w:p w14:paraId="1B8B3CCF" w14:textId="68BC29E3" w:rsidR="0031452D" w:rsidRPr="0031452D" w:rsidRDefault="0031452D" w:rsidP="00187E63">
            <w:pPr>
              <w:jc w:val="center"/>
              <w:rPr>
                <w:rFonts w:cs="Times New Roman"/>
                <w:bCs/>
                <w:lang w:eastAsia="ru-RU"/>
              </w:rPr>
            </w:pPr>
          </w:p>
        </w:tc>
        <w:tc>
          <w:tcPr>
            <w:tcW w:w="1276" w:type="dxa"/>
            <w:vMerge/>
          </w:tcPr>
          <w:p w14:paraId="47A8A4AB" w14:textId="6F5991FF" w:rsidR="0031452D" w:rsidRPr="0031452D" w:rsidRDefault="0031452D" w:rsidP="00187E63">
            <w:pPr>
              <w:jc w:val="center"/>
              <w:rPr>
                <w:rFonts w:cs="Times New Roman"/>
                <w:bCs/>
                <w:lang w:eastAsia="ru-RU"/>
              </w:rPr>
            </w:pPr>
          </w:p>
        </w:tc>
      </w:tr>
      <w:tr w:rsidR="0031452D" w:rsidRPr="0031452D" w14:paraId="43FAE44C" w14:textId="77777777" w:rsidTr="00023C0A">
        <w:trPr>
          <w:trHeight w:val="340"/>
          <w:jc w:val="center"/>
        </w:trPr>
        <w:tc>
          <w:tcPr>
            <w:tcW w:w="633" w:type="dxa"/>
            <w:hideMark/>
          </w:tcPr>
          <w:p w14:paraId="509E1105" w14:textId="77777777" w:rsidR="0031452D" w:rsidRPr="0031452D" w:rsidRDefault="0031452D" w:rsidP="00520739">
            <w:pPr>
              <w:jc w:val="center"/>
              <w:rPr>
                <w:rFonts w:cs="Times New Roman"/>
                <w:bCs/>
                <w:lang w:eastAsia="ru-RU"/>
              </w:rPr>
            </w:pPr>
            <w:r w:rsidRPr="0031452D">
              <w:rPr>
                <w:rFonts w:cs="Times New Roman"/>
                <w:bCs/>
                <w:lang w:eastAsia="ru-RU"/>
              </w:rPr>
              <w:t>20</w:t>
            </w:r>
          </w:p>
        </w:tc>
        <w:tc>
          <w:tcPr>
            <w:tcW w:w="1769" w:type="dxa"/>
          </w:tcPr>
          <w:p w14:paraId="5AFFC18F" w14:textId="77777777" w:rsidR="0031452D" w:rsidRPr="0031452D" w:rsidRDefault="00D030FD" w:rsidP="00520739">
            <w:pPr>
              <w:suppressAutoHyphens w:val="0"/>
              <w:jc w:val="center"/>
              <w:rPr>
                <w:rFonts w:cs="Times New Roman"/>
                <w:lang w:eastAsia="ru-RU"/>
              </w:rPr>
            </w:pPr>
            <w:hyperlink r:id="rId116" w:tooltip="Зиновка (Тульская область) (страница отсутствует)" w:history="1">
              <w:r w:rsidR="0031452D" w:rsidRPr="0031452D">
                <w:rPr>
                  <w:rFonts w:cs="Times New Roman"/>
                  <w:u w:val="single"/>
                  <w:lang w:eastAsia="ru-RU"/>
                </w:rPr>
                <w:t>Зиновка</w:t>
              </w:r>
            </w:hyperlink>
          </w:p>
        </w:tc>
        <w:tc>
          <w:tcPr>
            <w:tcW w:w="1704" w:type="dxa"/>
          </w:tcPr>
          <w:p w14:paraId="20B17580"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52F56E37" w14:textId="77777777" w:rsidR="0031452D" w:rsidRPr="0031452D" w:rsidRDefault="0031452D" w:rsidP="00520739">
            <w:pPr>
              <w:suppressAutoHyphens w:val="0"/>
              <w:jc w:val="center"/>
              <w:rPr>
                <w:rFonts w:cs="Times New Roman"/>
                <w:lang w:eastAsia="ru-RU"/>
              </w:rPr>
            </w:pPr>
            <w:r w:rsidRPr="0031452D">
              <w:rPr>
                <w:rFonts w:cs="Times New Roman"/>
                <w:lang w:eastAsia="ru-RU"/>
              </w:rPr>
              <w:t>21</w:t>
            </w:r>
          </w:p>
        </w:tc>
        <w:tc>
          <w:tcPr>
            <w:tcW w:w="1417" w:type="dxa"/>
            <w:vMerge/>
          </w:tcPr>
          <w:p w14:paraId="2C920F18" w14:textId="27A812F0" w:rsidR="0031452D" w:rsidRPr="0031452D" w:rsidRDefault="0031452D" w:rsidP="00187E63">
            <w:pPr>
              <w:jc w:val="center"/>
              <w:rPr>
                <w:rFonts w:cs="Times New Roman"/>
                <w:bCs/>
                <w:lang w:eastAsia="ru-RU"/>
              </w:rPr>
            </w:pPr>
          </w:p>
        </w:tc>
        <w:tc>
          <w:tcPr>
            <w:tcW w:w="1276" w:type="dxa"/>
            <w:vMerge/>
          </w:tcPr>
          <w:p w14:paraId="7A59E0C2" w14:textId="51FE1149" w:rsidR="0031452D" w:rsidRPr="0031452D" w:rsidRDefault="0031452D" w:rsidP="00187E63">
            <w:pPr>
              <w:jc w:val="center"/>
              <w:rPr>
                <w:rFonts w:cs="Times New Roman"/>
                <w:bCs/>
                <w:lang w:eastAsia="ru-RU"/>
              </w:rPr>
            </w:pPr>
          </w:p>
        </w:tc>
        <w:tc>
          <w:tcPr>
            <w:tcW w:w="1276" w:type="dxa"/>
            <w:vMerge/>
          </w:tcPr>
          <w:p w14:paraId="651078E5" w14:textId="6BE7DD05" w:rsidR="0031452D" w:rsidRPr="0031452D" w:rsidRDefault="0031452D" w:rsidP="00187E63">
            <w:pPr>
              <w:jc w:val="center"/>
              <w:rPr>
                <w:rFonts w:cs="Times New Roman"/>
                <w:bCs/>
                <w:lang w:eastAsia="ru-RU"/>
              </w:rPr>
            </w:pPr>
          </w:p>
        </w:tc>
      </w:tr>
      <w:tr w:rsidR="0031452D" w:rsidRPr="0031452D" w14:paraId="4A34BAB1" w14:textId="77777777" w:rsidTr="00023C0A">
        <w:trPr>
          <w:trHeight w:val="340"/>
          <w:jc w:val="center"/>
        </w:trPr>
        <w:tc>
          <w:tcPr>
            <w:tcW w:w="633" w:type="dxa"/>
            <w:hideMark/>
          </w:tcPr>
          <w:p w14:paraId="0B152229" w14:textId="77777777" w:rsidR="0031452D" w:rsidRPr="0031452D" w:rsidRDefault="0031452D" w:rsidP="00520739">
            <w:pPr>
              <w:jc w:val="center"/>
              <w:rPr>
                <w:rFonts w:cs="Times New Roman"/>
                <w:bCs/>
                <w:lang w:eastAsia="ru-RU"/>
              </w:rPr>
            </w:pPr>
            <w:r w:rsidRPr="0031452D">
              <w:rPr>
                <w:rFonts w:cs="Times New Roman"/>
                <w:bCs/>
                <w:lang w:eastAsia="ru-RU"/>
              </w:rPr>
              <w:t>21</w:t>
            </w:r>
          </w:p>
        </w:tc>
        <w:tc>
          <w:tcPr>
            <w:tcW w:w="1769" w:type="dxa"/>
          </w:tcPr>
          <w:p w14:paraId="44CC3D9C" w14:textId="77777777" w:rsidR="0031452D" w:rsidRPr="0031452D" w:rsidRDefault="00D030FD" w:rsidP="00520739">
            <w:pPr>
              <w:suppressAutoHyphens w:val="0"/>
              <w:jc w:val="center"/>
              <w:rPr>
                <w:rFonts w:cs="Times New Roman"/>
                <w:lang w:eastAsia="ru-RU"/>
              </w:rPr>
            </w:pPr>
            <w:hyperlink r:id="rId117" w:tooltip="Зубовка (Тульская область) (страница отсутствует)" w:history="1">
              <w:r w:rsidR="0031452D" w:rsidRPr="0031452D">
                <w:rPr>
                  <w:rFonts w:cs="Times New Roman"/>
                  <w:u w:val="single"/>
                  <w:lang w:eastAsia="ru-RU"/>
                </w:rPr>
                <w:t>Зубовка</w:t>
              </w:r>
            </w:hyperlink>
          </w:p>
        </w:tc>
        <w:tc>
          <w:tcPr>
            <w:tcW w:w="1704" w:type="dxa"/>
          </w:tcPr>
          <w:p w14:paraId="6A6464C8"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287B4811" w14:textId="77777777" w:rsidR="0031452D" w:rsidRPr="0031452D" w:rsidRDefault="0031452D" w:rsidP="00520739">
            <w:pPr>
              <w:suppressAutoHyphens w:val="0"/>
              <w:jc w:val="center"/>
              <w:rPr>
                <w:rFonts w:cs="Times New Roman"/>
                <w:lang w:eastAsia="ru-RU"/>
              </w:rPr>
            </w:pPr>
            <w:r w:rsidRPr="0031452D">
              <w:rPr>
                <w:rFonts w:cs="Times New Roman"/>
                <w:lang w:eastAsia="ru-RU"/>
              </w:rPr>
              <w:t>243</w:t>
            </w:r>
          </w:p>
        </w:tc>
        <w:tc>
          <w:tcPr>
            <w:tcW w:w="1417" w:type="dxa"/>
            <w:vMerge/>
          </w:tcPr>
          <w:p w14:paraId="1C886DE0" w14:textId="6535F0DE" w:rsidR="0031452D" w:rsidRPr="0031452D" w:rsidRDefault="0031452D" w:rsidP="00187E63">
            <w:pPr>
              <w:jc w:val="center"/>
              <w:rPr>
                <w:rFonts w:cs="Times New Roman"/>
                <w:bCs/>
                <w:lang w:eastAsia="ru-RU"/>
              </w:rPr>
            </w:pPr>
          </w:p>
        </w:tc>
        <w:tc>
          <w:tcPr>
            <w:tcW w:w="1276" w:type="dxa"/>
            <w:vMerge/>
          </w:tcPr>
          <w:p w14:paraId="38EBD89B" w14:textId="72F72F71" w:rsidR="0031452D" w:rsidRPr="0031452D" w:rsidRDefault="0031452D" w:rsidP="00187E63">
            <w:pPr>
              <w:jc w:val="center"/>
              <w:rPr>
                <w:rFonts w:cs="Times New Roman"/>
                <w:bCs/>
                <w:lang w:eastAsia="ru-RU"/>
              </w:rPr>
            </w:pPr>
          </w:p>
        </w:tc>
        <w:tc>
          <w:tcPr>
            <w:tcW w:w="1276" w:type="dxa"/>
            <w:vMerge/>
          </w:tcPr>
          <w:p w14:paraId="4AE18EEB" w14:textId="5267E1F4" w:rsidR="0031452D" w:rsidRPr="0031452D" w:rsidRDefault="0031452D" w:rsidP="00187E63">
            <w:pPr>
              <w:jc w:val="center"/>
              <w:rPr>
                <w:rFonts w:cs="Times New Roman"/>
                <w:bCs/>
                <w:lang w:eastAsia="ru-RU"/>
              </w:rPr>
            </w:pPr>
          </w:p>
        </w:tc>
      </w:tr>
      <w:tr w:rsidR="0031452D" w:rsidRPr="0031452D" w14:paraId="705CE0D1" w14:textId="77777777" w:rsidTr="00023C0A">
        <w:trPr>
          <w:trHeight w:val="340"/>
          <w:jc w:val="center"/>
        </w:trPr>
        <w:tc>
          <w:tcPr>
            <w:tcW w:w="633" w:type="dxa"/>
            <w:hideMark/>
          </w:tcPr>
          <w:p w14:paraId="63EAF2AA" w14:textId="77777777" w:rsidR="0031452D" w:rsidRPr="0031452D" w:rsidRDefault="0031452D" w:rsidP="00520739">
            <w:pPr>
              <w:jc w:val="center"/>
              <w:rPr>
                <w:rFonts w:cs="Times New Roman"/>
                <w:bCs/>
                <w:lang w:eastAsia="ru-RU"/>
              </w:rPr>
            </w:pPr>
            <w:r w:rsidRPr="0031452D">
              <w:rPr>
                <w:rFonts w:cs="Times New Roman"/>
                <w:bCs/>
                <w:lang w:eastAsia="ru-RU"/>
              </w:rPr>
              <w:t>22</w:t>
            </w:r>
          </w:p>
        </w:tc>
        <w:tc>
          <w:tcPr>
            <w:tcW w:w="1769" w:type="dxa"/>
          </w:tcPr>
          <w:p w14:paraId="476C3FD8" w14:textId="77777777" w:rsidR="0031452D" w:rsidRPr="0031452D" w:rsidRDefault="00D030FD" w:rsidP="00520739">
            <w:pPr>
              <w:suppressAutoHyphens w:val="0"/>
              <w:jc w:val="center"/>
              <w:rPr>
                <w:rFonts w:cs="Times New Roman"/>
                <w:lang w:eastAsia="ru-RU"/>
              </w:rPr>
            </w:pPr>
            <w:hyperlink r:id="rId118" w:tooltip="Ивановка (Новольвовское сельское поселение) (страница отсутствует)" w:history="1">
              <w:r w:rsidR="0031452D" w:rsidRPr="0031452D">
                <w:rPr>
                  <w:rFonts w:cs="Times New Roman"/>
                  <w:u w:val="single"/>
                  <w:lang w:eastAsia="ru-RU"/>
                </w:rPr>
                <w:t>Ивановка</w:t>
              </w:r>
            </w:hyperlink>
          </w:p>
        </w:tc>
        <w:tc>
          <w:tcPr>
            <w:tcW w:w="1704" w:type="dxa"/>
          </w:tcPr>
          <w:p w14:paraId="1EDA2460"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31B247B9" w14:textId="77777777" w:rsidR="0031452D" w:rsidRPr="0031452D" w:rsidRDefault="0031452D" w:rsidP="00520739">
            <w:pPr>
              <w:suppressAutoHyphens w:val="0"/>
              <w:jc w:val="center"/>
              <w:rPr>
                <w:rFonts w:cs="Times New Roman"/>
                <w:lang w:eastAsia="ru-RU"/>
              </w:rPr>
            </w:pPr>
            <w:r w:rsidRPr="0031452D">
              <w:rPr>
                <w:rFonts w:cs="Times New Roman"/>
                <w:lang w:eastAsia="ru-RU"/>
              </w:rPr>
              <w:t>2</w:t>
            </w:r>
          </w:p>
        </w:tc>
        <w:tc>
          <w:tcPr>
            <w:tcW w:w="1417" w:type="dxa"/>
            <w:vMerge/>
          </w:tcPr>
          <w:p w14:paraId="1F765DAC" w14:textId="0C80EDEB" w:rsidR="0031452D" w:rsidRPr="0031452D" w:rsidRDefault="0031452D" w:rsidP="00187E63">
            <w:pPr>
              <w:jc w:val="center"/>
              <w:rPr>
                <w:rFonts w:cs="Times New Roman"/>
                <w:bCs/>
                <w:lang w:eastAsia="ru-RU"/>
              </w:rPr>
            </w:pPr>
          </w:p>
        </w:tc>
        <w:tc>
          <w:tcPr>
            <w:tcW w:w="1276" w:type="dxa"/>
            <w:vMerge/>
          </w:tcPr>
          <w:p w14:paraId="1AF464AE" w14:textId="40D41663" w:rsidR="0031452D" w:rsidRPr="0031452D" w:rsidRDefault="0031452D" w:rsidP="00187E63">
            <w:pPr>
              <w:jc w:val="center"/>
              <w:rPr>
                <w:rFonts w:cs="Times New Roman"/>
                <w:bCs/>
                <w:lang w:eastAsia="ru-RU"/>
              </w:rPr>
            </w:pPr>
          </w:p>
        </w:tc>
        <w:tc>
          <w:tcPr>
            <w:tcW w:w="1276" w:type="dxa"/>
            <w:vMerge/>
          </w:tcPr>
          <w:p w14:paraId="2CC72ED8" w14:textId="41310CBC" w:rsidR="0031452D" w:rsidRPr="0031452D" w:rsidRDefault="0031452D" w:rsidP="00187E63">
            <w:pPr>
              <w:jc w:val="center"/>
              <w:rPr>
                <w:rFonts w:cs="Times New Roman"/>
                <w:bCs/>
                <w:lang w:eastAsia="ru-RU"/>
              </w:rPr>
            </w:pPr>
          </w:p>
        </w:tc>
      </w:tr>
      <w:tr w:rsidR="0031452D" w:rsidRPr="0031452D" w14:paraId="516C37BF" w14:textId="77777777" w:rsidTr="00023C0A">
        <w:trPr>
          <w:trHeight w:val="340"/>
          <w:jc w:val="center"/>
        </w:trPr>
        <w:tc>
          <w:tcPr>
            <w:tcW w:w="633" w:type="dxa"/>
            <w:hideMark/>
          </w:tcPr>
          <w:p w14:paraId="3629B5A7" w14:textId="77777777" w:rsidR="0031452D" w:rsidRPr="0031452D" w:rsidRDefault="0031452D" w:rsidP="00520739">
            <w:pPr>
              <w:jc w:val="center"/>
              <w:rPr>
                <w:rFonts w:cs="Times New Roman"/>
                <w:bCs/>
                <w:lang w:eastAsia="ru-RU"/>
              </w:rPr>
            </w:pPr>
            <w:r w:rsidRPr="0031452D">
              <w:rPr>
                <w:rFonts w:cs="Times New Roman"/>
                <w:bCs/>
                <w:lang w:eastAsia="ru-RU"/>
              </w:rPr>
              <w:t>23</w:t>
            </w:r>
          </w:p>
        </w:tc>
        <w:tc>
          <w:tcPr>
            <w:tcW w:w="1769" w:type="dxa"/>
          </w:tcPr>
          <w:p w14:paraId="792A87BA" w14:textId="77777777" w:rsidR="0031452D" w:rsidRPr="0031452D" w:rsidRDefault="00D030FD" w:rsidP="00520739">
            <w:pPr>
              <w:suppressAutoHyphens w:val="0"/>
              <w:jc w:val="center"/>
              <w:rPr>
                <w:rFonts w:cs="Times New Roman"/>
                <w:lang w:eastAsia="ru-RU"/>
              </w:rPr>
            </w:pPr>
            <w:hyperlink r:id="rId119" w:tooltip="Ивановское (Кимовский район)" w:history="1">
              <w:r w:rsidR="0031452D" w:rsidRPr="0031452D">
                <w:rPr>
                  <w:rFonts w:cs="Times New Roman"/>
                  <w:u w:val="single"/>
                  <w:lang w:eastAsia="ru-RU"/>
                </w:rPr>
                <w:t>Ивановское</w:t>
              </w:r>
            </w:hyperlink>
          </w:p>
        </w:tc>
        <w:tc>
          <w:tcPr>
            <w:tcW w:w="1704" w:type="dxa"/>
          </w:tcPr>
          <w:p w14:paraId="6FA5F662" w14:textId="77777777" w:rsidR="0031452D" w:rsidRPr="0031452D" w:rsidRDefault="0031452D" w:rsidP="00520739">
            <w:pPr>
              <w:suppressAutoHyphens w:val="0"/>
              <w:jc w:val="center"/>
              <w:rPr>
                <w:rFonts w:cs="Times New Roman"/>
                <w:lang w:eastAsia="ru-RU"/>
              </w:rPr>
            </w:pPr>
            <w:r w:rsidRPr="0031452D">
              <w:rPr>
                <w:rFonts w:cs="Times New Roman"/>
                <w:lang w:eastAsia="ru-RU"/>
              </w:rPr>
              <w:t>село</w:t>
            </w:r>
          </w:p>
        </w:tc>
        <w:tc>
          <w:tcPr>
            <w:tcW w:w="1417" w:type="dxa"/>
          </w:tcPr>
          <w:p w14:paraId="4CEA0BB5" w14:textId="77777777" w:rsidR="0031452D" w:rsidRPr="0031452D" w:rsidRDefault="0031452D" w:rsidP="00520739">
            <w:pPr>
              <w:suppressAutoHyphens w:val="0"/>
              <w:jc w:val="center"/>
              <w:rPr>
                <w:rFonts w:cs="Times New Roman"/>
                <w:lang w:eastAsia="ru-RU"/>
              </w:rPr>
            </w:pPr>
            <w:r w:rsidRPr="0031452D">
              <w:rPr>
                <w:rFonts w:cs="Times New Roman"/>
                <w:lang w:eastAsia="ru-RU"/>
              </w:rPr>
              <w:t>23</w:t>
            </w:r>
          </w:p>
        </w:tc>
        <w:tc>
          <w:tcPr>
            <w:tcW w:w="1417" w:type="dxa"/>
            <w:vMerge/>
          </w:tcPr>
          <w:p w14:paraId="49CFED34" w14:textId="10AE67AA" w:rsidR="0031452D" w:rsidRPr="0031452D" w:rsidRDefault="0031452D" w:rsidP="00187E63">
            <w:pPr>
              <w:jc w:val="center"/>
              <w:rPr>
                <w:rFonts w:cs="Times New Roman"/>
                <w:bCs/>
                <w:lang w:eastAsia="ru-RU"/>
              </w:rPr>
            </w:pPr>
          </w:p>
        </w:tc>
        <w:tc>
          <w:tcPr>
            <w:tcW w:w="1276" w:type="dxa"/>
            <w:vMerge/>
          </w:tcPr>
          <w:p w14:paraId="48CBC48C" w14:textId="36AC18B2" w:rsidR="0031452D" w:rsidRPr="0031452D" w:rsidRDefault="0031452D" w:rsidP="00187E63">
            <w:pPr>
              <w:jc w:val="center"/>
              <w:rPr>
                <w:rFonts w:cs="Times New Roman"/>
                <w:bCs/>
                <w:lang w:eastAsia="ru-RU"/>
              </w:rPr>
            </w:pPr>
          </w:p>
        </w:tc>
        <w:tc>
          <w:tcPr>
            <w:tcW w:w="1276" w:type="dxa"/>
            <w:vMerge/>
          </w:tcPr>
          <w:p w14:paraId="4C4014D6" w14:textId="6B0B0C70" w:rsidR="0031452D" w:rsidRPr="0031452D" w:rsidRDefault="0031452D" w:rsidP="00187E63">
            <w:pPr>
              <w:jc w:val="center"/>
              <w:rPr>
                <w:rFonts w:cs="Times New Roman"/>
                <w:bCs/>
                <w:lang w:eastAsia="ru-RU"/>
              </w:rPr>
            </w:pPr>
          </w:p>
        </w:tc>
      </w:tr>
      <w:tr w:rsidR="0031452D" w:rsidRPr="0031452D" w14:paraId="3E17BF94" w14:textId="77777777" w:rsidTr="00023C0A">
        <w:trPr>
          <w:trHeight w:val="340"/>
          <w:jc w:val="center"/>
        </w:trPr>
        <w:tc>
          <w:tcPr>
            <w:tcW w:w="633" w:type="dxa"/>
            <w:hideMark/>
          </w:tcPr>
          <w:p w14:paraId="3FA38AB4" w14:textId="77777777" w:rsidR="0031452D" w:rsidRPr="0031452D" w:rsidRDefault="0031452D" w:rsidP="00520739">
            <w:pPr>
              <w:jc w:val="center"/>
              <w:rPr>
                <w:rFonts w:cs="Times New Roman"/>
                <w:bCs/>
                <w:lang w:eastAsia="ru-RU"/>
              </w:rPr>
            </w:pPr>
            <w:r w:rsidRPr="0031452D">
              <w:rPr>
                <w:rFonts w:cs="Times New Roman"/>
                <w:bCs/>
                <w:lang w:eastAsia="ru-RU"/>
              </w:rPr>
              <w:t>24</w:t>
            </w:r>
          </w:p>
        </w:tc>
        <w:tc>
          <w:tcPr>
            <w:tcW w:w="1769" w:type="dxa"/>
          </w:tcPr>
          <w:p w14:paraId="000CFFF3" w14:textId="77777777" w:rsidR="0031452D" w:rsidRPr="0031452D" w:rsidRDefault="00D030FD" w:rsidP="00520739">
            <w:pPr>
              <w:suppressAutoHyphens w:val="0"/>
              <w:jc w:val="center"/>
              <w:rPr>
                <w:rFonts w:cs="Times New Roman"/>
                <w:lang w:eastAsia="ru-RU"/>
              </w:rPr>
            </w:pPr>
            <w:hyperlink r:id="rId120" w:tooltip="Иваньково (Кимовский район) (страница отсутствует)" w:history="1">
              <w:r w:rsidR="0031452D" w:rsidRPr="0031452D">
                <w:rPr>
                  <w:rFonts w:cs="Times New Roman"/>
                  <w:u w:val="single"/>
                  <w:lang w:eastAsia="ru-RU"/>
                </w:rPr>
                <w:t>Иваньково</w:t>
              </w:r>
            </w:hyperlink>
          </w:p>
        </w:tc>
        <w:tc>
          <w:tcPr>
            <w:tcW w:w="1704" w:type="dxa"/>
          </w:tcPr>
          <w:p w14:paraId="0DC3B79D" w14:textId="77777777" w:rsidR="0031452D" w:rsidRPr="0031452D" w:rsidRDefault="0031452D" w:rsidP="00520739">
            <w:pPr>
              <w:suppressAutoHyphens w:val="0"/>
              <w:jc w:val="center"/>
              <w:rPr>
                <w:rFonts w:cs="Times New Roman"/>
                <w:lang w:eastAsia="ru-RU"/>
              </w:rPr>
            </w:pPr>
            <w:r w:rsidRPr="0031452D">
              <w:rPr>
                <w:rFonts w:cs="Times New Roman"/>
                <w:lang w:eastAsia="ru-RU"/>
              </w:rPr>
              <w:t>село</w:t>
            </w:r>
          </w:p>
        </w:tc>
        <w:tc>
          <w:tcPr>
            <w:tcW w:w="1417" w:type="dxa"/>
          </w:tcPr>
          <w:p w14:paraId="2867CD91" w14:textId="77777777" w:rsidR="0031452D" w:rsidRPr="0031452D" w:rsidRDefault="0031452D" w:rsidP="00520739">
            <w:pPr>
              <w:suppressAutoHyphens w:val="0"/>
              <w:jc w:val="center"/>
              <w:rPr>
                <w:rFonts w:cs="Times New Roman"/>
                <w:lang w:eastAsia="ru-RU"/>
              </w:rPr>
            </w:pPr>
            <w:r w:rsidRPr="0031452D">
              <w:rPr>
                <w:rFonts w:cs="Times New Roman"/>
                <w:lang w:eastAsia="ru-RU"/>
              </w:rPr>
              <w:t>212</w:t>
            </w:r>
          </w:p>
        </w:tc>
        <w:tc>
          <w:tcPr>
            <w:tcW w:w="1417" w:type="dxa"/>
            <w:vMerge/>
          </w:tcPr>
          <w:p w14:paraId="3145F868" w14:textId="3B231D96" w:rsidR="0031452D" w:rsidRPr="0031452D" w:rsidRDefault="0031452D" w:rsidP="00187E63">
            <w:pPr>
              <w:jc w:val="center"/>
              <w:rPr>
                <w:rFonts w:cs="Times New Roman"/>
                <w:bCs/>
                <w:lang w:eastAsia="ru-RU"/>
              </w:rPr>
            </w:pPr>
          </w:p>
        </w:tc>
        <w:tc>
          <w:tcPr>
            <w:tcW w:w="1276" w:type="dxa"/>
            <w:vMerge/>
          </w:tcPr>
          <w:p w14:paraId="64576F0B" w14:textId="74183846" w:rsidR="0031452D" w:rsidRPr="0031452D" w:rsidRDefault="0031452D" w:rsidP="00187E63">
            <w:pPr>
              <w:jc w:val="center"/>
              <w:rPr>
                <w:rFonts w:cs="Times New Roman"/>
                <w:bCs/>
                <w:lang w:eastAsia="ru-RU"/>
              </w:rPr>
            </w:pPr>
          </w:p>
        </w:tc>
        <w:tc>
          <w:tcPr>
            <w:tcW w:w="1276" w:type="dxa"/>
            <w:vMerge/>
          </w:tcPr>
          <w:p w14:paraId="094BDADB" w14:textId="4160E378" w:rsidR="0031452D" w:rsidRPr="0031452D" w:rsidRDefault="0031452D" w:rsidP="00187E63">
            <w:pPr>
              <w:jc w:val="center"/>
              <w:rPr>
                <w:rFonts w:cs="Times New Roman"/>
                <w:bCs/>
                <w:lang w:eastAsia="ru-RU"/>
              </w:rPr>
            </w:pPr>
          </w:p>
        </w:tc>
      </w:tr>
      <w:tr w:rsidR="0031452D" w:rsidRPr="0031452D" w14:paraId="1D257CC7" w14:textId="77777777" w:rsidTr="00023C0A">
        <w:trPr>
          <w:trHeight w:val="340"/>
          <w:jc w:val="center"/>
        </w:trPr>
        <w:tc>
          <w:tcPr>
            <w:tcW w:w="633" w:type="dxa"/>
            <w:hideMark/>
          </w:tcPr>
          <w:p w14:paraId="301D5733" w14:textId="77777777" w:rsidR="0031452D" w:rsidRPr="0031452D" w:rsidRDefault="0031452D" w:rsidP="00520739">
            <w:pPr>
              <w:jc w:val="center"/>
              <w:rPr>
                <w:rFonts w:cs="Times New Roman"/>
                <w:bCs/>
                <w:lang w:eastAsia="ru-RU"/>
              </w:rPr>
            </w:pPr>
            <w:r w:rsidRPr="0031452D">
              <w:rPr>
                <w:rFonts w:cs="Times New Roman"/>
                <w:bCs/>
                <w:lang w:eastAsia="ru-RU"/>
              </w:rPr>
              <w:t>25</w:t>
            </w:r>
          </w:p>
        </w:tc>
        <w:tc>
          <w:tcPr>
            <w:tcW w:w="1769" w:type="dxa"/>
          </w:tcPr>
          <w:p w14:paraId="70A70F79" w14:textId="77777777" w:rsidR="0031452D" w:rsidRPr="0031452D" w:rsidRDefault="00D030FD" w:rsidP="00520739">
            <w:pPr>
              <w:suppressAutoHyphens w:val="0"/>
              <w:jc w:val="center"/>
              <w:rPr>
                <w:rFonts w:cs="Times New Roman"/>
                <w:lang w:eastAsia="ru-RU"/>
              </w:rPr>
            </w:pPr>
            <w:hyperlink r:id="rId121" w:tooltip="Калиновка (Кимовский район) (страница отсутствует)" w:history="1">
              <w:r w:rsidR="0031452D" w:rsidRPr="0031452D">
                <w:rPr>
                  <w:rFonts w:cs="Times New Roman"/>
                  <w:u w:val="single"/>
                  <w:lang w:eastAsia="ru-RU"/>
                </w:rPr>
                <w:t>Калиновка</w:t>
              </w:r>
            </w:hyperlink>
          </w:p>
        </w:tc>
        <w:tc>
          <w:tcPr>
            <w:tcW w:w="1704" w:type="dxa"/>
          </w:tcPr>
          <w:p w14:paraId="54098DE4"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0D954444" w14:textId="77777777" w:rsidR="0031452D" w:rsidRPr="0031452D" w:rsidRDefault="0031452D" w:rsidP="00520739">
            <w:pPr>
              <w:suppressAutoHyphens w:val="0"/>
              <w:jc w:val="center"/>
              <w:rPr>
                <w:rFonts w:cs="Times New Roman"/>
                <w:lang w:eastAsia="ru-RU"/>
              </w:rPr>
            </w:pPr>
            <w:r w:rsidRPr="0031452D">
              <w:rPr>
                <w:rFonts w:cs="Times New Roman"/>
                <w:lang w:eastAsia="ru-RU"/>
              </w:rPr>
              <w:t>6</w:t>
            </w:r>
          </w:p>
        </w:tc>
        <w:tc>
          <w:tcPr>
            <w:tcW w:w="1417" w:type="dxa"/>
            <w:vMerge/>
          </w:tcPr>
          <w:p w14:paraId="32688F6A" w14:textId="2D0A1A68" w:rsidR="0031452D" w:rsidRPr="0031452D" w:rsidRDefault="0031452D" w:rsidP="00187E63">
            <w:pPr>
              <w:jc w:val="center"/>
              <w:rPr>
                <w:rFonts w:cs="Times New Roman"/>
                <w:bCs/>
                <w:lang w:eastAsia="ru-RU"/>
              </w:rPr>
            </w:pPr>
          </w:p>
        </w:tc>
        <w:tc>
          <w:tcPr>
            <w:tcW w:w="1276" w:type="dxa"/>
            <w:vMerge/>
          </w:tcPr>
          <w:p w14:paraId="70529D83" w14:textId="351A6B79" w:rsidR="0031452D" w:rsidRPr="0031452D" w:rsidRDefault="0031452D" w:rsidP="00187E63">
            <w:pPr>
              <w:jc w:val="center"/>
              <w:rPr>
                <w:rFonts w:cs="Times New Roman"/>
                <w:bCs/>
                <w:lang w:eastAsia="ru-RU"/>
              </w:rPr>
            </w:pPr>
          </w:p>
        </w:tc>
        <w:tc>
          <w:tcPr>
            <w:tcW w:w="1276" w:type="dxa"/>
            <w:vMerge/>
          </w:tcPr>
          <w:p w14:paraId="2C7199C9" w14:textId="42A24D56" w:rsidR="0031452D" w:rsidRPr="0031452D" w:rsidRDefault="0031452D" w:rsidP="00187E63">
            <w:pPr>
              <w:jc w:val="center"/>
              <w:rPr>
                <w:rFonts w:cs="Times New Roman"/>
                <w:bCs/>
                <w:lang w:eastAsia="ru-RU"/>
              </w:rPr>
            </w:pPr>
          </w:p>
        </w:tc>
      </w:tr>
      <w:tr w:rsidR="0031452D" w:rsidRPr="0031452D" w14:paraId="3519F1E1" w14:textId="77777777" w:rsidTr="00023C0A">
        <w:trPr>
          <w:trHeight w:val="340"/>
          <w:jc w:val="center"/>
        </w:trPr>
        <w:tc>
          <w:tcPr>
            <w:tcW w:w="633" w:type="dxa"/>
            <w:hideMark/>
          </w:tcPr>
          <w:p w14:paraId="4230A015" w14:textId="77777777" w:rsidR="0031452D" w:rsidRPr="0031452D" w:rsidRDefault="0031452D" w:rsidP="00520739">
            <w:pPr>
              <w:jc w:val="center"/>
              <w:rPr>
                <w:rFonts w:cs="Times New Roman"/>
                <w:bCs/>
                <w:lang w:eastAsia="ru-RU"/>
              </w:rPr>
            </w:pPr>
            <w:r w:rsidRPr="0031452D">
              <w:rPr>
                <w:rFonts w:cs="Times New Roman"/>
                <w:bCs/>
                <w:lang w:eastAsia="ru-RU"/>
              </w:rPr>
              <w:t>26</w:t>
            </w:r>
          </w:p>
        </w:tc>
        <w:tc>
          <w:tcPr>
            <w:tcW w:w="1769" w:type="dxa"/>
          </w:tcPr>
          <w:p w14:paraId="5E7A0B89" w14:textId="77777777" w:rsidR="0031452D" w:rsidRPr="0031452D" w:rsidRDefault="00D030FD" w:rsidP="00520739">
            <w:pPr>
              <w:suppressAutoHyphens w:val="0"/>
              <w:jc w:val="center"/>
              <w:rPr>
                <w:rFonts w:cs="Times New Roman"/>
                <w:lang w:eastAsia="ru-RU"/>
              </w:rPr>
            </w:pPr>
            <w:hyperlink r:id="rId122" w:tooltip="Каменка (Кимовский район) (страница отсутствует)" w:history="1">
              <w:r w:rsidR="0031452D" w:rsidRPr="0031452D">
                <w:rPr>
                  <w:rFonts w:cs="Times New Roman"/>
                  <w:u w:val="single"/>
                  <w:lang w:eastAsia="ru-RU"/>
                </w:rPr>
                <w:t>Каменка</w:t>
              </w:r>
            </w:hyperlink>
          </w:p>
        </w:tc>
        <w:tc>
          <w:tcPr>
            <w:tcW w:w="1704" w:type="dxa"/>
          </w:tcPr>
          <w:p w14:paraId="0B1972AB"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6A50D32D" w14:textId="77777777" w:rsidR="0031452D" w:rsidRPr="0031452D" w:rsidRDefault="0031452D" w:rsidP="00520739">
            <w:pPr>
              <w:suppressAutoHyphens w:val="0"/>
              <w:jc w:val="center"/>
              <w:rPr>
                <w:rFonts w:cs="Times New Roman"/>
                <w:lang w:eastAsia="ru-RU"/>
              </w:rPr>
            </w:pPr>
            <w:r w:rsidRPr="0031452D">
              <w:rPr>
                <w:rFonts w:cs="Times New Roman"/>
                <w:lang w:eastAsia="ru-RU"/>
              </w:rPr>
              <w:t>31</w:t>
            </w:r>
          </w:p>
        </w:tc>
        <w:tc>
          <w:tcPr>
            <w:tcW w:w="1417" w:type="dxa"/>
            <w:vMerge/>
          </w:tcPr>
          <w:p w14:paraId="39C24302" w14:textId="369A030A" w:rsidR="0031452D" w:rsidRPr="0031452D" w:rsidRDefault="0031452D" w:rsidP="00187E63">
            <w:pPr>
              <w:jc w:val="center"/>
              <w:rPr>
                <w:rFonts w:cs="Times New Roman"/>
                <w:bCs/>
                <w:lang w:eastAsia="ru-RU"/>
              </w:rPr>
            </w:pPr>
          </w:p>
        </w:tc>
        <w:tc>
          <w:tcPr>
            <w:tcW w:w="1276" w:type="dxa"/>
            <w:vMerge/>
          </w:tcPr>
          <w:p w14:paraId="6C917F83" w14:textId="2AC69178" w:rsidR="0031452D" w:rsidRPr="0031452D" w:rsidRDefault="0031452D" w:rsidP="00187E63">
            <w:pPr>
              <w:jc w:val="center"/>
              <w:rPr>
                <w:rFonts w:cs="Times New Roman"/>
                <w:bCs/>
                <w:lang w:eastAsia="ru-RU"/>
              </w:rPr>
            </w:pPr>
          </w:p>
        </w:tc>
        <w:tc>
          <w:tcPr>
            <w:tcW w:w="1276" w:type="dxa"/>
            <w:vMerge/>
          </w:tcPr>
          <w:p w14:paraId="24D5B1FD" w14:textId="351994B4" w:rsidR="0031452D" w:rsidRPr="0031452D" w:rsidRDefault="0031452D" w:rsidP="00187E63">
            <w:pPr>
              <w:jc w:val="center"/>
              <w:rPr>
                <w:rFonts w:cs="Times New Roman"/>
                <w:bCs/>
                <w:lang w:eastAsia="ru-RU"/>
              </w:rPr>
            </w:pPr>
          </w:p>
        </w:tc>
      </w:tr>
      <w:tr w:rsidR="0031452D" w:rsidRPr="0031452D" w14:paraId="2ECF7878" w14:textId="77777777" w:rsidTr="00023C0A">
        <w:trPr>
          <w:trHeight w:val="340"/>
          <w:jc w:val="center"/>
        </w:trPr>
        <w:tc>
          <w:tcPr>
            <w:tcW w:w="633" w:type="dxa"/>
            <w:hideMark/>
          </w:tcPr>
          <w:p w14:paraId="3F611CB4" w14:textId="77777777" w:rsidR="0031452D" w:rsidRPr="0031452D" w:rsidRDefault="0031452D" w:rsidP="00520739">
            <w:pPr>
              <w:jc w:val="center"/>
              <w:rPr>
                <w:rFonts w:cs="Times New Roman"/>
                <w:bCs/>
                <w:lang w:eastAsia="ru-RU"/>
              </w:rPr>
            </w:pPr>
            <w:r w:rsidRPr="0031452D">
              <w:rPr>
                <w:rFonts w:cs="Times New Roman"/>
                <w:bCs/>
                <w:lang w:eastAsia="ru-RU"/>
              </w:rPr>
              <w:t>27</w:t>
            </w:r>
          </w:p>
        </w:tc>
        <w:tc>
          <w:tcPr>
            <w:tcW w:w="1769" w:type="dxa"/>
          </w:tcPr>
          <w:p w14:paraId="0B9708AD" w14:textId="77777777" w:rsidR="0031452D" w:rsidRPr="0031452D" w:rsidRDefault="00D030FD" w:rsidP="00520739">
            <w:pPr>
              <w:suppressAutoHyphens w:val="0"/>
              <w:jc w:val="center"/>
              <w:rPr>
                <w:rFonts w:cs="Times New Roman"/>
                <w:lang w:eastAsia="ru-RU"/>
              </w:rPr>
            </w:pPr>
            <w:hyperlink r:id="rId123" w:tooltip="Карачево (Кимовский район) (страница отсутствует)" w:history="1">
              <w:r w:rsidR="0031452D" w:rsidRPr="0031452D">
                <w:rPr>
                  <w:rFonts w:cs="Times New Roman"/>
                  <w:u w:val="single"/>
                  <w:lang w:eastAsia="ru-RU"/>
                </w:rPr>
                <w:t>Карачево</w:t>
              </w:r>
            </w:hyperlink>
          </w:p>
        </w:tc>
        <w:tc>
          <w:tcPr>
            <w:tcW w:w="1704" w:type="dxa"/>
          </w:tcPr>
          <w:p w14:paraId="3C347BD0" w14:textId="77777777" w:rsidR="0031452D" w:rsidRPr="0031452D" w:rsidRDefault="0031452D" w:rsidP="00520739">
            <w:pPr>
              <w:suppressAutoHyphens w:val="0"/>
              <w:jc w:val="center"/>
              <w:rPr>
                <w:rFonts w:cs="Times New Roman"/>
                <w:lang w:eastAsia="ru-RU"/>
              </w:rPr>
            </w:pPr>
            <w:r w:rsidRPr="0031452D">
              <w:rPr>
                <w:rFonts w:cs="Times New Roman"/>
                <w:lang w:eastAsia="ru-RU"/>
              </w:rPr>
              <w:t>село</w:t>
            </w:r>
          </w:p>
        </w:tc>
        <w:tc>
          <w:tcPr>
            <w:tcW w:w="1417" w:type="dxa"/>
          </w:tcPr>
          <w:p w14:paraId="447E9F6C" w14:textId="77777777" w:rsidR="0031452D" w:rsidRPr="0031452D" w:rsidRDefault="0031452D" w:rsidP="00520739">
            <w:pPr>
              <w:suppressAutoHyphens w:val="0"/>
              <w:jc w:val="center"/>
              <w:rPr>
                <w:rFonts w:cs="Times New Roman"/>
                <w:lang w:eastAsia="ru-RU"/>
              </w:rPr>
            </w:pPr>
            <w:r w:rsidRPr="0031452D">
              <w:rPr>
                <w:rFonts w:cs="Times New Roman"/>
                <w:lang w:eastAsia="ru-RU"/>
              </w:rPr>
              <w:t>155</w:t>
            </w:r>
          </w:p>
        </w:tc>
        <w:tc>
          <w:tcPr>
            <w:tcW w:w="1417" w:type="dxa"/>
            <w:vMerge/>
          </w:tcPr>
          <w:p w14:paraId="48B6C94D" w14:textId="09D09E2F" w:rsidR="0031452D" w:rsidRPr="0031452D" w:rsidRDefault="0031452D" w:rsidP="00187E63">
            <w:pPr>
              <w:jc w:val="center"/>
              <w:rPr>
                <w:rFonts w:cs="Times New Roman"/>
                <w:bCs/>
                <w:lang w:eastAsia="ru-RU"/>
              </w:rPr>
            </w:pPr>
          </w:p>
        </w:tc>
        <w:tc>
          <w:tcPr>
            <w:tcW w:w="1276" w:type="dxa"/>
            <w:vMerge/>
          </w:tcPr>
          <w:p w14:paraId="27556B5C" w14:textId="28FF7850" w:rsidR="0031452D" w:rsidRPr="0031452D" w:rsidRDefault="0031452D" w:rsidP="00187E63">
            <w:pPr>
              <w:jc w:val="center"/>
              <w:rPr>
                <w:rFonts w:cs="Times New Roman"/>
                <w:bCs/>
                <w:lang w:eastAsia="ru-RU"/>
              </w:rPr>
            </w:pPr>
          </w:p>
        </w:tc>
        <w:tc>
          <w:tcPr>
            <w:tcW w:w="1276" w:type="dxa"/>
            <w:vMerge/>
          </w:tcPr>
          <w:p w14:paraId="130480D7" w14:textId="16A16873" w:rsidR="0031452D" w:rsidRPr="0031452D" w:rsidRDefault="0031452D" w:rsidP="00187E63">
            <w:pPr>
              <w:jc w:val="center"/>
              <w:rPr>
                <w:rFonts w:cs="Times New Roman"/>
                <w:bCs/>
                <w:lang w:eastAsia="ru-RU"/>
              </w:rPr>
            </w:pPr>
          </w:p>
        </w:tc>
      </w:tr>
      <w:tr w:rsidR="0031452D" w:rsidRPr="0031452D" w14:paraId="0E075E24" w14:textId="77777777" w:rsidTr="00023C0A">
        <w:trPr>
          <w:trHeight w:val="340"/>
          <w:jc w:val="center"/>
        </w:trPr>
        <w:tc>
          <w:tcPr>
            <w:tcW w:w="633" w:type="dxa"/>
            <w:hideMark/>
          </w:tcPr>
          <w:p w14:paraId="684D6E8E" w14:textId="77777777" w:rsidR="0031452D" w:rsidRPr="0031452D" w:rsidRDefault="0031452D" w:rsidP="00520739">
            <w:pPr>
              <w:jc w:val="center"/>
              <w:rPr>
                <w:rFonts w:cs="Times New Roman"/>
                <w:bCs/>
                <w:lang w:eastAsia="ru-RU"/>
              </w:rPr>
            </w:pPr>
            <w:r w:rsidRPr="0031452D">
              <w:rPr>
                <w:rFonts w:cs="Times New Roman"/>
                <w:bCs/>
                <w:lang w:eastAsia="ru-RU"/>
              </w:rPr>
              <w:t>28</w:t>
            </w:r>
          </w:p>
        </w:tc>
        <w:tc>
          <w:tcPr>
            <w:tcW w:w="1769" w:type="dxa"/>
          </w:tcPr>
          <w:p w14:paraId="7D972B0E" w14:textId="77777777" w:rsidR="0031452D" w:rsidRPr="0031452D" w:rsidRDefault="00D030FD" w:rsidP="00520739">
            <w:pPr>
              <w:suppressAutoHyphens w:val="0"/>
              <w:jc w:val="center"/>
              <w:rPr>
                <w:rFonts w:cs="Times New Roman"/>
                <w:lang w:eastAsia="ru-RU"/>
              </w:rPr>
            </w:pPr>
            <w:hyperlink r:id="rId124" w:tooltip="Каркадиново (страница отсутствует)" w:history="1">
              <w:r w:rsidR="0031452D" w:rsidRPr="0031452D">
                <w:rPr>
                  <w:rFonts w:cs="Times New Roman"/>
                  <w:u w:val="single"/>
                  <w:lang w:eastAsia="ru-RU"/>
                </w:rPr>
                <w:t>Каркадиново</w:t>
              </w:r>
            </w:hyperlink>
          </w:p>
        </w:tc>
        <w:tc>
          <w:tcPr>
            <w:tcW w:w="1704" w:type="dxa"/>
          </w:tcPr>
          <w:p w14:paraId="2B5BA063" w14:textId="77777777" w:rsidR="0031452D" w:rsidRPr="0031452D" w:rsidRDefault="0031452D" w:rsidP="00520739">
            <w:pPr>
              <w:suppressAutoHyphens w:val="0"/>
              <w:jc w:val="center"/>
              <w:rPr>
                <w:rFonts w:cs="Times New Roman"/>
                <w:lang w:eastAsia="ru-RU"/>
              </w:rPr>
            </w:pPr>
            <w:r w:rsidRPr="0031452D">
              <w:rPr>
                <w:rFonts w:cs="Times New Roman"/>
                <w:lang w:eastAsia="ru-RU"/>
              </w:rPr>
              <w:t>село</w:t>
            </w:r>
          </w:p>
        </w:tc>
        <w:tc>
          <w:tcPr>
            <w:tcW w:w="1417" w:type="dxa"/>
          </w:tcPr>
          <w:p w14:paraId="7524C9CF" w14:textId="77777777" w:rsidR="0031452D" w:rsidRPr="0031452D" w:rsidRDefault="0031452D" w:rsidP="00520739">
            <w:pPr>
              <w:suppressAutoHyphens w:val="0"/>
              <w:jc w:val="center"/>
              <w:rPr>
                <w:rFonts w:cs="Times New Roman"/>
                <w:lang w:eastAsia="ru-RU"/>
              </w:rPr>
            </w:pPr>
            <w:r w:rsidRPr="0031452D">
              <w:rPr>
                <w:rFonts w:cs="Times New Roman"/>
                <w:lang w:eastAsia="ru-RU"/>
              </w:rPr>
              <w:t>1</w:t>
            </w:r>
          </w:p>
        </w:tc>
        <w:tc>
          <w:tcPr>
            <w:tcW w:w="1417" w:type="dxa"/>
            <w:vMerge/>
          </w:tcPr>
          <w:p w14:paraId="1F5EEDDB" w14:textId="230EFC2F" w:rsidR="0031452D" w:rsidRPr="0031452D" w:rsidRDefault="0031452D" w:rsidP="00187E63">
            <w:pPr>
              <w:jc w:val="center"/>
              <w:rPr>
                <w:rFonts w:cs="Times New Roman"/>
                <w:bCs/>
                <w:lang w:eastAsia="ru-RU"/>
              </w:rPr>
            </w:pPr>
          </w:p>
        </w:tc>
        <w:tc>
          <w:tcPr>
            <w:tcW w:w="1276" w:type="dxa"/>
            <w:vMerge/>
          </w:tcPr>
          <w:p w14:paraId="17D7B484" w14:textId="6DB0FC17" w:rsidR="0031452D" w:rsidRPr="0031452D" w:rsidRDefault="0031452D" w:rsidP="00187E63">
            <w:pPr>
              <w:jc w:val="center"/>
              <w:rPr>
                <w:rFonts w:cs="Times New Roman"/>
                <w:bCs/>
                <w:lang w:eastAsia="ru-RU"/>
              </w:rPr>
            </w:pPr>
          </w:p>
        </w:tc>
        <w:tc>
          <w:tcPr>
            <w:tcW w:w="1276" w:type="dxa"/>
            <w:vMerge/>
          </w:tcPr>
          <w:p w14:paraId="4934EA25" w14:textId="36F9F4DC" w:rsidR="0031452D" w:rsidRPr="0031452D" w:rsidRDefault="0031452D" w:rsidP="00187E63">
            <w:pPr>
              <w:jc w:val="center"/>
              <w:rPr>
                <w:rFonts w:cs="Times New Roman"/>
                <w:bCs/>
                <w:lang w:eastAsia="ru-RU"/>
              </w:rPr>
            </w:pPr>
          </w:p>
        </w:tc>
      </w:tr>
      <w:tr w:rsidR="0031452D" w:rsidRPr="0031452D" w14:paraId="0399F586" w14:textId="77777777" w:rsidTr="00023C0A">
        <w:trPr>
          <w:trHeight w:val="340"/>
          <w:jc w:val="center"/>
        </w:trPr>
        <w:tc>
          <w:tcPr>
            <w:tcW w:w="633" w:type="dxa"/>
            <w:hideMark/>
          </w:tcPr>
          <w:p w14:paraId="4BB3569B" w14:textId="77777777" w:rsidR="0031452D" w:rsidRPr="0031452D" w:rsidRDefault="0031452D" w:rsidP="00520739">
            <w:pPr>
              <w:jc w:val="center"/>
              <w:rPr>
                <w:rFonts w:cs="Times New Roman"/>
                <w:bCs/>
                <w:lang w:eastAsia="ru-RU"/>
              </w:rPr>
            </w:pPr>
            <w:r w:rsidRPr="0031452D">
              <w:rPr>
                <w:rFonts w:cs="Times New Roman"/>
                <w:bCs/>
                <w:lang w:eastAsia="ru-RU"/>
              </w:rPr>
              <w:t>29</w:t>
            </w:r>
          </w:p>
        </w:tc>
        <w:tc>
          <w:tcPr>
            <w:tcW w:w="1769" w:type="dxa"/>
          </w:tcPr>
          <w:p w14:paraId="3A0E55BF" w14:textId="77777777" w:rsidR="0031452D" w:rsidRPr="0031452D" w:rsidRDefault="00D030FD" w:rsidP="00520739">
            <w:pPr>
              <w:suppressAutoHyphens w:val="0"/>
              <w:jc w:val="center"/>
              <w:rPr>
                <w:rFonts w:cs="Times New Roman"/>
                <w:lang w:eastAsia="ru-RU"/>
              </w:rPr>
            </w:pPr>
            <w:hyperlink r:id="rId125" w:tooltip="Кашино (Кимовский район) (страница отсутствует)" w:history="1">
              <w:r w:rsidR="0031452D" w:rsidRPr="0031452D">
                <w:rPr>
                  <w:rFonts w:cs="Times New Roman"/>
                  <w:u w:val="single"/>
                  <w:lang w:eastAsia="ru-RU"/>
                </w:rPr>
                <w:t>Кашино</w:t>
              </w:r>
            </w:hyperlink>
          </w:p>
        </w:tc>
        <w:tc>
          <w:tcPr>
            <w:tcW w:w="1704" w:type="dxa"/>
          </w:tcPr>
          <w:p w14:paraId="52FC4745"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3346F576" w14:textId="77777777" w:rsidR="0031452D" w:rsidRPr="0031452D" w:rsidRDefault="0031452D" w:rsidP="00520739">
            <w:pPr>
              <w:suppressAutoHyphens w:val="0"/>
              <w:jc w:val="center"/>
              <w:rPr>
                <w:rFonts w:cs="Times New Roman"/>
                <w:lang w:eastAsia="ru-RU"/>
              </w:rPr>
            </w:pPr>
            <w:r w:rsidRPr="0031452D">
              <w:rPr>
                <w:rFonts w:cs="Times New Roman"/>
                <w:lang w:eastAsia="ru-RU"/>
              </w:rPr>
              <w:t>142</w:t>
            </w:r>
          </w:p>
        </w:tc>
        <w:tc>
          <w:tcPr>
            <w:tcW w:w="1417" w:type="dxa"/>
            <w:vMerge/>
          </w:tcPr>
          <w:p w14:paraId="44439013" w14:textId="4F9C0CEE" w:rsidR="0031452D" w:rsidRPr="0031452D" w:rsidRDefault="0031452D" w:rsidP="00187E63">
            <w:pPr>
              <w:jc w:val="center"/>
              <w:rPr>
                <w:rFonts w:cs="Times New Roman"/>
                <w:bCs/>
                <w:lang w:eastAsia="ru-RU"/>
              </w:rPr>
            </w:pPr>
          </w:p>
        </w:tc>
        <w:tc>
          <w:tcPr>
            <w:tcW w:w="1276" w:type="dxa"/>
            <w:vMerge/>
          </w:tcPr>
          <w:p w14:paraId="6EFB0B6E" w14:textId="34ABE8C1" w:rsidR="0031452D" w:rsidRPr="0031452D" w:rsidRDefault="0031452D" w:rsidP="00187E63">
            <w:pPr>
              <w:jc w:val="center"/>
              <w:rPr>
                <w:rFonts w:cs="Times New Roman"/>
                <w:bCs/>
                <w:lang w:eastAsia="ru-RU"/>
              </w:rPr>
            </w:pPr>
          </w:p>
        </w:tc>
        <w:tc>
          <w:tcPr>
            <w:tcW w:w="1276" w:type="dxa"/>
            <w:vMerge/>
          </w:tcPr>
          <w:p w14:paraId="2FF275B2" w14:textId="4914AFEB" w:rsidR="0031452D" w:rsidRPr="0031452D" w:rsidRDefault="0031452D" w:rsidP="00187E63">
            <w:pPr>
              <w:jc w:val="center"/>
              <w:rPr>
                <w:rFonts w:cs="Times New Roman"/>
                <w:bCs/>
                <w:lang w:eastAsia="ru-RU"/>
              </w:rPr>
            </w:pPr>
          </w:p>
        </w:tc>
      </w:tr>
      <w:tr w:rsidR="0031452D" w:rsidRPr="0031452D" w14:paraId="0BFFE514" w14:textId="77777777" w:rsidTr="00023C0A">
        <w:trPr>
          <w:trHeight w:val="340"/>
          <w:jc w:val="center"/>
        </w:trPr>
        <w:tc>
          <w:tcPr>
            <w:tcW w:w="633" w:type="dxa"/>
            <w:hideMark/>
          </w:tcPr>
          <w:p w14:paraId="446CD093" w14:textId="77777777" w:rsidR="0031452D" w:rsidRPr="0031452D" w:rsidRDefault="0031452D" w:rsidP="00520739">
            <w:pPr>
              <w:jc w:val="center"/>
              <w:rPr>
                <w:rFonts w:cs="Times New Roman"/>
                <w:bCs/>
                <w:lang w:eastAsia="ru-RU"/>
              </w:rPr>
            </w:pPr>
            <w:r w:rsidRPr="0031452D">
              <w:rPr>
                <w:rFonts w:cs="Times New Roman"/>
                <w:bCs/>
                <w:lang w:eastAsia="ru-RU"/>
              </w:rPr>
              <w:t>30</w:t>
            </w:r>
          </w:p>
        </w:tc>
        <w:tc>
          <w:tcPr>
            <w:tcW w:w="1769" w:type="dxa"/>
          </w:tcPr>
          <w:p w14:paraId="1D8A6867" w14:textId="77777777" w:rsidR="0031452D" w:rsidRPr="0031452D" w:rsidRDefault="00D030FD" w:rsidP="00520739">
            <w:pPr>
              <w:suppressAutoHyphens w:val="0"/>
              <w:jc w:val="center"/>
              <w:rPr>
                <w:rFonts w:cs="Times New Roman"/>
                <w:lang w:eastAsia="ru-RU"/>
              </w:rPr>
            </w:pPr>
            <w:hyperlink r:id="rId126" w:tooltip="Ковалевка (Тульская область) (страница отсутствует)" w:history="1">
              <w:r w:rsidR="0031452D" w:rsidRPr="0031452D">
                <w:rPr>
                  <w:rFonts w:cs="Times New Roman"/>
                  <w:u w:val="single"/>
                  <w:lang w:eastAsia="ru-RU"/>
                </w:rPr>
                <w:t>Ковалевка</w:t>
              </w:r>
            </w:hyperlink>
          </w:p>
        </w:tc>
        <w:tc>
          <w:tcPr>
            <w:tcW w:w="1704" w:type="dxa"/>
          </w:tcPr>
          <w:p w14:paraId="61D3F874"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1BEF6D75" w14:textId="77777777" w:rsidR="0031452D" w:rsidRPr="0031452D" w:rsidRDefault="0031452D" w:rsidP="00520739">
            <w:pPr>
              <w:suppressAutoHyphens w:val="0"/>
              <w:jc w:val="center"/>
              <w:rPr>
                <w:rFonts w:cs="Times New Roman"/>
                <w:lang w:eastAsia="ru-RU"/>
              </w:rPr>
            </w:pPr>
            <w:r w:rsidRPr="0031452D">
              <w:rPr>
                <w:rFonts w:cs="Times New Roman"/>
                <w:lang w:eastAsia="ru-RU"/>
              </w:rPr>
              <w:t>77</w:t>
            </w:r>
          </w:p>
        </w:tc>
        <w:tc>
          <w:tcPr>
            <w:tcW w:w="1417" w:type="dxa"/>
            <w:vMerge/>
          </w:tcPr>
          <w:p w14:paraId="4B46E9E2" w14:textId="73D30EA5" w:rsidR="0031452D" w:rsidRPr="0031452D" w:rsidRDefault="0031452D" w:rsidP="00187E63">
            <w:pPr>
              <w:jc w:val="center"/>
              <w:rPr>
                <w:rFonts w:cs="Times New Roman"/>
                <w:bCs/>
                <w:lang w:eastAsia="ru-RU"/>
              </w:rPr>
            </w:pPr>
          </w:p>
        </w:tc>
        <w:tc>
          <w:tcPr>
            <w:tcW w:w="1276" w:type="dxa"/>
            <w:vMerge/>
          </w:tcPr>
          <w:p w14:paraId="7A876EC5" w14:textId="5C7D7264" w:rsidR="0031452D" w:rsidRPr="0031452D" w:rsidRDefault="0031452D" w:rsidP="00187E63">
            <w:pPr>
              <w:jc w:val="center"/>
              <w:rPr>
                <w:rFonts w:cs="Times New Roman"/>
                <w:bCs/>
                <w:lang w:eastAsia="ru-RU"/>
              </w:rPr>
            </w:pPr>
          </w:p>
        </w:tc>
        <w:tc>
          <w:tcPr>
            <w:tcW w:w="1276" w:type="dxa"/>
            <w:vMerge/>
          </w:tcPr>
          <w:p w14:paraId="38B17C72" w14:textId="63ADA04D" w:rsidR="0031452D" w:rsidRPr="0031452D" w:rsidRDefault="0031452D" w:rsidP="00187E63">
            <w:pPr>
              <w:jc w:val="center"/>
              <w:rPr>
                <w:rFonts w:cs="Times New Roman"/>
                <w:bCs/>
                <w:lang w:eastAsia="ru-RU"/>
              </w:rPr>
            </w:pPr>
          </w:p>
        </w:tc>
      </w:tr>
      <w:tr w:rsidR="0031452D" w:rsidRPr="0031452D" w14:paraId="523FE64B" w14:textId="77777777" w:rsidTr="00023C0A">
        <w:trPr>
          <w:trHeight w:val="340"/>
          <w:jc w:val="center"/>
        </w:trPr>
        <w:tc>
          <w:tcPr>
            <w:tcW w:w="633" w:type="dxa"/>
            <w:hideMark/>
          </w:tcPr>
          <w:p w14:paraId="7303E490" w14:textId="77777777" w:rsidR="0031452D" w:rsidRPr="0031452D" w:rsidRDefault="0031452D" w:rsidP="00520739">
            <w:pPr>
              <w:jc w:val="center"/>
              <w:rPr>
                <w:rFonts w:cs="Times New Roman"/>
                <w:bCs/>
                <w:lang w:eastAsia="ru-RU"/>
              </w:rPr>
            </w:pPr>
            <w:r w:rsidRPr="0031452D">
              <w:rPr>
                <w:rFonts w:cs="Times New Roman"/>
                <w:bCs/>
                <w:lang w:eastAsia="ru-RU"/>
              </w:rPr>
              <w:t>31</w:t>
            </w:r>
          </w:p>
        </w:tc>
        <w:tc>
          <w:tcPr>
            <w:tcW w:w="1769" w:type="dxa"/>
          </w:tcPr>
          <w:p w14:paraId="77646045" w14:textId="77777777" w:rsidR="0031452D" w:rsidRPr="0031452D" w:rsidRDefault="00D030FD" w:rsidP="00520739">
            <w:pPr>
              <w:suppressAutoHyphens w:val="0"/>
              <w:jc w:val="center"/>
              <w:rPr>
                <w:rFonts w:cs="Times New Roman"/>
                <w:lang w:eastAsia="ru-RU"/>
              </w:rPr>
            </w:pPr>
            <w:hyperlink r:id="rId127" w:tooltip="Краснополье (Кимовский район) (страница отсутствует)" w:history="1">
              <w:r w:rsidR="0031452D" w:rsidRPr="0031452D">
                <w:rPr>
                  <w:rFonts w:cs="Times New Roman"/>
                  <w:u w:val="single"/>
                  <w:lang w:eastAsia="ru-RU"/>
                </w:rPr>
                <w:t>Краснополье</w:t>
              </w:r>
            </w:hyperlink>
          </w:p>
        </w:tc>
        <w:tc>
          <w:tcPr>
            <w:tcW w:w="1704" w:type="dxa"/>
          </w:tcPr>
          <w:p w14:paraId="60CE2FED" w14:textId="77777777" w:rsidR="0031452D" w:rsidRPr="0031452D" w:rsidRDefault="0031452D" w:rsidP="00520739">
            <w:pPr>
              <w:suppressAutoHyphens w:val="0"/>
              <w:jc w:val="center"/>
              <w:rPr>
                <w:rFonts w:cs="Times New Roman"/>
                <w:lang w:eastAsia="ru-RU"/>
              </w:rPr>
            </w:pPr>
            <w:r w:rsidRPr="0031452D">
              <w:rPr>
                <w:rFonts w:cs="Times New Roman"/>
                <w:lang w:eastAsia="ru-RU"/>
              </w:rPr>
              <w:t>село</w:t>
            </w:r>
          </w:p>
        </w:tc>
        <w:tc>
          <w:tcPr>
            <w:tcW w:w="1417" w:type="dxa"/>
          </w:tcPr>
          <w:p w14:paraId="6111707C" w14:textId="77777777" w:rsidR="0031452D" w:rsidRPr="0031452D" w:rsidRDefault="0031452D" w:rsidP="00520739">
            <w:pPr>
              <w:suppressAutoHyphens w:val="0"/>
              <w:jc w:val="center"/>
              <w:rPr>
                <w:rFonts w:cs="Times New Roman"/>
                <w:lang w:eastAsia="ru-RU"/>
              </w:rPr>
            </w:pPr>
            <w:r w:rsidRPr="0031452D">
              <w:rPr>
                <w:rFonts w:cs="Times New Roman"/>
                <w:lang w:eastAsia="ru-RU"/>
              </w:rPr>
              <w:t>340</w:t>
            </w:r>
          </w:p>
        </w:tc>
        <w:tc>
          <w:tcPr>
            <w:tcW w:w="1417" w:type="dxa"/>
            <w:vMerge/>
          </w:tcPr>
          <w:p w14:paraId="751539A2" w14:textId="1A115D97" w:rsidR="0031452D" w:rsidRPr="0031452D" w:rsidRDefault="0031452D" w:rsidP="00187E63">
            <w:pPr>
              <w:jc w:val="center"/>
              <w:rPr>
                <w:rFonts w:cs="Times New Roman"/>
                <w:bCs/>
                <w:lang w:eastAsia="ru-RU"/>
              </w:rPr>
            </w:pPr>
          </w:p>
        </w:tc>
        <w:tc>
          <w:tcPr>
            <w:tcW w:w="1276" w:type="dxa"/>
            <w:vMerge/>
          </w:tcPr>
          <w:p w14:paraId="4A50EDF8" w14:textId="669E34A0" w:rsidR="0031452D" w:rsidRPr="0031452D" w:rsidRDefault="0031452D" w:rsidP="00187E63">
            <w:pPr>
              <w:jc w:val="center"/>
              <w:rPr>
                <w:rFonts w:cs="Times New Roman"/>
                <w:bCs/>
                <w:lang w:eastAsia="ru-RU"/>
              </w:rPr>
            </w:pPr>
          </w:p>
        </w:tc>
        <w:tc>
          <w:tcPr>
            <w:tcW w:w="1276" w:type="dxa"/>
            <w:vMerge/>
          </w:tcPr>
          <w:p w14:paraId="1DC60F26" w14:textId="20E91B52" w:rsidR="0031452D" w:rsidRPr="0031452D" w:rsidRDefault="0031452D" w:rsidP="00187E63">
            <w:pPr>
              <w:jc w:val="center"/>
              <w:rPr>
                <w:rFonts w:cs="Times New Roman"/>
                <w:bCs/>
                <w:lang w:eastAsia="ru-RU"/>
              </w:rPr>
            </w:pPr>
          </w:p>
        </w:tc>
      </w:tr>
      <w:tr w:rsidR="0031452D" w:rsidRPr="0031452D" w14:paraId="3B9265E6" w14:textId="77777777" w:rsidTr="00023C0A">
        <w:trPr>
          <w:trHeight w:val="340"/>
          <w:jc w:val="center"/>
        </w:trPr>
        <w:tc>
          <w:tcPr>
            <w:tcW w:w="633" w:type="dxa"/>
            <w:hideMark/>
          </w:tcPr>
          <w:p w14:paraId="78729BA4" w14:textId="77777777" w:rsidR="0031452D" w:rsidRPr="0031452D" w:rsidRDefault="0031452D" w:rsidP="00520739">
            <w:pPr>
              <w:jc w:val="center"/>
              <w:rPr>
                <w:rFonts w:cs="Times New Roman"/>
                <w:bCs/>
                <w:lang w:eastAsia="ru-RU"/>
              </w:rPr>
            </w:pPr>
            <w:r w:rsidRPr="0031452D">
              <w:rPr>
                <w:rFonts w:cs="Times New Roman"/>
                <w:bCs/>
                <w:lang w:eastAsia="ru-RU"/>
              </w:rPr>
              <w:t>32</w:t>
            </w:r>
          </w:p>
        </w:tc>
        <w:tc>
          <w:tcPr>
            <w:tcW w:w="1769" w:type="dxa"/>
          </w:tcPr>
          <w:p w14:paraId="5FC9DEF5" w14:textId="77777777" w:rsidR="0031452D" w:rsidRPr="0031452D" w:rsidRDefault="00D030FD" w:rsidP="00520739">
            <w:pPr>
              <w:suppressAutoHyphens w:val="0"/>
              <w:jc w:val="center"/>
              <w:rPr>
                <w:rFonts w:cs="Times New Roman"/>
                <w:lang w:eastAsia="ru-RU"/>
              </w:rPr>
            </w:pPr>
            <w:hyperlink r:id="rId128" w:tooltip="Кривозерье (Тульская область) (страница отсутствует)" w:history="1">
              <w:r w:rsidR="0031452D" w:rsidRPr="0031452D">
                <w:rPr>
                  <w:rFonts w:cs="Times New Roman"/>
                  <w:u w:val="single"/>
                  <w:lang w:eastAsia="ru-RU"/>
                </w:rPr>
                <w:t>Кривозерье</w:t>
              </w:r>
            </w:hyperlink>
          </w:p>
        </w:tc>
        <w:tc>
          <w:tcPr>
            <w:tcW w:w="1704" w:type="dxa"/>
          </w:tcPr>
          <w:p w14:paraId="5E7B4AEC"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3AF62B7B" w14:textId="77777777" w:rsidR="0031452D" w:rsidRPr="0031452D" w:rsidRDefault="0031452D" w:rsidP="00520739">
            <w:pPr>
              <w:suppressAutoHyphens w:val="0"/>
              <w:jc w:val="center"/>
              <w:rPr>
                <w:rFonts w:cs="Times New Roman"/>
                <w:lang w:eastAsia="ru-RU"/>
              </w:rPr>
            </w:pPr>
            <w:r w:rsidRPr="0031452D">
              <w:rPr>
                <w:rFonts w:cs="Times New Roman"/>
                <w:lang w:eastAsia="ru-RU"/>
              </w:rPr>
              <w:t>17</w:t>
            </w:r>
          </w:p>
        </w:tc>
        <w:tc>
          <w:tcPr>
            <w:tcW w:w="1417" w:type="dxa"/>
            <w:vMerge/>
          </w:tcPr>
          <w:p w14:paraId="10EEEF2B" w14:textId="1D2CFED6" w:rsidR="0031452D" w:rsidRPr="0031452D" w:rsidRDefault="0031452D" w:rsidP="00187E63">
            <w:pPr>
              <w:jc w:val="center"/>
              <w:rPr>
                <w:rFonts w:cs="Times New Roman"/>
                <w:bCs/>
                <w:lang w:eastAsia="ru-RU"/>
              </w:rPr>
            </w:pPr>
          </w:p>
        </w:tc>
        <w:tc>
          <w:tcPr>
            <w:tcW w:w="1276" w:type="dxa"/>
            <w:vMerge/>
          </w:tcPr>
          <w:p w14:paraId="395A0429" w14:textId="353AF6B4" w:rsidR="0031452D" w:rsidRPr="0031452D" w:rsidRDefault="0031452D" w:rsidP="00187E63">
            <w:pPr>
              <w:jc w:val="center"/>
              <w:rPr>
                <w:rFonts w:cs="Times New Roman"/>
                <w:bCs/>
                <w:lang w:eastAsia="ru-RU"/>
              </w:rPr>
            </w:pPr>
          </w:p>
        </w:tc>
        <w:tc>
          <w:tcPr>
            <w:tcW w:w="1276" w:type="dxa"/>
            <w:vMerge/>
          </w:tcPr>
          <w:p w14:paraId="4D5E73EF" w14:textId="4EA322E6" w:rsidR="0031452D" w:rsidRPr="0031452D" w:rsidRDefault="0031452D" w:rsidP="00187E63">
            <w:pPr>
              <w:jc w:val="center"/>
              <w:rPr>
                <w:rFonts w:cs="Times New Roman"/>
                <w:bCs/>
                <w:lang w:eastAsia="ru-RU"/>
              </w:rPr>
            </w:pPr>
          </w:p>
        </w:tc>
      </w:tr>
      <w:tr w:rsidR="0031452D" w:rsidRPr="0031452D" w14:paraId="1E2CC216" w14:textId="77777777" w:rsidTr="00023C0A">
        <w:trPr>
          <w:trHeight w:val="340"/>
          <w:jc w:val="center"/>
        </w:trPr>
        <w:tc>
          <w:tcPr>
            <w:tcW w:w="633" w:type="dxa"/>
            <w:hideMark/>
          </w:tcPr>
          <w:p w14:paraId="7A5C0CBB" w14:textId="77777777" w:rsidR="0031452D" w:rsidRPr="0031452D" w:rsidRDefault="0031452D" w:rsidP="00520739">
            <w:pPr>
              <w:jc w:val="center"/>
              <w:rPr>
                <w:rFonts w:cs="Times New Roman"/>
                <w:bCs/>
                <w:lang w:eastAsia="ru-RU"/>
              </w:rPr>
            </w:pPr>
            <w:r w:rsidRPr="0031452D">
              <w:rPr>
                <w:rFonts w:cs="Times New Roman"/>
                <w:bCs/>
                <w:lang w:eastAsia="ru-RU"/>
              </w:rPr>
              <w:t>33</w:t>
            </w:r>
          </w:p>
        </w:tc>
        <w:tc>
          <w:tcPr>
            <w:tcW w:w="1769" w:type="dxa"/>
          </w:tcPr>
          <w:p w14:paraId="38615C84" w14:textId="77777777" w:rsidR="0031452D" w:rsidRPr="0031452D" w:rsidRDefault="00D030FD" w:rsidP="00520739">
            <w:pPr>
              <w:suppressAutoHyphens w:val="0"/>
              <w:jc w:val="center"/>
              <w:rPr>
                <w:rFonts w:cs="Times New Roman"/>
                <w:lang w:eastAsia="ru-RU"/>
              </w:rPr>
            </w:pPr>
            <w:hyperlink r:id="rId129" w:tooltip="Кривой Куст (страница отсутствует)" w:history="1">
              <w:r w:rsidR="0031452D" w:rsidRPr="0031452D">
                <w:rPr>
                  <w:rFonts w:cs="Times New Roman"/>
                  <w:u w:val="single"/>
                  <w:lang w:eastAsia="ru-RU"/>
                </w:rPr>
                <w:t>Кривой Куст</w:t>
              </w:r>
            </w:hyperlink>
          </w:p>
        </w:tc>
        <w:tc>
          <w:tcPr>
            <w:tcW w:w="1704" w:type="dxa"/>
          </w:tcPr>
          <w:p w14:paraId="0A271417"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183A6B8F" w14:textId="77777777" w:rsidR="0031452D" w:rsidRPr="0031452D" w:rsidRDefault="0031452D" w:rsidP="00520739">
            <w:pPr>
              <w:suppressAutoHyphens w:val="0"/>
              <w:jc w:val="center"/>
              <w:rPr>
                <w:rFonts w:cs="Times New Roman"/>
                <w:lang w:eastAsia="ru-RU"/>
              </w:rPr>
            </w:pPr>
            <w:r w:rsidRPr="0031452D">
              <w:rPr>
                <w:rFonts w:cs="Times New Roman"/>
                <w:lang w:eastAsia="ru-RU"/>
              </w:rPr>
              <w:t>5</w:t>
            </w:r>
          </w:p>
        </w:tc>
        <w:tc>
          <w:tcPr>
            <w:tcW w:w="1417" w:type="dxa"/>
            <w:vMerge/>
          </w:tcPr>
          <w:p w14:paraId="143CFF14" w14:textId="2C0D12F8" w:rsidR="0031452D" w:rsidRPr="0031452D" w:rsidRDefault="0031452D" w:rsidP="00187E63">
            <w:pPr>
              <w:jc w:val="center"/>
              <w:rPr>
                <w:rFonts w:cs="Times New Roman"/>
                <w:bCs/>
                <w:lang w:eastAsia="ru-RU"/>
              </w:rPr>
            </w:pPr>
          </w:p>
        </w:tc>
        <w:tc>
          <w:tcPr>
            <w:tcW w:w="1276" w:type="dxa"/>
            <w:vMerge/>
          </w:tcPr>
          <w:p w14:paraId="0312699A" w14:textId="72F30A26" w:rsidR="0031452D" w:rsidRPr="0031452D" w:rsidRDefault="0031452D" w:rsidP="00187E63">
            <w:pPr>
              <w:jc w:val="center"/>
              <w:rPr>
                <w:rFonts w:cs="Times New Roman"/>
                <w:bCs/>
                <w:lang w:eastAsia="ru-RU"/>
              </w:rPr>
            </w:pPr>
          </w:p>
        </w:tc>
        <w:tc>
          <w:tcPr>
            <w:tcW w:w="1276" w:type="dxa"/>
            <w:vMerge/>
          </w:tcPr>
          <w:p w14:paraId="7469E96C" w14:textId="4BFAD621" w:rsidR="0031452D" w:rsidRPr="0031452D" w:rsidRDefault="0031452D" w:rsidP="00187E63">
            <w:pPr>
              <w:jc w:val="center"/>
              <w:rPr>
                <w:rFonts w:cs="Times New Roman"/>
                <w:bCs/>
                <w:lang w:eastAsia="ru-RU"/>
              </w:rPr>
            </w:pPr>
          </w:p>
        </w:tc>
      </w:tr>
      <w:tr w:rsidR="0031452D" w:rsidRPr="0031452D" w14:paraId="245EFEC9" w14:textId="77777777" w:rsidTr="00023C0A">
        <w:trPr>
          <w:trHeight w:val="340"/>
          <w:jc w:val="center"/>
        </w:trPr>
        <w:tc>
          <w:tcPr>
            <w:tcW w:w="633" w:type="dxa"/>
            <w:hideMark/>
          </w:tcPr>
          <w:p w14:paraId="361E751F" w14:textId="77777777" w:rsidR="0031452D" w:rsidRPr="0031452D" w:rsidRDefault="0031452D" w:rsidP="00520739">
            <w:pPr>
              <w:jc w:val="center"/>
              <w:rPr>
                <w:rFonts w:cs="Times New Roman"/>
                <w:bCs/>
                <w:lang w:eastAsia="ru-RU"/>
              </w:rPr>
            </w:pPr>
            <w:r w:rsidRPr="0031452D">
              <w:rPr>
                <w:rFonts w:cs="Times New Roman"/>
                <w:bCs/>
                <w:lang w:eastAsia="ru-RU"/>
              </w:rPr>
              <w:t>34</w:t>
            </w:r>
          </w:p>
        </w:tc>
        <w:tc>
          <w:tcPr>
            <w:tcW w:w="1769" w:type="dxa"/>
          </w:tcPr>
          <w:p w14:paraId="498009C4" w14:textId="77777777" w:rsidR="0031452D" w:rsidRPr="0031452D" w:rsidRDefault="00D030FD" w:rsidP="00520739">
            <w:pPr>
              <w:suppressAutoHyphens w:val="0"/>
              <w:jc w:val="center"/>
              <w:rPr>
                <w:rFonts w:cs="Times New Roman"/>
                <w:lang w:eastAsia="ru-RU"/>
              </w:rPr>
            </w:pPr>
            <w:hyperlink r:id="rId130" w:tooltip="Кропотово (Тульская область) (страница отсутствует)" w:history="1">
              <w:r w:rsidR="0031452D" w:rsidRPr="0031452D">
                <w:rPr>
                  <w:rFonts w:cs="Times New Roman"/>
                  <w:u w:val="single"/>
                  <w:lang w:eastAsia="ru-RU"/>
                </w:rPr>
                <w:t>Кропотово</w:t>
              </w:r>
            </w:hyperlink>
          </w:p>
        </w:tc>
        <w:tc>
          <w:tcPr>
            <w:tcW w:w="1704" w:type="dxa"/>
          </w:tcPr>
          <w:p w14:paraId="5003866F"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32492F2F" w14:textId="77777777" w:rsidR="0031452D" w:rsidRPr="0031452D" w:rsidRDefault="0031452D" w:rsidP="00520739">
            <w:pPr>
              <w:suppressAutoHyphens w:val="0"/>
              <w:jc w:val="center"/>
              <w:rPr>
                <w:rFonts w:cs="Times New Roman"/>
                <w:lang w:eastAsia="ru-RU"/>
              </w:rPr>
            </w:pPr>
            <w:r w:rsidRPr="0031452D">
              <w:rPr>
                <w:rFonts w:cs="Times New Roman"/>
                <w:lang w:eastAsia="ru-RU"/>
              </w:rPr>
              <w:t>270</w:t>
            </w:r>
          </w:p>
        </w:tc>
        <w:tc>
          <w:tcPr>
            <w:tcW w:w="1417" w:type="dxa"/>
            <w:vMerge/>
          </w:tcPr>
          <w:p w14:paraId="3CA3F644" w14:textId="3AC1B3A9" w:rsidR="0031452D" w:rsidRPr="0031452D" w:rsidRDefault="0031452D" w:rsidP="00187E63">
            <w:pPr>
              <w:jc w:val="center"/>
              <w:rPr>
                <w:rFonts w:cs="Times New Roman"/>
                <w:bCs/>
                <w:lang w:eastAsia="ru-RU"/>
              </w:rPr>
            </w:pPr>
          </w:p>
        </w:tc>
        <w:tc>
          <w:tcPr>
            <w:tcW w:w="1276" w:type="dxa"/>
            <w:vMerge/>
          </w:tcPr>
          <w:p w14:paraId="792B6086" w14:textId="797E4DF7" w:rsidR="0031452D" w:rsidRPr="0031452D" w:rsidRDefault="0031452D" w:rsidP="00187E63">
            <w:pPr>
              <w:jc w:val="center"/>
              <w:rPr>
                <w:rFonts w:cs="Times New Roman"/>
                <w:bCs/>
                <w:lang w:eastAsia="ru-RU"/>
              </w:rPr>
            </w:pPr>
          </w:p>
        </w:tc>
        <w:tc>
          <w:tcPr>
            <w:tcW w:w="1276" w:type="dxa"/>
            <w:vMerge/>
          </w:tcPr>
          <w:p w14:paraId="1022DC02" w14:textId="79472F5F" w:rsidR="0031452D" w:rsidRPr="0031452D" w:rsidRDefault="0031452D" w:rsidP="00187E63">
            <w:pPr>
              <w:jc w:val="center"/>
              <w:rPr>
                <w:rFonts w:cs="Times New Roman"/>
                <w:bCs/>
                <w:lang w:eastAsia="ru-RU"/>
              </w:rPr>
            </w:pPr>
          </w:p>
        </w:tc>
      </w:tr>
      <w:tr w:rsidR="0031452D" w:rsidRPr="0031452D" w14:paraId="1FC87BCA" w14:textId="77777777" w:rsidTr="00023C0A">
        <w:trPr>
          <w:trHeight w:val="340"/>
          <w:jc w:val="center"/>
        </w:trPr>
        <w:tc>
          <w:tcPr>
            <w:tcW w:w="633" w:type="dxa"/>
            <w:hideMark/>
          </w:tcPr>
          <w:p w14:paraId="6B61387D" w14:textId="77777777" w:rsidR="0031452D" w:rsidRPr="0031452D" w:rsidRDefault="0031452D" w:rsidP="00520739">
            <w:pPr>
              <w:jc w:val="center"/>
              <w:rPr>
                <w:rFonts w:cs="Times New Roman"/>
                <w:bCs/>
                <w:lang w:eastAsia="ru-RU"/>
              </w:rPr>
            </w:pPr>
            <w:r w:rsidRPr="0031452D">
              <w:rPr>
                <w:rFonts w:cs="Times New Roman"/>
                <w:bCs/>
                <w:lang w:eastAsia="ru-RU"/>
              </w:rPr>
              <w:t>35</w:t>
            </w:r>
          </w:p>
        </w:tc>
        <w:tc>
          <w:tcPr>
            <w:tcW w:w="1769" w:type="dxa"/>
          </w:tcPr>
          <w:p w14:paraId="0BC0FA97" w14:textId="77777777" w:rsidR="0031452D" w:rsidRPr="0031452D" w:rsidRDefault="00D030FD" w:rsidP="00520739">
            <w:pPr>
              <w:suppressAutoHyphens w:val="0"/>
              <w:jc w:val="center"/>
              <w:rPr>
                <w:rFonts w:cs="Times New Roman"/>
                <w:lang w:eastAsia="ru-RU"/>
              </w:rPr>
            </w:pPr>
            <w:hyperlink r:id="rId131" w:tooltip="Крутое (Новольвовское сельское поселение) (страница отсутствует)" w:history="1">
              <w:r w:rsidR="0031452D" w:rsidRPr="0031452D">
                <w:rPr>
                  <w:rFonts w:cs="Times New Roman"/>
                  <w:u w:val="single"/>
                  <w:lang w:eastAsia="ru-RU"/>
                </w:rPr>
                <w:t>Крутое</w:t>
              </w:r>
            </w:hyperlink>
          </w:p>
        </w:tc>
        <w:tc>
          <w:tcPr>
            <w:tcW w:w="1704" w:type="dxa"/>
          </w:tcPr>
          <w:p w14:paraId="055A2AFB"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6F2F9488" w14:textId="77777777" w:rsidR="0031452D" w:rsidRPr="0031452D" w:rsidRDefault="0031452D" w:rsidP="00520739">
            <w:pPr>
              <w:suppressAutoHyphens w:val="0"/>
              <w:jc w:val="center"/>
              <w:rPr>
                <w:rFonts w:cs="Times New Roman"/>
                <w:lang w:eastAsia="ru-RU"/>
              </w:rPr>
            </w:pPr>
            <w:r w:rsidRPr="0031452D">
              <w:rPr>
                <w:rFonts w:cs="Times New Roman"/>
                <w:lang w:eastAsia="ru-RU"/>
              </w:rPr>
              <w:t>37</w:t>
            </w:r>
          </w:p>
        </w:tc>
        <w:tc>
          <w:tcPr>
            <w:tcW w:w="1417" w:type="dxa"/>
            <w:vMerge/>
          </w:tcPr>
          <w:p w14:paraId="0F620BD6" w14:textId="6BD7681C" w:rsidR="0031452D" w:rsidRPr="0031452D" w:rsidRDefault="0031452D" w:rsidP="00187E63">
            <w:pPr>
              <w:jc w:val="center"/>
              <w:rPr>
                <w:rFonts w:cs="Times New Roman"/>
                <w:bCs/>
                <w:lang w:eastAsia="ru-RU"/>
              </w:rPr>
            </w:pPr>
          </w:p>
        </w:tc>
        <w:tc>
          <w:tcPr>
            <w:tcW w:w="1276" w:type="dxa"/>
            <w:vMerge/>
          </w:tcPr>
          <w:p w14:paraId="3F6CCFE8" w14:textId="4160EA2D" w:rsidR="0031452D" w:rsidRPr="0031452D" w:rsidRDefault="0031452D" w:rsidP="00187E63">
            <w:pPr>
              <w:jc w:val="center"/>
              <w:rPr>
                <w:rFonts w:cs="Times New Roman"/>
                <w:bCs/>
                <w:lang w:eastAsia="ru-RU"/>
              </w:rPr>
            </w:pPr>
          </w:p>
        </w:tc>
        <w:tc>
          <w:tcPr>
            <w:tcW w:w="1276" w:type="dxa"/>
            <w:vMerge/>
          </w:tcPr>
          <w:p w14:paraId="4C70D5D7" w14:textId="59F1B7C4" w:rsidR="0031452D" w:rsidRPr="0031452D" w:rsidRDefault="0031452D" w:rsidP="00187E63">
            <w:pPr>
              <w:jc w:val="center"/>
              <w:rPr>
                <w:rFonts w:cs="Times New Roman"/>
                <w:bCs/>
                <w:lang w:eastAsia="ru-RU"/>
              </w:rPr>
            </w:pPr>
          </w:p>
        </w:tc>
      </w:tr>
      <w:tr w:rsidR="0031452D" w:rsidRPr="0031452D" w14:paraId="0B0E0AB6" w14:textId="77777777" w:rsidTr="00023C0A">
        <w:trPr>
          <w:trHeight w:val="340"/>
          <w:jc w:val="center"/>
        </w:trPr>
        <w:tc>
          <w:tcPr>
            <w:tcW w:w="633" w:type="dxa"/>
            <w:hideMark/>
          </w:tcPr>
          <w:p w14:paraId="6941B053" w14:textId="77777777" w:rsidR="0031452D" w:rsidRPr="0031452D" w:rsidRDefault="0031452D" w:rsidP="00520739">
            <w:pPr>
              <w:jc w:val="center"/>
              <w:rPr>
                <w:rFonts w:cs="Times New Roman"/>
                <w:bCs/>
                <w:lang w:eastAsia="ru-RU"/>
              </w:rPr>
            </w:pPr>
            <w:r w:rsidRPr="0031452D">
              <w:rPr>
                <w:rFonts w:cs="Times New Roman"/>
                <w:bCs/>
                <w:lang w:eastAsia="ru-RU"/>
              </w:rPr>
              <w:t>36</w:t>
            </w:r>
          </w:p>
        </w:tc>
        <w:tc>
          <w:tcPr>
            <w:tcW w:w="1769" w:type="dxa"/>
          </w:tcPr>
          <w:p w14:paraId="181645FC" w14:textId="77777777" w:rsidR="0031452D" w:rsidRPr="0031452D" w:rsidRDefault="00D030FD" w:rsidP="00520739">
            <w:pPr>
              <w:suppressAutoHyphens w:val="0"/>
              <w:jc w:val="center"/>
              <w:rPr>
                <w:rFonts w:cs="Times New Roman"/>
                <w:lang w:eastAsia="ru-RU"/>
              </w:rPr>
            </w:pPr>
            <w:hyperlink r:id="rId132" w:tooltip="Кудашево (Тульская область) (страница отсутствует)" w:history="1">
              <w:r w:rsidR="0031452D" w:rsidRPr="0031452D">
                <w:rPr>
                  <w:rFonts w:cs="Times New Roman"/>
                  <w:u w:val="single"/>
                  <w:lang w:eastAsia="ru-RU"/>
                </w:rPr>
                <w:t>Кудашево</w:t>
              </w:r>
            </w:hyperlink>
          </w:p>
        </w:tc>
        <w:tc>
          <w:tcPr>
            <w:tcW w:w="1704" w:type="dxa"/>
          </w:tcPr>
          <w:p w14:paraId="29878241"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4E9CC9CF" w14:textId="77777777" w:rsidR="0031452D" w:rsidRPr="0031452D" w:rsidRDefault="0031452D" w:rsidP="00520739">
            <w:pPr>
              <w:suppressAutoHyphens w:val="0"/>
              <w:jc w:val="center"/>
              <w:rPr>
                <w:rFonts w:cs="Times New Roman"/>
                <w:lang w:eastAsia="ru-RU"/>
              </w:rPr>
            </w:pPr>
            <w:r w:rsidRPr="0031452D">
              <w:rPr>
                <w:rFonts w:cs="Times New Roman"/>
                <w:lang w:eastAsia="ru-RU"/>
              </w:rPr>
              <w:t>274</w:t>
            </w:r>
          </w:p>
        </w:tc>
        <w:tc>
          <w:tcPr>
            <w:tcW w:w="1417" w:type="dxa"/>
            <w:vMerge/>
          </w:tcPr>
          <w:p w14:paraId="6FF6EE00" w14:textId="0628B0D9" w:rsidR="0031452D" w:rsidRPr="0031452D" w:rsidRDefault="0031452D" w:rsidP="00187E63">
            <w:pPr>
              <w:jc w:val="center"/>
              <w:rPr>
                <w:rFonts w:cs="Times New Roman"/>
                <w:bCs/>
                <w:lang w:eastAsia="ru-RU"/>
              </w:rPr>
            </w:pPr>
          </w:p>
        </w:tc>
        <w:tc>
          <w:tcPr>
            <w:tcW w:w="1276" w:type="dxa"/>
            <w:vMerge/>
          </w:tcPr>
          <w:p w14:paraId="6F15741A" w14:textId="39C76F62" w:rsidR="0031452D" w:rsidRPr="0031452D" w:rsidRDefault="0031452D" w:rsidP="00187E63">
            <w:pPr>
              <w:jc w:val="center"/>
              <w:rPr>
                <w:rFonts w:cs="Times New Roman"/>
                <w:bCs/>
                <w:lang w:eastAsia="ru-RU"/>
              </w:rPr>
            </w:pPr>
          </w:p>
        </w:tc>
        <w:tc>
          <w:tcPr>
            <w:tcW w:w="1276" w:type="dxa"/>
            <w:vMerge/>
          </w:tcPr>
          <w:p w14:paraId="2513FE43" w14:textId="2BFAF68B" w:rsidR="0031452D" w:rsidRPr="0031452D" w:rsidRDefault="0031452D" w:rsidP="00187E63">
            <w:pPr>
              <w:jc w:val="center"/>
              <w:rPr>
                <w:rFonts w:cs="Times New Roman"/>
                <w:bCs/>
                <w:lang w:eastAsia="ru-RU"/>
              </w:rPr>
            </w:pPr>
          </w:p>
        </w:tc>
      </w:tr>
      <w:tr w:rsidR="0031452D" w:rsidRPr="0031452D" w14:paraId="191F1845" w14:textId="77777777" w:rsidTr="00023C0A">
        <w:trPr>
          <w:trHeight w:val="340"/>
          <w:jc w:val="center"/>
        </w:trPr>
        <w:tc>
          <w:tcPr>
            <w:tcW w:w="633" w:type="dxa"/>
            <w:hideMark/>
          </w:tcPr>
          <w:p w14:paraId="34BDAEB3" w14:textId="77777777" w:rsidR="0031452D" w:rsidRPr="0031452D" w:rsidRDefault="0031452D" w:rsidP="00520739">
            <w:pPr>
              <w:jc w:val="center"/>
              <w:rPr>
                <w:rFonts w:cs="Times New Roman"/>
                <w:bCs/>
                <w:lang w:eastAsia="ru-RU"/>
              </w:rPr>
            </w:pPr>
            <w:r w:rsidRPr="0031452D">
              <w:rPr>
                <w:rFonts w:cs="Times New Roman"/>
                <w:bCs/>
                <w:lang w:eastAsia="ru-RU"/>
              </w:rPr>
              <w:lastRenderedPageBreak/>
              <w:t>37</w:t>
            </w:r>
          </w:p>
        </w:tc>
        <w:tc>
          <w:tcPr>
            <w:tcW w:w="1769" w:type="dxa"/>
          </w:tcPr>
          <w:p w14:paraId="6BE3E6E9" w14:textId="77777777" w:rsidR="0031452D" w:rsidRPr="0031452D" w:rsidRDefault="00D030FD" w:rsidP="00520739">
            <w:pPr>
              <w:suppressAutoHyphens w:val="0"/>
              <w:jc w:val="center"/>
              <w:rPr>
                <w:rFonts w:cs="Times New Roman"/>
                <w:lang w:eastAsia="ru-RU"/>
              </w:rPr>
            </w:pPr>
            <w:hyperlink r:id="rId133" w:tooltip="Лопухиновка (страница отсутствует)" w:history="1">
              <w:r w:rsidR="0031452D" w:rsidRPr="0031452D">
                <w:rPr>
                  <w:rFonts w:cs="Times New Roman"/>
                  <w:u w:val="single"/>
                  <w:lang w:eastAsia="ru-RU"/>
                </w:rPr>
                <w:t>Лопухиновка</w:t>
              </w:r>
            </w:hyperlink>
          </w:p>
        </w:tc>
        <w:tc>
          <w:tcPr>
            <w:tcW w:w="1704" w:type="dxa"/>
          </w:tcPr>
          <w:p w14:paraId="211E6957"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26BBE947" w14:textId="77777777" w:rsidR="0031452D" w:rsidRPr="0031452D" w:rsidRDefault="0031452D" w:rsidP="00520739">
            <w:pPr>
              <w:suppressAutoHyphens w:val="0"/>
              <w:jc w:val="center"/>
              <w:rPr>
                <w:rFonts w:cs="Times New Roman"/>
                <w:lang w:eastAsia="ru-RU"/>
              </w:rPr>
            </w:pPr>
            <w:r w:rsidRPr="0031452D">
              <w:rPr>
                <w:rFonts w:cs="Times New Roman"/>
                <w:lang w:eastAsia="ru-RU"/>
              </w:rPr>
              <w:t>27</w:t>
            </w:r>
          </w:p>
        </w:tc>
        <w:tc>
          <w:tcPr>
            <w:tcW w:w="1417" w:type="dxa"/>
            <w:vMerge/>
          </w:tcPr>
          <w:p w14:paraId="11F104E3" w14:textId="43C48D82" w:rsidR="0031452D" w:rsidRPr="0031452D" w:rsidRDefault="0031452D" w:rsidP="00187E63">
            <w:pPr>
              <w:jc w:val="center"/>
              <w:rPr>
                <w:rFonts w:cs="Times New Roman"/>
                <w:bCs/>
                <w:lang w:eastAsia="ru-RU"/>
              </w:rPr>
            </w:pPr>
          </w:p>
        </w:tc>
        <w:tc>
          <w:tcPr>
            <w:tcW w:w="1276" w:type="dxa"/>
            <w:vMerge/>
          </w:tcPr>
          <w:p w14:paraId="665545DD" w14:textId="12D486D9" w:rsidR="0031452D" w:rsidRPr="0031452D" w:rsidRDefault="0031452D" w:rsidP="00187E63">
            <w:pPr>
              <w:jc w:val="center"/>
              <w:rPr>
                <w:rFonts w:cs="Times New Roman"/>
                <w:bCs/>
                <w:lang w:eastAsia="ru-RU"/>
              </w:rPr>
            </w:pPr>
          </w:p>
        </w:tc>
        <w:tc>
          <w:tcPr>
            <w:tcW w:w="1276" w:type="dxa"/>
            <w:vMerge/>
          </w:tcPr>
          <w:p w14:paraId="70662179" w14:textId="4C9B906E" w:rsidR="0031452D" w:rsidRPr="0031452D" w:rsidRDefault="0031452D" w:rsidP="00187E63">
            <w:pPr>
              <w:jc w:val="center"/>
              <w:rPr>
                <w:rFonts w:cs="Times New Roman"/>
                <w:bCs/>
                <w:lang w:eastAsia="ru-RU"/>
              </w:rPr>
            </w:pPr>
          </w:p>
        </w:tc>
      </w:tr>
      <w:tr w:rsidR="0031452D" w:rsidRPr="0031452D" w14:paraId="5CC3344D" w14:textId="77777777" w:rsidTr="00023C0A">
        <w:trPr>
          <w:trHeight w:val="340"/>
          <w:jc w:val="center"/>
        </w:trPr>
        <w:tc>
          <w:tcPr>
            <w:tcW w:w="633" w:type="dxa"/>
            <w:hideMark/>
          </w:tcPr>
          <w:p w14:paraId="58F2C58A" w14:textId="77777777" w:rsidR="0031452D" w:rsidRPr="0031452D" w:rsidRDefault="0031452D" w:rsidP="00520739">
            <w:pPr>
              <w:jc w:val="center"/>
              <w:rPr>
                <w:rFonts w:cs="Times New Roman"/>
                <w:bCs/>
                <w:lang w:eastAsia="ru-RU"/>
              </w:rPr>
            </w:pPr>
            <w:r w:rsidRPr="0031452D">
              <w:rPr>
                <w:rFonts w:cs="Times New Roman"/>
                <w:bCs/>
                <w:lang w:eastAsia="ru-RU"/>
              </w:rPr>
              <w:t>38</w:t>
            </w:r>
          </w:p>
        </w:tc>
        <w:tc>
          <w:tcPr>
            <w:tcW w:w="1769" w:type="dxa"/>
          </w:tcPr>
          <w:p w14:paraId="74911AFE" w14:textId="77777777" w:rsidR="0031452D" w:rsidRPr="0031452D" w:rsidRDefault="00D030FD" w:rsidP="00520739">
            <w:pPr>
              <w:suppressAutoHyphens w:val="0"/>
              <w:jc w:val="center"/>
              <w:rPr>
                <w:rFonts w:cs="Times New Roman"/>
                <w:lang w:eastAsia="ru-RU"/>
              </w:rPr>
            </w:pPr>
            <w:hyperlink r:id="rId134" w:tooltip="Львово (Кимовский район) (страница отсутствует)" w:history="1">
              <w:r w:rsidR="0031452D" w:rsidRPr="0031452D">
                <w:rPr>
                  <w:rFonts w:cs="Times New Roman"/>
                  <w:u w:val="single"/>
                  <w:lang w:eastAsia="ru-RU"/>
                </w:rPr>
                <w:t>Львово</w:t>
              </w:r>
            </w:hyperlink>
          </w:p>
        </w:tc>
        <w:tc>
          <w:tcPr>
            <w:tcW w:w="1704" w:type="dxa"/>
          </w:tcPr>
          <w:p w14:paraId="7DC576A2"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1B652881" w14:textId="77777777" w:rsidR="0031452D" w:rsidRPr="0031452D" w:rsidRDefault="0031452D" w:rsidP="00520739">
            <w:pPr>
              <w:suppressAutoHyphens w:val="0"/>
              <w:jc w:val="center"/>
              <w:rPr>
                <w:rFonts w:cs="Times New Roman"/>
                <w:lang w:eastAsia="ru-RU"/>
              </w:rPr>
            </w:pPr>
            <w:r w:rsidRPr="0031452D">
              <w:rPr>
                <w:rFonts w:cs="Times New Roman"/>
                <w:lang w:eastAsia="ru-RU"/>
              </w:rPr>
              <w:t>519</w:t>
            </w:r>
            <w:hyperlink r:id="rId135" w:anchor="cite_note-2010BW-10" w:history="1">
              <w:r w:rsidRPr="0031452D">
                <w:rPr>
                  <w:rFonts w:cs="Times New Roman"/>
                  <w:u w:val="single"/>
                  <w:vertAlign w:val="superscript"/>
                  <w:lang w:eastAsia="ru-RU"/>
                </w:rPr>
                <w:t>]</w:t>
              </w:r>
            </w:hyperlink>
          </w:p>
        </w:tc>
        <w:tc>
          <w:tcPr>
            <w:tcW w:w="1417" w:type="dxa"/>
            <w:vMerge/>
          </w:tcPr>
          <w:p w14:paraId="12CF95E3" w14:textId="22DFE27E" w:rsidR="0031452D" w:rsidRPr="0031452D" w:rsidRDefault="0031452D" w:rsidP="00187E63">
            <w:pPr>
              <w:jc w:val="center"/>
              <w:rPr>
                <w:rFonts w:cs="Times New Roman"/>
                <w:bCs/>
                <w:lang w:eastAsia="ru-RU"/>
              </w:rPr>
            </w:pPr>
          </w:p>
        </w:tc>
        <w:tc>
          <w:tcPr>
            <w:tcW w:w="1276" w:type="dxa"/>
            <w:vMerge/>
          </w:tcPr>
          <w:p w14:paraId="40B5E1B5" w14:textId="0D3A0C18" w:rsidR="0031452D" w:rsidRPr="0031452D" w:rsidRDefault="0031452D" w:rsidP="00187E63">
            <w:pPr>
              <w:jc w:val="center"/>
              <w:rPr>
                <w:rFonts w:cs="Times New Roman"/>
                <w:bCs/>
                <w:lang w:eastAsia="ru-RU"/>
              </w:rPr>
            </w:pPr>
          </w:p>
        </w:tc>
        <w:tc>
          <w:tcPr>
            <w:tcW w:w="1276" w:type="dxa"/>
            <w:vMerge/>
          </w:tcPr>
          <w:p w14:paraId="1CA0B818" w14:textId="7930C848" w:rsidR="0031452D" w:rsidRPr="0031452D" w:rsidRDefault="0031452D" w:rsidP="00187E63">
            <w:pPr>
              <w:jc w:val="center"/>
              <w:rPr>
                <w:rFonts w:cs="Times New Roman"/>
                <w:bCs/>
                <w:lang w:eastAsia="ru-RU"/>
              </w:rPr>
            </w:pPr>
          </w:p>
        </w:tc>
      </w:tr>
      <w:tr w:rsidR="0031452D" w:rsidRPr="0031452D" w14:paraId="04B5B668" w14:textId="77777777" w:rsidTr="00023C0A">
        <w:trPr>
          <w:trHeight w:val="340"/>
          <w:jc w:val="center"/>
        </w:trPr>
        <w:tc>
          <w:tcPr>
            <w:tcW w:w="633" w:type="dxa"/>
            <w:hideMark/>
          </w:tcPr>
          <w:p w14:paraId="47BA6808" w14:textId="77777777" w:rsidR="0031452D" w:rsidRPr="0031452D" w:rsidRDefault="0031452D" w:rsidP="00520739">
            <w:pPr>
              <w:jc w:val="center"/>
              <w:rPr>
                <w:rFonts w:cs="Times New Roman"/>
                <w:bCs/>
                <w:lang w:eastAsia="ru-RU"/>
              </w:rPr>
            </w:pPr>
            <w:r w:rsidRPr="0031452D">
              <w:rPr>
                <w:rFonts w:cs="Times New Roman"/>
                <w:bCs/>
                <w:lang w:eastAsia="ru-RU"/>
              </w:rPr>
              <w:t>39</w:t>
            </w:r>
          </w:p>
        </w:tc>
        <w:tc>
          <w:tcPr>
            <w:tcW w:w="1769" w:type="dxa"/>
          </w:tcPr>
          <w:p w14:paraId="5535D0A0" w14:textId="77777777" w:rsidR="0031452D" w:rsidRPr="0031452D" w:rsidRDefault="00D030FD" w:rsidP="00520739">
            <w:pPr>
              <w:suppressAutoHyphens w:val="0"/>
              <w:jc w:val="center"/>
              <w:rPr>
                <w:rFonts w:cs="Times New Roman"/>
                <w:lang w:eastAsia="ru-RU"/>
              </w:rPr>
            </w:pPr>
            <w:hyperlink r:id="rId136" w:tooltip="Львовский (Тульская область) (страница отсутствует)" w:history="1">
              <w:r w:rsidR="0031452D" w:rsidRPr="0031452D">
                <w:rPr>
                  <w:rFonts w:cs="Times New Roman"/>
                  <w:u w:val="single"/>
                  <w:lang w:eastAsia="ru-RU"/>
                </w:rPr>
                <w:t>Львовский</w:t>
              </w:r>
            </w:hyperlink>
          </w:p>
        </w:tc>
        <w:tc>
          <w:tcPr>
            <w:tcW w:w="1704" w:type="dxa"/>
          </w:tcPr>
          <w:p w14:paraId="0C915C2D"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3F89D9DA" w14:textId="77777777" w:rsidR="0031452D" w:rsidRPr="0031452D" w:rsidRDefault="0031452D" w:rsidP="00520739">
            <w:pPr>
              <w:suppressAutoHyphens w:val="0"/>
              <w:jc w:val="center"/>
              <w:rPr>
                <w:rFonts w:cs="Times New Roman"/>
                <w:lang w:eastAsia="ru-RU"/>
              </w:rPr>
            </w:pPr>
            <w:r w:rsidRPr="0031452D">
              <w:rPr>
                <w:rFonts w:cs="Times New Roman"/>
                <w:lang w:eastAsia="ru-RU"/>
              </w:rPr>
              <w:t>54</w:t>
            </w:r>
          </w:p>
        </w:tc>
        <w:tc>
          <w:tcPr>
            <w:tcW w:w="1417" w:type="dxa"/>
            <w:vMerge/>
          </w:tcPr>
          <w:p w14:paraId="2677602E" w14:textId="7A0869F4" w:rsidR="0031452D" w:rsidRPr="0031452D" w:rsidRDefault="0031452D" w:rsidP="00187E63">
            <w:pPr>
              <w:jc w:val="center"/>
              <w:rPr>
                <w:rFonts w:cs="Times New Roman"/>
                <w:bCs/>
                <w:lang w:eastAsia="ru-RU"/>
              </w:rPr>
            </w:pPr>
          </w:p>
        </w:tc>
        <w:tc>
          <w:tcPr>
            <w:tcW w:w="1276" w:type="dxa"/>
            <w:vMerge/>
          </w:tcPr>
          <w:p w14:paraId="4CB19256" w14:textId="2EC52F47" w:rsidR="0031452D" w:rsidRPr="0031452D" w:rsidRDefault="0031452D" w:rsidP="00187E63">
            <w:pPr>
              <w:jc w:val="center"/>
              <w:rPr>
                <w:rFonts w:cs="Times New Roman"/>
                <w:bCs/>
                <w:lang w:eastAsia="ru-RU"/>
              </w:rPr>
            </w:pPr>
          </w:p>
        </w:tc>
        <w:tc>
          <w:tcPr>
            <w:tcW w:w="1276" w:type="dxa"/>
            <w:vMerge/>
          </w:tcPr>
          <w:p w14:paraId="5347CDF9" w14:textId="359F97D1" w:rsidR="0031452D" w:rsidRPr="0031452D" w:rsidRDefault="0031452D" w:rsidP="00187E63">
            <w:pPr>
              <w:jc w:val="center"/>
              <w:rPr>
                <w:rFonts w:cs="Times New Roman"/>
                <w:bCs/>
                <w:lang w:eastAsia="ru-RU"/>
              </w:rPr>
            </w:pPr>
          </w:p>
        </w:tc>
      </w:tr>
      <w:tr w:rsidR="0031452D" w:rsidRPr="0031452D" w14:paraId="64037DAA" w14:textId="77777777" w:rsidTr="00023C0A">
        <w:trPr>
          <w:trHeight w:val="340"/>
          <w:jc w:val="center"/>
        </w:trPr>
        <w:tc>
          <w:tcPr>
            <w:tcW w:w="633" w:type="dxa"/>
            <w:hideMark/>
          </w:tcPr>
          <w:p w14:paraId="4A236B4E" w14:textId="77777777" w:rsidR="0031452D" w:rsidRPr="0031452D" w:rsidRDefault="0031452D" w:rsidP="00520739">
            <w:pPr>
              <w:jc w:val="center"/>
              <w:rPr>
                <w:rFonts w:cs="Times New Roman"/>
                <w:bCs/>
                <w:lang w:eastAsia="ru-RU"/>
              </w:rPr>
            </w:pPr>
            <w:r w:rsidRPr="0031452D">
              <w:rPr>
                <w:rFonts w:cs="Times New Roman"/>
                <w:bCs/>
                <w:lang w:eastAsia="ru-RU"/>
              </w:rPr>
              <w:t>40</w:t>
            </w:r>
          </w:p>
        </w:tc>
        <w:tc>
          <w:tcPr>
            <w:tcW w:w="1769" w:type="dxa"/>
          </w:tcPr>
          <w:p w14:paraId="4BD859AA" w14:textId="77777777" w:rsidR="0031452D" w:rsidRPr="0031452D" w:rsidRDefault="00D030FD" w:rsidP="00520739">
            <w:pPr>
              <w:suppressAutoHyphens w:val="0"/>
              <w:jc w:val="center"/>
              <w:rPr>
                <w:rFonts w:cs="Times New Roman"/>
                <w:lang w:eastAsia="ru-RU"/>
              </w:rPr>
            </w:pPr>
            <w:hyperlink r:id="rId137" w:tooltip="Марчуги (Тульская область) (страница отсутствует)" w:history="1">
              <w:r w:rsidR="0031452D" w:rsidRPr="0031452D">
                <w:rPr>
                  <w:rFonts w:cs="Times New Roman"/>
                  <w:u w:val="single"/>
                  <w:lang w:eastAsia="ru-RU"/>
                </w:rPr>
                <w:t>Марчуги</w:t>
              </w:r>
            </w:hyperlink>
          </w:p>
        </w:tc>
        <w:tc>
          <w:tcPr>
            <w:tcW w:w="1704" w:type="dxa"/>
          </w:tcPr>
          <w:p w14:paraId="45F4AFCA"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5708BAD6" w14:textId="77777777" w:rsidR="0031452D" w:rsidRPr="0031452D" w:rsidRDefault="0031452D" w:rsidP="00520739">
            <w:pPr>
              <w:suppressAutoHyphens w:val="0"/>
              <w:jc w:val="center"/>
              <w:rPr>
                <w:rFonts w:cs="Times New Roman"/>
                <w:lang w:eastAsia="ru-RU"/>
              </w:rPr>
            </w:pPr>
            <w:r w:rsidRPr="0031452D">
              <w:rPr>
                <w:rFonts w:cs="Times New Roman"/>
                <w:lang w:eastAsia="ru-RU"/>
              </w:rPr>
              <w:t>0</w:t>
            </w:r>
          </w:p>
        </w:tc>
        <w:tc>
          <w:tcPr>
            <w:tcW w:w="1417" w:type="dxa"/>
            <w:vMerge/>
          </w:tcPr>
          <w:p w14:paraId="04F49783" w14:textId="3C9447C8" w:rsidR="0031452D" w:rsidRPr="0031452D" w:rsidRDefault="0031452D" w:rsidP="00187E63">
            <w:pPr>
              <w:jc w:val="center"/>
              <w:rPr>
                <w:rFonts w:cs="Times New Roman"/>
                <w:bCs/>
                <w:lang w:eastAsia="ru-RU"/>
              </w:rPr>
            </w:pPr>
          </w:p>
        </w:tc>
        <w:tc>
          <w:tcPr>
            <w:tcW w:w="1276" w:type="dxa"/>
            <w:vMerge/>
          </w:tcPr>
          <w:p w14:paraId="3665220E" w14:textId="7C42F69C" w:rsidR="0031452D" w:rsidRPr="0031452D" w:rsidRDefault="0031452D" w:rsidP="00187E63">
            <w:pPr>
              <w:jc w:val="center"/>
              <w:rPr>
                <w:rFonts w:cs="Times New Roman"/>
                <w:bCs/>
                <w:lang w:eastAsia="ru-RU"/>
              </w:rPr>
            </w:pPr>
          </w:p>
        </w:tc>
        <w:tc>
          <w:tcPr>
            <w:tcW w:w="1276" w:type="dxa"/>
            <w:vMerge/>
          </w:tcPr>
          <w:p w14:paraId="60D84608" w14:textId="347736CB" w:rsidR="0031452D" w:rsidRPr="0031452D" w:rsidRDefault="0031452D" w:rsidP="00187E63">
            <w:pPr>
              <w:jc w:val="center"/>
              <w:rPr>
                <w:rFonts w:cs="Times New Roman"/>
                <w:bCs/>
                <w:lang w:eastAsia="ru-RU"/>
              </w:rPr>
            </w:pPr>
          </w:p>
        </w:tc>
      </w:tr>
      <w:tr w:rsidR="0031452D" w:rsidRPr="0031452D" w14:paraId="475A20BC" w14:textId="77777777" w:rsidTr="00023C0A">
        <w:trPr>
          <w:trHeight w:val="340"/>
          <w:jc w:val="center"/>
        </w:trPr>
        <w:tc>
          <w:tcPr>
            <w:tcW w:w="633" w:type="dxa"/>
            <w:hideMark/>
          </w:tcPr>
          <w:p w14:paraId="74F8DE03" w14:textId="77777777" w:rsidR="0031452D" w:rsidRPr="0031452D" w:rsidRDefault="0031452D" w:rsidP="00520739">
            <w:pPr>
              <w:jc w:val="center"/>
              <w:rPr>
                <w:rFonts w:cs="Times New Roman"/>
                <w:bCs/>
                <w:lang w:eastAsia="ru-RU"/>
              </w:rPr>
            </w:pPr>
            <w:r w:rsidRPr="0031452D">
              <w:rPr>
                <w:rFonts w:cs="Times New Roman"/>
                <w:bCs/>
                <w:lang w:eastAsia="ru-RU"/>
              </w:rPr>
              <w:t>41</w:t>
            </w:r>
          </w:p>
        </w:tc>
        <w:tc>
          <w:tcPr>
            <w:tcW w:w="1769" w:type="dxa"/>
          </w:tcPr>
          <w:p w14:paraId="0A6A1194" w14:textId="77777777" w:rsidR="0031452D" w:rsidRPr="0031452D" w:rsidRDefault="00D030FD" w:rsidP="00520739">
            <w:pPr>
              <w:suppressAutoHyphens w:val="0"/>
              <w:jc w:val="center"/>
              <w:rPr>
                <w:rFonts w:cs="Times New Roman"/>
                <w:lang w:eastAsia="ru-RU"/>
              </w:rPr>
            </w:pPr>
            <w:hyperlink r:id="rId138" w:tooltip="Машково (Кимовский район) (страница отсутствует)" w:history="1">
              <w:r w:rsidR="0031452D" w:rsidRPr="0031452D">
                <w:rPr>
                  <w:rFonts w:cs="Times New Roman"/>
                  <w:u w:val="single"/>
                  <w:lang w:eastAsia="ru-RU"/>
                </w:rPr>
                <w:t>Машково</w:t>
              </w:r>
            </w:hyperlink>
          </w:p>
        </w:tc>
        <w:tc>
          <w:tcPr>
            <w:tcW w:w="1704" w:type="dxa"/>
          </w:tcPr>
          <w:p w14:paraId="2231113E"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4F6F2D06" w14:textId="77777777" w:rsidR="0031452D" w:rsidRPr="0031452D" w:rsidRDefault="0031452D" w:rsidP="00520739">
            <w:pPr>
              <w:suppressAutoHyphens w:val="0"/>
              <w:jc w:val="center"/>
              <w:rPr>
                <w:rFonts w:cs="Times New Roman"/>
                <w:lang w:eastAsia="ru-RU"/>
              </w:rPr>
            </w:pPr>
            <w:r w:rsidRPr="0031452D">
              <w:rPr>
                <w:rFonts w:cs="Times New Roman"/>
                <w:lang w:eastAsia="ru-RU"/>
              </w:rPr>
              <w:t>57</w:t>
            </w:r>
          </w:p>
        </w:tc>
        <w:tc>
          <w:tcPr>
            <w:tcW w:w="1417" w:type="dxa"/>
            <w:vMerge/>
          </w:tcPr>
          <w:p w14:paraId="771F0D2D" w14:textId="5D1E94AB" w:rsidR="0031452D" w:rsidRPr="0031452D" w:rsidRDefault="0031452D" w:rsidP="00187E63">
            <w:pPr>
              <w:jc w:val="center"/>
              <w:rPr>
                <w:rFonts w:cs="Times New Roman"/>
                <w:bCs/>
                <w:lang w:eastAsia="ru-RU"/>
              </w:rPr>
            </w:pPr>
          </w:p>
        </w:tc>
        <w:tc>
          <w:tcPr>
            <w:tcW w:w="1276" w:type="dxa"/>
            <w:vMerge/>
          </w:tcPr>
          <w:p w14:paraId="7D497AEB" w14:textId="1C915EAE" w:rsidR="0031452D" w:rsidRPr="0031452D" w:rsidRDefault="0031452D" w:rsidP="00187E63">
            <w:pPr>
              <w:jc w:val="center"/>
              <w:rPr>
                <w:rFonts w:cs="Times New Roman"/>
                <w:bCs/>
                <w:lang w:eastAsia="ru-RU"/>
              </w:rPr>
            </w:pPr>
          </w:p>
        </w:tc>
        <w:tc>
          <w:tcPr>
            <w:tcW w:w="1276" w:type="dxa"/>
            <w:vMerge/>
          </w:tcPr>
          <w:p w14:paraId="06FD8814" w14:textId="49E582EF" w:rsidR="0031452D" w:rsidRPr="0031452D" w:rsidRDefault="0031452D" w:rsidP="00187E63">
            <w:pPr>
              <w:jc w:val="center"/>
              <w:rPr>
                <w:rFonts w:cs="Times New Roman"/>
                <w:bCs/>
                <w:lang w:eastAsia="ru-RU"/>
              </w:rPr>
            </w:pPr>
          </w:p>
        </w:tc>
      </w:tr>
      <w:tr w:rsidR="0031452D" w:rsidRPr="0031452D" w14:paraId="427A97EC" w14:textId="77777777" w:rsidTr="00023C0A">
        <w:trPr>
          <w:trHeight w:val="340"/>
          <w:jc w:val="center"/>
        </w:trPr>
        <w:tc>
          <w:tcPr>
            <w:tcW w:w="633" w:type="dxa"/>
            <w:hideMark/>
          </w:tcPr>
          <w:p w14:paraId="67A6B259" w14:textId="77777777" w:rsidR="0031452D" w:rsidRPr="0031452D" w:rsidRDefault="0031452D" w:rsidP="00520739">
            <w:pPr>
              <w:jc w:val="center"/>
              <w:rPr>
                <w:rFonts w:cs="Times New Roman"/>
                <w:bCs/>
                <w:lang w:eastAsia="ru-RU"/>
              </w:rPr>
            </w:pPr>
            <w:r w:rsidRPr="0031452D">
              <w:rPr>
                <w:rFonts w:cs="Times New Roman"/>
                <w:bCs/>
                <w:lang w:eastAsia="ru-RU"/>
              </w:rPr>
              <w:t>42</w:t>
            </w:r>
          </w:p>
        </w:tc>
        <w:tc>
          <w:tcPr>
            <w:tcW w:w="1769" w:type="dxa"/>
          </w:tcPr>
          <w:p w14:paraId="0114E950" w14:textId="77777777" w:rsidR="0031452D" w:rsidRPr="0031452D" w:rsidRDefault="00D030FD" w:rsidP="00520739">
            <w:pPr>
              <w:suppressAutoHyphens w:val="0"/>
              <w:jc w:val="center"/>
              <w:rPr>
                <w:rFonts w:cs="Times New Roman"/>
                <w:lang w:eastAsia="ru-RU"/>
              </w:rPr>
            </w:pPr>
            <w:hyperlink r:id="rId139" w:tooltip="Михайловские Выселки (страница отсутствует)" w:history="1">
              <w:r w:rsidR="0031452D" w:rsidRPr="0031452D">
                <w:rPr>
                  <w:rFonts w:cs="Times New Roman"/>
                  <w:u w:val="single"/>
                  <w:lang w:eastAsia="ru-RU"/>
                </w:rPr>
                <w:t>Михайловские Выселки</w:t>
              </w:r>
            </w:hyperlink>
          </w:p>
        </w:tc>
        <w:tc>
          <w:tcPr>
            <w:tcW w:w="1704" w:type="dxa"/>
          </w:tcPr>
          <w:p w14:paraId="1A474189"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3AA9E356" w14:textId="77777777" w:rsidR="0031452D" w:rsidRPr="0031452D" w:rsidRDefault="0031452D" w:rsidP="00520739">
            <w:pPr>
              <w:suppressAutoHyphens w:val="0"/>
              <w:jc w:val="center"/>
              <w:rPr>
                <w:rFonts w:cs="Times New Roman"/>
                <w:lang w:eastAsia="ru-RU"/>
              </w:rPr>
            </w:pPr>
            <w:r w:rsidRPr="0031452D">
              <w:rPr>
                <w:rFonts w:cs="Times New Roman"/>
                <w:lang w:eastAsia="ru-RU"/>
              </w:rPr>
              <w:t>5</w:t>
            </w:r>
          </w:p>
        </w:tc>
        <w:tc>
          <w:tcPr>
            <w:tcW w:w="1417" w:type="dxa"/>
            <w:vMerge/>
          </w:tcPr>
          <w:p w14:paraId="228332EC" w14:textId="636AA685" w:rsidR="0031452D" w:rsidRPr="0031452D" w:rsidRDefault="0031452D" w:rsidP="00187E63">
            <w:pPr>
              <w:jc w:val="center"/>
              <w:rPr>
                <w:rFonts w:cs="Times New Roman"/>
                <w:bCs/>
                <w:lang w:eastAsia="ru-RU"/>
              </w:rPr>
            </w:pPr>
          </w:p>
        </w:tc>
        <w:tc>
          <w:tcPr>
            <w:tcW w:w="1276" w:type="dxa"/>
            <w:vMerge/>
          </w:tcPr>
          <w:p w14:paraId="1E454D45" w14:textId="50CEBD41" w:rsidR="0031452D" w:rsidRPr="0031452D" w:rsidRDefault="0031452D" w:rsidP="00187E63">
            <w:pPr>
              <w:jc w:val="center"/>
              <w:rPr>
                <w:rFonts w:cs="Times New Roman"/>
                <w:bCs/>
                <w:lang w:eastAsia="ru-RU"/>
              </w:rPr>
            </w:pPr>
          </w:p>
        </w:tc>
        <w:tc>
          <w:tcPr>
            <w:tcW w:w="1276" w:type="dxa"/>
            <w:vMerge/>
          </w:tcPr>
          <w:p w14:paraId="63B2191F" w14:textId="18B1C367" w:rsidR="0031452D" w:rsidRPr="0031452D" w:rsidRDefault="0031452D" w:rsidP="00187E63">
            <w:pPr>
              <w:jc w:val="center"/>
              <w:rPr>
                <w:rFonts w:cs="Times New Roman"/>
                <w:bCs/>
                <w:lang w:eastAsia="ru-RU"/>
              </w:rPr>
            </w:pPr>
          </w:p>
        </w:tc>
      </w:tr>
      <w:tr w:rsidR="0031452D" w:rsidRPr="0031452D" w14:paraId="203F8F7E" w14:textId="77777777" w:rsidTr="00023C0A">
        <w:trPr>
          <w:trHeight w:val="340"/>
          <w:jc w:val="center"/>
        </w:trPr>
        <w:tc>
          <w:tcPr>
            <w:tcW w:w="633" w:type="dxa"/>
            <w:hideMark/>
          </w:tcPr>
          <w:p w14:paraId="74231485" w14:textId="77777777" w:rsidR="0031452D" w:rsidRPr="0031452D" w:rsidRDefault="0031452D" w:rsidP="00520739">
            <w:pPr>
              <w:jc w:val="center"/>
              <w:rPr>
                <w:rFonts w:cs="Times New Roman"/>
                <w:bCs/>
                <w:lang w:eastAsia="ru-RU"/>
              </w:rPr>
            </w:pPr>
            <w:r w:rsidRPr="0031452D">
              <w:rPr>
                <w:rFonts w:cs="Times New Roman"/>
                <w:bCs/>
                <w:lang w:eastAsia="ru-RU"/>
              </w:rPr>
              <w:t>43</w:t>
            </w:r>
          </w:p>
        </w:tc>
        <w:tc>
          <w:tcPr>
            <w:tcW w:w="1769" w:type="dxa"/>
          </w:tcPr>
          <w:p w14:paraId="00D71FB7" w14:textId="77777777" w:rsidR="0031452D" w:rsidRPr="0031452D" w:rsidRDefault="00D030FD" w:rsidP="00520739">
            <w:pPr>
              <w:suppressAutoHyphens w:val="0"/>
              <w:jc w:val="center"/>
              <w:rPr>
                <w:rFonts w:cs="Times New Roman"/>
                <w:lang w:eastAsia="ru-RU"/>
              </w:rPr>
            </w:pPr>
            <w:hyperlink r:id="rId140" w:tooltip="Михайловский (Кимовский район) (страница отсутствует)" w:history="1">
              <w:r w:rsidR="0031452D" w:rsidRPr="0031452D">
                <w:rPr>
                  <w:rFonts w:cs="Times New Roman"/>
                  <w:u w:val="single"/>
                  <w:lang w:eastAsia="ru-RU"/>
                </w:rPr>
                <w:t>Михайловский</w:t>
              </w:r>
            </w:hyperlink>
          </w:p>
        </w:tc>
        <w:tc>
          <w:tcPr>
            <w:tcW w:w="1704" w:type="dxa"/>
          </w:tcPr>
          <w:p w14:paraId="57E86A73"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0A4895BF" w14:textId="77777777" w:rsidR="0031452D" w:rsidRPr="0031452D" w:rsidRDefault="0031452D" w:rsidP="00520739">
            <w:pPr>
              <w:suppressAutoHyphens w:val="0"/>
              <w:jc w:val="center"/>
              <w:rPr>
                <w:rFonts w:cs="Times New Roman"/>
                <w:lang w:eastAsia="ru-RU"/>
              </w:rPr>
            </w:pPr>
            <w:r w:rsidRPr="0031452D">
              <w:rPr>
                <w:rFonts w:cs="Times New Roman"/>
                <w:lang w:eastAsia="ru-RU"/>
              </w:rPr>
              <w:t>22</w:t>
            </w:r>
          </w:p>
        </w:tc>
        <w:tc>
          <w:tcPr>
            <w:tcW w:w="1417" w:type="dxa"/>
            <w:vMerge/>
          </w:tcPr>
          <w:p w14:paraId="1DA588C5" w14:textId="1A563826" w:rsidR="0031452D" w:rsidRPr="0031452D" w:rsidRDefault="0031452D" w:rsidP="00187E63">
            <w:pPr>
              <w:jc w:val="center"/>
              <w:rPr>
                <w:rFonts w:cs="Times New Roman"/>
                <w:bCs/>
                <w:lang w:eastAsia="ru-RU"/>
              </w:rPr>
            </w:pPr>
          </w:p>
        </w:tc>
        <w:tc>
          <w:tcPr>
            <w:tcW w:w="1276" w:type="dxa"/>
            <w:vMerge/>
          </w:tcPr>
          <w:p w14:paraId="727CB2DF" w14:textId="0E852E1C" w:rsidR="0031452D" w:rsidRPr="0031452D" w:rsidRDefault="0031452D" w:rsidP="00187E63">
            <w:pPr>
              <w:jc w:val="center"/>
              <w:rPr>
                <w:rFonts w:cs="Times New Roman"/>
                <w:bCs/>
                <w:lang w:eastAsia="ru-RU"/>
              </w:rPr>
            </w:pPr>
          </w:p>
        </w:tc>
        <w:tc>
          <w:tcPr>
            <w:tcW w:w="1276" w:type="dxa"/>
            <w:vMerge/>
          </w:tcPr>
          <w:p w14:paraId="34E715E4" w14:textId="567B7DA7" w:rsidR="0031452D" w:rsidRPr="0031452D" w:rsidRDefault="0031452D" w:rsidP="00187E63">
            <w:pPr>
              <w:jc w:val="center"/>
              <w:rPr>
                <w:rFonts w:cs="Times New Roman"/>
                <w:bCs/>
                <w:lang w:eastAsia="ru-RU"/>
              </w:rPr>
            </w:pPr>
          </w:p>
        </w:tc>
      </w:tr>
      <w:tr w:rsidR="0031452D" w:rsidRPr="0031452D" w14:paraId="7D7642E6" w14:textId="77777777" w:rsidTr="00023C0A">
        <w:trPr>
          <w:trHeight w:val="340"/>
          <w:jc w:val="center"/>
        </w:trPr>
        <w:tc>
          <w:tcPr>
            <w:tcW w:w="633" w:type="dxa"/>
            <w:hideMark/>
          </w:tcPr>
          <w:p w14:paraId="41708913" w14:textId="77777777" w:rsidR="0031452D" w:rsidRPr="0031452D" w:rsidRDefault="0031452D" w:rsidP="00520739">
            <w:pPr>
              <w:jc w:val="center"/>
              <w:rPr>
                <w:rFonts w:cs="Times New Roman"/>
                <w:bCs/>
                <w:lang w:eastAsia="ru-RU"/>
              </w:rPr>
            </w:pPr>
            <w:r w:rsidRPr="0031452D">
              <w:rPr>
                <w:rFonts w:cs="Times New Roman"/>
                <w:bCs/>
                <w:lang w:eastAsia="ru-RU"/>
              </w:rPr>
              <w:t>44</w:t>
            </w:r>
          </w:p>
        </w:tc>
        <w:tc>
          <w:tcPr>
            <w:tcW w:w="1769" w:type="dxa"/>
          </w:tcPr>
          <w:p w14:paraId="15476F81" w14:textId="77777777" w:rsidR="0031452D" w:rsidRPr="0031452D" w:rsidRDefault="00D030FD" w:rsidP="00520739">
            <w:pPr>
              <w:suppressAutoHyphens w:val="0"/>
              <w:jc w:val="center"/>
              <w:rPr>
                <w:rFonts w:cs="Times New Roman"/>
                <w:lang w:eastAsia="ru-RU"/>
              </w:rPr>
            </w:pPr>
            <w:hyperlink r:id="rId141" w:tooltip="Новая Жизнь (Кимовский район) (страница отсутствует)" w:history="1">
              <w:r w:rsidR="0031452D" w:rsidRPr="0031452D">
                <w:rPr>
                  <w:rFonts w:cs="Times New Roman"/>
                  <w:u w:val="single"/>
                  <w:lang w:eastAsia="ru-RU"/>
                </w:rPr>
                <w:t>Новая Жизнь</w:t>
              </w:r>
            </w:hyperlink>
          </w:p>
        </w:tc>
        <w:tc>
          <w:tcPr>
            <w:tcW w:w="1704" w:type="dxa"/>
          </w:tcPr>
          <w:p w14:paraId="708D53EB"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78D95714" w14:textId="77777777" w:rsidR="0031452D" w:rsidRPr="0031452D" w:rsidRDefault="0031452D" w:rsidP="00520739">
            <w:pPr>
              <w:suppressAutoHyphens w:val="0"/>
              <w:jc w:val="center"/>
              <w:rPr>
                <w:rFonts w:cs="Times New Roman"/>
                <w:lang w:eastAsia="ru-RU"/>
              </w:rPr>
            </w:pPr>
            <w:r w:rsidRPr="0031452D">
              <w:rPr>
                <w:rFonts w:cs="Times New Roman"/>
                <w:lang w:eastAsia="ru-RU"/>
              </w:rPr>
              <w:t>18</w:t>
            </w:r>
          </w:p>
        </w:tc>
        <w:tc>
          <w:tcPr>
            <w:tcW w:w="1417" w:type="dxa"/>
            <w:vMerge/>
          </w:tcPr>
          <w:p w14:paraId="44EE8C15" w14:textId="2F3425D1" w:rsidR="0031452D" w:rsidRPr="0031452D" w:rsidRDefault="0031452D" w:rsidP="00187E63">
            <w:pPr>
              <w:jc w:val="center"/>
              <w:rPr>
                <w:rFonts w:cs="Times New Roman"/>
                <w:bCs/>
                <w:lang w:eastAsia="ru-RU"/>
              </w:rPr>
            </w:pPr>
          </w:p>
        </w:tc>
        <w:tc>
          <w:tcPr>
            <w:tcW w:w="1276" w:type="dxa"/>
            <w:vMerge/>
          </w:tcPr>
          <w:p w14:paraId="0E80D82D" w14:textId="36829F82" w:rsidR="0031452D" w:rsidRPr="0031452D" w:rsidRDefault="0031452D" w:rsidP="00187E63">
            <w:pPr>
              <w:jc w:val="center"/>
              <w:rPr>
                <w:rFonts w:cs="Times New Roman"/>
                <w:bCs/>
                <w:lang w:eastAsia="ru-RU"/>
              </w:rPr>
            </w:pPr>
          </w:p>
        </w:tc>
        <w:tc>
          <w:tcPr>
            <w:tcW w:w="1276" w:type="dxa"/>
            <w:vMerge/>
          </w:tcPr>
          <w:p w14:paraId="7FF1E1F4" w14:textId="0FC931FF" w:rsidR="0031452D" w:rsidRPr="0031452D" w:rsidRDefault="0031452D" w:rsidP="00187E63">
            <w:pPr>
              <w:jc w:val="center"/>
              <w:rPr>
                <w:rFonts w:cs="Times New Roman"/>
                <w:bCs/>
                <w:lang w:eastAsia="ru-RU"/>
              </w:rPr>
            </w:pPr>
          </w:p>
        </w:tc>
      </w:tr>
      <w:tr w:rsidR="0031452D" w:rsidRPr="0031452D" w14:paraId="406157DD" w14:textId="77777777" w:rsidTr="00023C0A">
        <w:trPr>
          <w:trHeight w:val="340"/>
          <w:jc w:val="center"/>
        </w:trPr>
        <w:tc>
          <w:tcPr>
            <w:tcW w:w="633" w:type="dxa"/>
            <w:hideMark/>
          </w:tcPr>
          <w:p w14:paraId="3CF17C19" w14:textId="77777777" w:rsidR="0031452D" w:rsidRPr="0031452D" w:rsidRDefault="0031452D" w:rsidP="00520739">
            <w:pPr>
              <w:jc w:val="center"/>
              <w:rPr>
                <w:rFonts w:cs="Times New Roman"/>
                <w:bCs/>
                <w:lang w:eastAsia="ru-RU"/>
              </w:rPr>
            </w:pPr>
            <w:r w:rsidRPr="0031452D">
              <w:rPr>
                <w:rFonts w:cs="Times New Roman"/>
                <w:bCs/>
                <w:lang w:eastAsia="ru-RU"/>
              </w:rPr>
              <w:t>45</w:t>
            </w:r>
          </w:p>
        </w:tc>
        <w:tc>
          <w:tcPr>
            <w:tcW w:w="1769" w:type="dxa"/>
          </w:tcPr>
          <w:p w14:paraId="17329F61" w14:textId="77777777" w:rsidR="0031452D" w:rsidRPr="0031452D" w:rsidRDefault="00D030FD" w:rsidP="00520739">
            <w:pPr>
              <w:suppressAutoHyphens w:val="0"/>
              <w:jc w:val="center"/>
              <w:rPr>
                <w:rFonts w:cs="Times New Roman"/>
                <w:lang w:eastAsia="ru-RU"/>
              </w:rPr>
            </w:pPr>
            <w:hyperlink r:id="rId142" w:tooltip="Новольвовск" w:history="1">
              <w:r w:rsidR="0031452D" w:rsidRPr="0031452D">
                <w:rPr>
                  <w:rFonts w:cs="Times New Roman"/>
                  <w:u w:val="single"/>
                  <w:lang w:eastAsia="ru-RU"/>
                </w:rPr>
                <w:t>Новольвовск</w:t>
              </w:r>
            </w:hyperlink>
          </w:p>
        </w:tc>
        <w:tc>
          <w:tcPr>
            <w:tcW w:w="1704" w:type="dxa"/>
          </w:tcPr>
          <w:p w14:paraId="0C190CFB"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 административный центр</w:t>
            </w:r>
          </w:p>
        </w:tc>
        <w:tc>
          <w:tcPr>
            <w:tcW w:w="1417" w:type="dxa"/>
          </w:tcPr>
          <w:p w14:paraId="3813AA43" w14:textId="77777777" w:rsidR="0031452D" w:rsidRPr="0031452D" w:rsidRDefault="0031452D" w:rsidP="00520739">
            <w:pPr>
              <w:suppressAutoHyphens w:val="0"/>
              <w:jc w:val="center"/>
              <w:rPr>
                <w:rFonts w:cs="Times New Roman"/>
                <w:lang w:eastAsia="ru-RU"/>
              </w:rPr>
            </w:pPr>
            <w:r w:rsidRPr="0031452D">
              <w:rPr>
                <w:rFonts w:cs="Times New Roman"/>
                <w:lang w:eastAsia="ru-RU"/>
              </w:rPr>
              <w:t>1731</w:t>
            </w:r>
          </w:p>
        </w:tc>
        <w:tc>
          <w:tcPr>
            <w:tcW w:w="1417" w:type="dxa"/>
            <w:vMerge/>
          </w:tcPr>
          <w:p w14:paraId="6577A534" w14:textId="5840C7BA" w:rsidR="0031452D" w:rsidRPr="0031452D" w:rsidRDefault="0031452D" w:rsidP="00187E63">
            <w:pPr>
              <w:jc w:val="center"/>
              <w:rPr>
                <w:rFonts w:cs="Times New Roman"/>
                <w:bCs/>
                <w:lang w:eastAsia="ru-RU"/>
              </w:rPr>
            </w:pPr>
          </w:p>
        </w:tc>
        <w:tc>
          <w:tcPr>
            <w:tcW w:w="1276" w:type="dxa"/>
            <w:vMerge/>
          </w:tcPr>
          <w:p w14:paraId="3A09A611" w14:textId="4747329E" w:rsidR="0031452D" w:rsidRPr="0031452D" w:rsidRDefault="0031452D" w:rsidP="00187E63">
            <w:pPr>
              <w:jc w:val="center"/>
              <w:rPr>
                <w:rFonts w:cs="Times New Roman"/>
                <w:bCs/>
                <w:lang w:eastAsia="ru-RU"/>
              </w:rPr>
            </w:pPr>
          </w:p>
        </w:tc>
        <w:tc>
          <w:tcPr>
            <w:tcW w:w="1276" w:type="dxa"/>
            <w:vMerge/>
          </w:tcPr>
          <w:p w14:paraId="1F349C6A" w14:textId="7433D2E4" w:rsidR="0031452D" w:rsidRPr="0031452D" w:rsidRDefault="0031452D" w:rsidP="00187E63">
            <w:pPr>
              <w:jc w:val="center"/>
              <w:rPr>
                <w:rFonts w:cs="Times New Roman"/>
                <w:bCs/>
                <w:lang w:eastAsia="ru-RU"/>
              </w:rPr>
            </w:pPr>
          </w:p>
        </w:tc>
      </w:tr>
      <w:tr w:rsidR="0031452D" w:rsidRPr="0031452D" w14:paraId="01DA43DC" w14:textId="77777777" w:rsidTr="00023C0A">
        <w:trPr>
          <w:trHeight w:val="340"/>
          <w:jc w:val="center"/>
        </w:trPr>
        <w:tc>
          <w:tcPr>
            <w:tcW w:w="633" w:type="dxa"/>
            <w:hideMark/>
          </w:tcPr>
          <w:p w14:paraId="71748C74" w14:textId="77777777" w:rsidR="0031452D" w:rsidRPr="0031452D" w:rsidRDefault="0031452D" w:rsidP="00520739">
            <w:pPr>
              <w:jc w:val="center"/>
              <w:rPr>
                <w:rFonts w:cs="Times New Roman"/>
                <w:bCs/>
                <w:lang w:eastAsia="ru-RU"/>
              </w:rPr>
            </w:pPr>
            <w:r w:rsidRPr="0031452D">
              <w:rPr>
                <w:rFonts w:cs="Times New Roman"/>
                <w:bCs/>
                <w:lang w:eastAsia="ru-RU"/>
              </w:rPr>
              <w:t>46</w:t>
            </w:r>
          </w:p>
        </w:tc>
        <w:tc>
          <w:tcPr>
            <w:tcW w:w="1769" w:type="dxa"/>
          </w:tcPr>
          <w:p w14:paraId="1F3D2FCF" w14:textId="77777777" w:rsidR="0031452D" w:rsidRPr="0031452D" w:rsidRDefault="00D030FD" w:rsidP="00520739">
            <w:pPr>
              <w:suppressAutoHyphens w:val="0"/>
              <w:jc w:val="center"/>
              <w:rPr>
                <w:rFonts w:cs="Times New Roman"/>
                <w:lang w:eastAsia="ru-RU"/>
              </w:rPr>
            </w:pPr>
            <w:hyperlink r:id="rId143" w:tooltip="Новоселки (Кимовский район) (страница отсутствует)" w:history="1">
              <w:r w:rsidR="0031452D" w:rsidRPr="0031452D">
                <w:rPr>
                  <w:rFonts w:cs="Times New Roman"/>
                  <w:u w:val="single"/>
                  <w:lang w:eastAsia="ru-RU"/>
                </w:rPr>
                <w:t>Новоселки</w:t>
              </w:r>
            </w:hyperlink>
          </w:p>
        </w:tc>
        <w:tc>
          <w:tcPr>
            <w:tcW w:w="1704" w:type="dxa"/>
          </w:tcPr>
          <w:p w14:paraId="095FE0CF"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3E40190D" w14:textId="77777777" w:rsidR="0031452D" w:rsidRPr="0031452D" w:rsidRDefault="0031452D" w:rsidP="00520739">
            <w:pPr>
              <w:suppressAutoHyphens w:val="0"/>
              <w:jc w:val="center"/>
              <w:rPr>
                <w:rFonts w:cs="Times New Roman"/>
                <w:lang w:eastAsia="ru-RU"/>
              </w:rPr>
            </w:pPr>
            <w:r w:rsidRPr="0031452D">
              <w:rPr>
                <w:rFonts w:cs="Times New Roman"/>
                <w:lang w:eastAsia="ru-RU"/>
              </w:rPr>
              <w:t>73</w:t>
            </w:r>
          </w:p>
        </w:tc>
        <w:tc>
          <w:tcPr>
            <w:tcW w:w="1417" w:type="dxa"/>
            <w:vMerge/>
          </w:tcPr>
          <w:p w14:paraId="3C0DD5E0" w14:textId="4F9F77B1" w:rsidR="0031452D" w:rsidRPr="0031452D" w:rsidRDefault="0031452D" w:rsidP="00187E63">
            <w:pPr>
              <w:jc w:val="center"/>
              <w:rPr>
                <w:rFonts w:cs="Times New Roman"/>
                <w:bCs/>
                <w:lang w:eastAsia="ru-RU"/>
              </w:rPr>
            </w:pPr>
          </w:p>
        </w:tc>
        <w:tc>
          <w:tcPr>
            <w:tcW w:w="1276" w:type="dxa"/>
            <w:vMerge/>
          </w:tcPr>
          <w:p w14:paraId="79D2B728" w14:textId="2397E250" w:rsidR="0031452D" w:rsidRPr="0031452D" w:rsidRDefault="0031452D" w:rsidP="00187E63">
            <w:pPr>
              <w:jc w:val="center"/>
              <w:rPr>
                <w:rFonts w:cs="Times New Roman"/>
                <w:bCs/>
                <w:lang w:eastAsia="ru-RU"/>
              </w:rPr>
            </w:pPr>
          </w:p>
        </w:tc>
        <w:tc>
          <w:tcPr>
            <w:tcW w:w="1276" w:type="dxa"/>
            <w:vMerge/>
          </w:tcPr>
          <w:p w14:paraId="23C96FFF" w14:textId="696C3AFD" w:rsidR="0031452D" w:rsidRPr="0031452D" w:rsidRDefault="0031452D" w:rsidP="00187E63">
            <w:pPr>
              <w:jc w:val="center"/>
              <w:rPr>
                <w:rFonts w:cs="Times New Roman"/>
                <w:bCs/>
                <w:lang w:eastAsia="ru-RU"/>
              </w:rPr>
            </w:pPr>
          </w:p>
        </w:tc>
      </w:tr>
      <w:tr w:rsidR="0031452D" w:rsidRPr="0031452D" w14:paraId="6141717C" w14:textId="77777777" w:rsidTr="00023C0A">
        <w:trPr>
          <w:trHeight w:val="340"/>
          <w:jc w:val="center"/>
        </w:trPr>
        <w:tc>
          <w:tcPr>
            <w:tcW w:w="633" w:type="dxa"/>
            <w:hideMark/>
          </w:tcPr>
          <w:p w14:paraId="2D6A0792" w14:textId="77777777" w:rsidR="0031452D" w:rsidRPr="0031452D" w:rsidRDefault="0031452D" w:rsidP="00520739">
            <w:pPr>
              <w:jc w:val="center"/>
              <w:rPr>
                <w:rFonts w:cs="Times New Roman"/>
                <w:bCs/>
                <w:lang w:eastAsia="ru-RU"/>
              </w:rPr>
            </w:pPr>
            <w:r w:rsidRPr="0031452D">
              <w:rPr>
                <w:rFonts w:cs="Times New Roman"/>
                <w:bCs/>
                <w:lang w:eastAsia="ru-RU"/>
              </w:rPr>
              <w:t>47</w:t>
            </w:r>
          </w:p>
        </w:tc>
        <w:tc>
          <w:tcPr>
            <w:tcW w:w="1769" w:type="dxa"/>
          </w:tcPr>
          <w:p w14:paraId="57B12BCE" w14:textId="77777777" w:rsidR="0031452D" w:rsidRPr="0031452D" w:rsidRDefault="00D030FD" w:rsidP="00520739">
            <w:pPr>
              <w:suppressAutoHyphens w:val="0"/>
              <w:jc w:val="center"/>
              <w:rPr>
                <w:rFonts w:cs="Times New Roman"/>
                <w:lang w:eastAsia="ru-RU"/>
              </w:rPr>
            </w:pPr>
            <w:hyperlink r:id="rId144" w:tooltip="Новоспасское (Кимовский район) (страница отсутствует)" w:history="1">
              <w:r w:rsidR="0031452D" w:rsidRPr="0031452D">
                <w:rPr>
                  <w:rFonts w:cs="Times New Roman"/>
                  <w:u w:val="single"/>
                  <w:lang w:eastAsia="ru-RU"/>
                </w:rPr>
                <w:t>Новоспасское</w:t>
              </w:r>
            </w:hyperlink>
          </w:p>
        </w:tc>
        <w:tc>
          <w:tcPr>
            <w:tcW w:w="1704" w:type="dxa"/>
          </w:tcPr>
          <w:p w14:paraId="42EA5E6B"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34350DE2" w14:textId="77777777" w:rsidR="0031452D" w:rsidRPr="0031452D" w:rsidRDefault="0031452D" w:rsidP="00520739">
            <w:pPr>
              <w:suppressAutoHyphens w:val="0"/>
              <w:jc w:val="center"/>
              <w:rPr>
                <w:rFonts w:cs="Times New Roman"/>
                <w:lang w:eastAsia="ru-RU"/>
              </w:rPr>
            </w:pPr>
            <w:r w:rsidRPr="0031452D">
              <w:rPr>
                <w:rFonts w:cs="Times New Roman"/>
                <w:lang w:eastAsia="ru-RU"/>
              </w:rPr>
              <w:t>39</w:t>
            </w:r>
          </w:p>
        </w:tc>
        <w:tc>
          <w:tcPr>
            <w:tcW w:w="1417" w:type="dxa"/>
            <w:vMerge/>
          </w:tcPr>
          <w:p w14:paraId="726256DD" w14:textId="266D863B" w:rsidR="0031452D" w:rsidRPr="0031452D" w:rsidRDefault="0031452D" w:rsidP="00187E63">
            <w:pPr>
              <w:jc w:val="center"/>
              <w:rPr>
                <w:rFonts w:cs="Times New Roman"/>
                <w:bCs/>
                <w:lang w:eastAsia="ru-RU"/>
              </w:rPr>
            </w:pPr>
          </w:p>
        </w:tc>
        <w:tc>
          <w:tcPr>
            <w:tcW w:w="1276" w:type="dxa"/>
            <w:vMerge/>
          </w:tcPr>
          <w:p w14:paraId="41AB4C3A" w14:textId="5522F114" w:rsidR="0031452D" w:rsidRPr="0031452D" w:rsidRDefault="0031452D" w:rsidP="00187E63">
            <w:pPr>
              <w:jc w:val="center"/>
              <w:rPr>
                <w:rFonts w:cs="Times New Roman"/>
                <w:bCs/>
                <w:lang w:eastAsia="ru-RU"/>
              </w:rPr>
            </w:pPr>
          </w:p>
        </w:tc>
        <w:tc>
          <w:tcPr>
            <w:tcW w:w="1276" w:type="dxa"/>
            <w:vMerge/>
          </w:tcPr>
          <w:p w14:paraId="6398354B" w14:textId="0425B655" w:rsidR="0031452D" w:rsidRPr="0031452D" w:rsidRDefault="0031452D" w:rsidP="00187E63">
            <w:pPr>
              <w:jc w:val="center"/>
              <w:rPr>
                <w:rFonts w:cs="Times New Roman"/>
                <w:bCs/>
                <w:lang w:eastAsia="ru-RU"/>
              </w:rPr>
            </w:pPr>
          </w:p>
        </w:tc>
      </w:tr>
      <w:tr w:rsidR="0031452D" w:rsidRPr="0031452D" w14:paraId="472007B9" w14:textId="77777777" w:rsidTr="00023C0A">
        <w:trPr>
          <w:trHeight w:val="340"/>
          <w:jc w:val="center"/>
        </w:trPr>
        <w:tc>
          <w:tcPr>
            <w:tcW w:w="633" w:type="dxa"/>
            <w:hideMark/>
          </w:tcPr>
          <w:p w14:paraId="26AB89D3" w14:textId="77777777" w:rsidR="0031452D" w:rsidRPr="0031452D" w:rsidRDefault="0031452D" w:rsidP="00520739">
            <w:pPr>
              <w:jc w:val="center"/>
              <w:rPr>
                <w:rFonts w:cs="Times New Roman"/>
                <w:bCs/>
                <w:lang w:eastAsia="ru-RU"/>
              </w:rPr>
            </w:pPr>
            <w:r w:rsidRPr="0031452D">
              <w:rPr>
                <w:rFonts w:cs="Times New Roman"/>
                <w:bCs/>
                <w:lang w:eastAsia="ru-RU"/>
              </w:rPr>
              <w:t>48</w:t>
            </w:r>
          </w:p>
        </w:tc>
        <w:tc>
          <w:tcPr>
            <w:tcW w:w="1769" w:type="dxa"/>
          </w:tcPr>
          <w:p w14:paraId="1DD32D16" w14:textId="77777777" w:rsidR="0031452D" w:rsidRPr="0031452D" w:rsidRDefault="00D030FD" w:rsidP="00520739">
            <w:pPr>
              <w:suppressAutoHyphens w:val="0"/>
              <w:jc w:val="center"/>
              <w:rPr>
                <w:rFonts w:cs="Times New Roman"/>
                <w:lang w:eastAsia="ru-RU"/>
              </w:rPr>
            </w:pPr>
            <w:hyperlink r:id="rId145" w:tooltip="Отделение Румянцево (страница отсутствует)" w:history="1">
              <w:r w:rsidR="0031452D" w:rsidRPr="0031452D">
                <w:rPr>
                  <w:rFonts w:cs="Times New Roman"/>
                  <w:u w:val="single"/>
                  <w:lang w:eastAsia="ru-RU"/>
                </w:rPr>
                <w:t>Отделение Румянцево</w:t>
              </w:r>
            </w:hyperlink>
          </w:p>
        </w:tc>
        <w:tc>
          <w:tcPr>
            <w:tcW w:w="1704" w:type="dxa"/>
          </w:tcPr>
          <w:p w14:paraId="497558C4"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35DB44C0" w14:textId="77777777" w:rsidR="0031452D" w:rsidRPr="0031452D" w:rsidRDefault="0031452D" w:rsidP="00520739">
            <w:pPr>
              <w:suppressAutoHyphens w:val="0"/>
              <w:jc w:val="center"/>
              <w:rPr>
                <w:rFonts w:cs="Times New Roman"/>
                <w:lang w:eastAsia="ru-RU"/>
              </w:rPr>
            </w:pPr>
            <w:r w:rsidRPr="0031452D">
              <w:rPr>
                <w:rFonts w:cs="Times New Roman"/>
                <w:lang w:eastAsia="ru-RU"/>
              </w:rPr>
              <w:t>0</w:t>
            </w:r>
          </w:p>
        </w:tc>
        <w:tc>
          <w:tcPr>
            <w:tcW w:w="1417" w:type="dxa"/>
            <w:vMerge/>
          </w:tcPr>
          <w:p w14:paraId="37E942A8" w14:textId="61BACE19" w:rsidR="0031452D" w:rsidRPr="0031452D" w:rsidRDefault="0031452D" w:rsidP="00187E63">
            <w:pPr>
              <w:jc w:val="center"/>
              <w:rPr>
                <w:rFonts w:cs="Times New Roman"/>
                <w:bCs/>
                <w:lang w:eastAsia="ru-RU"/>
              </w:rPr>
            </w:pPr>
          </w:p>
        </w:tc>
        <w:tc>
          <w:tcPr>
            <w:tcW w:w="1276" w:type="dxa"/>
            <w:vMerge/>
          </w:tcPr>
          <w:p w14:paraId="0AAEF6C2" w14:textId="6BF29381" w:rsidR="0031452D" w:rsidRPr="0031452D" w:rsidRDefault="0031452D" w:rsidP="00187E63">
            <w:pPr>
              <w:jc w:val="center"/>
              <w:rPr>
                <w:rFonts w:cs="Times New Roman"/>
                <w:bCs/>
                <w:lang w:eastAsia="ru-RU"/>
              </w:rPr>
            </w:pPr>
          </w:p>
        </w:tc>
        <w:tc>
          <w:tcPr>
            <w:tcW w:w="1276" w:type="dxa"/>
            <w:vMerge/>
          </w:tcPr>
          <w:p w14:paraId="753D2E24" w14:textId="4046795D" w:rsidR="0031452D" w:rsidRPr="0031452D" w:rsidRDefault="0031452D" w:rsidP="00187E63">
            <w:pPr>
              <w:jc w:val="center"/>
              <w:rPr>
                <w:rFonts w:cs="Times New Roman"/>
                <w:bCs/>
                <w:lang w:eastAsia="ru-RU"/>
              </w:rPr>
            </w:pPr>
          </w:p>
        </w:tc>
      </w:tr>
      <w:tr w:rsidR="0031452D" w:rsidRPr="0031452D" w14:paraId="33B1BD52" w14:textId="77777777" w:rsidTr="00023C0A">
        <w:trPr>
          <w:trHeight w:val="340"/>
          <w:jc w:val="center"/>
        </w:trPr>
        <w:tc>
          <w:tcPr>
            <w:tcW w:w="633" w:type="dxa"/>
            <w:hideMark/>
          </w:tcPr>
          <w:p w14:paraId="32D52CBC" w14:textId="77777777" w:rsidR="0031452D" w:rsidRPr="0031452D" w:rsidRDefault="0031452D" w:rsidP="00520739">
            <w:pPr>
              <w:jc w:val="center"/>
              <w:rPr>
                <w:rFonts w:cs="Times New Roman"/>
                <w:bCs/>
                <w:lang w:eastAsia="ru-RU"/>
              </w:rPr>
            </w:pPr>
            <w:r w:rsidRPr="0031452D">
              <w:rPr>
                <w:rFonts w:cs="Times New Roman"/>
                <w:bCs/>
                <w:lang w:eastAsia="ru-RU"/>
              </w:rPr>
              <w:t>49</w:t>
            </w:r>
          </w:p>
        </w:tc>
        <w:tc>
          <w:tcPr>
            <w:tcW w:w="1769" w:type="dxa"/>
          </w:tcPr>
          <w:p w14:paraId="3721EAAF" w14:textId="77777777" w:rsidR="0031452D" w:rsidRPr="0031452D" w:rsidRDefault="00D030FD" w:rsidP="00520739">
            <w:pPr>
              <w:suppressAutoHyphens w:val="0"/>
              <w:jc w:val="center"/>
              <w:rPr>
                <w:rFonts w:cs="Times New Roman"/>
                <w:lang w:eastAsia="ru-RU"/>
              </w:rPr>
            </w:pPr>
            <w:hyperlink r:id="rId146" w:tooltip="Петровское (Кимовский район) (страница отсутствует)" w:history="1">
              <w:r w:rsidR="0031452D" w:rsidRPr="0031452D">
                <w:rPr>
                  <w:rFonts w:cs="Times New Roman"/>
                  <w:u w:val="single"/>
                  <w:lang w:eastAsia="ru-RU"/>
                </w:rPr>
                <w:t>Петровское</w:t>
              </w:r>
            </w:hyperlink>
          </w:p>
        </w:tc>
        <w:tc>
          <w:tcPr>
            <w:tcW w:w="1704" w:type="dxa"/>
          </w:tcPr>
          <w:p w14:paraId="2B3512DE"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2E219994" w14:textId="77777777" w:rsidR="0031452D" w:rsidRPr="0031452D" w:rsidRDefault="0031452D" w:rsidP="00520739">
            <w:pPr>
              <w:suppressAutoHyphens w:val="0"/>
              <w:jc w:val="center"/>
              <w:rPr>
                <w:rFonts w:cs="Times New Roman"/>
                <w:lang w:eastAsia="ru-RU"/>
              </w:rPr>
            </w:pPr>
            <w:r w:rsidRPr="0031452D">
              <w:rPr>
                <w:rFonts w:cs="Times New Roman"/>
                <w:lang w:eastAsia="ru-RU"/>
              </w:rPr>
              <w:t>6</w:t>
            </w:r>
          </w:p>
        </w:tc>
        <w:tc>
          <w:tcPr>
            <w:tcW w:w="1417" w:type="dxa"/>
            <w:vMerge/>
          </w:tcPr>
          <w:p w14:paraId="5A0D8ED1" w14:textId="3BA55E63" w:rsidR="0031452D" w:rsidRPr="0031452D" w:rsidRDefault="0031452D" w:rsidP="00187E63">
            <w:pPr>
              <w:jc w:val="center"/>
              <w:rPr>
                <w:rFonts w:cs="Times New Roman"/>
                <w:bCs/>
                <w:lang w:eastAsia="ru-RU"/>
              </w:rPr>
            </w:pPr>
          </w:p>
        </w:tc>
        <w:tc>
          <w:tcPr>
            <w:tcW w:w="1276" w:type="dxa"/>
            <w:vMerge/>
          </w:tcPr>
          <w:p w14:paraId="552CCFC7" w14:textId="14F88621" w:rsidR="0031452D" w:rsidRPr="0031452D" w:rsidRDefault="0031452D" w:rsidP="00187E63">
            <w:pPr>
              <w:jc w:val="center"/>
              <w:rPr>
                <w:rFonts w:cs="Times New Roman"/>
                <w:bCs/>
                <w:lang w:eastAsia="ru-RU"/>
              </w:rPr>
            </w:pPr>
          </w:p>
        </w:tc>
        <w:tc>
          <w:tcPr>
            <w:tcW w:w="1276" w:type="dxa"/>
            <w:vMerge/>
          </w:tcPr>
          <w:p w14:paraId="332BD5B1" w14:textId="71BDCFBF" w:rsidR="0031452D" w:rsidRPr="0031452D" w:rsidRDefault="0031452D" w:rsidP="00187E63">
            <w:pPr>
              <w:jc w:val="center"/>
              <w:rPr>
                <w:rFonts w:cs="Times New Roman"/>
                <w:bCs/>
                <w:lang w:eastAsia="ru-RU"/>
              </w:rPr>
            </w:pPr>
          </w:p>
        </w:tc>
      </w:tr>
      <w:tr w:rsidR="0031452D" w:rsidRPr="0031452D" w14:paraId="1CBAFBF3" w14:textId="77777777" w:rsidTr="00023C0A">
        <w:trPr>
          <w:trHeight w:val="340"/>
          <w:jc w:val="center"/>
        </w:trPr>
        <w:tc>
          <w:tcPr>
            <w:tcW w:w="633" w:type="dxa"/>
            <w:hideMark/>
          </w:tcPr>
          <w:p w14:paraId="44B8BA58" w14:textId="77777777" w:rsidR="0031452D" w:rsidRPr="0031452D" w:rsidRDefault="0031452D" w:rsidP="00520739">
            <w:pPr>
              <w:jc w:val="center"/>
              <w:rPr>
                <w:rFonts w:cs="Times New Roman"/>
                <w:bCs/>
                <w:lang w:eastAsia="ru-RU"/>
              </w:rPr>
            </w:pPr>
            <w:r w:rsidRPr="0031452D">
              <w:rPr>
                <w:rFonts w:cs="Times New Roman"/>
                <w:bCs/>
                <w:lang w:eastAsia="ru-RU"/>
              </w:rPr>
              <w:t>50</w:t>
            </w:r>
          </w:p>
        </w:tc>
        <w:tc>
          <w:tcPr>
            <w:tcW w:w="1769" w:type="dxa"/>
          </w:tcPr>
          <w:p w14:paraId="7DD1ADB6" w14:textId="77777777" w:rsidR="0031452D" w:rsidRPr="0031452D" w:rsidRDefault="00D030FD" w:rsidP="00520739">
            <w:pPr>
              <w:suppressAutoHyphens w:val="0"/>
              <w:jc w:val="center"/>
              <w:rPr>
                <w:rFonts w:cs="Times New Roman"/>
                <w:lang w:eastAsia="ru-RU"/>
              </w:rPr>
            </w:pPr>
            <w:hyperlink r:id="rId147" w:tooltip="Писарево (Кимовский район) (страница отсутствует)" w:history="1">
              <w:r w:rsidR="0031452D" w:rsidRPr="0031452D">
                <w:rPr>
                  <w:rFonts w:cs="Times New Roman"/>
                  <w:u w:val="single"/>
                  <w:lang w:eastAsia="ru-RU"/>
                </w:rPr>
                <w:t>Писарево</w:t>
              </w:r>
            </w:hyperlink>
          </w:p>
        </w:tc>
        <w:tc>
          <w:tcPr>
            <w:tcW w:w="1704" w:type="dxa"/>
          </w:tcPr>
          <w:p w14:paraId="700226F6"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1D9D9159" w14:textId="77777777" w:rsidR="0031452D" w:rsidRPr="0031452D" w:rsidRDefault="0031452D" w:rsidP="00520739">
            <w:pPr>
              <w:suppressAutoHyphens w:val="0"/>
              <w:jc w:val="center"/>
              <w:rPr>
                <w:rFonts w:cs="Times New Roman"/>
                <w:lang w:eastAsia="ru-RU"/>
              </w:rPr>
            </w:pPr>
            <w:r w:rsidRPr="0031452D">
              <w:rPr>
                <w:rFonts w:cs="Times New Roman"/>
                <w:lang w:eastAsia="ru-RU"/>
              </w:rPr>
              <w:t>3</w:t>
            </w:r>
          </w:p>
        </w:tc>
        <w:tc>
          <w:tcPr>
            <w:tcW w:w="1417" w:type="dxa"/>
            <w:vMerge/>
          </w:tcPr>
          <w:p w14:paraId="40DDBF0D" w14:textId="01C5EDC1" w:rsidR="0031452D" w:rsidRPr="0031452D" w:rsidRDefault="0031452D" w:rsidP="00187E63">
            <w:pPr>
              <w:jc w:val="center"/>
              <w:rPr>
                <w:rFonts w:cs="Times New Roman"/>
                <w:bCs/>
                <w:lang w:eastAsia="ru-RU"/>
              </w:rPr>
            </w:pPr>
          </w:p>
        </w:tc>
        <w:tc>
          <w:tcPr>
            <w:tcW w:w="1276" w:type="dxa"/>
            <w:vMerge/>
          </w:tcPr>
          <w:p w14:paraId="15F726A6" w14:textId="5410C783" w:rsidR="0031452D" w:rsidRPr="0031452D" w:rsidRDefault="0031452D" w:rsidP="00187E63">
            <w:pPr>
              <w:jc w:val="center"/>
              <w:rPr>
                <w:rFonts w:cs="Times New Roman"/>
                <w:bCs/>
                <w:lang w:eastAsia="ru-RU"/>
              </w:rPr>
            </w:pPr>
          </w:p>
        </w:tc>
        <w:tc>
          <w:tcPr>
            <w:tcW w:w="1276" w:type="dxa"/>
            <w:vMerge/>
          </w:tcPr>
          <w:p w14:paraId="45926860" w14:textId="7241F407" w:rsidR="0031452D" w:rsidRPr="0031452D" w:rsidRDefault="0031452D" w:rsidP="00187E63">
            <w:pPr>
              <w:jc w:val="center"/>
              <w:rPr>
                <w:rFonts w:cs="Times New Roman"/>
                <w:bCs/>
                <w:lang w:eastAsia="ru-RU"/>
              </w:rPr>
            </w:pPr>
          </w:p>
        </w:tc>
      </w:tr>
      <w:tr w:rsidR="0031452D" w:rsidRPr="0031452D" w14:paraId="7C65BDA5" w14:textId="77777777" w:rsidTr="00023C0A">
        <w:trPr>
          <w:trHeight w:val="340"/>
          <w:jc w:val="center"/>
        </w:trPr>
        <w:tc>
          <w:tcPr>
            <w:tcW w:w="633" w:type="dxa"/>
            <w:hideMark/>
          </w:tcPr>
          <w:p w14:paraId="4C606148" w14:textId="77777777" w:rsidR="0031452D" w:rsidRPr="0031452D" w:rsidRDefault="0031452D" w:rsidP="00520739">
            <w:pPr>
              <w:jc w:val="center"/>
              <w:rPr>
                <w:rFonts w:cs="Times New Roman"/>
                <w:bCs/>
                <w:lang w:eastAsia="ru-RU"/>
              </w:rPr>
            </w:pPr>
            <w:r w:rsidRPr="0031452D">
              <w:rPr>
                <w:rFonts w:cs="Times New Roman"/>
                <w:bCs/>
                <w:lang w:eastAsia="ru-RU"/>
              </w:rPr>
              <w:t>51</w:t>
            </w:r>
          </w:p>
        </w:tc>
        <w:tc>
          <w:tcPr>
            <w:tcW w:w="1769" w:type="dxa"/>
          </w:tcPr>
          <w:p w14:paraId="2880F65A" w14:textId="77777777" w:rsidR="0031452D" w:rsidRPr="0031452D" w:rsidRDefault="00D030FD" w:rsidP="00520739">
            <w:pPr>
              <w:suppressAutoHyphens w:val="0"/>
              <w:jc w:val="center"/>
              <w:rPr>
                <w:rFonts w:cs="Times New Roman"/>
                <w:lang w:eastAsia="ru-RU"/>
              </w:rPr>
            </w:pPr>
            <w:hyperlink r:id="rId148" w:tooltip="Покровское (Кимовский район) (страница отсутствует)" w:history="1">
              <w:r w:rsidR="0031452D" w:rsidRPr="0031452D">
                <w:rPr>
                  <w:rFonts w:cs="Times New Roman"/>
                  <w:u w:val="single"/>
                  <w:lang w:eastAsia="ru-RU"/>
                </w:rPr>
                <w:t>Покровское</w:t>
              </w:r>
            </w:hyperlink>
          </w:p>
        </w:tc>
        <w:tc>
          <w:tcPr>
            <w:tcW w:w="1704" w:type="dxa"/>
          </w:tcPr>
          <w:p w14:paraId="7677A373" w14:textId="77777777" w:rsidR="0031452D" w:rsidRPr="0031452D" w:rsidRDefault="0031452D" w:rsidP="00520739">
            <w:pPr>
              <w:suppressAutoHyphens w:val="0"/>
              <w:jc w:val="center"/>
              <w:rPr>
                <w:rFonts w:cs="Times New Roman"/>
                <w:lang w:eastAsia="ru-RU"/>
              </w:rPr>
            </w:pPr>
            <w:r w:rsidRPr="0031452D">
              <w:rPr>
                <w:rFonts w:cs="Times New Roman"/>
                <w:lang w:eastAsia="ru-RU"/>
              </w:rPr>
              <w:t>село</w:t>
            </w:r>
          </w:p>
        </w:tc>
        <w:tc>
          <w:tcPr>
            <w:tcW w:w="1417" w:type="dxa"/>
          </w:tcPr>
          <w:p w14:paraId="66C65AED" w14:textId="77777777" w:rsidR="0031452D" w:rsidRPr="0031452D" w:rsidRDefault="0031452D" w:rsidP="00520739">
            <w:pPr>
              <w:suppressAutoHyphens w:val="0"/>
              <w:jc w:val="center"/>
              <w:rPr>
                <w:rFonts w:cs="Times New Roman"/>
                <w:lang w:eastAsia="ru-RU"/>
              </w:rPr>
            </w:pPr>
            <w:r w:rsidRPr="0031452D">
              <w:rPr>
                <w:rFonts w:cs="Times New Roman"/>
                <w:lang w:eastAsia="ru-RU"/>
              </w:rPr>
              <w:t>19</w:t>
            </w:r>
          </w:p>
        </w:tc>
        <w:tc>
          <w:tcPr>
            <w:tcW w:w="1417" w:type="dxa"/>
            <w:vMerge/>
          </w:tcPr>
          <w:p w14:paraId="629B2284" w14:textId="150BE3DE" w:rsidR="0031452D" w:rsidRPr="0031452D" w:rsidRDefault="0031452D" w:rsidP="00187E63">
            <w:pPr>
              <w:jc w:val="center"/>
              <w:rPr>
                <w:rFonts w:cs="Times New Roman"/>
                <w:bCs/>
                <w:lang w:eastAsia="ru-RU"/>
              </w:rPr>
            </w:pPr>
          </w:p>
        </w:tc>
        <w:tc>
          <w:tcPr>
            <w:tcW w:w="1276" w:type="dxa"/>
            <w:vMerge/>
          </w:tcPr>
          <w:p w14:paraId="74881BC9" w14:textId="41847D4B" w:rsidR="0031452D" w:rsidRPr="0031452D" w:rsidRDefault="0031452D" w:rsidP="00187E63">
            <w:pPr>
              <w:jc w:val="center"/>
              <w:rPr>
                <w:rFonts w:cs="Times New Roman"/>
                <w:bCs/>
                <w:lang w:eastAsia="ru-RU"/>
              </w:rPr>
            </w:pPr>
          </w:p>
        </w:tc>
        <w:tc>
          <w:tcPr>
            <w:tcW w:w="1276" w:type="dxa"/>
            <w:vMerge/>
          </w:tcPr>
          <w:p w14:paraId="249ED533" w14:textId="01E5C79F" w:rsidR="0031452D" w:rsidRPr="0031452D" w:rsidRDefault="0031452D" w:rsidP="00187E63">
            <w:pPr>
              <w:jc w:val="center"/>
              <w:rPr>
                <w:rFonts w:cs="Times New Roman"/>
                <w:bCs/>
                <w:lang w:eastAsia="ru-RU"/>
              </w:rPr>
            </w:pPr>
          </w:p>
        </w:tc>
      </w:tr>
      <w:tr w:rsidR="0031452D" w:rsidRPr="0031452D" w14:paraId="54F59D85" w14:textId="77777777" w:rsidTr="00023C0A">
        <w:trPr>
          <w:trHeight w:val="340"/>
          <w:jc w:val="center"/>
        </w:trPr>
        <w:tc>
          <w:tcPr>
            <w:tcW w:w="633" w:type="dxa"/>
            <w:hideMark/>
          </w:tcPr>
          <w:p w14:paraId="66296504" w14:textId="77777777" w:rsidR="0031452D" w:rsidRPr="0031452D" w:rsidRDefault="0031452D" w:rsidP="00520739">
            <w:pPr>
              <w:jc w:val="center"/>
              <w:rPr>
                <w:rFonts w:cs="Times New Roman"/>
                <w:bCs/>
                <w:lang w:eastAsia="ru-RU"/>
              </w:rPr>
            </w:pPr>
            <w:r w:rsidRPr="0031452D">
              <w:rPr>
                <w:rFonts w:cs="Times New Roman"/>
                <w:bCs/>
                <w:lang w:eastAsia="ru-RU"/>
              </w:rPr>
              <w:t>52</w:t>
            </w:r>
          </w:p>
        </w:tc>
        <w:tc>
          <w:tcPr>
            <w:tcW w:w="1769" w:type="dxa"/>
          </w:tcPr>
          <w:p w14:paraId="5D1530E1" w14:textId="77777777" w:rsidR="0031452D" w:rsidRPr="0031452D" w:rsidRDefault="00D030FD" w:rsidP="00520739">
            <w:pPr>
              <w:suppressAutoHyphens w:val="0"/>
              <w:jc w:val="center"/>
              <w:rPr>
                <w:rFonts w:cs="Times New Roman"/>
                <w:lang w:eastAsia="ru-RU"/>
              </w:rPr>
            </w:pPr>
            <w:hyperlink r:id="rId149" w:tooltip="Полевой (Тульская область) (страница отсутствует)" w:history="1">
              <w:r w:rsidR="0031452D" w:rsidRPr="0031452D">
                <w:rPr>
                  <w:rFonts w:cs="Times New Roman"/>
                  <w:u w:val="single"/>
                  <w:lang w:eastAsia="ru-RU"/>
                </w:rPr>
                <w:t>Полевой</w:t>
              </w:r>
            </w:hyperlink>
          </w:p>
        </w:tc>
        <w:tc>
          <w:tcPr>
            <w:tcW w:w="1704" w:type="dxa"/>
          </w:tcPr>
          <w:p w14:paraId="11010D32"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7063E864" w14:textId="77777777" w:rsidR="0031452D" w:rsidRPr="0031452D" w:rsidRDefault="0031452D" w:rsidP="00520739">
            <w:pPr>
              <w:suppressAutoHyphens w:val="0"/>
              <w:jc w:val="center"/>
              <w:rPr>
                <w:rFonts w:cs="Times New Roman"/>
                <w:lang w:eastAsia="ru-RU"/>
              </w:rPr>
            </w:pPr>
            <w:r w:rsidRPr="0031452D">
              <w:rPr>
                <w:rFonts w:cs="Times New Roman"/>
                <w:lang w:eastAsia="ru-RU"/>
              </w:rPr>
              <w:t>9</w:t>
            </w:r>
          </w:p>
        </w:tc>
        <w:tc>
          <w:tcPr>
            <w:tcW w:w="1417" w:type="dxa"/>
            <w:vMerge/>
          </w:tcPr>
          <w:p w14:paraId="43D72B21" w14:textId="400E2B6F" w:rsidR="0031452D" w:rsidRPr="0031452D" w:rsidRDefault="0031452D" w:rsidP="00187E63">
            <w:pPr>
              <w:jc w:val="center"/>
              <w:rPr>
                <w:rFonts w:cs="Times New Roman"/>
                <w:bCs/>
                <w:lang w:eastAsia="ru-RU"/>
              </w:rPr>
            </w:pPr>
          </w:p>
        </w:tc>
        <w:tc>
          <w:tcPr>
            <w:tcW w:w="1276" w:type="dxa"/>
            <w:vMerge/>
          </w:tcPr>
          <w:p w14:paraId="309E72EC" w14:textId="5F99885B" w:rsidR="0031452D" w:rsidRPr="0031452D" w:rsidRDefault="0031452D" w:rsidP="00187E63">
            <w:pPr>
              <w:jc w:val="center"/>
              <w:rPr>
                <w:rFonts w:cs="Times New Roman"/>
                <w:bCs/>
                <w:lang w:eastAsia="ru-RU"/>
              </w:rPr>
            </w:pPr>
          </w:p>
        </w:tc>
        <w:tc>
          <w:tcPr>
            <w:tcW w:w="1276" w:type="dxa"/>
            <w:vMerge/>
          </w:tcPr>
          <w:p w14:paraId="49AB8AB8" w14:textId="20EB5ABA" w:rsidR="0031452D" w:rsidRPr="0031452D" w:rsidRDefault="0031452D" w:rsidP="00187E63">
            <w:pPr>
              <w:jc w:val="center"/>
              <w:rPr>
                <w:rFonts w:cs="Times New Roman"/>
                <w:bCs/>
                <w:lang w:eastAsia="ru-RU"/>
              </w:rPr>
            </w:pPr>
          </w:p>
        </w:tc>
      </w:tr>
      <w:tr w:rsidR="0031452D" w:rsidRPr="0031452D" w14:paraId="5C21D282" w14:textId="77777777" w:rsidTr="00023C0A">
        <w:trPr>
          <w:trHeight w:val="340"/>
          <w:jc w:val="center"/>
        </w:trPr>
        <w:tc>
          <w:tcPr>
            <w:tcW w:w="633" w:type="dxa"/>
            <w:hideMark/>
          </w:tcPr>
          <w:p w14:paraId="6DA8C7A3" w14:textId="77777777" w:rsidR="0031452D" w:rsidRPr="0031452D" w:rsidRDefault="0031452D" w:rsidP="00520739">
            <w:pPr>
              <w:jc w:val="center"/>
              <w:rPr>
                <w:rFonts w:cs="Times New Roman"/>
                <w:bCs/>
                <w:lang w:eastAsia="ru-RU"/>
              </w:rPr>
            </w:pPr>
            <w:r w:rsidRPr="0031452D">
              <w:rPr>
                <w:rFonts w:cs="Times New Roman"/>
                <w:bCs/>
                <w:lang w:eastAsia="ru-RU"/>
              </w:rPr>
              <w:t>53</w:t>
            </w:r>
          </w:p>
        </w:tc>
        <w:tc>
          <w:tcPr>
            <w:tcW w:w="1769" w:type="dxa"/>
          </w:tcPr>
          <w:p w14:paraId="7EFFADA0" w14:textId="77777777" w:rsidR="0031452D" w:rsidRPr="0031452D" w:rsidRDefault="00D030FD" w:rsidP="00520739">
            <w:pPr>
              <w:suppressAutoHyphens w:val="0"/>
              <w:jc w:val="center"/>
              <w:rPr>
                <w:rFonts w:cs="Times New Roman"/>
                <w:lang w:eastAsia="ru-RU"/>
              </w:rPr>
            </w:pPr>
            <w:hyperlink r:id="rId150" w:tooltip="Пронь (посёлок) (страница отсутствует)" w:history="1">
              <w:r w:rsidR="0031452D" w:rsidRPr="0031452D">
                <w:rPr>
                  <w:rFonts w:cs="Times New Roman"/>
                  <w:u w:val="single"/>
                  <w:lang w:eastAsia="ru-RU"/>
                </w:rPr>
                <w:t>Пронь</w:t>
              </w:r>
            </w:hyperlink>
          </w:p>
        </w:tc>
        <w:tc>
          <w:tcPr>
            <w:tcW w:w="1704" w:type="dxa"/>
          </w:tcPr>
          <w:p w14:paraId="31B4C53E"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7EFFA792" w14:textId="77777777" w:rsidR="0031452D" w:rsidRPr="0031452D" w:rsidRDefault="0031452D" w:rsidP="00520739">
            <w:pPr>
              <w:suppressAutoHyphens w:val="0"/>
              <w:jc w:val="center"/>
              <w:rPr>
                <w:rFonts w:cs="Times New Roman"/>
                <w:lang w:eastAsia="ru-RU"/>
              </w:rPr>
            </w:pPr>
            <w:r w:rsidRPr="0031452D">
              <w:rPr>
                <w:rFonts w:cs="Times New Roman"/>
                <w:lang w:eastAsia="ru-RU"/>
              </w:rPr>
              <w:t>815</w:t>
            </w:r>
          </w:p>
        </w:tc>
        <w:tc>
          <w:tcPr>
            <w:tcW w:w="1417" w:type="dxa"/>
            <w:vMerge/>
          </w:tcPr>
          <w:p w14:paraId="30CC9A41" w14:textId="545C3F65" w:rsidR="0031452D" w:rsidRPr="0031452D" w:rsidRDefault="0031452D" w:rsidP="00187E63">
            <w:pPr>
              <w:jc w:val="center"/>
              <w:rPr>
                <w:rFonts w:cs="Times New Roman"/>
                <w:bCs/>
                <w:lang w:eastAsia="ru-RU"/>
              </w:rPr>
            </w:pPr>
          </w:p>
        </w:tc>
        <w:tc>
          <w:tcPr>
            <w:tcW w:w="1276" w:type="dxa"/>
            <w:vMerge/>
          </w:tcPr>
          <w:p w14:paraId="3446802A" w14:textId="7C36D8DE" w:rsidR="0031452D" w:rsidRPr="0031452D" w:rsidRDefault="0031452D" w:rsidP="00187E63">
            <w:pPr>
              <w:jc w:val="center"/>
              <w:rPr>
                <w:rFonts w:cs="Times New Roman"/>
                <w:bCs/>
                <w:lang w:eastAsia="ru-RU"/>
              </w:rPr>
            </w:pPr>
          </w:p>
        </w:tc>
        <w:tc>
          <w:tcPr>
            <w:tcW w:w="1276" w:type="dxa"/>
            <w:vMerge/>
          </w:tcPr>
          <w:p w14:paraId="0FAF88DA" w14:textId="19AB16E0" w:rsidR="0031452D" w:rsidRPr="0031452D" w:rsidRDefault="0031452D" w:rsidP="00187E63">
            <w:pPr>
              <w:jc w:val="center"/>
              <w:rPr>
                <w:rFonts w:cs="Times New Roman"/>
                <w:bCs/>
                <w:lang w:eastAsia="ru-RU"/>
              </w:rPr>
            </w:pPr>
          </w:p>
        </w:tc>
      </w:tr>
      <w:tr w:rsidR="0031452D" w:rsidRPr="0031452D" w14:paraId="4E0BAAA7" w14:textId="77777777" w:rsidTr="00023C0A">
        <w:trPr>
          <w:trHeight w:val="340"/>
          <w:jc w:val="center"/>
        </w:trPr>
        <w:tc>
          <w:tcPr>
            <w:tcW w:w="633" w:type="dxa"/>
            <w:hideMark/>
          </w:tcPr>
          <w:p w14:paraId="1895B1BA" w14:textId="77777777" w:rsidR="0031452D" w:rsidRPr="0031452D" w:rsidRDefault="0031452D" w:rsidP="00520739">
            <w:pPr>
              <w:jc w:val="center"/>
              <w:rPr>
                <w:rFonts w:cs="Times New Roman"/>
                <w:bCs/>
                <w:lang w:eastAsia="ru-RU"/>
              </w:rPr>
            </w:pPr>
            <w:r w:rsidRPr="0031452D">
              <w:rPr>
                <w:rFonts w:cs="Times New Roman"/>
                <w:bCs/>
                <w:lang w:eastAsia="ru-RU"/>
              </w:rPr>
              <w:t>54</w:t>
            </w:r>
          </w:p>
        </w:tc>
        <w:tc>
          <w:tcPr>
            <w:tcW w:w="1769" w:type="dxa"/>
          </w:tcPr>
          <w:p w14:paraId="41CFE0A5" w14:textId="77777777" w:rsidR="0031452D" w:rsidRPr="0031452D" w:rsidRDefault="00D030FD" w:rsidP="00520739">
            <w:pPr>
              <w:suppressAutoHyphens w:val="0"/>
              <w:jc w:val="center"/>
              <w:rPr>
                <w:rFonts w:cs="Times New Roman"/>
                <w:lang w:eastAsia="ru-RU"/>
              </w:rPr>
            </w:pPr>
            <w:hyperlink r:id="rId151" w:tooltip="Прощеное (Новольвовское сельское поселение) (страница отсутствует)" w:history="1">
              <w:r w:rsidR="0031452D" w:rsidRPr="0031452D">
                <w:rPr>
                  <w:rFonts w:cs="Times New Roman"/>
                  <w:u w:val="single"/>
                  <w:lang w:eastAsia="ru-RU"/>
                </w:rPr>
                <w:t>Прощеное</w:t>
              </w:r>
            </w:hyperlink>
          </w:p>
        </w:tc>
        <w:tc>
          <w:tcPr>
            <w:tcW w:w="1704" w:type="dxa"/>
          </w:tcPr>
          <w:p w14:paraId="5EE9FCFF"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519BA16C" w14:textId="77777777" w:rsidR="0031452D" w:rsidRPr="0031452D" w:rsidRDefault="0031452D" w:rsidP="00520739">
            <w:pPr>
              <w:suppressAutoHyphens w:val="0"/>
              <w:jc w:val="center"/>
              <w:rPr>
                <w:rFonts w:cs="Times New Roman"/>
                <w:lang w:eastAsia="ru-RU"/>
              </w:rPr>
            </w:pPr>
            <w:r w:rsidRPr="0031452D">
              <w:rPr>
                <w:rFonts w:cs="Times New Roman"/>
                <w:lang w:eastAsia="ru-RU"/>
              </w:rPr>
              <w:t>25</w:t>
            </w:r>
          </w:p>
        </w:tc>
        <w:tc>
          <w:tcPr>
            <w:tcW w:w="1417" w:type="dxa"/>
            <w:vMerge/>
          </w:tcPr>
          <w:p w14:paraId="5A8C7D75" w14:textId="70207672" w:rsidR="0031452D" w:rsidRPr="0031452D" w:rsidRDefault="0031452D" w:rsidP="00187E63">
            <w:pPr>
              <w:jc w:val="center"/>
              <w:rPr>
                <w:rFonts w:cs="Times New Roman"/>
                <w:bCs/>
                <w:lang w:eastAsia="ru-RU"/>
              </w:rPr>
            </w:pPr>
          </w:p>
        </w:tc>
        <w:tc>
          <w:tcPr>
            <w:tcW w:w="1276" w:type="dxa"/>
            <w:vMerge/>
          </w:tcPr>
          <w:p w14:paraId="5AB5C772" w14:textId="331DB7B1" w:rsidR="0031452D" w:rsidRPr="0031452D" w:rsidRDefault="0031452D" w:rsidP="00187E63">
            <w:pPr>
              <w:jc w:val="center"/>
              <w:rPr>
                <w:rFonts w:cs="Times New Roman"/>
                <w:bCs/>
                <w:lang w:eastAsia="ru-RU"/>
              </w:rPr>
            </w:pPr>
          </w:p>
        </w:tc>
        <w:tc>
          <w:tcPr>
            <w:tcW w:w="1276" w:type="dxa"/>
            <w:vMerge/>
          </w:tcPr>
          <w:p w14:paraId="0AB1475E" w14:textId="01EB5A30" w:rsidR="0031452D" w:rsidRPr="0031452D" w:rsidRDefault="0031452D" w:rsidP="00187E63">
            <w:pPr>
              <w:jc w:val="center"/>
              <w:rPr>
                <w:rFonts w:cs="Times New Roman"/>
                <w:bCs/>
                <w:lang w:eastAsia="ru-RU"/>
              </w:rPr>
            </w:pPr>
          </w:p>
        </w:tc>
      </w:tr>
      <w:tr w:rsidR="0031452D" w:rsidRPr="0031452D" w14:paraId="50C1F1D3" w14:textId="77777777" w:rsidTr="00023C0A">
        <w:trPr>
          <w:trHeight w:val="340"/>
          <w:jc w:val="center"/>
        </w:trPr>
        <w:tc>
          <w:tcPr>
            <w:tcW w:w="633" w:type="dxa"/>
            <w:hideMark/>
          </w:tcPr>
          <w:p w14:paraId="309EA9C7" w14:textId="77777777" w:rsidR="0031452D" w:rsidRPr="0031452D" w:rsidRDefault="0031452D" w:rsidP="00520739">
            <w:pPr>
              <w:jc w:val="center"/>
              <w:rPr>
                <w:rFonts w:cs="Times New Roman"/>
                <w:bCs/>
                <w:lang w:eastAsia="ru-RU"/>
              </w:rPr>
            </w:pPr>
            <w:r w:rsidRPr="0031452D">
              <w:rPr>
                <w:rFonts w:cs="Times New Roman"/>
                <w:bCs/>
                <w:lang w:eastAsia="ru-RU"/>
              </w:rPr>
              <w:t>55</w:t>
            </w:r>
          </w:p>
        </w:tc>
        <w:tc>
          <w:tcPr>
            <w:tcW w:w="1769" w:type="dxa"/>
          </w:tcPr>
          <w:p w14:paraId="51E3FA5A" w14:textId="77777777" w:rsidR="0031452D" w:rsidRPr="0031452D" w:rsidRDefault="00D030FD" w:rsidP="00520739">
            <w:pPr>
              <w:suppressAutoHyphens w:val="0"/>
              <w:jc w:val="center"/>
              <w:rPr>
                <w:rFonts w:cs="Times New Roman"/>
                <w:lang w:eastAsia="ru-RU"/>
              </w:rPr>
            </w:pPr>
            <w:hyperlink r:id="rId152" w:tooltip="Ренево (Тульская область)" w:history="1">
              <w:r w:rsidR="0031452D" w:rsidRPr="0031452D">
                <w:rPr>
                  <w:rFonts w:cs="Times New Roman"/>
                  <w:u w:val="single"/>
                  <w:lang w:eastAsia="ru-RU"/>
                </w:rPr>
                <w:t>Ренево</w:t>
              </w:r>
            </w:hyperlink>
          </w:p>
        </w:tc>
        <w:tc>
          <w:tcPr>
            <w:tcW w:w="1704" w:type="dxa"/>
          </w:tcPr>
          <w:p w14:paraId="32083E57"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014C5BD0" w14:textId="77777777" w:rsidR="0031452D" w:rsidRPr="0031452D" w:rsidRDefault="0031452D" w:rsidP="00520739">
            <w:pPr>
              <w:suppressAutoHyphens w:val="0"/>
              <w:jc w:val="center"/>
              <w:rPr>
                <w:rFonts w:cs="Times New Roman"/>
                <w:lang w:eastAsia="ru-RU"/>
              </w:rPr>
            </w:pPr>
            <w:r w:rsidRPr="0031452D">
              <w:rPr>
                <w:rFonts w:cs="Times New Roman"/>
                <w:lang w:eastAsia="ru-RU"/>
              </w:rPr>
              <w:t>23</w:t>
            </w:r>
          </w:p>
        </w:tc>
        <w:tc>
          <w:tcPr>
            <w:tcW w:w="1417" w:type="dxa"/>
            <w:vMerge/>
          </w:tcPr>
          <w:p w14:paraId="696AE39F" w14:textId="3607C5E6" w:rsidR="0031452D" w:rsidRPr="0031452D" w:rsidRDefault="0031452D" w:rsidP="00187E63">
            <w:pPr>
              <w:jc w:val="center"/>
              <w:rPr>
                <w:rFonts w:cs="Times New Roman"/>
                <w:bCs/>
                <w:lang w:eastAsia="ru-RU"/>
              </w:rPr>
            </w:pPr>
          </w:p>
        </w:tc>
        <w:tc>
          <w:tcPr>
            <w:tcW w:w="1276" w:type="dxa"/>
            <w:vMerge/>
          </w:tcPr>
          <w:p w14:paraId="44AB3948" w14:textId="61D2D943" w:rsidR="0031452D" w:rsidRPr="0031452D" w:rsidRDefault="0031452D" w:rsidP="00187E63">
            <w:pPr>
              <w:jc w:val="center"/>
              <w:rPr>
                <w:rFonts w:cs="Times New Roman"/>
                <w:bCs/>
                <w:lang w:eastAsia="ru-RU"/>
              </w:rPr>
            </w:pPr>
          </w:p>
        </w:tc>
        <w:tc>
          <w:tcPr>
            <w:tcW w:w="1276" w:type="dxa"/>
            <w:vMerge/>
          </w:tcPr>
          <w:p w14:paraId="77C16162" w14:textId="58DE24E3" w:rsidR="0031452D" w:rsidRPr="0031452D" w:rsidRDefault="0031452D" w:rsidP="00187E63">
            <w:pPr>
              <w:jc w:val="center"/>
              <w:rPr>
                <w:rFonts w:cs="Times New Roman"/>
                <w:bCs/>
                <w:lang w:eastAsia="ru-RU"/>
              </w:rPr>
            </w:pPr>
          </w:p>
        </w:tc>
      </w:tr>
      <w:tr w:rsidR="0031452D" w:rsidRPr="0031452D" w14:paraId="1DC927DB" w14:textId="77777777" w:rsidTr="00023C0A">
        <w:trPr>
          <w:trHeight w:val="340"/>
          <w:jc w:val="center"/>
        </w:trPr>
        <w:tc>
          <w:tcPr>
            <w:tcW w:w="633" w:type="dxa"/>
            <w:hideMark/>
          </w:tcPr>
          <w:p w14:paraId="3B6703FE" w14:textId="77777777" w:rsidR="0031452D" w:rsidRPr="0031452D" w:rsidRDefault="0031452D" w:rsidP="00520739">
            <w:pPr>
              <w:jc w:val="center"/>
              <w:rPr>
                <w:rFonts w:cs="Times New Roman"/>
                <w:bCs/>
                <w:lang w:eastAsia="ru-RU"/>
              </w:rPr>
            </w:pPr>
            <w:r w:rsidRPr="0031452D">
              <w:rPr>
                <w:rFonts w:cs="Times New Roman"/>
                <w:bCs/>
                <w:lang w:eastAsia="ru-RU"/>
              </w:rPr>
              <w:t>56</w:t>
            </w:r>
          </w:p>
        </w:tc>
        <w:tc>
          <w:tcPr>
            <w:tcW w:w="1769" w:type="dxa"/>
          </w:tcPr>
          <w:p w14:paraId="7A110707" w14:textId="77777777" w:rsidR="0031452D" w:rsidRPr="0031452D" w:rsidRDefault="00D030FD" w:rsidP="00520739">
            <w:pPr>
              <w:suppressAutoHyphens w:val="0"/>
              <w:jc w:val="center"/>
              <w:rPr>
                <w:rFonts w:cs="Times New Roman"/>
                <w:lang w:eastAsia="ru-RU"/>
              </w:rPr>
            </w:pPr>
            <w:hyperlink r:id="rId153" w:tooltip="Румянцево (Тульская область) (страница отсутствует)" w:history="1">
              <w:r w:rsidR="0031452D" w:rsidRPr="0031452D">
                <w:rPr>
                  <w:rFonts w:cs="Times New Roman"/>
                  <w:u w:val="single"/>
                  <w:lang w:eastAsia="ru-RU"/>
                </w:rPr>
                <w:t>Румянцево</w:t>
              </w:r>
            </w:hyperlink>
          </w:p>
        </w:tc>
        <w:tc>
          <w:tcPr>
            <w:tcW w:w="1704" w:type="dxa"/>
          </w:tcPr>
          <w:p w14:paraId="7A479CFD"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285E8315" w14:textId="77777777" w:rsidR="0031452D" w:rsidRPr="0031452D" w:rsidRDefault="0031452D" w:rsidP="00520739">
            <w:pPr>
              <w:suppressAutoHyphens w:val="0"/>
              <w:jc w:val="center"/>
              <w:rPr>
                <w:rFonts w:cs="Times New Roman"/>
                <w:lang w:eastAsia="ru-RU"/>
              </w:rPr>
            </w:pPr>
            <w:r w:rsidRPr="0031452D">
              <w:rPr>
                <w:rFonts w:cs="Times New Roman"/>
                <w:lang w:eastAsia="ru-RU"/>
              </w:rPr>
              <w:t>35</w:t>
            </w:r>
          </w:p>
        </w:tc>
        <w:tc>
          <w:tcPr>
            <w:tcW w:w="1417" w:type="dxa"/>
            <w:vMerge/>
          </w:tcPr>
          <w:p w14:paraId="4CD78921" w14:textId="303BA028" w:rsidR="0031452D" w:rsidRPr="0031452D" w:rsidRDefault="0031452D" w:rsidP="00187E63">
            <w:pPr>
              <w:jc w:val="center"/>
              <w:rPr>
                <w:rFonts w:cs="Times New Roman"/>
                <w:bCs/>
                <w:lang w:eastAsia="ru-RU"/>
              </w:rPr>
            </w:pPr>
          </w:p>
        </w:tc>
        <w:tc>
          <w:tcPr>
            <w:tcW w:w="1276" w:type="dxa"/>
            <w:vMerge/>
          </w:tcPr>
          <w:p w14:paraId="03B4A24A" w14:textId="56C13C7F" w:rsidR="0031452D" w:rsidRPr="0031452D" w:rsidRDefault="0031452D" w:rsidP="00187E63">
            <w:pPr>
              <w:jc w:val="center"/>
              <w:rPr>
                <w:rFonts w:cs="Times New Roman"/>
                <w:bCs/>
                <w:lang w:eastAsia="ru-RU"/>
              </w:rPr>
            </w:pPr>
          </w:p>
        </w:tc>
        <w:tc>
          <w:tcPr>
            <w:tcW w:w="1276" w:type="dxa"/>
            <w:vMerge/>
          </w:tcPr>
          <w:p w14:paraId="43C2A88E" w14:textId="61C47DEE" w:rsidR="0031452D" w:rsidRPr="0031452D" w:rsidRDefault="0031452D" w:rsidP="00187E63">
            <w:pPr>
              <w:jc w:val="center"/>
              <w:rPr>
                <w:rFonts w:cs="Times New Roman"/>
                <w:bCs/>
                <w:lang w:eastAsia="ru-RU"/>
              </w:rPr>
            </w:pPr>
          </w:p>
        </w:tc>
      </w:tr>
      <w:tr w:rsidR="0031452D" w:rsidRPr="0031452D" w14:paraId="6D0E5A1C" w14:textId="77777777" w:rsidTr="00023C0A">
        <w:trPr>
          <w:trHeight w:val="340"/>
          <w:jc w:val="center"/>
        </w:trPr>
        <w:tc>
          <w:tcPr>
            <w:tcW w:w="633" w:type="dxa"/>
            <w:hideMark/>
          </w:tcPr>
          <w:p w14:paraId="490AAEFC" w14:textId="77777777" w:rsidR="0031452D" w:rsidRPr="0031452D" w:rsidRDefault="0031452D" w:rsidP="00520739">
            <w:pPr>
              <w:jc w:val="center"/>
              <w:rPr>
                <w:rFonts w:cs="Times New Roman"/>
                <w:bCs/>
                <w:lang w:eastAsia="ru-RU"/>
              </w:rPr>
            </w:pPr>
            <w:r w:rsidRPr="0031452D">
              <w:rPr>
                <w:rFonts w:cs="Times New Roman"/>
                <w:bCs/>
                <w:lang w:eastAsia="ru-RU"/>
              </w:rPr>
              <w:t>57</w:t>
            </w:r>
          </w:p>
        </w:tc>
        <w:tc>
          <w:tcPr>
            <w:tcW w:w="1769" w:type="dxa"/>
          </w:tcPr>
          <w:p w14:paraId="39E7DCC1" w14:textId="77777777" w:rsidR="0031452D" w:rsidRPr="0031452D" w:rsidRDefault="00D030FD" w:rsidP="00520739">
            <w:pPr>
              <w:suppressAutoHyphens w:val="0"/>
              <w:jc w:val="center"/>
              <w:rPr>
                <w:rFonts w:cs="Times New Roman"/>
                <w:lang w:eastAsia="ru-RU"/>
              </w:rPr>
            </w:pPr>
            <w:hyperlink r:id="rId154" w:tooltip="Самочевка (страница отсутствует)" w:history="1">
              <w:r w:rsidR="0031452D" w:rsidRPr="0031452D">
                <w:rPr>
                  <w:rFonts w:cs="Times New Roman"/>
                  <w:u w:val="single"/>
                  <w:lang w:eastAsia="ru-RU"/>
                </w:rPr>
                <w:t>Самочевка</w:t>
              </w:r>
            </w:hyperlink>
          </w:p>
        </w:tc>
        <w:tc>
          <w:tcPr>
            <w:tcW w:w="1704" w:type="dxa"/>
          </w:tcPr>
          <w:p w14:paraId="0F0C9E79"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722850EF" w14:textId="77777777" w:rsidR="0031452D" w:rsidRPr="0031452D" w:rsidRDefault="0031452D" w:rsidP="00520739">
            <w:pPr>
              <w:suppressAutoHyphens w:val="0"/>
              <w:jc w:val="center"/>
              <w:rPr>
                <w:rFonts w:cs="Times New Roman"/>
                <w:lang w:eastAsia="ru-RU"/>
              </w:rPr>
            </w:pPr>
            <w:r w:rsidRPr="0031452D">
              <w:rPr>
                <w:rFonts w:cs="Times New Roman"/>
                <w:lang w:eastAsia="ru-RU"/>
              </w:rPr>
              <w:t>71</w:t>
            </w:r>
          </w:p>
        </w:tc>
        <w:tc>
          <w:tcPr>
            <w:tcW w:w="1417" w:type="dxa"/>
            <w:vMerge/>
          </w:tcPr>
          <w:p w14:paraId="0FB5DDE2" w14:textId="5D970769" w:rsidR="0031452D" w:rsidRPr="0031452D" w:rsidRDefault="0031452D" w:rsidP="00187E63">
            <w:pPr>
              <w:jc w:val="center"/>
              <w:rPr>
                <w:rFonts w:cs="Times New Roman"/>
                <w:bCs/>
                <w:lang w:eastAsia="ru-RU"/>
              </w:rPr>
            </w:pPr>
          </w:p>
        </w:tc>
        <w:tc>
          <w:tcPr>
            <w:tcW w:w="1276" w:type="dxa"/>
            <w:vMerge/>
          </w:tcPr>
          <w:p w14:paraId="4F0DE0B9" w14:textId="6A0C0E04" w:rsidR="0031452D" w:rsidRPr="0031452D" w:rsidRDefault="0031452D" w:rsidP="00187E63">
            <w:pPr>
              <w:jc w:val="center"/>
              <w:rPr>
                <w:rFonts w:cs="Times New Roman"/>
                <w:bCs/>
                <w:lang w:eastAsia="ru-RU"/>
              </w:rPr>
            </w:pPr>
          </w:p>
        </w:tc>
        <w:tc>
          <w:tcPr>
            <w:tcW w:w="1276" w:type="dxa"/>
            <w:vMerge/>
          </w:tcPr>
          <w:p w14:paraId="6272E6D5" w14:textId="2BF65E2E" w:rsidR="0031452D" w:rsidRPr="0031452D" w:rsidRDefault="0031452D" w:rsidP="00187E63">
            <w:pPr>
              <w:jc w:val="center"/>
              <w:rPr>
                <w:rFonts w:cs="Times New Roman"/>
                <w:bCs/>
                <w:lang w:eastAsia="ru-RU"/>
              </w:rPr>
            </w:pPr>
          </w:p>
        </w:tc>
      </w:tr>
      <w:tr w:rsidR="0031452D" w:rsidRPr="0031452D" w14:paraId="0848705B" w14:textId="77777777" w:rsidTr="00023C0A">
        <w:trPr>
          <w:trHeight w:val="340"/>
          <w:jc w:val="center"/>
        </w:trPr>
        <w:tc>
          <w:tcPr>
            <w:tcW w:w="633" w:type="dxa"/>
            <w:hideMark/>
          </w:tcPr>
          <w:p w14:paraId="5AA3D11E" w14:textId="77777777" w:rsidR="0031452D" w:rsidRPr="0031452D" w:rsidRDefault="0031452D" w:rsidP="00520739">
            <w:pPr>
              <w:jc w:val="center"/>
              <w:rPr>
                <w:rFonts w:cs="Times New Roman"/>
                <w:bCs/>
                <w:lang w:eastAsia="ru-RU"/>
              </w:rPr>
            </w:pPr>
            <w:r w:rsidRPr="0031452D">
              <w:rPr>
                <w:rFonts w:cs="Times New Roman"/>
                <w:bCs/>
                <w:lang w:eastAsia="ru-RU"/>
              </w:rPr>
              <w:t>58</w:t>
            </w:r>
          </w:p>
        </w:tc>
        <w:tc>
          <w:tcPr>
            <w:tcW w:w="1769" w:type="dxa"/>
          </w:tcPr>
          <w:p w14:paraId="599A49EF" w14:textId="77777777" w:rsidR="0031452D" w:rsidRPr="0031452D" w:rsidRDefault="00D030FD" w:rsidP="00520739">
            <w:pPr>
              <w:suppressAutoHyphens w:val="0"/>
              <w:jc w:val="center"/>
              <w:rPr>
                <w:rFonts w:cs="Times New Roman"/>
                <w:lang w:eastAsia="ru-RU"/>
              </w:rPr>
            </w:pPr>
            <w:hyperlink r:id="rId155" w:tooltip="Соколовка (Кимовский район) (страница отсутствует)" w:history="1">
              <w:r w:rsidR="0031452D" w:rsidRPr="0031452D">
                <w:rPr>
                  <w:rFonts w:cs="Times New Roman"/>
                  <w:u w:val="single"/>
                  <w:lang w:eastAsia="ru-RU"/>
                </w:rPr>
                <w:t>Соколовка</w:t>
              </w:r>
            </w:hyperlink>
          </w:p>
        </w:tc>
        <w:tc>
          <w:tcPr>
            <w:tcW w:w="1704" w:type="dxa"/>
          </w:tcPr>
          <w:p w14:paraId="0F132E18"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6DDC0125" w14:textId="77777777" w:rsidR="0031452D" w:rsidRPr="0031452D" w:rsidRDefault="0031452D" w:rsidP="00520739">
            <w:pPr>
              <w:suppressAutoHyphens w:val="0"/>
              <w:jc w:val="center"/>
              <w:rPr>
                <w:rFonts w:cs="Times New Roman"/>
                <w:lang w:eastAsia="ru-RU"/>
              </w:rPr>
            </w:pPr>
            <w:r w:rsidRPr="0031452D">
              <w:rPr>
                <w:rFonts w:cs="Times New Roman"/>
                <w:lang w:eastAsia="ru-RU"/>
              </w:rPr>
              <w:t>8</w:t>
            </w:r>
          </w:p>
        </w:tc>
        <w:tc>
          <w:tcPr>
            <w:tcW w:w="1417" w:type="dxa"/>
            <w:vMerge/>
          </w:tcPr>
          <w:p w14:paraId="2C24CBA6" w14:textId="6484A317" w:rsidR="0031452D" w:rsidRPr="0031452D" w:rsidRDefault="0031452D" w:rsidP="00187E63">
            <w:pPr>
              <w:jc w:val="center"/>
              <w:rPr>
                <w:rFonts w:cs="Times New Roman"/>
                <w:bCs/>
                <w:lang w:eastAsia="ru-RU"/>
              </w:rPr>
            </w:pPr>
          </w:p>
        </w:tc>
        <w:tc>
          <w:tcPr>
            <w:tcW w:w="1276" w:type="dxa"/>
            <w:vMerge/>
          </w:tcPr>
          <w:p w14:paraId="1AA565AA" w14:textId="3F66D611" w:rsidR="0031452D" w:rsidRPr="0031452D" w:rsidRDefault="0031452D" w:rsidP="00187E63">
            <w:pPr>
              <w:jc w:val="center"/>
              <w:rPr>
                <w:rFonts w:cs="Times New Roman"/>
                <w:bCs/>
                <w:lang w:eastAsia="ru-RU"/>
              </w:rPr>
            </w:pPr>
          </w:p>
        </w:tc>
        <w:tc>
          <w:tcPr>
            <w:tcW w:w="1276" w:type="dxa"/>
            <w:vMerge/>
          </w:tcPr>
          <w:p w14:paraId="5639F3BD" w14:textId="45A2A61F" w:rsidR="0031452D" w:rsidRPr="0031452D" w:rsidRDefault="0031452D" w:rsidP="00187E63">
            <w:pPr>
              <w:jc w:val="center"/>
              <w:rPr>
                <w:rFonts w:cs="Times New Roman"/>
                <w:bCs/>
                <w:lang w:eastAsia="ru-RU"/>
              </w:rPr>
            </w:pPr>
          </w:p>
        </w:tc>
      </w:tr>
      <w:tr w:rsidR="0031452D" w:rsidRPr="0031452D" w14:paraId="6D51B46A" w14:textId="77777777" w:rsidTr="00023C0A">
        <w:trPr>
          <w:trHeight w:val="340"/>
          <w:jc w:val="center"/>
        </w:trPr>
        <w:tc>
          <w:tcPr>
            <w:tcW w:w="633" w:type="dxa"/>
            <w:hideMark/>
          </w:tcPr>
          <w:p w14:paraId="5E0B0C9A" w14:textId="77777777" w:rsidR="0031452D" w:rsidRPr="0031452D" w:rsidRDefault="0031452D" w:rsidP="00520739">
            <w:pPr>
              <w:jc w:val="center"/>
              <w:rPr>
                <w:rFonts w:cs="Times New Roman"/>
                <w:bCs/>
                <w:lang w:eastAsia="ru-RU"/>
              </w:rPr>
            </w:pPr>
            <w:r w:rsidRPr="0031452D">
              <w:rPr>
                <w:rFonts w:cs="Times New Roman"/>
                <w:bCs/>
                <w:lang w:eastAsia="ru-RU"/>
              </w:rPr>
              <w:t>59</w:t>
            </w:r>
          </w:p>
        </w:tc>
        <w:tc>
          <w:tcPr>
            <w:tcW w:w="1769" w:type="dxa"/>
          </w:tcPr>
          <w:p w14:paraId="68EF5CF7" w14:textId="77777777" w:rsidR="0031452D" w:rsidRPr="0031452D" w:rsidRDefault="00D030FD" w:rsidP="00520739">
            <w:pPr>
              <w:suppressAutoHyphens w:val="0"/>
              <w:jc w:val="center"/>
              <w:rPr>
                <w:rFonts w:cs="Times New Roman"/>
                <w:lang w:eastAsia="ru-RU"/>
              </w:rPr>
            </w:pPr>
            <w:hyperlink r:id="rId156" w:tooltip="Станция Львово (страница отсутствует)" w:history="1">
              <w:r w:rsidR="0031452D" w:rsidRPr="0031452D">
                <w:rPr>
                  <w:rFonts w:cs="Times New Roman"/>
                  <w:u w:val="single"/>
                  <w:lang w:eastAsia="ru-RU"/>
                </w:rPr>
                <w:t>Станция Львово</w:t>
              </w:r>
            </w:hyperlink>
          </w:p>
        </w:tc>
        <w:tc>
          <w:tcPr>
            <w:tcW w:w="1704" w:type="dxa"/>
          </w:tcPr>
          <w:p w14:paraId="41CE5496"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238FC4B4" w14:textId="77777777" w:rsidR="0031452D" w:rsidRPr="0031452D" w:rsidRDefault="0031452D" w:rsidP="00520739">
            <w:pPr>
              <w:suppressAutoHyphens w:val="0"/>
              <w:jc w:val="center"/>
              <w:rPr>
                <w:rFonts w:cs="Times New Roman"/>
                <w:lang w:eastAsia="ru-RU"/>
              </w:rPr>
            </w:pPr>
            <w:r w:rsidRPr="0031452D">
              <w:rPr>
                <w:rFonts w:cs="Times New Roman"/>
                <w:lang w:eastAsia="ru-RU"/>
              </w:rPr>
              <w:t>2</w:t>
            </w:r>
          </w:p>
        </w:tc>
        <w:tc>
          <w:tcPr>
            <w:tcW w:w="1417" w:type="dxa"/>
            <w:vMerge/>
          </w:tcPr>
          <w:p w14:paraId="5D79E86F" w14:textId="0D575CD3" w:rsidR="0031452D" w:rsidRPr="0031452D" w:rsidRDefault="0031452D" w:rsidP="00187E63">
            <w:pPr>
              <w:jc w:val="center"/>
              <w:rPr>
                <w:rFonts w:cs="Times New Roman"/>
                <w:bCs/>
                <w:lang w:eastAsia="ru-RU"/>
              </w:rPr>
            </w:pPr>
          </w:p>
        </w:tc>
        <w:tc>
          <w:tcPr>
            <w:tcW w:w="1276" w:type="dxa"/>
            <w:vMerge/>
          </w:tcPr>
          <w:p w14:paraId="28D6C943" w14:textId="6483C4D8" w:rsidR="0031452D" w:rsidRPr="0031452D" w:rsidRDefault="0031452D" w:rsidP="00187E63">
            <w:pPr>
              <w:jc w:val="center"/>
              <w:rPr>
                <w:rFonts w:cs="Times New Roman"/>
                <w:bCs/>
                <w:lang w:eastAsia="ru-RU"/>
              </w:rPr>
            </w:pPr>
          </w:p>
        </w:tc>
        <w:tc>
          <w:tcPr>
            <w:tcW w:w="1276" w:type="dxa"/>
            <w:vMerge/>
          </w:tcPr>
          <w:p w14:paraId="52F3C822" w14:textId="5A442BE2" w:rsidR="0031452D" w:rsidRPr="0031452D" w:rsidRDefault="0031452D" w:rsidP="00187E63">
            <w:pPr>
              <w:jc w:val="center"/>
              <w:rPr>
                <w:rFonts w:cs="Times New Roman"/>
                <w:bCs/>
                <w:lang w:eastAsia="ru-RU"/>
              </w:rPr>
            </w:pPr>
          </w:p>
        </w:tc>
      </w:tr>
      <w:tr w:rsidR="0031452D" w:rsidRPr="0031452D" w14:paraId="29E78564" w14:textId="77777777" w:rsidTr="00023C0A">
        <w:trPr>
          <w:trHeight w:val="340"/>
          <w:jc w:val="center"/>
        </w:trPr>
        <w:tc>
          <w:tcPr>
            <w:tcW w:w="633" w:type="dxa"/>
            <w:hideMark/>
          </w:tcPr>
          <w:p w14:paraId="72832E35" w14:textId="77777777" w:rsidR="0031452D" w:rsidRPr="0031452D" w:rsidRDefault="0031452D" w:rsidP="00520739">
            <w:pPr>
              <w:jc w:val="center"/>
              <w:rPr>
                <w:rFonts w:cs="Times New Roman"/>
                <w:bCs/>
                <w:lang w:eastAsia="ru-RU"/>
              </w:rPr>
            </w:pPr>
            <w:r w:rsidRPr="0031452D">
              <w:rPr>
                <w:rFonts w:cs="Times New Roman"/>
                <w:bCs/>
                <w:lang w:eastAsia="ru-RU"/>
              </w:rPr>
              <w:t>60</w:t>
            </w:r>
          </w:p>
        </w:tc>
        <w:tc>
          <w:tcPr>
            <w:tcW w:w="1769" w:type="dxa"/>
          </w:tcPr>
          <w:p w14:paraId="2D909014" w14:textId="77777777" w:rsidR="0031452D" w:rsidRPr="0031452D" w:rsidRDefault="00D030FD" w:rsidP="00520739">
            <w:pPr>
              <w:suppressAutoHyphens w:val="0"/>
              <w:jc w:val="center"/>
              <w:rPr>
                <w:rFonts w:cs="Times New Roman"/>
                <w:lang w:eastAsia="ru-RU"/>
              </w:rPr>
            </w:pPr>
            <w:hyperlink r:id="rId157" w:tooltip="Таболо (страница отсутствует)" w:history="1">
              <w:r w:rsidR="0031452D" w:rsidRPr="0031452D">
                <w:rPr>
                  <w:rFonts w:cs="Times New Roman"/>
                  <w:u w:val="single"/>
                  <w:lang w:eastAsia="ru-RU"/>
                </w:rPr>
                <w:t>Таболо</w:t>
              </w:r>
            </w:hyperlink>
          </w:p>
        </w:tc>
        <w:tc>
          <w:tcPr>
            <w:tcW w:w="1704" w:type="dxa"/>
          </w:tcPr>
          <w:p w14:paraId="1DF42D9A" w14:textId="77777777" w:rsidR="0031452D" w:rsidRPr="0031452D" w:rsidRDefault="0031452D" w:rsidP="00520739">
            <w:pPr>
              <w:suppressAutoHyphens w:val="0"/>
              <w:jc w:val="center"/>
              <w:rPr>
                <w:rFonts w:cs="Times New Roman"/>
                <w:lang w:eastAsia="ru-RU"/>
              </w:rPr>
            </w:pPr>
            <w:r w:rsidRPr="0031452D">
              <w:rPr>
                <w:rFonts w:cs="Times New Roman"/>
                <w:lang w:eastAsia="ru-RU"/>
              </w:rPr>
              <w:t>село</w:t>
            </w:r>
          </w:p>
        </w:tc>
        <w:tc>
          <w:tcPr>
            <w:tcW w:w="1417" w:type="dxa"/>
          </w:tcPr>
          <w:p w14:paraId="3B863AB9" w14:textId="77777777" w:rsidR="0031452D" w:rsidRPr="0031452D" w:rsidRDefault="0031452D" w:rsidP="00520739">
            <w:pPr>
              <w:suppressAutoHyphens w:val="0"/>
              <w:jc w:val="center"/>
              <w:rPr>
                <w:rFonts w:cs="Times New Roman"/>
                <w:lang w:eastAsia="ru-RU"/>
              </w:rPr>
            </w:pPr>
            <w:r w:rsidRPr="0031452D">
              <w:rPr>
                <w:rFonts w:cs="Times New Roman"/>
                <w:lang w:eastAsia="ru-RU"/>
              </w:rPr>
              <w:t>225</w:t>
            </w:r>
          </w:p>
        </w:tc>
        <w:tc>
          <w:tcPr>
            <w:tcW w:w="1417" w:type="dxa"/>
            <w:vMerge/>
          </w:tcPr>
          <w:p w14:paraId="27879384" w14:textId="7D2C96E5" w:rsidR="0031452D" w:rsidRPr="0031452D" w:rsidRDefault="0031452D" w:rsidP="00187E63">
            <w:pPr>
              <w:jc w:val="center"/>
              <w:rPr>
                <w:rFonts w:cs="Times New Roman"/>
                <w:bCs/>
                <w:lang w:eastAsia="ru-RU"/>
              </w:rPr>
            </w:pPr>
          </w:p>
        </w:tc>
        <w:tc>
          <w:tcPr>
            <w:tcW w:w="1276" w:type="dxa"/>
            <w:vMerge/>
          </w:tcPr>
          <w:p w14:paraId="1732ED4C" w14:textId="22DA14ED" w:rsidR="0031452D" w:rsidRPr="0031452D" w:rsidRDefault="0031452D" w:rsidP="00187E63">
            <w:pPr>
              <w:jc w:val="center"/>
              <w:rPr>
                <w:rFonts w:cs="Times New Roman"/>
                <w:bCs/>
                <w:lang w:eastAsia="ru-RU"/>
              </w:rPr>
            </w:pPr>
          </w:p>
        </w:tc>
        <w:tc>
          <w:tcPr>
            <w:tcW w:w="1276" w:type="dxa"/>
            <w:vMerge/>
          </w:tcPr>
          <w:p w14:paraId="17C634E2" w14:textId="4DF6E78B" w:rsidR="0031452D" w:rsidRPr="0031452D" w:rsidRDefault="0031452D" w:rsidP="00187E63">
            <w:pPr>
              <w:jc w:val="center"/>
              <w:rPr>
                <w:rFonts w:cs="Times New Roman"/>
                <w:bCs/>
                <w:lang w:eastAsia="ru-RU"/>
              </w:rPr>
            </w:pPr>
          </w:p>
        </w:tc>
      </w:tr>
      <w:tr w:rsidR="0031452D" w:rsidRPr="0031452D" w14:paraId="74D5FDD7" w14:textId="77777777" w:rsidTr="00023C0A">
        <w:trPr>
          <w:trHeight w:val="340"/>
          <w:jc w:val="center"/>
        </w:trPr>
        <w:tc>
          <w:tcPr>
            <w:tcW w:w="633" w:type="dxa"/>
            <w:hideMark/>
          </w:tcPr>
          <w:p w14:paraId="31F50527" w14:textId="77777777" w:rsidR="0031452D" w:rsidRPr="0031452D" w:rsidRDefault="0031452D" w:rsidP="00520739">
            <w:pPr>
              <w:jc w:val="center"/>
              <w:rPr>
                <w:rFonts w:cs="Times New Roman"/>
                <w:bCs/>
                <w:lang w:eastAsia="ru-RU"/>
              </w:rPr>
            </w:pPr>
            <w:r w:rsidRPr="0031452D">
              <w:rPr>
                <w:rFonts w:cs="Times New Roman"/>
                <w:bCs/>
                <w:lang w:eastAsia="ru-RU"/>
              </w:rPr>
              <w:t>61</w:t>
            </w:r>
          </w:p>
        </w:tc>
        <w:tc>
          <w:tcPr>
            <w:tcW w:w="1769" w:type="dxa"/>
          </w:tcPr>
          <w:p w14:paraId="1FD36902" w14:textId="77777777" w:rsidR="0031452D" w:rsidRPr="0031452D" w:rsidRDefault="00D030FD" w:rsidP="00520739">
            <w:pPr>
              <w:suppressAutoHyphens w:val="0"/>
              <w:jc w:val="center"/>
              <w:rPr>
                <w:rFonts w:cs="Times New Roman"/>
                <w:lang w:eastAsia="ru-RU"/>
              </w:rPr>
            </w:pPr>
            <w:hyperlink r:id="rId158" w:tooltip="Урусово (Кимовский район) (страница отсутствует)" w:history="1">
              <w:r w:rsidR="0031452D" w:rsidRPr="0031452D">
                <w:rPr>
                  <w:rFonts w:cs="Times New Roman"/>
                  <w:u w:val="single"/>
                  <w:lang w:eastAsia="ru-RU"/>
                </w:rPr>
                <w:t>Урусово</w:t>
              </w:r>
            </w:hyperlink>
          </w:p>
        </w:tc>
        <w:tc>
          <w:tcPr>
            <w:tcW w:w="1704" w:type="dxa"/>
          </w:tcPr>
          <w:p w14:paraId="0C704247"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49AB5B62" w14:textId="77777777" w:rsidR="0031452D" w:rsidRPr="0031452D" w:rsidRDefault="0031452D" w:rsidP="00520739">
            <w:pPr>
              <w:suppressAutoHyphens w:val="0"/>
              <w:jc w:val="center"/>
              <w:rPr>
                <w:rFonts w:cs="Times New Roman"/>
                <w:lang w:eastAsia="ru-RU"/>
              </w:rPr>
            </w:pPr>
            <w:r w:rsidRPr="0031452D">
              <w:rPr>
                <w:rFonts w:cs="Times New Roman"/>
                <w:lang w:eastAsia="ru-RU"/>
              </w:rPr>
              <w:t>151</w:t>
            </w:r>
          </w:p>
        </w:tc>
        <w:tc>
          <w:tcPr>
            <w:tcW w:w="1417" w:type="dxa"/>
            <w:vMerge/>
          </w:tcPr>
          <w:p w14:paraId="4DDDA447" w14:textId="501AAF64" w:rsidR="0031452D" w:rsidRPr="0031452D" w:rsidRDefault="0031452D" w:rsidP="00187E63">
            <w:pPr>
              <w:jc w:val="center"/>
              <w:rPr>
                <w:rFonts w:cs="Times New Roman"/>
                <w:bCs/>
                <w:lang w:eastAsia="ru-RU"/>
              </w:rPr>
            </w:pPr>
          </w:p>
        </w:tc>
        <w:tc>
          <w:tcPr>
            <w:tcW w:w="1276" w:type="dxa"/>
            <w:vMerge/>
          </w:tcPr>
          <w:p w14:paraId="4AF4244A" w14:textId="24BFDEC3" w:rsidR="0031452D" w:rsidRPr="0031452D" w:rsidRDefault="0031452D" w:rsidP="00187E63">
            <w:pPr>
              <w:jc w:val="center"/>
              <w:rPr>
                <w:rFonts w:cs="Times New Roman"/>
                <w:bCs/>
                <w:lang w:eastAsia="ru-RU"/>
              </w:rPr>
            </w:pPr>
          </w:p>
        </w:tc>
        <w:tc>
          <w:tcPr>
            <w:tcW w:w="1276" w:type="dxa"/>
            <w:vMerge/>
          </w:tcPr>
          <w:p w14:paraId="13210553" w14:textId="223D566C" w:rsidR="0031452D" w:rsidRPr="0031452D" w:rsidRDefault="0031452D" w:rsidP="00187E63">
            <w:pPr>
              <w:jc w:val="center"/>
              <w:rPr>
                <w:rFonts w:cs="Times New Roman"/>
                <w:bCs/>
                <w:lang w:eastAsia="ru-RU"/>
              </w:rPr>
            </w:pPr>
          </w:p>
        </w:tc>
      </w:tr>
      <w:tr w:rsidR="0031452D" w:rsidRPr="0031452D" w14:paraId="29B19EF8" w14:textId="77777777" w:rsidTr="00023C0A">
        <w:trPr>
          <w:trHeight w:val="340"/>
          <w:jc w:val="center"/>
        </w:trPr>
        <w:tc>
          <w:tcPr>
            <w:tcW w:w="633" w:type="dxa"/>
            <w:hideMark/>
          </w:tcPr>
          <w:p w14:paraId="50782641" w14:textId="77777777" w:rsidR="0031452D" w:rsidRPr="0031452D" w:rsidRDefault="0031452D" w:rsidP="00520739">
            <w:pPr>
              <w:jc w:val="center"/>
              <w:rPr>
                <w:rFonts w:cs="Times New Roman"/>
                <w:bCs/>
                <w:lang w:eastAsia="ru-RU"/>
              </w:rPr>
            </w:pPr>
            <w:r w:rsidRPr="0031452D">
              <w:rPr>
                <w:rFonts w:cs="Times New Roman"/>
                <w:bCs/>
                <w:lang w:eastAsia="ru-RU"/>
              </w:rPr>
              <w:t>62</w:t>
            </w:r>
          </w:p>
        </w:tc>
        <w:tc>
          <w:tcPr>
            <w:tcW w:w="1769" w:type="dxa"/>
          </w:tcPr>
          <w:p w14:paraId="2C605CE9" w14:textId="77777777" w:rsidR="0031452D" w:rsidRPr="0031452D" w:rsidRDefault="00D030FD" w:rsidP="00520739">
            <w:pPr>
              <w:suppressAutoHyphens w:val="0"/>
              <w:jc w:val="center"/>
              <w:rPr>
                <w:rFonts w:cs="Times New Roman"/>
                <w:lang w:eastAsia="ru-RU"/>
              </w:rPr>
            </w:pPr>
            <w:hyperlink r:id="rId159" w:tooltip="Хитровщина (страница отсутствует)" w:history="1">
              <w:r w:rsidR="0031452D" w:rsidRPr="0031452D">
                <w:rPr>
                  <w:rFonts w:cs="Times New Roman"/>
                  <w:u w:val="single"/>
                  <w:lang w:eastAsia="ru-RU"/>
                </w:rPr>
                <w:t>Хитровщина</w:t>
              </w:r>
            </w:hyperlink>
          </w:p>
        </w:tc>
        <w:tc>
          <w:tcPr>
            <w:tcW w:w="1704" w:type="dxa"/>
          </w:tcPr>
          <w:p w14:paraId="07D9338F" w14:textId="77777777" w:rsidR="0031452D" w:rsidRPr="0031452D" w:rsidRDefault="0031452D" w:rsidP="00520739">
            <w:pPr>
              <w:suppressAutoHyphens w:val="0"/>
              <w:jc w:val="center"/>
              <w:rPr>
                <w:rFonts w:cs="Times New Roman"/>
                <w:lang w:eastAsia="ru-RU"/>
              </w:rPr>
            </w:pPr>
            <w:r w:rsidRPr="0031452D">
              <w:rPr>
                <w:rFonts w:cs="Times New Roman"/>
                <w:lang w:eastAsia="ru-RU"/>
              </w:rPr>
              <w:t>село</w:t>
            </w:r>
          </w:p>
        </w:tc>
        <w:tc>
          <w:tcPr>
            <w:tcW w:w="1417" w:type="dxa"/>
          </w:tcPr>
          <w:p w14:paraId="329BB16B" w14:textId="77777777" w:rsidR="0031452D" w:rsidRPr="0031452D" w:rsidRDefault="0031452D" w:rsidP="00520739">
            <w:pPr>
              <w:suppressAutoHyphens w:val="0"/>
              <w:jc w:val="center"/>
              <w:rPr>
                <w:rFonts w:cs="Times New Roman"/>
                <w:lang w:eastAsia="ru-RU"/>
              </w:rPr>
            </w:pPr>
            <w:r w:rsidRPr="0031452D">
              <w:rPr>
                <w:rFonts w:cs="Times New Roman"/>
                <w:lang w:eastAsia="ru-RU"/>
              </w:rPr>
              <w:t>342</w:t>
            </w:r>
          </w:p>
        </w:tc>
        <w:tc>
          <w:tcPr>
            <w:tcW w:w="1417" w:type="dxa"/>
            <w:vMerge/>
          </w:tcPr>
          <w:p w14:paraId="19F21FC1" w14:textId="1B66DF79" w:rsidR="0031452D" w:rsidRPr="0031452D" w:rsidRDefault="0031452D" w:rsidP="00187E63">
            <w:pPr>
              <w:jc w:val="center"/>
              <w:rPr>
                <w:rFonts w:cs="Times New Roman"/>
                <w:bCs/>
                <w:lang w:eastAsia="ru-RU"/>
              </w:rPr>
            </w:pPr>
          </w:p>
        </w:tc>
        <w:tc>
          <w:tcPr>
            <w:tcW w:w="1276" w:type="dxa"/>
            <w:vMerge/>
          </w:tcPr>
          <w:p w14:paraId="78B8E655" w14:textId="564B4A5E" w:rsidR="0031452D" w:rsidRPr="0031452D" w:rsidRDefault="0031452D" w:rsidP="00187E63">
            <w:pPr>
              <w:jc w:val="center"/>
              <w:rPr>
                <w:rFonts w:cs="Times New Roman"/>
                <w:bCs/>
                <w:lang w:eastAsia="ru-RU"/>
              </w:rPr>
            </w:pPr>
          </w:p>
        </w:tc>
        <w:tc>
          <w:tcPr>
            <w:tcW w:w="1276" w:type="dxa"/>
            <w:vMerge/>
          </w:tcPr>
          <w:p w14:paraId="6869460F" w14:textId="7D1C443B" w:rsidR="0031452D" w:rsidRPr="0031452D" w:rsidRDefault="0031452D" w:rsidP="00187E63">
            <w:pPr>
              <w:jc w:val="center"/>
              <w:rPr>
                <w:rFonts w:cs="Times New Roman"/>
                <w:bCs/>
                <w:lang w:eastAsia="ru-RU"/>
              </w:rPr>
            </w:pPr>
          </w:p>
        </w:tc>
      </w:tr>
      <w:tr w:rsidR="0031452D" w:rsidRPr="0031452D" w14:paraId="023FD1F4" w14:textId="77777777" w:rsidTr="00023C0A">
        <w:trPr>
          <w:trHeight w:val="340"/>
          <w:jc w:val="center"/>
        </w:trPr>
        <w:tc>
          <w:tcPr>
            <w:tcW w:w="633" w:type="dxa"/>
            <w:hideMark/>
          </w:tcPr>
          <w:p w14:paraId="1E2C4AB1" w14:textId="77777777" w:rsidR="0031452D" w:rsidRPr="0031452D" w:rsidRDefault="0031452D" w:rsidP="00520739">
            <w:pPr>
              <w:jc w:val="center"/>
              <w:rPr>
                <w:rFonts w:cs="Times New Roman"/>
                <w:bCs/>
                <w:lang w:eastAsia="ru-RU"/>
              </w:rPr>
            </w:pPr>
            <w:r w:rsidRPr="0031452D">
              <w:rPr>
                <w:rFonts w:cs="Times New Roman"/>
                <w:bCs/>
                <w:lang w:eastAsia="ru-RU"/>
              </w:rPr>
              <w:t>63</w:t>
            </w:r>
          </w:p>
        </w:tc>
        <w:tc>
          <w:tcPr>
            <w:tcW w:w="1769" w:type="dxa"/>
          </w:tcPr>
          <w:p w14:paraId="243A1D6D" w14:textId="77777777" w:rsidR="0031452D" w:rsidRPr="0031452D" w:rsidRDefault="00D030FD" w:rsidP="00520739">
            <w:pPr>
              <w:suppressAutoHyphens w:val="0"/>
              <w:jc w:val="center"/>
              <w:rPr>
                <w:rFonts w:cs="Times New Roman"/>
                <w:lang w:eastAsia="ru-RU"/>
              </w:rPr>
            </w:pPr>
            <w:hyperlink r:id="rId160" w:tooltip="Хомутовка (Кимовский район) (страница отсутствует)" w:history="1">
              <w:r w:rsidR="0031452D" w:rsidRPr="0031452D">
                <w:rPr>
                  <w:rFonts w:cs="Times New Roman"/>
                  <w:u w:val="single"/>
                  <w:lang w:eastAsia="ru-RU"/>
                </w:rPr>
                <w:t>Хомутовка</w:t>
              </w:r>
            </w:hyperlink>
          </w:p>
        </w:tc>
        <w:tc>
          <w:tcPr>
            <w:tcW w:w="1704" w:type="dxa"/>
          </w:tcPr>
          <w:p w14:paraId="6487B01E" w14:textId="77777777" w:rsidR="0031452D" w:rsidRPr="0031452D" w:rsidRDefault="0031452D" w:rsidP="00520739">
            <w:pPr>
              <w:suppressAutoHyphens w:val="0"/>
              <w:jc w:val="center"/>
              <w:rPr>
                <w:rFonts w:cs="Times New Roman"/>
                <w:lang w:eastAsia="ru-RU"/>
              </w:rPr>
            </w:pPr>
            <w:r w:rsidRPr="0031452D">
              <w:rPr>
                <w:rFonts w:cs="Times New Roman"/>
                <w:lang w:eastAsia="ru-RU"/>
              </w:rPr>
              <w:t>деревня</w:t>
            </w:r>
          </w:p>
        </w:tc>
        <w:tc>
          <w:tcPr>
            <w:tcW w:w="1417" w:type="dxa"/>
          </w:tcPr>
          <w:p w14:paraId="447C60B7" w14:textId="77777777" w:rsidR="0031452D" w:rsidRPr="0031452D" w:rsidRDefault="0031452D" w:rsidP="00520739">
            <w:pPr>
              <w:suppressAutoHyphens w:val="0"/>
              <w:jc w:val="center"/>
              <w:rPr>
                <w:rFonts w:cs="Times New Roman"/>
                <w:lang w:eastAsia="ru-RU"/>
              </w:rPr>
            </w:pPr>
            <w:r w:rsidRPr="0031452D">
              <w:rPr>
                <w:rFonts w:cs="Times New Roman"/>
                <w:lang w:eastAsia="ru-RU"/>
              </w:rPr>
              <w:t>33</w:t>
            </w:r>
          </w:p>
        </w:tc>
        <w:tc>
          <w:tcPr>
            <w:tcW w:w="1417" w:type="dxa"/>
            <w:vMerge/>
          </w:tcPr>
          <w:p w14:paraId="729722F2" w14:textId="598BC77E" w:rsidR="0031452D" w:rsidRPr="0031452D" w:rsidRDefault="0031452D" w:rsidP="00187E63">
            <w:pPr>
              <w:jc w:val="center"/>
              <w:rPr>
                <w:rFonts w:cs="Times New Roman"/>
                <w:bCs/>
                <w:lang w:eastAsia="ru-RU"/>
              </w:rPr>
            </w:pPr>
          </w:p>
        </w:tc>
        <w:tc>
          <w:tcPr>
            <w:tcW w:w="1276" w:type="dxa"/>
            <w:vMerge/>
          </w:tcPr>
          <w:p w14:paraId="2B248F48" w14:textId="7C1E90EC" w:rsidR="0031452D" w:rsidRPr="0031452D" w:rsidRDefault="0031452D" w:rsidP="00187E63">
            <w:pPr>
              <w:jc w:val="center"/>
              <w:rPr>
                <w:rFonts w:cs="Times New Roman"/>
                <w:bCs/>
                <w:lang w:eastAsia="ru-RU"/>
              </w:rPr>
            </w:pPr>
          </w:p>
        </w:tc>
        <w:tc>
          <w:tcPr>
            <w:tcW w:w="1276" w:type="dxa"/>
            <w:vMerge/>
          </w:tcPr>
          <w:p w14:paraId="34999041" w14:textId="0196773A" w:rsidR="0031452D" w:rsidRPr="0031452D" w:rsidRDefault="0031452D" w:rsidP="00187E63">
            <w:pPr>
              <w:jc w:val="center"/>
              <w:rPr>
                <w:rFonts w:cs="Times New Roman"/>
                <w:bCs/>
                <w:lang w:eastAsia="ru-RU"/>
              </w:rPr>
            </w:pPr>
          </w:p>
        </w:tc>
      </w:tr>
      <w:tr w:rsidR="0031452D" w:rsidRPr="0031452D" w14:paraId="4955D0AD" w14:textId="77777777" w:rsidTr="00023C0A">
        <w:trPr>
          <w:trHeight w:val="340"/>
          <w:jc w:val="center"/>
        </w:trPr>
        <w:tc>
          <w:tcPr>
            <w:tcW w:w="633" w:type="dxa"/>
            <w:hideMark/>
          </w:tcPr>
          <w:p w14:paraId="656623ED" w14:textId="77777777" w:rsidR="0031452D" w:rsidRPr="0031452D" w:rsidRDefault="0031452D" w:rsidP="00520739">
            <w:pPr>
              <w:jc w:val="center"/>
              <w:rPr>
                <w:rFonts w:cs="Times New Roman"/>
                <w:bCs/>
                <w:lang w:eastAsia="ru-RU"/>
              </w:rPr>
            </w:pPr>
            <w:r w:rsidRPr="0031452D">
              <w:rPr>
                <w:rFonts w:cs="Times New Roman"/>
                <w:bCs/>
                <w:lang w:eastAsia="ru-RU"/>
              </w:rPr>
              <w:t>64</w:t>
            </w:r>
          </w:p>
        </w:tc>
        <w:tc>
          <w:tcPr>
            <w:tcW w:w="1769" w:type="dxa"/>
          </w:tcPr>
          <w:p w14:paraId="1A7D3456" w14:textId="77777777" w:rsidR="0031452D" w:rsidRPr="0031452D" w:rsidRDefault="00D030FD" w:rsidP="00520739">
            <w:pPr>
              <w:suppressAutoHyphens w:val="0"/>
              <w:jc w:val="center"/>
              <w:rPr>
                <w:rFonts w:cs="Times New Roman"/>
                <w:lang w:eastAsia="ru-RU"/>
              </w:rPr>
            </w:pPr>
            <w:hyperlink r:id="rId161" w:tooltip="Шахтерский (Кимовский район) (страница отсутствует)" w:history="1">
              <w:r w:rsidR="0031452D" w:rsidRPr="0031452D">
                <w:rPr>
                  <w:rFonts w:cs="Times New Roman"/>
                  <w:u w:val="single"/>
                  <w:lang w:eastAsia="ru-RU"/>
                </w:rPr>
                <w:t>Шахтерский</w:t>
              </w:r>
            </w:hyperlink>
          </w:p>
        </w:tc>
        <w:tc>
          <w:tcPr>
            <w:tcW w:w="1704" w:type="dxa"/>
          </w:tcPr>
          <w:p w14:paraId="504D8DAD" w14:textId="77777777" w:rsidR="0031452D" w:rsidRPr="0031452D" w:rsidRDefault="0031452D" w:rsidP="00520739">
            <w:pPr>
              <w:suppressAutoHyphens w:val="0"/>
              <w:jc w:val="center"/>
              <w:rPr>
                <w:rFonts w:cs="Times New Roman"/>
                <w:lang w:eastAsia="ru-RU"/>
              </w:rPr>
            </w:pPr>
            <w:r w:rsidRPr="0031452D">
              <w:rPr>
                <w:rFonts w:cs="Times New Roman"/>
                <w:lang w:eastAsia="ru-RU"/>
              </w:rPr>
              <w:t>посёлок</w:t>
            </w:r>
          </w:p>
        </w:tc>
        <w:tc>
          <w:tcPr>
            <w:tcW w:w="1417" w:type="dxa"/>
          </w:tcPr>
          <w:p w14:paraId="4A40F5CC" w14:textId="77777777" w:rsidR="0031452D" w:rsidRPr="0031452D" w:rsidRDefault="0031452D" w:rsidP="00520739">
            <w:pPr>
              <w:suppressAutoHyphens w:val="0"/>
              <w:jc w:val="center"/>
              <w:rPr>
                <w:rFonts w:cs="Times New Roman"/>
                <w:lang w:eastAsia="ru-RU"/>
              </w:rPr>
            </w:pPr>
            <w:r w:rsidRPr="0031452D">
              <w:rPr>
                <w:rFonts w:cs="Times New Roman"/>
                <w:lang w:eastAsia="ru-RU"/>
              </w:rPr>
              <w:t>0</w:t>
            </w:r>
          </w:p>
        </w:tc>
        <w:tc>
          <w:tcPr>
            <w:tcW w:w="1417" w:type="dxa"/>
            <w:vMerge/>
          </w:tcPr>
          <w:p w14:paraId="392265AE" w14:textId="08A7EDAF" w:rsidR="0031452D" w:rsidRPr="0031452D" w:rsidRDefault="0031452D" w:rsidP="00187E63">
            <w:pPr>
              <w:jc w:val="center"/>
              <w:rPr>
                <w:rFonts w:cs="Times New Roman"/>
                <w:bCs/>
                <w:lang w:eastAsia="ru-RU"/>
              </w:rPr>
            </w:pPr>
          </w:p>
        </w:tc>
        <w:tc>
          <w:tcPr>
            <w:tcW w:w="1276" w:type="dxa"/>
            <w:vMerge/>
          </w:tcPr>
          <w:p w14:paraId="77A3A47E" w14:textId="4834B34E" w:rsidR="0031452D" w:rsidRPr="0031452D" w:rsidRDefault="0031452D" w:rsidP="00187E63">
            <w:pPr>
              <w:jc w:val="center"/>
              <w:rPr>
                <w:rFonts w:cs="Times New Roman"/>
                <w:bCs/>
                <w:lang w:eastAsia="ru-RU"/>
              </w:rPr>
            </w:pPr>
          </w:p>
        </w:tc>
        <w:tc>
          <w:tcPr>
            <w:tcW w:w="1276" w:type="dxa"/>
            <w:vMerge/>
          </w:tcPr>
          <w:p w14:paraId="5BEA5F45" w14:textId="3593B9E5" w:rsidR="0031452D" w:rsidRPr="0031452D" w:rsidRDefault="0031452D" w:rsidP="00187E63">
            <w:pPr>
              <w:jc w:val="center"/>
              <w:rPr>
                <w:rFonts w:cs="Times New Roman"/>
                <w:bCs/>
                <w:lang w:eastAsia="ru-RU"/>
              </w:rPr>
            </w:pPr>
          </w:p>
        </w:tc>
      </w:tr>
      <w:tr w:rsidR="0031452D" w:rsidRPr="0031452D" w14:paraId="54239EAD" w14:textId="77777777" w:rsidTr="00023C0A">
        <w:trPr>
          <w:trHeight w:val="340"/>
          <w:jc w:val="center"/>
        </w:trPr>
        <w:tc>
          <w:tcPr>
            <w:tcW w:w="633" w:type="dxa"/>
          </w:tcPr>
          <w:p w14:paraId="7C336B4A" w14:textId="77777777" w:rsidR="0031452D" w:rsidRPr="0031452D" w:rsidRDefault="0031452D" w:rsidP="00187E63">
            <w:pPr>
              <w:jc w:val="center"/>
              <w:rPr>
                <w:rFonts w:cs="Times New Roman"/>
                <w:bCs/>
                <w:lang w:eastAsia="ru-RU"/>
              </w:rPr>
            </w:pPr>
          </w:p>
        </w:tc>
        <w:tc>
          <w:tcPr>
            <w:tcW w:w="1769" w:type="dxa"/>
          </w:tcPr>
          <w:p w14:paraId="5BA7EC0B" w14:textId="77777777" w:rsidR="0031452D" w:rsidRPr="0031452D" w:rsidRDefault="0031452D" w:rsidP="00187E63">
            <w:pPr>
              <w:rPr>
                <w:rFonts w:ascii="Arial" w:hAnsi="Arial" w:cs="Arial"/>
              </w:rPr>
            </w:pPr>
            <w:r w:rsidRPr="0031452D">
              <w:t>Итого:</w:t>
            </w:r>
          </w:p>
        </w:tc>
        <w:tc>
          <w:tcPr>
            <w:tcW w:w="1704" w:type="dxa"/>
          </w:tcPr>
          <w:p w14:paraId="54174D11" w14:textId="2483384A" w:rsidR="0031452D" w:rsidRPr="0031452D" w:rsidRDefault="0031452D" w:rsidP="0031452D">
            <w:pPr>
              <w:jc w:val="center"/>
              <w:rPr>
                <w:rFonts w:ascii="Arial" w:hAnsi="Arial" w:cs="Arial"/>
              </w:rPr>
            </w:pPr>
            <w:r w:rsidRPr="0031452D">
              <w:rPr>
                <w:rFonts w:ascii="Arial" w:hAnsi="Arial" w:cs="Arial"/>
              </w:rPr>
              <w:t>-</w:t>
            </w:r>
          </w:p>
        </w:tc>
        <w:tc>
          <w:tcPr>
            <w:tcW w:w="1417" w:type="dxa"/>
          </w:tcPr>
          <w:p w14:paraId="1CF474AC" w14:textId="77777777" w:rsidR="0031452D" w:rsidRPr="0031452D" w:rsidRDefault="0031452D" w:rsidP="00187E63">
            <w:pPr>
              <w:jc w:val="center"/>
              <w:rPr>
                <w:rFonts w:ascii="Arial" w:hAnsi="Arial" w:cs="Arial"/>
              </w:rPr>
            </w:pPr>
            <w:r w:rsidRPr="0031452D">
              <w:t>5 747</w:t>
            </w:r>
          </w:p>
        </w:tc>
        <w:tc>
          <w:tcPr>
            <w:tcW w:w="1417" w:type="dxa"/>
            <w:vMerge/>
          </w:tcPr>
          <w:p w14:paraId="692CA8BF" w14:textId="015C289A" w:rsidR="0031452D" w:rsidRPr="0031452D" w:rsidRDefault="0031452D" w:rsidP="00187E63">
            <w:pPr>
              <w:jc w:val="center"/>
            </w:pPr>
          </w:p>
        </w:tc>
        <w:tc>
          <w:tcPr>
            <w:tcW w:w="1276" w:type="dxa"/>
            <w:vMerge/>
          </w:tcPr>
          <w:p w14:paraId="7152A56A" w14:textId="0F11B3CB" w:rsidR="0031452D" w:rsidRPr="0031452D" w:rsidRDefault="0031452D" w:rsidP="00187E63">
            <w:pPr>
              <w:jc w:val="center"/>
            </w:pPr>
          </w:p>
        </w:tc>
        <w:tc>
          <w:tcPr>
            <w:tcW w:w="1276" w:type="dxa"/>
            <w:vMerge/>
          </w:tcPr>
          <w:p w14:paraId="0AA0C148" w14:textId="24734B59" w:rsidR="0031452D" w:rsidRPr="0031452D" w:rsidRDefault="0031452D" w:rsidP="00187E63">
            <w:pPr>
              <w:jc w:val="center"/>
            </w:pPr>
          </w:p>
        </w:tc>
      </w:tr>
    </w:tbl>
    <w:p w14:paraId="758B4389" w14:textId="77777777" w:rsidR="00023C0A" w:rsidRPr="0031452D" w:rsidRDefault="00023C0A" w:rsidP="00F53433">
      <w:pPr>
        <w:jc w:val="center"/>
        <w:rPr>
          <w:b/>
        </w:rPr>
      </w:pPr>
    </w:p>
    <w:p w14:paraId="7AAAE629" w14:textId="77777777" w:rsidR="00023C0A" w:rsidRPr="0031452D" w:rsidRDefault="00023C0A" w:rsidP="00F53433">
      <w:pPr>
        <w:jc w:val="center"/>
        <w:rPr>
          <w:b/>
        </w:rPr>
      </w:pPr>
    </w:p>
    <w:p w14:paraId="094CBBCB" w14:textId="77777777" w:rsidR="00023C0A" w:rsidRPr="0031452D" w:rsidRDefault="00023C0A" w:rsidP="00F53433">
      <w:pPr>
        <w:jc w:val="center"/>
        <w:rPr>
          <w:b/>
        </w:rPr>
      </w:pPr>
    </w:p>
    <w:p w14:paraId="5FCD08D3" w14:textId="77777777" w:rsidR="00023C0A" w:rsidRPr="0031452D" w:rsidRDefault="00023C0A" w:rsidP="00F53433">
      <w:pPr>
        <w:jc w:val="center"/>
        <w:rPr>
          <w:b/>
        </w:rPr>
      </w:pPr>
    </w:p>
    <w:p w14:paraId="57D87BB0" w14:textId="77777777" w:rsidR="00023C0A" w:rsidRPr="0031452D" w:rsidRDefault="00023C0A" w:rsidP="00F53433">
      <w:pPr>
        <w:jc w:val="center"/>
        <w:rPr>
          <w:b/>
        </w:rPr>
      </w:pPr>
    </w:p>
    <w:p w14:paraId="270E0480" w14:textId="77777777" w:rsidR="00023C0A" w:rsidRPr="0031452D" w:rsidRDefault="00023C0A" w:rsidP="00F53433">
      <w:pPr>
        <w:jc w:val="center"/>
        <w:rPr>
          <w:b/>
        </w:rPr>
      </w:pPr>
    </w:p>
    <w:p w14:paraId="5FCF7C1D" w14:textId="77777777" w:rsidR="00023C0A" w:rsidRPr="0031452D" w:rsidRDefault="00023C0A" w:rsidP="00F53433">
      <w:pPr>
        <w:jc w:val="center"/>
        <w:rPr>
          <w:b/>
        </w:rPr>
      </w:pPr>
    </w:p>
    <w:p w14:paraId="35D947AB" w14:textId="77777777" w:rsidR="00023C0A" w:rsidRPr="0031452D" w:rsidRDefault="00023C0A" w:rsidP="00F53433">
      <w:pPr>
        <w:jc w:val="center"/>
        <w:rPr>
          <w:b/>
        </w:rPr>
      </w:pPr>
    </w:p>
    <w:p w14:paraId="6B9F2A82" w14:textId="77777777" w:rsidR="00023C0A" w:rsidRPr="0031452D" w:rsidRDefault="00023C0A" w:rsidP="00F53433">
      <w:pPr>
        <w:jc w:val="center"/>
        <w:rPr>
          <w:b/>
        </w:rPr>
      </w:pPr>
    </w:p>
    <w:p w14:paraId="542EB0B1" w14:textId="77777777" w:rsidR="00023C0A" w:rsidRPr="0031452D" w:rsidRDefault="00023C0A" w:rsidP="00F53433">
      <w:pPr>
        <w:jc w:val="center"/>
        <w:rPr>
          <w:b/>
        </w:rPr>
      </w:pPr>
    </w:p>
    <w:p w14:paraId="1E3D4CB2" w14:textId="77777777" w:rsidR="00F53433" w:rsidRPr="0031452D" w:rsidRDefault="00F53433" w:rsidP="00F53433">
      <w:pPr>
        <w:jc w:val="center"/>
        <w:rPr>
          <w:b/>
        </w:rPr>
      </w:pPr>
    </w:p>
    <w:p w14:paraId="30B40CB3" w14:textId="77777777" w:rsidR="00497636" w:rsidRPr="0031452D" w:rsidRDefault="00497636" w:rsidP="00497636">
      <w:pPr>
        <w:jc w:val="center"/>
        <w:rPr>
          <w:b/>
        </w:rPr>
      </w:pPr>
      <w:r w:rsidRPr="0031452D">
        <w:rPr>
          <w:b/>
        </w:rPr>
        <w:t>Определение потребности в общеобразовательных учреждениях</w:t>
      </w:r>
    </w:p>
    <w:p w14:paraId="0658062C" w14:textId="77777777" w:rsidR="00497636" w:rsidRPr="0031452D" w:rsidRDefault="00497636" w:rsidP="00497636">
      <w:pPr>
        <w:jc w:val="center"/>
        <w:rPr>
          <w:b/>
        </w:rPr>
      </w:pPr>
      <w:r w:rsidRPr="0031452D">
        <w:rPr>
          <w:b/>
        </w:rPr>
        <w:t>согласно действующим нормативам</w:t>
      </w:r>
    </w:p>
    <w:p w14:paraId="79F182F9" w14:textId="77777777" w:rsidR="00497636" w:rsidRPr="0031452D" w:rsidRDefault="00EC3997" w:rsidP="00EC3997">
      <w:pPr>
        <w:pStyle w:val="7"/>
        <w:rPr>
          <w:b/>
        </w:rPr>
      </w:pPr>
      <w:r w:rsidRPr="0031452D">
        <w:t xml:space="preserve">Таблица </w:t>
      </w:r>
      <w:r w:rsidRPr="0031452D">
        <w:rPr>
          <w:bCs/>
        </w:rPr>
        <w:t>2.2.1.</w:t>
      </w:r>
      <w:r w:rsidR="003149E9" w:rsidRPr="0031452D">
        <w:rPr>
          <w:bCs/>
        </w:rPr>
        <w:t>6</w:t>
      </w:r>
    </w:p>
    <w:tbl>
      <w:tblPr>
        <w:tblStyle w:val="2fa"/>
        <w:tblW w:w="9209" w:type="dxa"/>
        <w:tblLayout w:type="fixed"/>
        <w:tblLook w:val="04A0" w:firstRow="1" w:lastRow="0" w:firstColumn="1" w:lastColumn="0" w:noHBand="0" w:noVBand="1"/>
      </w:tblPr>
      <w:tblGrid>
        <w:gridCol w:w="2263"/>
        <w:gridCol w:w="1276"/>
        <w:gridCol w:w="992"/>
        <w:gridCol w:w="1276"/>
        <w:gridCol w:w="1276"/>
        <w:gridCol w:w="2126"/>
      </w:tblGrid>
      <w:tr w:rsidR="0031452D" w:rsidRPr="0031452D" w14:paraId="7294781C" w14:textId="77777777" w:rsidTr="0031452D">
        <w:trPr>
          <w:trHeight w:val="366"/>
          <w:tblHeader/>
        </w:trPr>
        <w:tc>
          <w:tcPr>
            <w:tcW w:w="2263" w:type="dxa"/>
            <w:vMerge w:val="restart"/>
            <w:vAlign w:val="center"/>
          </w:tcPr>
          <w:p w14:paraId="413A851D" w14:textId="77777777" w:rsidR="0031452D" w:rsidRPr="0031452D" w:rsidRDefault="0031452D" w:rsidP="00023C0A">
            <w:pPr>
              <w:jc w:val="center"/>
              <w:rPr>
                <w:rFonts w:cs="Times New Roman"/>
                <w:b/>
                <w:bCs/>
                <w:lang w:eastAsia="ru-RU"/>
              </w:rPr>
            </w:pPr>
            <w:r w:rsidRPr="0031452D">
              <w:rPr>
                <w:rFonts w:cs="Times New Roman"/>
                <w:b/>
                <w:bCs/>
                <w:lang w:eastAsia="ru-RU"/>
              </w:rPr>
              <w:t>Населённый пункт</w:t>
            </w:r>
          </w:p>
        </w:tc>
        <w:tc>
          <w:tcPr>
            <w:tcW w:w="1276" w:type="dxa"/>
            <w:vMerge w:val="restart"/>
            <w:textDirection w:val="btLr"/>
            <w:vAlign w:val="center"/>
          </w:tcPr>
          <w:p w14:paraId="7D1190B5" w14:textId="77777777" w:rsidR="0031452D" w:rsidRPr="0031452D" w:rsidRDefault="0031452D" w:rsidP="00023C0A">
            <w:pPr>
              <w:ind w:left="-11" w:right="-18"/>
              <w:jc w:val="center"/>
              <w:rPr>
                <w:rFonts w:cs="Times New Roman"/>
                <w:b/>
                <w:bCs/>
                <w:lang w:eastAsia="ru-RU"/>
              </w:rPr>
            </w:pPr>
            <w:r w:rsidRPr="0031452D">
              <w:rPr>
                <w:rFonts w:cs="Times New Roman"/>
                <w:b/>
                <w:bCs/>
                <w:lang w:eastAsia="ru-RU"/>
              </w:rPr>
              <w:t>Тип</w:t>
            </w:r>
          </w:p>
          <w:p w14:paraId="25E97487" w14:textId="77777777" w:rsidR="0031452D" w:rsidRPr="0031452D" w:rsidRDefault="0031452D" w:rsidP="00023C0A">
            <w:pPr>
              <w:ind w:left="-11" w:right="-18"/>
              <w:jc w:val="center"/>
              <w:rPr>
                <w:rFonts w:cs="Times New Roman"/>
                <w:b/>
                <w:bCs/>
                <w:lang w:eastAsia="ru-RU"/>
              </w:rPr>
            </w:pPr>
            <w:r w:rsidRPr="0031452D">
              <w:rPr>
                <w:rFonts w:cs="Times New Roman"/>
                <w:b/>
                <w:bCs/>
                <w:lang w:eastAsia="ru-RU"/>
              </w:rPr>
              <w:t>населённого пункта</w:t>
            </w:r>
          </w:p>
        </w:tc>
        <w:tc>
          <w:tcPr>
            <w:tcW w:w="992" w:type="dxa"/>
            <w:vMerge w:val="restart"/>
            <w:textDirection w:val="btLr"/>
            <w:vAlign w:val="center"/>
          </w:tcPr>
          <w:p w14:paraId="082833CA" w14:textId="77777777" w:rsidR="0031452D" w:rsidRPr="0031452D" w:rsidRDefault="0031452D" w:rsidP="00023C0A">
            <w:pPr>
              <w:ind w:left="-12" w:right="-14"/>
              <w:jc w:val="center"/>
              <w:rPr>
                <w:rFonts w:cs="Times New Roman"/>
                <w:b/>
                <w:bCs/>
                <w:lang w:eastAsia="ru-RU"/>
              </w:rPr>
            </w:pPr>
            <w:r w:rsidRPr="0031452D">
              <w:rPr>
                <w:rFonts w:cs="Times New Roman"/>
                <w:b/>
                <w:bCs/>
                <w:lang w:eastAsia="ru-RU"/>
              </w:rPr>
              <w:t>Население</w:t>
            </w:r>
          </w:p>
        </w:tc>
        <w:tc>
          <w:tcPr>
            <w:tcW w:w="2552" w:type="dxa"/>
            <w:gridSpan w:val="2"/>
            <w:vAlign w:val="center"/>
          </w:tcPr>
          <w:p w14:paraId="7F51EFC0" w14:textId="77777777" w:rsidR="0031452D" w:rsidRPr="0031452D" w:rsidRDefault="0031452D" w:rsidP="00023C0A">
            <w:pPr>
              <w:ind w:right="-15"/>
              <w:jc w:val="center"/>
              <w:rPr>
                <w:b/>
              </w:rPr>
            </w:pPr>
            <w:r w:rsidRPr="0031452D">
              <w:rPr>
                <w:b/>
              </w:rPr>
              <w:t>Количество мест в общеобразовательных школах</w:t>
            </w:r>
          </w:p>
        </w:tc>
        <w:tc>
          <w:tcPr>
            <w:tcW w:w="2126" w:type="dxa"/>
            <w:vMerge w:val="restart"/>
            <w:textDirection w:val="btLr"/>
            <w:vAlign w:val="center"/>
          </w:tcPr>
          <w:p w14:paraId="05679A3B" w14:textId="77777777" w:rsidR="0031452D" w:rsidRPr="0031452D" w:rsidRDefault="0031452D" w:rsidP="00023C0A">
            <w:pPr>
              <w:ind w:left="113" w:right="-15"/>
              <w:jc w:val="center"/>
              <w:rPr>
                <w:b/>
              </w:rPr>
            </w:pPr>
            <w:r w:rsidRPr="0031452D">
              <w:rPr>
                <w:b/>
              </w:rPr>
              <w:t>Норма расчета, на 1000 человек</w:t>
            </w:r>
          </w:p>
        </w:tc>
      </w:tr>
      <w:tr w:rsidR="0031452D" w:rsidRPr="0031452D" w14:paraId="49C5D814" w14:textId="77777777" w:rsidTr="0031452D">
        <w:trPr>
          <w:trHeight w:val="263"/>
          <w:tblHeader/>
        </w:trPr>
        <w:tc>
          <w:tcPr>
            <w:tcW w:w="2263" w:type="dxa"/>
            <w:vMerge/>
            <w:vAlign w:val="center"/>
            <w:hideMark/>
          </w:tcPr>
          <w:p w14:paraId="44D0D098" w14:textId="77777777" w:rsidR="0031452D" w:rsidRPr="0031452D" w:rsidRDefault="0031452D" w:rsidP="00023C0A">
            <w:pPr>
              <w:jc w:val="center"/>
              <w:rPr>
                <w:rFonts w:cs="Times New Roman"/>
                <w:b/>
                <w:bCs/>
                <w:lang w:eastAsia="ru-RU"/>
              </w:rPr>
            </w:pPr>
          </w:p>
        </w:tc>
        <w:tc>
          <w:tcPr>
            <w:tcW w:w="1276" w:type="dxa"/>
            <w:vMerge/>
            <w:vAlign w:val="center"/>
          </w:tcPr>
          <w:p w14:paraId="19DF2BF7" w14:textId="77777777" w:rsidR="0031452D" w:rsidRPr="0031452D" w:rsidRDefault="0031452D" w:rsidP="00023C0A">
            <w:pPr>
              <w:ind w:left="-93" w:right="-315"/>
              <w:jc w:val="center"/>
              <w:rPr>
                <w:rFonts w:cs="Times New Roman"/>
                <w:b/>
                <w:bCs/>
                <w:lang w:eastAsia="ru-RU"/>
              </w:rPr>
            </w:pPr>
          </w:p>
        </w:tc>
        <w:tc>
          <w:tcPr>
            <w:tcW w:w="992" w:type="dxa"/>
            <w:vMerge/>
            <w:vAlign w:val="center"/>
          </w:tcPr>
          <w:p w14:paraId="21A666EB" w14:textId="77777777" w:rsidR="0031452D" w:rsidRPr="0031452D" w:rsidRDefault="0031452D" w:rsidP="00023C0A">
            <w:pPr>
              <w:ind w:left="-92" w:right="-315"/>
              <w:jc w:val="center"/>
              <w:rPr>
                <w:rFonts w:cs="Times New Roman"/>
                <w:b/>
                <w:bCs/>
                <w:lang w:eastAsia="ru-RU"/>
              </w:rPr>
            </w:pPr>
          </w:p>
        </w:tc>
        <w:tc>
          <w:tcPr>
            <w:tcW w:w="1276" w:type="dxa"/>
            <w:vAlign w:val="center"/>
          </w:tcPr>
          <w:p w14:paraId="78F49B1A" w14:textId="77777777" w:rsidR="0031452D" w:rsidRPr="0031452D" w:rsidRDefault="0031452D" w:rsidP="00023C0A">
            <w:pPr>
              <w:ind w:right="-15"/>
              <w:jc w:val="center"/>
              <w:rPr>
                <w:b/>
              </w:rPr>
            </w:pPr>
            <w:r w:rsidRPr="0031452D">
              <w:rPr>
                <w:b/>
              </w:rPr>
              <w:t>Существующее</w:t>
            </w:r>
          </w:p>
        </w:tc>
        <w:tc>
          <w:tcPr>
            <w:tcW w:w="1276" w:type="dxa"/>
            <w:vAlign w:val="center"/>
          </w:tcPr>
          <w:p w14:paraId="5AEF2FDA" w14:textId="77777777" w:rsidR="0031452D" w:rsidRPr="0031452D" w:rsidRDefault="0031452D" w:rsidP="00023C0A">
            <w:pPr>
              <w:ind w:right="-15"/>
              <w:jc w:val="center"/>
              <w:rPr>
                <w:b/>
              </w:rPr>
            </w:pPr>
            <w:r w:rsidRPr="0031452D">
              <w:rPr>
                <w:b/>
              </w:rPr>
              <w:t>Нормативное</w:t>
            </w:r>
          </w:p>
        </w:tc>
        <w:tc>
          <w:tcPr>
            <w:tcW w:w="2126" w:type="dxa"/>
            <w:vMerge/>
            <w:vAlign w:val="center"/>
          </w:tcPr>
          <w:p w14:paraId="250B9E55" w14:textId="77777777" w:rsidR="0031452D" w:rsidRPr="0031452D" w:rsidRDefault="0031452D" w:rsidP="00023C0A">
            <w:pPr>
              <w:ind w:right="-15"/>
              <w:jc w:val="center"/>
              <w:rPr>
                <w:b/>
              </w:rPr>
            </w:pPr>
          </w:p>
        </w:tc>
      </w:tr>
      <w:tr w:rsidR="0031452D" w:rsidRPr="0031452D" w14:paraId="437737F8" w14:textId="77777777" w:rsidTr="0031452D">
        <w:trPr>
          <w:cantSplit/>
          <w:trHeight w:val="2171"/>
          <w:tblHeader/>
        </w:trPr>
        <w:tc>
          <w:tcPr>
            <w:tcW w:w="2263" w:type="dxa"/>
            <w:vMerge/>
            <w:vAlign w:val="center"/>
            <w:hideMark/>
          </w:tcPr>
          <w:p w14:paraId="45FF4FC2" w14:textId="77777777" w:rsidR="0031452D" w:rsidRPr="0031452D" w:rsidRDefault="0031452D" w:rsidP="00023C0A">
            <w:pPr>
              <w:jc w:val="center"/>
              <w:rPr>
                <w:rFonts w:cs="Times New Roman"/>
                <w:b/>
                <w:bCs/>
                <w:lang w:eastAsia="ru-RU"/>
              </w:rPr>
            </w:pPr>
          </w:p>
        </w:tc>
        <w:tc>
          <w:tcPr>
            <w:tcW w:w="1276" w:type="dxa"/>
            <w:vMerge/>
            <w:vAlign w:val="center"/>
            <w:hideMark/>
          </w:tcPr>
          <w:p w14:paraId="6EA38CCE" w14:textId="77777777" w:rsidR="0031452D" w:rsidRPr="0031452D" w:rsidRDefault="0031452D" w:rsidP="00023C0A">
            <w:pPr>
              <w:ind w:left="-93" w:right="-315"/>
              <w:jc w:val="center"/>
              <w:rPr>
                <w:rFonts w:cs="Times New Roman"/>
                <w:b/>
                <w:bCs/>
                <w:lang w:eastAsia="ru-RU"/>
              </w:rPr>
            </w:pPr>
          </w:p>
        </w:tc>
        <w:tc>
          <w:tcPr>
            <w:tcW w:w="992" w:type="dxa"/>
            <w:vMerge/>
            <w:vAlign w:val="center"/>
            <w:hideMark/>
          </w:tcPr>
          <w:p w14:paraId="135DB80B" w14:textId="77777777" w:rsidR="0031452D" w:rsidRPr="0031452D" w:rsidRDefault="0031452D" w:rsidP="00023C0A">
            <w:pPr>
              <w:ind w:left="-92" w:right="-315"/>
              <w:jc w:val="center"/>
              <w:rPr>
                <w:rFonts w:cs="Times New Roman"/>
                <w:b/>
                <w:bCs/>
                <w:lang w:eastAsia="ru-RU"/>
              </w:rPr>
            </w:pPr>
          </w:p>
        </w:tc>
        <w:tc>
          <w:tcPr>
            <w:tcW w:w="1276" w:type="dxa"/>
            <w:textDirection w:val="btLr"/>
            <w:vAlign w:val="center"/>
          </w:tcPr>
          <w:p w14:paraId="01EFD861" w14:textId="69A41BA3" w:rsidR="0031452D" w:rsidRPr="0031452D" w:rsidRDefault="0031452D" w:rsidP="00023C0A">
            <w:pPr>
              <w:ind w:left="113" w:right="113"/>
              <w:jc w:val="center"/>
              <w:rPr>
                <w:b/>
              </w:rPr>
            </w:pPr>
            <w:r w:rsidRPr="0031452D">
              <w:rPr>
                <w:b/>
              </w:rPr>
              <w:t>Общее количество</w:t>
            </w:r>
          </w:p>
        </w:tc>
        <w:tc>
          <w:tcPr>
            <w:tcW w:w="1276" w:type="dxa"/>
            <w:textDirection w:val="btLr"/>
            <w:vAlign w:val="center"/>
          </w:tcPr>
          <w:p w14:paraId="591A1B9E" w14:textId="16D5FF8E" w:rsidR="0031452D" w:rsidRPr="0031452D" w:rsidRDefault="0031452D" w:rsidP="0031452D">
            <w:pPr>
              <w:ind w:left="113" w:right="113"/>
              <w:jc w:val="center"/>
              <w:rPr>
                <w:b/>
              </w:rPr>
            </w:pPr>
            <w:r w:rsidRPr="0031452D">
              <w:rPr>
                <w:b/>
              </w:rPr>
              <w:t>Общее количество</w:t>
            </w:r>
          </w:p>
        </w:tc>
        <w:tc>
          <w:tcPr>
            <w:tcW w:w="2126" w:type="dxa"/>
            <w:vMerge/>
            <w:vAlign w:val="center"/>
          </w:tcPr>
          <w:p w14:paraId="59A253D7" w14:textId="77777777" w:rsidR="0031452D" w:rsidRPr="0031452D" w:rsidRDefault="0031452D" w:rsidP="00023C0A">
            <w:pPr>
              <w:jc w:val="center"/>
              <w:rPr>
                <w:rFonts w:cs="Times New Roman"/>
                <w:b/>
                <w:bCs/>
                <w:lang w:eastAsia="ru-RU"/>
              </w:rPr>
            </w:pPr>
          </w:p>
        </w:tc>
      </w:tr>
      <w:tr w:rsidR="0031452D" w:rsidRPr="0031452D" w14:paraId="3D743020" w14:textId="77777777" w:rsidTr="0031452D">
        <w:trPr>
          <w:trHeight w:val="283"/>
          <w:tblHeader/>
        </w:trPr>
        <w:tc>
          <w:tcPr>
            <w:tcW w:w="2263" w:type="dxa"/>
            <w:vAlign w:val="center"/>
          </w:tcPr>
          <w:p w14:paraId="4FAB0F44" w14:textId="77777777" w:rsidR="0031452D" w:rsidRPr="0031452D" w:rsidRDefault="0031452D" w:rsidP="00023C0A">
            <w:pPr>
              <w:jc w:val="center"/>
              <w:rPr>
                <w:rFonts w:cs="Times New Roman"/>
                <w:b/>
                <w:bCs/>
                <w:lang w:eastAsia="ru-RU"/>
              </w:rPr>
            </w:pPr>
            <w:r w:rsidRPr="0031452D">
              <w:rPr>
                <w:rFonts w:cs="Times New Roman"/>
                <w:b/>
                <w:bCs/>
                <w:lang w:eastAsia="ru-RU"/>
              </w:rPr>
              <w:t>1</w:t>
            </w:r>
          </w:p>
        </w:tc>
        <w:tc>
          <w:tcPr>
            <w:tcW w:w="1276" w:type="dxa"/>
            <w:vAlign w:val="center"/>
          </w:tcPr>
          <w:p w14:paraId="70758C4D" w14:textId="77777777" w:rsidR="0031452D" w:rsidRPr="0031452D" w:rsidRDefault="0031452D" w:rsidP="00023C0A">
            <w:pPr>
              <w:jc w:val="center"/>
              <w:rPr>
                <w:rFonts w:cs="Times New Roman"/>
                <w:b/>
                <w:bCs/>
                <w:lang w:eastAsia="ru-RU"/>
              </w:rPr>
            </w:pPr>
            <w:r w:rsidRPr="0031452D">
              <w:rPr>
                <w:rFonts w:cs="Times New Roman"/>
                <w:b/>
                <w:bCs/>
                <w:lang w:eastAsia="ru-RU"/>
              </w:rPr>
              <w:t>2</w:t>
            </w:r>
          </w:p>
        </w:tc>
        <w:tc>
          <w:tcPr>
            <w:tcW w:w="992" w:type="dxa"/>
            <w:vAlign w:val="center"/>
          </w:tcPr>
          <w:p w14:paraId="689455B0" w14:textId="77777777" w:rsidR="0031452D" w:rsidRPr="0031452D" w:rsidRDefault="0031452D" w:rsidP="00023C0A">
            <w:pPr>
              <w:jc w:val="center"/>
              <w:rPr>
                <w:rFonts w:cs="Times New Roman"/>
                <w:b/>
                <w:bCs/>
                <w:lang w:eastAsia="ru-RU"/>
              </w:rPr>
            </w:pPr>
            <w:r w:rsidRPr="0031452D">
              <w:rPr>
                <w:rFonts w:cs="Times New Roman"/>
                <w:b/>
                <w:bCs/>
                <w:lang w:eastAsia="ru-RU"/>
              </w:rPr>
              <w:t>3</w:t>
            </w:r>
          </w:p>
        </w:tc>
        <w:tc>
          <w:tcPr>
            <w:tcW w:w="1276" w:type="dxa"/>
            <w:vAlign w:val="center"/>
          </w:tcPr>
          <w:p w14:paraId="1BCB0F76" w14:textId="47724DD0" w:rsidR="0031452D" w:rsidRPr="0031452D" w:rsidRDefault="0031452D" w:rsidP="0031452D">
            <w:pPr>
              <w:jc w:val="center"/>
              <w:rPr>
                <w:rFonts w:cs="Times New Roman"/>
                <w:b/>
                <w:bCs/>
                <w:lang w:eastAsia="ru-RU"/>
              </w:rPr>
            </w:pPr>
            <w:r w:rsidRPr="0031452D">
              <w:rPr>
                <w:rFonts w:cs="Times New Roman"/>
                <w:b/>
                <w:bCs/>
                <w:lang w:eastAsia="ru-RU"/>
              </w:rPr>
              <w:t>6</w:t>
            </w:r>
          </w:p>
        </w:tc>
        <w:tc>
          <w:tcPr>
            <w:tcW w:w="1276" w:type="dxa"/>
            <w:vAlign w:val="center"/>
          </w:tcPr>
          <w:p w14:paraId="6947B390" w14:textId="0A93B7CF" w:rsidR="0031452D" w:rsidRPr="0031452D" w:rsidRDefault="0031452D" w:rsidP="0031452D">
            <w:pPr>
              <w:jc w:val="center"/>
              <w:rPr>
                <w:rFonts w:cs="Times New Roman"/>
                <w:b/>
                <w:bCs/>
                <w:lang w:eastAsia="ru-RU"/>
              </w:rPr>
            </w:pPr>
            <w:r w:rsidRPr="0031452D">
              <w:rPr>
                <w:rFonts w:cs="Times New Roman"/>
                <w:b/>
                <w:bCs/>
                <w:lang w:eastAsia="ru-RU"/>
              </w:rPr>
              <w:t>7</w:t>
            </w:r>
          </w:p>
        </w:tc>
        <w:tc>
          <w:tcPr>
            <w:tcW w:w="2126" w:type="dxa"/>
            <w:vAlign w:val="center"/>
          </w:tcPr>
          <w:p w14:paraId="7EC0972A" w14:textId="5BA22EB3" w:rsidR="0031452D" w:rsidRPr="0031452D" w:rsidRDefault="0031452D" w:rsidP="00023C0A">
            <w:pPr>
              <w:jc w:val="center"/>
              <w:rPr>
                <w:rFonts w:cs="Times New Roman"/>
                <w:b/>
                <w:bCs/>
                <w:lang w:eastAsia="ru-RU"/>
              </w:rPr>
            </w:pPr>
            <w:r w:rsidRPr="0031452D">
              <w:rPr>
                <w:rFonts w:cs="Times New Roman"/>
                <w:b/>
                <w:bCs/>
                <w:lang w:eastAsia="ru-RU"/>
              </w:rPr>
              <w:t>8</w:t>
            </w:r>
          </w:p>
        </w:tc>
      </w:tr>
      <w:tr w:rsidR="0031452D" w:rsidRPr="0031452D" w14:paraId="13D0413E" w14:textId="77777777" w:rsidTr="00671FF9">
        <w:trPr>
          <w:trHeight w:val="283"/>
        </w:trPr>
        <w:tc>
          <w:tcPr>
            <w:tcW w:w="2263" w:type="dxa"/>
          </w:tcPr>
          <w:p w14:paraId="2D671DDC" w14:textId="77777777" w:rsidR="0031452D" w:rsidRPr="0031452D" w:rsidRDefault="00D030FD" w:rsidP="00E24294">
            <w:pPr>
              <w:suppressAutoHyphens w:val="0"/>
              <w:jc w:val="center"/>
              <w:rPr>
                <w:rFonts w:cs="Times New Roman"/>
                <w:lang w:eastAsia="ru-RU"/>
              </w:rPr>
            </w:pPr>
            <w:hyperlink r:id="rId162" w:tooltip="Аджамки (страница отсутствует)" w:history="1">
              <w:r w:rsidR="0031452D" w:rsidRPr="0031452D">
                <w:rPr>
                  <w:rFonts w:cs="Times New Roman"/>
                  <w:u w:val="single"/>
                  <w:lang w:eastAsia="ru-RU"/>
                </w:rPr>
                <w:t>Аджамки</w:t>
              </w:r>
            </w:hyperlink>
          </w:p>
        </w:tc>
        <w:tc>
          <w:tcPr>
            <w:tcW w:w="1276" w:type="dxa"/>
          </w:tcPr>
          <w:p w14:paraId="67F1396A"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2C349610" w14:textId="77777777" w:rsidR="0031452D" w:rsidRPr="0031452D" w:rsidRDefault="0031452D" w:rsidP="00E24294">
            <w:pPr>
              <w:suppressAutoHyphens w:val="0"/>
              <w:jc w:val="center"/>
              <w:rPr>
                <w:rFonts w:cs="Times New Roman"/>
                <w:lang w:eastAsia="ru-RU"/>
              </w:rPr>
            </w:pPr>
            <w:r w:rsidRPr="0031452D">
              <w:rPr>
                <w:rFonts w:cs="Times New Roman"/>
                <w:lang w:eastAsia="ru-RU"/>
              </w:rPr>
              <w:t>5</w:t>
            </w:r>
          </w:p>
        </w:tc>
        <w:tc>
          <w:tcPr>
            <w:tcW w:w="1276" w:type="dxa"/>
            <w:vMerge w:val="restart"/>
            <w:vAlign w:val="center"/>
          </w:tcPr>
          <w:p w14:paraId="303EC20A" w14:textId="43E5561C" w:rsidR="0031452D" w:rsidRPr="0031452D" w:rsidRDefault="0031452D" w:rsidP="00671FF9">
            <w:pPr>
              <w:ind w:right="-241"/>
              <w:jc w:val="center"/>
              <w:rPr>
                <w:rFonts w:cs="Times New Roman"/>
                <w:bCs/>
                <w:lang w:eastAsia="ru-RU"/>
              </w:rPr>
            </w:pPr>
            <w:r w:rsidRPr="0031452D">
              <w:t>323</w:t>
            </w:r>
          </w:p>
        </w:tc>
        <w:tc>
          <w:tcPr>
            <w:tcW w:w="1276" w:type="dxa"/>
            <w:vMerge w:val="restart"/>
            <w:vAlign w:val="center"/>
          </w:tcPr>
          <w:p w14:paraId="014B85D4" w14:textId="32059E27" w:rsidR="0031452D" w:rsidRPr="0031452D" w:rsidRDefault="0031452D" w:rsidP="00671FF9">
            <w:pPr>
              <w:ind w:right="-241"/>
              <w:jc w:val="center"/>
              <w:rPr>
                <w:rFonts w:cs="Times New Roman"/>
                <w:bCs/>
                <w:lang w:eastAsia="ru-RU"/>
              </w:rPr>
            </w:pPr>
            <w:r w:rsidRPr="0031452D">
              <w:t>627</w:t>
            </w:r>
          </w:p>
        </w:tc>
        <w:tc>
          <w:tcPr>
            <w:tcW w:w="2126" w:type="dxa"/>
            <w:vMerge w:val="restart"/>
            <w:vAlign w:val="center"/>
          </w:tcPr>
          <w:p w14:paraId="4959C465" w14:textId="5E58E930" w:rsidR="0031452D" w:rsidRPr="0031452D" w:rsidRDefault="0031452D" w:rsidP="00671FF9">
            <w:pPr>
              <w:ind w:right="-155"/>
              <w:jc w:val="center"/>
              <w:rPr>
                <w:rFonts w:cs="Times New Roman"/>
                <w:bCs/>
                <w:lang w:eastAsia="ru-RU"/>
              </w:rPr>
            </w:pPr>
            <w:r w:rsidRPr="0031452D">
              <w:t>109</w:t>
            </w:r>
          </w:p>
        </w:tc>
      </w:tr>
      <w:tr w:rsidR="0031452D" w:rsidRPr="0031452D" w14:paraId="0E6AF671" w14:textId="77777777" w:rsidTr="0031452D">
        <w:trPr>
          <w:trHeight w:val="283"/>
        </w:trPr>
        <w:tc>
          <w:tcPr>
            <w:tcW w:w="2263" w:type="dxa"/>
          </w:tcPr>
          <w:p w14:paraId="3763B1B4" w14:textId="77777777" w:rsidR="0031452D" w:rsidRPr="0031452D" w:rsidRDefault="00D030FD" w:rsidP="00E24294">
            <w:pPr>
              <w:suppressAutoHyphens w:val="0"/>
              <w:jc w:val="center"/>
              <w:rPr>
                <w:rFonts w:cs="Times New Roman"/>
                <w:lang w:eastAsia="ru-RU"/>
              </w:rPr>
            </w:pPr>
            <w:hyperlink r:id="rId163" w:tooltip="Александровка (Новольвовское сельское поселение) (страница отсутствует)" w:history="1">
              <w:r w:rsidR="0031452D" w:rsidRPr="0031452D">
                <w:rPr>
                  <w:rFonts w:cs="Times New Roman"/>
                  <w:u w:val="single"/>
                  <w:lang w:eastAsia="ru-RU"/>
                </w:rPr>
                <w:t>Александровка</w:t>
              </w:r>
            </w:hyperlink>
          </w:p>
        </w:tc>
        <w:tc>
          <w:tcPr>
            <w:tcW w:w="1276" w:type="dxa"/>
          </w:tcPr>
          <w:p w14:paraId="06A5197D"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06CF94C0" w14:textId="77777777" w:rsidR="0031452D" w:rsidRPr="0031452D" w:rsidRDefault="0031452D" w:rsidP="00E24294">
            <w:pPr>
              <w:suppressAutoHyphens w:val="0"/>
              <w:jc w:val="center"/>
              <w:rPr>
                <w:rFonts w:cs="Times New Roman"/>
                <w:lang w:eastAsia="ru-RU"/>
              </w:rPr>
            </w:pPr>
            <w:r w:rsidRPr="0031452D">
              <w:rPr>
                <w:rFonts w:cs="Times New Roman"/>
                <w:lang w:eastAsia="ru-RU"/>
              </w:rPr>
              <w:t>77</w:t>
            </w:r>
          </w:p>
        </w:tc>
        <w:tc>
          <w:tcPr>
            <w:tcW w:w="1276" w:type="dxa"/>
            <w:vMerge/>
          </w:tcPr>
          <w:p w14:paraId="370C9A0C" w14:textId="22A58B7F" w:rsidR="0031452D" w:rsidRPr="0031452D" w:rsidRDefault="0031452D" w:rsidP="00EC3997">
            <w:pPr>
              <w:ind w:right="-241"/>
              <w:jc w:val="center"/>
              <w:rPr>
                <w:rFonts w:cs="Times New Roman"/>
                <w:bCs/>
                <w:lang w:eastAsia="ru-RU"/>
              </w:rPr>
            </w:pPr>
          </w:p>
        </w:tc>
        <w:tc>
          <w:tcPr>
            <w:tcW w:w="1276" w:type="dxa"/>
            <w:vMerge/>
          </w:tcPr>
          <w:p w14:paraId="076B3C2C" w14:textId="5C4A860E" w:rsidR="0031452D" w:rsidRPr="0031452D" w:rsidRDefault="0031452D" w:rsidP="00EC3997">
            <w:pPr>
              <w:ind w:right="-241"/>
              <w:jc w:val="center"/>
              <w:rPr>
                <w:rFonts w:cs="Times New Roman"/>
                <w:bCs/>
                <w:lang w:eastAsia="ru-RU"/>
              </w:rPr>
            </w:pPr>
          </w:p>
        </w:tc>
        <w:tc>
          <w:tcPr>
            <w:tcW w:w="2126" w:type="dxa"/>
            <w:vMerge/>
          </w:tcPr>
          <w:p w14:paraId="37F007E0" w14:textId="44327254" w:rsidR="0031452D" w:rsidRPr="0031452D" w:rsidRDefault="0031452D" w:rsidP="00EC3997">
            <w:pPr>
              <w:ind w:right="-155"/>
              <w:jc w:val="center"/>
              <w:rPr>
                <w:rFonts w:cs="Times New Roman"/>
                <w:bCs/>
                <w:lang w:eastAsia="ru-RU"/>
              </w:rPr>
            </w:pPr>
          </w:p>
        </w:tc>
      </w:tr>
      <w:tr w:rsidR="0031452D" w:rsidRPr="0031452D" w14:paraId="08A9C241" w14:textId="77777777" w:rsidTr="0031452D">
        <w:trPr>
          <w:trHeight w:val="283"/>
        </w:trPr>
        <w:tc>
          <w:tcPr>
            <w:tcW w:w="2263" w:type="dxa"/>
          </w:tcPr>
          <w:p w14:paraId="387D0D44" w14:textId="77777777" w:rsidR="0031452D" w:rsidRPr="0031452D" w:rsidRDefault="00D030FD" w:rsidP="00E24294">
            <w:pPr>
              <w:suppressAutoHyphens w:val="0"/>
              <w:jc w:val="center"/>
              <w:rPr>
                <w:rFonts w:cs="Times New Roman"/>
                <w:lang w:eastAsia="ru-RU"/>
              </w:rPr>
            </w:pPr>
            <w:hyperlink r:id="rId164" w:tooltip="Алексеевка (Новольвовское сельское поселение) (страница отсутствует)" w:history="1">
              <w:r w:rsidR="0031452D" w:rsidRPr="0031452D">
                <w:rPr>
                  <w:rFonts w:cs="Times New Roman"/>
                  <w:u w:val="single"/>
                  <w:lang w:eastAsia="ru-RU"/>
                </w:rPr>
                <w:t>Алексеевка</w:t>
              </w:r>
            </w:hyperlink>
          </w:p>
        </w:tc>
        <w:tc>
          <w:tcPr>
            <w:tcW w:w="1276" w:type="dxa"/>
          </w:tcPr>
          <w:p w14:paraId="3072B6BB"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3BD8F349" w14:textId="77777777" w:rsidR="0031452D" w:rsidRPr="0031452D" w:rsidRDefault="0031452D" w:rsidP="00E24294">
            <w:pPr>
              <w:suppressAutoHyphens w:val="0"/>
              <w:jc w:val="center"/>
              <w:rPr>
                <w:rFonts w:cs="Times New Roman"/>
                <w:lang w:eastAsia="ru-RU"/>
              </w:rPr>
            </w:pPr>
            <w:r w:rsidRPr="0031452D">
              <w:rPr>
                <w:rFonts w:cs="Times New Roman"/>
                <w:lang w:eastAsia="ru-RU"/>
              </w:rPr>
              <w:t>133</w:t>
            </w:r>
          </w:p>
        </w:tc>
        <w:tc>
          <w:tcPr>
            <w:tcW w:w="1276" w:type="dxa"/>
            <w:vMerge/>
          </w:tcPr>
          <w:p w14:paraId="56605FB0" w14:textId="1C417164" w:rsidR="0031452D" w:rsidRPr="0031452D" w:rsidRDefault="0031452D" w:rsidP="00EC3997">
            <w:pPr>
              <w:ind w:right="-241"/>
              <w:jc w:val="center"/>
              <w:rPr>
                <w:rFonts w:cs="Times New Roman"/>
                <w:bCs/>
                <w:lang w:eastAsia="ru-RU"/>
              </w:rPr>
            </w:pPr>
          </w:p>
        </w:tc>
        <w:tc>
          <w:tcPr>
            <w:tcW w:w="1276" w:type="dxa"/>
            <w:vMerge/>
          </w:tcPr>
          <w:p w14:paraId="22B99AF6" w14:textId="1F123801" w:rsidR="0031452D" w:rsidRPr="0031452D" w:rsidRDefault="0031452D" w:rsidP="00EC3997">
            <w:pPr>
              <w:ind w:right="-241"/>
              <w:jc w:val="center"/>
              <w:rPr>
                <w:rFonts w:cs="Times New Roman"/>
                <w:bCs/>
                <w:lang w:eastAsia="ru-RU"/>
              </w:rPr>
            </w:pPr>
          </w:p>
        </w:tc>
        <w:tc>
          <w:tcPr>
            <w:tcW w:w="2126" w:type="dxa"/>
            <w:vMerge/>
          </w:tcPr>
          <w:p w14:paraId="457A876A" w14:textId="06EFBE0E" w:rsidR="0031452D" w:rsidRPr="0031452D" w:rsidRDefault="0031452D" w:rsidP="00EC3997">
            <w:pPr>
              <w:ind w:right="-155"/>
              <w:jc w:val="center"/>
              <w:rPr>
                <w:rFonts w:cs="Times New Roman"/>
                <w:bCs/>
                <w:lang w:eastAsia="ru-RU"/>
              </w:rPr>
            </w:pPr>
          </w:p>
        </w:tc>
      </w:tr>
      <w:tr w:rsidR="0031452D" w:rsidRPr="0031452D" w14:paraId="3CBEFA70" w14:textId="77777777" w:rsidTr="0031452D">
        <w:trPr>
          <w:trHeight w:val="283"/>
        </w:trPr>
        <w:tc>
          <w:tcPr>
            <w:tcW w:w="2263" w:type="dxa"/>
          </w:tcPr>
          <w:p w14:paraId="738DFBCC" w14:textId="77777777" w:rsidR="0031452D" w:rsidRPr="0031452D" w:rsidRDefault="00D030FD" w:rsidP="00E24294">
            <w:pPr>
              <w:suppressAutoHyphens w:val="0"/>
              <w:jc w:val="center"/>
              <w:rPr>
                <w:rFonts w:cs="Times New Roman"/>
                <w:lang w:eastAsia="ru-RU"/>
              </w:rPr>
            </w:pPr>
            <w:hyperlink r:id="rId165" w:tooltip="Андреевка (Кимовский район) (страница отсутствует)" w:history="1">
              <w:r w:rsidR="0031452D" w:rsidRPr="0031452D">
                <w:rPr>
                  <w:rFonts w:cs="Times New Roman"/>
                  <w:u w:val="single"/>
                  <w:lang w:eastAsia="ru-RU"/>
                </w:rPr>
                <w:t>Андреевка</w:t>
              </w:r>
            </w:hyperlink>
          </w:p>
        </w:tc>
        <w:tc>
          <w:tcPr>
            <w:tcW w:w="1276" w:type="dxa"/>
          </w:tcPr>
          <w:p w14:paraId="2901A630"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3F515AA0" w14:textId="77777777" w:rsidR="0031452D" w:rsidRPr="0031452D" w:rsidRDefault="0031452D" w:rsidP="00E24294">
            <w:pPr>
              <w:suppressAutoHyphens w:val="0"/>
              <w:jc w:val="center"/>
              <w:rPr>
                <w:rFonts w:cs="Times New Roman"/>
                <w:lang w:eastAsia="ru-RU"/>
              </w:rPr>
            </w:pPr>
            <w:r w:rsidRPr="0031452D">
              <w:rPr>
                <w:rFonts w:cs="Times New Roman"/>
                <w:lang w:eastAsia="ru-RU"/>
              </w:rPr>
              <w:t>29</w:t>
            </w:r>
          </w:p>
        </w:tc>
        <w:tc>
          <w:tcPr>
            <w:tcW w:w="1276" w:type="dxa"/>
            <w:vMerge/>
          </w:tcPr>
          <w:p w14:paraId="7858E74D" w14:textId="436A90FA" w:rsidR="0031452D" w:rsidRPr="0031452D" w:rsidRDefault="0031452D" w:rsidP="00EC3997">
            <w:pPr>
              <w:ind w:right="-241"/>
              <w:jc w:val="center"/>
              <w:rPr>
                <w:rFonts w:cs="Times New Roman"/>
                <w:bCs/>
                <w:lang w:eastAsia="ru-RU"/>
              </w:rPr>
            </w:pPr>
          </w:p>
        </w:tc>
        <w:tc>
          <w:tcPr>
            <w:tcW w:w="1276" w:type="dxa"/>
            <w:vMerge/>
          </w:tcPr>
          <w:p w14:paraId="10A6F2F6" w14:textId="71C71BF6" w:rsidR="0031452D" w:rsidRPr="0031452D" w:rsidRDefault="0031452D" w:rsidP="00EC3997">
            <w:pPr>
              <w:ind w:right="-241"/>
              <w:jc w:val="center"/>
              <w:rPr>
                <w:rFonts w:cs="Times New Roman"/>
                <w:bCs/>
                <w:lang w:eastAsia="ru-RU"/>
              </w:rPr>
            </w:pPr>
          </w:p>
        </w:tc>
        <w:tc>
          <w:tcPr>
            <w:tcW w:w="2126" w:type="dxa"/>
            <w:vMerge/>
          </w:tcPr>
          <w:p w14:paraId="6FC391D8" w14:textId="3F57C9A6" w:rsidR="0031452D" w:rsidRPr="0031452D" w:rsidRDefault="0031452D" w:rsidP="00EC3997">
            <w:pPr>
              <w:ind w:right="-155"/>
              <w:jc w:val="center"/>
              <w:rPr>
                <w:rFonts w:cs="Times New Roman"/>
                <w:bCs/>
                <w:lang w:eastAsia="ru-RU"/>
              </w:rPr>
            </w:pPr>
          </w:p>
        </w:tc>
      </w:tr>
      <w:tr w:rsidR="0031452D" w:rsidRPr="0031452D" w14:paraId="6560804A" w14:textId="77777777" w:rsidTr="0031452D">
        <w:trPr>
          <w:trHeight w:val="283"/>
        </w:trPr>
        <w:tc>
          <w:tcPr>
            <w:tcW w:w="2263" w:type="dxa"/>
          </w:tcPr>
          <w:p w14:paraId="059A74FB" w14:textId="77777777" w:rsidR="0031452D" w:rsidRPr="0031452D" w:rsidRDefault="00D030FD" w:rsidP="00E24294">
            <w:pPr>
              <w:suppressAutoHyphens w:val="0"/>
              <w:jc w:val="center"/>
              <w:rPr>
                <w:rFonts w:cs="Times New Roman"/>
                <w:lang w:eastAsia="ru-RU"/>
              </w:rPr>
            </w:pPr>
            <w:hyperlink r:id="rId166" w:tooltip="Апарки (деревня) (страница отсутствует)" w:history="1">
              <w:r w:rsidR="0031452D" w:rsidRPr="0031452D">
                <w:rPr>
                  <w:rFonts w:cs="Times New Roman"/>
                  <w:u w:val="single"/>
                  <w:lang w:eastAsia="ru-RU"/>
                </w:rPr>
                <w:t>Апарки</w:t>
              </w:r>
            </w:hyperlink>
          </w:p>
        </w:tc>
        <w:tc>
          <w:tcPr>
            <w:tcW w:w="1276" w:type="dxa"/>
          </w:tcPr>
          <w:p w14:paraId="11866FF1"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6D813136" w14:textId="77777777" w:rsidR="0031452D" w:rsidRPr="0031452D" w:rsidRDefault="0031452D" w:rsidP="00E24294">
            <w:pPr>
              <w:suppressAutoHyphens w:val="0"/>
              <w:jc w:val="center"/>
              <w:rPr>
                <w:rFonts w:cs="Times New Roman"/>
                <w:lang w:eastAsia="ru-RU"/>
              </w:rPr>
            </w:pPr>
            <w:r w:rsidRPr="0031452D">
              <w:rPr>
                <w:rFonts w:cs="Times New Roman"/>
                <w:lang w:eastAsia="ru-RU"/>
              </w:rPr>
              <w:t>16</w:t>
            </w:r>
          </w:p>
        </w:tc>
        <w:tc>
          <w:tcPr>
            <w:tcW w:w="1276" w:type="dxa"/>
            <w:vMerge/>
          </w:tcPr>
          <w:p w14:paraId="13C26E4A" w14:textId="50102697" w:rsidR="0031452D" w:rsidRPr="0031452D" w:rsidRDefault="0031452D" w:rsidP="00EC3997">
            <w:pPr>
              <w:ind w:right="-241"/>
              <w:jc w:val="center"/>
              <w:rPr>
                <w:rFonts w:cs="Times New Roman"/>
                <w:bCs/>
                <w:lang w:eastAsia="ru-RU"/>
              </w:rPr>
            </w:pPr>
          </w:p>
        </w:tc>
        <w:tc>
          <w:tcPr>
            <w:tcW w:w="1276" w:type="dxa"/>
            <w:vMerge/>
          </w:tcPr>
          <w:p w14:paraId="1E6ADAA3" w14:textId="4DF02B2F" w:rsidR="0031452D" w:rsidRPr="0031452D" w:rsidRDefault="0031452D" w:rsidP="00EC3997">
            <w:pPr>
              <w:ind w:right="-241"/>
              <w:jc w:val="center"/>
              <w:rPr>
                <w:rFonts w:cs="Times New Roman"/>
                <w:bCs/>
                <w:lang w:eastAsia="ru-RU"/>
              </w:rPr>
            </w:pPr>
          </w:p>
        </w:tc>
        <w:tc>
          <w:tcPr>
            <w:tcW w:w="2126" w:type="dxa"/>
            <w:vMerge/>
          </w:tcPr>
          <w:p w14:paraId="045253AB" w14:textId="5A5EEA6E" w:rsidR="0031452D" w:rsidRPr="0031452D" w:rsidRDefault="0031452D" w:rsidP="00EC3997">
            <w:pPr>
              <w:ind w:right="-155"/>
              <w:jc w:val="center"/>
              <w:rPr>
                <w:rFonts w:cs="Times New Roman"/>
                <w:bCs/>
                <w:lang w:eastAsia="ru-RU"/>
              </w:rPr>
            </w:pPr>
          </w:p>
        </w:tc>
      </w:tr>
      <w:tr w:rsidR="0031452D" w:rsidRPr="0031452D" w14:paraId="0E0B3A52" w14:textId="77777777" w:rsidTr="0031452D">
        <w:trPr>
          <w:trHeight w:val="283"/>
        </w:trPr>
        <w:tc>
          <w:tcPr>
            <w:tcW w:w="2263" w:type="dxa"/>
          </w:tcPr>
          <w:p w14:paraId="4226876D" w14:textId="77777777" w:rsidR="0031452D" w:rsidRPr="0031452D" w:rsidRDefault="00D030FD" w:rsidP="00E24294">
            <w:pPr>
              <w:suppressAutoHyphens w:val="0"/>
              <w:jc w:val="center"/>
              <w:rPr>
                <w:rFonts w:cs="Times New Roman"/>
                <w:lang w:eastAsia="ru-RU"/>
              </w:rPr>
            </w:pPr>
            <w:hyperlink r:id="rId167" w:tooltip="Апарки (посёлок) (страница отсутствует)" w:history="1">
              <w:r w:rsidR="0031452D" w:rsidRPr="0031452D">
                <w:rPr>
                  <w:rFonts w:cs="Times New Roman"/>
                  <w:u w:val="single"/>
                  <w:lang w:eastAsia="ru-RU"/>
                </w:rPr>
                <w:t>Апарки</w:t>
              </w:r>
            </w:hyperlink>
          </w:p>
        </w:tc>
        <w:tc>
          <w:tcPr>
            <w:tcW w:w="1276" w:type="dxa"/>
          </w:tcPr>
          <w:p w14:paraId="5B2633B1"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6399F7FF" w14:textId="77777777" w:rsidR="0031452D" w:rsidRPr="0031452D" w:rsidRDefault="0031452D" w:rsidP="00E24294">
            <w:pPr>
              <w:suppressAutoHyphens w:val="0"/>
              <w:jc w:val="center"/>
              <w:rPr>
                <w:rFonts w:cs="Times New Roman"/>
                <w:lang w:eastAsia="ru-RU"/>
              </w:rPr>
            </w:pPr>
            <w:r w:rsidRPr="0031452D">
              <w:rPr>
                <w:rFonts w:cs="Times New Roman"/>
                <w:lang w:eastAsia="ru-RU"/>
              </w:rPr>
              <w:t>212</w:t>
            </w:r>
          </w:p>
        </w:tc>
        <w:tc>
          <w:tcPr>
            <w:tcW w:w="1276" w:type="dxa"/>
            <w:vMerge/>
          </w:tcPr>
          <w:p w14:paraId="06D6C91E" w14:textId="3415F4B1" w:rsidR="0031452D" w:rsidRPr="0031452D" w:rsidRDefault="0031452D" w:rsidP="00EC3997">
            <w:pPr>
              <w:ind w:right="-241"/>
              <w:jc w:val="center"/>
              <w:rPr>
                <w:rFonts w:cs="Times New Roman"/>
                <w:bCs/>
                <w:lang w:eastAsia="ru-RU"/>
              </w:rPr>
            </w:pPr>
          </w:p>
        </w:tc>
        <w:tc>
          <w:tcPr>
            <w:tcW w:w="1276" w:type="dxa"/>
            <w:vMerge/>
          </w:tcPr>
          <w:p w14:paraId="6498BD83" w14:textId="469201FA" w:rsidR="0031452D" w:rsidRPr="0031452D" w:rsidRDefault="0031452D" w:rsidP="00EC3997">
            <w:pPr>
              <w:ind w:right="-241"/>
              <w:jc w:val="center"/>
              <w:rPr>
                <w:rFonts w:cs="Times New Roman"/>
                <w:bCs/>
                <w:lang w:eastAsia="ru-RU"/>
              </w:rPr>
            </w:pPr>
          </w:p>
        </w:tc>
        <w:tc>
          <w:tcPr>
            <w:tcW w:w="2126" w:type="dxa"/>
            <w:vMerge/>
          </w:tcPr>
          <w:p w14:paraId="52AB3B35" w14:textId="5432214F" w:rsidR="0031452D" w:rsidRPr="0031452D" w:rsidRDefault="0031452D" w:rsidP="00EC3997">
            <w:pPr>
              <w:ind w:right="-155"/>
              <w:jc w:val="center"/>
              <w:rPr>
                <w:rFonts w:cs="Times New Roman"/>
                <w:bCs/>
                <w:lang w:eastAsia="ru-RU"/>
              </w:rPr>
            </w:pPr>
          </w:p>
        </w:tc>
      </w:tr>
      <w:tr w:rsidR="0031452D" w:rsidRPr="0031452D" w14:paraId="2A3AB515" w14:textId="77777777" w:rsidTr="0031452D">
        <w:trPr>
          <w:trHeight w:val="283"/>
        </w:trPr>
        <w:tc>
          <w:tcPr>
            <w:tcW w:w="2263" w:type="dxa"/>
          </w:tcPr>
          <w:p w14:paraId="5FC91C00" w14:textId="77777777" w:rsidR="0031452D" w:rsidRPr="0031452D" w:rsidRDefault="00D030FD" w:rsidP="00E24294">
            <w:pPr>
              <w:suppressAutoHyphens w:val="0"/>
              <w:jc w:val="center"/>
              <w:rPr>
                <w:rFonts w:cs="Times New Roman"/>
                <w:lang w:eastAsia="ru-RU"/>
              </w:rPr>
            </w:pPr>
            <w:hyperlink r:id="rId168" w:tooltip="Барма (Тульская область) (страница отсутствует)" w:history="1">
              <w:r w:rsidR="0031452D" w:rsidRPr="0031452D">
                <w:rPr>
                  <w:rFonts w:cs="Times New Roman"/>
                  <w:u w:val="single"/>
                  <w:lang w:eastAsia="ru-RU"/>
                </w:rPr>
                <w:t>Барма</w:t>
              </w:r>
            </w:hyperlink>
          </w:p>
        </w:tc>
        <w:tc>
          <w:tcPr>
            <w:tcW w:w="1276" w:type="dxa"/>
          </w:tcPr>
          <w:p w14:paraId="41441F64"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6D750EAD" w14:textId="77777777" w:rsidR="0031452D" w:rsidRPr="0031452D" w:rsidRDefault="0031452D" w:rsidP="00E24294">
            <w:pPr>
              <w:suppressAutoHyphens w:val="0"/>
              <w:jc w:val="center"/>
              <w:rPr>
                <w:rFonts w:cs="Times New Roman"/>
                <w:lang w:eastAsia="ru-RU"/>
              </w:rPr>
            </w:pPr>
            <w:r w:rsidRPr="0031452D">
              <w:rPr>
                <w:rFonts w:cs="Times New Roman"/>
                <w:lang w:eastAsia="ru-RU"/>
              </w:rPr>
              <w:t>4</w:t>
            </w:r>
          </w:p>
        </w:tc>
        <w:tc>
          <w:tcPr>
            <w:tcW w:w="1276" w:type="dxa"/>
            <w:vMerge/>
          </w:tcPr>
          <w:p w14:paraId="198533EE" w14:textId="09FD89DF" w:rsidR="0031452D" w:rsidRPr="0031452D" w:rsidRDefault="0031452D" w:rsidP="00EC3997">
            <w:pPr>
              <w:ind w:right="-241"/>
              <w:jc w:val="center"/>
              <w:rPr>
                <w:rFonts w:cs="Times New Roman"/>
                <w:bCs/>
                <w:lang w:eastAsia="ru-RU"/>
              </w:rPr>
            </w:pPr>
          </w:p>
        </w:tc>
        <w:tc>
          <w:tcPr>
            <w:tcW w:w="1276" w:type="dxa"/>
            <w:vMerge/>
          </w:tcPr>
          <w:p w14:paraId="15F50690" w14:textId="60939B04" w:rsidR="0031452D" w:rsidRPr="0031452D" w:rsidRDefault="0031452D" w:rsidP="00EC3997">
            <w:pPr>
              <w:ind w:right="-241"/>
              <w:jc w:val="center"/>
              <w:rPr>
                <w:rFonts w:cs="Times New Roman"/>
                <w:bCs/>
                <w:lang w:eastAsia="ru-RU"/>
              </w:rPr>
            </w:pPr>
          </w:p>
        </w:tc>
        <w:tc>
          <w:tcPr>
            <w:tcW w:w="2126" w:type="dxa"/>
            <w:vMerge/>
          </w:tcPr>
          <w:p w14:paraId="74097782" w14:textId="63F618A6" w:rsidR="0031452D" w:rsidRPr="0031452D" w:rsidRDefault="0031452D" w:rsidP="00EC3997">
            <w:pPr>
              <w:ind w:right="-155"/>
              <w:jc w:val="center"/>
              <w:rPr>
                <w:rFonts w:cs="Times New Roman"/>
                <w:bCs/>
                <w:lang w:eastAsia="ru-RU"/>
              </w:rPr>
            </w:pPr>
          </w:p>
        </w:tc>
      </w:tr>
      <w:tr w:rsidR="0031452D" w:rsidRPr="0031452D" w14:paraId="72C27053" w14:textId="77777777" w:rsidTr="0031452D">
        <w:trPr>
          <w:trHeight w:val="283"/>
        </w:trPr>
        <w:tc>
          <w:tcPr>
            <w:tcW w:w="2263" w:type="dxa"/>
          </w:tcPr>
          <w:p w14:paraId="2941AE0A" w14:textId="77777777" w:rsidR="0031452D" w:rsidRPr="0031452D" w:rsidRDefault="00D030FD" w:rsidP="00E24294">
            <w:pPr>
              <w:suppressAutoHyphens w:val="0"/>
              <w:jc w:val="center"/>
              <w:rPr>
                <w:rFonts w:cs="Times New Roman"/>
                <w:lang w:eastAsia="ru-RU"/>
              </w:rPr>
            </w:pPr>
            <w:hyperlink r:id="rId169" w:tooltip="Белоозеро (Тульская область) (страница отсутствует)" w:history="1">
              <w:r w:rsidR="0031452D" w:rsidRPr="0031452D">
                <w:rPr>
                  <w:rFonts w:cs="Times New Roman"/>
                  <w:u w:val="single"/>
                  <w:lang w:eastAsia="ru-RU"/>
                </w:rPr>
                <w:t>Белоозеро</w:t>
              </w:r>
            </w:hyperlink>
          </w:p>
        </w:tc>
        <w:tc>
          <w:tcPr>
            <w:tcW w:w="1276" w:type="dxa"/>
          </w:tcPr>
          <w:p w14:paraId="57BE6D14"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3F6B81FD" w14:textId="77777777" w:rsidR="0031452D" w:rsidRPr="0031452D" w:rsidRDefault="0031452D" w:rsidP="00E24294">
            <w:pPr>
              <w:suppressAutoHyphens w:val="0"/>
              <w:jc w:val="center"/>
              <w:rPr>
                <w:rFonts w:cs="Times New Roman"/>
                <w:lang w:eastAsia="ru-RU"/>
              </w:rPr>
            </w:pPr>
            <w:r w:rsidRPr="0031452D">
              <w:rPr>
                <w:rFonts w:cs="Times New Roman"/>
                <w:lang w:eastAsia="ru-RU"/>
              </w:rPr>
              <w:t>71</w:t>
            </w:r>
          </w:p>
        </w:tc>
        <w:tc>
          <w:tcPr>
            <w:tcW w:w="1276" w:type="dxa"/>
            <w:vMerge/>
          </w:tcPr>
          <w:p w14:paraId="7807ADF7" w14:textId="28966511" w:rsidR="0031452D" w:rsidRPr="0031452D" w:rsidRDefault="0031452D" w:rsidP="00EC3997">
            <w:pPr>
              <w:ind w:right="-241"/>
              <w:jc w:val="center"/>
              <w:rPr>
                <w:rFonts w:cs="Times New Roman"/>
                <w:bCs/>
                <w:lang w:eastAsia="ru-RU"/>
              </w:rPr>
            </w:pPr>
          </w:p>
        </w:tc>
        <w:tc>
          <w:tcPr>
            <w:tcW w:w="1276" w:type="dxa"/>
            <w:vMerge/>
          </w:tcPr>
          <w:p w14:paraId="633D3DC6" w14:textId="4FBB12AB" w:rsidR="0031452D" w:rsidRPr="0031452D" w:rsidRDefault="0031452D" w:rsidP="00EC3997">
            <w:pPr>
              <w:ind w:right="-241"/>
              <w:jc w:val="center"/>
              <w:rPr>
                <w:rFonts w:cs="Times New Roman"/>
                <w:bCs/>
                <w:lang w:eastAsia="ru-RU"/>
              </w:rPr>
            </w:pPr>
          </w:p>
        </w:tc>
        <w:tc>
          <w:tcPr>
            <w:tcW w:w="2126" w:type="dxa"/>
            <w:vMerge/>
          </w:tcPr>
          <w:p w14:paraId="3F77D20F" w14:textId="381BD63A" w:rsidR="0031452D" w:rsidRPr="0031452D" w:rsidRDefault="0031452D" w:rsidP="00EC3997">
            <w:pPr>
              <w:ind w:right="-155"/>
              <w:jc w:val="center"/>
              <w:rPr>
                <w:rFonts w:cs="Times New Roman"/>
                <w:bCs/>
                <w:lang w:eastAsia="ru-RU"/>
              </w:rPr>
            </w:pPr>
          </w:p>
        </w:tc>
      </w:tr>
      <w:tr w:rsidR="0031452D" w:rsidRPr="0031452D" w14:paraId="11FDEA41" w14:textId="77777777" w:rsidTr="0031452D">
        <w:trPr>
          <w:trHeight w:val="283"/>
        </w:trPr>
        <w:tc>
          <w:tcPr>
            <w:tcW w:w="2263" w:type="dxa"/>
          </w:tcPr>
          <w:p w14:paraId="285C090E" w14:textId="77777777" w:rsidR="0031452D" w:rsidRPr="0031452D" w:rsidRDefault="00D030FD" w:rsidP="00E24294">
            <w:pPr>
              <w:suppressAutoHyphens w:val="0"/>
              <w:jc w:val="center"/>
              <w:rPr>
                <w:rFonts w:cs="Times New Roman"/>
                <w:lang w:eastAsia="ru-RU"/>
              </w:rPr>
            </w:pPr>
            <w:hyperlink r:id="rId170" w:tooltip="Березовка (Кимовский район)" w:history="1">
              <w:r w:rsidR="0031452D" w:rsidRPr="0031452D">
                <w:rPr>
                  <w:rFonts w:cs="Times New Roman"/>
                  <w:u w:val="single"/>
                  <w:lang w:eastAsia="ru-RU"/>
                </w:rPr>
                <w:t>Березовка</w:t>
              </w:r>
            </w:hyperlink>
          </w:p>
        </w:tc>
        <w:tc>
          <w:tcPr>
            <w:tcW w:w="1276" w:type="dxa"/>
          </w:tcPr>
          <w:p w14:paraId="6DD41CF3"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7D677F53" w14:textId="77777777" w:rsidR="0031452D" w:rsidRPr="0031452D" w:rsidRDefault="0031452D" w:rsidP="00E24294">
            <w:pPr>
              <w:suppressAutoHyphens w:val="0"/>
              <w:jc w:val="center"/>
              <w:rPr>
                <w:rFonts w:cs="Times New Roman"/>
                <w:lang w:eastAsia="ru-RU"/>
              </w:rPr>
            </w:pPr>
            <w:r w:rsidRPr="0031452D">
              <w:rPr>
                <w:rFonts w:cs="Times New Roman"/>
                <w:lang w:eastAsia="ru-RU"/>
              </w:rPr>
              <w:t>27</w:t>
            </w:r>
          </w:p>
        </w:tc>
        <w:tc>
          <w:tcPr>
            <w:tcW w:w="1276" w:type="dxa"/>
            <w:vMerge/>
          </w:tcPr>
          <w:p w14:paraId="390CBB65" w14:textId="715D81E2" w:rsidR="0031452D" w:rsidRPr="0031452D" w:rsidRDefault="0031452D" w:rsidP="00EC3997">
            <w:pPr>
              <w:ind w:right="-241"/>
              <w:jc w:val="center"/>
              <w:rPr>
                <w:rFonts w:cs="Times New Roman"/>
                <w:bCs/>
                <w:lang w:eastAsia="ru-RU"/>
              </w:rPr>
            </w:pPr>
          </w:p>
        </w:tc>
        <w:tc>
          <w:tcPr>
            <w:tcW w:w="1276" w:type="dxa"/>
            <w:vMerge/>
          </w:tcPr>
          <w:p w14:paraId="4E7D17B6" w14:textId="2E407A01" w:rsidR="0031452D" w:rsidRPr="0031452D" w:rsidRDefault="0031452D" w:rsidP="00EC3997">
            <w:pPr>
              <w:ind w:right="-241"/>
              <w:jc w:val="center"/>
              <w:rPr>
                <w:rFonts w:cs="Times New Roman"/>
                <w:bCs/>
                <w:lang w:eastAsia="ru-RU"/>
              </w:rPr>
            </w:pPr>
          </w:p>
        </w:tc>
        <w:tc>
          <w:tcPr>
            <w:tcW w:w="2126" w:type="dxa"/>
            <w:vMerge/>
          </w:tcPr>
          <w:p w14:paraId="30038479" w14:textId="06F29D50" w:rsidR="0031452D" w:rsidRPr="0031452D" w:rsidRDefault="0031452D" w:rsidP="00EC3997">
            <w:pPr>
              <w:ind w:right="-155"/>
              <w:jc w:val="center"/>
              <w:rPr>
                <w:rFonts w:cs="Times New Roman"/>
                <w:bCs/>
                <w:lang w:eastAsia="ru-RU"/>
              </w:rPr>
            </w:pPr>
          </w:p>
        </w:tc>
      </w:tr>
      <w:tr w:rsidR="0031452D" w:rsidRPr="0031452D" w14:paraId="54E93834" w14:textId="77777777" w:rsidTr="0031452D">
        <w:trPr>
          <w:trHeight w:val="283"/>
        </w:trPr>
        <w:tc>
          <w:tcPr>
            <w:tcW w:w="2263" w:type="dxa"/>
          </w:tcPr>
          <w:p w14:paraId="5510805A" w14:textId="77777777" w:rsidR="0031452D" w:rsidRPr="0031452D" w:rsidRDefault="00D030FD" w:rsidP="00E24294">
            <w:pPr>
              <w:suppressAutoHyphens w:val="0"/>
              <w:jc w:val="center"/>
              <w:rPr>
                <w:rFonts w:cs="Times New Roman"/>
                <w:lang w:eastAsia="ru-RU"/>
              </w:rPr>
            </w:pPr>
            <w:hyperlink r:id="rId171" w:tooltip="Благовещенский (Тульская область) (страница отсутствует)" w:history="1">
              <w:r w:rsidR="0031452D" w:rsidRPr="0031452D">
                <w:rPr>
                  <w:rFonts w:cs="Times New Roman"/>
                  <w:u w:val="single"/>
                  <w:lang w:eastAsia="ru-RU"/>
                </w:rPr>
                <w:t>Благовещенский</w:t>
              </w:r>
            </w:hyperlink>
          </w:p>
        </w:tc>
        <w:tc>
          <w:tcPr>
            <w:tcW w:w="1276" w:type="dxa"/>
          </w:tcPr>
          <w:p w14:paraId="7518D422"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548F1B94" w14:textId="77777777" w:rsidR="0031452D" w:rsidRPr="0031452D" w:rsidRDefault="0031452D" w:rsidP="00E24294">
            <w:pPr>
              <w:suppressAutoHyphens w:val="0"/>
              <w:jc w:val="center"/>
              <w:rPr>
                <w:rFonts w:cs="Times New Roman"/>
                <w:lang w:eastAsia="ru-RU"/>
              </w:rPr>
            </w:pPr>
            <w:r w:rsidRPr="0031452D">
              <w:rPr>
                <w:rFonts w:cs="Times New Roman"/>
                <w:lang w:eastAsia="ru-RU"/>
              </w:rPr>
              <w:t>13</w:t>
            </w:r>
          </w:p>
        </w:tc>
        <w:tc>
          <w:tcPr>
            <w:tcW w:w="1276" w:type="dxa"/>
            <w:vMerge/>
          </w:tcPr>
          <w:p w14:paraId="16D5713D" w14:textId="50570A52" w:rsidR="0031452D" w:rsidRPr="0031452D" w:rsidRDefault="0031452D" w:rsidP="00EC3997">
            <w:pPr>
              <w:ind w:right="-241"/>
              <w:jc w:val="center"/>
              <w:rPr>
                <w:rFonts w:cs="Times New Roman"/>
                <w:bCs/>
                <w:lang w:eastAsia="ru-RU"/>
              </w:rPr>
            </w:pPr>
          </w:p>
        </w:tc>
        <w:tc>
          <w:tcPr>
            <w:tcW w:w="1276" w:type="dxa"/>
            <w:vMerge/>
          </w:tcPr>
          <w:p w14:paraId="0384F5EC" w14:textId="045686DC" w:rsidR="0031452D" w:rsidRPr="0031452D" w:rsidRDefault="0031452D" w:rsidP="00EC3997">
            <w:pPr>
              <w:ind w:right="-241"/>
              <w:jc w:val="center"/>
              <w:rPr>
                <w:rFonts w:cs="Times New Roman"/>
                <w:bCs/>
                <w:lang w:eastAsia="ru-RU"/>
              </w:rPr>
            </w:pPr>
          </w:p>
        </w:tc>
        <w:tc>
          <w:tcPr>
            <w:tcW w:w="2126" w:type="dxa"/>
            <w:vMerge/>
          </w:tcPr>
          <w:p w14:paraId="1EDB0F5D" w14:textId="1351713C" w:rsidR="0031452D" w:rsidRPr="0031452D" w:rsidRDefault="0031452D" w:rsidP="00EC3997">
            <w:pPr>
              <w:ind w:right="-155"/>
              <w:jc w:val="center"/>
              <w:rPr>
                <w:rFonts w:cs="Times New Roman"/>
                <w:bCs/>
                <w:lang w:eastAsia="ru-RU"/>
              </w:rPr>
            </w:pPr>
          </w:p>
        </w:tc>
      </w:tr>
      <w:tr w:rsidR="0031452D" w:rsidRPr="0031452D" w14:paraId="0118D8A2" w14:textId="77777777" w:rsidTr="0031452D">
        <w:trPr>
          <w:trHeight w:val="283"/>
        </w:trPr>
        <w:tc>
          <w:tcPr>
            <w:tcW w:w="2263" w:type="dxa"/>
          </w:tcPr>
          <w:p w14:paraId="121DFF6E" w14:textId="77777777" w:rsidR="0031452D" w:rsidRPr="0031452D" w:rsidRDefault="00D030FD" w:rsidP="00E24294">
            <w:pPr>
              <w:suppressAutoHyphens w:val="0"/>
              <w:jc w:val="center"/>
              <w:rPr>
                <w:rFonts w:cs="Times New Roman"/>
                <w:lang w:eastAsia="ru-RU"/>
              </w:rPr>
            </w:pPr>
            <w:hyperlink r:id="rId172" w:tooltip="Веселый Луг (страница отсутствует)" w:history="1">
              <w:r w:rsidR="0031452D" w:rsidRPr="0031452D">
                <w:rPr>
                  <w:rFonts w:cs="Times New Roman"/>
                  <w:u w:val="single"/>
                  <w:lang w:eastAsia="ru-RU"/>
                </w:rPr>
                <w:t>Веселый Луг</w:t>
              </w:r>
            </w:hyperlink>
          </w:p>
        </w:tc>
        <w:tc>
          <w:tcPr>
            <w:tcW w:w="1276" w:type="dxa"/>
          </w:tcPr>
          <w:p w14:paraId="23DCDEF4"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6B61EEC2" w14:textId="77777777" w:rsidR="0031452D" w:rsidRPr="0031452D" w:rsidRDefault="0031452D" w:rsidP="00E24294">
            <w:pPr>
              <w:suppressAutoHyphens w:val="0"/>
              <w:jc w:val="center"/>
              <w:rPr>
                <w:rFonts w:cs="Times New Roman"/>
                <w:lang w:eastAsia="ru-RU"/>
              </w:rPr>
            </w:pPr>
            <w:r w:rsidRPr="0031452D">
              <w:rPr>
                <w:rFonts w:cs="Times New Roman"/>
                <w:lang w:eastAsia="ru-RU"/>
              </w:rPr>
              <w:t>11</w:t>
            </w:r>
          </w:p>
        </w:tc>
        <w:tc>
          <w:tcPr>
            <w:tcW w:w="1276" w:type="dxa"/>
            <w:vMerge/>
          </w:tcPr>
          <w:p w14:paraId="6E2AAC11" w14:textId="14963E7C" w:rsidR="0031452D" w:rsidRPr="0031452D" w:rsidRDefault="0031452D" w:rsidP="00EC3997">
            <w:pPr>
              <w:ind w:right="-241"/>
              <w:jc w:val="center"/>
              <w:rPr>
                <w:rFonts w:cs="Times New Roman"/>
                <w:bCs/>
                <w:lang w:eastAsia="ru-RU"/>
              </w:rPr>
            </w:pPr>
          </w:p>
        </w:tc>
        <w:tc>
          <w:tcPr>
            <w:tcW w:w="1276" w:type="dxa"/>
            <w:vMerge/>
          </w:tcPr>
          <w:p w14:paraId="0F37CEC1" w14:textId="47AD988B" w:rsidR="0031452D" w:rsidRPr="0031452D" w:rsidRDefault="0031452D" w:rsidP="00EC3997">
            <w:pPr>
              <w:ind w:right="-241"/>
              <w:jc w:val="center"/>
              <w:rPr>
                <w:rFonts w:cs="Times New Roman"/>
                <w:bCs/>
                <w:lang w:eastAsia="ru-RU"/>
              </w:rPr>
            </w:pPr>
          </w:p>
        </w:tc>
        <w:tc>
          <w:tcPr>
            <w:tcW w:w="2126" w:type="dxa"/>
            <w:vMerge/>
          </w:tcPr>
          <w:p w14:paraId="6B03852C" w14:textId="7169F8C0" w:rsidR="0031452D" w:rsidRPr="0031452D" w:rsidRDefault="0031452D" w:rsidP="00EC3997">
            <w:pPr>
              <w:ind w:right="-155"/>
              <w:jc w:val="center"/>
              <w:rPr>
                <w:rFonts w:cs="Times New Roman"/>
                <w:bCs/>
                <w:lang w:eastAsia="ru-RU"/>
              </w:rPr>
            </w:pPr>
          </w:p>
        </w:tc>
      </w:tr>
      <w:tr w:rsidR="0031452D" w:rsidRPr="0031452D" w14:paraId="5A8ED67B" w14:textId="77777777" w:rsidTr="0031452D">
        <w:trPr>
          <w:trHeight w:val="283"/>
        </w:trPr>
        <w:tc>
          <w:tcPr>
            <w:tcW w:w="2263" w:type="dxa"/>
          </w:tcPr>
          <w:p w14:paraId="313B64D7" w14:textId="77777777" w:rsidR="0031452D" w:rsidRPr="0031452D" w:rsidRDefault="00D030FD" w:rsidP="00E24294">
            <w:pPr>
              <w:suppressAutoHyphens w:val="0"/>
              <w:jc w:val="center"/>
              <w:rPr>
                <w:rFonts w:cs="Times New Roman"/>
                <w:lang w:eastAsia="ru-RU"/>
              </w:rPr>
            </w:pPr>
            <w:hyperlink r:id="rId173" w:tooltip="Возрождение (Тульская область) (страница отсутствует)" w:history="1">
              <w:r w:rsidR="0031452D" w:rsidRPr="0031452D">
                <w:rPr>
                  <w:rFonts w:cs="Times New Roman"/>
                  <w:u w:val="single"/>
                  <w:lang w:eastAsia="ru-RU"/>
                </w:rPr>
                <w:t>Возрождение</w:t>
              </w:r>
            </w:hyperlink>
          </w:p>
        </w:tc>
        <w:tc>
          <w:tcPr>
            <w:tcW w:w="1276" w:type="dxa"/>
          </w:tcPr>
          <w:p w14:paraId="4E986977"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4812EC02" w14:textId="77777777" w:rsidR="0031452D" w:rsidRPr="0031452D" w:rsidRDefault="0031452D" w:rsidP="00E24294">
            <w:pPr>
              <w:suppressAutoHyphens w:val="0"/>
              <w:jc w:val="center"/>
              <w:rPr>
                <w:rFonts w:cs="Times New Roman"/>
                <w:lang w:eastAsia="ru-RU"/>
              </w:rPr>
            </w:pPr>
            <w:r w:rsidRPr="0031452D">
              <w:rPr>
                <w:rFonts w:cs="Times New Roman"/>
                <w:lang w:eastAsia="ru-RU"/>
              </w:rPr>
              <w:t>4</w:t>
            </w:r>
          </w:p>
        </w:tc>
        <w:tc>
          <w:tcPr>
            <w:tcW w:w="1276" w:type="dxa"/>
            <w:vMerge/>
          </w:tcPr>
          <w:p w14:paraId="4DA9A1E3" w14:textId="00F0091B" w:rsidR="0031452D" w:rsidRPr="0031452D" w:rsidRDefault="0031452D" w:rsidP="00EC3997">
            <w:pPr>
              <w:ind w:right="-241"/>
              <w:jc w:val="center"/>
              <w:rPr>
                <w:rFonts w:cs="Times New Roman"/>
                <w:bCs/>
                <w:lang w:eastAsia="ru-RU"/>
              </w:rPr>
            </w:pPr>
          </w:p>
        </w:tc>
        <w:tc>
          <w:tcPr>
            <w:tcW w:w="1276" w:type="dxa"/>
            <w:vMerge/>
          </w:tcPr>
          <w:p w14:paraId="47EB50CE" w14:textId="1E9E8D17" w:rsidR="0031452D" w:rsidRPr="0031452D" w:rsidRDefault="0031452D" w:rsidP="00EC3997">
            <w:pPr>
              <w:ind w:right="-241"/>
              <w:jc w:val="center"/>
              <w:rPr>
                <w:rFonts w:cs="Times New Roman"/>
                <w:bCs/>
                <w:lang w:eastAsia="ru-RU"/>
              </w:rPr>
            </w:pPr>
          </w:p>
        </w:tc>
        <w:tc>
          <w:tcPr>
            <w:tcW w:w="2126" w:type="dxa"/>
            <w:vMerge/>
          </w:tcPr>
          <w:p w14:paraId="2987D1F8" w14:textId="2C925488" w:rsidR="0031452D" w:rsidRPr="0031452D" w:rsidRDefault="0031452D" w:rsidP="00EC3997">
            <w:pPr>
              <w:ind w:right="-155"/>
              <w:jc w:val="center"/>
              <w:rPr>
                <w:rFonts w:cs="Times New Roman"/>
                <w:bCs/>
                <w:lang w:eastAsia="ru-RU"/>
              </w:rPr>
            </w:pPr>
          </w:p>
        </w:tc>
      </w:tr>
      <w:tr w:rsidR="0031452D" w:rsidRPr="0031452D" w14:paraId="3E0554CE" w14:textId="77777777" w:rsidTr="0031452D">
        <w:trPr>
          <w:trHeight w:val="283"/>
        </w:trPr>
        <w:tc>
          <w:tcPr>
            <w:tcW w:w="2263" w:type="dxa"/>
          </w:tcPr>
          <w:p w14:paraId="34C72026" w14:textId="77777777" w:rsidR="0031452D" w:rsidRPr="0031452D" w:rsidRDefault="00D030FD" w:rsidP="00E24294">
            <w:pPr>
              <w:suppressAutoHyphens w:val="0"/>
              <w:jc w:val="center"/>
              <w:rPr>
                <w:rFonts w:cs="Times New Roman"/>
                <w:lang w:eastAsia="ru-RU"/>
              </w:rPr>
            </w:pPr>
            <w:hyperlink r:id="rId174" w:tooltip="Галицкое (Тульская область) (страница отсутствует)" w:history="1">
              <w:r w:rsidR="0031452D" w:rsidRPr="0031452D">
                <w:rPr>
                  <w:rFonts w:cs="Times New Roman"/>
                  <w:u w:val="single"/>
                  <w:lang w:eastAsia="ru-RU"/>
                </w:rPr>
                <w:t>Галицкое</w:t>
              </w:r>
            </w:hyperlink>
          </w:p>
        </w:tc>
        <w:tc>
          <w:tcPr>
            <w:tcW w:w="1276" w:type="dxa"/>
          </w:tcPr>
          <w:p w14:paraId="5629281F"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03F510B2" w14:textId="77777777" w:rsidR="0031452D" w:rsidRPr="0031452D" w:rsidRDefault="0031452D" w:rsidP="00E24294">
            <w:pPr>
              <w:suppressAutoHyphens w:val="0"/>
              <w:jc w:val="center"/>
              <w:rPr>
                <w:rFonts w:cs="Times New Roman"/>
                <w:lang w:eastAsia="ru-RU"/>
              </w:rPr>
            </w:pPr>
            <w:r w:rsidRPr="0031452D">
              <w:rPr>
                <w:rFonts w:cs="Times New Roman"/>
                <w:lang w:eastAsia="ru-RU"/>
              </w:rPr>
              <w:t>12</w:t>
            </w:r>
          </w:p>
        </w:tc>
        <w:tc>
          <w:tcPr>
            <w:tcW w:w="1276" w:type="dxa"/>
            <w:vMerge/>
          </w:tcPr>
          <w:p w14:paraId="21E92007" w14:textId="464B40D1" w:rsidR="0031452D" w:rsidRPr="0031452D" w:rsidRDefault="0031452D" w:rsidP="00EC3997">
            <w:pPr>
              <w:ind w:right="-241"/>
              <w:jc w:val="center"/>
              <w:rPr>
                <w:rFonts w:cs="Times New Roman"/>
                <w:bCs/>
                <w:lang w:eastAsia="ru-RU"/>
              </w:rPr>
            </w:pPr>
          </w:p>
        </w:tc>
        <w:tc>
          <w:tcPr>
            <w:tcW w:w="1276" w:type="dxa"/>
            <w:vMerge/>
          </w:tcPr>
          <w:p w14:paraId="1AB43DC3" w14:textId="7BBAE3CF" w:rsidR="0031452D" w:rsidRPr="0031452D" w:rsidRDefault="0031452D" w:rsidP="00EC3997">
            <w:pPr>
              <w:ind w:right="-241"/>
              <w:jc w:val="center"/>
              <w:rPr>
                <w:rFonts w:cs="Times New Roman"/>
                <w:bCs/>
                <w:lang w:eastAsia="ru-RU"/>
              </w:rPr>
            </w:pPr>
          </w:p>
        </w:tc>
        <w:tc>
          <w:tcPr>
            <w:tcW w:w="2126" w:type="dxa"/>
            <w:vMerge/>
          </w:tcPr>
          <w:p w14:paraId="0FB21611" w14:textId="7BC5EDCD" w:rsidR="0031452D" w:rsidRPr="0031452D" w:rsidRDefault="0031452D" w:rsidP="00EC3997">
            <w:pPr>
              <w:ind w:right="-155"/>
              <w:jc w:val="center"/>
              <w:rPr>
                <w:rFonts w:cs="Times New Roman"/>
                <w:bCs/>
                <w:lang w:eastAsia="ru-RU"/>
              </w:rPr>
            </w:pPr>
          </w:p>
        </w:tc>
      </w:tr>
      <w:tr w:rsidR="0031452D" w:rsidRPr="0031452D" w14:paraId="3640C3FE" w14:textId="77777777" w:rsidTr="0031452D">
        <w:trPr>
          <w:trHeight w:val="283"/>
        </w:trPr>
        <w:tc>
          <w:tcPr>
            <w:tcW w:w="2263" w:type="dxa"/>
          </w:tcPr>
          <w:p w14:paraId="6D933960" w14:textId="77777777" w:rsidR="0031452D" w:rsidRPr="0031452D" w:rsidRDefault="00D030FD" w:rsidP="00E24294">
            <w:pPr>
              <w:suppressAutoHyphens w:val="0"/>
              <w:jc w:val="center"/>
              <w:rPr>
                <w:rFonts w:cs="Times New Roman"/>
                <w:lang w:eastAsia="ru-RU"/>
              </w:rPr>
            </w:pPr>
            <w:hyperlink r:id="rId175" w:tooltip="Горки (Новольвовское сельское поселение) (страница отсутствует)" w:history="1">
              <w:r w:rsidR="0031452D" w:rsidRPr="0031452D">
                <w:rPr>
                  <w:rFonts w:cs="Times New Roman"/>
                  <w:u w:val="single"/>
                  <w:lang w:eastAsia="ru-RU"/>
                </w:rPr>
                <w:t>Горки</w:t>
              </w:r>
            </w:hyperlink>
          </w:p>
        </w:tc>
        <w:tc>
          <w:tcPr>
            <w:tcW w:w="1276" w:type="dxa"/>
          </w:tcPr>
          <w:p w14:paraId="440D1036"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4433B6AB" w14:textId="77777777" w:rsidR="0031452D" w:rsidRPr="0031452D" w:rsidRDefault="0031452D" w:rsidP="00E24294">
            <w:pPr>
              <w:suppressAutoHyphens w:val="0"/>
              <w:jc w:val="center"/>
              <w:rPr>
                <w:rFonts w:cs="Times New Roman"/>
                <w:lang w:eastAsia="ru-RU"/>
              </w:rPr>
            </w:pPr>
            <w:r w:rsidRPr="0031452D">
              <w:rPr>
                <w:rFonts w:cs="Times New Roman"/>
                <w:lang w:eastAsia="ru-RU"/>
              </w:rPr>
              <w:t>0</w:t>
            </w:r>
          </w:p>
        </w:tc>
        <w:tc>
          <w:tcPr>
            <w:tcW w:w="1276" w:type="dxa"/>
            <w:vMerge/>
          </w:tcPr>
          <w:p w14:paraId="48122D15" w14:textId="4211E26D" w:rsidR="0031452D" w:rsidRPr="0031452D" w:rsidRDefault="0031452D" w:rsidP="00EC3997">
            <w:pPr>
              <w:ind w:right="-241"/>
              <w:jc w:val="center"/>
              <w:rPr>
                <w:rFonts w:cs="Times New Roman"/>
                <w:bCs/>
                <w:lang w:eastAsia="ru-RU"/>
              </w:rPr>
            </w:pPr>
          </w:p>
        </w:tc>
        <w:tc>
          <w:tcPr>
            <w:tcW w:w="1276" w:type="dxa"/>
            <w:vMerge/>
          </w:tcPr>
          <w:p w14:paraId="642CE66D" w14:textId="3938EFF1" w:rsidR="0031452D" w:rsidRPr="0031452D" w:rsidRDefault="0031452D" w:rsidP="00EC3997">
            <w:pPr>
              <w:ind w:right="-241"/>
              <w:jc w:val="center"/>
              <w:rPr>
                <w:rFonts w:cs="Times New Roman"/>
                <w:bCs/>
                <w:lang w:eastAsia="ru-RU"/>
              </w:rPr>
            </w:pPr>
          </w:p>
        </w:tc>
        <w:tc>
          <w:tcPr>
            <w:tcW w:w="2126" w:type="dxa"/>
            <w:vMerge/>
          </w:tcPr>
          <w:p w14:paraId="2990E227" w14:textId="199D5263" w:rsidR="0031452D" w:rsidRPr="0031452D" w:rsidRDefault="0031452D" w:rsidP="00EC3997">
            <w:pPr>
              <w:ind w:right="-155"/>
              <w:jc w:val="center"/>
              <w:rPr>
                <w:rFonts w:cs="Times New Roman"/>
                <w:bCs/>
                <w:lang w:eastAsia="ru-RU"/>
              </w:rPr>
            </w:pPr>
          </w:p>
        </w:tc>
      </w:tr>
      <w:tr w:rsidR="0031452D" w:rsidRPr="0031452D" w14:paraId="706EE894" w14:textId="77777777" w:rsidTr="0031452D">
        <w:trPr>
          <w:trHeight w:val="283"/>
        </w:trPr>
        <w:tc>
          <w:tcPr>
            <w:tcW w:w="2263" w:type="dxa"/>
          </w:tcPr>
          <w:p w14:paraId="6DABA83C" w14:textId="77777777" w:rsidR="0031452D" w:rsidRPr="0031452D" w:rsidRDefault="00D030FD" w:rsidP="00E24294">
            <w:pPr>
              <w:suppressAutoHyphens w:val="0"/>
              <w:jc w:val="center"/>
              <w:rPr>
                <w:rFonts w:cs="Times New Roman"/>
                <w:lang w:eastAsia="ru-RU"/>
              </w:rPr>
            </w:pPr>
            <w:hyperlink r:id="rId176" w:tooltip="Гранки (Кимовский район) (страница отсутствует)" w:history="1">
              <w:r w:rsidR="0031452D" w:rsidRPr="0031452D">
                <w:rPr>
                  <w:rFonts w:cs="Times New Roman"/>
                  <w:u w:val="single"/>
                  <w:lang w:eastAsia="ru-RU"/>
                </w:rPr>
                <w:t>Гранки</w:t>
              </w:r>
            </w:hyperlink>
          </w:p>
        </w:tc>
        <w:tc>
          <w:tcPr>
            <w:tcW w:w="1276" w:type="dxa"/>
          </w:tcPr>
          <w:p w14:paraId="6D61F224" w14:textId="77777777" w:rsidR="0031452D" w:rsidRPr="0031452D" w:rsidRDefault="0031452D" w:rsidP="00E24294">
            <w:pPr>
              <w:suppressAutoHyphens w:val="0"/>
              <w:jc w:val="center"/>
              <w:rPr>
                <w:rFonts w:cs="Times New Roman"/>
                <w:lang w:eastAsia="ru-RU"/>
              </w:rPr>
            </w:pPr>
            <w:r w:rsidRPr="0031452D">
              <w:rPr>
                <w:rFonts w:cs="Times New Roman"/>
                <w:lang w:eastAsia="ru-RU"/>
              </w:rPr>
              <w:t>село</w:t>
            </w:r>
          </w:p>
        </w:tc>
        <w:tc>
          <w:tcPr>
            <w:tcW w:w="992" w:type="dxa"/>
          </w:tcPr>
          <w:p w14:paraId="61934217" w14:textId="77777777" w:rsidR="0031452D" w:rsidRPr="0031452D" w:rsidRDefault="0031452D" w:rsidP="00E24294">
            <w:pPr>
              <w:suppressAutoHyphens w:val="0"/>
              <w:jc w:val="center"/>
              <w:rPr>
                <w:rFonts w:cs="Times New Roman"/>
                <w:lang w:eastAsia="ru-RU"/>
              </w:rPr>
            </w:pPr>
            <w:r w:rsidRPr="0031452D">
              <w:rPr>
                <w:rFonts w:cs="Times New Roman"/>
                <w:lang w:eastAsia="ru-RU"/>
              </w:rPr>
              <w:t>168</w:t>
            </w:r>
          </w:p>
        </w:tc>
        <w:tc>
          <w:tcPr>
            <w:tcW w:w="1276" w:type="dxa"/>
            <w:vMerge/>
          </w:tcPr>
          <w:p w14:paraId="50363FD0" w14:textId="19A1838A" w:rsidR="0031452D" w:rsidRPr="0031452D" w:rsidRDefault="0031452D" w:rsidP="00EC3997">
            <w:pPr>
              <w:ind w:right="-241"/>
              <w:jc w:val="center"/>
              <w:rPr>
                <w:rFonts w:cs="Times New Roman"/>
                <w:bCs/>
                <w:lang w:eastAsia="ru-RU"/>
              </w:rPr>
            </w:pPr>
          </w:p>
        </w:tc>
        <w:tc>
          <w:tcPr>
            <w:tcW w:w="1276" w:type="dxa"/>
            <w:vMerge/>
          </w:tcPr>
          <w:p w14:paraId="0C70D7E5" w14:textId="0DFBAFA7" w:rsidR="0031452D" w:rsidRPr="0031452D" w:rsidRDefault="0031452D" w:rsidP="00EC3997">
            <w:pPr>
              <w:ind w:right="-241"/>
              <w:jc w:val="center"/>
              <w:rPr>
                <w:rFonts w:cs="Times New Roman"/>
                <w:bCs/>
                <w:lang w:eastAsia="ru-RU"/>
              </w:rPr>
            </w:pPr>
          </w:p>
        </w:tc>
        <w:tc>
          <w:tcPr>
            <w:tcW w:w="2126" w:type="dxa"/>
            <w:vMerge/>
          </w:tcPr>
          <w:p w14:paraId="60171434" w14:textId="1A250F50" w:rsidR="0031452D" w:rsidRPr="0031452D" w:rsidRDefault="0031452D" w:rsidP="00EC3997">
            <w:pPr>
              <w:ind w:right="-155"/>
              <w:jc w:val="center"/>
              <w:rPr>
                <w:rFonts w:cs="Times New Roman"/>
                <w:bCs/>
                <w:lang w:eastAsia="ru-RU"/>
              </w:rPr>
            </w:pPr>
          </w:p>
        </w:tc>
      </w:tr>
      <w:tr w:rsidR="0031452D" w:rsidRPr="0031452D" w14:paraId="25DD2F54" w14:textId="77777777" w:rsidTr="0031452D">
        <w:trPr>
          <w:trHeight w:val="283"/>
        </w:trPr>
        <w:tc>
          <w:tcPr>
            <w:tcW w:w="2263" w:type="dxa"/>
          </w:tcPr>
          <w:p w14:paraId="69DD5FDD" w14:textId="77777777" w:rsidR="0031452D" w:rsidRPr="0031452D" w:rsidRDefault="00D030FD" w:rsidP="00E24294">
            <w:pPr>
              <w:suppressAutoHyphens w:val="0"/>
              <w:jc w:val="center"/>
              <w:rPr>
                <w:rFonts w:cs="Times New Roman"/>
                <w:lang w:eastAsia="ru-RU"/>
              </w:rPr>
            </w:pPr>
            <w:hyperlink r:id="rId177" w:tooltip="Дружба (Кимовский район) (страница отсутствует)" w:history="1">
              <w:r w:rsidR="0031452D" w:rsidRPr="0031452D">
                <w:rPr>
                  <w:rFonts w:cs="Times New Roman"/>
                  <w:u w:val="single"/>
                  <w:lang w:eastAsia="ru-RU"/>
                </w:rPr>
                <w:t>Дружба</w:t>
              </w:r>
            </w:hyperlink>
          </w:p>
        </w:tc>
        <w:tc>
          <w:tcPr>
            <w:tcW w:w="1276" w:type="dxa"/>
          </w:tcPr>
          <w:p w14:paraId="6CB382EA"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3DB23ED9" w14:textId="77777777" w:rsidR="0031452D" w:rsidRPr="0031452D" w:rsidRDefault="0031452D" w:rsidP="00E24294">
            <w:pPr>
              <w:suppressAutoHyphens w:val="0"/>
              <w:jc w:val="center"/>
              <w:rPr>
                <w:rFonts w:cs="Times New Roman"/>
                <w:lang w:eastAsia="ru-RU"/>
              </w:rPr>
            </w:pPr>
            <w:r w:rsidRPr="0031452D">
              <w:rPr>
                <w:rFonts w:cs="Times New Roman"/>
                <w:lang w:eastAsia="ru-RU"/>
              </w:rPr>
              <w:t>0</w:t>
            </w:r>
          </w:p>
        </w:tc>
        <w:tc>
          <w:tcPr>
            <w:tcW w:w="1276" w:type="dxa"/>
            <w:vMerge/>
          </w:tcPr>
          <w:p w14:paraId="0DDA000D" w14:textId="7079F816" w:rsidR="0031452D" w:rsidRPr="0031452D" w:rsidRDefault="0031452D" w:rsidP="00EC3997">
            <w:pPr>
              <w:ind w:right="-241"/>
              <w:jc w:val="center"/>
              <w:rPr>
                <w:rFonts w:cs="Times New Roman"/>
                <w:bCs/>
                <w:lang w:eastAsia="ru-RU"/>
              </w:rPr>
            </w:pPr>
          </w:p>
        </w:tc>
        <w:tc>
          <w:tcPr>
            <w:tcW w:w="1276" w:type="dxa"/>
            <w:vMerge/>
          </w:tcPr>
          <w:p w14:paraId="6F92BC74" w14:textId="6323ED21" w:rsidR="0031452D" w:rsidRPr="0031452D" w:rsidRDefault="0031452D" w:rsidP="00EC3997">
            <w:pPr>
              <w:ind w:right="-241"/>
              <w:jc w:val="center"/>
              <w:rPr>
                <w:rFonts w:cs="Times New Roman"/>
                <w:bCs/>
                <w:lang w:eastAsia="ru-RU"/>
              </w:rPr>
            </w:pPr>
          </w:p>
        </w:tc>
        <w:tc>
          <w:tcPr>
            <w:tcW w:w="2126" w:type="dxa"/>
            <w:vMerge/>
          </w:tcPr>
          <w:p w14:paraId="6B548E1F" w14:textId="20690BBA" w:rsidR="0031452D" w:rsidRPr="0031452D" w:rsidRDefault="0031452D" w:rsidP="00EC3997">
            <w:pPr>
              <w:ind w:right="-155"/>
              <w:jc w:val="center"/>
              <w:rPr>
                <w:rFonts w:cs="Times New Roman"/>
                <w:bCs/>
                <w:lang w:eastAsia="ru-RU"/>
              </w:rPr>
            </w:pPr>
          </w:p>
        </w:tc>
      </w:tr>
      <w:tr w:rsidR="0031452D" w:rsidRPr="0031452D" w14:paraId="37ED5C9F" w14:textId="77777777" w:rsidTr="0031452D">
        <w:trPr>
          <w:trHeight w:val="283"/>
        </w:trPr>
        <w:tc>
          <w:tcPr>
            <w:tcW w:w="2263" w:type="dxa"/>
          </w:tcPr>
          <w:p w14:paraId="316D6AEE" w14:textId="77777777" w:rsidR="0031452D" w:rsidRPr="0031452D" w:rsidRDefault="00D030FD" w:rsidP="00E24294">
            <w:pPr>
              <w:suppressAutoHyphens w:val="0"/>
              <w:jc w:val="center"/>
              <w:rPr>
                <w:rFonts w:cs="Times New Roman"/>
                <w:lang w:eastAsia="ru-RU"/>
              </w:rPr>
            </w:pPr>
            <w:hyperlink r:id="rId178" w:tooltip="Дружное (Тульская область)" w:history="1">
              <w:r w:rsidR="0031452D" w:rsidRPr="0031452D">
                <w:rPr>
                  <w:rFonts w:cs="Times New Roman"/>
                  <w:u w:val="single"/>
                  <w:lang w:eastAsia="ru-RU"/>
                </w:rPr>
                <w:t>Дружное</w:t>
              </w:r>
            </w:hyperlink>
          </w:p>
        </w:tc>
        <w:tc>
          <w:tcPr>
            <w:tcW w:w="1276" w:type="dxa"/>
          </w:tcPr>
          <w:p w14:paraId="4DABF5E4"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590505F7" w14:textId="77777777" w:rsidR="0031452D" w:rsidRPr="0031452D" w:rsidRDefault="0031452D" w:rsidP="00E24294">
            <w:pPr>
              <w:suppressAutoHyphens w:val="0"/>
              <w:jc w:val="center"/>
              <w:rPr>
                <w:rFonts w:cs="Times New Roman"/>
                <w:lang w:eastAsia="ru-RU"/>
              </w:rPr>
            </w:pPr>
            <w:r w:rsidRPr="0031452D">
              <w:rPr>
                <w:rFonts w:cs="Times New Roman"/>
                <w:lang w:eastAsia="ru-RU"/>
              </w:rPr>
              <w:t>5</w:t>
            </w:r>
          </w:p>
        </w:tc>
        <w:tc>
          <w:tcPr>
            <w:tcW w:w="1276" w:type="dxa"/>
            <w:vMerge/>
          </w:tcPr>
          <w:p w14:paraId="001919C9" w14:textId="2A768488" w:rsidR="0031452D" w:rsidRPr="0031452D" w:rsidRDefault="0031452D" w:rsidP="00EC3997">
            <w:pPr>
              <w:ind w:right="-241"/>
              <w:jc w:val="center"/>
              <w:rPr>
                <w:rFonts w:cs="Times New Roman"/>
                <w:bCs/>
                <w:lang w:eastAsia="ru-RU"/>
              </w:rPr>
            </w:pPr>
          </w:p>
        </w:tc>
        <w:tc>
          <w:tcPr>
            <w:tcW w:w="1276" w:type="dxa"/>
            <w:vMerge/>
          </w:tcPr>
          <w:p w14:paraId="14158691" w14:textId="21678017" w:rsidR="0031452D" w:rsidRPr="0031452D" w:rsidRDefault="0031452D" w:rsidP="00EC3997">
            <w:pPr>
              <w:ind w:right="-241"/>
              <w:jc w:val="center"/>
              <w:rPr>
                <w:rFonts w:cs="Times New Roman"/>
                <w:bCs/>
                <w:lang w:eastAsia="ru-RU"/>
              </w:rPr>
            </w:pPr>
          </w:p>
        </w:tc>
        <w:tc>
          <w:tcPr>
            <w:tcW w:w="2126" w:type="dxa"/>
            <w:vMerge/>
          </w:tcPr>
          <w:p w14:paraId="18D82AC4" w14:textId="70C4B01D" w:rsidR="0031452D" w:rsidRPr="0031452D" w:rsidRDefault="0031452D" w:rsidP="00EC3997">
            <w:pPr>
              <w:ind w:right="-155"/>
              <w:jc w:val="center"/>
              <w:rPr>
                <w:rFonts w:cs="Times New Roman"/>
                <w:bCs/>
                <w:lang w:eastAsia="ru-RU"/>
              </w:rPr>
            </w:pPr>
          </w:p>
        </w:tc>
      </w:tr>
      <w:tr w:rsidR="0031452D" w:rsidRPr="0031452D" w14:paraId="73C98FE3" w14:textId="77777777" w:rsidTr="0031452D">
        <w:trPr>
          <w:trHeight w:val="283"/>
        </w:trPr>
        <w:tc>
          <w:tcPr>
            <w:tcW w:w="2263" w:type="dxa"/>
          </w:tcPr>
          <w:p w14:paraId="28071B2D" w14:textId="77777777" w:rsidR="0031452D" w:rsidRPr="0031452D" w:rsidRDefault="00D030FD" w:rsidP="00E24294">
            <w:pPr>
              <w:suppressAutoHyphens w:val="0"/>
              <w:jc w:val="center"/>
              <w:rPr>
                <w:rFonts w:cs="Times New Roman"/>
                <w:lang w:eastAsia="ru-RU"/>
              </w:rPr>
            </w:pPr>
            <w:hyperlink r:id="rId179" w:tooltip="Дудкино (Тульская область) (страница отсутствует)" w:history="1">
              <w:r w:rsidR="0031452D" w:rsidRPr="0031452D">
                <w:rPr>
                  <w:rFonts w:cs="Times New Roman"/>
                  <w:u w:val="single"/>
                  <w:lang w:eastAsia="ru-RU"/>
                </w:rPr>
                <w:t>Дудкино</w:t>
              </w:r>
            </w:hyperlink>
          </w:p>
        </w:tc>
        <w:tc>
          <w:tcPr>
            <w:tcW w:w="1276" w:type="dxa"/>
          </w:tcPr>
          <w:p w14:paraId="33AA57E7"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28FB087E" w14:textId="77777777" w:rsidR="0031452D" w:rsidRPr="0031452D" w:rsidRDefault="0031452D" w:rsidP="00E24294">
            <w:pPr>
              <w:suppressAutoHyphens w:val="0"/>
              <w:jc w:val="center"/>
              <w:rPr>
                <w:rFonts w:cs="Times New Roman"/>
                <w:lang w:eastAsia="ru-RU"/>
              </w:rPr>
            </w:pPr>
            <w:r w:rsidRPr="0031452D">
              <w:rPr>
                <w:rFonts w:cs="Times New Roman"/>
                <w:lang w:eastAsia="ru-RU"/>
              </w:rPr>
              <w:t>74</w:t>
            </w:r>
          </w:p>
        </w:tc>
        <w:tc>
          <w:tcPr>
            <w:tcW w:w="1276" w:type="dxa"/>
            <w:vMerge/>
          </w:tcPr>
          <w:p w14:paraId="77076B86" w14:textId="108E2087" w:rsidR="0031452D" w:rsidRPr="0031452D" w:rsidRDefault="0031452D" w:rsidP="00EC3997">
            <w:pPr>
              <w:ind w:right="-241"/>
              <w:jc w:val="center"/>
              <w:rPr>
                <w:rFonts w:cs="Times New Roman"/>
                <w:bCs/>
                <w:lang w:eastAsia="ru-RU"/>
              </w:rPr>
            </w:pPr>
          </w:p>
        </w:tc>
        <w:tc>
          <w:tcPr>
            <w:tcW w:w="1276" w:type="dxa"/>
            <w:vMerge/>
          </w:tcPr>
          <w:p w14:paraId="2444A81B" w14:textId="3C616F76" w:rsidR="0031452D" w:rsidRPr="0031452D" w:rsidRDefault="0031452D" w:rsidP="00EC3997">
            <w:pPr>
              <w:ind w:right="-241"/>
              <w:jc w:val="center"/>
              <w:rPr>
                <w:rFonts w:cs="Times New Roman"/>
                <w:bCs/>
                <w:lang w:eastAsia="ru-RU"/>
              </w:rPr>
            </w:pPr>
          </w:p>
        </w:tc>
        <w:tc>
          <w:tcPr>
            <w:tcW w:w="2126" w:type="dxa"/>
            <w:vMerge/>
          </w:tcPr>
          <w:p w14:paraId="78F1EACC" w14:textId="04B2B9BE" w:rsidR="0031452D" w:rsidRPr="0031452D" w:rsidRDefault="0031452D" w:rsidP="00EC3997">
            <w:pPr>
              <w:ind w:right="-155"/>
              <w:jc w:val="center"/>
              <w:rPr>
                <w:rFonts w:cs="Times New Roman"/>
                <w:bCs/>
                <w:lang w:eastAsia="ru-RU"/>
              </w:rPr>
            </w:pPr>
          </w:p>
        </w:tc>
      </w:tr>
      <w:tr w:rsidR="0031452D" w:rsidRPr="0031452D" w14:paraId="583AD9D6" w14:textId="77777777" w:rsidTr="0031452D">
        <w:trPr>
          <w:trHeight w:val="283"/>
        </w:trPr>
        <w:tc>
          <w:tcPr>
            <w:tcW w:w="2263" w:type="dxa"/>
          </w:tcPr>
          <w:p w14:paraId="16A1FA5E" w14:textId="77777777" w:rsidR="0031452D" w:rsidRPr="0031452D" w:rsidRDefault="00D030FD" w:rsidP="00E24294">
            <w:pPr>
              <w:suppressAutoHyphens w:val="0"/>
              <w:jc w:val="center"/>
              <w:rPr>
                <w:rFonts w:cs="Times New Roman"/>
                <w:lang w:eastAsia="ru-RU"/>
              </w:rPr>
            </w:pPr>
            <w:hyperlink r:id="rId180" w:tooltip="Дурасово (Тульская область) (страница отсутствует)" w:history="1">
              <w:r w:rsidR="0031452D" w:rsidRPr="0031452D">
                <w:rPr>
                  <w:rFonts w:cs="Times New Roman"/>
                  <w:u w:val="single"/>
                  <w:lang w:eastAsia="ru-RU"/>
                </w:rPr>
                <w:t>Дурасово</w:t>
              </w:r>
            </w:hyperlink>
          </w:p>
        </w:tc>
        <w:tc>
          <w:tcPr>
            <w:tcW w:w="1276" w:type="dxa"/>
          </w:tcPr>
          <w:p w14:paraId="5F0EA836"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50580512" w14:textId="77777777" w:rsidR="0031452D" w:rsidRPr="0031452D" w:rsidRDefault="0031452D" w:rsidP="00E24294">
            <w:pPr>
              <w:suppressAutoHyphens w:val="0"/>
              <w:jc w:val="center"/>
              <w:rPr>
                <w:rFonts w:cs="Times New Roman"/>
                <w:lang w:eastAsia="ru-RU"/>
              </w:rPr>
            </w:pPr>
            <w:r w:rsidRPr="0031452D">
              <w:rPr>
                <w:rFonts w:cs="Times New Roman"/>
                <w:lang w:eastAsia="ru-RU"/>
              </w:rPr>
              <w:t>28</w:t>
            </w:r>
          </w:p>
        </w:tc>
        <w:tc>
          <w:tcPr>
            <w:tcW w:w="1276" w:type="dxa"/>
            <w:vMerge/>
          </w:tcPr>
          <w:p w14:paraId="0207706A" w14:textId="54086640" w:rsidR="0031452D" w:rsidRPr="0031452D" w:rsidRDefault="0031452D" w:rsidP="00EC3997">
            <w:pPr>
              <w:ind w:right="-241"/>
              <w:jc w:val="center"/>
              <w:rPr>
                <w:rFonts w:cs="Times New Roman"/>
                <w:bCs/>
                <w:lang w:eastAsia="ru-RU"/>
              </w:rPr>
            </w:pPr>
          </w:p>
        </w:tc>
        <w:tc>
          <w:tcPr>
            <w:tcW w:w="1276" w:type="dxa"/>
            <w:vMerge/>
          </w:tcPr>
          <w:p w14:paraId="5A72CC9D" w14:textId="02F692D9" w:rsidR="0031452D" w:rsidRPr="0031452D" w:rsidRDefault="0031452D" w:rsidP="00EC3997">
            <w:pPr>
              <w:ind w:right="-241"/>
              <w:jc w:val="center"/>
            </w:pPr>
          </w:p>
        </w:tc>
        <w:tc>
          <w:tcPr>
            <w:tcW w:w="2126" w:type="dxa"/>
            <w:vMerge/>
          </w:tcPr>
          <w:p w14:paraId="0120892B" w14:textId="44FEEA34" w:rsidR="0031452D" w:rsidRPr="0031452D" w:rsidRDefault="0031452D" w:rsidP="00EC3997">
            <w:pPr>
              <w:ind w:right="-155"/>
              <w:jc w:val="center"/>
            </w:pPr>
          </w:p>
        </w:tc>
      </w:tr>
      <w:tr w:rsidR="0031452D" w:rsidRPr="0031452D" w14:paraId="5DC39AF4" w14:textId="77777777" w:rsidTr="0031452D">
        <w:trPr>
          <w:trHeight w:val="283"/>
        </w:trPr>
        <w:tc>
          <w:tcPr>
            <w:tcW w:w="2263" w:type="dxa"/>
          </w:tcPr>
          <w:p w14:paraId="64C3CED1" w14:textId="77777777" w:rsidR="0031452D" w:rsidRPr="0031452D" w:rsidRDefault="00D030FD" w:rsidP="00E24294">
            <w:pPr>
              <w:suppressAutoHyphens w:val="0"/>
              <w:jc w:val="center"/>
              <w:rPr>
                <w:rFonts w:cs="Times New Roman"/>
                <w:lang w:eastAsia="ru-RU"/>
              </w:rPr>
            </w:pPr>
            <w:hyperlink r:id="rId181" w:tooltip="Зиновка (Тульская область) (страница отсутствует)" w:history="1">
              <w:r w:rsidR="0031452D" w:rsidRPr="0031452D">
                <w:rPr>
                  <w:rFonts w:cs="Times New Roman"/>
                  <w:u w:val="single"/>
                  <w:lang w:eastAsia="ru-RU"/>
                </w:rPr>
                <w:t>Зиновка</w:t>
              </w:r>
            </w:hyperlink>
          </w:p>
        </w:tc>
        <w:tc>
          <w:tcPr>
            <w:tcW w:w="1276" w:type="dxa"/>
          </w:tcPr>
          <w:p w14:paraId="46E218B1"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6ADA264D" w14:textId="77777777" w:rsidR="0031452D" w:rsidRPr="0031452D" w:rsidRDefault="0031452D" w:rsidP="00E24294">
            <w:pPr>
              <w:suppressAutoHyphens w:val="0"/>
              <w:jc w:val="center"/>
              <w:rPr>
                <w:rFonts w:cs="Times New Roman"/>
                <w:lang w:eastAsia="ru-RU"/>
              </w:rPr>
            </w:pPr>
            <w:r w:rsidRPr="0031452D">
              <w:rPr>
                <w:rFonts w:cs="Times New Roman"/>
                <w:lang w:eastAsia="ru-RU"/>
              </w:rPr>
              <w:t>21</w:t>
            </w:r>
          </w:p>
        </w:tc>
        <w:tc>
          <w:tcPr>
            <w:tcW w:w="1276" w:type="dxa"/>
            <w:vMerge/>
          </w:tcPr>
          <w:p w14:paraId="659DEAB8" w14:textId="7841F3EC" w:rsidR="0031452D" w:rsidRPr="0031452D" w:rsidRDefault="0031452D" w:rsidP="00EC3997">
            <w:pPr>
              <w:ind w:right="-241"/>
              <w:jc w:val="center"/>
              <w:rPr>
                <w:rFonts w:cs="Times New Roman"/>
                <w:bCs/>
                <w:lang w:eastAsia="ru-RU"/>
              </w:rPr>
            </w:pPr>
          </w:p>
        </w:tc>
        <w:tc>
          <w:tcPr>
            <w:tcW w:w="1276" w:type="dxa"/>
            <w:vMerge/>
          </w:tcPr>
          <w:p w14:paraId="6E635852" w14:textId="11CF39A9" w:rsidR="0031452D" w:rsidRPr="0031452D" w:rsidRDefault="0031452D" w:rsidP="00EC3997">
            <w:pPr>
              <w:ind w:right="-241"/>
              <w:jc w:val="center"/>
              <w:rPr>
                <w:rFonts w:cs="Times New Roman"/>
                <w:bCs/>
                <w:lang w:eastAsia="ru-RU"/>
              </w:rPr>
            </w:pPr>
          </w:p>
        </w:tc>
        <w:tc>
          <w:tcPr>
            <w:tcW w:w="2126" w:type="dxa"/>
            <w:vMerge/>
          </w:tcPr>
          <w:p w14:paraId="744031CE" w14:textId="520ED5E0" w:rsidR="0031452D" w:rsidRPr="0031452D" w:rsidRDefault="0031452D" w:rsidP="00EC3997">
            <w:pPr>
              <w:ind w:right="-155"/>
              <w:jc w:val="center"/>
              <w:rPr>
                <w:rFonts w:cs="Times New Roman"/>
                <w:bCs/>
                <w:lang w:eastAsia="ru-RU"/>
              </w:rPr>
            </w:pPr>
          </w:p>
        </w:tc>
      </w:tr>
      <w:tr w:rsidR="0031452D" w:rsidRPr="0031452D" w14:paraId="2CFEFE73" w14:textId="77777777" w:rsidTr="0031452D">
        <w:trPr>
          <w:trHeight w:val="283"/>
        </w:trPr>
        <w:tc>
          <w:tcPr>
            <w:tcW w:w="2263" w:type="dxa"/>
          </w:tcPr>
          <w:p w14:paraId="341C6ADE" w14:textId="77777777" w:rsidR="0031452D" w:rsidRPr="0031452D" w:rsidRDefault="00D030FD" w:rsidP="00E24294">
            <w:pPr>
              <w:suppressAutoHyphens w:val="0"/>
              <w:jc w:val="center"/>
              <w:rPr>
                <w:rFonts w:cs="Times New Roman"/>
                <w:lang w:eastAsia="ru-RU"/>
              </w:rPr>
            </w:pPr>
            <w:hyperlink r:id="rId182" w:tooltip="Зубовка (Тульская область) (страница отсутствует)" w:history="1">
              <w:r w:rsidR="0031452D" w:rsidRPr="0031452D">
                <w:rPr>
                  <w:rFonts w:cs="Times New Roman"/>
                  <w:u w:val="single"/>
                  <w:lang w:eastAsia="ru-RU"/>
                </w:rPr>
                <w:t>Зубовка</w:t>
              </w:r>
            </w:hyperlink>
          </w:p>
        </w:tc>
        <w:tc>
          <w:tcPr>
            <w:tcW w:w="1276" w:type="dxa"/>
          </w:tcPr>
          <w:p w14:paraId="413C9386"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4BF46374" w14:textId="77777777" w:rsidR="0031452D" w:rsidRPr="0031452D" w:rsidRDefault="0031452D" w:rsidP="00E24294">
            <w:pPr>
              <w:suppressAutoHyphens w:val="0"/>
              <w:jc w:val="center"/>
              <w:rPr>
                <w:rFonts w:cs="Times New Roman"/>
                <w:lang w:eastAsia="ru-RU"/>
              </w:rPr>
            </w:pPr>
            <w:r w:rsidRPr="0031452D">
              <w:rPr>
                <w:rFonts w:cs="Times New Roman"/>
                <w:lang w:eastAsia="ru-RU"/>
              </w:rPr>
              <w:t>243</w:t>
            </w:r>
          </w:p>
        </w:tc>
        <w:tc>
          <w:tcPr>
            <w:tcW w:w="1276" w:type="dxa"/>
            <w:vMerge/>
          </w:tcPr>
          <w:p w14:paraId="2D35FDC9" w14:textId="644CCE4D" w:rsidR="0031452D" w:rsidRPr="0031452D" w:rsidRDefault="0031452D" w:rsidP="00EC3997">
            <w:pPr>
              <w:ind w:right="-241"/>
              <w:jc w:val="center"/>
              <w:rPr>
                <w:rFonts w:cs="Times New Roman"/>
                <w:bCs/>
                <w:lang w:eastAsia="ru-RU"/>
              </w:rPr>
            </w:pPr>
          </w:p>
        </w:tc>
        <w:tc>
          <w:tcPr>
            <w:tcW w:w="1276" w:type="dxa"/>
            <w:vMerge/>
          </w:tcPr>
          <w:p w14:paraId="76A45F2A" w14:textId="4286B56A" w:rsidR="0031452D" w:rsidRPr="0031452D" w:rsidRDefault="0031452D" w:rsidP="00EC3997">
            <w:pPr>
              <w:ind w:right="-241"/>
              <w:jc w:val="center"/>
              <w:rPr>
                <w:rFonts w:cs="Times New Roman"/>
                <w:bCs/>
                <w:lang w:eastAsia="ru-RU"/>
              </w:rPr>
            </w:pPr>
          </w:p>
        </w:tc>
        <w:tc>
          <w:tcPr>
            <w:tcW w:w="2126" w:type="dxa"/>
            <w:vMerge/>
          </w:tcPr>
          <w:p w14:paraId="1AE3B763" w14:textId="22877C85" w:rsidR="0031452D" w:rsidRPr="0031452D" w:rsidRDefault="0031452D" w:rsidP="00EC3997">
            <w:pPr>
              <w:ind w:right="-155"/>
              <w:jc w:val="center"/>
              <w:rPr>
                <w:rFonts w:cs="Times New Roman"/>
                <w:bCs/>
                <w:lang w:eastAsia="ru-RU"/>
              </w:rPr>
            </w:pPr>
          </w:p>
        </w:tc>
      </w:tr>
      <w:tr w:rsidR="0031452D" w:rsidRPr="0031452D" w14:paraId="14B8614E" w14:textId="77777777" w:rsidTr="0031452D">
        <w:trPr>
          <w:trHeight w:val="283"/>
        </w:trPr>
        <w:tc>
          <w:tcPr>
            <w:tcW w:w="2263" w:type="dxa"/>
          </w:tcPr>
          <w:p w14:paraId="4D743F11" w14:textId="77777777" w:rsidR="0031452D" w:rsidRPr="0031452D" w:rsidRDefault="00D030FD" w:rsidP="00E24294">
            <w:pPr>
              <w:suppressAutoHyphens w:val="0"/>
              <w:jc w:val="center"/>
              <w:rPr>
                <w:rFonts w:cs="Times New Roman"/>
                <w:lang w:eastAsia="ru-RU"/>
              </w:rPr>
            </w:pPr>
            <w:hyperlink r:id="rId183" w:tooltip="Ивановка (Новольвовское сельское поселение) (страница отсутствует)" w:history="1">
              <w:r w:rsidR="0031452D" w:rsidRPr="0031452D">
                <w:rPr>
                  <w:rFonts w:cs="Times New Roman"/>
                  <w:u w:val="single"/>
                  <w:lang w:eastAsia="ru-RU"/>
                </w:rPr>
                <w:t>Ивановка</w:t>
              </w:r>
            </w:hyperlink>
          </w:p>
        </w:tc>
        <w:tc>
          <w:tcPr>
            <w:tcW w:w="1276" w:type="dxa"/>
          </w:tcPr>
          <w:p w14:paraId="7FA45F57"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5FEA8996" w14:textId="77777777" w:rsidR="0031452D" w:rsidRPr="0031452D" w:rsidRDefault="0031452D" w:rsidP="00E24294">
            <w:pPr>
              <w:suppressAutoHyphens w:val="0"/>
              <w:jc w:val="center"/>
              <w:rPr>
                <w:rFonts w:cs="Times New Roman"/>
                <w:lang w:eastAsia="ru-RU"/>
              </w:rPr>
            </w:pPr>
            <w:r w:rsidRPr="0031452D">
              <w:rPr>
                <w:rFonts w:cs="Times New Roman"/>
                <w:lang w:eastAsia="ru-RU"/>
              </w:rPr>
              <w:t>2</w:t>
            </w:r>
          </w:p>
        </w:tc>
        <w:tc>
          <w:tcPr>
            <w:tcW w:w="1276" w:type="dxa"/>
            <w:vMerge/>
          </w:tcPr>
          <w:p w14:paraId="19D45FD4" w14:textId="36730C3F" w:rsidR="0031452D" w:rsidRPr="0031452D" w:rsidRDefault="0031452D" w:rsidP="00EC3997">
            <w:pPr>
              <w:ind w:right="-241"/>
              <w:jc w:val="center"/>
              <w:rPr>
                <w:rFonts w:cs="Times New Roman"/>
                <w:bCs/>
                <w:lang w:eastAsia="ru-RU"/>
              </w:rPr>
            </w:pPr>
          </w:p>
        </w:tc>
        <w:tc>
          <w:tcPr>
            <w:tcW w:w="1276" w:type="dxa"/>
            <w:vMerge/>
          </w:tcPr>
          <w:p w14:paraId="0B31B1D3" w14:textId="1A305D67" w:rsidR="0031452D" w:rsidRPr="0031452D" w:rsidRDefault="0031452D" w:rsidP="00EC3997">
            <w:pPr>
              <w:ind w:right="-241"/>
              <w:jc w:val="center"/>
              <w:rPr>
                <w:rFonts w:cs="Times New Roman"/>
                <w:bCs/>
                <w:lang w:eastAsia="ru-RU"/>
              </w:rPr>
            </w:pPr>
          </w:p>
        </w:tc>
        <w:tc>
          <w:tcPr>
            <w:tcW w:w="2126" w:type="dxa"/>
            <w:vMerge/>
          </w:tcPr>
          <w:p w14:paraId="0C7F8FB2" w14:textId="60348DBA" w:rsidR="0031452D" w:rsidRPr="0031452D" w:rsidRDefault="0031452D" w:rsidP="00EC3997">
            <w:pPr>
              <w:ind w:right="-155"/>
              <w:jc w:val="center"/>
              <w:rPr>
                <w:rFonts w:cs="Times New Roman"/>
                <w:bCs/>
                <w:lang w:eastAsia="ru-RU"/>
              </w:rPr>
            </w:pPr>
          </w:p>
        </w:tc>
      </w:tr>
      <w:tr w:rsidR="0031452D" w:rsidRPr="0031452D" w14:paraId="3A12E5D4" w14:textId="77777777" w:rsidTr="0031452D">
        <w:trPr>
          <w:trHeight w:val="283"/>
        </w:trPr>
        <w:tc>
          <w:tcPr>
            <w:tcW w:w="2263" w:type="dxa"/>
          </w:tcPr>
          <w:p w14:paraId="0079A550" w14:textId="77777777" w:rsidR="0031452D" w:rsidRPr="0031452D" w:rsidRDefault="00D030FD" w:rsidP="00E24294">
            <w:pPr>
              <w:suppressAutoHyphens w:val="0"/>
              <w:jc w:val="center"/>
              <w:rPr>
                <w:rFonts w:cs="Times New Roman"/>
                <w:lang w:eastAsia="ru-RU"/>
              </w:rPr>
            </w:pPr>
            <w:hyperlink r:id="rId184" w:tooltip="Ивановское (Кимовский район)" w:history="1">
              <w:r w:rsidR="0031452D" w:rsidRPr="0031452D">
                <w:rPr>
                  <w:rFonts w:cs="Times New Roman"/>
                  <w:u w:val="single"/>
                  <w:lang w:eastAsia="ru-RU"/>
                </w:rPr>
                <w:t>Ивановское</w:t>
              </w:r>
            </w:hyperlink>
          </w:p>
        </w:tc>
        <w:tc>
          <w:tcPr>
            <w:tcW w:w="1276" w:type="dxa"/>
          </w:tcPr>
          <w:p w14:paraId="55C79579" w14:textId="77777777" w:rsidR="0031452D" w:rsidRPr="0031452D" w:rsidRDefault="0031452D" w:rsidP="00E24294">
            <w:pPr>
              <w:suppressAutoHyphens w:val="0"/>
              <w:jc w:val="center"/>
              <w:rPr>
                <w:rFonts w:cs="Times New Roman"/>
                <w:lang w:eastAsia="ru-RU"/>
              </w:rPr>
            </w:pPr>
            <w:r w:rsidRPr="0031452D">
              <w:rPr>
                <w:rFonts w:cs="Times New Roman"/>
                <w:lang w:eastAsia="ru-RU"/>
              </w:rPr>
              <w:t>село</w:t>
            </w:r>
          </w:p>
        </w:tc>
        <w:tc>
          <w:tcPr>
            <w:tcW w:w="992" w:type="dxa"/>
          </w:tcPr>
          <w:p w14:paraId="64BE31A0" w14:textId="77777777" w:rsidR="0031452D" w:rsidRPr="0031452D" w:rsidRDefault="0031452D" w:rsidP="00E24294">
            <w:pPr>
              <w:suppressAutoHyphens w:val="0"/>
              <w:jc w:val="center"/>
              <w:rPr>
                <w:rFonts w:cs="Times New Roman"/>
                <w:lang w:eastAsia="ru-RU"/>
              </w:rPr>
            </w:pPr>
            <w:r w:rsidRPr="0031452D">
              <w:rPr>
                <w:rFonts w:cs="Times New Roman"/>
                <w:lang w:eastAsia="ru-RU"/>
              </w:rPr>
              <w:t>23</w:t>
            </w:r>
          </w:p>
        </w:tc>
        <w:tc>
          <w:tcPr>
            <w:tcW w:w="1276" w:type="dxa"/>
            <w:vMerge/>
          </w:tcPr>
          <w:p w14:paraId="27E5B4DA" w14:textId="32B84D8F" w:rsidR="0031452D" w:rsidRPr="0031452D" w:rsidRDefault="0031452D" w:rsidP="00EC3997">
            <w:pPr>
              <w:ind w:right="-241"/>
              <w:jc w:val="center"/>
              <w:rPr>
                <w:rFonts w:cs="Times New Roman"/>
                <w:bCs/>
                <w:lang w:eastAsia="ru-RU"/>
              </w:rPr>
            </w:pPr>
          </w:p>
        </w:tc>
        <w:tc>
          <w:tcPr>
            <w:tcW w:w="1276" w:type="dxa"/>
            <w:vMerge/>
          </w:tcPr>
          <w:p w14:paraId="6D6C3FCA" w14:textId="65C360F0" w:rsidR="0031452D" w:rsidRPr="0031452D" w:rsidRDefault="0031452D" w:rsidP="00EC3997">
            <w:pPr>
              <w:ind w:right="-241"/>
              <w:jc w:val="center"/>
              <w:rPr>
                <w:rFonts w:cs="Times New Roman"/>
                <w:bCs/>
                <w:lang w:eastAsia="ru-RU"/>
              </w:rPr>
            </w:pPr>
          </w:p>
        </w:tc>
        <w:tc>
          <w:tcPr>
            <w:tcW w:w="2126" w:type="dxa"/>
            <w:vMerge/>
          </w:tcPr>
          <w:p w14:paraId="6CD81E64" w14:textId="47F0D6E1" w:rsidR="0031452D" w:rsidRPr="0031452D" w:rsidRDefault="0031452D" w:rsidP="00EC3997">
            <w:pPr>
              <w:ind w:right="-155"/>
              <w:jc w:val="center"/>
              <w:rPr>
                <w:rFonts w:cs="Times New Roman"/>
                <w:bCs/>
                <w:lang w:eastAsia="ru-RU"/>
              </w:rPr>
            </w:pPr>
          </w:p>
        </w:tc>
      </w:tr>
      <w:tr w:rsidR="0031452D" w:rsidRPr="0031452D" w14:paraId="7A6F02EF" w14:textId="77777777" w:rsidTr="0031452D">
        <w:trPr>
          <w:trHeight w:val="283"/>
        </w:trPr>
        <w:tc>
          <w:tcPr>
            <w:tcW w:w="2263" w:type="dxa"/>
          </w:tcPr>
          <w:p w14:paraId="0207C777" w14:textId="77777777" w:rsidR="0031452D" w:rsidRPr="0031452D" w:rsidRDefault="00D030FD" w:rsidP="00E24294">
            <w:pPr>
              <w:suppressAutoHyphens w:val="0"/>
              <w:jc w:val="center"/>
              <w:rPr>
                <w:rFonts w:cs="Times New Roman"/>
                <w:lang w:eastAsia="ru-RU"/>
              </w:rPr>
            </w:pPr>
            <w:hyperlink r:id="rId185" w:tooltip="Иваньково (Кимовский район) (страница отсутствует)" w:history="1">
              <w:r w:rsidR="0031452D" w:rsidRPr="0031452D">
                <w:rPr>
                  <w:rFonts w:cs="Times New Roman"/>
                  <w:u w:val="single"/>
                  <w:lang w:eastAsia="ru-RU"/>
                </w:rPr>
                <w:t>Иваньково</w:t>
              </w:r>
            </w:hyperlink>
          </w:p>
        </w:tc>
        <w:tc>
          <w:tcPr>
            <w:tcW w:w="1276" w:type="dxa"/>
          </w:tcPr>
          <w:p w14:paraId="7F7BE4B6" w14:textId="77777777" w:rsidR="0031452D" w:rsidRPr="0031452D" w:rsidRDefault="0031452D" w:rsidP="00E24294">
            <w:pPr>
              <w:suppressAutoHyphens w:val="0"/>
              <w:jc w:val="center"/>
              <w:rPr>
                <w:rFonts w:cs="Times New Roman"/>
                <w:lang w:eastAsia="ru-RU"/>
              </w:rPr>
            </w:pPr>
            <w:r w:rsidRPr="0031452D">
              <w:rPr>
                <w:rFonts w:cs="Times New Roman"/>
                <w:lang w:eastAsia="ru-RU"/>
              </w:rPr>
              <w:t>село</w:t>
            </w:r>
          </w:p>
        </w:tc>
        <w:tc>
          <w:tcPr>
            <w:tcW w:w="992" w:type="dxa"/>
          </w:tcPr>
          <w:p w14:paraId="4F021B12" w14:textId="77777777" w:rsidR="0031452D" w:rsidRPr="0031452D" w:rsidRDefault="0031452D" w:rsidP="00E24294">
            <w:pPr>
              <w:suppressAutoHyphens w:val="0"/>
              <w:jc w:val="center"/>
              <w:rPr>
                <w:rFonts w:cs="Times New Roman"/>
                <w:lang w:eastAsia="ru-RU"/>
              </w:rPr>
            </w:pPr>
            <w:r w:rsidRPr="0031452D">
              <w:rPr>
                <w:rFonts w:cs="Times New Roman"/>
                <w:lang w:eastAsia="ru-RU"/>
              </w:rPr>
              <w:t>212</w:t>
            </w:r>
          </w:p>
        </w:tc>
        <w:tc>
          <w:tcPr>
            <w:tcW w:w="1276" w:type="dxa"/>
            <w:vMerge/>
          </w:tcPr>
          <w:p w14:paraId="53AF61A8" w14:textId="71AC5537" w:rsidR="0031452D" w:rsidRPr="0031452D" w:rsidRDefault="0031452D" w:rsidP="00EC3997">
            <w:pPr>
              <w:ind w:right="-241"/>
              <w:jc w:val="center"/>
              <w:rPr>
                <w:rFonts w:cs="Times New Roman"/>
                <w:bCs/>
                <w:lang w:eastAsia="ru-RU"/>
              </w:rPr>
            </w:pPr>
          </w:p>
        </w:tc>
        <w:tc>
          <w:tcPr>
            <w:tcW w:w="1276" w:type="dxa"/>
            <w:vMerge/>
          </w:tcPr>
          <w:p w14:paraId="2CBF41D7" w14:textId="0B2823AA" w:rsidR="0031452D" w:rsidRPr="0031452D" w:rsidRDefault="0031452D" w:rsidP="00EC3997">
            <w:pPr>
              <w:ind w:right="-241"/>
              <w:jc w:val="center"/>
              <w:rPr>
                <w:rFonts w:cs="Times New Roman"/>
                <w:bCs/>
                <w:lang w:eastAsia="ru-RU"/>
              </w:rPr>
            </w:pPr>
          </w:p>
        </w:tc>
        <w:tc>
          <w:tcPr>
            <w:tcW w:w="2126" w:type="dxa"/>
            <w:vMerge/>
          </w:tcPr>
          <w:p w14:paraId="404D8EE0" w14:textId="15CF7C30" w:rsidR="0031452D" w:rsidRPr="0031452D" w:rsidRDefault="0031452D" w:rsidP="00EC3997">
            <w:pPr>
              <w:ind w:right="-155"/>
              <w:jc w:val="center"/>
              <w:rPr>
                <w:rFonts w:cs="Times New Roman"/>
                <w:bCs/>
                <w:lang w:eastAsia="ru-RU"/>
              </w:rPr>
            </w:pPr>
          </w:p>
        </w:tc>
      </w:tr>
      <w:tr w:rsidR="0031452D" w:rsidRPr="0031452D" w14:paraId="3C8B8013" w14:textId="77777777" w:rsidTr="0031452D">
        <w:trPr>
          <w:trHeight w:val="283"/>
        </w:trPr>
        <w:tc>
          <w:tcPr>
            <w:tcW w:w="2263" w:type="dxa"/>
          </w:tcPr>
          <w:p w14:paraId="0FD089AE" w14:textId="77777777" w:rsidR="0031452D" w:rsidRPr="0031452D" w:rsidRDefault="00D030FD" w:rsidP="00E24294">
            <w:pPr>
              <w:suppressAutoHyphens w:val="0"/>
              <w:jc w:val="center"/>
              <w:rPr>
                <w:rFonts w:cs="Times New Roman"/>
                <w:lang w:eastAsia="ru-RU"/>
              </w:rPr>
            </w:pPr>
            <w:hyperlink r:id="rId186" w:tooltip="Калиновка (Кимовский район) (страница отсутствует)" w:history="1">
              <w:r w:rsidR="0031452D" w:rsidRPr="0031452D">
                <w:rPr>
                  <w:rFonts w:cs="Times New Roman"/>
                  <w:u w:val="single"/>
                  <w:lang w:eastAsia="ru-RU"/>
                </w:rPr>
                <w:t>Калиновка</w:t>
              </w:r>
            </w:hyperlink>
          </w:p>
        </w:tc>
        <w:tc>
          <w:tcPr>
            <w:tcW w:w="1276" w:type="dxa"/>
          </w:tcPr>
          <w:p w14:paraId="4E3E9F9E"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537E4E35" w14:textId="77777777" w:rsidR="0031452D" w:rsidRPr="0031452D" w:rsidRDefault="0031452D" w:rsidP="00E24294">
            <w:pPr>
              <w:suppressAutoHyphens w:val="0"/>
              <w:jc w:val="center"/>
              <w:rPr>
                <w:rFonts w:cs="Times New Roman"/>
                <w:lang w:eastAsia="ru-RU"/>
              </w:rPr>
            </w:pPr>
            <w:r w:rsidRPr="0031452D">
              <w:rPr>
                <w:rFonts w:cs="Times New Roman"/>
                <w:lang w:eastAsia="ru-RU"/>
              </w:rPr>
              <w:t>6</w:t>
            </w:r>
          </w:p>
        </w:tc>
        <w:tc>
          <w:tcPr>
            <w:tcW w:w="1276" w:type="dxa"/>
            <w:vMerge/>
          </w:tcPr>
          <w:p w14:paraId="17BA0C0F" w14:textId="58ED1C0F" w:rsidR="0031452D" w:rsidRPr="0031452D" w:rsidRDefault="0031452D" w:rsidP="00EC3997">
            <w:pPr>
              <w:ind w:right="-241"/>
              <w:jc w:val="center"/>
              <w:rPr>
                <w:rFonts w:cs="Times New Roman"/>
                <w:bCs/>
                <w:lang w:eastAsia="ru-RU"/>
              </w:rPr>
            </w:pPr>
          </w:p>
        </w:tc>
        <w:tc>
          <w:tcPr>
            <w:tcW w:w="1276" w:type="dxa"/>
            <w:vMerge/>
          </w:tcPr>
          <w:p w14:paraId="1876A064" w14:textId="4DEFA6A4" w:rsidR="0031452D" w:rsidRPr="0031452D" w:rsidRDefault="0031452D" w:rsidP="00EC3997">
            <w:pPr>
              <w:ind w:right="-241"/>
              <w:jc w:val="center"/>
              <w:rPr>
                <w:rFonts w:cs="Times New Roman"/>
                <w:bCs/>
                <w:lang w:eastAsia="ru-RU"/>
              </w:rPr>
            </w:pPr>
          </w:p>
        </w:tc>
        <w:tc>
          <w:tcPr>
            <w:tcW w:w="2126" w:type="dxa"/>
            <w:vMerge/>
          </w:tcPr>
          <w:p w14:paraId="19F3E456" w14:textId="58B02D53" w:rsidR="0031452D" w:rsidRPr="0031452D" w:rsidRDefault="0031452D" w:rsidP="00EC3997">
            <w:pPr>
              <w:ind w:right="-155"/>
              <w:jc w:val="center"/>
              <w:rPr>
                <w:rFonts w:cs="Times New Roman"/>
                <w:bCs/>
                <w:lang w:eastAsia="ru-RU"/>
              </w:rPr>
            </w:pPr>
          </w:p>
        </w:tc>
      </w:tr>
      <w:tr w:rsidR="0031452D" w:rsidRPr="0031452D" w14:paraId="177B12AE" w14:textId="77777777" w:rsidTr="0031452D">
        <w:trPr>
          <w:trHeight w:val="283"/>
        </w:trPr>
        <w:tc>
          <w:tcPr>
            <w:tcW w:w="2263" w:type="dxa"/>
          </w:tcPr>
          <w:p w14:paraId="4EBD21A8" w14:textId="77777777" w:rsidR="0031452D" w:rsidRPr="0031452D" w:rsidRDefault="00D030FD" w:rsidP="00E24294">
            <w:pPr>
              <w:suppressAutoHyphens w:val="0"/>
              <w:jc w:val="center"/>
              <w:rPr>
                <w:rFonts w:cs="Times New Roman"/>
                <w:lang w:eastAsia="ru-RU"/>
              </w:rPr>
            </w:pPr>
            <w:hyperlink r:id="rId187" w:tooltip="Каменка (Кимовский район) (страница отсутствует)" w:history="1">
              <w:r w:rsidR="0031452D" w:rsidRPr="0031452D">
                <w:rPr>
                  <w:rFonts w:cs="Times New Roman"/>
                  <w:u w:val="single"/>
                  <w:lang w:eastAsia="ru-RU"/>
                </w:rPr>
                <w:t>Каменка</w:t>
              </w:r>
            </w:hyperlink>
          </w:p>
        </w:tc>
        <w:tc>
          <w:tcPr>
            <w:tcW w:w="1276" w:type="dxa"/>
          </w:tcPr>
          <w:p w14:paraId="48C1122E"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31E35AFC" w14:textId="77777777" w:rsidR="0031452D" w:rsidRPr="0031452D" w:rsidRDefault="0031452D" w:rsidP="00E24294">
            <w:pPr>
              <w:suppressAutoHyphens w:val="0"/>
              <w:jc w:val="center"/>
              <w:rPr>
                <w:rFonts w:cs="Times New Roman"/>
                <w:lang w:eastAsia="ru-RU"/>
              </w:rPr>
            </w:pPr>
            <w:r w:rsidRPr="0031452D">
              <w:rPr>
                <w:rFonts w:cs="Times New Roman"/>
                <w:lang w:eastAsia="ru-RU"/>
              </w:rPr>
              <w:t>31</w:t>
            </w:r>
          </w:p>
        </w:tc>
        <w:tc>
          <w:tcPr>
            <w:tcW w:w="1276" w:type="dxa"/>
            <w:vMerge/>
          </w:tcPr>
          <w:p w14:paraId="3BC51975" w14:textId="6DA4B957" w:rsidR="0031452D" w:rsidRPr="0031452D" w:rsidRDefault="0031452D" w:rsidP="00EC3997">
            <w:pPr>
              <w:ind w:right="-241"/>
              <w:jc w:val="center"/>
              <w:rPr>
                <w:rFonts w:cs="Times New Roman"/>
                <w:bCs/>
                <w:lang w:eastAsia="ru-RU"/>
              </w:rPr>
            </w:pPr>
          </w:p>
        </w:tc>
        <w:tc>
          <w:tcPr>
            <w:tcW w:w="1276" w:type="dxa"/>
            <w:vMerge/>
          </w:tcPr>
          <w:p w14:paraId="0C7B63F6" w14:textId="797C9DD4" w:rsidR="0031452D" w:rsidRPr="0031452D" w:rsidRDefault="0031452D" w:rsidP="00EC3997">
            <w:pPr>
              <w:ind w:right="-241"/>
              <w:jc w:val="center"/>
              <w:rPr>
                <w:rFonts w:cs="Times New Roman"/>
                <w:bCs/>
                <w:lang w:eastAsia="ru-RU"/>
              </w:rPr>
            </w:pPr>
          </w:p>
        </w:tc>
        <w:tc>
          <w:tcPr>
            <w:tcW w:w="2126" w:type="dxa"/>
            <w:vMerge/>
          </w:tcPr>
          <w:p w14:paraId="74B67A34" w14:textId="58D1E4ED" w:rsidR="0031452D" w:rsidRPr="0031452D" w:rsidRDefault="0031452D" w:rsidP="00EC3997">
            <w:pPr>
              <w:ind w:right="-155"/>
              <w:jc w:val="center"/>
              <w:rPr>
                <w:rFonts w:cs="Times New Roman"/>
                <w:bCs/>
                <w:lang w:eastAsia="ru-RU"/>
              </w:rPr>
            </w:pPr>
          </w:p>
        </w:tc>
      </w:tr>
      <w:tr w:rsidR="0031452D" w:rsidRPr="0031452D" w14:paraId="6D557F88" w14:textId="77777777" w:rsidTr="0031452D">
        <w:trPr>
          <w:trHeight w:val="283"/>
        </w:trPr>
        <w:tc>
          <w:tcPr>
            <w:tcW w:w="2263" w:type="dxa"/>
          </w:tcPr>
          <w:p w14:paraId="6788655D" w14:textId="77777777" w:rsidR="0031452D" w:rsidRPr="0031452D" w:rsidRDefault="00D030FD" w:rsidP="00E24294">
            <w:pPr>
              <w:suppressAutoHyphens w:val="0"/>
              <w:jc w:val="center"/>
              <w:rPr>
                <w:rFonts w:cs="Times New Roman"/>
                <w:lang w:eastAsia="ru-RU"/>
              </w:rPr>
            </w:pPr>
            <w:hyperlink r:id="rId188" w:tooltip="Карачево (Кимовский район) (страница отсутствует)" w:history="1">
              <w:r w:rsidR="0031452D" w:rsidRPr="0031452D">
                <w:rPr>
                  <w:rFonts w:cs="Times New Roman"/>
                  <w:u w:val="single"/>
                  <w:lang w:eastAsia="ru-RU"/>
                </w:rPr>
                <w:t>Карачево</w:t>
              </w:r>
            </w:hyperlink>
          </w:p>
        </w:tc>
        <w:tc>
          <w:tcPr>
            <w:tcW w:w="1276" w:type="dxa"/>
          </w:tcPr>
          <w:p w14:paraId="76A59DEA" w14:textId="77777777" w:rsidR="0031452D" w:rsidRPr="0031452D" w:rsidRDefault="0031452D" w:rsidP="00E24294">
            <w:pPr>
              <w:suppressAutoHyphens w:val="0"/>
              <w:jc w:val="center"/>
              <w:rPr>
                <w:rFonts w:cs="Times New Roman"/>
                <w:lang w:eastAsia="ru-RU"/>
              </w:rPr>
            </w:pPr>
            <w:r w:rsidRPr="0031452D">
              <w:rPr>
                <w:rFonts w:cs="Times New Roman"/>
                <w:lang w:eastAsia="ru-RU"/>
              </w:rPr>
              <w:t>село</w:t>
            </w:r>
          </w:p>
        </w:tc>
        <w:tc>
          <w:tcPr>
            <w:tcW w:w="992" w:type="dxa"/>
          </w:tcPr>
          <w:p w14:paraId="4AA800E2" w14:textId="77777777" w:rsidR="0031452D" w:rsidRPr="0031452D" w:rsidRDefault="0031452D" w:rsidP="00E24294">
            <w:pPr>
              <w:suppressAutoHyphens w:val="0"/>
              <w:jc w:val="center"/>
              <w:rPr>
                <w:rFonts w:cs="Times New Roman"/>
                <w:lang w:eastAsia="ru-RU"/>
              </w:rPr>
            </w:pPr>
            <w:r w:rsidRPr="0031452D">
              <w:rPr>
                <w:rFonts w:cs="Times New Roman"/>
                <w:lang w:eastAsia="ru-RU"/>
              </w:rPr>
              <w:t>155</w:t>
            </w:r>
          </w:p>
        </w:tc>
        <w:tc>
          <w:tcPr>
            <w:tcW w:w="1276" w:type="dxa"/>
            <w:vMerge/>
          </w:tcPr>
          <w:p w14:paraId="6ACD6444" w14:textId="1C9A1729" w:rsidR="0031452D" w:rsidRPr="0031452D" w:rsidRDefault="0031452D" w:rsidP="00EC3997">
            <w:pPr>
              <w:ind w:right="-241"/>
              <w:jc w:val="center"/>
              <w:rPr>
                <w:rFonts w:cs="Times New Roman"/>
                <w:bCs/>
                <w:lang w:eastAsia="ru-RU"/>
              </w:rPr>
            </w:pPr>
          </w:p>
        </w:tc>
        <w:tc>
          <w:tcPr>
            <w:tcW w:w="1276" w:type="dxa"/>
            <w:vMerge/>
          </w:tcPr>
          <w:p w14:paraId="7898064A" w14:textId="4358D42E" w:rsidR="0031452D" w:rsidRPr="0031452D" w:rsidRDefault="0031452D" w:rsidP="00EC3997">
            <w:pPr>
              <w:ind w:right="-241"/>
              <w:jc w:val="center"/>
              <w:rPr>
                <w:rFonts w:cs="Times New Roman"/>
                <w:bCs/>
                <w:lang w:eastAsia="ru-RU"/>
              </w:rPr>
            </w:pPr>
          </w:p>
        </w:tc>
        <w:tc>
          <w:tcPr>
            <w:tcW w:w="2126" w:type="dxa"/>
            <w:vMerge/>
          </w:tcPr>
          <w:p w14:paraId="7B364DD9" w14:textId="68182833" w:rsidR="0031452D" w:rsidRPr="0031452D" w:rsidRDefault="0031452D" w:rsidP="00EC3997">
            <w:pPr>
              <w:ind w:right="-155"/>
              <w:jc w:val="center"/>
              <w:rPr>
                <w:rFonts w:cs="Times New Roman"/>
                <w:bCs/>
                <w:lang w:eastAsia="ru-RU"/>
              </w:rPr>
            </w:pPr>
          </w:p>
        </w:tc>
      </w:tr>
      <w:tr w:rsidR="0031452D" w:rsidRPr="0031452D" w14:paraId="0674D3E2" w14:textId="77777777" w:rsidTr="0031452D">
        <w:trPr>
          <w:trHeight w:val="283"/>
        </w:trPr>
        <w:tc>
          <w:tcPr>
            <w:tcW w:w="2263" w:type="dxa"/>
          </w:tcPr>
          <w:p w14:paraId="040A6E6F" w14:textId="77777777" w:rsidR="0031452D" w:rsidRPr="0031452D" w:rsidRDefault="00D030FD" w:rsidP="00E24294">
            <w:pPr>
              <w:suppressAutoHyphens w:val="0"/>
              <w:jc w:val="center"/>
              <w:rPr>
                <w:rFonts w:cs="Times New Roman"/>
                <w:lang w:eastAsia="ru-RU"/>
              </w:rPr>
            </w:pPr>
            <w:hyperlink r:id="rId189" w:tooltip="Каркадиново (страница отсутствует)" w:history="1">
              <w:r w:rsidR="0031452D" w:rsidRPr="0031452D">
                <w:rPr>
                  <w:rFonts w:cs="Times New Roman"/>
                  <w:u w:val="single"/>
                  <w:lang w:eastAsia="ru-RU"/>
                </w:rPr>
                <w:t>Каркадиново</w:t>
              </w:r>
            </w:hyperlink>
          </w:p>
        </w:tc>
        <w:tc>
          <w:tcPr>
            <w:tcW w:w="1276" w:type="dxa"/>
          </w:tcPr>
          <w:p w14:paraId="1F3B4CB4" w14:textId="77777777" w:rsidR="0031452D" w:rsidRPr="0031452D" w:rsidRDefault="0031452D" w:rsidP="00E24294">
            <w:pPr>
              <w:suppressAutoHyphens w:val="0"/>
              <w:jc w:val="center"/>
              <w:rPr>
                <w:rFonts w:cs="Times New Roman"/>
                <w:lang w:eastAsia="ru-RU"/>
              </w:rPr>
            </w:pPr>
            <w:r w:rsidRPr="0031452D">
              <w:rPr>
                <w:rFonts w:cs="Times New Roman"/>
                <w:lang w:eastAsia="ru-RU"/>
              </w:rPr>
              <w:t>село</w:t>
            </w:r>
          </w:p>
        </w:tc>
        <w:tc>
          <w:tcPr>
            <w:tcW w:w="992" w:type="dxa"/>
          </w:tcPr>
          <w:p w14:paraId="40FA4798" w14:textId="77777777" w:rsidR="0031452D" w:rsidRPr="0031452D" w:rsidRDefault="0031452D" w:rsidP="00E24294">
            <w:pPr>
              <w:suppressAutoHyphens w:val="0"/>
              <w:jc w:val="center"/>
              <w:rPr>
                <w:rFonts w:cs="Times New Roman"/>
                <w:lang w:eastAsia="ru-RU"/>
              </w:rPr>
            </w:pPr>
            <w:r w:rsidRPr="0031452D">
              <w:rPr>
                <w:rFonts w:cs="Times New Roman"/>
                <w:lang w:eastAsia="ru-RU"/>
              </w:rPr>
              <w:t>1</w:t>
            </w:r>
          </w:p>
        </w:tc>
        <w:tc>
          <w:tcPr>
            <w:tcW w:w="1276" w:type="dxa"/>
            <w:vMerge/>
          </w:tcPr>
          <w:p w14:paraId="4A0CD0AB" w14:textId="3CB94110" w:rsidR="0031452D" w:rsidRPr="0031452D" w:rsidRDefault="0031452D" w:rsidP="00EC3997">
            <w:pPr>
              <w:ind w:right="-241"/>
              <w:jc w:val="center"/>
              <w:rPr>
                <w:rFonts w:cs="Times New Roman"/>
                <w:bCs/>
                <w:lang w:eastAsia="ru-RU"/>
              </w:rPr>
            </w:pPr>
          </w:p>
        </w:tc>
        <w:tc>
          <w:tcPr>
            <w:tcW w:w="1276" w:type="dxa"/>
            <w:vMerge/>
          </w:tcPr>
          <w:p w14:paraId="79E03B98" w14:textId="79679DD3" w:rsidR="0031452D" w:rsidRPr="0031452D" w:rsidRDefault="0031452D" w:rsidP="00EC3997">
            <w:pPr>
              <w:ind w:right="-241"/>
              <w:jc w:val="center"/>
              <w:rPr>
                <w:rFonts w:cs="Times New Roman"/>
                <w:bCs/>
                <w:lang w:eastAsia="ru-RU"/>
              </w:rPr>
            </w:pPr>
          </w:p>
        </w:tc>
        <w:tc>
          <w:tcPr>
            <w:tcW w:w="2126" w:type="dxa"/>
            <w:vMerge/>
          </w:tcPr>
          <w:p w14:paraId="2A5B2A5C" w14:textId="6C560F74" w:rsidR="0031452D" w:rsidRPr="0031452D" w:rsidRDefault="0031452D" w:rsidP="00EC3997">
            <w:pPr>
              <w:ind w:right="-155"/>
              <w:jc w:val="center"/>
              <w:rPr>
                <w:rFonts w:cs="Times New Roman"/>
                <w:bCs/>
                <w:lang w:eastAsia="ru-RU"/>
              </w:rPr>
            </w:pPr>
          </w:p>
        </w:tc>
      </w:tr>
      <w:tr w:rsidR="0031452D" w:rsidRPr="0031452D" w14:paraId="4FA69351" w14:textId="77777777" w:rsidTr="0031452D">
        <w:trPr>
          <w:trHeight w:val="283"/>
        </w:trPr>
        <w:tc>
          <w:tcPr>
            <w:tcW w:w="2263" w:type="dxa"/>
          </w:tcPr>
          <w:p w14:paraId="4AF12B04" w14:textId="77777777" w:rsidR="0031452D" w:rsidRPr="0031452D" w:rsidRDefault="00D030FD" w:rsidP="00E24294">
            <w:pPr>
              <w:suppressAutoHyphens w:val="0"/>
              <w:jc w:val="center"/>
              <w:rPr>
                <w:rFonts w:cs="Times New Roman"/>
                <w:lang w:eastAsia="ru-RU"/>
              </w:rPr>
            </w:pPr>
            <w:hyperlink r:id="rId190" w:tooltip="Кашино (Кимовский район) (страница отсутствует)" w:history="1">
              <w:r w:rsidR="0031452D" w:rsidRPr="0031452D">
                <w:rPr>
                  <w:rFonts w:cs="Times New Roman"/>
                  <w:u w:val="single"/>
                  <w:lang w:eastAsia="ru-RU"/>
                </w:rPr>
                <w:t>Кашино</w:t>
              </w:r>
            </w:hyperlink>
          </w:p>
        </w:tc>
        <w:tc>
          <w:tcPr>
            <w:tcW w:w="1276" w:type="dxa"/>
          </w:tcPr>
          <w:p w14:paraId="210C0ED9"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66A25EDD" w14:textId="77777777" w:rsidR="0031452D" w:rsidRPr="0031452D" w:rsidRDefault="0031452D" w:rsidP="00E24294">
            <w:pPr>
              <w:suppressAutoHyphens w:val="0"/>
              <w:jc w:val="center"/>
              <w:rPr>
                <w:rFonts w:cs="Times New Roman"/>
                <w:lang w:eastAsia="ru-RU"/>
              </w:rPr>
            </w:pPr>
            <w:r w:rsidRPr="0031452D">
              <w:rPr>
                <w:rFonts w:cs="Times New Roman"/>
                <w:lang w:eastAsia="ru-RU"/>
              </w:rPr>
              <w:t>142</w:t>
            </w:r>
          </w:p>
        </w:tc>
        <w:tc>
          <w:tcPr>
            <w:tcW w:w="1276" w:type="dxa"/>
            <w:vMerge/>
          </w:tcPr>
          <w:p w14:paraId="4A97B27C" w14:textId="115CFBF6" w:rsidR="0031452D" w:rsidRPr="0031452D" w:rsidRDefault="0031452D" w:rsidP="00EC3997">
            <w:pPr>
              <w:ind w:right="-241"/>
              <w:jc w:val="center"/>
              <w:rPr>
                <w:rFonts w:cs="Times New Roman"/>
                <w:bCs/>
                <w:lang w:eastAsia="ru-RU"/>
              </w:rPr>
            </w:pPr>
          </w:p>
        </w:tc>
        <w:tc>
          <w:tcPr>
            <w:tcW w:w="1276" w:type="dxa"/>
            <w:vMerge/>
          </w:tcPr>
          <w:p w14:paraId="7BDA607F" w14:textId="5622C734" w:rsidR="0031452D" w:rsidRPr="0031452D" w:rsidRDefault="0031452D" w:rsidP="00EC3997">
            <w:pPr>
              <w:ind w:right="-241"/>
              <w:jc w:val="center"/>
              <w:rPr>
                <w:rFonts w:cs="Times New Roman"/>
                <w:bCs/>
                <w:lang w:eastAsia="ru-RU"/>
              </w:rPr>
            </w:pPr>
          </w:p>
        </w:tc>
        <w:tc>
          <w:tcPr>
            <w:tcW w:w="2126" w:type="dxa"/>
            <w:vMerge/>
          </w:tcPr>
          <w:p w14:paraId="03B4F1A2" w14:textId="4441601B" w:rsidR="0031452D" w:rsidRPr="0031452D" w:rsidRDefault="0031452D" w:rsidP="00EC3997">
            <w:pPr>
              <w:ind w:right="-155"/>
              <w:jc w:val="center"/>
              <w:rPr>
                <w:rFonts w:cs="Times New Roman"/>
                <w:bCs/>
                <w:lang w:eastAsia="ru-RU"/>
              </w:rPr>
            </w:pPr>
          </w:p>
        </w:tc>
      </w:tr>
      <w:tr w:rsidR="0031452D" w:rsidRPr="0031452D" w14:paraId="1AF258D4" w14:textId="77777777" w:rsidTr="0031452D">
        <w:trPr>
          <w:trHeight w:val="283"/>
        </w:trPr>
        <w:tc>
          <w:tcPr>
            <w:tcW w:w="2263" w:type="dxa"/>
          </w:tcPr>
          <w:p w14:paraId="446E5E7F" w14:textId="77777777" w:rsidR="0031452D" w:rsidRPr="0031452D" w:rsidRDefault="00D030FD" w:rsidP="00E24294">
            <w:pPr>
              <w:suppressAutoHyphens w:val="0"/>
              <w:jc w:val="center"/>
              <w:rPr>
                <w:rFonts w:cs="Times New Roman"/>
                <w:lang w:eastAsia="ru-RU"/>
              </w:rPr>
            </w:pPr>
            <w:hyperlink r:id="rId191" w:tooltip="Ковалевка (Тульская область) (страница отсутствует)" w:history="1">
              <w:r w:rsidR="0031452D" w:rsidRPr="0031452D">
                <w:rPr>
                  <w:rFonts w:cs="Times New Roman"/>
                  <w:u w:val="single"/>
                  <w:lang w:eastAsia="ru-RU"/>
                </w:rPr>
                <w:t>Ковалевка</w:t>
              </w:r>
            </w:hyperlink>
          </w:p>
        </w:tc>
        <w:tc>
          <w:tcPr>
            <w:tcW w:w="1276" w:type="dxa"/>
          </w:tcPr>
          <w:p w14:paraId="592C0055"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0815A0B0" w14:textId="77777777" w:rsidR="0031452D" w:rsidRPr="0031452D" w:rsidRDefault="0031452D" w:rsidP="00E24294">
            <w:pPr>
              <w:suppressAutoHyphens w:val="0"/>
              <w:jc w:val="center"/>
              <w:rPr>
                <w:rFonts w:cs="Times New Roman"/>
                <w:lang w:eastAsia="ru-RU"/>
              </w:rPr>
            </w:pPr>
            <w:r w:rsidRPr="0031452D">
              <w:rPr>
                <w:rFonts w:cs="Times New Roman"/>
                <w:lang w:eastAsia="ru-RU"/>
              </w:rPr>
              <w:t>77</w:t>
            </w:r>
          </w:p>
        </w:tc>
        <w:tc>
          <w:tcPr>
            <w:tcW w:w="1276" w:type="dxa"/>
            <w:vMerge/>
          </w:tcPr>
          <w:p w14:paraId="4E284711" w14:textId="0EAA883D" w:rsidR="0031452D" w:rsidRPr="0031452D" w:rsidRDefault="0031452D" w:rsidP="00EC3997">
            <w:pPr>
              <w:ind w:right="-241"/>
              <w:jc w:val="center"/>
              <w:rPr>
                <w:rFonts w:cs="Times New Roman"/>
                <w:bCs/>
                <w:lang w:eastAsia="ru-RU"/>
              </w:rPr>
            </w:pPr>
          </w:p>
        </w:tc>
        <w:tc>
          <w:tcPr>
            <w:tcW w:w="1276" w:type="dxa"/>
            <w:vMerge/>
          </w:tcPr>
          <w:p w14:paraId="4E0D5E85" w14:textId="184B7619" w:rsidR="0031452D" w:rsidRPr="0031452D" w:rsidRDefault="0031452D" w:rsidP="00EC3997">
            <w:pPr>
              <w:ind w:right="-241"/>
              <w:jc w:val="center"/>
              <w:rPr>
                <w:rFonts w:cs="Times New Roman"/>
                <w:bCs/>
                <w:lang w:eastAsia="ru-RU"/>
              </w:rPr>
            </w:pPr>
          </w:p>
        </w:tc>
        <w:tc>
          <w:tcPr>
            <w:tcW w:w="2126" w:type="dxa"/>
            <w:vMerge/>
          </w:tcPr>
          <w:p w14:paraId="71EFE35D" w14:textId="0CA3DC6C" w:rsidR="0031452D" w:rsidRPr="0031452D" w:rsidRDefault="0031452D" w:rsidP="00EC3997">
            <w:pPr>
              <w:ind w:right="-155"/>
              <w:jc w:val="center"/>
              <w:rPr>
                <w:rFonts w:cs="Times New Roman"/>
                <w:bCs/>
                <w:lang w:eastAsia="ru-RU"/>
              </w:rPr>
            </w:pPr>
          </w:p>
        </w:tc>
      </w:tr>
      <w:tr w:rsidR="0031452D" w:rsidRPr="0031452D" w14:paraId="6477F5E9" w14:textId="77777777" w:rsidTr="0031452D">
        <w:trPr>
          <w:trHeight w:val="283"/>
        </w:trPr>
        <w:tc>
          <w:tcPr>
            <w:tcW w:w="2263" w:type="dxa"/>
          </w:tcPr>
          <w:p w14:paraId="5E46822C" w14:textId="77777777" w:rsidR="0031452D" w:rsidRPr="0031452D" w:rsidRDefault="00D030FD" w:rsidP="00E24294">
            <w:pPr>
              <w:suppressAutoHyphens w:val="0"/>
              <w:jc w:val="center"/>
              <w:rPr>
                <w:rFonts w:cs="Times New Roman"/>
                <w:lang w:eastAsia="ru-RU"/>
              </w:rPr>
            </w:pPr>
            <w:hyperlink r:id="rId192" w:tooltip="Краснополье (Кимовский район) (страница отсутствует)" w:history="1">
              <w:r w:rsidR="0031452D" w:rsidRPr="0031452D">
                <w:rPr>
                  <w:rFonts w:cs="Times New Roman"/>
                  <w:u w:val="single"/>
                  <w:lang w:eastAsia="ru-RU"/>
                </w:rPr>
                <w:t>Краснополье</w:t>
              </w:r>
            </w:hyperlink>
          </w:p>
        </w:tc>
        <w:tc>
          <w:tcPr>
            <w:tcW w:w="1276" w:type="dxa"/>
          </w:tcPr>
          <w:p w14:paraId="51FCC4EC" w14:textId="77777777" w:rsidR="0031452D" w:rsidRPr="0031452D" w:rsidRDefault="0031452D" w:rsidP="00E24294">
            <w:pPr>
              <w:suppressAutoHyphens w:val="0"/>
              <w:jc w:val="center"/>
              <w:rPr>
                <w:rFonts w:cs="Times New Roman"/>
                <w:lang w:eastAsia="ru-RU"/>
              </w:rPr>
            </w:pPr>
            <w:r w:rsidRPr="0031452D">
              <w:rPr>
                <w:rFonts w:cs="Times New Roman"/>
                <w:lang w:eastAsia="ru-RU"/>
              </w:rPr>
              <w:t>село</w:t>
            </w:r>
          </w:p>
        </w:tc>
        <w:tc>
          <w:tcPr>
            <w:tcW w:w="992" w:type="dxa"/>
          </w:tcPr>
          <w:p w14:paraId="691B83FF" w14:textId="77777777" w:rsidR="0031452D" w:rsidRPr="0031452D" w:rsidRDefault="0031452D" w:rsidP="00E24294">
            <w:pPr>
              <w:suppressAutoHyphens w:val="0"/>
              <w:jc w:val="center"/>
              <w:rPr>
                <w:rFonts w:cs="Times New Roman"/>
                <w:lang w:eastAsia="ru-RU"/>
              </w:rPr>
            </w:pPr>
            <w:r w:rsidRPr="0031452D">
              <w:rPr>
                <w:rFonts w:cs="Times New Roman"/>
                <w:lang w:eastAsia="ru-RU"/>
              </w:rPr>
              <w:t>340</w:t>
            </w:r>
          </w:p>
        </w:tc>
        <w:tc>
          <w:tcPr>
            <w:tcW w:w="1276" w:type="dxa"/>
            <w:vMerge/>
          </w:tcPr>
          <w:p w14:paraId="6CB18900" w14:textId="2D97680B" w:rsidR="0031452D" w:rsidRPr="0031452D" w:rsidRDefault="0031452D" w:rsidP="00EC3997">
            <w:pPr>
              <w:ind w:right="-241"/>
              <w:jc w:val="center"/>
              <w:rPr>
                <w:rFonts w:cs="Times New Roman"/>
                <w:bCs/>
                <w:lang w:eastAsia="ru-RU"/>
              </w:rPr>
            </w:pPr>
          </w:p>
        </w:tc>
        <w:tc>
          <w:tcPr>
            <w:tcW w:w="1276" w:type="dxa"/>
            <w:vMerge/>
          </w:tcPr>
          <w:p w14:paraId="7AB3ABF3" w14:textId="1FD438CE" w:rsidR="0031452D" w:rsidRPr="0031452D" w:rsidRDefault="0031452D" w:rsidP="00EC3997">
            <w:pPr>
              <w:ind w:right="-241"/>
              <w:jc w:val="center"/>
              <w:rPr>
                <w:rFonts w:cs="Times New Roman"/>
                <w:bCs/>
                <w:lang w:eastAsia="ru-RU"/>
              </w:rPr>
            </w:pPr>
          </w:p>
        </w:tc>
        <w:tc>
          <w:tcPr>
            <w:tcW w:w="2126" w:type="dxa"/>
            <w:vMerge/>
          </w:tcPr>
          <w:p w14:paraId="59D89278" w14:textId="00B2D8F5" w:rsidR="0031452D" w:rsidRPr="0031452D" w:rsidRDefault="0031452D" w:rsidP="00EC3997">
            <w:pPr>
              <w:ind w:right="-155"/>
              <w:jc w:val="center"/>
              <w:rPr>
                <w:rFonts w:cs="Times New Roman"/>
                <w:bCs/>
                <w:lang w:eastAsia="ru-RU"/>
              </w:rPr>
            </w:pPr>
          </w:p>
        </w:tc>
      </w:tr>
      <w:tr w:rsidR="0031452D" w:rsidRPr="0031452D" w14:paraId="55467651" w14:textId="77777777" w:rsidTr="0031452D">
        <w:trPr>
          <w:trHeight w:val="283"/>
        </w:trPr>
        <w:tc>
          <w:tcPr>
            <w:tcW w:w="2263" w:type="dxa"/>
          </w:tcPr>
          <w:p w14:paraId="6921D032" w14:textId="77777777" w:rsidR="0031452D" w:rsidRPr="0031452D" w:rsidRDefault="00D030FD" w:rsidP="00E24294">
            <w:pPr>
              <w:suppressAutoHyphens w:val="0"/>
              <w:jc w:val="center"/>
              <w:rPr>
                <w:rFonts w:cs="Times New Roman"/>
                <w:lang w:eastAsia="ru-RU"/>
              </w:rPr>
            </w:pPr>
            <w:hyperlink r:id="rId193" w:tooltip="Кривозерье (Тульская область) (страница отсутствует)" w:history="1">
              <w:r w:rsidR="0031452D" w:rsidRPr="0031452D">
                <w:rPr>
                  <w:rFonts w:cs="Times New Roman"/>
                  <w:u w:val="single"/>
                  <w:lang w:eastAsia="ru-RU"/>
                </w:rPr>
                <w:t>Кривозерье</w:t>
              </w:r>
            </w:hyperlink>
          </w:p>
        </w:tc>
        <w:tc>
          <w:tcPr>
            <w:tcW w:w="1276" w:type="dxa"/>
          </w:tcPr>
          <w:p w14:paraId="513D0539"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2CFE4D99" w14:textId="77777777" w:rsidR="0031452D" w:rsidRPr="0031452D" w:rsidRDefault="0031452D" w:rsidP="00E24294">
            <w:pPr>
              <w:suppressAutoHyphens w:val="0"/>
              <w:jc w:val="center"/>
              <w:rPr>
                <w:rFonts w:cs="Times New Roman"/>
                <w:lang w:eastAsia="ru-RU"/>
              </w:rPr>
            </w:pPr>
            <w:r w:rsidRPr="0031452D">
              <w:rPr>
                <w:rFonts w:cs="Times New Roman"/>
                <w:lang w:eastAsia="ru-RU"/>
              </w:rPr>
              <w:t>17</w:t>
            </w:r>
          </w:p>
        </w:tc>
        <w:tc>
          <w:tcPr>
            <w:tcW w:w="1276" w:type="dxa"/>
            <w:vMerge/>
          </w:tcPr>
          <w:p w14:paraId="0A976772" w14:textId="2F4480F9" w:rsidR="0031452D" w:rsidRPr="0031452D" w:rsidRDefault="0031452D" w:rsidP="00EC3997">
            <w:pPr>
              <w:ind w:right="-241"/>
              <w:jc w:val="center"/>
              <w:rPr>
                <w:rFonts w:cs="Times New Roman"/>
                <w:bCs/>
                <w:lang w:eastAsia="ru-RU"/>
              </w:rPr>
            </w:pPr>
          </w:p>
        </w:tc>
        <w:tc>
          <w:tcPr>
            <w:tcW w:w="1276" w:type="dxa"/>
            <w:vMerge/>
          </w:tcPr>
          <w:p w14:paraId="52E8F47F" w14:textId="2919F6F2" w:rsidR="0031452D" w:rsidRPr="0031452D" w:rsidRDefault="0031452D" w:rsidP="00EC3997">
            <w:pPr>
              <w:ind w:right="-241"/>
              <w:jc w:val="center"/>
              <w:rPr>
                <w:rFonts w:cs="Times New Roman"/>
                <w:bCs/>
                <w:lang w:eastAsia="ru-RU"/>
              </w:rPr>
            </w:pPr>
          </w:p>
        </w:tc>
        <w:tc>
          <w:tcPr>
            <w:tcW w:w="2126" w:type="dxa"/>
            <w:vMerge/>
          </w:tcPr>
          <w:p w14:paraId="4DF89A5B" w14:textId="10F83BF0" w:rsidR="0031452D" w:rsidRPr="0031452D" w:rsidRDefault="0031452D" w:rsidP="00EC3997">
            <w:pPr>
              <w:ind w:right="-155"/>
              <w:jc w:val="center"/>
              <w:rPr>
                <w:rFonts w:cs="Times New Roman"/>
                <w:bCs/>
                <w:lang w:eastAsia="ru-RU"/>
              </w:rPr>
            </w:pPr>
          </w:p>
        </w:tc>
      </w:tr>
      <w:tr w:rsidR="0031452D" w:rsidRPr="0031452D" w14:paraId="45BA3F50" w14:textId="77777777" w:rsidTr="0031452D">
        <w:trPr>
          <w:trHeight w:val="283"/>
        </w:trPr>
        <w:tc>
          <w:tcPr>
            <w:tcW w:w="2263" w:type="dxa"/>
          </w:tcPr>
          <w:p w14:paraId="0B35D26D" w14:textId="77777777" w:rsidR="0031452D" w:rsidRPr="0031452D" w:rsidRDefault="00D030FD" w:rsidP="00E24294">
            <w:pPr>
              <w:suppressAutoHyphens w:val="0"/>
              <w:jc w:val="center"/>
              <w:rPr>
                <w:rFonts w:cs="Times New Roman"/>
                <w:lang w:eastAsia="ru-RU"/>
              </w:rPr>
            </w:pPr>
            <w:hyperlink r:id="rId194" w:tooltip="Кривой Куст (страница отсутствует)" w:history="1">
              <w:r w:rsidR="0031452D" w:rsidRPr="0031452D">
                <w:rPr>
                  <w:rFonts w:cs="Times New Roman"/>
                  <w:u w:val="single"/>
                  <w:lang w:eastAsia="ru-RU"/>
                </w:rPr>
                <w:t>Кривой Куст</w:t>
              </w:r>
            </w:hyperlink>
          </w:p>
        </w:tc>
        <w:tc>
          <w:tcPr>
            <w:tcW w:w="1276" w:type="dxa"/>
          </w:tcPr>
          <w:p w14:paraId="2AD660A3"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7D461A2A" w14:textId="77777777" w:rsidR="0031452D" w:rsidRPr="0031452D" w:rsidRDefault="0031452D" w:rsidP="00E24294">
            <w:pPr>
              <w:suppressAutoHyphens w:val="0"/>
              <w:jc w:val="center"/>
              <w:rPr>
                <w:rFonts w:cs="Times New Roman"/>
                <w:lang w:eastAsia="ru-RU"/>
              </w:rPr>
            </w:pPr>
            <w:r w:rsidRPr="0031452D">
              <w:rPr>
                <w:rFonts w:cs="Times New Roman"/>
                <w:lang w:eastAsia="ru-RU"/>
              </w:rPr>
              <w:t>5</w:t>
            </w:r>
          </w:p>
        </w:tc>
        <w:tc>
          <w:tcPr>
            <w:tcW w:w="1276" w:type="dxa"/>
            <w:vMerge/>
          </w:tcPr>
          <w:p w14:paraId="418CF371" w14:textId="3CD83CD1" w:rsidR="0031452D" w:rsidRPr="0031452D" w:rsidRDefault="0031452D" w:rsidP="00EC3997">
            <w:pPr>
              <w:ind w:right="-241"/>
              <w:jc w:val="center"/>
              <w:rPr>
                <w:rFonts w:cs="Times New Roman"/>
                <w:bCs/>
                <w:lang w:eastAsia="ru-RU"/>
              </w:rPr>
            </w:pPr>
          </w:p>
        </w:tc>
        <w:tc>
          <w:tcPr>
            <w:tcW w:w="1276" w:type="dxa"/>
            <w:vMerge/>
          </w:tcPr>
          <w:p w14:paraId="34FECCC9" w14:textId="6D2BA761" w:rsidR="0031452D" w:rsidRPr="0031452D" w:rsidRDefault="0031452D" w:rsidP="00EC3997">
            <w:pPr>
              <w:ind w:right="-241"/>
              <w:jc w:val="center"/>
              <w:rPr>
                <w:rFonts w:cs="Times New Roman"/>
                <w:bCs/>
                <w:lang w:eastAsia="ru-RU"/>
              </w:rPr>
            </w:pPr>
          </w:p>
        </w:tc>
        <w:tc>
          <w:tcPr>
            <w:tcW w:w="2126" w:type="dxa"/>
            <w:vMerge/>
          </w:tcPr>
          <w:p w14:paraId="2E030A98" w14:textId="6D1A8A8D" w:rsidR="0031452D" w:rsidRPr="0031452D" w:rsidRDefault="0031452D" w:rsidP="00EC3997">
            <w:pPr>
              <w:ind w:right="-155"/>
              <w:jc w:val="center"/>
              <w:rPr>
                <w:rFonts w:cs="Times New Roman"/>
                <w:bCs/>
                <w:lang w:eastAsia="ru-RU"/>
              </w:rPr>
            </w:pPr>
          </w:p>
        </w:tc>
      </w:tr>
      <w:tr w:rsidR="0031452D" w:rsidRPr="0031452D" w14:paraId="3FF82706" w14:textId="77777777" w:rsidTr="0031452D">
        <w:trPr>
          <w:trHeight w:val="283"/>
        </w:trPr>
        <w:tc>
          <w:tcPr>
            <w:tcW w:w="2263" w:type="dxa"/>
          </w:tcPr>
          <w:p w14:paraId="151BAE97" w14:textId="77777777" w:rsidR="0031452D" w:rsidRPr="0031452D" w:rsidRDefault="00D030FD" w:rsidP="00E24294">
            <w:pPr>
              <w:suppressAutoHyphens w:val="0"/>
              <w:jc w:val="center"/>
              <w:rPr>
                <w:rFonts w:cs="Times New Roman"/>
                <w:lang w:eastAsia="ru-RU"/>
              </w:rPr>
            </w:pPr>
            <w:hyperlink r:id="rId195" w:tooltip="Кропотово (Тульская область) (страница отсутствует)" w:history="1">
              <w:r w:rsidR="0031452D" w:rsidRPr="0031452D">
                <w:rPr>
                  <w:rFonts w:cs="Times New Roman"/>
                  <w:u w:val="single"/>
                  <w:lang w:eastAsia="ru-RU"/>
                </w:rPr>
                <w:t>Кропотово</w:t>
              </w:r>
            </w:hyperlink>
          </w:p>
        </w:tc>
        <w:tc>
          <w:tcPr>
            <w:tcW w:w="1276" w:type="dxa"/>
          </w:tcPr>
          <w:p w14:paraId="6205981E"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0BA998C2" w14:textId="77777777" w:rsidR="0031452D" w:rsidRPr="0031452D" w:rsidRDefault="0031452D" w:rsidP="00E24294">
            <w:pPr>
              <w:suppressAutoHyphens w:val="0"/>
              <w:jc w:val="center"/>
              <w:rPr>
                <w:rFonts w:cs="Times New Roman"/>
                <w:lang w:eastAsia="ru-RU"/>
              </w:rPr>
            </w:pPr>
            <w:r w:rsidRPr="0031452D">
              <w:rPr>
                <w:rFonts w:cs="Times New Roman"/>
                <w:lang w:eastAsia="ru-RU"/>
              </w:rPr>
              <w:t>270</w:t>
            </w:r>
          </w:p>
        </w:tc>
        <w:tc>
          <w:tcPr>
            <w:tcW w:w="1276" w:type="dxa"/>
            <w:vMerge/>
          </w:tcPr>
          <w:p w14:paraId="5259888E" w14:textId="72D241FA" w:rsidR="0031452D" w:rsidRPr="0031452D" w:rsidRDefault="0031452D" w:rsidP="00EC3997">
            <w:pPr>
              <w:ind w:right="-241"/>
              <w:jc w:val="center"/>
              <w:rPr>
                <w:rFonts w:cs="Times New Roman"/>
                <w:bCs/>
                <w:lang w:eastAsia="ru-RU"/>
              </w:rPr>
            </w:pPr>
          </w:p>
        </w:tc>
        <w:tc>
          <w:tcPr>
            <w:tcW w:w="1276" w:type="dxa"/>
            <w:vMerge/>
          </w:tcPr>
          <w:p w14:paraId="431F751F" w14:textId="59DD6271" w:rsidR="0031452D" w:rsidRPr="0031452D" w:rsidRDefault="0031452D" w:rsidP="00EC3997">
            <w:pPr>
              <w:ind w:right="-241"/>
              <w:jc w:val="center"/>
              <w:rPr>
                <w:rFonts w:cs="Times New Roman"/>
                <w:bCs/>
                <w:lang w:eastAsia="ru-RU"/>
              </w:rPr>
            </w:pPr>
          </w:p>
        </w:tc>
        <w:tc>
          <w:tcPr>
            <w:tcW w:w="2126" w:type="dxa"/>
            <w:vMerge/>
          </w:tcPr>
          <w:p w14:paraId="28DCF6E3" w14:textId="23C8F0FB" w:rsidR="0031452D" w:rsidRPr="0031452D" w:rsidRDefault="0031452D" w:rsidP="00EC3997">
            <w:pPr>
              <w:ind w:right="-155"/>
              <w:jc w:val="center"/>
              <w:rPr>
                <w:rFonts w:cs="Times New Roman"/>
                <w:bCs/>
                <w:lang w:eastAsia="ru-RU"/>
              </w:rPr>
            </w:pPr>
          </w:p>
        </w:tc>
      </w:tr>
      <w:tr w:rsidR="0031452D" w:rsidRPr="0031452D" w14:paraId="3D648DCF" w14:textId="77777777" w:rsidTr="0031452D">
        <w:trPr>
          <w:trHeight w:val="283"/>
        </w:trPr>
        <w:tc>
          <w:tcPr>
            <w:tcW w:w="2263" w:type="dxa"/>
          </w:tcPr>
          <w:p w14:paraId="2DFDF2BD" w14:textId="77777777" w:rsidR="0031452D" w:rsidRPr="0031452D" w:rsidRDefault="00D030FD" w:rsidP="00E24294">
            <w:pPr>
              <w:suppressAutoHyphens w:val="0"/>
              <w:jc w:val="center"/>
              <w:rPr>
                <w:rFonts w:cs="Times New Roman"/>
                <w:lang w:eastAsia="ru-RU"/>
              </w:rPr>
            </w:pPr>
            <w:hyperlink r:id="rId196" w:tooltip="Крутое (Новольвовское сельское поселение) (страница отсутствует)" w:history="1">
              <w:r w:rsidR="0031452D" w:rsidRPr="0031452D">
                <w:rPr>
                  <w:rFonts w:cs="Times New Roman"/>
                  <w:u w:val="single"/>
                  <w:lang w:eastAsia="ru-RU"/>
                </w:rPr>
                <w:t>Крутое</w:t>
              </w:r>
            </w:hyperlink>
          </w:p>
        </w:tc>
        <w:tc>
          <w:tcPr>
            <w:tcW w:w="1276" w:type="dxa"/>
          </w:tcPr>
          <w:p w14:paraId="0256032C"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38C45F8A" w14:textId="77777777" w:rsidR="0031452D" w:rsidRPr="0031452D" w:rsidRDefault="0031452D" w:rsidP="00E24294">
            <w:pPr>
              <w:suppressAutoHyphens w:val="0"/>
              <w:jc w:val="center"/>
              <w:rPr>
                <w:rFonts w:cs="Times New Roman"/>
                <w:lang w:eastAsia="ru-RU"/>
              </w:rPr>
            </w:pPr>
            <w:r w:rsidRPr="0031452D">
              <w:rPr>
                <w:rFonts w:cs="Times New Roman"/>
                <w:lang w:eastAsia="ru-RU"/>
              </w:rPr>
              <w:t>37</w:t>
            </w:r>
          </w:p>
        </w:tc>
        <w:tc>
          <w:tcPr>
            <w:tcW w:w="1276" w:type="dxa"/>
            <w:vMerge/>
          </w:tcPr>
          <w:p w14:paraId="51F65813" w14:textId="15147D8F" w:rsidR="0031452D" w:rsidRPr="0031452D" w:rsidRDefault="0031452D" w:rsidP="00EC3997">
            <w:pPr>
              <w:ind w:right="-241"/>
              <w:jc w:val="center"/>
              <w:rPr>
                <w:rFonts w:cs="Times New Roman"/>
                <w:bCs/>
                <w:lang w:eastAsia="ru-RU"/>
              </w:rPr>
            </w:pPr>
          </w:p>
        </w:tc>
        <w:tc>
          <w:tcPr>
            <w:tcW w:w="1276" w:type="dxa"/>
            <w:vMerge/>
          </w:tcPr>
          <w:p w14:paraId="29078607" w14:textId="51348403" w:rsidR="0031452D" w:rsidRPr="0031452D" w:rsidRDefault="0031452D" w:rsidP="00EC3997">
            <w:pPr>
              <w:ind w:right="-241"/>
              <w:jc w:val="center"/>
              <w:rPr>
                <w:rFonts w:cs="Times New Roman"/>
                <w:bCs/>
                <w:lang w:eastAsia="ru-RU"/>
              </w:rPr>
            </w:pPr>
          </w:p>
        </w:tc>
        <w:tc>
          <w:tcPr>
            <w:tcW w:w="2126" w:type="dxa"/>
            <w:vMerge/>
          </w:tcPr>
          <w:p w14:paraId="20AD8F70" w14:textId="6291E299" w:rsidR="0031452D" w:rsidRPr="0031452D" w:rsidRDefault="0031452D" w:rsidP="00EC3997">
            <w:pPr>
              <w:ind w:right="-155"/>
              <w:jc w:val="center"/>
              <w:rPr>
                <w:rFonts w:cs="Times New Roman"/>
                <w:bCs/>
                <w:lang w:eastAsia="ru-RU"/>
              </w:rPr>
            </w:pPr>
          </w:p>
        </w:tc>
      </w:tr>
      <w:tr w:rsidR="0031452D" w:rsidRPr="0031452D" w14:paraId="71806D0D" w14:textId="77777777" w:rsidTr="0031452D">
        <w:trPr>
          <w:trHeight w:val="283"/>
        </w:trPr>
        <w:tc>
          <w:tcPr>
            <w:tcW w:w="2263" w:type="dxa"/>
          </w:tcPr>
          <w:p w14:paraId="55A11B09" w14:textId="77777777" w:rsidR="0031452D" w:rsidRPr="0031452D" w:rsidRDefault="00D030FD" w:rsidP="00E24294">
            <w:pPr>
              <w:suppressAutoHyphens w:val="0"/>
              <w:jc w:val="center"/>
              <w:rPr>
                <w:rFonts w:cs="Times New Roman"/>
                <w:lang w:eastAsia="ru-RU"/>
              </w:rPr>
            </w:pPr>
            <w:hyperlink r:id="rId197" w:tooltip="Кудашево (Тульская область) (страница отсутствует)" w:history="1">
              <w:r w:rsidR="0031452D" w:rsidRPr="0031452D">
                <w:rPr>
                  <w:rFonts w:cs="Times New Roman"/>
                  <w:u w:val="single"/>
                  <w:lang w:eastAsia="ru-RU"/>
                </w:rPr>
                <w:t>Кудашево</w:t>
              </w:r>
            </w:hyperlink>
          </w:p>
        </w:tc>
        <w:tc>
          <w:tcPr>
            <w:tcW w:w="1276" w:type="dxa"/>
          </w:tcPr>
          <w:p w14:paraId="20970422"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5C865A5A" w14:textId="77777777" w:rsidR="0031452D" w:rsidRPr="0031452D" w:rsidRDefault="0031452D" w:rsidP="00E24294">
            <w:pPr>
              <w:suppressAutoHyphens w:val="0"/>
              <w:jc w:val="center"/>
              <w:rPr>
                <w:rFonts w:cs="Times New Roman"/>
                <w:lang w:eastAsia="ru-RU"/>
              </w:rPr>
            </w:pPr>
            <w:r w:rsidRPr="0031452D">
              <w:rPr>
                <w:rFonts w:cs="Times New Roman"/>
                <w:lang w:eastAsia="ru-RU"/>
              </w:rPr>
              <w:t>274</w:t>
            </w:r>
          </w:p>
        </w:tc>
        <w:tc>
          <w:tcPr>
            <w:tcW w:w="1276" w:type="dxa"/>
            <w:vMerge/>
          </w:tcPr>
          <w:p w14:paraId="1C868767" w14:textId="20744EBD" w:rsidR="0031452D" w:rsidRPr="0031452D" w:rsidRDefault="0031452D" w:rsidP="00EC3997">
            <w:pPr>
              <w:ind w:right="-241"/>
              <w:jc w:val="center"/>
              <w:rPr>
                <w:rFonts w:cs="Times New Roman"/>
                <w:bCs/>
                <w:lang w:eastAsia="ru-RU"/>
              </w:rPr>
            </w:pPr>
          </w:p>
        </w:tc>
        <w:tc>
          <w:tcPr>
            <w:tcW w:w="1276" w:type="dxa"/>
            <w:vMerge/>
          </w:tcPr>
          <w:p w14:paraId="14A13AA1" w14:textId="56CBC356" w:rsidR="0031452D" w:rsidRPr="0031452D" w:rsidRDefault="0031452D" w:rsidP="00EC3997">
            <w:pPr>
              <w:ind w:right="-241"/>
              <w:jc w:val="center"/>
              <w:rPr>
                <w:rFonts w:cs="Times New Roman"/>
                <w:bCs/>
                <w:lang w:eastAsia="ru-RU"/>
              </w:rPr>
            </w:pPr>
          </w:p>
        </w:tc>
        <w:tc>
          <w:tcPr>
            <w:tcW w:w="2126" w:type="dxa"/>
            <w:vMerge/>
          </w:tcPr>
          <w:p w14:paraId="0852F4A7" w14:textId="4DE84812" w:rsidR="0031452D" w:rsidRPr="0031452D" w:rsidRDefault="0031452D" w:rsidP="00EC3997">
            <w:pPr>
              <w:ind w:right="-155"/>
              <w:jc w:val="center"/>
              <w:rPr>
                <w:rFonts w:cs="Times New Roman"/>
                <w:bCs/>
                <w:lang w:eastAsia="ru-RU"/>
              </w:rPr>
            </w:pPr>
          </w:p>
        </w:tc>
      </w:tr>
      <w:tr w:rsidR="0031452D" w:rsidRPr="0031452D" w14:paraId="6FF4A04F" w14:textId="77777777" w:rsidTr="0031452D">
        <w:trPr>
          <w:trHeight w:val="283"/>
        </w:trPr>
        <w:tc>
          <w:tcPr>
            <w:tcW w:w="2263" w:type="dxa"/>
          </w:tcPr>
          <w:p w14:paraId="66E48960" w14:textId="77777777" w:rsidR="0031452D" w:rsidRPr="0031452D" w:rsidRDefault="00D030FD" w:rsidP="00E24294">
            <w:pPr>
              <w:suppressAutoHyphens w:val="0"/>
              <w:jc w:val="center"/>
              <w:rPr>
                <w:rFonts w:cs="Times New Roman"/>
                <w:lang w:eastAsia="ru-RU"/>
              </w:rPr>
            </w:pPr>
            <w:hyperlink r:id="rId198" w:tooltip="Лопухиновка (страница отсутствует)" w:history="1">
              <w:r w:rsidR="0031452D" w:rsidRPr="0031452D">
                <w:rPr>
                  <w:rFonts w:cs="Times New Roman"/>
                  <w:u w:val="single"/>
                  <w:lang w:eastAsia="ru-RU"/>
                </w:rPr>
                <w:t>Лопухиновка</w:t>
              </w:r>
            </w:hyperlink>
          </w:p>
        </w:tc>
        <w:tc>
          <w:tcPr>
            <w:tcW w:w="1276" w:type="dxa"/>
          </w:tcPr>
          <w:p w14:paraId="6877193D"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3C10328B" w14:textId="77777777" w:rsidR="0031452D" w:rsidRPr="0031452D" w:rsidRDefault="0031452D" w:rsidP="00E24294">
            <w:pPr>
              <w:suppressAutoHyphens w:val="0"/>
              <w:jc w:val="center"/>
              <w:rPr>
                <w:rFonts w:cs="Times New Roman"/>
                <w:lang w:eastAsia="ru-RU"/>
              </w:rPr>
            </w:pPr>
            <w:r w:rsidRPr="0031452D">
              <w:rPr>
                <w:rFonts w:cs="Times New Roman"/>
                <w:lang w:eastAsia="ru-RU"/>
              </w:rPr>
              <w:t>27</w:t>
            </w:r>
          </w:p>
        </w:tc>
        <w:tc>
          <w:tcPr>
            <w:tcW w:w="1276" w:type="dxa"/>
            <w:vMerge/>
          </w:tcPr>
          <w:p w14:paraId="679B000B" w14:textId="228406D9" w:rsidR="0031452D" w:rsidRPr="0031452D" w:rsidRDefault="0031452D" w:rsidP="00EC3997">
            <w:pPr>
              <w:ind w:right="-241"/>
              <w:jc w:val="center"/>
              <w:rPr>
                <w:rFonts w:cs="Times New Roman"/>
                <w:bCs/>
                <w:lang w:eastAsia="ru-RU"/>
              </w:rPr>
            </w:pPr>
          </w:p>
        </w:tc>
        <w:tc>
          <w:tcPr>
            <w:tcW w:w="1276" w:type="dxa"/>
            <w:vMerge/>
          </w:tcPr>
          <w:p w14:paraId="60F4E445" w14:textId="784F9002" w:rsidR="0031452D" w:rsidRPr="0031452D" w:rsidRDefault="0031452D" w:rsidP="00EC3997">
            <w:pPr>
              <w:ind w:right="-241"/>
              <w:jc w:val="center"/>
              <w:rPr>
                <w:rFonts w:cs="Times New Roman"/>
                <w:bCs/>
                <w:lang w:eastAsia="ru-RU"/>
              </w:rPr>
            </w:pPr>
          </w:p>
        </w:tc>
        <w:tc>
          <w:tcPr>
            <w:tcW w:w="2126" w:type="dxa"/>
            <w:vMerge/>
          </w:tcPr>
          <w:p w14:paraId="2DE61D09" w14:textId="562344A0" w:rsidR="0031452D" w:rsidRPr="0031452D" w:rsidRDefault="0031452D" w:rsidP="00EC3997">
            <w:pPr>
              <w:ind w:right="-155"/>
              <w:jc w:val="center"/>
              <w:rPr>
                <w:rFonts w:cs="Times New Roman"/>
                <w:bCs/>
                <w:lang w:eastAsia="ru-RU"/>
              </w:rPr>
            </w:pPr>
          </w:p>
        </w:tc>
      </w:tr>
      <w:tr w:rsidR="0031452D" w:rsidRPr="0031452D" w14:paraId="2121DB19" w14:textId="77777777" w:rsidTr="0031452D">
        <w:trPr>
          <w:trHeight w:val="283"/>
        </w:trPr>
        <w:tc>
          <w:tcPr>
            <w:tcW w:w="2263" w:type="dxa"/>
          </w:tcPr>
          <w:p w14:paraId="16B6DFD4" w14:textId="77777777" w:rsidR="0031452D" w:rsidRPr="0031452D" w:rsidRDefault="00D030FD" w:rsidP="00E24294">
            <w:pPr>
              <w:suppressAutoHyphens w:val="0"/>
              <w:jc w:val="center"/>
              <w:rPr>
                <w:rFonts w:cs="Times New Roman"/>
                <w:lang w:eastAsia="ru-RU"/>
              </w:rPr>
            </w:pPr>
            <w:hyperlink r:id="rId199" w:tooltip="Львово (Кимовский район) (страница отсутствует)" w:history="1">
              <w:r w:rsidR="0031452D" w:rsidRPr="0031452D">
                <w:rPr>
                  <w:rFonts w:cs="Times New Roman"/>
                  <w:u w:val="single"/>
                  <w:lang w:eastAsia="ru-RU"/>
                </w:rPr>
                <w:t>Львово</w:t>
              </w:r>
            </w:hyperlink>
          </w:p>
        </w:tc>
        <w:tc>
          <w:tcPr>
            <w:tcW w:w="1276" w:type="dxa"/>
          </w:tcPr>
          <w:p w14:paraId="00B57580"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4C696CCA" w14:textId="77777777" w:rsidR="0031452D" w:rsidRPr="0031452D" w:rsidRDefault="0031452D" w:rsidP="00E24294">
            <w:pPr>
              <w:suppressAutoHyphens w:val="0"/>
              <w:jc w:val="center"/>
              <w:rPr>
                <w:rFonts w:cs="Times New Roman"/>
                <w:lang w:eastAsia="ru-RU"/>
              </w:rPr>
            </w:pPr>
            <w:r w:rsidRPr="0031452D">
              <w:rPr>
                <w:rFonts w:cs="Times New Roman"/>
                <w:lang w:eastAsia="ru-RU"/>
              </w:rPr>
              <w:t>519</w:t>
            </w:r>
            <w:hyperlink r:id="rId200" w:anchor="cite_note-2010BW-10" w:history="1">
              <w:r w:rsidRPr="0031452D">
                <w:rPr>
                  <w:rFonts w:cs="Times New Roman"/>
                  <w:u w:val="single"/>
                  <w:vertAlign w:val="superscript"/>
                  <w:lang w:eastAsia="ru-RU"/>
                </w:rPr>
                <w:t>]</w:t>
              </w:r>
            </w:hyperlink>
          </w:p>
        </w:tc>
        <w:tc>
          <w:tcPr>
            <w:tcW w:w="1276" w:type="dxa"/>
            <w:vMerge/>
          </w:tcPr>
          <w:p w14:paraId="01D4316A" w14:textId="5A9F8B83" w:rsidR="0031452D" w:rsidRPr="0031452D" w:rsidRDefault="0031452D" w:rsidP="00EC3997">
            <w:pPr>
              <w:ind w:right="-241"/>
              <w:jc w:val="center"/>
              <w:rPr>
                <w:rFonts w:cs="Times New Roman"/>
                <w:bCs/>
                <w:lang w:eastAsia="ru-RU"/>
              </w:rPr>
            </w:pPr>
          </w:p>
        </w:tc>
        <w:tc>
          <w:tcPr>
            <w:tcW w:w="1276" w:type="dxa"/>
            <w:vMerge/>
          </w:tcPr>
          <w:p w14:paraId="5829DE5A" w14:textId="4374E486" w:rsidR="0031452D" w:rsidRPr="0031452D" w:rsidRDefault="0031452D" w:rsidP="00EC3997">
            <w:pPr>
              <w:ind w:right="-241"/>
              <w:jc w:val="center"/>
              <w:rPr>
                <w:rFonts w:cs="Times New Roman"/>
                <w:bCs/>
                <w:lang w:eastAsia="ru-RU"/>
              </w:rPr>
            </w:pPr>
          </w:p>
        </w:tc>
        <w:tc>
          <w:tcPr>
            <w:tcW w:w="2126" w:type="dxa"/>
            <w:vMerge/>
          </w:tcPr>
          <w:p w14:paraId="59440287" w14:textId="35D13524" w:rsidR="0031452D" w:rsidRPr="0031452D" w:rsidRDefault="0031452D" w:rsidP="00EC3997">
            <w:pPr>
              <w:ind w:right="-155"/>
              <w:jc w:val="center"/>
              <w:rPr>
                <w:rFonts w:cs="Times New Roman"/>
                <w:bCs/>
                <w:lang w:eastAsia="ru-RU"/>
              </w:rPr>
            </w:pPr>
          </w:p>
        </w:tc>
      </w:tr>
      <w:tr w:rsidR="0031452D" w:rsidRPr="0031452D" w14:paraId="04090102" w14:textId="77777777" w:rsidTr="0031452D">
        <w:trPr>
          <w:trHeight w:val="283"/>
        </w:trPr>
        <w:tc>
          <w:tcPr>
            <w:tcW w:w="2263" w:type="dxa"/>
          </w:tcPr>
          <w:p w14:paraId="2ADF10B2" w14:textId="77777777" w:rsidR="0031452D" w:rsidRPr="0031452D" w:rsidRDefault="00D030FD" w:rsidP="00E24294">
            <w:pPr>
              <w:suppressAutoHyphens w:val="0"/>
              <w:jc w:val="center"/>
              <w:rPr>
                <w:rFonts w:cs="Times New Roman"/>
                <w:lang w:eastAsia="ru-RU"/>
              </w:rPr>
            </w:pPr>
            <w:hyperlink r:id="rId201" w:tooltip="Львовский (Тульская область) (страница отсутствует)" w:history="1">
              <w:r w:rsidR="0031452D" w:rsidRPr="0031452D">
                <w:rPr>
                  <w:rFonts w:cs="Times New Roman"/>
                  <w:u w:val="single"/>
                  <w:lang w:eastAsia="ru-RU"/>
                </w:rPr>
                <w:t>Львовский</w:t>
              </w:r>
            </w:hyperlink>
          </w:p>
        </w:tc>
        <w:tc>
          <w:tcPr>
            <w:tcW w:w="1276" w:type="dxa"/>
          </w:tcPr>
          <w:p w14:paraId="4A90427F"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1B53E711" w14:textId="77777777" w:rsidR="0031452D" w:rsidRPr="0031452D" w:rsidRDefault="0031452D" w:rsidP="00E24294">
            <w:pPr>
              <w:suppressAutoHyphens w:val="0"/>
              <w:jc w:val="center"/>
              <w:rPr>
                <w:rFonts w:cs="Times New Roman"/>
                <w:lang w:eastAsia="ru-RU"/>
              </w:rPr>
            </w:pPr>
            <w:r w:rsidRPr="0031452D">
              <w:rPr>
                <w:rFonts w:cs="Times New Roman"/>
                <w:lang w:eastAsia="ru-RU"/>
              </w:rPr>
              <w:t>54</w:t>
            </w:r>
          </w:p>
        </w:tc>
        <w:tc>
          <w:tcPr>
            <w:tcW w:w="1276" w:type="dxa"/>
            <w:vMerge/>
          </w:tcPr>
          <w:p w14:paraId="6E8BDE5B" w14:textId="3B83E0B3" w:rsidR="0031452D" w:rsidRPr="0031452D" w:rsidRDefault="0031452D" w:rsidP="00EC3997">
            <w:pPr>
              <w:ind w:right="-241"/>
              <w:jc w:val="center"/>
              <w:rPr>
                <w:rFonts w:cs="Times New Roman"/>
                <w:bCs/>
                <w:lang w:eastAsia="ru-RU"/>
              </w:rPr>
            </w:pPr>
          </w:p>
        </w:tc>
        <w:tc>
          <w:tcPr>
            <w:tcW w:w="1276" w:type="dxa"/>
            <w:vMerge/>
          </w:tcPr>
          <w:p w14:paraId="1432749E" w14:textId="73FCE76F" w:rsidR="0031452D" w:rsidRPr="0031452D" w:rsidRDefault="0031452D" w:rsidP="00EC3997">
            <w:pPr>
              <w:ind w:right="-241"/>
              <w:jc w:val="center"/>
              <w:rPr>
                <w:rFonts w:cs="Times New Roman"/>
                <w:bCs/>
                <w:lang w:eastAsia="ru-RU"/>
              </w:rPr>
            </w:pPr>
          </w:p>
        </w:tc>
        <w:tc>
          <w:tcPr>
            <w:tcW w:w="2126" w:type="dxa"/>
            <w:vMerge/>
          </w:tcPr>
          <w:p w14:paraId="6EB07F1A" w14:textId="222E1E1B" w:rsidR="0031452D" w:rsidRPr="0031452D" w:rsidRDefault="0031452D" w:rsidP="00EC3997">
            <w:pPr>
              <w:ind w:right="-155"/>
              <w:jc w:val="center"/>
              <w:rPr>
                <w:rFonts w:cs="Times New Roman"/>
                <w:bCs/>
                <w:lang w:eastAsia="ru-RU"/>
              </w:rPr>
            </w:pPr>
          </w:p>
        </w:tc>
      </w:tr>
      <w:tr w:rsidR="0031452D" w:rsidRPr="0031452D" w14:paraId="51A093CD" w14:textId="77777777" w:rsidTr="0031452D">
        <w:trPr>
          <w:trHeight w:val="283"/>
        </w:trPr>
        <w:tc>
          <w:tcPr>
            <w:tcW w:w="2263" w:type="dxa"/>
          </w:tcPr>
          <w:p w14:paraId="6878673E" w14:textId="77777777" w:rsidR="0031452D" w:rsidRPr="0031452D" w:rsidRDefault="00D030FD" w:rsidP="00E24294">
            <w:pPr>
              <w:suppressAutoHyphens w:val="0"/>
              <w:jc w:val="center"/>
              <w:rPr>
                <w:rFonts w:cs="Times New Roman"/>
                <w:lang w:eastAsia="ru-RU"/>
              </w:rPr>
            </w:pPr>
            <w:hyperlink r:id="rId202" w:tooltip="Марчуги (Тульская область) (страница отсутствует)" w:history="1">
              <w:r w:rsidR="0031452D" w:rsidRPr="0031452D">
                <w:rPr>
                  <w:rFonts w:cs="Times New Roman"/>
                  <w:u w:val="single"/>
                  <w:lang w:eastAsia="ru-RU"/>
                </w:rPr>
                <w:t>Марчуги</w:t>
              </w:r>
            </w:hyperlink>
          </w:p>
        </w:tc>
        <w:tc>
          <w:tcPr>
            <w:tcW w:w="1276" w:type="dxa"/>
          </w:tcPr>
          <w:p w14:paraId="6E1D943B"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7FCC8C0C" w14:textId="77777777" w:rsidR="0031452D" w:rsidRPr="0031452D" w:rsidRDefault="0031452D" w:rsidP="00E24294">
            <w:pPr>
              <w:suppressAutoHyphens w:val="0"/>
              <w:jc w:val="center"/>
              <w:rPr>
                <w:rFonts w:cs="Times New Roman"/>
                <w:lang w:eastAsia="ru-RU"/>
              </w:rPr>
            </w:pPr>
            <w:r w:rsidRPr="0031452D">
              <w:rPr>
                <w:rFonts w:cs="Times New Roman"/>
                <w:lang w:eastAsia="ru-RU"/>
              </w:rPr>
              <w:t>0</w:t>
            </w:r>
          </w:p>
        </w:tc>
        <w:tc>
          <w:tcPr>
            <w:tcW w:w="1276" w:type="dxa"/>
            <w:vMerge/>
          </w:tcPr>
          <w:p w14:paraId="65C1B143" w14:textId="0B819E7F" w:rsidR="0031452D" w:rsidRPr="0031452D" w:rsidRDefault="0031452D" w:rsidP="00EC3997">
            <w:pPr>
              <w:ind w:right="-241"/>
              <w:jc w:val="center"/>
              <w:rPr>
                <w:rFonts w:cs="Times New Roman"/>
                <w:bCs/>
                <w:lang w:eastAsia="ru-RU"/>
              </w:rPr>
            </w:pPr>
          </w:p>
        </w:tc>
        <w:tc>
          <w:tcPr>
            <w:tcW w:w="1276" w:type="dxa"/>
            <w:vMerge/>
          </w:tcPr>
          <w:p w14:paraId="4FA97918" w14:textId="6BFA761C" w:rsidR="0031452D" w:rsidRPr="0031452D" w:rsidRDefault="0031452D" w:rsidP="00EC3997">
            <w:pPr>
              <w:ind w:right="-241"/>
              <w:jc w:val="center"/>
              <w:rPr>
                <w:rFonts w:cs="Times New Roman"/>
                <w:bCs/>
                <w:lang w:eastAsia="ru-RU"/>
              </w:rPr>
            </w:pPr>
          </w:p>
        </w:tc>
        <w:tc>
          <w:tcPr>
            <w:tcW w:w="2126" w:type="dxa"/>
            <w:vMerge/>
          </w:tcPr>
          <w:p w14:paraId="3397623D" w14:textId="3C392C2B" w:rsidR="0031452D" w:rsidRPr="0031452D" w:rsidRDefault="0031452D" w:rsidP="00EC3997">
            <w:pPr>
              <w:ind w:right="-155"/>
              <w:jc w:val="center"/>
              <w:rPr>
                <w:rFonts w:cs="Times New Roman"/>
                <w:bCs/>
                <w:lang w:eastAsia="ru-RU"/>
              </w:rPr>
            </w:pPr>
          </w:p>
        </w:tc>
      </w:tr>
      <w:tr w:rsidR="0031452D" w:rsidRPr="0031452D" w14:paraId="507C04A5" w14:textId="77777777" w:rsidTr="0031452D">
        <w:trPr>
          <w:trHeight w:val="283"/>
        </w:trPr>
        <w:tc>
          <w:tcPr>
            <w:tcW w:w="2263" w:type="dxa"/>
          </w:tcPr>
          <w:p w14:paraId="185310EB" w14:textId="77777777" w:rsidR="0031452D" w:rsidRPr="0031452D" w:rsidRDefault="00D030FD" w:rsidP="00E24294">
            <w:pPr>
              <w:suppressAutoHyphens w:val="0"/>
              <w:jc w:val="center"/>
              <w:rPr>
                <w:rFonts w:cs="Times New Roman"/>
                <w:lang w:eastAsia="ru-RU"/>
              </w:rPr>
            </w:pPr>
            <w:hyperlink r:id="rId203" w:tooltip="Машково (Кимовский район) (страница отсутствует)" w:history="1">
              <w:r w:rsidR="0031452D" w:rsidRPr="0031452D">
                <w:rPr>
                  <w:rFonts w:cs="Times New Roman"/>
                  <w:u w:val="single"/>
                  <w:lang w:eastAsia="ru-RU"/>
                </w:rPr>
                <w:t>Машково</w:t>
              </w:r>
            </w:hyperlink>
          </w:p>
        </w:tc>
        <w:tc>
          <w:tcPr>
            <w:tcW w:w="1276" w:type="dxa"/>
          </w:tcPr>
          <w:p w14:paraId="45BCBAFF"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745EA83E" w14:textId="77777777" w:rsidR="0031452D" w:rsidRPr="0031452D" w:rsidRDefault="0031452D" w:rsidP="00E24294">
            <w:pPr>
              <w:suppressAutoHyphens w:val="0"/>
              <w:jc w:val="center"/>
              <w:rPr>
                <w:rFonts w:cs="Times New Roman"/>
                <w:lang w:eastAsia="ru-RU"/>
              </w:rPr>
            </w:pPr>
            <w:r w:rsidRPr="0031452D">
              <w:rPr>
                <w:rFonts w:cs="Times New Roman"/>
                <w:lang w:eastAsia="ru-RU"/>
              </w:rPr>
              <w:t>57</w:t>
            </w:r>
          </w:p>
        </w:tc>
        <w:tc>
          <w:tcPr>
            <w:tcW w:w="1276" w:type="dxa"/>
            <w:vMerge/>
          </w:tcPr>
          <w:p w14:paraId="1DE01B7A" w14:textId="1E66D71A" w:rsidR="0031452D" w:rsidRPr="0031452D" w:rsidRDefault="0031452D" w:rsidP="00EC3997">
            <w:pPr>
              <w:ind w:right="-241"/>
              <w:jc w:val="center"/>
              <w:rPr>
                <w:rFonts w:cs="Times New Roman"/>
                <w:bCs/>
                <w:lang w:eastAsia="ru-RU"/>
              </w:rPr>
            </w:pPr>
          </w:p>
        </w:tc>
        <w:tc>
          <w:tcPr>
            <w:tcW w:w="1276" w:type="dxa"/>
            <w:vMerge/>
          </w:tcPr>
          <w:p w14:paraId="1DA0F9A1" w14:textId="1CFF865D" w:rsidR="0031452D" w:rsidRPr="0031452D" w:rsidRDefault="0031452D" w:rsidP="00EC3997">
            <w:pPr>
              <w:ind w:right="-241"/>
              <w:jc w:val="center"/>
              <w:rPr>
                <w:rFonts w:cs="Times New Roman"/>
                <w:bCs/>
                <w:lang w:eastAsia="ru-RU"/>
              </w:rPr>
            </w:pPr>
          </w:p>
        </w:tc>
        <w:tc>
          <w:tcPr>
            <w:tcW w:w="2126" w:type="dxa"/>
            <w:vMerge/>
          </w:tcPr>
          <w:p w14:paraId="439544C5" w14:textId="79FC9151" w:rsidR="0031452D" w:rsidRPr="0031452D" w:rsidRDefault="0031452D" w:rsidP="00EC3997">
            <w:pPr>
              <w:ind w:right="-155"/>
              <w:jc w:val="center"/>
              <w:rPr>
                <w:rFonts w:cs="Times New Roman"/>
                <w:bCs/>
                <w:lang w:eastAsia="ru-RU"/>
              </w:rPr>
            </w:pPr>
          </w:p>
        </w:tc>
      </w:tr>
      <w:tr w:rsidR="0031452D" w:rsidRPr="0031452D" w14:paraId="0D7305E2" w14:textId="77777777" w:rsidTr="0031452D">
        <w:trPr>
          <w:trHeight w:val="283"/>
        </w:trPr>
        <w:tc>
          <w:tcPr>
            <w:tcW w:w="2263" w:type="dxa"/>
          </w:tcPr>
          <w:p w14:paraId="40CB07EE" w14:textId="77777777" w:rsidR="0031452D" w:rsidRPr="0031452D" w:rsidRDefault="00D030FD" w:rsidP="00E24294">
            <w:pPr>
              <w:suppressAutoHyphens w:val="0"/>
              <w:jc w:val="center"/>
              <w:rPr>
                <w:rFonts w:cs="Times New Roman"/>
                <w:lang w:eastAsia="ru-RU"/>
              </w:rPr>
            </w:pPr>
            <w:hyperlink r:id="rId204" w:tooltip="Михайловские Выселки (страница отсутствует)" w:history="1">
              <w:r w:rsidR="0031452D" w:rsidRPr="0031452D">
                <w:rPr>
                  <w:rFonts w:cs="Times New Roman"/>
                  <w:u w:val="single"/>
                  <w:lang w:eastAsia="ru-RU"/>
                </w:rPr>
                <w:t>Михайловские Выселки</w:t>
              </w:r>
            </w:hyperlink>
          </w:p>
        </w:tc>
        <w:tc>
          <w:tcPr>
            <w:tcW w:w="1276" w:type="dxa"/>
          </w:tcPr>
          <w:p w14:paraId="47FC1512"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2CC124B0" w14:textId="77777777" w:rsidR="0031452D" w:rsidRPr="0031452D" w:rsidRDefault="0031452D" w:rsidP="00E24294">
            <w:pPr>
              <w:suppressAutoHyphens w:val="0"/>
              <w:jc w:val="center"/>
              <w:rPr>
                <w:rFonts w:cs="Times New Roman"/>
                <w:lang w:eastAsia="ru-RU"/>
              </w:rPr>
            </w:pPr>
            <w:r w:rsidRPr="0031452D">
              <w:rPr>
                <w:rFonts w:cs="Times New Roman"/>
                <w:lang w:eastAsia="ru-RU"/>
              </w:rPr>
              <w:t>5</w:t>
            </w:r>
          </w:p>
        </w:tc>
        <w:tc>
          <w:tcPr>
            <w:tcW w:w="1276" w:type="dxa"/>
            <w:vMerge/>
          </w:tcPr>
          <w:p w14:paraId="570ACB16" w14:textId="1F0A1CDE" w:rsidR="0031452D" w:rsidRPr="0031452D" w:rsidRDefault="0031452D" w:rsidP="00EC3997">
            <w:pPr>
              <w:ind w:right="-241"/>
              <w:jc w:val="center"/>
              <w:rPr>
                <w:rFonts w:cs="Times New Roman"/>
                <w:bCs/>
                <w:lang w:eastAsia="ru-RU"/>
              </w:rPr>
            </w:pPr>
          </w:p>
        </w:tc>
        <w:tc>
          <w:tcPr>
            <w:tcW w:w="1276" w:type="dxa"/>
            <w:vMerge/>
          </w:tcPr>
          <w:p w14:paraId="198D34CE" w14:textId="6C1BBE5B" w:rsidR="0031452D" w:rsidRPr="0031452D" w:rsidRDefault="0031452D" w:rsidP="00EC3997">
            <w:pPr>
              <w:ind w:right="-241"/>
              <w:jc w:val="center"/>
              <w:rPr>
                <w:rFonts w:cs="Times New Roman"/>
                <w:bCs/>
                <w:lang w:eastAsia="ru-RU"/>
              </w:rPr>
            </w:pPr>
          </w:p>
        </w:tc>
        <w:tc>
          <w:tcPr>
            <w:tcW w:w="2126" w:type="dxa"/>
            <w:vMerge/>
          </w:tcPr>
          <w:p w14:paraId="592F7A48" w14:textId="17C1B1AF" w:rsidR="0031452D" w:rsidRPr="0031452D" w:rsidRDefault="0031452D" w:rsidP="00EC3997">
            <w:pPr>
              <w:ind w:right="-155"/>
              <w:jc w:val="center"/>
              <w:rPr>
                <w:rFonts w:cs="Times New Roman"/>
                <w:bCs/>
                <w:lang w:eastAsia="ru-RU"/>
              </w:rPr>
            </w:pPr>
          </w:p>
        </w:tc>
      </w:tr>
      <w:tr w:rsidR="0031452D" w:rsidRPr="0031452D" w14:paraId="6B1F6428" w14:textId="77777777" w:rsidTr="0031452D">
        <w:trPr>
          <w:trHeight w:val="283"/>
        </w:trPr>
        <w:tc>
          <w:tcPr>
            <w:tcW w:w="2263" w:type="dxa"/>
          </w:tcPr>
          <w:p w14:paraId="10B56DE5" w14:textId="77777777" w:rsidR="0031452D" w:rsidRPr="0031452D" w:rsidRDefault="00D030FD" w:rsidP="00E24294">
            <w:pPr>
              <w:suppressAutoHyphens w:val="0"/>
              <w:jc w:val="center"/>
              <w:rPr>
                <w:rFonts w:cs="Times New Roman"/>
                <w:lang w:eastAsia="ru-RU"/>
              </w:rPr>
            </w:pPr>
            <w:hyperlink r:id="rId205" w:tooltip="Михайловский (Кимовский район) (страница отсутствует)" w:history="1">
              <w:r w:rsidR="0031452D" w:rsidRPr="0031452D">
                <w:rPr>
                  <w:rFonts w:cs="Times New Roman"/>
                  <w:u w:val="single"/>
                  <w:lang w:eastAsia="ru-RU"/>
                </w:rPr>
                <w:t>Михайловский</w:t>
              </w:r>
            </w:hyperlink>
          </w:p>
        </w:tc>
        <w:tc>
          <w:tcPr>
            <w:tcW w:w="1276" w:type="dxa"/>
          </w:tcPr>
          <w:p w14:paraId="1B45A5E9"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59FAAC91" w14:textId="77777777" w:rsidR="0031452D" w:rsidRPr="0031452D" w:rsidRDefault="0031452D" w:rsidP="00E24294">
            <w:pPr>
              <w:suppressAutoHyphens w:val="0"/>
              <w:jc w:val="center"/>
              <w:rPr>
                <w:rFonts w:cs="Times New Roman"/>
                <w:lang w:eastAsia="ru-RU"/>
              </w:rPr>
            </w:pPr>
            <w:r w:rsidRPr="0031452D">
              <w:rPr>
                <w:rFonts w:cs="Times New Roman"/>
                <w:lang w:eastAsia="ru-RU"/>
              </w:rPr>
              <w:t>22</w:t>
            </w:r>
          </w:p>
        </w:tc>
        <w:tc>
          <w:tcPr>
            <w:tcW w:w="1276" w:type="dxa"/>
            <w:vMerge/>
          </w:tcPr>
          <w:p w14:paraId="6DC34B85" w14:textId="31CCA83D" w:rsidR="0031452D" w:rsidRPr="0031452D" w:rsidRDefault="0031452D" w:rsidP="00EC3997">
            <w:pPr>
              <w:ind w:right="-241"/>
              <w:jc w:val="center"/>
              <w:rPr>
                <w:rFonts w:cs="Times New Roman"/>
                <w:bCs/>
                <w:lang w:eastAsia="ru-RU"/>
              </w:rPr>
            </w:pPr>
          </w:p>
        </w:tc>
        <w:tc>
          <w:tcPr>
            <w:tcW w:w="1276" w:type="dxa"/>
            <w:vMerge/>
          </w:tcPr>
          <w:p w14:paraId="2AC13D68" w14:textId="137BD85A" w:rsidR="0031452D" w:rsidRPr="0031452D" w:rsidRDefault="0031452D" w:rsidP="00EC3997">
            <w:pPr>
              <w:ind w:right="-241"/>
              <w:jc w:val="center"/>
              <w:rPr>
                <w:rFonts w:cs="Times New Roman"/>
                <w:bCs/>
                <w:lang w:eastAsia="ru-RU"/>
              </w:rPr>
            </w:pPr>
          </w:p>
        </w:tc>
        <w:tc>
          <w:tcPr>
            <w:tcW w:w="2126" w:type="dxa"/>
            <w:vMerge/>
          </w:tcPr>
          <w:p w14:paraId="525D94B9" w14:textId="2018E55B" w:rsidR="0031452D" w:rsidRPr="0031452D" w:rsidRDefault="0031452D" w:rsidP="00EC3997">
            <w:pPr>
              <w:ind w:right="-155"/>
              <w:jc w:val="center"/>
              <w:rPr>
                <w:rFonts w:cs="Times New Roman"/>
                <w:bCs/>
                <w:lang w:eastAsia="ru-RU"/>
              </w:rPr>
            </w:pPr>
          </w:p>
        </w:tc>
      </w:tr>
      <w:tr w:rsidR="0031452D" w:rsidRPr="0031452D" w14:paraId="41C66F3D" w14:textId="77777777" w:rsidTr="0031452D">
        <w:trPr>
          <w:trHeight w:val="283"/>
        </w:trPr>
        <w:tc>
          <w:tcPr>
            <w:tcW w:w="2263" w:type="dxa"/>
          </w:tcPr>
          <w:p w14:paraId="2E524267" w14:textId="77777777" w:rsidR="0031452D" w:rsidRPr="0031452D" w:rsidRDefault="00D030FD" w:rsidP="00E24294">
            <w:pPr>
              <w:suppressAutoHyphens w:val="0"/>
              <w:jc w:val="center"/>
              <w:rPr>
                <w:rFonts w:cs="Times New Roman"/>
                <w:lang w:eastAsia="ru-RU"/>
              </w:rPr>
            </w:pPr>
            <w:hyperlink r:id="rId206" w:tooltip="Новая Жизнь (Кимовский район) (страница отсутствует)" w:history="1">
              <w:r w:rsidR="0031452D" w:rsidRPr="0031452D">
                <w:rPr>
                  <w:rFonts w:cs="Times New Roman"/>
                  <w:u w:val="single"/>
                  <w:lang w:eastAsia="ru-RU"/>
                </w:rPr>
                <w:t>Новая Жизнь</w:t>
              </w:r>
            </w:hyperlink>
          </w:p>
        </w:tc>
        <w:tc>
          <w:tcPr>
            <w:tcW w:w="1276" w:type="dxa"/>
          </w:tcPr>
          <w:p w14:paraId="24CA243D"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79DD0230" w14:textId="77777777" w:rsidR="0031452D" w:rsidRPr="0031452D" w:rsidRDefault="0031452D" w:rsidP="00E24294">
            <w:pPr>
              <w:suppressAutoHyphens w:val="0"/>
              <w:jc w:val="center"/>
              <w:rPr>
                <w:rFonts w:cs="Times New Roman"/>
                <w:lang w:eastAsia="ru-RU"/>
              </w:rPr>
            </w:pPr>
            <w:r w:rsidRPr="0031452D">
              <w:rPr>
                <w:rFonts w:cs="Times New Roman"/>
                <w:lang w:eastAsia="ru-RU"/>
              </w:rPr>
              <w:t>18</w:t>
            </w:r>
          </w:p>
        </w:tc>
        <w:tc>
          <w:tcPr>
            <w:tcW w:w="1276" w:type="dxa"/>
            <w:vMerge/>
          </w:tcPr>
          <w:p w14:paraId="47C2E7BB" w14:textId="2F899DD1" w:rsidR="0031452D" w:rsidRPr="0031452D" w:rsidRDefault="0031452D" w:rsidP="00EC3997">
            <w:pPr>
              <w:ind w:right="-241"/>
              <w:jc w:val="center"/>
              <w:rPr>
                <w:rFonts w:cs="Times New Roman"/>
                <w:bCs/>
                <w:lang w:eastAsia="ru-RU"/>
              </w:rPr>
            </w:pPr>
          </w:p>
        </w:tc>
        <w:tc>
          <w:tcPr>
            <w:tcW w:w="1276" w:type="dxa"/>
            <w:vMerge/>
          </w:tcPr>
          <w:p w14:paraId="1F904107" w14:textId="06375CD4" w:rsidR="0031452D" w:rsidRPr="0031452D" w:rsidRDefault="0031452D" w:rsidP="00EC3997">
            <w:pPr>
              <w:ind w:right="-241"/>
              <w:jc w:val="center"/>
              <w:rPr>
                <w:rFonts w:cs="Times New Roman"/>
                <w:bCs/>
                <w:lang w:eastAsia="ru-RU"/>
              </w:rPr>
            </w:pPr>
          </w:p>
        </w:tc>
        <w:tc>
          <w:tcPr>
            <w:tcW w:w="2126" w:type="dxa"/>
            <w:vMerge/>
          </w:tcPr>
          <w:p w14:paraId="7C1B6389" w14:textId="110D6F39" w:rsidR="0031452D" w:rsidRPr="0031452D" w:rsidRDefault="0031452D" w:rsidP="00EC3997">
            <w:pPr>
              <w:ind w:right="-155"/>
              <w:jc w:val="center"/>
              <w:rPr>
                <w:rFonts w:cs="Times New Roman"/>
                <w:bCs/>
                <w:lang w:eastAsia="ru-RU"/>
              </w:rPr>
            </w:pPr>
          </w:p>
        </w:tc>
      </w:tr>
      <w:tr w:rsidR="0031452D" w:rsidRPr="0031452D" w14:paraId="15A27FB4" w14:textId="77777777" w:rsidTr="0031452D">
        <w:trPr>
          <w:trHeight w:val="283"/>
        </w:trPr>
        <w:tc>
          <w:tcPr>
            <w:tcW w:w="2263" w:type="dxa"/>
          </w:tcPr>
          <w:p w14:paraId="74A6435C" w14:textId="77777777" w:rsidR="0031452D" w:rsidRPr="0031452D" w:rsidRDefault="00D030FD" w:rsidP="00E24294">
            <w:pPr>
              <w:suppressAutoHyphens w:val="0"/>
              <w:jc w:val="center"/>
              <w:rPr>
                <w:rFonts w:cs="Times New Roman"/>
                <w:lang w:eastAsia="ru-RU"/>
              </w:rPr>
            </w:pPr>
            <w:hyperlink r:id="rId207" w:tooltip="Новольвовск" w:history="1">
              <w:r w:rsidR="0031452D" w:rsidRPr="0031452D">
                <w:rPr>
                  <w:rFonts w:cs="Times New Roman"/>
                  <w:u w:val="single"/>
                  <w:lang w:eastAsia="ru-RU"/>
                </w:rPr>
                <w:t>Новольвовск</w:t>
              </w:r>
            </w:hyperlink>
          </w:p>
        </w:tc>
        <w:tc>
          <w:tcPr>
            <w:tcW w:w="1276" w:type="dxa"/>
          </w:tcPr>
          <w:p w14:paraId="29731636"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 административный центр</w:t>
            </w:r>
          </w:p>
        </w:tc>
        <w:tc>
          <w:tcPr>
            <w:tcW w:w="992" w:type="dxa"/>
          </w:tcPr>
          <w:p w14:paraId="3F27DDC6" w14:textId="77777777" w:rsidR="0031452D" w:rsidRPr="0031452D" w:rsidRDefault="0031452D" w:rsidP="00E24294">
            <w:pPr>
              <w:suppressAutoHyphens w:val="0"/>
              <w:jc w:val="center"/>
              <w:rPr>
                <w:rFonts w:cs="Times New Roman"/>
                <w:lang w:eastAsia="ru-RU"/>
              </w:rPr>
            </w:pPr>
            <w:r w:rsidRPr="0031452D">
              <w:rPr>
                <w:rFonts w:cs="Times New Roman"/>
                <w:lang w:eastAsia="ru-RU"/>
              </w:rPr>
              <w:t>1731</w:t>
            </w:r>
          </w:p>
        </w:tc>
        <w:tc>
          <w:tcPr>
            <w:tcW w:w="1276" w:type="dxa"/>
            <w:vMerge/>
          </w:tcPr>
          <w:p w14:paraId="46233501" w14:textId="2B1443BD" w:rsidR="0031452D" w:rsidRPr="0031452D" w:rsidRDefault="0031452D" w:rsidP="00EC3997">
            <w:pPr>
              <w:ind w:right="-241"/>
              <w:jc w:val="center"/>
              <w:rPr>
                <w:rFonts w:cs="Times New Roman"/>
                <w:bCs/>
                <w:lang w:eastAsia="ru-RU"/>
              </w:rPr>
            </w:pPr>
          </w:p>
        </w:tc>
        <w:tc>
          <w:tcPr>
            <w:tcW w:w="1276" w:type="dxa"/>
            <w:vMerge/>
          </w:tcPr>
          <w:p w14:paraId="793CA66B" w14:textId="2EBB3A61" w:rsidR="0031452D" w:rsidRPr="0031452D" w:rsidRDefault="0031452D" w:rsidP="00EC3997">
            <w:pPr>
              <w:ind w:right="-241"/>
              <w:jc w:val="center"/>
              <w:rPr>
                <w:rFonts w:cs="Times New Roman"/>
                <w:bCs/>
                <w:lang w:eastAsia="ru-RU"/>
              </w:rPr>
            </w:pPr>
          </w:p>
        </w:tc>
        <w:tc>
          <w:tcPr>
            <w:tcW w:w="2126" w:type="dxa"/>
            <w:vMerge/>
          </w:tcPr>
          <w:p w14:paraId="26C95A86" w14:textId="46CEAB41" w:rsidR="0031452D" w:rsidRPr="0031452D" w:rsidRDefault="0031452D" w:rsidP="00EC3997">
            <w:pPr>
              <w:ind w:right="-155"/>
              <w:jc w:val="center"/>
              <w:rPr>
                <w:rFonts w:cs="Times New Roman"/>
                <w:bCs/>
                <w:lang w:eastAsia="ru-RU"/>
              </w:rPr>
            </w:pPr>
          </w:p>
        </w:tc>
      </w:tr>
      <w:tr w:rsidR="0031452D" w:rsidRPr="0031452D" w14:paraId="2D8A3E5F" w14:textId="77777777" w:rsidTr="0031452D">
        <w:trPr>
          <w:trHeight w:val="283"/>
        </w:trPr>
        <w:tc>
          <w:tcPr>
            <w:tcW w:w="2263" w:type="dxa"/>
          </w:tcPr>
          <w:p w14:paraId="1609D8A3" w14:textId="77777777" w:rsidR="0031452D" w:rsidRPr="0031452D" w:rsidRDefault="00D030FD" w:rsidP="00E24294">
            <w:pPr>
              <w:suppressAutoHyphens w:val="0"/>
              <w:jc w:val="center"/>
              <w:rPr>
                <w:rFonts w:cs="Times New Roman"/>
                <w:lang w:eastAsia="ru-RU"/>
              </w:rPr>
            </w:pPr>
            <w:hyperlink r:id="rId208" w:tooltip="Новоселки (Кимовский район) (страница отсутствует)" w:history="1">
              <w:r w:rsidR="0031452D" w:rsidRPr="0031452D">
                <w:rPr>
                  <w:rFonts w:cs="Times New Roman"/>
                  <w:u w:val="single"/>
                  <w:lang w:eastAsia="ru-RU"/>
                </w:rPr>
                <w:t>Новоселки</w:t>
              </w:r>
            </w:hyperlink>
          </w:p>
        </w:tc>
        <w:tc>
          <w:tcPr>
            <w:tcW w:w="1276" w:type="dxa"/>
          </w:tcPr>
          <w:p w14:paraId="12C89A31"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34D00D63" w14:textId="77777777" w:rsidR="0031452D" w:rsidRPr="0031452D" w:rsidRDefault="0031452D" w:rsidP="00E24294">
            <w:pPr>
              <w:suppressAutoHyphens w:val="0"/>
              <w:jc w:val="center"/>
              <w:rPr>
                <w:rFonts w:cs="Times New Roman"/>
                <w:lang w:eastAsia="ru-RU"/>
              </w:rPr>
            </w:pPr>
            <w:r w:rsidRPr="0031452D">
              <w:rPr>
                <w:rFonts w:cs="Times New Roman"/>
                <w:lang w:eastAsia="ru-RU"/>
              </w:rPr>
              <w:t>73</w:t>
            </w:r>
          </w:p>
        </w:tc>
        <w:tc>
          <w:tcPr>
            <w:tcW w:w="1276" w:type="dxa"/>
            <w:vMerge/>
          </w:tcPr>
          <w:p w14:paraId="727E86FE" w14:textId="3347D7A7" w:rsidR="0031452D" w:rsidRPr="0031452D" w:rsidRDefault="0031452D" w:rsidP="00EC3997">
            <w:pPr>
              <w:ind w:right="-241"/>
              <w:jc w:val="center"/>
              <w:rPr>
                <w:rFonts w:cs="Times New Roman"/>
                <w:bCs/>
                <w:lang w:eastAsia="ru-RU"/>
              </w:rPr>
            </w:pPr>
          </w:p>
        </w:tc>
        <w:tc>
          <w:tcPr>
            <w:tcW w:w="1276" w:type="dxa"/>
            <w:vMerge/>
          </w:tcPr>
          <w:p w14:paraId="5A3CD576" w14:textId="452091B7" w:rsidR="0031452D" w:rsidRPr="0031452D" w:rsidRDefault="0031452D" w:rsidP="00EC3997">
            <w:pPr>
              <w:ind w:right="-241"/>
              <w:jc w:val="center"/>
              <w:rPr>
                <w:rFonts w:cs="Times New Roman"/>
                <w:bCs/>
                <w:lang w:eastAsia="ru-RU"/>
              </w:rPr>
            </w:pPr>
          </w:p>
        </w:tc>
        <w:tc>
          <w:tcPr>
            <w:tcW w:w="2126" w:type="dxa"/>
            <w:vMerge/>
          </w:tcPr>
          <w:p w14:paraId="6AD5F7A4" w14:textId="0510F4B3" w:rsidR="0031452D" w:rsidRPr="0031452D" w:rsidRDefault="0031452D" w:rsidP="00EC3997">
            <w:pPr>
              <w:ind w:right="-155"/>
              <w:jc w:val="center"/>
              <w:rPr>
                <w:rFonts w:cs="Times New Roman"/>
                <w:bCs/>
                <w:lang w:eastAsia="ru-RU"/>
              </w:rPr>
            </w:pPr>
          </w:p>
        </w:tc>
      </w:tr>
      <w:tr w:rsidR="0031452D" w:rsidRPr="0031452D" w14:paraId="1C869FAE" w14:textId="77777777" w:rsidTr="0031452D">
        <w:trPr>
          <w:trHeight w:val="283"/>
        </w:trPr>
        <w:tc>
          <w:tcPr>
            <w:tcW w:w="2263" w:type="dxa"/>
          </w:tcPr>
          <w:p w14:paraId="2B879CA7" w14:textId="77777777" w:rsidR="0031452D" w:rsidRPr="0031452D" w:rsidRDefault="00D030FD" w:rsidP="00E24294">
            <w:pPr>
              <w:suppressAutoHyphens w:val="0"/>
              <w:jc w:val="center"/>
              <w:rPr>
                <w:rFonts w:cs="Times New Roman"/>
                <w:lang w:eastAsia="ru-RU"/>
              </w:rPr>
            </w:pPr>
            <w:hyperlink r:id="rId209" w:tooltip="Новоспасское (Кимовский район) (страница отсутствует)" w:history="1">
              <w:r w:rsidR="0031452D" w:rsidRPr="0031452D">
                <w:rPr>
                  <w:rFonts w:cs="Times New Roman"/>
                  <w:u w:val="single"/>
                  <w:lang w:eastAsia="ru-RU"/>
                </w:rPr>
                <w:t>Новоспасское</w:t>
              </w:r>
            </w:hyperlink>
          </w:p>
        </w:tc>
        <w:tc>
          <w:tcPr>
            <w:tcW w:w="1276" w:type="dxa"/>
          </w:tcPr>
          <w:p w14:paraId="0C9179DA"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43FC691A" w14:textId="77777777" w:rsidR="0031452D" w:rsidRPr="0031452D" w:rsidRDefault="0031452D" w:rsidP="00E24294">
            <w:pPr>
              <w:suppressAutoHyphens w:val="0"/>
              <w:jc w:val="center"/>
              <w:rPr>
                <w:rFonts w:cs="Times New Roman"/>
                <w:lang w:eastAsia="ru-RU"/>
              </w:rPr>
            </w:pPr>
            <w:r w:rsidRPr="0031452D">
              <w:rPr>
                <w:rFonts w:cs="Times New Roman"/>
                <w:lang w:eastAsia="ru-RU"/>
              </w:rPr>
              <w:t>39</w:t>
            </w:r>
          </w:p>
        </w:tc>
        <w:tc>
          <w:tcPr>
            <w:tcW w:w="1276" w:type="dxa"/>
            <w:vMerge/>
          </w:tcPr>
          <w:p w14:paraId="7A2F6DCD" w14:textId="6F43168F" w:rsidR="0031452D" w:rsidRPr="0031452D" w:rsidRDefault="0031452D" w:rsidP="00EC3997">
            <w:pPr>
              <w:ind w:right="-241"/>
              <w:jc w:val="center"/>
              <w:rPr>
                <w:rFonts w:cs="Times New Roman"/>
                <w:bCs/>
                <w:lang w:eastAsia="ru-RU"/>
              </w:rPr>
            </w:pPr>
          </w:p>
        </w:tc>
        <w:tc>
          <w:tcPr>
            <w:tcW w:w="1276" w:type="dxa"/>
            <w:vMerge/>
          </w:tcPr>
          <w:p w14:paraId="398A7F8A" w14:textId="15D5F9E9" w:rsidR="0031452D" w:rsidRPr="0031452D" w:rsidRDefault="0031452D" w:rsidP="00EC3997">
            <w:pPr>
              <w:ind w:right="-241"/>
              <w:jc w:val="center"/>
              <w:rPr>
                <w:rFonts w:cs="Times New Roman"/>
                <w:bCs/>
                <w:lang w:eastAsia="ru-RU"/>
              </w:rPr>
            </w:pPr>
          </w:p>
        </w:tc>
        <w:tc>
          <w:tcPr>
            <w:tcW w:w="2126" w:type="dxa"/>
            <w:vMerge/>
          </w:tcPr>
          <w:p w14:paraId="114B9B04" w14:textId="140CBAC3" w:rsidR="0031452D" w:rsidRPr="0031452D" w:rsidRDefault="0031452D" w:rsidP="00EC3997">
            <w:pPr>
              <w:ind w:right="-155"/>
              <w:jc w:val="center"/>
              <w:rPr>
                <w:rFonts w:cs="Times New Roman"/>
                <w:bCs/>
                <w:lang w:eastAsia="ru-RU"/>
              </w:rPr>
            </w:pPr>
          </w:p>
        </w:tc>
      </w:tr>
      <w:tr w:rsidR="0031452D" w:rsidRPr="0031452D" w14:paraId="0A6F4232" w14:textId="77777777" w:rsidTr="0031452D">
        <w:trPr>
          <w:trHeight w:val="283"/>
        </w:trPr>
        <w:tc>
          <w:tcPr>
            <w:tcW w:w="2263" w:type="dxa"/>
          </w:tcPr>
          <w:p w14:paraId="73A884AA" w14:textId="77777777" w:rsidR="0031452D" w:rsidRPr="0031452D" w:rsidRDefault="00D030FD" w:rsidP="00E24294">
            <w:pPr>
              <w:suppressAutoHyphens w:val="0"/>
              <w:jc w:val="center"/>
              <w:rPr>
                <w:rFonts w:cs="Times New Roman"/>
                <w:lang w:eastAsia="ru-RU"/>
              </w:rPr>
            </w:pPr>
            <w:hyperlink r:id="rId210" w:tooltip="Отделение Румянцево (страница отсутствует)" w:history="1">
              <w:r w:rsidR="0031452D" w:rsidRPr="0031452D">
                <w:rPr>
                  <w:rFonts w:cs="Times New Roman"/>
                  <w:u w:val="single"/>
                  <w:lang w:eastAsia="ru-RU"/>
                </w:rPr>
                <w:t>Отделение Румянцево</w:t>
              </w:r>
            </w:hyperlink>
          </w:p>
        </w:tc>
        <w:tc>
          <w:tcPr>
            <w:tcW w:w="1276" w:type="dxa"/>
          </w:tcPr>
          <w:p w14:paraId="22F65F47"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60B1E176" w14:textId="77777777" w:rsidR="0031452D" w:rsidRPr="0031452D" w:rsidRDefault="0031452D" w:rsidP="00E24294">
            <w:pPr>
              <w:suppressAutoHyphens w:val="0"/>
              <w:jc w:val="center"/>
              <w:rPr>
                <w:rFonts w:cs="Times New Roman"/>
                <w:lang w:eastAsia="ru-RU"/>
              </w:rPr>
            </w:pPr>
            <w:r w:rsidRPr="0031452D">
              <w:rPr>
                <w:rFonts w:cs="Times New Roman"/>
                <w:lang w:eastAsia="ru-RU"/>
              </w:rPr>
              <w:t>0</w:t>
            </w:r>
          </w:p>
        </w:tc>
        <w:tc>
          <w:tcPr>
            <w:tcW w:w="1276" w:type="dxa"/>
            <w:vMerge/>
          </w:tcPr>
          <w:p w14:paraId="7FCA0773" w14:textId="406BCAC0" w:rsidR="0031452D" w:rsidRPr="0031452D" w:rsidRDefault="0031452D" w:rsidP="00EC3997">
            <w:pPr>
              <w:ind w:right="-241"/>
              <w:jc w:val="center"/>
              <w:rPr>
                <w:rFonts w:cs="Times New Roman"/>
                <w:bCs/>
                <w:lang w:eastAsia="ru-RU"/>
              </w:rPr>
            </w:pPr>
          </w:p>
        </w:tc>
        <w:tc>
          <w:tcPr>
            <w:tcW w:w="1276" w:type="dxa"/>
            <w:vMerge/>
          </w:tcPr>
          <w:p w14:paraId="282A77F7" w14:textId="44CE2CAF" w:rsidR="0031452D" w:rsidRPr="0031452D" w:rsidRDefault="0031452D" w:rsidP="00EC3997">
            <w:pPr>
              <w:ind w:right="-241"/>
              <w:jc w:val="center"/>
              <w:rPr>
                <w:rFonts w:cs="Times New Roman"/>
                <w:bCs/>
                <w:lang w:eastAsia="ru-RU"/>
              </w:rPr>
            </w:pPr>
          </w:p>
        </w:tc>
        <w:tc>
          <w:tcPr>
            <w:tcW w:w="2126" w:type="dxa"/>
            <w:vMerge/>
          </w:tcPr>
          <w:p w14:paraId="0048F86E" w14:textId="2C77EBA2" w:rsidR="0031452D" w:rsidRPr="0031452D" w:rsidRDefault="0031452D" w:rsidP="00EC3997">
            <w:pPr>
              <w:ind w:right="-155"/>
              <w:jc w:val="center"/>
              <w:rPr>
                <w:rFonts w:cs="Times New Roman"/>
                <w:bCs/>
                <w:lang w:eastAsia="ru-RU"/>
              </w:rPr>
            </w:pPr>
          </w:p>
        </w:tc>
      </w:tr>
      <w:tr w:rsidR="0031452D" w:rsidRPr="0031452D" w14:paraId="47D8ED85" w14:textId="77777777" w:rsidTr="0031452D">
        <w:trPr>
          <w:trHeight w:val="283"/>
        </w:trPr>
        <w:tc>
          <w:tcPr>
            <w:tcW w:w="2263" w:type="dxa"/>
          </w:tcPr>
          <w:p w14:paraId="694B2E69" w14:textId="77777777" w:rsidR="0031452D" w:rsidRPr="0031452D" w:rsidRDefault="00D030FD" w:rsidP="00E24294">
            <w:pPr>
              <w:suppressAutoHyphens w:val="0"/>
              <w:jc w:val="center"/>
              <w:rPr>
                <w:rFonts w:cs="Times New Roman"/>
                <w:lang w:eastAsia="ru-RU"/>
              </w:rPr>
            </w:pPr>
            <w:hyperlink r:id="rId211" w:tooltip="Петровское (Кимовский район) (страница отсутствует)" w:history="1">
              <w:r w:rsidR="0031452D" w:rsidRPr="0031452D">
                <w:rPr>
                  <w:rFonts w:cs="Times New Roman"/>
                  <w:u w:val="single"/>
                  <w:lang w:eastAsia="ru-RU"/>
                </w:rPr>
                <w:t>Петровское</w:t>
              </w:r>
            </w:hyperlink>
          </w:p>
        </w:tc>
        <w:tc>
          <w:tcPr>
            <w:tcW w:w="1276" w:type="dxa"/>
          </w:tcPr>
          <w:p w14:paraId="04406DD9"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36C2BDC1" w14:textId="77777777" w:rsidR="0031452D" w:rsidRPr="0031452D" w:rsidRDefault="0031452D" w:rsidP="00E24294">
            <w:pPr>
              <w:suppressAutoHyphens w:val="0"/>
              <w:jc w:val="center"/>
              <w:rPr>
                <w:rFonts w:cs="Times New Roman"/>
                <w:lang w:eastAsia="ru-RU"/>
              </w:rPr>
            </w:pPr>
            <w:r w:rsidRPr="0031452D">
              <w:rPr>
                <w:rFonts w:cs="Times New Roman"/>
                <w:lang w:eastAsia="ru-RU"/>
              </w:rPr>
              <w:t>6</w:t>
            </w:r>
          </w:p>
        </w:tc>
        <w:tc>
          <w:tcPr>
            <w:tcW w:w="1276" w:type="dxa"/>
            <w:vMerge/>
          </w:tcPr>
          <w:p w14:paraId="2EFC65F6" w14:textId="671A1BFA" w:rsidR="0031452D" w:rsidRPr="0031452D" w:rsidRDefault="0031452D" w:rsidP="00EC3997">
            <w:pPr>
              <w:ind w:right="-241"/>
              <w:jc w:val="center"/>
              <w:rPr>
                <w:rFonts w:cs="Times New Roman"/>
                <w:bCs/>
                <w:lang w:eastAsia="ru-RU"/>
              </w:rPr>
            </w:pPr>
          </w:p>
        </w:tc>
        <w:tc>
          <w:tcPr>
            <w:tcW w:w="1276" w:type="dxa"/>
            <w:vMerge/>
          </w:tcPr>
          <w:p w14:paraId="73160A68" w14:textId="6CE3081D" w:rsidR="0031452D" w:rsidRPr="0031452D" w:rsidRDefault="0031452D" w:rsidP="00EC3997">
            <w:pPr>
              <w:ind w:right="-241"/>
              <w:jc w:val="center"/>
              <w:rPr>
                <w:rFonts w:cs="Times New Roman"/>
                <w:bCs/>
                <w:lang w:eastAsia="ru-RU"/>
              </w:rPr>
            </w:pPr>
          </w:p>
        </w:tc>
        <w:tc>
          <w:tcPr>
            <w:tcW w:w="2126" w:type="dxa"/>
            <w:vMerge/>
          </w:tcPr>
          <w:p w14:paraId="2F9A270D" w14:textId="04111FE1" w:rsidR="0031452D" w:rsidRPr="0031452D" w:rsidRDefault="0031452D" w:rsidP="00EC3997">
            <w:pPr>
              <w:ind w:right="-155"/>
              <w:jc w:val="center"/>
              <w:rPr>
                <w:rFonts w:cs="Times New Roman"/>
                <w:bCs/>
                <w:lang w:eastAsia="ru-RU"/>
              </w:rPr>
            </w:pPr>
          </w:p>
        </w:tc>
      </w:tr>
      <w:tr w:rsidR="0031452D" w:rsidRPr="0031452D" w14:paraId="52E33AA6" w14:textId="77777777" w:rsidTr="0031452D">
        <w:trPr>
          <w:trHeight w:val="283"/>
        </w:trPr>
        <w:tc>
          <w:tcPr>
            <w:tcW w:w="2263" w:type="dxa"/>
          </w:tcPr>
          <w:p w14:paraId="681CF250" w14:textId="77777777" w:rsidR="0031452D" w:rsidRPr="0031452D" w:rsidRDefault="00D030FD" w:rsidP="00E24294">
            <w:pPr>
              <w:suppressAutoHyphens w:val="0"/>
              <w:jc w:val="center"/>
              <w:rPr>
                <w:rFonts w:cs="Times New Roman"/>
                <w:lang w:eastAsia="ru-RU"/>
              </w:rPr>
            </w:pPr>
            <w:hyperlink r:id="rId212" w:tooltip="Писарево (Кимовский район) (страница отсутствует)" w:history="1">
              <w:r w:rsidR="0031452D" w:rsidRPr="0031452D">
                <w:rPr>
                  <w:rFonts w:cs="Times New Roman"/>
                  <w:u w:val="single"/>
                  <w:lang w:eastAsia="ru-RU"/>
                </w:rPr>
                <w:t>Писарево</w:t>
              </w:r>
            </w:hyperlink>
          </w:p>
        </w:tc>
        <w:tc>
          <w:tcPr>
            <w:tcW w:w="1276" w:type="dxa"/>
          </w:tcPr>
          <w:p w14:paraId="3988CF97"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5090963E" w14:textId="77777777" w:rsidR="0031452D" w:rsidRPr="0031452D" w:rsidRDefault="0031452D" w:rsidP="00E24294">
            <w:pPr>
              <w:suppressAutoHyphens w:val="0"/>
              <w:jc w:val="center"/>
              <w:rPr>
                <w:rFonts w:cs="Times New Roman"/>
                <w:lang w:eastAsia="ru-RU"/>
              </w:rPr>
            </w:pPr>
            <w:r w:rsidRPr="0031452D">
              <w:rPr>
                <w:rFonts w:cs="Times New Roman"/>
                <w:lang w:eastAsia="ru-RU"/>
              </w:rPr>
              <w:t>3</w:t>
            </w:r>
          </w:p>
        </w:tc>
        <w:tc>
          <w:tcPr>
            <w:tcW w:w="1276" w:type="dxa"/>
            <w:vMerge/>
          </w:tcPr>
          <w:p w14:paraId="40ED6886" w14:textId="5290C67C" w:rsidR="0031452D" w:rsidRPr="0031452D" w:rsidRDefault="0031452D" w:rsidP="00EC3997">
            <w:pPr>
              <w:ind w:right="-241"/>
              <w:jc w:val="center"/>
              <w:rPr>
                <w:rFonts w:cs="Times New Roman"/>
                <w:bCs/>
                <w:lang w:eastAsia="ru-RU"/>
              </w:rPr>
            </w:pPr>
          </w:p>
        </w:tc>
        <w:tc>
          <w:tcPr>
            <w:tcW w:w="1276" w:type="dxa"/>
            <w:vMerge/>
          </w:tcPr>
          <w:p w14:paraId="302FAE49" w14:textId="05BFE0C7" w:rsidR="0031452D" w:rsidRPr="0031452D" w:rsidRDefault="0031452D" w:rsidP="00EC3997">
            <w:pPr>
              <w:ind w:right="-241"/>
              <w:jc w:val="center"/>
              <w:rPr>
                <w:rFonts w:cs="Times New Roman"/>
                <w:bCs/>
                <w:lang w:eastAsia="ru-RU"/>
              </w:rPr>
            </w:pPr>
          </w:p>
        </w:tc>
        <w:tc>
          <w:tcPr>
            <w:tcW w:w="2126" w:type="dxa"/>
            <w:vMerge/>
          </w:tcPr>
          <w:p w14:paraId="303DEE14" w14:textId="0A4278AA" w:rsidR="0031452D" w:rsidRPr="0031452D" w:rsidRDefault="0031452D" w:rsidP="00EC3997">
            <w:pPr>
              <w:ind w:right="-155"/>
              <w:jc w:val="center"/>
              <w:rPr>
                <w:rFonts w:cs="Times New Roman"/>
                <w:bCs/>
                <w:lang w:eastAsia="ru-RU"/>
              </w:rPr>
            </w:pPr>
          </w:p>
        </w:tc>
      </w:tr>
      <w:tr w:rsidR="0031452D" w:rsidRPr="0031452D" w14:paraId="3EB89E78" w14:textId="77777777" w:rsidTr="0031452D">
        <w:trPr>
          <w:trHeight w:val="283"/>
        </w:trPr>
        <w:tc>
          <w:tcPr>
            <w:tcW w:w="2263" w:type="dxa"/>
          </w:tcPr>
          <w:p w14:paraId="724DD3C9" w14:textId="77777777" w:rsidR="0031452D" w:rsidRPr="0031452D" w:rsidRDefault="00D030FD" w:rsidP="00E24294">
            <w:pPr>
              <w:suppressAutoHyphens w:val="0"/>
              <w:jc w:val="center"/>
              <w:rPr>
                <w:rFonts w:cs="Times New Roman"/>
                <w:lang w:eastAsia="ru-RU"/>
              </w:rPr>
            </w:pPr>
            <w:hyperlink r:id="rId213" w:tooltip="Покровское (Кимовский район) (страница отсутствует)" w:history="1">
              <w:r w:rsidR="0031452D" w:rsidRPr="0031452D">
                <w:rPr>
                  <w:rFonts w:cs="Times New Roman"/>
                  <w:u w:val="single"/>
                  <w:lang w:eastAsia="ru-RU"/>
                </w:rPr>
                <w:t>Покровское</w:t>
              </w:r>
            </w:hyperlink>
          </w:p>
        </w:tc>
        <w:tc>
          <w:tcPr>
            <w:tcW w:w="1276" w:type="dxa"/>
          </w:tcPr>
          <w:p w14:paraId="2EC2ABEC" w14:textId="77777777" w:rsidR="0031452D" w:rsidRPr="0031452D" w:rsidRDefault="0031452D" w:rsidP="00E24294">
            <w:pPr>
              <w:suppressAutoHyphens w:val="0"/>
              <w:jc w:val="center"/>
              <w:rPr>
                <w:rFonts w:cs="Times New Roman"/>
                <w:lang w:eastAsia="ru-RU"/>
              </w:rPr>
            </w:pPr>
            <w:r w:rsidRPr="0031452D">
              <w:rPr>
                <w:rFonts w:cs="Times New Roman"/>
                <w:lang w:eastAsia="ru-RU"/>
              </w:rPr>
              <w:t>село</w:t>
            </w:r>
          </w:p>
        </w:tc>
        <w:tc>
          <w:tcPr>
            <w:tcW w:w="992" w:type="dxa"/>
          </w:tcPr>
          <w:p w14:paraId="7D4A57C5" w14:textId="77777777" w:rsidR="0031452D" w:rsidRPr="0031452D" w:rsidRDefault="0031452D" w:rsidP="00E24294">
            <w:pPr>
              <w:suppressAutoHyphens w:val="0"/>
              <w:jc w:val="center"/>
              <w:rPr>
                <w:rFonts w:cs="Times New Roman"/>
                <w:lang w:eastAsia="ru-RU"/>
              </w:rPr>
            </w:pPr>
            <w:r w:rsidRPr="0031452D">
              <w:rPr>
                <w:rFonts w:cs="Times New Roman"/>
                <w:lang w:eastAsia="ru-RU"/>
              </w:rPr>
              <w:t>19</w:t>
            </w:r>
          </w:p>
        </w:tc>
        <w:tc>
          <w:tcPr>
            <w:tcW w:w="1276" w:type="dxa"/>
            <w:vMerge/>
          </w:tcPr>
          <w:p w14:paraId="7D546B8B" w14:textId="0E21CF7D" w:rsidR="0031452D" w:rsidRPr="0031452D" w:rsidRDefault="0031452D" w:rsidP="00EC3997">
            <w:pPr>
              <w:ind w:right="-241"/>
              <w:jc w:val="center"/>
              <w:rPr>
                <w:rFonts w:cs="Times New Roman"/>
                <w:bCs/>
                <w:lang w:eastAsia="ru-RU"/>
              </w:rPr>
            </w:pPr>
          </w:p>
        </w:tc>
        <w:tc>
          <w:tcPr>
            <w:tcW w:w="1276" w:type="dxa"/>
            <w:vMerge/>
          </w:tcPr>
          <w:p w14:paraId="07E671BF" w14:textId="574453AA" w:rsidR="0031452D" w:rsidRPr="0031452D" w:rsidRDefault="0031452D" w:rsidP="00EC3997">
            <w:pPr>
              <w:ind w:right="-241"/>
              <w:jc w:val="center"/>
              <w:rPr>
                <w:rFonts w:cs="Times New Roman"/>
                <w:bCs/>
                <w:lang w:eastAsia="ru-RU"/>
              </w:rPr>
            </w:pPr>
          </w:p>
        </w:tc>
        <w:tc>
          <w:tcPr>
            <w:tcW w:w="2126" w:type="dxa"/>
            <w:vMerge/>
          </w:tcPr>
          <w:p w14:paraId="2EA65932" w14:textId="3865DDCC" w:rsidR="0031452D" w:rsidRPr="0031452D" w:rsidRDefault="0031452D" w:rsidP="00EC3997">
            <w:pPr>
              <w:ind w:right="-155"/>
              <w:jc w:val="center"/>
              <w:rPr>
                <w:rFonts w:cs="Times New Roman"/>
                <w:bCs/>
                <w:lang w:eastAsia="ru-RU"/>
              </w:rPr>
            </w:pPr>
          </w:p>
        </w:tc>
      </w:tr>
      <w:tr w:rsidR="0031452D" w:rsidRPr="0031452D" w14:paraId="1C30D1F3" w14:textId="77777777" w:rsidTr="0031452D">
        <w:trPr>
          <w:trHeight w:val="283"/>
        </w:trPr>
        <w:tc>
          <w:tcPr>
            <w:tcW w:w="2263" w:type="dxa"/>
          </w:tcPr>
          <w:p w14:paraId="4BA42A20" w14:textId="77777777" w:rsidR="0031452D" w:rsidRPr="0031452D" w:rsidRDefault="00D030FD" w:rsidP="00E24294">
            <w:pPr>
              <w:suppressAutoHyphens w:val="0"/>
              <w:jc w:val="center"/>
              <w:rPr>
                <w:rFonts w:cs="Times New Roman"/>
                <w:lang w:eastAsia="ru-RU"/>
              </w:rPr>
            </w:pPr>
            <w:hyperlink r:id="rId214" w:tooltip="Полевой (Тульская область) (страница отсутствует)" w:history="1">
              <w:r w:rsidR="0031452D" w:rsidRPr="0031452D">
                <w:rPr>
                  <w:rFonts w:cs="Times New Roman"/>
                  <w:u w:val="single"/>
                  <w:lang w:eastAsia="ru-RU"/>
                </w:rPr>
                <w:t>Полевой</w:t>
              </w:r>
            </w:hyperlink>
          </w:p>
        </w:tc>
        <w:tc>
          <w:tcPr>
            <w:tcW w:w="1276" w:type="dxa"/>
          </w:tcPr>
          <w:p w14:paraId="73F0E0DE"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7AEF9D48" w14:textId="77777777" w:rsidR="0031452D" w:rsidRPr="0031452D" w:rsidRDefault="0031452D" w:rsidP="00E24294">
            <w:pPr>
              <w:suppressAutoHyphens w:val="0"/>
              <w:jc w:val="center"/>
              <w:rPr>
                <w:rFonts w:cs="Times New Roman"/>
                <w:lang w:eastAsia="ru-RU"/>
              </w:rPr>
            </w:pPr>
            <w:r w:rsidRPr="0031452D">
              <w:rPr>
                <w:rFonts w:cs="Times New Roman"/>
                <w:lang w:eastAsia="ru-RU"/>
              </w:rPr>
              <w:t>9</w:t>
            </w:r>
          </w:p>
        </w:tc>
        <w:tc>
          <w:tcPr>
            <w:tcW w:w="1276" w:type="dxa"/>
            <w:vMerge/>
          </w:tcPr>
          <w:p w14:paraId="38F7ACB4" w14:textId="58CAB5A2" w:rsidR="0031452D" w:rsidRPr="0031452D" w:rsidRDefault="0031452D" w:rsidP="00EC3997">
            <w:pPr>
              <w:ind w:right="-241"/>
              <w:jc w:val="center"/>
              <w:rPr>
                <w:rFonts w:cs="Times New Roman"/>
                <w:bCs/>
                <w:lang w:eastAsia="ru-RU"/>
              </w:rPr>
            </w:pPr>
          </w:p>
        </w:tc>
        <w:tc>
          <w:tcPr>
            <w:tcW w:w="1276" w:type="dxa"/>
            <w:vMerge/>
          </w:tcPr>
          <w:p w14:paraId="48AACF1E" w14:textId="7E86AF3F" w:rsidR="0031452D" w:rsidRPr="0031452D" w:rsidRDefault="0031452D" w:rsidP="00EC3997">
            <w:pPr>
              <w:ind w:right="-241"/>
              <w:jc w:val="center"/>
              <w:rPr>
                <w:rFonts w:cs="Times New Roman"/>
                <w:bCs/>
                <w:lang w:eastAsia="ru-RU"/>
              </w:rPr>
            </w:pPr>
          </w:p>
        </w:tc>
        <w:tc>
          <w:tcPr>
            <w:tcW w:w="2126" w:type="dxa"/>
            <w:vMerge/>
          </w:tcPr>
          <w:p w14:paraId="5BD88345" w14:textId="280F4E40" w:rsidR="0031452D" w:rsidRPr="0031452D" w:rsidRDefault="0031452D" w:rsidP="00EC3997">
            <w:pPr>
              <w:ind w:right="-155"/>
              <w:jc w:val="center"/>
              <w:rPr>
                <w:rFonts w:cs="Times New Roman"/>
                <w:bCs/>
                <w:lang w:eastAsia="ru-RU"/>
              </w:rPr>
            </w:pPr>
          </w:p>
        </w:tc>
      </w:tr>
      <w:tr w:rsidR="0031452D" w:rsidRPr="0031452D" w14:paraId="36CA57C4" w14:textId="77777777" w:rsidTr="0031452D">
        <w:trPr>
          <w:trHeight w:val="283"/>
        </w:trPr>
        <w:tc>
          <w:tcPr>
            <w:tcW w:w="2263" w:type="dxa"/>
          </w:tcPr>
          <w:p w14:paraId="17F30FA0" w14:textId="77777777" w:rsidR="0031452D" w:rsidRPr="0031452D" w:rsidRDefault="00D030FD" w:rsidP="00E24294">
            <w:pPr>
              <w:suppressAutoHyphens w:val="0"/>
              <w:jc w:val="center"/>
              <w:rPr>
                <w:rFonts w:cs="Times New Roman"/>
                <w:lang w:eastAsia="ru-RU"/>
              </w:rPr>
            </w:pPr>
            <w:hyperlink r:id="rId215" w:tooltip="Пронь (посёлок) (страница отсутствует)" w:history="1">
              <w:r w:rsidR="0031452D" w:rsidRPr="0031452D">
                <w:rPr>
                  <w:rFonts w:cs="Times New Roman"/>
                  <w:u w:val="single"/>
                  <w:lang w:eastAsia="ru-RU"/>
                </w:rPr>
                <w:t>Пронь</w:t>
              </w:r>
            </w:hyperlink>
          </w:p>
        </w:tc>
        <w:tc>
          <w:tcPr>
            <w:tcW w:w="1276" w:type="dxa"/>
          </w:tcPr>
          <w:p w14:paraId="62AB3761"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5D785E4D" w14:textId="77777777" w:rsidR="0031452D" w:rsidRPr="0031452D" w:rsidRDefault="0031452D" w:rsidP="00E24294">
            <w:pPr>
              <w:suppressAutoHyphens w:val="0"/>
              <w:jc w:val="center"/>
              <w:rPr>
                <w:rFonts w:cs="Times New Roman"/>
                <w:lang w:eastAsia="ru-RU"/>
              </w:rPr>
            </w:pPr>
            <w:r w:rsidRPr="0031452D">
              <w:rPr>
                <w:rFonts w:cs="Times New Roman"/>
                <w:lang w:eastAsia="ru-RU"/>
              </w:rPr>
              <w:t>815</w:t>
            </w:r>
          </w:p>
        </w:tc>
        <w:tc>
          <w:tcPr>
            <w:tcW w:w="1276" w:type="dxa"/>
            <w:vMerge/>
          </w:tcPr>
          <w:p w14:paraId="1DD5AF36" w14:textId="26ED822F" w:rsidR="0031452D" w:rsidRPr="0031452D" w:rsidRDefault="0031452D" w:rsidP="00EC3997">
            <w:pPr>
              <w:ind w:right="-241"/>
              <w:jc w:val="center"/>
              <w:rPr>
                <w:rFonts w:cs="Times New Roman"/>
                <w:bCs/>
                <w:lang w:eastAsia="ru-RU"/>
              </w:rPr>
            </w:pPr>
          </w:p>
        </w:tc>
        <w:tc>
          <w:tcPr>
            <w:tcW w:w="1276" w:type="dxa"/>
            <w:vMerge/>
          </w:tcPr>
          <w:p w14:paraId="48ED228D" w14:textId="28A97F66" w:rsidR="0031452D" w:rsidRPr="0031452D" w:rsidRDefault="0031452D" w:rsidP="00EC3997">
            <w:pPr>
              <w:ind w:right="-241"/>
              <w:jc w:val="center"/>
              <w:rPr>
                <w:rFonts w:cs="Times New Roman"/>
                <w:bCs/>
                <w:lang w:eastAsia="ru-RU"/>
              </w:rPr>
            </w:pPr>
          </w:p>
        </w:tc>
        <w:tc>
          <w:tcPr>
            <w:tcW w:w="2126" w:type="dxa"/>
            <w:vMerge/>
          </w:tcPr>
          <w:p w14:paraId="4C536805" w14:textId="07946F31" w:rsidR="0031452D" w:rsidRPr="0031452D" w:rsidRDefault="0031452D" w:rsidP="00EC3997">
            <w:pPr>
              <w:ind w:right="-155"/>
              <w:jc w:val="center"/>
              <w:rPr>
                <w:rFonts w:cs="Times New Roman"/>
                <w:bCs/>
                <w:lang w:eastAsia="ru-RU"/>
              </w:rPr>
            </w:pPr>
          </w:p>
        </w:tc>
      </w:tr>
      <w:tr w:rsidR="0031452D" w:rsidRPr="0031452D" w14:paraId="3E70FAD4" w14:textId="77777777" w:rsidTr="0031452D">
        <w:trPr>
          <w:trHeight w:val="283"/>
        </w:trPr>
        <w:tc>
          <w:tcPr>
            <w:tcW w:w="2263" w:type="dxa"/>
          </w:tcPr>
          <w:p w14:paraId="0B95CCC7" w14:textId="77777777" w:rsidR="0031452D" w:rsidRPr="0031452D" w:rsidRDefault="00D030FD" w:rsidP="00E24294">
            <w:pPr>
              <w:suppressAutoHyphens w:val="0"/>
              <w:jc w:val="center"/>
              <w:rPr>
                <w:rFonts w:cs="Times New Roman"/>
                <w:lang w:eastAsia="ru-RU"/>
              </w:rPr>
            </w:pPr>
            <w:hyperlink r:id="rId216" w:tooltip="Прощеное (Новольвовское сельское поселение) (страница отсутствует)" w:history="1">
              <w:r w:rsidR="0031452D" w:rsidRPr="0031452D">
                <w:rPr>
                  <w:rFonts w:cs="Times New Roman"/>
                  <w:u w:val="single"/>
                  <w:lang w:eastAsia="ru-RU"/>
                </w:rPr>
                <w:t>Прощеное</w:t>
              </w:r>
            </w:hyperlink>
          </w:p>
        </w:tc>
        <w:tc>
          <w:tcPr>
            <w:tcW w:w="1276" w:type="dxa"/>
          </w:tcPr>
          <w:p w14:paraId="0CDDA837"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2E8B091E" w14:textId="77777777" w:rsidR="0031452D" w:rsidRPr="0031452D" w:rsidRDefault="0031452D" w:rsidP="00E24294">
            <w:pPr>
              <w:suppressAutoHyphens w:val="0"/>
              <w:jc w:val="center"/>
              <w:rPr>
                <w:rFonts w:cs="Times New Roman"/>
                <w:lang w:eastAsia="ru-RU"/>
              </w:rPr>
            </w:pPr>
            <w:r w:rsidRPr="0031452D">
              <w:rPr>
                <w:rFonts w:cs="Times New Roman"/>
                <w:lang w:eastAsia="ru-RU"/>
              </w:rPr>
              <w:t>25</w:t>
            </w:r>
          </w:p>
        </w:tc>
        <w:tc>
          <w:tcPr>
            <w:tcW w:w="1276" w:type="dxa"/>
            <w:vMerge/>
          </w:tcPr>
          <w:p w14:paraId="5497DE56" w14:textId="0C81D704" w:rsidR="0031452D" w:rsidRPr="0031452D" w:rsidRDefault="0031452D" w:rsidP="00EC3997">
            <w:pPr>
              <w:ind w:right="-241"/>
              <w:jc w:val="center"/>
              <w:rPr>
                <w:rFonts w:cs="Times New Roman"/>
                <w:bCs/>
                <w:lang w:eastAsia="ru-RU"/>
              </w:rPr>
            </w:pPr>
          </w:p>
        </w:tc>
        <w:tc>
          <w:tcPr>
            <w:tcW w:w="1276" w:type="dxa"/>
            <w:vMerge/>
          </w:tcPr>
          <w:p w14:paraId="73CE54F3" w14:textId="6A29192B" w:rsidR="0031452D" w:rsidRPr="0031452D" w:rsidRDefault="0031452D" w:rsidP="00EC3997">
            <w:pPr>
              <w:ind w:right="-241"/>
              <w:jc w:val="center"/>
              <w:rPr>
                <w:rFonts w:cs="Times New Roman"/>
                <w:bCs/>
                <w:lang w:eastAsia="ru-RU"/>
              </w:rPr>
            </w:pPr>
          </w:p>
        </w:tc>
        <w:tc>
          <w:tcPr>
            <w:tcW w:w="2126" w:type="dxa"/>
            <w:vMerge/>
          </w:tcPr>
          <w:p w14:paraId="4D9DEBEE" w14:textId="18929554" w:rsidR="0031452D" w:rsidRPr="0031452D" w:rsidRDefault="0031452D" w:rsidP="00EC3997">
            <w:pPr>
              <w:ind w:right="-155"/>
              <w:jc w:val="center"/>
              <w:rPr>
                <w:rFonts w:cs="Times New Roman"/>
                <w:bCs/>
                <w:lang w:eastAsia="ru-RU"/>
              </w:rPr>
            </w:pPr>
          </w:p>
        </w:tc>
      </w:tr>
      <w:tr w:rsidR="0031452D" w:rsidRPr="0031452D" w14:paraId="0064A97A" w14:textId="77777777" w:rsidTr="0031452D">
        <w:trPr>
          <w:trHeight w:val="283"/>
        </w:trPr>
        <w:tc>
          <w:tcPr>
            <w:tcW w:w="2263" w:type="dxa"/>
          </w:tcPr>
          <w:p w14:paraId="0F536A0A" w14:textId="77777777" w:rsidR="0031452D" w:rsidRPr="0031452D" w:rsidRDefault="00D030FD" w:rsidP="00E24294">
            <w:pPr>
              <w:suppressAutoHyphens w:val="0"/>
              <w:jc w:val="center"/>
              <w:rPr>
                <w:rFonts w:cs="Times New Roman"/>
                <w:lang w:eastAsia="ru-RU"/>
              </w:rPr>
            </w:pPr>
            <w:hyperlink r:id="rId217" w:tooltip="Ренево (Тульская область)" w:history="1">
              <w:r w:rsidR="0031452D" w:rsidRPr="0031452D">
                <w:rPr>
                  <w:rFonts w:cs="Times New Roman"/>
                  <w:u w:val="single"/>
                  <w:lang w:eastAsia="ru-RU"/>
                </w:rPr>
                <w:t>Ренево</w:t>
              </w:r>
            </w:hyperlink>
          </w:p>
        </w:tc>
        <w:tc>
          <w:tcPr>
            <w:tcW w:w="1276" w:type="dxa"/>
          </w:tcPr>
          <w:p w14:paraId="0E17BF01"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400733C6" w14:textId="77777777" w:rsidR="0031452D" w:rsidRPr="0031452D" w:rsidRDefault="0031452D" w:rsidP="00E24294">
            <w:pPr>
              <w:suppressAutoHyphens w:val="0"/>
              <w:jc w:val="center"/>
              <w:rPr>
                <w:rFonts w:cs="Times New Roman"/>
                <w:lang w:eastAsia="ru-RU"/>
              </w:rPr>
            </w:pPr>
            <w:r w:rsidRPr="0031452D">
              <w:rPr>
                <w:rFonts w:cs="Times New Roman"/>
                <w:lang w:eastAsia="ru-RU"/>
              </w:rPr>
              <w:t>23</w:t>
            </w:r>
          </w:p>
        </w:tc>
        <w:tc>
          <w:tcPr>
            <w:tcW w:w="1276" w:type="dxa"/>
            <w:vMerge/>
          </w:tcPr>
          <w:p w14:paraId="5C11AFA6" w14:textId="42E75C32" w:rsidR="0031452D" w:rsidRPr="0031452D" w:rsidRDefault="0031452D" w:rsidP="00EC3997">
            <w:pPr>
              <w:ind w:right="-241"/>
              <w:jc w:val="center"/>
              <w:rPr>
                <w:rFonts w:cs="Times New Roman"/>
                <w:bCs/>
                <w:lang w:eastAsia="ru-RU"/>
              </w:rPr>
            </w:pPr>
          </w:p>
        </w:tc>
        <w:tc>
          <w:tcPr>
            <w:tcW w:w="1276" w:type="dxa"/>
            <w:vMerge/>
          </w:tcPr>
          <w:p w14:paraId="7F214071" w14:textId="790A1297" w:rsidR="0031452D" w:rsidRPr="0031452D" w:rsidRDefault="0031452D" w:rsidP="00EC3997">
            <w:pPr>
              <w:ind w:right="-241"/>
              <w:jc w:val="center"/>
              <w:rPr>
                <w:rFonts w:cs="Times New Roman"/>
                <w:bCs/>
                <w:lang w:eastAsia="ru-RU"/>
              </w:rPr>
            </w:pPr>
          </w:p>
        </w:tc>
        <w:tc>
          <w:tcPr>
            <w:tcW w:w="2126" w:type="dxa"/>
            <w:vMerge/>
          </w:tcPr>
          <w:p w14:paraId="39B2188D" w14:textId="23CD58CA" w:rsidR="0031452D" w:rsidRPr="0031452D" w:rsidRDefault="0031452D" w:rsidP="00EC3997">
            <w:pPr>
              <w:ind w:right="-155"/>
              <w:jc w:val="center"/>
              <w:rPr>
                <w:rFonts w:cs="Times New Roman"/>
                <w:bCs/>
                <w:lang w:eastAsia="ru-RU"/>
              </w:rPr>
            </w:pPr>
          </w:p>
        </w:tc>
      </w:tr>
      <w:tr w:rsidR="0031452D" w:rsidRPr="0031452D" w14:paraId="7AC94C79" w14:textId="77777777" w:rsidTr="0031452D">
        <w:trPr>
          <w:trHeight w:val="283"/>
        </w:trPr>
        <w:tc>
          <w:tcPr>
            <w:tcW w:w="2263" w:type="dxa"/>
          </w:tcPr>
          <w:p w14:paraId="30C64F0A" w14:textId="77777777" w:rsidR="0031452D" w:rsidRPr="0031452D" w:rsidRDefault="00D030FD" w:rsidP="00E24294">
            <w:pPr>
              <w:suppressAutoHyphens w:val="0"/>
              <w:jc w:val="center"/>
              <w:rPr>
                <w:rFonts w:cs="Times New Roman"/>
                <w:lang w:eastAsia="ru-RU"/>
              </w:rPr>
            </w:pPr>
            <w:hyperlink r:id="rId218" w:tooltip="Румянцево (Тульская область) (страница отсутствует)" w:history="1">
              <w:r w:rsidR="0031452D" w:rsidRPr="0031452D">
                <w:rPr>
                  <w:rFonts w:cs="Times New Roman"/>
                  <w:u w:val="single"/>
                  <w:lang w:eastAsia="ru-RU"/>
                </w:rPr>
                <w:t>Румянцево</w:t>
              </w:r>
            </w:hyperlink>
          </w:p>
        </w:tc>
        <w:tc>
          <w:tcPr>
            <w:tcW w:w="1276" w:type="dxa"/>
          </w:tcPr>
          <w:p w14:paraId="42D3026F"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34112F59" w14:textId="77777777" w:rsidR="0031452D" w:rsidRPr="0031452D" w:rsidRDefault="0031452D" w:rsidP="00E24294">
            <w:pPr>
              <w:suppressAutoHyphens w:val="0"/>
              <w:jc w:val="center"/>
              <w:rPr>
                <w:rFonts w:cs="Times New Roman"/>
                <w:lang w:eastAsia="ru-RU"/>
              </w:rPr>
            </w:pPr>
            <w:r w:rsidRPr="0031452D">
              <w:rPr>
                <w:rFonts w:cs="Times New Roman"/>
                <w:lang w:eastAsia="ru-RU"/>
              </w:rPr>
              <w:t>35</w:t>
            </w:r>
          </w:p>
        </w:tc>
        <w:tc>
          <w:tcPr>
            <w:tcW w:w="1276" w:type="dxa"/>
            <w:vMerge/>
          </w:tcPr>
          <w:p w14:paraId="7E3FDE7B" w14:textId="76BB7997" w:rsidR="0031452D" w:rsidRPr="0031452D" w:rsidRDefault="0031452D" w:rsidP="00EC3997">
            <w:pPr>
              <w:ind w:right="-241"/>
              <w:jc w:val="center"/>
              <w:rPr>
                <w:rFonts w:cs="Times New Roman"/>
                <w:bCs/>
                <w:lang w:eastAsia="ru-RU"/>
              </w:rPr>
            </w:pPr>
          </w:p>
        </w:tc>
        <w:tc>
          <w:tcPr>
            <w:tcW w:w="1276" w:type="dxa"/>
            <w:vMerge/>
          </w:tcPr>
          <w:p w14:paraId="073B8E30" w14:textId="6C134C74" w:rsidR="0031452D" w:rsidRPr="0031452D" w:rsidRDefault="0031452D" w:rsidP="00EC3997">
            <w:pPr>
              <w:ind w:right="-241"/>
              <w:jc w:val="center"/>
              <w:rPr>
                <w:rFonts w:cs="Times New Roman"/>
                <w:bCs/>
                <w:lang w:eastAsia="ru-RU"/>
              </w:rPr>
            </w:pPr>
          </w:p>
        </w:tc>
        <w:tc>
          <w:tcPr>
            <w:tcW w:w="2126" w:type="dxa"/>
            <w:vMerge/>
          </w:tcPr>
          <w:p w14:paraId="12CA6D21" w14:textId="6CA46DBD" w:rsidR="0031452D" w:rsidRPr="0031452D" w:rsidRDefault="0031452D" w:rsidP="00EC3997">
            <w:pPr>
              <w:ind w:right="-155"/>
              <w:jc w:val="center"/>
              <w:rPr>
                <w:rFonts w:cs="Times New Roman"/>
                <w:bCs/>
                <w:lang w:eastAsia="ru-RU"/>
              </w:rPr>
            </w:pPr>
          </w:p>
        </w:tc>
      </w:tr>
      <w:tr w:rsidR="0031452D" w:rsidRPr="0031452D" w14:paraId="67D3F282" w14:textId="77777777" w:rsidTr="0031452D">
        <w:trPr>
          <w:trHeight w:val="283"/>
        </w:trPr>
        <w:tc>
          <w:tcPr>
            <w:tcW w:w="2263" w:type="dxa"/>
          </w:tcPr>
          <w:p w14:paraId="1787B4B9" w14:textId="77777777" w:rsidR="0031452D" w:rsidRPr="0031452D" w:rsidRDefault="00D030FD" w:rsidP="00E24294">
            <w:pPr>
              <w:suppressAutoHyphens w:val="0"/>
              <w:jc w:val="center"/>
              <w:rPr>
                <w:rFonts w:cs="Times New Roman"/>
                <w:lang w:eastAsia="ru-RU"/>
              </w:rPr>
            </w:pPr>
            <w:hyperlink r:id="rId219" w:tooltip="Самочевка (страница отсутствует)" w:history="1">
              <w:r w:rsidR="0031452D" w:rsidRPr="0031452D">
                <w:rPr>
                  <w:rFonts w:cs="Times New Roman"/>
                  <w:u w:val="single"/>
                  <w:lang w:eastAsia="ru-RU"/>
                </w:rPr>
                <w:t>Самочевка</w:t>
              </w:r>
            </w:hyperlink>
          </w:p>
        </w:tc>
        <w:tc>
          <w:tcPr>
            <w:tcW w:w="1276" w:type="dxa"/>
          </w:tcPr>
          <w:p w14:paraId="4C2CCCF0"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6DBEE1B6" w14:textId="77777777" w:rsidR="0031452D" w:rsidRPr="0031452D" w:rsidRDefault="0031452D" w:rsidP="00E24294">
            <w:pPr>
              <w:suppressAutoHyphens w:val="0"/>
              <w:jc w:val="center"/>
              <w:rPr>
                <w:rFonts w:cs="Times New Roman"/>
                <w:lang w:eastAsia="ru-RU"/>
              </w:rPr>
            </w:pPr>
            <w:r w:rsidRPr="0031452D">
              <w:rPr>
                <w:rFonts w:cs="Times New Roman"/>
                <w:lang w:eastAsia="ru-RU"/>
              </w:rPr>
              <w:t>71</w:t>
            </w:r>
          </w:p>
        </w:tc>
        <w:tc>
          <w:tcPr>
            <w:tcW w:w="1276" w:type="dxa"/>
            <w:vMerge/>
          </w:tcPr>
          <w:p w14:paraId="5C590395" w14:textId="4A5AAE70" w:rsidR="0031452D" w:rsidRPr="0031452D" w:rsidRDefault="0031452D" w:rsidP="00EC3997">
            <w:pPr>
              <w:ind w:right="-241"/>
              <w:jc w:val="center"/>
              <w:rPr>
                <w:rFonts w:cs="Times New Roman"/>
                <w:bCs/>
                <w:lang w:eastAsia="ru-RU"/>
              </w:rPr>
            </w:pPr>
          </w:p>
        </w:tc>
        <w:tc>
          <w:tcPr>
            <w:tcW w:w="1276" w:type="dxa"/>
            <w:vMerge/>
          </w:tcPr>
          <w:p w14:paraId="2A145DFA" w14:textId="1942449D" w:rsidR="0031452D" w:rsidRPr="0031452D" w:rsidRDefault="0031452D" w:rsidP="00EC3997">
            <w:pPr>
              <w:ind w:right="-241"/>
              <w:jc w:val="center"/>
              <w:rPr>
                <w:rFonts w:cs="Times New Roman"/>
                <w:bCs/>
                <w:lang w:eastAsia="ru-RU"/>
              </w:rPr>
            </w:pPr>
          </w:p>
        </w:tc>
        <w:tc>
          <w:tcPr>
            <w:tcW w:w="2126" w:type="dxa"/>
            <w:vMerge/>
          </w:tcPr>
          <w:p w14:paraId="6A660B7F" w14:textId="485F9176" w:rsidR="0031452D" w:rsidRPr="0031452D" w:rsidRDefault="0031452D" w:rsidP="00EC3997">
            <w:pPr>
              <w:ind w:right="-155"/>
              <w:jc w:val="center"/>
              <w:rPr>
                <w:rFonts w:cs="Times New Roman"/>
                <w:bCs/>
                <w:lang w:eastAsia="ru-RU"/>
              </w:rPr>
            </w:pPr>
          </w:p>
        </w:tc>
      </w:tr>
      <w:tr w:rsidR="0031452D" w:rsidRPr="0031452D" w14:paraId="691819B9" w14:textId="77777777" w:rsidTr="0031452D">
        <w:trPr>
          <w:trHeight w:val="283"/>
        </w:trPr>
        <w:tc>
          <w:tcPr>
            <w:tcW w:w="2263" w:type="dxa"/>
          </w:tcPr>
          <w:p w14:paraId="490B4A3B" w14:textId="77777777" w:rsidR="0031452D" w:rsidRPr="0031452D" w:rsidRDefault="00D030FD" w:rsidP="00E24294">
            <w:pPr>
              <w:suppressAutoHyphens w:val="0"/>
              <w:jc w:val="center"/>
              <w:rPr>
                <w:rFonts w:cs="Times New Roman"/>
                <w:lang w:eastAsia="ru-RU"/>
              </w:rPr>
            </w:pPr>
            <w:hyperlink r:id="rId220" w:tooltip="Соколовка (Кимовский район) (страница отсутствует)" w:history="1">
              <w:r w:rsidR="0031452D" w:rsidRPr="0031452D">
                <w:rPr>
                  <w:rFonts w:cs="Times New Roman"/>
                  <w:u w:val="single"/>
                  <w:lang w:eastAsia="ru-RU"/>
                </w:rPr>
                <w:t>Соколовка</w:t>
              </w:r>
            </w:hyperlink>
          </w:p>
        </w:tc>
        <w:tc>
          <w:tcPr>
            <w:tcW w:w="1276" w:type="dxa"/>
          </w:tcPr>
          <w:p w14:paraId="512B8D94"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0EE33FEF" w14:textId="77777777" w:rsidR="0031452D" w:rsidRPr="0031452D" w:rsidRDefault="0031452D" w:rsidP="00E24294">
            <w:pPr>
              <w:suppressAutoHyphens w:val="0"/>
              <w:jc w:val="center"/>
              <w:rPr>
                <w:rFonts w:cs="Times New Roman"/>
                <w:lang w:eastAsia="ru-RU"/>
              </w:rPr>
            </w:pPr>
            <w:r w:rsidRPr="0031452D">
              <w:rPr>
                <w:rFonts w:cs="Times New Roman"/>
                <w:lang w:eastAsia="ru-RU"/>
              </w:rPr>
              <w:t>8</w:t>
            </w:r>
          </w:p>
        </w:tc>
        <w:tc>
          <w:tcPr>
            <w:tcW w:w="1276" w:type="dxa"/>
            <w:vMerge/>
          </w:tcPr>
          <w:p w14:paraId="6412D7EB" w14:textId="4B663079" w:rsidR="0031452D" w:rsidRPr="0031452D" w:rsidRDefault="0031452D" w:rsidP="00EC3997">
            <w:pPr>
              <w:ind w:right="-241"/>
              <w:jc w:val="center"/>
              <w:rPr>
                <w:rFonts w:cs="Times New Roman"/>
                <w:bCs/>
                <w:lang w:eastAsia="ru-RU"/>
              </w:rPr>
            </w:pPr>
          </w:p>
        </w:tc>
        <w:tc>
          <w:tcPr>
            <w:tcW w:w="1276" w:type="dxa"/>
            <w:vMerge/>
          </w:tcPr>
          <w:p w14:paraId="054E85FF" w14:textId="625880C4" w:rsidR="0031452D" w:rsidRPr="0031452D" w:rsidRDefault="0031452D" w:rsidP="00EC3997">
            <w:pPr>
              <w:ind w:right="-241"/>
              <w:jc w:val="center"/>
              <w:rPr>
                <w:rFonts w:cs="Times New Roman"/>
                <w:bCs/>
                <w:lang w:eastAsia="ru-RU"/>
              </w:rPr>
            </w:pPr>
          </w:p>
        </w:tc>
        <w:tc>
          <w:tcPr>
            <w:tcW w:w="2126" w:type="dxa"/>
            <w:vMerge/>
          </w:tcPr>
          <w:p w14:paraId="30773AD0" w14:textId="0FB81F51" w:rsidR="0031452D" w:rsidRPr="0031452D" w:rsidRDefault="0031452D" w:rsidP="00EC3997">
            <w:pPr>
              <w:ind w:right="-155"/>
              <w:jc w:val="center"/>
              <w:rPr>
                <w:rFonts w:cs="Times New Roman"/>
                <w:bCs/>
                <w:lang w:eastAsia="ru-RU"/>
              </w:rPr>
            </w:pPr>
          </w:p>
        </w:tc>
      </w:tr>
      <w:tr w:rsidR="0031452D" w:rsidRPr="0031452D" w14:paraId="51C46FBD" w14:textId="77777777" w:rsidTr="0031452D">
        <w:trPr>
          <w:trHeight w:val="283"/>
        </w:trPr>
        <w:tc>
          <w:tcPr>
            <w:tcW w:w="2263" w:type="dxa"/>
          </w:tcPr>
          <w:p w14:paraId="5C9FB814" w14:textId="77777777" w:rsidR="0031452D" w:rsidRPr="0031452D" w:rsidRDefault="00D030FD" w:rsidP="00E24294">
            <w:pPr>
              <w:suppressAutoHyphens w:val="0"/>
              <w:jc w:val="center"/>
              <w:rPr>
                <w:rFonts w:cs="Times New Roman"/>
                <w:lang w:eastAsia="ru-RU"/>
              </w:rPr>
            </w:pPr>
            <w:hyperlink r:id="rId221" w:tooltip="Станция Львово (страница отсутствует)" w:history="1">
              <w:r w:rsidR="0031452D" w:rsidRPr="0031452D">
                <w:rPr>
                  <w:rFonts w:cs="Times New Roman"/>
                  <w:u w:val="single"/>
                  <w:lang w:eastAsia="ru-RU"/>
                </w:rPr>
                <w:t>Станция Львово</w:t>
              </w:r>
            </w:hyperlink>
          </w:p>
        </w:tc>
        <w:tc>
          <w:tcPr>
            <w:tcW w:w="1276" w:type="dxa"/>
          </w:tcPr>
          <w:p w14:paraId="7665CA5A"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3A10DEE6" w14:textId="77777777" w:rsidR="0031452D" w:rsidRPr="0031452D" w:rsidRDefault="0031452D" w:rsidP="00E24294">
            <w:pPr>
              <w:suppressAutoHyphens w:val="0"/>
              <w:jc w:val="center"/>
              <w:rPr>
                <w:rFonts w:cs="Times New Roman"/>
                <w:lang w:eastAsia="ru-RU"/>
              </w:rPr>
            </w:pPr>
            <w:r w:rsidRPr="0031452D">
              <w:rPr>
                <w:rFonts w:cs="Times New Roman"/>
                <w:lang w:eastAsia="ru-RU"/>
              </w:rPr>
              <w:t>2</w:t>
            </w:r>
          </w:p>
        </w:tc>
        <w:tc>
          <w:tcPr>
            <w:tcW w:w="1276" w:type="dxa"/>
            <w:vMerge/>
          </w:tcPr>
          <w:p w14:paraId="34D522AD" w14:textId="4FA74756" w:rsidR="0031452D" w:rsidRPr="0031452D" w:rsidRDefault="0031452D" w:rsidP="00EC3997">
            <w:pPr>
              <w:ind w:right="-241"/>
              <w:jc w:val="center"/>
              <w:rPr>
                <w:rFonts w:cs="Times New Roman"/>
                <w:bCs/>
                <w:lang w:eastAsia="ru-RU"/>
              </w:rPr>
            </w:pPr>
          </w:p>
        </w:tc>
        <w:tc>
          <w:tcPr>
            <w:tcW w:w="1276" w:type="dxa"/>
            <w:vMerge/>
          </w:tcPr>
          <w:p w14:paraId="6A77EF9C" w14:textId="070312F3" w:rsidR="0031452D" w:rsidRPr="0031452D" w:rsidRDefault="0031452D" w:rsidP="00EC3997">
            <w:pPr>
              <w:ind w:right="-241"/>
              <w:jc w:val="center"/>
              <w:rPr>
                <w:rFonts w:cs="Times New Roman"/>
                <w:bCs/>
                <w:lang w:eastAsia="ru-RU"/>
              </w:rPr>
            </w:pPr>
          </w:p>
        </w:tc>
        <w:tc>
          <w:tcPr>
            <w:tcW w:w="2126" w:type="dxa"/>
            <w:vMerge/>
          </w:tcPr>
          <w:p w14:paraId="16303095" w14:textId="3DC83008" w:rsidR="0031452D" w:rsidRPr="0031452D" w:rsidRDefault="0031452D" w:rsidP="00EC3997">
            <w:pPr>
              <w:ind w:right="-155"/>
              <w:jc w:val="center"/>
              <w:rPr>
                <w:rFonts w:cs="Times New Roman"/>
                <w:bCs/>
                <w:lang w:eastAsia="ru-RU"/>
              </w:rPr>
            </w:pPr>
          </w:p>
        </w:tc>
      </w:tr>
      <w:tr w:rsidR="0031452D" w:rsidRPr="0031452D" w14:paraId="385A76E1" w14:textId="77777777" w:rsidTr="0031452D">
        <w:trPr>
          <w:trHeight w:val="283"/>
        </w:trPr>
        <w:tc>
          <w:tcPr>
            <w:tcW w:w="2263" w:type="dxa"/>
          </w:tcPr>
          <w:p w14:paraId="77FF748E" w14:textId="77777777" w:rsidR="0031452D" w:rsidRPr="0031452D" w:rsidRDefault="00D030FD" w:rsidP="00E24294">
            <w:pPr>
              <w:suppressAutoHyphens w:val="0"/>
              <w:jc w:val="center"/>
              <w:rPr>
                <w:rFonts w:cs="Times New Roman"/>
                <w:lang w:eastAsia="ru-RU"/>
              </w:rPr>
            </w:pPr>
            <w:hyperlink r:id="rId222" w:tooltip="Таболо (страница отсутствует)" w:history="1">
              <w:r w:rsidR="0031452D" w:rsidRPr="0031452D">
                <w:rPr>
                  <w:rFonts w:cs="Times New Roman"/>
                  <w:u w:val="single"/>
                  <w:lang w:eastAsia="ru-RU"/>
                </w:rPr>
                <w:t>Таболо</w:t>
              </w:r>
            </w:hyperlink>
          </w:p>
        </w:tc>
        <w:tc>
          <w:tcPr>
            <w:tcW w:w="1276" w:type="dxa"/>
          </w:tcPr>
          <w:p w14:paraId="1E27760E" w14:textId="77777777" w:rsidR="0031452D" w:rsidRPr="0031452D" w:rsidRDefault="0031452D" w:rsidP="00E24294">
            <w:pPr>
              <w:suppressAutoHyphens w:val="0"/>
              <w:jc w:val="center"/>
              <w:rPr>
                <w:rFonts w:cs="Times New Roman"/>
                <w:lang w:eastAsia="ru-RU"/>
              </w:rPr>
            </w:pPr>
            <w:r w:rsidRPr="0031452D">
              <w:rPr>
                <w:rFonts w:cs="Times New Roman"/>
                <w:lang w:eastAsia="ru-RU"/>
              </w:rPr>
              <w:t>село</w:t>
            </w:r>
          </w:p>
        </w:tc>
        <w:tc>
          <w:tcPr>
            <w:tcW w:w="992" w:type="dxa"/>
          </w:tcPr>
          <w:p w14:paraId="6AE8C456" w14:textId="77777777" w:rsidR="0031452D" w:rsidRPr="0031452D" w:rsidRDefault="0031452D" w:rsidP="00E24294">
            <w:pPr>
              <w:suppressAutoHyphens w:val="0"/>
              <w:jc w:val="center"/>
              <w:rPr>
                <w:rFonts w:cs="Times New Roman"/>
                <w:lang w:eastAsia="ru-RU"/>
              </w:rPr>
            </w:pPr>
            <w:r w:rsidRPr="0031452D">
              <w:rPr>
                <w:rFonts w:cs="Times New Roman"/>
                <w:lang w:eastAsia="ru-RU"/>
              </w:rPr>
              <w:t>225</w:t>
            </w:r>
          </w:p>
        </w:tc>
        <w:tc>
          <w:tcPr>
            <w:tcW w:w="1276" w:type="dxa"/>
            <w:vMerge/>
          </w:tcPr>
          <w:p w14:paraId="639898D8" w14:textId="7FFB740F" w:rsidR="0031452D" w:rsidRPr="0031452D" w:rsidRDefault="0031452D" w:rsidP="00EC3997">
            <w:pPr>
              <w:ind w:right="-241"/>
              <w:jc w:val="center"/>
              <w:rPr>
                <w:rFonts w:cs="Times New Roman"/>
                <w:bCs/>
                <w:lang w:eastAsia="ru-RU"/>
              </w:rPr>
            </w:pPr>
          </w:p>
        </w:tc>
        <w:tc>
          <w:tcPr>
            <w:tcW w:w="1276" w:type="dxa"/>
            <w:vMerge/>
          </w:tcPr>
          <w:p w14:paraId="7866A41F" w14:textId="1465DF42" w:rsidR="0031452D" w:rsidRPr="0031452D" w:rsidRDefault="0031452D" w:rsidP="00EC3997">
            <w:pPr>
              <w:ind w:right="-241"/>
              <w:jc w:val="center"/>
              <w:rPr>
                <w:rFonts w:cs="Times New Roman"/>
                <w:bCs/>
                <w:lang w:eastAsia="ru-RU"/>
              </w:rPr>
            </w:pPr>
          </w:p>
        </w:tc>
        <w:tc>
          <w:tcPr>
            <w:tcW w:w="2126" w:type="dxa"/>
            <w:vMerge/>
          </w:tcPr>
          <w:p w14:paraId="14B329E2" w14:textId="2C9C9DFE" w:rsidR="0031452D" w:rsidRPr="0031452D" w:rsidRDefault="0031452D" w:rsidP="00EC3997">
            <w:pPr>
              <w:ind w:right="-155"/>
              <w:jc w:val="center"/>
              <w:rPr>
                <w:rFonts w:cs="Times New Roman"/>
                <w:bCs/>
                <w:lang w:eastAsia="ru-RU"/>
              </w:rPr>
            </w:pPr>
          </w:p>
        </w:tc>
      </w:tr>
      <w:tr w:rsidR="0031452D" w:rsidRPr="0031452D" w14:paraId="40569E93" w14:textId="77777777" w:rsidTr="0031452D">
        <w:trPr>
          <w:trHeight w:val="283"/>
        </w:trPr>
        <w:tc>
          <w:tcPr>
            <w:tcW w:w="2263" w:type="dxa"/>
          </w:tcPr>
          <w:p w14:paraId="018F5CED" w14:textId="77777777" w:rsidR="0031452D" w:rsidRPr="0031452D" w:rsidRDefault="00D030FD" w:rsidP="00E24294">
            <w:pPr>
              <w:suppressAutoHyphens w:val="0"/>
              <w:jc w:val="center"/>
              <w:rPr>
                <w:rFonts w:cs="Times New Roman"/>
                <w:lang w:eastAsia="ru-RU"/>
              </w:rPr>
            </w:pPr>
            <w:hyperlink r:id="rId223" w:tooltip="Урусово (Кимовский район) (страница отсутствует)" w:history="1">
              <w:r w:rsidR="0031452D" w:rsidRPr="0031452D">
                <w:rPr>
                  <w:rFonts w:cs="Times New Roman"/>
                  <w:u w:val="single"/>
                  <w:lang w:eastAsia="ru-RU"/>
                </w:rPr>
                <w:t>Урусово</w:t>
              </w:r>
            </w:hyperlink>
          </w:p>
        </w:tc>
        <w:tc>
          <w:tcPr>
            <w:tcW w:w="1276" w:type="dxa"/>
          </w:tcPr>
          <w:p w14:paraId="73EC92A3"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55C26D4D" w14:textId="77777777" w:rsidR="0031452D" w:rsidRPr="0031452D" w:rsidRDefault="0031452D" w:rsidP="00E24294">
            <w:pPr>
              <w:suppressAutoHyphens w:val="0"/>
              <w:jc w:val="center"/>
              <w:rPr>
                <w:rFonts w:cs="Times New Roman"/>
                <w:lang w:eastAsia="ru-RU"/>
              </w:rPr>
            </w:pPr>
            <w:r w:rsidRPr="0031452D">
              <w:rPr>
                <w:rFonts w:cs="Times New Roman"/>
                <w:lang w:eastAsia="ru-RU"/>
              </w:rPr>
              <w:t>151</w:t>
            </w:r>
          </w:p>
        </w:tc>
        <w:tc>
          <w:tcPr>
            <w:tcW w:w="1276" w:type="dxa"/>
            <w:vMerge/>
          </w:tcPr>
          <w:p w14:paraId="0A1A8678" w14:textId="502150E1" w:rsidR="0031452D" w:rsidRPr="0031452D" w:rsidRDefault="0031452D" w:rsidP="00EC3997">
            <w:pPr>
              <w:ind w:right="-241"/>
              <w:jc w:val="center"/>
              <w:rPr>
                <w:rFonts w:cs="Times New Roman"/>
                <w:bCs/>
                <w:lang w:eastAsia="ru-RU"/>
              </w:rPr>
            </w:pPr>
          </w:p>
        </w:tc>
        <w:tc>
          <w:tcPr>
            <w:tcW w:w="1276" w:type="dxa"/>
            <w:vMerge/>
          </w:tcPr>
          <w:p w14:paraId="01074C2E" w14:textId="438ACA11" w:rsidR="0031452D" w:rsidRPr="0031452D" w:rsidRDefault="0031452D" w:rsidP="00EC3997">
            <w:pPr>
              <w:ind w:right="-241"/>
              <w:jc w:val="center"/>
              <w:rPr>
                <w:rFonts w:cs="Times New Roman"/>
                <w:bCs/>
                <w:lang w:eastAsia="ru-RU"/>
              </w:rPr>
            </w:pPr>
          </w:p>
        </w:tc>
        <w:tc>
          <w:tcPr>
            <w:tcW w:w="2126" w:type="dxa"/>
            <w:vMerge/>
          </w:tcPr>
          <w:p w14:paraId="10023923" w14:textId="2C6E50A2" w:rsidR="0031452D" w:rsidRPr="0031452D" w:rsidRDefault="0031452D" w:rsidP="00EC3997">
            <w:pPr>
              <w:ind w:right="-155"/>
              <w:jc w:val="center"/>
              <w:rPr>
                <w:rFonts w:cs="Times New Roman"/>
                <w:bCs/>
                <w:lang w:eastAsia="ru-RU"/>
              </w:rPr>
            </w:pPr>
          </w:p>
        </w:tc>
      </w:tr>
      <w:tr w:rsidR="0031452D" w:rsidRPr="0031452D" w14:paraId="7CC7BA8C" w14:textId="77777777" w:rsidTr="0031452D">
        <w:trPr>
          <w:trHeight w:val="283"/>
        </w:trPr>
        <w:tc>
          <w:tcPr>
            <w:tcW w:w="2263" w:type="dxa"/>
          </w:tcPr>
          <w:p w14:paraId="560E4ED8" w14:textId="77777777" w:rsidR="0031452D" w:rsidRPr="0031452D" w:rsidRDefault="00D030FD" w:rsidP="00E24294">
            <w:pPr>
              <w:suppressAutoHyphens w:val="0"/>
              <w:jc w:val="center"/>
              <w:rPr>
                <w:rFonts w:cs="Times New Roman"/>
                <w:lang w:eastAsia="ru-RU"/>
              </w:rPr>
            </w:pPr>
            <w:hyperlink r:id="rId224" w:tooltip="Хитровщина (страница отсутствует)" w:history="1">
              <w:r w:rsidR="0031452D" w:rsidRPr="0031452D">
                <w:rPr>
                  <w:rFonts w:cs="Times New Roman"/>
                  <w:u w:val="single"/>
                  <w:lang w:eastAsia="ru-RU"/>
                </w:rPr>
                <w:t>Хитровщина</w:t>
              </w:r>
            </w:hyperlink>
          </w:p>
        </w:tc>
        <w:tc>
          <w:tcPr>
            <w:tcW w:w="1276" w:type="dxa"/>
          </w:tcPr>
          <w:p w14:paraId="7DF3AA1A" w14:textId="77777777" w:rsidR="0031452D" w:rsidRPr="0031452D" w:rsidRDefault="0031452D" w:rsidP="00E24294">
            <w:pPr>
              <w:suppressAutoHyphens w:val="0"/>
              <w:jc w:val="center"/>
              <w:rPr>
                <w:rFonts w:cs="Times New Roman"/>
                <w:lang w:eastAsia="ru-RU"/>
              </w:rPr>
            </w:pPr>
            <w:r w:rsidRPr="0031452D">
              <w:rPr>
                <w:rFonts w:cs="Times New Roman"/>
                <w:lang w:eastAsia="ru-RU"/>
              </w:rPr>
              <w:t>село</w:t>
            </w:r>
          </w:p>
        </w:tc>
        <w:tc>
          <w:tcPr>
            <w:tcW w:w="992" w:type="dxa"/>
          </w:tcPr>
          <w:p w14:paraId="07D1AE65" w14:textId="77777777" w:rsidR="0031452D" w:rsidRPr="0031452D" w:rsidRDefault="0031452D" w:rsidP="00E24294">
            <w:pPr>
              <w:suppressAutoHyphens w:val="0"/>
              <w:jc w:val="center"/>
              <w:rPr>
                <w:rFonts w:cs="Times New Roman"/>
                <w:lang w:eastAsia="ru-RU"/>
              </w:rPr>
            </w:pPr>
            <w:r w:rsidRPr="0031452D">
              <w:rPr>
                <w:rFonts w:cs="Times New Roman"/>
                <w:lang w:eastAsia="ru-RU"/>
              </w:rPr>
              <w:t>342</w:t>
            </w:r>
          </w:p>
        </w:tc>
        <w:tc>
          <w:tcPr>
            <w:tcW w:w="1276" w:type="dxa"/>
            <w:vMerge/>
          </w:tcPr>
          <w:p w14:paraId="0C89FEA3" w14:textId="516BAD61" w:rsidR="0031452D" w:rsidRPr="0031452D" w:rsidRDefault="0031452D" w:rsidP="00EC3997">
            <w:pPr>
              <w:ind w:right="-241"/>
              <w:jc w:val="center"/>
              <w:rPr>
                <w:rFonts w:cs="Times New Roman"/>
                <w:bCs/>
                <w:lang w:eastAsia="ru-RU"/>
              </w:rPr>
            </w:pPr>
          </w:p>
        </w:tc>
        <w:tc>
          <w:tcPr>
            <w:tcW w:w="1276" w:type="dxa"/>
            <w:vMerge/>
          </w:tcPr>
          <w:p w14:paraId="36731844" w14:textId="25C13BFA" w:rsidR="0031452D" w:rsidRPr="0031452D" w:rsidRDefault="0031452D" w:rsidP="00EC3997">
            <w:pPr>
              <w:ind w:right="-241"/>
              <w:jc w:val="center"/>
              <w:rPr>
                <w:rFonts w:cs="Times New Roman"/>
                <w:bCs/>
                <w:lang w:eastAsia="ru-RU"/>
              </w:rPr>
            </w:pPr>
          </w:p>
        </w:tc>
        <w:tc>
          <w:tcPr>
            <w:tcW w:w="2126" w:type="dxa"/>
            <w:vMerge/>
          </w:tcPr>
          <w:p w14:paraId="7876B341" w14:textId="429F5575" w:rsidR="0031452D" w:rsidRPr="0031452D" w:rsidRDefault="0031452D" w:rsidP="00EC3997">
            <w:pPr>
              <w:ind w:right="-155"/>
              <w:jc w:val="center"/>
              <w:rPr>
                <w:rFonts w:cs="Times New Roman"/>
                <w:bCs/>
                <w:lang w:eastAsia="ru-RU"/>
              </w:rPr>
            </w:pPr>
          </w:p>
        </w:tc>
      </w:tr>
      <w:tr w:rsidR="0031452D" w:rsidRPr="0031452D" w14:paraId="39BF32BC" w14:textId="77777777" w:rsidTr="0031452D">
        <w:trPr>
          <w:trHeight w:val="283"/>
        </w:trPr>
        <w:tc>
          <w:tcPr>
            <w:tcW w:w="2263" w:type="dxa"/>
          </w:tcPr>
          <w:p w14:paraId="154C8978" w14:textId="77777777" w:rsidR="0031452D" w:rsidRPr="0031452D" w:rsidRDefault="00D030FD" w:rsidP="00E24294">
            <w:pPr>
              <w:suppressAutoHyphens w:val="0"/>
              <w:jc w:val="center"/>
              <w:rPr>
                <w:rFonts w:cs="Times New Roman"/>
                <w:lang w:eastAsia="ru-RU"/>
              </w:rPr>
            </w:pPr>
            <w:hyperlink r:id="rId225" w:tooltip="Хомутовка (Кимовский район) (страница отсутствует)" w:history="1">
              <w:r w:rsidR="0031452D" w:rsidRPr="0031452D">
                <w:rPr>
                  <w:rFonts w:cs="Times New Roman"/>
                  <w:u w:val="single"/>
                  <w:lang w:eastAsia="ru-RU"/>
                </w:rPr>
                <w:t>Хомутовка</w:t>
              </w:r>
            </w:hyperlink>
          </w:p>
        </w:tc>
        <w:tc>
          <w:tcPr>
            <w:tcW w:w="1276" w:type="dxa"/>
          </w:tcPr>
          <w:p w14:paraId="344276C5" w14:textId="77777777" w:rsidR="0031452D" w:rsidRPr="0031452D" w:rsidRDefault="0031452D" w:rsidP="00E24294">
            <w:pPr>
              <w:suppressAutoHyphens w:val="0"/>
              <w:jc w:val="center"/>
              <w:rPr>
                <w:rFonts w:cs="Times New Roman"/>
                <w:lang w:eastAsia="ru-RU"/>
              </w:rPr>
            </w:pPr>
            <w:r w:rsidRPr="0031452D">
              <w:rPr>
                <w:rFonts w:cs="Times New Roman"/>
                <w:lang w:eastAsia="ru-RU"/>
              </w:rPr>
              <w:t>деревня</w:t>
            </w:r>
          </w:p>
        </w:tc>
        <w:tc>
          <w:tcPr>
            <w:tcW w:w="992" w:type="dxa"/>
          </w:tcPr>
          <w:p w14:paraId="74D3238D" w14:textId="77777777" w:rsidR="0031452D" w:rsidRPr="0031452D" w:rsidRDefault="0031452D" w:rsidP="00E24294">
            <w:pPr>
              <w:suppressAutoHyphens w:val="0"/>
              <w:jc w:val="center"/>
              <w:rPr>
                <w:rFonts w:cs="Times New Roman"/>
                <w:lang w:eastAsia="ru-RU"/>
              </w:rPr>
            </w:pPr>
            <w:r w:rsidRPr="0031452D">
              <w:rPr>
                <w:rFonts w:cs="Times New Roman"/>
                <w:lang w:eastAsia="ru-RU"/>
              </w:rPr>
              <w:t>33</w:t>
            </w:r>
          </w:p>
        </w:tc>
        <w:tc>
          <w:tcPr>
            <w:tcW w:w="1276" w:type="dxa"/>
            <w:vMerge/>
          </w:tcPr>
          <w:p w14:paraId="1F027432" w14:textId="2C1C2310" w:rsidR="0031452D" w:rsidRPr="0031452D" w:rsidRDefault="0031452D" w:rsidP="00EC3997">
            <w:pPr>
              <w:ind w:right="-241"/>
              <w:jc w:val="center"/>
              <w:rPr>
                <w:rFonts w:cs="Times New Roman"/>
                <w:bCs/>
                <w:lang w:eastAsia="ru-RU"/>
              </w:rPr>
            </w:pPr>
          </w:p>
        </w:tc>
        <w:tc>
          <w:tcPr>
            <w:tcW w:w="1276" w:type="dxa"/>
            <w:vMerge/>
          </w:tcPr>
          <w:p w14:paraId="250A697C" w14:textId="274DC276" w:rsidR="0031452D" w:rsidRPr="0031452D" w:rsidRDefault="0031452D" w:rsidP="00EC3997">
            <w:pPr>
              <w:ind w:right="-241"/>
              <w:jc w:val="center"/>
              <w:rPr>
                <w:rFonts w:cs="Times New Roman"/>
                <w:bCs/>
                <w:lang w:eastAsia="ru-RU"/>
              </w:rPr>
            </w:pPr>
          </w:p>
        </w:tc>
        <w:tc>
          <w:tcPr>
            <w:tcW w:w="2126" w:type="dxa"/>
            <w:vMerge/>
          </w:tcPr>
          <w:p w14:paraId="1B7D8760" w14:textId="6406816E" w:rsidR="0031452D" w:rsidRPr="0031452D" w:rsidRDefault="0031452D" w:rsidP="00EC3997">
            <w:pPr>
              <w:ind w:right="-155"/>
              <w:jc w:val="center"/>
              <w:rPr>
                <w:rFonts w:cs="Times New Roman"/>
                <w:bCs/>
                <w:lang w:eastAsia="ru-RU"/>
              </w:rPr>
            </w:pPr>
          </w:p>
        </w:tc>
      </w:tr>
      <w:tr w:rsidR="0031452D" w:rsidRPr="0031452D" w14:paraId="2BA18DAC" w14:textId="77777777" w:rsidTr="0031452D">
        <w:trPr>
          <w:trHeight w:val="283"/>
        </w:trPr>
        <w:tc>
          <w:tcPr>
            <w:tcW w:w="2263" w:type="dxa"/>
          </w:tcPr>
          <w:p w14:paraId="770A2D5C" w14:textId="77777777" w:rsidR="0031452D" w:rsidRPr="0031452D" w:rsidRDefault="00D030FD" w:rsidP="00E24294">
            <w:pPr>
              <w:suppressAutoHyphens w:val="0"/>
              <w:jc w:val="center"/>
              <w:rPr>
                <w:rFonts w:cs="Times New Roman"/>
                <w:lang w:eastAsia="ru-RU"/>
              </w:rPr>
            </w:pPr>
            <w:hyperlink r:id="rId226" w:tooltip="Шахтерский (Кимовский район) (страница отсутствует)" w:history="1">
              <w:r w:rsidR="0031452D" w:rsidRPr="0031452D">
                <w:rPr>
                  <w:rFonts w:cs="Times New Roman"/>
                  <w:u w:val="single"/>
                  <w:lang w:eastAsia="ru-RU"/>
                </w:rPr>
                <w:t>Шахтерский</w:t>
              </w:r>
            </w:hyperlink>
          </w:p>
        </w:tc>
        <w:tc>
          <w:tcPr>
            <w:tcW w:w="1276" w:type="dxa"/>
          </w:tcPr>
          <w:p w14:paraId="5C7B252C" w14:textId="77777777" w:rsidR="0031452D" w:rsidRPr="0031452D" w:rsidRDefault="0031452D" w:rsidP="00E24294">
            <w:pPr>
              <w:suppressAutoHyphens w:val="0"/>
              <w:jc w:val="center"/>
              <w:rPr>
                <w:rFonts w:cs="Times New Roman"/>
                <w:lang w:eastAsia="ru-RU"/>
              </w:rPr>
            </w:pPr>
            <w:r w:rsidRPr="0031452D">
              <w:rPr>
                <w:rFonts w:cs="Times New Roman"/>
                <w:lang w:eastAsia="ru-RU"/>
              </w:rPr>
              <w:t>посёлок</w:t>
            </w:r>
          </w:p>
        </w:tc>
        <w:tc>
          <w:tcPr>
            <w:tcW w:w="992" w:type="dxa"/>
          </w:tcPr>
          <w:p w14:paraId="7B4DE179" w14:textId="77777777" w:rsidR="0031452D" w:rsidRPr="0031452D" w:rsidRDefault="0031452D" w:rsidP="00E24294">
            <w:pPr>
              <w:suppressAutoHyphens w:val="0"/>
              <w:jc w:val="center"/>
              <w:rPr>
                <w:rFonts w:cs="Times New Roman"/>
                <w:lang w:eastAsia="ru-RU"/>
              </w:rPr>
            </w:pPr>
            <w:r w:rsidRPr="0031452D">
              <w:rPr>
                <w:rFonts w:cs="Times New Roman"/>
                <w:lang w:eastAsia="ru-RU"/>
              </w:rPr>
              <w:t>0</w:t>
            </w:r>
          </w:p>
        </w:tc>
        <w:tc>
          <w:tcPr>
            <w:tcW w:w="1276" w:type="dxa"/>
            <w:vMerge/>
          </w:tcPr>
          <w:p w14:paraId="35C11D30" w14:textId="7BD098B4" w:rsidR="0031452D" w:rsidRPr="0031452D" w:rsidRDefault="0031452D" w:rsidP="00EC3997">
            <w:pPr>
              <w:ind w:right="-241"/>
              <w:jc w:val="center"/>
              <w:rPr>
                <w:rFonts w:cs="Times New Roman"/>
                <w:bCs/>
                <w:lang w:eastAsia="ru-RU"/>
              </w:rPr>
            </w:pPr>
          </w:p>
        </w:tc>
        <w:tc>
          <w:tcPr>
            <w:tcW w:w="1276" w:type="dxa"/>
            <w:vMerge/>
          </w:tcPr>
          <w:p w14:paraId="562F6C46" w14:textId="7455FCC5" w:rsidR="0031452D" w:rsidRPr="0031452D" w:rsidRDefault="0031452D" w:rsidP="00EC3997">
            <w:pPr>
              <w:ind w:right="-241"/>
              <w:jc w:val="center"/>
              <w:rPr>
                <w:rFonts w:cs="Times New Roman"/>
                <w:bCs/>
                <w:lang w:eastAsia="ru-RU"/>
              </w:rPr>
            </w:pPr>
          </w:p>
        </w:tc>
        <w:tc>
          <w:tcPr>
            <w:tcW w:w="2126" w:type="dxa"/>
            <w:vMerge/>
          </w:tcPr>
          <w:p w14:paraId="74599477" w14:textId="7D974234" w:rsidR="0031452D" w:rsidRPr="0031452D" w:rsidRDefault="0031452D" w:rsidP="00EC3997">
            <w:pPr>
              <w:ind w:right="-155"/>
              <w:jc w:val="center"/>
              <w:rPr>
                <w:rFonts w:cs="Times New Roman"/>
                <w:bCs/>
                <w:lang w:eastAsia="ru-RU"/>
              </w:rPr>
            </w:pPr>
          </w:p>
        </w:tc>
      </w:tr>
      <w:tr w:rsidR="0031452D" w:rsidRPr="0031452D" w14:paraId="3C721AA7" w14:textId="77777777" w:rsidTr="0031452D">
        <w:trPr>
          <w:trHeight w:val="335"/>
        </w:trPr>
        <w:tc>
          <w:tcPr>
            <w:tcW w:w="2263" w:type="dxa"/>
          </w:tcPr>
          <w:p w14:paraId="6FC4BD73" w14:textId="77777777" w:rsidR="0031452D" w:rsidRPr="0031452D" w:rsidRDefault="0031452D" w:rsidP="00EC3997">
            <w:pPr>
              <w:ind w:right="-241"/>
              <w:jc w:val="center"/>
              <w:rPr>
                <w:rFonts w:ascii="Arial" w:hAnsi="Arial" w:cs="Arial"/>
              </w:rPr>
            </w:pPr>
            <w:r w:rsidRPr="0031452D">
              <w:t>Итого:</w:t>
            </w:r>
          </w:p>
        </w:tc>
        <w:tc>
          <w:tcPr>
            <w:tcW w:w="1276" w:type="dxa"/>
          </w:tcPr>
          <w:p w14:paraId="69A4C6EE" w14:textId="77777777" w:rsidR="0031452D" w:rsidRPr="0031452D" w:rsidRDefault="0031452D" w:rsidP="00EC3997">
            <w:pPr>
              <w:ind w:right="-241"/>
              <w:jc w:val="center"/>
              <w:rPr>
                <w:rFonts w:ascii="Arial" w:hAnsi="Arial" w:cs="Arial"/>
              </w:rPr>
            </w:pPr>
          </w:p>
        </w:tc>
        <w:tc>
          <w:tcPr>
            <w:tcW w:w="992" w:type="dxa"/>
          </w:tcPr>
          <w:p w14:paraId="717096DD" w14:textId="77777777" w:rsidR="0031452D" w:rsidRPr="0031452D" w:rsidRDefault="0031452D" w:rsidP="00EC3997">
            <w:pPr>
              <w:ind w:right="-159"/>
              <w:jc w:val="center"/>
              <w:rPr>
                <w:rFonts w:ascii="Arial" w:hAnsi="Arial" w:cs="Arial"/>
              </w:rPr>
            </w:pPr>
            <w:r w:rsidRPr="0031452D">
              <w:t>5 747</w:t>
            </w:r>
          </w:p>
        </w:tc>
        <w:tc>
          <w:tcPr>
            <w:tcW w:w="1276" w:type="dxa"/>
            <w:vMerge/>
          </w:tcPr>
          <w:p w14:paraId="2265FA6A" w14:textId="35859E3B" w:rsidR="0031452D" w:rsidRPr="0031452D" w:rsidRDefault="0031452D" w:rsidP="00EC3997">
            <w:pPr>
              <w:ind w:right="-241"/>
              <w:jc w:val="center"/>
            </w:pPr>
          </w:p>
        </w:tc>
        <w:tc>
          <w:tcPr>
            <w:tcW w:w="1276" w:type="dxa"/>
            <w:vMerge/>
          </w:tcPr>
          <w:p w14:paraId="077DC762" w14:textId="502657F3" w:rsidR="0031452D" w:rsidRPr="0031452D" w:rsidRDefault="0031452D" w:rsidP="00EC3997">
            <w:pPr>
              <w:ind w:right="-241"/>
              <w:jc w:val="center"/>
            </w:pPr>
          </w:p>
        </w:tc>
        <w:tc>
          <w:tcPr>
            <w:tcW w:w="2126" w:type="dxa"/>
            <w:vMerge/>
          </w:tcPr>
          <w:p w14:paraId="7F56B531" w14:textId="5B968AAD" w:rsidR="0031452D" w:rsidRPr="0031452D" w:rsidRDefault="0031452D" w:rsidP="00EC3997">
            <w:pPr>
              <w:ind w:right="-155"/>
              <w:jc w:val="center"/>
            </w:pPr>
          </w:p>
        </w:tc>
      </w:tr>
    </w:tbl>
    <w:p w14:paraId="00754A45" w14:textId="77777777" w:rsidR="00816626" w:rsidRPr="0031452D" w:rsidRDefault="00F14C3E" w:rsidP="00023C0A">
      <w:pPr>
        <w:pStyle w:val="3"/>
      </w:pPr>
      <w:bookmarkStart w:id="13" w:name="_Toc323826982"/>
      <w:bookmarkStart w:id="14" w:name="_Toc352159595"/>
      <w:bookmarkStart w:id="15" w:name="_Toc352160084"/>
      <w:bookmarkStart w:id="16" w:name="_Toc9845012"/>
      <w:bookmarkStart w:id="17" w:name="_Toc21505919"/>
      <w:r w:rsidRPr="0031452D">
        <w:t>2.2</w:t>
      </w:r>
      <w:r w:rsidR="00816626" w:rsidRPr="0031452D">
        <w:t>.</w:t>
      </w:r>
      <w:r w:rsidRPr="0031452D">
        <w:t>2</w:t>
      </w:r>
      <w:r w:rsidR="00816626" w:rsidRPr="0031452D">
        <w:t>. Организация социальной инфраструктуры</w:t>
      </w:r>
      <w:bookmarkEnd w:id="13"/>
      <w:bookmarkEnd w:id="14"/>
      <w:bookmarkEnd w:id="15"/>
      <w:bookmarkEnd w:id="16"/>
      <w:bookmarkEnd w:id="17"/>
    </w:p>
    <w:p w14:paraId="2EAEE520" w14:textId="77777777" w:rsidR="00340A4B" w:rsidRPr="0031452D" w:rsidRDefault="00340A4B" w:rsidP="00737E8A">
      <w:pPr>
        <w:pStyle w:val="afd"/>
        <w:spacing w:after="120" w:afterAutospacing="0"/>
        <w:ind w:firstLine="709"/>
        <w:jc w:val="both"/>
      </w:pPr>
      <w:bookmarkStart w:id="18" w:name="_Toc278795168"/>
      <w:bookmarkStart w:id="19" w:name="_Toc285406341"/>
      <w:bookmarkStart w:id="20" w:name="_Toc323826987"/>
      <w:bookmarkStart w:id="21" w:name="_Toc352159596"/>
      <w:bookmarkStart w:id="22" w:name="_Toc352160085"/>
      <w:r w:rsidRPr="0031452D">
        <w:t xml:space="preserve">Для устойчивого развития сельских поселений </w:t>
      </w:r>
      <w:r w:rsidR="00577DE2" w:rsidRPr="0031452D">
        <w:t>Кимовского</w:t>
      </w:r>
      <w:r w:rsidRPr="0031452D">
        <w:t xml:space="preserve"> района необходимо, в первую очередь, решить социальные проблемы населения. Активная социальная политика - важнейшее условие конкурентоспособности экономики. Опора на рыночный механизм при отсутствии социальных ориентиров ведет к деградации человеческого потенциала и тормозит экономическое развитие.</w:t>
      </w:r>
    </w:p>
    <w:p w14:paraId="0698CEFA" w14:textId="77777777" w:rsidR="00340A4B" w:rsidRPr="0031452D" w:rsidRDefault="00340A4B" w:rsidP="00737E8A">
      <w:pPr>
        <w:pStyle w:val="afd"/>
        <w:spacing w:before="0" w:beforeAutospacing="0" w:after="120" w:afterAutospacing="0"/>
        <w:ind w:firstLine="709"/>
        <w:jc w:val="both"/>
      </w:pPr>
      <w:r w:rsidRPr="0031452D">
        <w:t>Перспектива развития муниципальных образований во многом зависит от того, будет ли там жить и работать молодежь. Исследования показали, что подавляющее большинство выпускников школы не намерены связать свою судьбу с работой и жизнью в городе.</w:t>
      </w:r>
      <w:r w:rsidR="000E6D8D" w:rsidRPr="0031452D">
        <w:t xml:space="preserve"> </w:t>
      </w:r>
    </w:p>
    <w:p w14:paraId="2F48FD56" w14:textId="77777777" w:rsidR="00340A4B" w:rsidRPr="0031452D" w:rsidRDefault="00340A4B" w:rsidP="00340A4B">
      <w:pPr>
        <w:shd w:val="clear" w:color="auto" w:fill="FFFFFF"/>
        <w:ind w:firstLine="709"/>
        <w:jc w:val="both"/>
        <w:rPr>
          <w:rFonts w:cs="Times New Roman"/>
        </w:rPr>
      </w:pPr>
      <w:r w:rsidRPr="0031452D">
        <w:rPr>
          <w:rFonts w:cs="Times New Roman"/>
        </w:rPr>
        <w:t>Социальная политика призвана выполнять взаимосвязанные функции - защиту, социальное и экономическое развитие сельских поселений.</w:t>
      </w:r>
    </w:p>
    <w:p w14:paraId="1E2BAA64" w14:textId="77777777" w:rsidR="00340A4B" w:rsidRPr="0031452D" w:rsidRDefault="00340A4B" w:rsidP="00340A4B">
      <w:pPr>
        <w:shd w:val="clear" w:color="auto" w:fill="FFFFFF"/>
        <w:jc w:val="both"/>
        <w:rPr>
          <w:rFonts w:cs="Times New Roman"/>
          <w:b/>
        </w:rPr>
      </w:pPr>
    </w:p>
    <w:p w14:paraId="0C348DDE" w14:textId="77777777" w:rsidR="00FA1460" w:rsidRPr="0031452D" w:rsidRDefault="00FA1460" w:rsidP="00FA1460">
      <w:pPr>
        <w:shd w:val="clear" w:color="auto" w:fill="FFFFFF"/>
        <w:jc w:val="center"/>
        <w:rPr>
          <w:rFonts w:cs="Times New Roman"/>
          <w:b/>
        </w:rPr>
      </w:pPr>
      <w:r w:rsidRPr="0031452D">
        <w:rPr>
          <w:rFonts w:cs="Times New Roman"/>
          <w:b/>
          <w:bCs/>
          <w:lang w:eastAsia="ru-RU"/>
        </w:rPr>
        <w:t>Характеристика существующего состояния социальной инфраструктуры муниципального образования</w:t>
      </w:r>
      <w:r w:rsidR="0069731E" w:rsidRPr="0031452D">
        <w:rPr>
          <w:rFonts w:cs="Times New Roman"/>
          <w:b/>
          <w:lang w:eastAsia="ru-RU"/>
        </w:rPr>
        <w:t xml:space="preserve"> Новольвовское</w:t>
      </w:r>
      <w:r w:rsidRPr="0031452D">
        <w:rPr>
          <w:rFonts w:cs="Times New Roman"/>
          <w:b/>
          <w:lang w:eastAsia="ru-RU"/>
        </w:rPr>
        <w:t xml:space="preserve"> Кимовского района</w:t>
      </w:r>
    </w:p>
    <w:p w14:paraId="57333D13" w14:textId="77777777" w:rsidR="00340A4B" w:rsidRPr="0031452D" w:rsidRDefault="00340A4B" w:rsidP="00340A4B">
      <w:pPr>
        <w:shd w:val="clear" w:color="auto" w:fill="FFFFFF"/>
        <w:jc w:val="both"/>
        <w:rPr>
          <w:rFonts w:cs="Times New Roman"/>
          <w:b/>
        </w:rPr>
      </w:pPr>
    </w:p>
    <w:p w14:paraId="63BAE5AB" w14:textId="77777777" w:rsidR="00223495" w:rsidRPr="0031452D" w:rsidRDefault="00223495" w:rsidP="0061669E">
      <w:pPr>
        <w:shd w:val="clear" w:color="auto" w:fill="FFFFFF"/>
        <w:spacing w:after="120"/>
        <w:jc w:val="center"/>
        <w:rPr>
          <w:rFonts w:cs="Times New Roman"/>
          <w:b/>
          <w:bCs/>
        </w:rPr>
      </w:pPr>
      <w:r w:rsidRPr="0031452D">
        <w:rPr>
          <w:rFonts w:cs="Times New Roman"/>
          <w:b/>
          <w:bCs/>
        </w:rPr>
        <w:t>Образование и воспитание</w:t>
      </w:r>
      <w:r w:rsidR="0061669E" w:rsidRPr="0031452D">
        <w:rPr>
          <w:rFonts w:cs="Times New Roman"/>
          <w:b/>
          <w:bCs/>
        </w:rPr>
        <w:t>.</w:t>
      </w:r>
    </w:p>
    <w:p w14:paraId="1409B886" w14:textId="77777777" w:rsidR="00223495" w:rsidRPr="0031452D" w:rsidRDefault="00223495" w:rsidP="00223495">
      <w:pPr>
        <w:suppressAutoHyphens w:val="0"/>
        <w:ind w:firstLine="851"/>
        <w:jc w:val="both"/>
        <w:rPr>
          <w:rFonts w:cs="Times New Roman"/>
          <w:lang w:eastAsia="ru-RU"/>
        </w:rPr>
      </w:pPr>
      <w:r w:rsidRPr="0031452D">
        <w:rPr>
          <w:rFonts w:cs="Times New Roman"/>
          <w:lang w:eastAsia="ru-RU"/>
        </w:rPr>
        <w:t xml:space="preserve">Основная цель образовательной системы – удовлетворение потребностей и ожиданий заказчиков образовательных услуг в качественном образовании. На ее достижение направлены основные мероприятия Приоритетного национального проекта «Образование», в состав которого входят, в частности, такие направления, как – </w:t>
      </w:r>
      <w:r w:rsidRPr="0031452D">
        <w:rPr>
          <w:rFonts w:cs="Times New Roman"/>
          <w:lang w:eastAsia="ru-RU"/>
        </w:rPr>
        <w:lastRenderedPageBreak/>
        <w:t>«Поддержка и развитие лучших образцов отечественного образования», «Внедрение современных образовательных технологий», «Повышение уровня воспитательной работы в школах».</w:t>
      </w:r>
    </w:p>
    <w:p w14:paraId="53F8B9A1" w14:textId="77777777" w:rsidR="00223495" w:rsidRPr="0031452D" w:rsidRDefault="00223495" w:rsidP="00223495">
      <w:pPr>
        <w:suppressAutoHyphens w:val="0"/>
        <w:ind w:firstLine="709"/>
        <w:jc w:val="both"/>
        <w:rPr>
          <w:rFonts w:cs="Times New Roman"/>
          <w:lang w:eastAsia="ru-RU"/>
        </w:rPr>
      </w:pPr>
      <w:r w:rsidRPr="0031452D">
        <w:rPr>
          <w:rFonts w:cs="Times New Roman"/>
          <w:lang w:eastAsia="ru-RU"/>
        </w:rPr>
        <w:t>Для достижения основной цели образовательного комплекса в районе формируются системы:</w:t>
      </w:r>
    </w:p>
    <w:p w14:paraId="07F6443C" w14:textId="77777777" w:rsidR="00223495" w:rsidRPr="0031452D" w:rsidRDefault="00223495" w:rsidP="00223495">
      <w:pPr>
        <w:suppressAutoHyphens w:val="0"/>
        <w:ind w:firstLine="240"/>
        <w:jc w:val="both"/>
        <w:rPr>
          <w:rFonts w:cs="Times New Roman"/>
          <w:lang w:eastAsia="ru-RU"/>
        </w:rPr>
      </w:pPr>
      <w:r w:rsidRPr="0031452D">
        <w:rPr>
          <w:rFonts w:cs="Times New Roman"/>
          <w:lang w:eastAsia="ru-RU"/>
        </w:rPr>
        <w:t>-   дошкольного воспитания;</w:t>
      </w:r>
    </w:p>
    <w:p w14:paraId="0DA4771C" w14:textId="77777777" w:rsidR="00223495" w:rsidRPr="0031452D" w:rsidRDefault="00223495" w:rsidP="00223495">
      <w:pPr>
        <w:suppressAutoHyphens w:val="0"/>
        <w:ind w:firstLine="240"/>
        <w:jc w:val="both"/>
        <w:rPr>
          <w:rFonts w:cs="Times New Roman"/>
          <w:lang w:eastAsia="ru-RU"/>
        </w:rPr>
      </w:pPr>
      <w:r w:rsidRPr="0031452D">
        <w:rPr>
          <w:rFonts w:cs="Times New Roman"/>
          <w:lang w:eastAsia="ru-RU"/>
        </w:rPr>
        <w:t>-   общего среднего образования;</w:t>
      </w:r>
    </w:p>
    <w:p w14:paraId="797A2152" w14:textId="77777777" w:rsidR="00223495" w:rsidRPr="0031452D" w:rsidRDefault="00223495" w:rsidP="00223495">
      <w:pPr>
        <w:suppressAutoHyphens w:val="0"/>
        <w:ind w:firstLine="240"/>
        <w:jc w:val="both"/>
        <w:rPr>
          <w:rFonts w:cs="Times New Roman"/>
          <w:lang w:eastAsia="ru-RU"/>
        </w:rPr>
      </w:pPr>
      <w:r w:rsidRPr="0031452D">
        <w:rPr>
          <w:rFonts w:cs="Times New Roman"/>
          <w:lang w:eastAsia="ru-RU"/>
        </w:rPr>
        <w:t>-   среднего специального образования;</w:t>
      </w:r>
    </w:p>
    <w:p w14:paraId="5D5D30D0" w14:textId="77777777" w:rsidR="00223495" w:rsidRPr="0031452D" w:rsidRDefault="00223495" w:rsidP="00223495">
      <w:pPr>
        <w:suppressAutoHyphens w:val="0"/>
        <w:ind w:firstLine="240"/>
        <w:jc w:val="both"/>
        <w:rPr>
          <w:rFonts w:cs="Times New Roman"/>
          <w:lang w:eastAsia="ru-RU"/>
        </w:rPr>
      </w:pPr>
      <w:r w:rsidRPr="0031452D">
        <w:rPr>
          <w:rFonts w:cs="Times New Roman"/>
          <w:lang w:eastAsia="ru-RU"/>
        </w:rPr>
        <w:t>-   внешкольного образования и воспитания.</w:t>
      </w:r>
    </w:p>
    <w:p w14:paraId="5B26764D" w14:textId="77777777" w:rsidR="00223495" w:rsidRPr="0031452D" w:rsidRDefault="00223495" w:rsidP="00E24294">
      <w:pPr>
        <w:shd w:val="clear" w:color="auto" w:fill="FFFFFF"/>
        <w:ind w:firstLine="426"/>
        <w:jc w:val="both"/>
        <w:rPr>
          <w:rFonts w:cs="Times New Roman"/>
          <w:lang w:eastAsia="ru-RU"/>
        </w:rPr>
      </w:pPr>
      <w:r w:rsidRPr="0031452D">
        <w:rPr>
          <w:rFonts w:cs="Times New Roman"/>
          <w:lang w:eastAsia="ru-RU"/>
        </w:rPr>
        <w:t>По количеству школьных мест предлагается довести обеспеченность общеобразовательными школами до нормативного уровня с соблюдением радиусов доступности, рекомендованных СП 42.13330.2011 (СНиП 2.07.01-89* Актуализированная редакция) «Градостроительство. Планировка и застройка городских и сельских поселений» и региональными нормативами градостроительного проектирования Тульской области.</w:t>
      </w:r>
    </w:p>
    <w:p w14:paraId="6D954089" w14:textId="77777777" w:rsidR="00E24294" w:rsidRPr="0031452D" w:rsidRDefault="00E24294" w:rsidP="00E24294">
      <w:pPr>
        <w:shd w:val="clear" w:color="auto" w:fill="FFFFFF"/>
        <w:ind w:firstLine="426"/>
        <w:jc w:val="both"/>
        <w:rPr>
          <w:rFonts w:cs="Times New Roman"/>
          <w:b/>
        </w:rPr>
      </w:pPr>
      <w:r w:rsidRPr="0031452D">
        <w:rPr>
          <w:rFonts w:cs="Times New Roman"/>
          <w:lang w:eastAsia="ru-RU"/>
        </w:rPr>
        <w:t>Предусматривается реконструкция существующих школ. Повышению качества образования так же будут способствовать мероприятия по программам «Внедрение современных образовательных технологий», «Поддержка и развитие лучших образцов отечественного образования», «Повышение уровня воспитательной работы в школах».</w:t>
      </w:r>
    </w:p>
    <w:p w14:paraId="11D9BC70" w14:textId="77777777" w:rsidR="00223495" w:rsidRPr="0031452D" w:rsidRDefault="00223495" w:rsidP="00FA1460">
      <w:pPr>
        <w:shd w:val="clear" w:color="auto" w:fill="FFFFFF"/>
        <w:jc w:val="center"/>
        <w:rPr>
          <w:rFonts w:cs="Times New Roman"/>
          <w:b/>
        </w:rPr>
      </w:pPr>
    </w:p>
    <w:p w14:paraId="691EC11E" w14:textId="77777777" w:rsidR="00FA1460" w:rsidRPr="0031452D" w:rsidRDefault="00FA1460" w:rsidP="00FA1460">
      <w:pPr>
        <w:shd w:val="clear" w:color="auto" w:fill="FFFFFF"/>
        <w:jc w:val="center"/>
        <w:rPr>
          <w:rFonts w:cs="Times New Roman"/>
          <w:b/>
        </w:rPr>
      </w:pPr>
      <w:r w:rsidRPr="0031452D">
        <w:rPr>
          <w:rFonts w:cs="Times New Roman"/>
          <w:b/>
        </w:rPr>
        <w:t>Объекты образования.</w:t>
      </w:r>
    </w:p>
    <w:p w14:paraId="5BE39116" w14:textId="77777777" w:rsidR="00FA1460" w:rsidRPr="0031452D" w:rsidRDefault="00FA1460" w:rsidP="00FA1460">
      <w:pPr>
        <w:shd w:val="clear" w:color="auto" w:fill="FFFFFF"/>
        <w:jc w:val="center"/>
        <w:rPr>
          <w:rFonts w:cs="Times New Roman"/>
          <w:b/>
        </w:rPr>
      </w:pPr>
    </w:p>
    <w:p w14:paraId="4441D621" w14:textId="77777777" w:rsidR="00340A4B" w:rsidRPr="0031452D" w:rsidRDefault="00340A4B" w:rsidP="00340A4B">
      <w:pPr>
        <w:ind w:firstLine="709"/>
        <w:jc w:val="both"/>
        <w:rPr>
          <w:rFonts w:cs="Times New Roman"/>
        </w:rPr>
      </w:pPr>
      <w:r w:rsidRPr="0031452D">
        <w:rPr>
          <w:rFonts w:cs="Times New Roman"/>
        </w:rPr>
        <w:t>В 2016 - 201</w:t>
      </w:r>
      <w:r w:rsidR="00FA1460" w:rsidRPr="0031452D">
        <w:rPr>
          <w:rFonts w:cs="Times New Roman"/>
        </w:rPr>
        <w:t>8</w:t>
      </w:r>
      <w:r w:rsidRPr="0031452D">
        <w:rPr>
          <w:rFonts w:cs="Times New Roman"/>
        </w:rPr>
        <w:t xml:space="preserve"> годах. администрация муниципального образования</w:t>
      </w:r>
      <w:r w:rsidR="0069731E" w:rsidRPr="0031452D">
        <w:rPr>
          <w:rFonts w:cs="Times New Roman"/>
        </w:rPr>
        <w:t xml:space="preserve"> Новольвовское</w:t>
      </w:r>
      <w:r w:rsidRPr="0031452D">
        <w:rPr>
          <w:rFonts w:cs="Times New Roman"/>
        </w:rPr>
        <w:t xml:space="preserve"> </w:t>
      </w:r>
      <w:r w:rsidR="00577DE2" w:rsidRPr="0031452D">
        <w:rPr>
          <w:rFonts w:cs="Times New Roman"/>
        </w:rPr>
        <w:t>Кимовск</w:t>
      </w:r>
      <w:r w:rsidR="00FA1460" w:rsidRPr="0031452D">
        <w:rPr>
          <w:rFonts w:cs="Times New Roman"/>
        </w:rPr>
        <w:t>ого</w:t>
      </w:r>
      <w:r w:rsidRPr="0031452D">
        <w:rPr>
          <w:rFonts w:cs="Times New Roman"/>
        </w:rPr>
        <w:t xml:space="preserve"> район</w:t>
      </w:r>
      <w:r w:rsidR="00FA1460" w:rsidRPr="0031452D">
        <w:rPr>
          <w:rFonts w:cs="Times New Roman"/>
        </w:rPr>
        <w:t>а</w:t>
      </w:r>
      <w:r w:rsidRPr="0031452D">
        <w:rPr>
          <w:rFonts w:cs="Times New Roman"/>
        </w:rPr>
        <w:t xml:space="preserve"> продолжила деятельность, направленную на реализацию права граждан на образование.</w:t>
      </w:r>
    </w:p>
    <w:p w14:paraId="2CC0815D" w14:textId="77777777" w:rsidR="00340A4B" w:rsidRPr="0031452D" w:rsidRDefault="00340A4B" w:rsidP="00340A4B">
      <w:pPr>
        <w:ind w:firstLine="708"/>
        <w:jc w:val="both"/>
        <w:rPr>
          <w:rFonts w:cs="Times New Roman"/>
        </w:rPr>
      </w:pPr>
      <w:r w:rsidRPr="0031452D">
        <w:rPr>
          <w:rFonts w:cs="Times New Roman"/>
        </w:rPr>
        <w:t xml:space="preserve">В районе созданы условия для обеспечения доступности образования, которые, в первую очередь, обеспечиваются сетью образовательных учреждений. </w:t>
      </w:r>
    </w:p>
    <w:p w14:paraId="702F8A4C" w14:textId="77777777" w:rsidR="00FA1460" w:rsidRPr="0031452D" w:rsidRDefault="00340A4B" w:rsidP="00340A4B">
      <w:pPr>
        <w:ind w:firstLine="697"/>
        <w:jc w:val="both"/>
        <w:rPr>
          <w:rFonts w:cs="Times New Roman"/>
        </w:rPr>
      </w:pPr>
      <w:r w:rsidRPr="0031452D">
        <w:rPr>
          <w:rFonts w:cs="Times New Roman"/>
        </w:rPr>
        <w:t>Вследствие сложной демографической ситуации на протяжении длительного времени проводится работа по оптимизации сети образования</w:t>
      </w:r>
      <w:r w:rsidR="00FA1460" w:rsidRPr="0031452D">
        <w:rPr>
          <w:rFonts w:cs="Times New Roman"/>
        </w:rPr>
        <w:t>.</w:t>
      </w:r>
    </w:p>
    <w:p w14:paraId="6AD98AAE" w14:textId="77777777" w:rsidR="00782CDA" w:rsidRPr="0031452D" w:rsidRDefault="00782CDA" w:rsidP="00782CDA">
      <w:pPr>
        <w:shd w:val="clear" w:color="auto" w:fill="FFFFFF"/>
        <w:suppressAutoHyphens w:val="0"/>
        <w:ind w:firstLine="709"/>
        <w:jc w:val="both"/>
        <w:rPr>
          <w:rFonts w:cs="Times New Roman"/>
          <w:lang w:eastAsia="ru-RU"/>
        </w:rPr>
      </w:pPr>
      <w:r w:rsidRPr="0031452D">
        <w:rPr>
          <w:rFonts w:cs="Times New Roman"/>
          <w:lang w:eastAsia="ru-RU"/>
        </w:rPr>
        <w:t>В муниципальном образовании в настоящее время функционируют 9 образовательных организаций:</w:t>
      </w:r>
    </w:p>
    <w:p w14:paraId="36AA25D4" w14:textId="77777777" w:rsidR="00782CDA" w:rsidRPr="0031452D" w:rsidRDefault="00782CDA" w:rsidP="00782CDA">
      <w:pPr>
        <w:shd w:val="clear" w:color="auto" w:fill="FFFFFF"/>
        <w:suppressAutoHyphens w:val="0"/>
        <w:ind w:firstLine="709"/>
        <w:jc w:val="both"/>
        <w:rPr>
          <w:rFonts w:cs="Times New Roman"/>
          <w:lang w:eastAsia="ru-RU"/>
        </w:rPr>
      </w:pPr>
      <w:r w:rsidRPr="0031452D">
        <w:rPr>
          <w:rFonts w:cs="Times New Roman"/>
          <w:lang w:eastAsia="ru-RU"/>
        </w:rPr>
        <w:t>· 8 общеобразовательных организаций, из них 1 с дошкольной группой.</w:t>
      </w:r>
    </w:p>
    <w:p w14:paraId="387A1028" w14:textId="77777777" w:rsidR="00782CDA" w:rsidRPr="0031452D" w:rsidRDefault="00782CDA" w:rsidP="00782CDA">
      <w:pPr>
        <w:shd w:val="clear" w:color="auto" w:fill="FFFFFF"/>
        <w:suppressAutoHyphens w:val="0"/>
        <w:ind w:firstLine="709"/>
        <w:jc w:val="both"/>
        <w:rPr>
          <w:rFonts w:cs="Times New Roman"/>
          <w:lang w:eastAsia="ru-RU"/>
        </w:rPr>
      </w:pPr>
      <w:r w:rsidRPr="0031452D">
        <w:rPr>
          <w:rFonts w:cs="Times New Roman"/>
          <w:lang w:eastAsia="ru-RU"/>
        </w:rPr>
        <w:t>· 1 дошкольных образовательных организаций,</w:t>
      </w:r>
    </w:p>
    <w:p w14:paraId="3DCA95B7" w14:textId="77777777" w:rsidR="00782CDA" w:rsidRPr="0031452D" w:rsidRDefault="00782CDA" w:rsidP="00782CDA">
      <w:pPr>
        <w:shd w:val="clear" w:color="auto" w:fill="FFFFFF"/>
        <w:suppressAutoHyphens w:val="0"/>
        <w:ind w:firstLine="709"/>
        <w:jc w:val="both"/>
        <w:rPr>
          <w:rFonts w:cs="Times New Roman"/>
          <w:lang w:eastAsia="ru-RU"/>
        </w:rPr>
      </w:pPr>
      <w:r w:rsidRPr="0031452D">
        <w:rPr>
          <w:rFonts w:cs="Times New Roman"/>
          <w:lang w:eastAsia="ru-RU"/>
        </w:rPr>
        <w:t>Образовательный процесс ведётся в 12 зданиях.</w:t>
      </w:r>
    </w:p>
    <w:p w14:paraId="1FDE5663" w14:textId="77777777" w:rsidR="00782CDA" w:rsidRPr="0031452D" w:rsidRDefault="00782CDA" w:rsidP="00782CDA">
      <w:pPr>
        <w:shd w:val="clear" w:color="auto" w:fill="FFFFFF"/>
        <w:suppressAutoHyphens w:val="0"/>
        <w:ind w:firstLine="709"/>
        <w:jc w:val="both"/>
        <w:rPr>
          <w:rFonts w:cs="Times New Roman"/>
          <w:lang w:eastAsia="ru-RU"/>
        </w:rPr>
      </w:pPr>
      <w:r w:rsidRPr="0031452D">
        <w:rPr>
          <w:rFonts w:cs="Times New Roman"/>
          <w:lang w:eastAsia="ru-RU"/>
        </w:rPr>
        <w:t>Всего обучающихся 363 человека, из них:</w:t>
      </w:r>
    </w:p>
    <w:p w14:paraId="2FA4E3B1" w14:textId="77777777" w:rsidR="00782CDA" w:rsidRPr="0031452D" w:rsidRDefault="00782CDA" w:rsidP="00782CDA">
      <w:pPr>
        <w:shd w:val="clear" w:color="auto" w:fill="FFFFFF"/>
        <w:suppressAutoHyphens w:val="0"/>
        <w:ind w:firstLine="709"/>
        <w:jc w:val="both"/>
        <w:rPr>
          <w:rFonts w:cs="Times New Roman"/>
          <w:lang w:eastAsia="ru-RU"/>
        </w:rPr>
      </w:pPr>
      <w:r w:rsidRPr="0031452D">
        <w:rPr>
          <w:rFonts w:cs="Times New Roman"/>
          <w:lang w:eastAsia="ru-RU"/>
        </w:rPr>
        <w:t>· количество детей, осваивающих образовательные программы дошкольного образования –44 человека.</w:t>
      </w:r>
    </w:p>
    <w:p w14:paraId="63BFBAF7" w14:textId="77777777" w:rsidR="00782CDA" w:rsidRPr="00782CDA" w:rsidRDefault="00782CDA" w:rsidP="00782CDA">
      <w:pPr>
        <w:shd w:val="clear" w:color="auto" w:fill="FFFFFF"/>
        <w:suppressAutoHyphens w:val="0"/>
        <w:ind w:firstLine="709"/>
        <w:jc w:val="both"/>
        <w:rPr>
          <w:rFonts w:cs="Times New Roman"/>
          <w:color w:val="FF0000"/>
          <w:lang w:eastAsia="ru-RU"/>
        </w:rPr>
      </w:pPr>
      <w:r w:rsidRPr="0031452D">
        <w:rPr>
          <w:rFonts w:cs="Times New Roman"/>
          <w:lang w:eastAsia="ru-RU"/>
        </w:rPr>
        <w:t>· количество детей, ос</w:t>
      </w:r>
      <w:r w:rsidRPr="00782CDA">
        <w:rPr>
          <w:rFonts w:cs="Times New Roman"/>
          <w:lang w:eastAsia="ru-RU"/>
        </w:rPr>
        <w:t>ваивающих образовательные программы начального общего, основного общего, среднего общего образования – 319 человек</w:t>
      </w:r>
      <w:r w:rsidRPr="00782CDA">
        <w:rPr>
          <w:rFonts w:cs="Times New Roman"/>
          <w:color w:val="FF0000"/>
          <w:lang w:eastAsia="ru-RU"/>
        </w:rPr>
        <w:t>.</w:t>
      </w:r>
    </w:p>
    <w:p w14:paraId="4D748260" w14:textId="77777777" w:rsidR="00782CDA" w:rsidRPr="00782CDA" w:rsidRDefault="00782CDA" w:rsidP="00782CDA">
      <w:pPr>
        <w:shd w:val="clear" w:color="auto" w:fill="FFFFFF"/>
        <w:suppressAutoHyphens w:val="0"/>
        <w:ind w:firstLine="709"/>
        <w:jc w:val="both"/>
        <w:rPr>
          <w:rFonts w:cs="Times New Roman"/>
          <w:lang w:eastAsia="ru-RU"/>
        </w:rPr>
      </w:pPr>
      <w:r w:rsidRPr="00782CDA">
        <w:rPr>
          <w:rFonts w:cs="Times New Roman"/>
          <w:lang w:eastAsia="ru-RU"/>
        </w:rPr>
        <w:t>Численность персонала во всех образовательных организациях составляет 155 человек.</w:t>
      </w:r>
    </w:p>
    <w:p w14:paraId="09BA8541" w14:textId="77777777" w:rsidR="00782CDA" w:rsidRPr="00782CDA" w:rsidRDefault="00782CDA" w:rsidP="00782CDA">
      <w:pPr>
        <w:shd w:val="clear" w:color="auto" w:fill="FFFFFF"/>
        <w:suppressAutoHyphens w:val="0"/>
        <w:ind w:firstLine="709"/>
        <w:jc w:val="both"/>
        <w:rPr>
          <w:rFonts w:cs="Times New Roman"/>
          <w:lang w:eastAsia="ru-RU"/>
        </w:rPr>
      </w:pPr>
      <w:r w:rsidRPr="00782CDA">
        <w:rPr>
          <w:rFonts w:cs="Times New Roman"/>
          <w:lang w:eastAsia="ru-RU"/>
        </w:rPr>
        <w:t>Необходимость строительства новых образовательных организаций отсутствует.</w:t>
      </w:r>
    </w:p>
    <w:p w14:paraId="5396C310" w14:textId="77777777" w:rsidR="00782CDA" w:rsidRPr="00782CDA" w:rsidRDefault="00782CDA" w:rsidP="00782CDA">
      <w:pPr>
        <w:shd w:val="clear" w:color="auto" w:fill="FFFFFF"/>
        <w:suppressAutoHyphens w:val="0"/>
        <w:ind w:firstLine="709"/>
        <w:jc w:val="both"/>
        <w:rPr>
          <w:rFonts w:cs="Times New Roman"/>
          <w:lang w:eastAsia="ru-RU"/>
        </w:rPr>
      </w:pPr>
      <w:r w:rsidRPr="00782CDA">
        <w:rPr>
          <w:rFonts w:cs="Times New Roman"/>
          <w:lang w:eastAsia="ru-RU"/>
        </w:rPr>
        <w:t>По оценке, на начало 2019 года доля обучающихся, охваченных услугами дошкольного, начального общего, основного общего, среднего общего и дополнительного образования (далее образовательные услуги) от общего количества детей в возрасте от 2 месяцев до 18 лет в муниципальном образовании составит 86%.</w:t>
      </w:r>
    </w:p>
    <w:p w14:paraId="59C61C58" w14:textId="77777777" w:rsidR="00340A4B" w:rsidRDefault="00340A4B" w:rsidP="00340A4B">
      <w:pPr>
        <w:pStyle w:val="afd"/>
        <w:spacing w:after="0"/>
        <w:ind w:firstLine="720"/>
        <w:jc w:val="both"/>
      </w:pPr>
      <w:r w:rsidRPr="0018166C">
        <w:t xml:space="preserve">Объекты образования </w:t>
      </w:r>
      <w:r>
        <w:t xml:space="preserve">на селе </w:t>
      </w:r>
      <w:r w:rsidRPr="0018166C">
        <w:t>имеют системы водоснабжения и водоотведения, электроснабжения, Интернет. Теплоснабжение обеспечивается объектовыми котельными, работающими на газовом топливе.</w:t>
      </w:r>
    </w:p>
    <w:p w14:paraId="203A4C83" w14:textId="77777777" w:rsidR="00223495" w:rsidRPr="00223495" w:rsidRDefault="00031396" w:rsidP="00223495">
      <w:pPr>
        <w:suppressAutoHyphens w:val="0"/>
        <w:spacing w:after="120"/>
        <w:jc w:val="center"/>
        <w:rPr>
          <w:rFonts w:cs="Times New Roman"/>
          <w:b/>
          <w:color w:val="000000"/>
          <w:lang w:eastAsia="ru-RU"/>
        </w:rPr>
      </w:pPr>
      <w:r>
        <w:rPr>
          <w:rFonts w:cs="Times New Roman"/>
          <w:b/>
          <w:color w:val="000000"/>
          <w:lang w:eastAsia="ru-RU"/>
        </w:rPr>
        <w:t>Муниципальные о</w:t>
      </w:r>
      <w:r w:rsidRPr="00223495">
        <w:rPr>
          <w:rFonts w:cs="Times New Roman"/>
          <w:b/>
          <w:color w:val="000000"/>
          <w:lang w:eastAsia="ru-RU"/>
        </w:rPr>
        <w:t>бщеобразовательные учреждения</w:t>
      </w:r>
    </w:p>
    <w:tbl>
      <w:tblPr>
        <w:tblW w:w="95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6"/>
        <w:gridCol w:w="2693"/>
        <w:gridCol w:w="1417"/>
        <w:gridCol w:w="1276"/>
        <w:gridCol w:w="953"/>
      </w:tblGrid>
      <w:tr w:rsidR="00E24294" w:rsidRPr="00E24294" w14:paraId="5B5F2416" w14:textId="77777777" w:rsidTr="002D7830">
        <w:tc>
          <w:tcPr>
            <w:tcW w:w="3256" w:type="dxa"/>
            <w:vMerge w:val="restart"/>
            <w:shd w:val="clear" w:color="auto" w:fill="auto"/>
            <w:vAlign w:val="center"/>
          </w:tcPr>
          <w:p w14:paraId="779610AF" w14:textId="77777777" w:rsidR="00E24294" w:rsidRPr="00E24294" w:rsidRDefault="00E24294" w:rsidP="00E24294">
            <w:pPr>
              <w:suppressAutoHyphens w:val="0"/>
              <w:jc w:val="center"/>
              <w:rPr>
                <w:rFonts w:cs="Times New Roman"/>
                <w:sz w:val="22"/>
                <w:szCs w:val="22"/>
                <w:lang w:eastAsia="ru-RU"/>
              </w:rPr>
            </w:pPr>
          </w:p>
          <w:p w14:paraId="530AF445" w14:textId="77777777" w:rsidR="00E24294" w:rsidRPr="00E24294" w:rsidRDefault="00E24294" w:rsidP="00E24294">
            <w:pPr>
              <w:suppressAutoHyphens w:val="0"/>
              <w:jc w:val="center"/>
              <w:rPr>
                <w:rFonts w:cs="Times New Roman"/>
                <w:sz w:val="22"/>
                <w:szCs w:val="22"/>
                <w:lang w:eastAsia="ru-RU"/>
              </w:rPr>
            </w:pPr>
            <w:r w:rsidRPr="00E24294">
              <w:rPr>
                <w:rFonts w:cs="Times New Roman"/>
                <w:sz w:val="22"/>
                <w:szCs w:val="22"/>
                <w:lang w:eastAsia="ru-RU"/>
              </w:rPr>
              <w:lastRenderedPageBreak/>
              <w:t>Наименование учреждения</w:t>
            </w:r>
          </w:p>
        </w:tc>
        <w:tc>
          <w:tcPr>
            <w:tcW w:w="2693" w:type="dxa"/>
            <w:vMerge w:val="restart"/>
            <w:shd w:val="clear" w:color="auto" w:fill="auto"/>
            <w:vAlign w:val="center"/>
          </w:tcPr>
          <w:p w14:paraId="6649EE14" w14:textId="77777777" w:rsidR="00E24294" w:rsidRPr="00E24294" w:rsidRDefault="00E24294" w:rsidP="00E24294">
            <w:pPr>
              <w:suppressAutoHyphens w:val="0"/>
              <w:jc w:val="center"/>
              <w:rPr>
                <w:rFonts w:cs="Times New Roman"/>
                <w:sz w:val="22"/>
                <w:szCs w:val="22"/>
                <w:lang w:eastAsia="ru-RU"/>
              </w:rPr>
            </w:pPr>
          </w:p>
          <w:p w14:paraId="3D3F6E80" w14:textId="77777777" w:rsidR="00E24294" w:rsidRPr="00E24294" w:rsidRDefault="00E24294" w:rsidP="00E24294">
            <w:pPr>
              <w:suppressAutoHyphens w:val="0"/>
              <w:jc w:val="center"/>
              <w:rPr>
                <w:rFonts w:cs="Times New Roman"/>
                <w:sz w:val="22"/>
                <w:szCs w:val="22"/>
                <w:lang w:eastAsia="ru-RU"/>
              </w:rPr>
            </w:pPr>
            <w:r w:rsidRPr="00E24294">
              <w:rPr>
                <w:rFonts w:cs="Times New Roman"/>
                <w:sz w:val="22"/>
                <w:szCs w:val="22"/>
                <w:lang w:eastAsia="ru-RU"/>
              </w:rPr>
              <w:lastRenderedPageBreak/>
              <w:t>Адрес</w:t>
            </w:r>
          </w:p>
        </w:tc>
        <w:tc>
          <w:tcPr>
            <w:tcW w:w="1417" w:type="dxa"/>
            <w:vMerge w:val="restart"/>
            <w:shd w:val="clear" w:color="auto" w:fill="auto"/>
            <w:vAlign w:val="center"/>
          </w:tcPr>
          <w:p w14:paraId="457EFA4B" w14:textId="77777777" w:rsidR="00E24294" w:rsidRPr="00E24294" w:rsidRDefault="00E24294" w:rsidP="00E24294">
            <w:pPr>
              <w:suppressAutoHyphens w:val="0"/>
              <w:jc w:val="center"/>
              <w:rPr>
                <w:rFonts w:cs="Times New Roman"/>
                <w:sz w:val="22"/>
                <w:szCs w:val="22"/>
                <w:lang w:eastAsia="ru-RU"/>
              </w:rPr>
            </w:pPr>
            <w:r w:rsidRPr="00E24294">
              <w:rPr>
                <w:rFonts w:cs="Times New Roman"/>
                <w:sz w:val="22"/>
                <w:szCs w:val="22"/>
                <w:lang w:eastAsia="ru-RU"/>
              </w:rPr>
              <w:lastRenderedPageBreak/>
              <w:t>Год постройки</w:t>
            </w:r>
          </w:p>
        </w:tc>
        <w:tc>
          <w:tcPr>
            <w:tcW w:w="2229" w:type="dxa"/>
            <w:gridSpan w:val="2"/>
            <w:shd w:val="clear" w:color="auto" w:fill="auto"/>
            <w:vAlign w:val="center"/>
          </w:tcPr>
          <w:p w14:paraId="3354E843" w14:textId="77777777" w:rsidR="00E24294" w:rsidRPr="00E24294" w:rsidRDefault="00E24294" w:rsidP="00E24294">
            <w:pPr>
              <w:suppressAutoHyphens w:val="0"/>
              <w:jc w:val="center"/>
              <w:rPr>
                <w:rFonts w:cs="Times New Roman"/>
                <w:sz w:val="22"/>
                <w:szCs w:val="22"/>
                <w:lang w:eastAsia="ru-RU"/>
              </w:rPr>
            </w:pPr>
            <w:r w:rsidRPr="00E24294">
              <w:rPr>
                <w:rFonts w:cs="Times New Roman"/>
                <w:sz w:val="22"/>
                <w:szCs w:val="22"/>
                <w:lang w:eastAsia="ru-RU"/>
              </w:rPr>
              <w:t>Кол-во мест</w:t>
            </w:r>
          </w:p>
        </w:tc>
      </w:tr>
      <w:tr w:rsidR="00E24294" w:rsidRPr="00E24294" w14:paraId="1E74F843" w14:textId="77777777" w:rsidTr="002D7830">
        <w:tc>
          <w:tcPr>
            <w:tcW w:w="3256" w:type="dxa"/>
            <w:vMerge/>
            <w:shd w:val="clear" w:color="auto" w:fill="auto"/>
            <w:vAlign w:val="center"/>
          </w:tcPr>
          <w:p w14:paraId="6BF84059" w14:textId="77777777" w:rsidR="00E24294" w:rsidRPr="00E24294" w:rsidRDefault="00E24294" w:rsidP="00E24294">
            <w:pPr>
              <w:suppressAutoHyphens w:val="0"/>
              <w:jc w:val="center"/>
              <w:rPr>
                <w:rFonts w:cs="Times New Roman"/>
                <w:sz w:val="22"/>
                <w:szCs w:val="22"/>
                <w:lang w:eastAsia="ru-RU"/>
              </w:rPr>
            </w:pPr>
          </w:p>
        </w:tc>
        <w:tc>
          <w:tcPr>
            <w:tcW w:w="2693" w:type="dxa"/>
            <w:vMerge/>
            <w:shd w:val="clear" w:color="auto" w:fill="auto"/>
            <w:vAlign w:val="center"/>
          </w:tcPr>
          <w:p w14:paraId="2DC986CD" w14:textId="77777777" w:rsidR="00E24294" w:rsidRPr="00E24294" w:rsidRDefault="00E24294" w:rsidP="00E24294">
            <w:pPr>
              <w:suppressAutoHyphens w:val="0"/>
              <w:jc w:val="center"/>
              <w:rPr>
                <w:rFonts w:cs="Times New Roman"/>
                <w:sz w:val="22"/>
                <w:szCs w:val="22"/>
                <w:lang w:eastAsia="ru-RU"/>
              </w:rPr>
            </w:pPr>
          </w:p>
        </w:tc>
        <w:tc>
          <w:tcPr>
            <w:tcW w:w="1417" w:type="dxa"/>
            <w:vMerge/>
            <w:shd w:val="clear" w:color="auto" w:fill="auto"/>
            <w:vAlign w:val="center"/>
          </w:tcPr>
          <w:p w14:paraId="274532AD" w14:textId="77777777" w:rsidR="00E24294" w:rsidRPr="00E24294" w:rsidRDefault="00E24294" w:rsidP="00E24294">
            <w:pPr>
              <w:suppressAutoHyphens w:val="0"/>
              <w:jc w:val="center"/>
              <w:rPr>
                <w:rFonts w:cs="Times New Roman"/>
                <w:sz w:val="22"/>
                <w:szCs w:val="22"/>
                <w:lang w:eastAsia="ru-RU"/>
              </w:rPr>
            </w:pPr>
          </w:p>
        </w:tc>
        <w:tc>
          <w:tcPr>
            <w:tcW w:w="1276" w:type="dxa"/>
            <w:shd w:val="clear" w:color="auto" w:fill="auto"/>
            <w:vAlign w:val="center"/>
          </w:tcPr>
          <w:p w14:paraId="24B5E646" w14:textId="77777777" w:rsidR="00E24294" w:rsidRPr="00E24294" w:rsidRDefault="00E24294" w:rsidP="00E24294">
            <w:pPr>
              <w:suppressAutoHyphens w:val="0"/>
              <w:jc w:val="center"/>
              <w:rPr>
                <w:rFonts w:cs="Times New Roman"/>
                <w:sz w:val="22"/>
                <w:szCs w:val="22"/>
                <w:lang w:eastAsia="ru-RU"/>
              </w:rPr>
            </w:pPr>
            <w:r w:rsidRPr="00E24294">
              <w:rPr>
                <w:rFonts w:cs="Times New Roman"/>
                <w:sz w:val="22"/>
                <w:szCs w:val="22"/>
                <w:lang w:eastAsia="ru-RU"/>
              </w:rPr>
              <w:t>По плану</w:t>
            </w:r>
          </w:p>
        </w:tc>
        <w:tc>
          <w:tcPr>
            <w:tcW w:w="953" w:type="dxa"/>
            <w:shd w:val="clear" w:color="auto" w:fill="auto"/>
            <w:vAlign w:val="center"/>
          </w:tcPr>
          <w:p w14:paraId="714FD395" w14:textId="77777777" w:rsidR="00E24294" w:rsidRPr="00E24294" w:rsidRDefault="00E24294" w:rsidP="00E24294">
            <w:pPr>
              <w:suppressAutoHyphens w:val="0"/>
              <w:jc w:val="center"/>
              <w:rPr>
                <w:rFonts w:cs="Times New Roman"/>
                <w:sz w:val="22"/>
                <w:szCs w:val="22"/>
                <w:lang w:eastAsia="ru-RU"/>
              </w:rPr>
            </w:pPr>
            <w:r w:rsidRPr="00E24294">
              <w:rPr>
                <w:rFonts w:cs="Times New Roman"/>
                <w:sz w:val="22"/>
                <w:szCs w:val="22"/>
                <w:lang w:eastAsia="ru-RU"/>
              </w:rPr>
              <w:t>Факт</w:t>
            </w:r>
          </w:p>
        </w:tc>
      </w:tr>
      <w:tr w:rsidR="00E24294" w:rsidRPr="00E24294" w14:paraId="21656DD7" w14:textId="77777777" w:rsidTr="00E24294">
        <w:tc>
          <w:tcPr>
            <w:tcW w:w="9595" w:type="dxa"/>
            <w:gridSpan w:val="5"/>
            <w:shd w:val="clear" w:color="auto" w:fill="auto"/>
            <w:vAlign w:val="center"/>
          </w:tcPr>
          <w:p w14:paraId="0864E302" w14:textId="77777777" w:rsidR="00E24294" w:rsidRPr="00E24294" w:rsidRDefault="00E24294" w:rsidP="00E24294">
            <w:pPr>
              <w:suppressAutoHyphens w:val="0"/>
              <w:jc w:val="center"/>
              <w:rPr>
                <w:rFonts w:cs="Times New Roman"/>
                <w:sz w:val="22"/>
                <w:szCs w:val="22"/>
                <w:lang w:eastAsia="ru-RU"/>
              </w:rPr>
            </w:pPr>
            <w:r w:rsidRPr="00E24294">
              <w:rPr>
                <w:rFonts w:cs="Times New Roman"/>
                <w:b/>
                <w:sz w:val="22"/>
                <w:szCs w:val="22"/>
                <w:lang w:eastAsia="ru-RU"/>
              </w:rPr>
              <w:t>Муниципальные общеобразовательные школы</w:t>
            </w:r>
          </w:p>
        </w:tc>
      </w:tr>
      <w:tr w:rsidR="00E24294" w:rsidRPr="00E24294" w14:paraId="24781905" w14:textId="77777777" w:rsidTr="002D7830">
        <w:tc>
          <w:tcPr>
            <w:tcW w:w="3256" w:type="dxa"/>
            <w:shd w:val="clear" w:color="auto" w:fill="auto"/>
            <w:vAlign w:val="center"/>
          </w:tcPr>
          <w:p w14:paraId="06940708" w14:textId="235303A9" w:rsidR="002D7830" w:rsidRPr="002D7830" w:rsidRDefault="002D7830" w:rsidP="002D7830">
            <w:pPr>
              <w:widowControl w:val="0"/>
              <w:tabs>
                <w:tab w:val="left" w:pos="993"/>
              </w:tabs>
              <w:autoSpaceDE w:val="0"/>
              <w:autoSpaceDN w:val="0"/>
              <w:adjustRightInd w:val="0"/>
              <w:spacing w:line="276" w:lineRule="auto"/>
              <w:jc w:val="center"/>
              <w:rPr>
                <w:rFonts w:ascii="PT Astra Serif" w:eastAsia="Arial" w:hAnsi="PT Astra Serif"/>
              </w:rPr>
            </w:pPr>
            <w:r w:rsidRPr="002D7830">
              <w:rPr>
                <w:rFonts w:ascii="PT Astra Serif" w:eastAsia="Arial" w:hAnsi="PT Astra Serif"/>
              </w:rPr>
              <w:t>Муниципальное казенное общеобразовательное учреждение Львовская средняя общеобразовательная школа имени И. С. Ефанова (МКОУ Львовская СОШ)</w:t>
            </w:r>
          </w:p>
          <w:p w14:paraId="4B3387BA" w14:textId="3B3BF789" w:rsidR="00E24294" w:rsidRPr="002D7830" w:rsidRDefault="00E24294" w:rsidP="002D7830">
            <w:pPr>
              <w:suppressAutoHyphens w:val="0"/>
              <w:jc w:val="center"/>
              <w:rPr>
                <w:rFonts w:cs="Times New Roman"/>
                <w:lang w:eastAsia="ru-RU"/>
              </w:rPr>
            </w:pPr>
          </w:p>
        </w:tc>
        <w:tc>
          <w:tcPr>
            <w:tcW w:w="2693" w:type="dxa"/>
            <w:shd w:val="clear" w:color="auto" w:fill="auto"/>
            <w:vAlign w:val="center"/>
          </w:tcPr>
          <w:p w14:paraId="12EAD45F" w14:textId="77E8F7B7" w:rsidR="00E24294" w:rsidRPr="002D7830" w:rsidRDefault="002D7830" w:rsidP="002D7830">
            <w:pPr>
              <w:suppressAutoHyphens w:val="0"/>
              <w:jc w:val="center"/>
              <w:rPr>
                <w:rFonts w:cs="Times New Roman"/>
                <w:lang w:eastAsia="ru-RU"/>
              </w:rPr>
            </w:pPr>
            <w:r w:rsidRPr="002D7830">
              <w:rPr>
                <w:rFonts w:ascii="PT Astra Serif" w:eastAsia="Arial" w:hAnsi="PT Astra Serif"/>
              </w:rPr>
              <w:t>301747, Тульская область, Кимовский район, деревня Львово, здание 88</w:t>
            </w:r>
          </w:p>
        </w:tc>
        <w:tc>
          <w:tcPr>
            <w:tcW w:w="1417" w:type="dxa"/>
            <w:shd w:val="clear" w:color="auto" w:fill="auto"/>
            <w:vAlign w:val="center"/>
          </w:tcPr>
          <w:p w14:paraId="55E20645" w14:textId="0E3D3F08" w:rsidR="00E24294" w:rsidRPr="002D7830" w:rsidRDefault="002D7830" w:rsidP="002D7830">
            <w:pPr>
              <w:suppressAutoHyphens w:val="0"/>
              <w:jc w:val="center"/>
              <w:rPr>
                <w:rFonts w:cs="Times New Roman"/>
                <w:lang w:eastAsia="ru-RU"/>
              </w:rPr>
            </w:pPr>
            <w:r w:rsidRPr="002D7830">
              <w:rPr>
                <w:rFonts w:ascii="PT Astra Serif" w:eastAsia="Arial" w:hAnsi="PT Astra Serif"/>
              </w:rPr>
              <w:t>1979</w:t>
            </w:r>
          </w:p>
        </w:tc>
        <w:tc>
          <w:tcPr>
            <w:tcW w:w="1276" w:type="dxa"/>
            <w:shd w:val="clear" w:color="auto" w:fill="auto"/>
            <w:vAlign w:val="center"/>
          </w:tcPr>
          <w:p w14:paraId="5B176306" w14:textId="0BDFD5B8" w:rsidR="00E24294" w:rsidRPr="002D7830" w:rsidRDefault="002D7830" w:rsidP="002D7830">
            <w:pPr>
              <w:suppressAutoHyphens w:val="0"/>
              <w:jc w:val="center"/>
              <w:rPr>
                <w:rFonts w:cs="Times New Roman"/>
                <w:lang w:eastAsia="ru-RU"/>
              </w:rPr>
            </w:pPr>
            <w:r w:rsidRPr="002D7830">
              <w:rPr>
                <w:rFonts w:ascii="PT Astra Serif" w:eastAsia="Arial" w:hAnsi="PT Astra Serif"/>
              </w:rPr>
              <w:t>120</w:t>
            </w:r>
          </w:p>
        </w:tc>
        <w:tc>
          <w:tcPr>
            <w:tcW w:w="953" w:type="dxa"/>
            <w:shd w:val="clear" w:color="auto" w:fill="auto"/>
            <w:vAlign w:val="center"/>
          </w:tcPr>
          <w:p w14:paraId="2B3ED4D7" w14:textId="5E34AD6F" w:rsidR="00E24294" w:rsidRPr="002D7830" w:rsidRDefault="002D7830" w:rsidP="002D7830">
            <w:pPr>
              <w:suppressAutoHyphens w:val="0"/>
              <w:jc w:val="center"/>
              <w:rPr>
                <w:rFonts w:cs="Times New Roman"/>
                <w:lang w:eastAsia="ru-RU"/>
              </w:rPr>
            </w:pPr>
            <w:r w:rsidRPr="002D7830">
              <w:rPr>
                <w:rFonts w:ascii="PT Astra Serif" w:eastAsia="Arial" w:hAnsi="PT Astra Serif"/>
              </w:rPr>
              <w:t>40</w:t>
            </w:r>
          </w:p>
        </w:tc>
      </w:tr>
      <w:tr w:rsidR="00E24294" w:rsidRPr="00E24294" w14:paraId="426E9336" w14:textId="77777777" w:rsidTr="002D7830">
        <w:tc>
          <w:tcPr>
            <w:tcW w:w="3256" w:type="dxa"/>
            <w:shd w:val="clear" w:color="auto" w:fill="auto"/>
            <w:vAlign w:val="center"/>
          </w:tcPr>
          <w:p w14:paraId="2E649149" w14:textId="20439BB7" w:rsidR="00E24294" w:rsidRPr="002D7830" w:rsidRDefault="002D7830" w:rsidP="002D7830">
            <w:pPr>
              <w:widowControl w:val="0"/>
              <w:tabs>
                <w:tab w:val="left" w:pos="993"/>
              </w:tabs>
              <w:autoSpaceDE w:val="0"/>
              <w:autoSpaceDN w:val="0"/>
              <w:adjustRightInd w:val="0"/>
              <w:spacing w:line="276" w:lineRule="auto"/>
              <w:jc w:val="center"/>
              <w:rPr>
                <w:rFonts w:ascii="PT Astra Serif" w:eastAsia="Arial" w:hAnsi="PT Astra Serif"/>
              </w:rPr>
            </w:pPr>
            <w:r w:rsidRPr="002D7830">
              <w:rPr>
                <w:rFonts w:ascii="PT Astra Serif" w:eastAsia="Arial" w:hAnsi="PT Astra Serif"/>
              </w:rPr>
              <w:t>Муниципальное казенное общеобразовательное учреждение Хитровщинская общеобразовательная средняя школа (МКОУ Хитровщинская СОШ)</w:t>
            </w:r>
          </w:p>
        </w:tc>
        <w:tc>
          <w:tcPr>
            <w:tcW w:w="2693" w:type="dxa"/>
            <w:shd w:val="clear" w:color="auto" w:fill="auto"/>
            <w:vAlign w:val="center"/>
          </w:tcPr>
          <w:p w14:paraId="63266766" w14:textId="1FBFE045" w:rsidR="00E24294" w:rsidRPr="002D7830" w:rsidRDefault="002D7830" w:rsidP="002D7830">
            <w:pPr>
              <w:suppressAutoHyphens w:val="0"/>
              <w:jc w:val="center"/>
              <w:rPr>
                <w:rFonts w:cs="Times New Roman"/>
                <w:lang w:eastAsia="ru-RU"/>
              </w:rPr>
            </w:pPr>
            <w:r w:rsidRPr="002D7830">
              <w:rPr>
                <w:rFonts w:ascii="PT Astra Serif" w:eastAsia="Arial" w:hAnsi="PT Astra Serif"/>
              </w:rPr>
              <w:t>301737, Тульская область, Кимовский район, село Хитровщина, здание 17</w:t>
            </w:r>
          </w:p>
        </w:tc>
        <w:tc>
          <w:tcPr>
            <w:tcW w:w="1417" w:type="dxa"/>
            <w:shd w:val="clear" w:color="auto" w:fill="auto"/>
            <w:vAlign w:val="center"/>
          </w:tcPr>
          <w:p w14:paraId="535991A4" w14:textId="77777777" w:rsidR="00E24294" w:rsidRPr="002D7830" w:rsidRDefault="00E24294" w:rsidP="002D7830">
            <w:pPr>
              <w:suppressAutoHyphens w:val="0"/>
              <w:jc w:val="center"/>
              <w:rPr>
                <w:rFonts w:cs="Times New Roman"/>
                <w:lang w:eastAsia="ru-RU"/>
              </w:rPr>
            </w:pPr>
            <w:r w:rsidRPr="002D7830">
              <w:rPr>
                <w:rFonts w:cs="Times New Roman"/>
                <w:lang w:eastAsia="ru-RU"/>
              </w:rPr>
              <w:t>1827</w:t>
            </w:r>
          </w:p>
        </w:tc>
        <w:tc>
          <w:tcPr>
            <w:tcW w:w="1276" w:type="dxa"/>
            <w:shd w:val="clear" w:color="auto" w:fill="auto"/>
            <w:vAlign w:val="center"/>
          </w:tcPr>
          <w:p w14:paraId="2E351566" w14:textId="77777777" w:rsidR="00E24294" w:rsidRPr="002D7830" w:rsidRDefault="00E24294" w:rsidP="002D7830">
            <w:pPr>
              <w:suppressAutoHyphens w:val="0"/>
              <w:jc w:val="center"/>
              <w:rPr>
                <w:rFonts w:cs="Times New Roman"/>
                <w:lang w:eastAsia="ru-RU"/>
              </w:rPr>
            </w:pPr>
            <w:r w:rsidRPr="002D7830">
              <w:rPr>
                <w:rFonts w:cs="Times New Roman"/>
                <w:lang w:eastAsia="ru-RU"/>
              </w:rPr>
              <w:t>180</w:t>
            </w:r>
          </w:p>
        </w:tc>
        <w:tc>
          <w:tcPr>
            <w:tcW w:w="953" w:type="dxa"/>
            <w:shd w:val="clear" w:color="auto" w:fill="auto"/>
            <w:vAlign w:val="center"/>
          </w:tcPr>
          <w:p w14:paraId="4582B535" w14:textId="13D85FD0" w:rsidR="00E24294" w:rsidRPr="002D7830" w:rsidRDefault="002D7830" w:rsidP="002D7830">
            <w:pPr>
              <w:suppressAutoHyphens w:val="0"/>
              <w:jc w:val="center"/>
              <w:rPr>
                <w:rFonts w:cs="Times New Roman"/>
                <w:lang w:eastAsia="ru-RU"/>
              </w:rPr>
            </w:pPr>
            <w:r w:rsidRPr="002D7830">
              <w:rPr>
                <w:rFonts w:ascii="PT Astra Serif" w:eastAsia="Arial" w:hAnsi="PT Astra Serif"/>
              </w:rPr>
              <w:t>49</w:t>
            </w:r>
          </w:p>
        </w:tc>
      </w:tr>
      <w:tr w:rsidR="00E24294" w:rsidRPr="00E24294" w14:paraId="0F9D8544" w14:textId="77777777" w:rsidTr="002D7830">
        <w:tc>
          <w:tcPr>
            <w:tcW w:w="3256" w:type="dxa"/>
            <w:shd w:val="clear" w:color="auto" w:fill="auto"/>
            <w:vAlign w:val="center"/>
          </w:tcPr>
          <w:p w14:paraId="27125A1B" w14:textId="2A8F5D9C" w:rsidR="00E24294" w:rsidRPr="002D7830" w:rsidRDefault="002D7830" w:rsidP="002D7830">
            <w:pPr>
              <w:widowControl w:val="0"/>
              <w:tabs>
                <w:tab w:val="left" w:pos="993"/>
              </w:tabs>
              <w:autoSpaceDE w:val="0"/>
              <w:autoSpaceDN w:val="0"/>
              <w:adjustRightInd w:val="0"/>
              <w:spacing w:line="276" w:lineRule="auto"/>
              <w:jc w:val="center"/>
              <w:rPr>
                <w:rFonts w:ascii="PT Astra Serif" w:eastAsia="Arial" w:hAnsi="PT Astra Serif"/>
              </w:rPr>
            </w:pPr>
            <w:r w:rsidRPr="002D7830">
              <w:rPr>
                <w:rFonts w:ascii="PT Astra Serif" w:eastAsia="Arial" w:hAnsi="PT Astra Serif"/>
              </w:rPr>
              <w:t>Муниципальное казенное общеобразовательное учреждение Новольвовская средняя общеобразовательная школа имени Ф. А. Гаврюхина (МКОУ Новольвовская СОШ)</w:t>
            </w:r>
          </w:p>
        </w:tc>
        <w:tc>
          <w:tcPr>
            <w:tcW w:w="2693" w:type="dxa"/>
            <w:shd w:val="clear" w:color="auto" w:fill="auto"/>
            <w:vAlign w:val="center"/>
          </w:tcPr>
          <w:p w14:paraId="06178F56" w14:textId="51F049B7" w:rsidR="00E24294" w:rsidRPr="002D7830" w:rsidRDefault="002D7830" w:rsidP="002D7830">
            <w:pPr>
              <w:suppressAutoHyphens w:val="0"/>
              <w:jc w:val="center"/>
              <w:rPr>
                <w:rFonts w:cs="Times New Roman"/>
                <w:lang w:eastAsia="ru-RU"/>
              </w:rPr>
            </w:pPr>
            <w:r w:rsidRPr="002D7830">
              <w:rPr>
                <w:rFonts w:ascii="PT Astra Serif" w:eastAsia="Arial" w:hAnsi="PT Astra Serif"/>
              </w:rPr>
              <w:t>301735, Тульская область, Кимовский район, поселок городского типа Новольвовск, улица Школьная, здание 6</w:t>
            </w:r>
          </w:p>
        </w:tc>
        <w:tc>
          <w:tcPr>
            <w:tcW w:w="1417" w:type="dxa"/>
            <w:shd w:val="clear" w:color="auto" w:fill="auto"/>
            <w:vAlign w:val="center"/>
          </w:tcPr>
          <w:p w14:paraId="50E27B55" w14:textId="77777777" w:rsidR="00E24294" w:rsidRPr="002D7830" w:rsidRDefault="00E24294" w:rsidP="002D7830">
            <w:pPr>
              <w:suppressAutoHyphens w:val="0"/>
              <w:jc w:val="center"/>
              <w:rPr>
                <w:rFonts w:cs="Times New Roman"/>
                <w:lang w:eastAsia="ru-RU"/>
              </w:rPr>
            </w:pPr>
            <w:r w:rsidRPr="002D7830">
              <w:rPr>
                <w:rFonts w:cs="Times New Roman"/>
                <w:lang w:eastAsia="ru-RU"/>
              </w:rPr>
              <w:t>1952</w:t>
            </w:r>
          </w:p>
        </w:tc>
        <w:tc>
          <w:tcPr>
            <w:tcW w:w="1276" w:type="dxa"/>
            <w:shd w:val="clear" w:color="auto" w:fill="auto"/>
            <w:vAlign w:val="center"/>
          </w:tcPr>
          <w:p w14:paraId="1BA24259" w14:textId="6578DCA4" w:rsidR="00E24294" w:rsidRPr="002D7830" w:rsidRDefault="002D7830" w:rsidP="002D7830">
            <w:pPr>
              <w:suppressAutoHyphens w:val="0"/>
              <w:jc w:val="center"/>
              <w:rPr>
                <w:rFonts w:cs="Times New Roman"/>
                <w:lang w:eastAsia="ru-RU"/>
              </w:rPr>
            </w:pPr>
            <w:r w:rsidRPr="002D7830">
              <w:rPr>
                <w:rFonts w:ascii="PT Astra Serif" w:eastAsia="Arial" w:hAnsi="PT Astra Serif"/>
              </w:rPr>
              <w:t>400</w:t>
            </w:r>
          </w:p>
        </w:tc>
        <w:tc>
          <w:tcPr>
            <w:tcW w:w="953" w:type="dxa"/>
            <w:shd w:val="clear" w:color="auto" w:fill="auto"/>
            <w:vAlign w:val="center"/>
          </w:tcPr>
          <w:p w14:paraId="3AD81B56" w14:textId="0BB6B8CC" w:rsidR="00E24294" w:rsidRPr="002D7830" w:rsidRDefault="002D7830" w:rsidP="002D7830">
            <w:pPr>
              <w:suppressAutoHyphens w:val="0"/>
              <w:jc w:val="center"/>
              <w:rPr>
                <w:rFonts w:cs="Times New Roman"/>
                <w:lang w:eastAsia="ru-RU"/>
              </w:rPr>
            </w:pPr>
            <w:r w:rsidRPr="002D7830">
              <w:rPr>
                <w:rFonts w:ascii="PT Astra Serif" w:eastAsia="Arial" w:hAnsi="PT Astra Serif"/>
              </w:rPr>
              <w:t>102</w:t>
            </w:r>
          </w:p>
        </w:tc>
      </w:tr>
      <w:tr w:rsidR="002D7830" w:rsidRPr="00E24294" w14:paraId="768F7850" w14:textId="77777777" w:rsidTr="002D7830">
        <w:tc>
          <w:tcPr>
            <w:tcW w:w="3256" w:type="dxa"/>
            <w:shd w:val="clear" w:color="auto" w:fill="auto"/>
            <w:vAlign w:val="center"/>
          </w:tcPr>
          <w:p w14:paraId="290E3F12" w14:textId="15124CFA" w:rsidR="002D7830" w:rsidRPr="002D7830" w:rsidRDefault="002D7830" w:rsidP="002D7830">
            <w:pPr>
              <w:suppressAutoHyphens w:val="0"/>
              <w:jc w:val="center"/>
              <w:rPr>
                <w:rFonts w:cs="Times New Roman"/>
                <w:lang w:eastAsia="ru-RU"/>
              </w:rPr>
            </w:pPr>
            <w:r w:rsidRPr="002D7830">
              <w:rPr>
                <w:rFonts w:ascii="PT Astra Serif" w:eastAsia="Arial" w:hAnsi="PT Astra Serif"/>
              </w:rPr>
              <w:t>Муниципальное казенное общеобразовательное учреждение Машковская основная общеобразовательная школа (МКОУ Машковская ООШ)</w:t>
            </w:r>
          </w:p>
        </w:tc>
        <w:tc>
          <w:tcPr>
            <w:tcW w:w="2693" w:type="dxa"/>
            <w:shd w:val="clear" w:color="auto" w:fill="auto"/>
            <w:vAlign w:val="center"/>
          </w:tcPr>
          <w:p w14:paraId="22966650" w14:textId="3A87DDED" w:rsidR="002D7830" w:rsidRPr="002D7830" w:rsidRDefault="002D7830" w:rsidP="002D7830">
            <w:pPr>
              <w:suppressAutoHyphens w:val="0"/>
              <w:jc w:val="center"/>
              <w:rPr>
                <w:rFonts w:cs="Times New Roman"/>
                <w:lang w:eastAsia="ru-RU"/>
              </w:rPr>
            </w:pPr>
            <w:r w:rsidRPr="002D7830">
              <w:rPr>
                <w:rFonts w:ascii="PT Astra Serif" w:eastAsia="Arial" w:hAnsi="PT Astra Serif"/>
              </w:rPr>
              <w:t>301736, Тульская область, Кимовский район, деревня Машково, здание 73</w:t>
            </w:r>
          </w:p>
        </w:tc>
        <w:tc>
          <w:tcPr>
            <w:tcW w:w="1417" w:type="dxa"/>
            <w:shd w:val="clear" w:color="auto" w:fill="auto"/>
            <w:vAlign w:val="center"/>
          </w:tcPr>
          <w:p w14:paraId="7EDFDD8E" w14:textId="78AECB64" w:rsidR="002D7830" w:rsidRPr="002D7830" w:rsidRDefault="002D7830" w:rsidP="002D7830">
            <w:pPr>
              <w:suppressAutoHyphens w:val="0"/>
              <w:jc w:val="center"/>
              <w:rPr>
                <w:rFonts w:cs="Times New Roman"/>
                <w:lang w:eastAsia="ru-RU"/>
              </w:rPr>
            </w:pPr>
            <w:r w:rsidRPr="002D7830">
              <w:rPr>
                <w:rFonts w:ascii="PT Astra Serif" w:eastAsia="Arial" w:hAnsi="PT Astra Serif"/>
              </w:rPr>
              <w:t>1936</w:t>
            </w:r>
          </w:p>
        </w:tc>
        <w:tc>
          <w:tcPr>
            <w:tcW w:w="1276" w:type="dxa"/>
            <w:shd w:val="clear" w:color="auto" w:fill="auto"/>
            <w:vAlign w:val="center"/>
          </w:tcPr>
          <w:p w14:paraId="6D439043" w14:textId="5C0CD688" w:rsidR="002D7830" w:rsidRPr="002D7830" w:rsidRDefault="002D7830" w:rsidP="002D7830">
            <w:pPr>
              <w:suppressAutoHyphens w:val="0"/>
              <w:jc w:val="center"/>
              <w:rPr>
                <w:rFonts w:cs="Times New Roman"/>
                <w:lang w:eastAsia="ru-RU"/>
              </w:rPr>
            </w:pPr>
            <w:r w:rsidRPr="002D7830">
              <w:rPr>
                <w:rFonts w:ascii="PT Astra Serif" w:eastAsia="Arial" w:hAnsi="PT Astra Serif"/>
              </w:rPr>
              <w:t>80</w:t>
            </w:r>
          </w:p>
        </w:tc>
        <w:tc>
          <w:tcPr>
            <w:tcW w:w="953" w:type="dxa"/>
            <w:shd w:val="clear" w:color="auto" w:fill="auto"/>
            <w:vAlign w:val="center"/>
          </w:tcPr>
          <w:p w14:paraId="540247F6" w14:textId="503BC934" w:rsidR="002D7830" w:rsidRPr="002D7830" w:rsidRDefault="002D7830" w:rsidP="002D7830">
            <w:pPr>
              <w:suppressAutoHyphens w:val="0"/>
              <w:jc w:val="center"/>
              <w:rPr>
                <w:rFonts w:cs="Times New Roman"/>
                <w:lang w:eastAsia="ru-RU"/>
              </w:rPr>
            </w:pPr>
            <w:r w:rsidRPr="002D7830">
              <w:rPr>
                <w:rFonts w:ascii="PT Astra Serif" w:eastAsia="Arial" w:hAnsi="PT Astra Serif"/>
              </w:rPr>
              <w:t>11</w:t>
            </w:r>
          </w:p>
        </w:tc>
      </w:tr>
      <w:tr w:rsidR="002D7830" w:rsidRPr="00E24294" w14:paraId="5505BA0C" w14:textId="77777777" w:rsidTr="002D7830">
        <w:tc>
          <w:tcPr>
            <w:tcW w:w="3256" w:type="dxa"/>
            <w:shd w:val="clear" w:color="auto" w:fill="auto"/>
            <w:vAlign w:val="center"/>
          </w:tcPr>
          <w:p w14:paraId="79078DFE" w14:textId="6D12E48A" w:rsidR="002D7830" w:rsidRPr="002D7830" w:rsidRDefault="002D7830" w:rsidP="002D7830">
            <w:pPr>
              <w:suppressAutoHyphens w:val="0"/>
              <w:jc w:val="center"/>
              <w:rPr>
                <w:rFonts w:cs="Times New Roman"/>
                <w:lang w:eastAsia="ru-RU"/>
              </w:rPr>
            </w:pPr>
            <w:r w:rsidRPr="002D7830">
              <w:rPr>
                <w:rFonts w:ascii="PT Astra Serif" w:eastAsia="Arial" w:hAnsi="PT Astra Serif"/>
              </w:rPr>
              <w:t>Муниципальное казенное общеобразовательное учреждение Табольская основная общеобразовательная школа (МКОУ Табольская ООШ)</w:t>
            </w:r>
          </w:p>
        </w:tc>
        <w:tc>
          <w:tcPr>
            <w:tcW w:w="2693" w:type="dxa"/>
            <w:shd w:val="clear" w:color="auto" w:fill="auto"/>
            <w:vAlign w:val="center"/>
          </w:tcPr>
          <w:p w14:paraId="31DF5012" w14:textId="370D7626" w:rsidR="002D7830" w:rsidRPr="002D7830" w:rsidRDefault="002D7830" w:rsidP="002D7830">
            <w:pPr>
              <w:suppressAutoHyphens w:val="0"/>
              <w:jc w:val="center"/>
              <w:rPr>
                <w:rFonts w:cs="Times New Roman"/>
                <w:lang w:eastAsia="ru-RU"/>
              </w:rPr>
            </w:pPr>
            <w:r w:rsidRPr="002D7830">
              <w:rPr>
                <w:rFonts w:ascii="PT Astra Serif" w:eastAsia="Arial" w:hAnsi="PT Astra Serif"/>
              </w:rPr>
              <w:t>301751, Тульская область, Кимовский район, село Таболо, здание 16</w:t>
            </w:r>
          </w:p>
        </w:tc>
        <w:tc>
          <w:tcPr>
            <w:tcW w:w="1417" w:type="dxa"/>
            <w:shd w:val="clear" w:color="auto" w:fill="auto"/>
            <w:vAlign w:val="center"/>
          </w:tcPr>
          <w:p w14:paraId="5F0F93AF" w14:textId="2AFEE6D8" w:rsidR="002D7830" w:rsidRPr="002D7830" w:rsidRDefault="002D7830" w:rsidP="002D7830">
            <w:pPr>
              <w:suppressAutoHyphens w:val="0"/>
              <w:jc w:val="center"/>
              <w:rPr>
                <w:rFonts w:cs="Times New Roman"/>
                <w:lang w:eastAsia="ru-RU"/>
              </w:rPr>
            </w:pPr>
            <w:r w:rsidRPr="002D7830">
              <w:rPr>
                <w:rFonts w:ascii="PT Astra Serif" w:eastAsia="Arial" w:hAnsi="PT Astra Serif"/>
              </w:rPr>
              <w:t>1993</w:t>
            </w:r>
          </w:p>
        </w:tc>
        <w:tc>
          <w:tcPr>
            <w:tcW w:w="1276" w:type="dxa"/>
            <w:shd w:val="clear" w:color="auto" w:fill="auto"/>
            <w:vAlign w:val="center"/>
          </w:tcPr>
          <w:p w14:paraId="73A195E9" w14:textId="3BEF0012" w:rsidR="002D7830" w:rsidRPr="002D7830" w:rsidRDefault="002D7830" w:rsidP="002D7830">
            <w:pPr>
              <w:suppressAutoHyphens w:val="0"/>
              <w:jc w:val="center"/>
              <w:rPr>
                <w:rFonts w:cs="Times New Roman"/>
                <w:lang w:eastAsia="ru-RU"/>
              </w:rPr>
            </w:pPr>
            <w:r w:rsidRPr="002D7830">
              <w:rPr>
                <w:rFonts w:ascii="PT Astra Serif" w:eastAsia="Arial" w:hAnsi="PT Astra Serif"/>
              </w:rPr>
              <w:t>60</w:t>
            </w:r>
          </w:p>
        </w:tc>
        <w:tc>
          <w:tcPr>
            <w:tcW w:w="953" w:type="dxa"/>
            <w:shd w:val="clear" w:color="auto" w:fill="auto"/>
            <w:vAlign w:val="center"/>
          </w:tcPr>
          <w:p w14:paraId="1900F6B8" w14:textId="407253F0" w:rsidR="002D7830" w:rsidRPr="002D7830" w:rsidRDefault="002D7830" w:rsidP="002D7830">
            <w:pPr>
              <w:suppressAutoHyphens w:val="0"/>
              <w:jc w:val="center"/>
              <w:rPr>
                <w:rFonts w:cs="Times New Roman"/>
                <w:lang w:eastAsia="ru-RU"/>
              </w:rPr>
            </w:pPr>
            <w:r w:rsidRPr="002D7830">
              <w:rPr>
                <w:rFonts w:ascii="PT Astra Serif" w:eastAsia="Arial" w:hAnsi="PT Astra Serif"/>
              </w:rPr>
              <w:t>20</w:t>
            </w:r>
          </w:p>
        </w:tc>
      </w:tr>
      <w:tr w:rsidR="002D7830" w:rsidRPr="00E24294" w14:paraId="330140EB" w14:textId="77777777" w:rsidTr="002D7830">
        <w:tc>
          <w:tcPr>
            <w:tcW w:w="3256" w:type="dxa"/>
            <w:shd w:val="clear" w:color="auto" w:fill="auto"/>
            <w:vAlign w:val="center"/>
          </w:tcPr>
          <w:p w14:paraId="57BF49F5" w14:textId="34E8DE80" w:rsidR="002D7830" w:rsidRPr="002D7830" w:rsidRDefault="002D7830" w:rsidP="002D7830">
            <w:pPr>
              <w:widowControl w:val="0"/>
              <w:tabs>
                <w:tab w:val="left" w:pos="993"/>
              </w:tabs>
              <w:autoSpaceDE w:val="0"/>
              <w:autoSpaceDN w:val="0"/>
              <w:adjustRightInd w:val="0"/>
              <w:spacing w:line="276" w:lineRule="auto"/>
              <w:jc w:val="center"/>
              <w:rPr>
                <w:rFonts w:ascii="PT Astra Serif" w:eastAsia="Arial" w:hAnsi="PT Astra Serif"/>
              </w:rPr>
            </w:pPr>
            <w:r w:rsidRPr="002D7830">
              <w:rPr>
                <w:rFonts w:ascii="PT Astra Serif" w:eastAsia="Arial" w:hAnsi="PT Astra Serif"/>
              </w:rPr>
              <w:t>Муниципальное казенное общеобразовательное учреждение Кропотовская средняя общеобразовательная школа Кимовского района Тульской области (МКОУ Кропотовская СОШ)</w:t>
            </w:r>
          </w:p>
        </w:tc>
        <w:tc>
          <w:tcPr>
            <w:tcW w:w="2693" w:type="dxa"/>
            <w:shd w:val="clear" w:color="auto" w:fill="auto"/>
            <w:vAlign w:val="center"/>
          </w:tcPr>
          <w:p w14:paraId="60850F8C" w14:textId="575961BB" w:rsidR="002D7830" w:rsidRPr="002D7830" w:rsidRDefault="002D7830" w:rsidP="002D7830">
            <w:pPr>
              <w:suppressAutoHyphens w:val="0"/>
              <w:jc w:val="center"/>
              <w:rPr>
                <w:rFonts w:cs="Times New Roman"/>
                <w:lang w:eastAsia="ru-RU"/>
              </w:rPr>
            </w:pPr>
            <w:r w:rsidRPr="002D7830">
              <w:rPr>
                <w:rFonts w:ascii="PT Astra Serif" w:eastAsia="Arial" w:hAnsi="PT Astra Serif"/>
              </w:rPr>
              <w:t>301746, Тульская область, Кимовский район, деревня Кропотово, здание 107</w:t>
            </w:r>
          </w:p>
        </w:tc>
        <w:tc>
          <w:tcPr>
            <w:tcW w:w="1417" w:type="dxa"/>
            <w:shd w:val="clear" w:color="auto" w:fill="auto"/>
            <w:vAlign w:val="center"/>
          </w:tcPr>
          <w:p w14:paraId="6BB25C00" w14:textId="5623DAC3" w:rsidR="002D7830" w:rsidRPr="002D7830" w:rsidRDefault="002D7830" w:rsidP="002D7830">
            <w:pPr>
              <w:suppressAutoHyphens w:val="0"/>
              <w:jc w:val="center"/>
              <w:rPr>
                <w:rFonts w:cs="Times New Roman"/>
                <w:lang w:eastAsia="ru-RU"/>
              </w:rPr>
            </w:pPr>
            <w:r w:rsidRPr="002D7830">
              <w:rPr>
                <w:rFonts w:ascii="PT Astra Serif" w:eastAsia="Arial" w:hAnsi="PT Astra Serif"/>
              </w:rPr>
              <w:t>1982</w:t>
            </w:r>
          </w:p>
        </w:tc>
        <w:tc>
          <w:tcPr>
            <w:tcW w:w="1276" w:type="dxa"/>
            <w:shd w:val="clear" w:color="auto" w:fill="auto"/>
            <w:vAlign w:val="center"/>
          </w:tcPr>
          <w:p w14:paraId="34806CA7" w14:textId="7A9ABD34" w:rsidR="002D7830" w:rsidRPr="002D7830" w:rsidRDefault="002D7830" w:rsidP="002D7830">
            <w:pPr>
              <w:suppressAutoHyphens w:val="0"/>
              <w:jc w:val="center"/>
              <w:rPr>
                <w:rFonts w:cs="Times New Roman"/>
                <w:lang w:eastAsia="ru-RU"/>
              </w:rPr>
            </w:pPr>
            <w:r w:rsidRPr="002D7830">
              <w:rPr>
                <w:rFonts w:ascii="PT Astra Serif" w:eastAsia="Arial" w:hAnsi="PT Astra Serif"/>
              </w:rPr>
              <w:t>100</w:t>
            </w:r>
          </w:p>
        </w:tc>
        <w:tc>
          <w:tcPr>
            <w:tcW w:w="953" w:type="dxa"/>
            <w:shd w:val="clear" w:color="auto" w:fill="auto"/>
            <w:vAlign w:val="center"/>
          </w:tcPr>
          <w:p w14:paraId="3DD517DD" w14:textId="0BC78E78" w:rsidR="002D7830" w:rsidRPr="002D7830" w:rsidRDefault="002D7830" w:rsidP="002D7830">
            <w:pPr>
              <w:suppressAutoHyphens w:val="0"/>
              <w:jc w:val="center"/>
              <w:rPr>
                <w:rFonts w:cs="Times New Roman"/>
                <w:lang w:eastAsia="ru-RU"/>
              </w:rPr>
            </w:pPr>
            <w:r w:rsidRPr="002D7830">
              <w:rPr>
                <w:rFonts w:ascii="PT Astra Serif" w:eastAsia="Arial" w:hAnsi="PT Astra Serif"/>
              </w:rPr>
              <w:t>23</w:t>
            </w:r>
          </w:p>
        </w:tc>
      </w:tr>
      <w:tr w:rsidR="002D7830" w:rsidRPr="00E24294" w14:paraId="156BC0EA" w14:textId="77777777" w:rsidTr="002D7830">
        <w:tc>
          <w:tcPr>
            <w:tcW w:w="3256" w:type="dxa"/>
            <w:shd w:val="clear" w:color="auto" w:fill="auto"/>
            <w:vAlign w:val="center"/>
          </w:tcPr>
          <w:p w14:paraId="39304A30" w14:textId="1EABB4DA" w:rsidR="002D7830" w:rsidRPr="002D7830" w:rsidRDefault="002D7830" w:rsidP="002D7830">
            <w:pPr>
              <w:widowControl w:val="0"/>
              <w:tabs>
                <w:tab w:val="left" w:pos="993"/>
              </w:tabs>
              <w:autoSpaceDE w:val="0"/>
              <w:autoSpaceDN w:val="0"/>
              <w:adjustRightInd w:val="0"/>
              <w:spacing w:line="276" w:lineRule="auto"/>
              <w:jc w:val="center"/>
              <w:rPr>
                <w:rFonts w:ascii="PT Astra Serif" w:eastAsia="Arial" w:hAnsi="PT Astra Serif"/>
              </w:rPr>
            </w:pPr>
            <w:r w:rsidRPr="002D7830">
              <w:rPr>
                <w:rFonts w:ascii="PT Astra Serif" w:eastAsia="Arial" w:hAnsi="PT Astra Serif"/>
              </w:rPr>
              <w:t xml:space="preserve">Муниципальное казенное общеобразовательное </w:t>
            </w:r>
            <w:r w:rsidRPr="002D7830">
              <w:rPr>
                <w:rFonts w:ascii="PT Astra Serif" w:eastAsia="Arial" w:hAnsi="PT Astra Serif"/>
              </w:rPr>
              <w:lastRenderedPageBreak/>
              <w:t>учреждение Краснопольская основная общеобразовательная школа имени Александра Яковлевича Салихова</w:t>
            </w:r>
          </w:p>
          <w:p w14:paraId="522443B9" w14:textId="0C9AE4AA" w:rsidR="002D7830" w:rsidRPr="002D7830" w:rsidRDefault="002D7830" w:rsidP="002D7830">
            <w:pPr>
              <w:suppressAutoHyphens w:val="0"/>
              <w:jc w:val="center"/>
              <w:rPr>
                <w:rFonts w:cs="Times New Roman"/>
                <w:lang w:eastAsia="ru-RU"/>
              </w:rPr>
            </w:pPr>
            <w:r w:rsidRPr="002D7830">
              <w:rPr>
                <w:rFonts w:ascii="PT Astra Serif" w:eastAsia="Arial" w:hAnsi="PT Astra Serif"/>
              </w:rPr>
              <w:t>(МКОУ Краснопольская ООШ имени А. Я. Салихова)</w:t>
            </w:r>
          </w:p>
        </w:tc>
        <w:tc>
          <w:tcPr>
            <w:tcW w:w="2693" w:type="dxa"/>
            <w:shd w:val="clear" w:color="auto" w:fill="auto"/>
            <w:vAlign w:val="center"/>
          </w:tcPr>
          <w:p w14:paraId="5446ED91" w14:textId="7DFDB331" w:rsidR="002D7830" w:rsidRPr="002D7830" w:rsidRDefault="002D7830" w:rsidP="002D7830">
            <w:pPr>
              <w:suppressAutoHyphens w:val="0"/>
              <w:jc w:val="center"/>
              <w:rPr>
                <w:rFonts w:cs="Times New Roman"/>
                <w:lang w:eastAsia="ru-RU"/>
              </w:rPr>
            </w:pPr>
            <w:r w:rsidRPr="002D7830">
              <w:rPr>
                <w:rFonts w:ascii="PT Astra Serif" w:eastAsia="Arial" w:hAnsi="PT Astra Serif"/>
              </w:rPr>
              <w:lastRenderedPageBreak/>
              <w:t xml:space="preserve">301741, Тульская область, Кимовский район, село </w:t>
            </w:r>
            <w:r w:rsidRPr="002D7830">
              <w:rPr>
                <w:rFonts w:ascii="PT Astra Serif" w:eastAsia="Arial" w:hAnsi="PT Astra Serif"/>
              </w:rPr>
              <w:lastRenderedPageBreak/>
              <w:t>Краснополье, здание 187</w:t>
            </w:r>
          </w:p>
        </w:tc>
        <w:tc>
          <w:tcPr>
            <w:tcW w:w="1417" w:type="dxa"/>
            <w:shd w:val="clear" w:color="auto" w:fill="auto"/>
            <w:vAlign w:val="center"/>
          </w:tcPr>
          <w:p w14:paraId="4014B9F4" w14:textId="3A66D74E" w:rsidR="002D7830" w:rsidRPr="002D7830" w:rsidRDefault="002D7830" w:rsidP="002D7830">
            <w:pPr>
              <w:suppressAutoHyphens w:val="0"/>
              <w:jc w:val="center"/>
              <w:rPr>
                <w:rFonts w:cs="Times New Roman"/>
                <w:lang w:eastAsia="ru-RU"/>
              </w:rPr>
            </w:pPr>
            <w:r w:rsidRPr="002D7830">
              <w:rPr>
                <w:rFonts w:ascii="PT Astra Serif" w:eastAsia="Arial" w:hAnsi="PT Astra Serif"/>
              </w:rPr>
              <w:lastRenderedPageBreak/>
              <w:t>1895</w:t>
            </w:r>
          </w:p>
        </w:tc>
        <w:tc>
          <w:tcPr>
            <w:tcW w:w="1276" w:type="dxa"/>
            <w:shd w:val="clear" w:color="auto" w:fill="auto"/>
            <w:vAlign w:val="center"/>
          </w:tcPr>
          <w:p w14:paraId="762E9D27" w14:textId="4594FC4F" w:rsidR="002D7830" w:rsidRPr="002D7830" w:rsidRDefault="002D7830" w:rsidP="002D7830">
            <w:pPr>
              <w:suppressAutoHyphens w:val="0"/>
              <w:jc w:val="center"/>
              <w:rPr>
                <w:rFonts w:cs="Times New Roman"/>
                <w:lang w:eastAsia="ru-RU"/>
              </w:rPr>
            </w:pPr>
            <w:r w:rsidRPr="002D7830">
              <w:rPr>
                <w:rFonts w:ascii="PT Astra Serif" w:eastAsia="Arial" w:hAnsi="PT Astra Serif"/>
              </w:rPr>
              <w:t>100</w:t>
            </w:r>
          </w:p>
        </w:tc>
        <w:tc>
          <w:tcPr>
            <w:tcW w:w="953" w:type="dxa"/>
            <w:shd w:val="clear" w:color="auto" w:fill="auto"/>
            <w:vAlign w:val="center"/>
          </w:tcPr>
          <w:p w14:paraId="754FE75D" w14:textId="3F4282B2" w:rsidR="002D7830" w:rsidRPr="002D7830" w:rsidRDefault="002D7830" w:rsidP="002D7830">
            <w:pPr>
              <w:suppressAutoHyphens w:val="0"/>
              <w:jc w:val="center"/>
              <w:rPr>
                <w:rFonts w:cs="Times New Roman"/>
                <w:lang w:eastAsia="ru-RU"/>
              </w:rPr>
            </w:pPr>
            <w:r w:rsidRPr="002D7830">
              <w:rPr>
                <w:rFonts w:ascii="PT Astra Serif" w:eastAsia="Arial" w:hAnsi="PT Astra Serif"/>
              </w:rPr>
              <w:t>20</w:t>
            </w:r>
          </w:p>
        </w:tc>
      </w:tr>
      <w:tr w:rsidR="002D7830" w:rsidRPr="00E24294" w14:paraId="3EEB081C" w14:textId="77777777" w:rsidTr="002D7830">
        <w:tc>
          <w:tcPr>
            <w:tcW w:w="3256" w:type="dxa"/>
            <w:shd w:val="clear" w:color="auto" w:fill="auto"/>
            <w:vAlign w:val="center"/>
          </w:tcPr>
          <w:p w14:paraId="51934EF6" w14:textId="3C45E357" w:rsidR="002D7830" w:rsidRPr="002D7830" w:rsidRDefault="002D7830" w:rsidP="002D7830">
            <w:pPr>
              <w:widowControl w:val="0"/>
              <w:tabs>
                <w:tab w:val="left" w:pos="993"/>
              </w:tabs>
              <w:autoSpaceDE w:val="0"/>
              <w:autoSpaceDN w:val="0"/>
              <w:adjustRightInd w:val="0"/>
              <w:spacing w:line="276" w:lineRule="auto"/>
              <w:jc w:val="center"/>
              <w:rPr>
                <w:rFonts w:ascii="PT Astra Serif" w:eastAsia="Arial" w:hAnsi="PT Astra Serif"/>
                <w:color w:val="FF0000"/>
              </w:rPr>
            </w:pPr>
            <w:r w:rsidRPr="002D7830">
              <w:rPr>
                <w:rFonts w:ascii="PT Astra Serif" w:eastAsia="Arial" w:hAnsi="PT Astra Serif"/>
              </w:rPr>
              <w:t>Муниципальное казенное общеобразовательное учреждение Дудкинская средняя общеобразовательная школа</w:t>
            </w:r>
          </w:p>
          <w:p w14:paraId="61D49AA9" w14:textId="1B4913CD" w:rsidR="002D7830" w:rsidRPr="002D7830" w:rsidRDefault="002D7830" w:rsidP="002D7830">
            <w:pPr>
              <w:suppressAutoHyphens w:val="0"/>
              <w:jc w:val="center"/>
              <w:rPr>
                <w:rFonts w:cs="Times New Roman"/>
                <w:lang w:eastAsia="ru-RU"/>
              </w:rPr>
            </w:pPr>
            <w:r w:rsidRPr="002D7830">
              <w:rPr>
                <w:rFonts w:ascii="PT Astra Serif" w:eastAsia="Arial" w:hAnsi="PT Astra Serif"/>
              </w:rPr>
              <w:t>(МКОУ Дудкинская СОШ)</w:t>
            </w:r>
          </w:p>
        </w:tc>
        <w:tc>
          <w:tcPr>
            <w:tcW w:w="2693" w:type="dxa"/>
            <w:shd w:val="clear" w:color="auto" w:fill="auto"/>
            <w:vAlign w:val="center"/>
          </w:tcPr>
          <w:p w14:paraId="343E3470" w14:textId="7CAF72DD" w:rsidR="002D7830" w:rsidRPr="002D7830" w:rsidRDefault="002D7830" w:rsidP="002D7830">
            <w:pPr>
              <w:suppressAutoHyphens w:val="0"/>
              <w:jc w:val="center"/>
              <w:rPr>
                <w:rFonts w:cs="Times New Roman"/>
                <w:lang w:eastAsia="ru-RU"/>
              </w:rPr>
            </w:pPr>
            <w:r w:rsidRPr="002D7830">
              <w:rPr>
                <w:rFonts w:ascii="PT Astra Serif" w:eastAsia="Arial" w:hAnsi="PT Astra Serif"/>
              </w:rPr>
              <w:t>301733, Тульская область, Кимовский район, деревня Дудкино, здание 13</w:t>
            </w:r>
          </w:p>
        </w:tc>
        <w:tc>
          <w:tcPr>
            <w:tcW w:w="1417" w:type="dxa"/>
            <w:shd w:val="clear" w:color="auto" w:fill="auto"/>
            <w:vAlign w:val="center"/>
          </w:tcPr>
          <w:p w14:paraId="516E8DDE" w14:textId="4BB27270" w:rsidR="002D7830" w:rsidRPr="002D7830" w:rsidRDefault="002D7830" w:rsidP="002D7830">
            <w:pPr>
              <w:suppressAutoHyphens w:val="0"/>
              <w:jc w:val="center"/>
              <w:rPr>
                <w:rFonts w:cs="Times New Roman"/>
                <w:lang w:eastAsia="ru-RU"/>
              </w:rPr>
            </w:pPr>
            <w:r w:rsidRPr="002D7830">
              <w:rPr>
                <w:rFonts w:ascii="PT Astra Serif" w:eastAsia="Arial" w:hAnsi="PT Astra Serif"/>
              </w:rPr>
              <w:t>1910</w:t>
            </w:r>
          </w:p>
        </w:tc>
        <w:tc>
          <w:tcPr>
            <w:tcW w:w="1276" w:type="dxa"/>
            <w:shd w:val="clear" w:color="auto" w:fill="auto"/>
            <w:vAlign w:val="center"/>
          </w:tcPr>
          <w:p w14:paraId="19456E0B" w14:textId="185E4FE3" w:rsidR="002D7830" w:rsidRPr="002D7830" w:rsidRDefault="002D7830" w:rsidP="002D7830">
            <w:pPr>
              <w:suppressAutoHyphens w:val="0"/>
              <w:jc w:val="center"/>
              <w:rPr>
                <w:rFonts w:cs="Times New Roman"/>
                <w:lang w:eastAsia="ru-RU"/>
              </w:rPr>
            </w:pPr>
            <w:r w:rsidRPr="002D7830">
              <w:rPr>
                <w:rFonts w:ascii="PT Astra Serif" w:eastAsia="Arial" w:hAnsi="PT Astra Serif"/>
              </w:rPr>
              <w:t>110</w:t>
            </w:r>
          </w:p>
        </w:tc>
        <w:tc>
          <w:tcPr>
            <w:tcW w:w="953" w:type="dxa"/>
            <w:shd w:val="clear" w:color="auto" w:fill="auto"/>
            <w:vAlign w:val="center"/>
          </w:tcPr>
          <w:p w14:paraId="179B6128" w14:textId="1FC9192C" w:rsidR="002D7830" w:rsidRPr="002D7830" w:rsidRDefault="002D7830" w:rsidP="002D7830">
            <w:pPr>
              <w:suppressAutoHyphens w:val="0"/>
              <w:jc w:val="center"/>
              <w:rPr>
                <w:rFonts w:cs="Times New Roman"/>
                <w:lang w:eastAsia="ru-RU"/>
              </w:rPr>
            </w:pPr>
            <w:r w:rsidRPr="002D7830">
              <w:rPr>
                <w:rFonts w:ascii="PT Astra Serif" w:eastAsia="Arial" w:hAnsi="PT Astra Serif"/>
              </w:rPr>
              <w:t>28</w:t>
            </w:r>
          </w:p>
        </w:tc>
      </w:tr>
      <w:tr w:rsidR="00E24294" w:rsidRPr="00E24294" w14:paraId="596140D1" w14:textId="77777777" w:rsidTr="00E24294">
        <w:tc>
          <w:tcPr>
            <w:tcW w:w="9595" w:type="dxa"/>
            <w:gridSpan w:val="5"/>
            <w:shd w:val="clear" w:color="auto" w:fill="auto"/>
            <w:vAlign w:val="center"/>
          </w:tcPr>
          <w:p w14:paraId="59A2E613" w14:textId="77777777" w:rsidR="00E24294" w:rsidRPr="002D7830" w:rsidRDefault="00E24294" w:rsidP="002D7830">
            <w:pPr>
              <w:suppressAutoHyphens w:val="0"/>
              <w:jc w:val="center"/>
              <w:rPr>
                <w:rFonts w:cs="Times New Roman"/>
                <w:lang w:eastAsia="ru-RU"/>
              </w:rPr>
            </w:pPr>
            <w:r w:rsidRPr="002D7830">
              <w:rPr>
                <w:rFonts w:cs="Times New Roman"/>
                <w:b/>
                <w:lang w:eastAsia="ru-RU"/>
              </w:rPr>
              <w:t>Муниципальные дошкольные образовательные учреждения</w:t>
            </w:r>
          </w:p>
        </w:tc>
      </w:tr>
      <w:tr w:rsidR="002D7830" w:rsidRPr="00E24294" w14:paraId="2F287764" w14:textId="77777777" w:rsidTr="002D7830">
        <w:tc>
          <w:tcPr>
            <w:tcW w:w="3256" w:type="dxa"/>
            <w:shd w:val="clear" w:color="auto" w:fill="auto"/>
          </w:tcPr>
          <w:p w14:paraId="1A10AABB" w14:textId="602F59C5" w:rsidR="002D7830" w:rsidRPr="002D7830" w:rsidRDefault="002D7830" w:rsidP="002D7830">
            <w:pPr>
              <w:widowControl w:val="0"/>
              <w:tabs>
                <w:tab w:val="left" w:pos="993"/>
              </w:tabs>
              <w:autoSpaceDE w:val="0"/>
              <w:autoSpaceDN w:val="0"/>
              <w:adjustRightInd w:val="0"/>
              <w:spacing w:line="276" w:lineRule="auto"/>
              <w:jc w:val="center"/>
              <w:rPr>
                <w:rFonts w:ascii="PT Astra Serif" w:eastAsia="Arial" w:hAnsi="PT Astra Serif"/>
              </w:rPr>
            </w:pPr>
            <w:r w:rsidRPr="002D7830">
              <w:rPr>
                <w:rFonts w:ascii="PT Astra Serif" w:eastAsia="Arial" w:hAnsi="PT Astra Serif"/>
              </w:rPr>
              <w:t>Муниципальное казенное дошкольное образовательное учреждение детский сад № 13 общеразвивающего вида</w:t>
            </w:r>
          </w:p>
          <w:p w14:paraId="03006A92" w14:textId="0C727B0A" w:rsidR="002D7830" w:rsidRPr="002D7830" w:rsidRDefault="002D7830" w:rsidP="002D7830">
            <w:pPr>
              <w:suppressAutoHyphens w:val="0"/>
              <w:jc w:val="center"/>
              <w:rPr>
                <w:rFonts w:cs="Times New Roman"/>
                <w:lang w:eastAsia="ru-RU"/>
              </w:rPr>
            </w:pPr>
            <w:r w:rsidRPr="002D7830">
              <w:rPr>
                <w:rFonts w:ascii="PT Astra Serif" w:eastAsia="Arial" w:hAnsi="PT Astra Serif"/>
              </w:rPr>
              <w:t>(МКДОУ детский сад № 13)</w:t>
            </w:r>
          </w:p>
        </w:tc>
        <w:tc>
          <w:tcPr>
            <w:tcW w:w="2693" w:type="dxa"/>
            <w:shd w:val="clear" w:color="auto" w:fill="auto"/>
            <w:vAlign w:val="center"/>
          </w:tcPr>
          <w:p w14:paraId="420511F2" w14:textId="19CAE5DD" w:rsidR="002D7830" w:rsidRPr="002D7830" w:rsidRDefault="002D7830" w:rsidP="002D7830">
            <w:pPr>
              <w:suppressAutoHyphens w:val="0"/>
              <w:jc w:val="center"/>
              <w:rPr>
                <w:rFonts w:cs="Times New Roman"/>
                <w:lang w:eastAsia="ru-RU"/>
              </w:rPr>
            </w:pPr>
            <w:r w:rsidRPr="002D7830">
              <w:rPr>
                <w:rFonts w:ascii="PT Astra Serif" w:eastAsia="Arial" w:hAnsi="PT Astra Serif"/>
              </w:rPr>
              <w:t>301735, Тульская область, Кимовский район, поселок городского типа Новольвовск, улица Центральная, здание 33</w:t>
            </w:r>
          </w:p>
        </w:tc>
        <w:tc>
          <w:tcPr>
            <w:tcW w:w="1417" w:type="dxa"/>
            <w:shd w:val="clear" w:color="auto" w:fill="auto"/>
            <w:vAlign w:val="center"/>
          </w:tcPr>
          <w:p w14:paraId="578E3F84" w14:textId="31EE1994" w:rsidR="002D7830" w:rsidRPr="002D7830" w:rsidRDefault="002D7830" w:rsidP="002D7830">
            <w:pPr>
              <w:suppressAutoHyphens w:val="0"/>
              <w:jc w:val="center"/>
              <w:rPr>
                <w:rFonts w:cs="Times New Roman"/>
                <w:lang w:eastAsia="ru-RU"/>
              </w:rPr>
            </w:pPr>
            <w:r w:rsidRPr="002D7830">
              <w:rPr>
                <w:rFonts w:ascii="PT Astra Serif" w:eastAsia="Arial" w:hAnsi="PT Astra Serif"/>
              </w:rPr>
              <w:t>1959</w:t>
            </w:r>
          </w:p>
        </w:tc>
        <w:tc>
          <w:tcPr>
            <w:tcW w:w="1276" w:type="dxa"/>
            <w:shd w:val="clear" w:color="auto" w:fill="auto"/>
            <w:vAlign w:val="center"/>
          </w:tcPr>
          <w:p w14:paraId="07278A31" w14:textId="496BA4BA" w:rsidR="002D7830" w:rsidRPr="002D7830" w:rsidRDefault="002D7830" w:rsidP="002D7830">
            <w:pPr>
              <w:suppressAutoHyphens w:val="0"/>
              <w:jc w:val="center"/>
              <w:rPr>
                <w:rFonts w:cs="Times New Roman"/>
                <w:lang w:eastAsia="ru-RU"/>
              </w:rPr>
            </w:pPr>
            <w:r w:rsidRPr="002D7830">
              <w:rPr>
                <w:rFonts w:ascii="PT Astra Serif" w:eastAsia="Arial" w:hAnsi="PT Astra Serif"/>
              </w:rPr>
              <w:t>85</w:t>
            </w:r>
          </w:p>
        </w:tc>
        <w:tc>
          <w:tcPr>
            <w:tcW w:w="953" w:type="dxa"/>
            <w:shd w:val="clear" w:color="auto" w:fill="auto"/>
            <w:vAlign w:val="center"/>
          </w:tcPr>
          <w:p w14:paraId="12ED281C" w14:textId="7EDB7C77" w:rsidR="002D7830" w:rsidRPr="002D7830" w:rsidRDefault="002D7830" w:rsidP="002D7830">
            <w:pPr>
              <w:suppressAutoHyphens w:val="0"/>
              <w:jc w:val="center"/>
              <w:rPr>
                <w:rFonts w:cs="Times New Roman"/>
                <w:lang w:eastAsia="ru-RU"/>
              </w:rPr>
            </w:pPr>
            <w:r w:rsidRPr="002D7830">
              <w:rPr>
                <w:rFonts w:ascii="PT Astra Serif" w:eastAsia="Arial" w:hAnsi="PT Astra Serif"/>
              </w:rPr>
              <w:t>35</w:t>
            </w:r>
          </w:p>
        </w:tc>
      </w:tr>
      <w:tr w:rsidR="002D7830" w:rsidRPr="00E24294" w14:paraId="12189FE7" w14:textId="77777777" w:rsidTr="002D7830">
        <w:tc>
          <w:tcPr>
            <w:tcW w:w="3256" w:type="dxa"/>
            <w:shd w:val="clear" w:color="auto" w:fill="auto"/>
          </w:tcPr>
          <w:p w14:paraId="5F794D87" w14:textId="4542F091" w:rsidR="002D7830" w:rsidRPr="002D7830" w:rsidRDefault="002D7830" w:rsidP="002D7830">
            <w:pPr>
              <w:suppressAutoHyphens w:val="0"/>
              <w:jc w:val="center"/>
              <w:rPr>
                <w:rFonts w:cs="Times New Roman"/>
                <w:lang w:eastAsia="ru-RU"/>
              </w:rPr>
            </w:pPr>
            <w:r w:rsidRPr="002D7830">
              <w:rPr>
                <w:rFonts w:ascii="PT Astra Serif" w:eastAsia="Arial" w:hAnsi="PT Astra Serif"/>
              </w:rPr>
              <w:t>Муниципальное казенное общеобразовательное учреждение Львовская средняя общеобразовательная школа имени И. С. Ефанова (МКОУ Львовская СОШ)</w:t>
            </w:r>
          </w:p>
        </w:tc>
        <w:tc>
          <w:tcPr>
            <w:tcW w:w="2693" w:type="dxa"/>
            <w:shd w:val="clear" w:color="auto" w:fill="auto"/>
            <w:vAlign w:val="center"/>
          </w:tcPr>
          <w:p w14:paraId="3413D6F3" w14:textId="1393BA41" w:rsidR="002D7830" w:rsidRPr="002D7830" w:rsidRDefault="002D7830" w:rsidP="002D7830">
            <w:pPr>
              <w:widowControl w:val="0"/>
              <w:tabs>
                <w:tab w:val="left" w:pos="993"/>
              </w:tabs>
              <w:autoSpaceDE w:val="0"/>
              <w:autoSpaceDN w:val="0"/>
              <w:adjustRightInd w:val="0"/>
              <w:spacing w:line="276" w:lineRule="auto"/>
              <w:jc w:val="center"/>
              <w:rPr>
                <w:rFonts w:ascii="PT Astra Serif" w:eastAsia="Arial" w:hAnsi="PT Astra Serif"/>
              </w:rPr>
            </w:pPr>
            <w:r w:rsidRPr="002D7830">
              <w:rPr>
                <w:rFonts w:ascii="PT Astra Serif" w:eastAsia="Arial" w:hAnsi="PT Astra Serif"/>
              </w:rPr>
              <w:t>301747, Тульская область, Кимовский район, деревня Львово, здание 85</w:t>
            </w:r>
          </w:p>
          <w:p w14:paraId="4BA02AA7" w14:textId="7829EDCF" w:rsidR="002D7830" w:rsidRPr="002D7830" w:rsidRDefault="002D7830" w:rsidP="002D7830">
            <w:pPr>
              <w:suppressAutoHyphens w:val="0"/>
              <w:jc w:val="center"/>
              <w:rPr>
                <w:rFonts w:cs="Times New Roman"/>
                <w:color w:val="323232"/>
                <w:shd w:val="clear" w:color="auto" w:fill="FFFFFF"/>
                <w:lang w:eastAsia="ru-RU"/>
              </w:rPr>
            </w:pPr>
            <w:r w:rsidRPr="002D7830">
              <w:rPr>
                <w:rFonts w:ascii="PT Astra Serif" w:eastAsia="Arial" w:hAnsi="PT Astra Serif"/>
              </w:rPr>
              <w:t>(дошкольное отделение)</w:t>
            </w:r>
          </w:p>
        </w:tc>
        <w:tc>
          <w:tcPr>
            <w:tcW w:w="1417" w:type="dxa"/>
            <w:shd w:val="clear" w:color="auto" w:fill="auto"/>
            <w:vAlign w:val="center"/>
          </w:tcPr>
          <w:p w14:paraId="5A91371C" w14:textId="7B950D9D" w:rsidR="002D7830" w:rsidRPr="002D7830" w:rsidRDefault="002D7830" w:rsidP="002D7830">
            <w:pPr>
              <w:suppressAutoHyphens w:val="0"/>
              <w:jc w:val="center"/>
              <w:rPr>
                <w:rFonts w:cs="Times New Roman"/>
                <w:lang w:eastAsia="ru-RU"/>
              </w:rPr>
            </w:pPr>
            <w:r w:rsidRPr="002D7830">
              <w:rPr>
                <w:rFonts w:ascii="PT Astra Serif" w:eastAsia="Arial" w:hAnsi="PT Astra Serif"/>
              </w:rPr>
              <w:t>1990</w:t>
            </w:r>
          </w:p>
        </w:tc>
        <w:tc>
          <w:tcPr>
            <w:tcW w:w="1276" w:type="dxa"/>
            <w:shd w:val="clear" w:color="auto" w:fill="auto"/>
            <w:vAlign w:val="center"/>
          </w:tcPr>
          <w:p w14:paraId="0FFC2356" w14:textId="20384423" w:rsidR="002D7830" w:rsidRPr="002D7830" w:rsidRDefault="002D7830" w:rsidP="002D7830">
            <w:pPr>
              <w:suppressAutoHyphens w:val="0"/>
              <w:jc w:val="center"/>
              <w:rPr>
                <w:rFonts w:cs="Times New Roman"/>
                <w:lang w:eastAsia="ru-RU"/>
              </w:rPr>
            </w:pPr>
            <w:r w:rsidRPr="002D7830">
              <w:rPr>
                <w:rFonts w:ascii="PT Astra Serif" w:eastAsia="Arial" w:hAnsi="PT Astra Serif"/>
              </w:rPr>
              <w:t>90</w:t>
            </w:r>
          </w:p>
        </w:tc>
        <w:tc>
          <w:tcPr>
            <w:tcW w:w="953" w:type="dxa"/>
            <w:shd w:val="clear" w:color="auto" w:fill="auto"/>
            <w:vAlign w:val="center"/>
          </w:tcPr>
          <w:p w14:paraId="56E45EE0" w14:textId="299AAF2F" w:rsidR="002D7830" w:rsidRPr="002D7830" w:rsidRDefault="002D7830" w:rsidP="002D7830">
            <w:pPr>
              <w:suppressAutoHyphens w:val="0"/>
              <w:jc w:val="center"/>
              <w:rPr>
                <w:rFonts w:cs="Times New Roman"/>
                <w:lang w:eastAsia="ru-RU"/>
              </w:rPr>
            </w:pPr>
            <w:r w:rsidRPr="002D7830">
              <w:rPr>
                <w:rFonts w:ascii="PT Astra Serif" w:eastAsia="Arial" w:hAnsi="PT Astra Serif"/>
              </w:rPr>
              <w:t>4</w:t>
            </w:r>
          </w:p>
        </w:tc>
      </w:tr>
    </w:tbl>
    <w:p w14:paraId="3E78FA2A" w14:textId="77777777" w:rsidR="00031396" w:rsidRDefault="00031396" w:rsidP="00031396">
      <w:pPr>
        <w:pStyle w:val="afd"/>
        <w:spacing w:before="0" w:beforeAutospacing="0" w:after="120" w:afterAutospacing="0"/>
        <w:ind w:left="851" w:firstLine="284"/>
        <w:jc w:val="center"/>
      </w:pPr>
    </w:p>
    <w:p w14:paraId="4221F7FF" w14:textId="77777777" w:rsidR="00223495" w:rsidRPr="00223495" w:rsidRDefault="00223495" w:rsidP="00031396">
      <w:pPr>
        <w:suppressAutoHyphens w:val="0"/>
        <w:spacing w:after="120"/>
        <w:ind w:firstLine="709"/>
        <w:jc w:val="center"/>
        <w:rPr>
          <w:rFonts w:cs="Times New Roman"/>
          <w:b/>
          <w:color w:val="000000"/>
          <w:lang w:eastAsia="ru-RU"/>
        </w:rPr>
      </w:pPr>
      <w:r w:rsidRPr="00223495">
        <w:rPr>
          <w:rFonts w:cs="Times New Roman"/>
          <w:b/>
          <w:color w:val="000000"/>
          <w:lang w:eastAsia="ru-RU"/>
        </w:rPr>
        <w:t>Внешкольное образование:</w:t>
      </w:r>
    </w:p>
    <w:p w14:paraId="2C33CA34" w14:textId="77777777" w:rsidR="00223495" w:rsidRPr="00223495" w:rsidRDefault="00223495" w:rsidP="00223495">
      <w:pPr>
        <w:suppressAutoHyphens w:val="0"/>
        <w:ind w:firstLine="709"/>
        <w:jc w:val="both"/>
        <w:rPr>
          <w:rFonts w:cs="Times New Roman"/>
          <w:color w:val="000000"/>
          <w:lang w:eastAsia="ru-RU"/>
        </w:rPr>
      </w:pPr>
      <w:r w:rsidRPr="00223495">
        <w:rPr>
          <w:rFonts w:cs="Times New Roman"/>
          <w:color w:val="000000"/>
          <w:lang w:eastAsia="ru-RU"/>
        </w:rPr>
        <w:t xml:space="preserve">Создание условий для свободного выбора каждым ребенком дополнительной образовательной зоны, является главной задачей учреждений внешкольного образования. </w:t>
      </w:r>
    </w:p>
    <w:p w14:paraId="59E0FB30" w14:textId="77777777" w:rsidR="00223495" w:rsidRPr="00223495" w:rsidRDefault="00223495" w:rsidP="00223495">
      <w:pPr>
        <w:suppressAutoHyphens w:val="0"/>
        <w:jc w:val="both"/>
        <w:rPr>
          <w:rFonts w:cs="Times New Roman"/>
          <w:color w:val="000000"/>
          <w:lang w:eastAsia="ru-RU"/>
        </w:rPr>
      </w:pPr>
      <w:r w:rsidRPr="00223495">
        <w:rPr>
          <w:rFonts w:cs="Times New Roman"/>
          <w:color w:val="000000"/>
          <w:lang w:eastAsia="ru-RU"/>
        </w:rPr>
        <w:t>Для создания более комфортных условий для занятий, предлагается создать сеть приближенных к жилью детских и юношеских клубов по интересам.</w:t>
      </w:r>
    </w:p>
    <w:p w14:paraId="27115986" w14:textId="77777777" w:rsidR="00223495" w:rsidRDefault="00223495" w:rsidP="00854D18">
      <w:pPr>
        <w:jc w:val="center"/>
        <w:rPr>
          <w:rFonts w:cs="Times New Roman"/>
          <w:b/>
          <w:bCs/>
        </w:rPr>
      </w:pPr>
    </w:p>
    <w:p w14:paraId="5FA43189" w14:textId="77777777" w:rsidR="00340A4B" w:rsidRDefault="00340A4B" w:rsidP="00223495">
      <w:pPr>
        <w:spacing w:after="120"/>
        <w:jc w:val="center"/>
        <w:rPr>
          <w:rFonts w:cs="Times New Roman"/>
          <w:b/>
          <w:bCs/>
        </w:rPr>
      </w:pPr>
      <w:r w:rsidRPr="0018166C">
        <w:rPr>
          <w:rFonts w:cs="Times New Roman"/>
          <w:b/>
          <w:bCs/>
        </w:rPr>
        <w:t>Объекты культуры</w:t>
      </w:r>
    </w:p>
    <w:p w14:paraId="390D3607" w14:textId="77777777" w:rsidR="00BE4A26" w:rsidRPr="00BE4A26" w:rsidRDefault="00BE4A26" w:rsidP="00BE4A26">
      <w:pPr>
        <w:suppressAutoHyphens w:val="0"/>
        <w:spacing w:after="120"/>
        <w:ind w:firstLine="709"/>
        <w:jc w:val="both"/>
        <w:rPr>
          <w:rFonts w:cs="Times New Roman"/>
          <w:color w:val="010101"/>
          <w:lang w:eastAsia="ru-RU"/>
        </w:rPr>
      </w:pPr>
      <w:r w:rsidRPr="00BE4A26">
        <w:rPr>
          <w:rFonts w:cs="Times New Roman"/>
          <w:color w:val="010101"/>
          <w:lang w:eastAsia="ru-RU"/>
        </w:rPr>
        <w:t xml:space="preserve">В муниципальном образовании в настоящее время действует 1 учреждение культуры (юридическое лицо) - </w:t>
      </w:r>
      <w:r w:rsidRPr="00BE4A26">
        <w:rPr>
          <w:rFonts w:eastAsia="Calibri" w:cs="Times New Roman"/>
          <w:lang w:eastAsia="en-US"/>
        </w:rPr>
        <w:t>муниципальное казенное учреждение культуры «Новольвовский Центр культуры и досуга»</w:t>
      </w:r>
      <w:r w:rsidRPr="00BE4A26">
        <w:rPr>
          <w:rFonts w:cs="Times New Roman"/>
          <w:color w:val="010101"/>
          <w:lang w:eastAsia="ru-RU"/>
        </w:rPr>
        <w:t>, имеющее в своем подчинении 7 клубов:</w:t>
      </w:r>
    </w:p>
    <w:p w14:paraId="4ADE7B8A" w14:textId="77777777" w:rsidR="00BE4A26" w:rsidRPr="00BE4A26" w:rsidRDefault="00BE4A26" w:rsidP="00BE4A26">
      <w:pPr>
        <w:numPr>
          <w:ilvl w:val="0"/>
          <w:numId w:val="15"/>
        </w:numPr>
        <w:tabs>
          <w:tab w:val="num" w:pos="284"/>
        </w:tabs>
        <w:suppressAutoHyphens w:val="0"/>
        <w:spacing w:after="120"/>
        <w:ind w:left="0" w:right="57" w:firstLine="709"/>
        <w:jc w:val="both"/>
        <w:rPr>
          <w:rFonts w:eastAsia="Calibri" w:cs="Times New Roman"/>
          <w:lang w:eastAsia="en-US"/>
        </w:rPr>
      </w:pPr>
      <w:r w:rsidRPr="00BE4A26">
        <w:rPr>
          <w:rFonts w:eastAsia="Calibri" w:cs="Times New Roman"/>
          <w:lang w:eastAsia="en-US"/>
        </w:rPr>
        <w:t>Новольвовский Дом культуры</w:t>
      </w:r>
    </w:p>
    <w:p w14:paraId="54364488" w14:textId="77777777" w:rsidR="00BE4A26" w:rsidRPr="00BE4A26" w:rsidRDefault="00BE4A26" w:rsidP="00BE4A26">
      <w:pPr>
        <w:numPr>
          <w:ilvl w:val="0"/>
          <w:numId w:val="15"/>
        </w:numPr>
        <w:tabs>
          <w:tab w:val="num" w:pos="284"/>
        </w:tabs>
        <w:suppressAutoHyphens w:val="0"/>
        <w:spacing w:after="120"/>
        <w:ind w:left="0" w:firstLine="709"/>
        <w:jc w:val="both"/>
        <w:rPr>
          <w:rFonts w:eastAsia="Calibri" w:cs="Times New Roman"/>
          <w:lang w:eastAsia="en-US"/>
        </w:rPr>
      </w:pPr>
      <w:r w:rsidRPr="00BE4A26">
        <w:rPr>
          <w:rFonts w:eastAsia="Calibri" w:cs="Times New Roman"/>
          <w:lang w:eastAsia="en-US"/>
        </w:rPr>
        <w:t>Львовский сельский клуб</w:t>
      </w:r>
    </w:p>
    <w:p w14:paraId="40F008B9" w14:textId="77777777" w:rsidR="00BE4A26" w:rsidRPr="00BE4A26" w:rsidRDefault="00BE4A26" w:rsidP="00BE4A26">
      <w:pPr>
        <w:numPr>
          <w:ilvl w:val="0"/>
          <w:numId w:val="15"/>
        </w:numPr>
        <w:tabs>
          <w:tab w:val="num" w:pos="284"/>
        </w:tabs>
        <w:suppressAutoHyphens w:val="0"/>
        <w:spacing w:after="120"/>
        <w:ind w:left="0" w:firstLine="709"/>
        <w:jc w:val="both"/>
        <w:rPr>
          <w:rFonts w:eastAsia="Calibri" w:cs="Times New Roman"/>
          <w:lang w:eastAsia="en-US"/>
        </w:rPr>
      </w:pPr>
      <w:r w:rsidRPr="00BE4A26">
        <w:rPr>
          <w:rFonts w:eastAsia="Calibri" w:cs="Times New Roman"/>
          <w:lang w:eastAsia="en-US"/>
        </w:rPr>
        <w:t>Апарковский сельский клуб</w:t>
      </w:r>
    </w:p>
    <w:p w14:paraId="538B6996" w14:textId="77777777" w:rsidR="00BE4A26" w:rsidRPr="00BE4A26" w:rsidRDefault="00BE4A26" w:rsidP="00BE4A26">
      <w:pPr>
        <w:numPr>
          <w:ilvl w:val="0"/>
          <w:numId w:val="15"/>
        </w:numPr>
        <w:tabs>
          <w:tab w:val="num" w:pos="284"/>
        </w:tabs>
        <w:suppressAutoHyphens w:val="0"/>
        <w:spacing w:after="120"/>
        <w:ind w:left="0" w:firstLine="709"/>
        <w:jc w:val="both"/>
        <w:rPr>
          <w:rFonts w:eastAsia="Calibri" w:cs="Times New Roman"/>
          <w:lang w:eastAsia="en-US"/>
        </w:rPr>
      </w:pPr>
      <w:r w:rsidRPr="00BE4A26">
        <w:rPr>
          <w:rFonts w:eastAsia="Calibri" w:cs="Times New Roman"/>
          <w:lang w:eastAsia="en-US"/>
        </w:rPr>
        <w:t>Кудашевский сельский клуб</w:t>
      </w:r>
    </w:p>
    <w:p w14:paraId="265E8B2B" w14:textId="77777777" w:rsidR="00BE4A26" w:rsidRPr="00BE4A26" w:rsidRDefault="00BE4A26" w:rsidP="00BE4A26">
      <w:pPr>
        <w:numPr>
          <w:ilvl w:val="0"/>
          <w:numId w:val="15"/>
        </w:numPr>
        <w:tabs>
          <w:tab w:val="num" w:pos="284"/>
        </w:tabs>
        <w:suppressAutoHyphens w:val="0"/>
        <w:spacing w:after="120"/>
        <w:ind w:left="0" w:firstLine="709"/>
        <w:jc w:val="both"/>
        <w:rPr>
          <w:rFonts w:eastAsia="Calibri" w:cs="Times New Roman"/>
          <w:lang w:eastAsia="en-US"/>
        </w:rPr>
      </w:pPr>
      <w:r w:rsidRPr="00BE4A26">
        <w:rPr>
          <w:rFonts w:eastAsia="Calibri" w:cs="Times New Roman"/>
          <w:lang w:eastAsia="en-US"/>
        </w:rPr>
        <w:t>Зубовский сельский клуб</w:t>
      </w:r>
    </w:p>
    <w:p w14:paraId="140DA4C6" w14:textId="77777777" w:rsidR="00BE4A26" w:rsidRPr="00BE4A26" w:rsidRDefault="00BE4A26" w:rsidP="00BE4A26">
      <w:pPr>
        <w:numPr>
          <w:ilvl w:val="0"/>
          <w:numId w:val="15"/>
        </w:numPr>
        <w:tabs>
          <w:tab w:val="num" w:pos="284"/>
        </w:tabs>
        <w:suppressAutoHyphens w:val="0"/>
        <w:spacing w:after="120"/>
        <w:ind w:left="0" w:firstLine="709"/>
        <w:jc w:val="both"/>
        <w:rPr>
          <w:rFonts w:eastAsia="Calibri" w:cs="Times New Roman"/>
          <w:lang w:eastAsia="en-US"/>
        </w:rPr>
      </w:pPr>
      <w:r w:rsidRPr="00BE4A26">
        <w:rPr>
          <w:rFonts w:eastAsia="Calibri" w:cs="Times New Roman"/>
          <w:lang w:eastAsia="en-US"/>
        </w:rPr>
        <w:t>Пронский сельский клуб</w:t>
      </w:r>
    </w:p>
    <w:p w14:paraId="6A770396" w14:textId="77777777" w:rsidR="00BE4A26" w:rsidRPr="00BE4A26" w:rsidRDefault="00BE4A26" w:rsidP="00BE4A26">
      <w:pPr>
        <w:numPr>
          <w:ilvl w:val="0"/>
          <w:numId w:val="15"/>
        </w:numPr>
        <w:tabs>
          <w:tab w:val="num" w:pos="284"/>
        </w:tabs>
        <w:suppressAutoHyphens w:val="0"/>
        <w:spacing w:after="120"/>
        <w:ind w:left="0" w:firstLine="709"/>
        <w:jc w:val="both"/>
        <w:rPr>
          <w:rFonts w:eastAsia="Calibri" w:cs="Times New Roman"/>
          <w:lang w:eastAsia="en-US"/>
        </w:rPr>
      </w:pPr>
      <w:r w:rsidRPr="00BE4A26">
        <w:rPr>
          <w:rFonts w:eastAsia="Calibri" w:cs="Times New Roman"/>
          <w:lang w:eastAsia="en-US"/>
        </w:rPr>
        <w:t>Кропотовский сельский клуб</w:t>
      </w:r>
    </w:p>
    <w:p w14:paraId="72D19284" w14:textId="77777777" w:rsidR="00BE4A26" w:rsidRPr="00BE4A26" w:rsidRDefault="00BE4A26" w:rsidP="00BE4A26">
      <w:pPr>
        <w:shd w:val="clear" w:color="auto" w:fill="FFFFFF"/>
        <w:suppressAutoHyphens w:val="0"/>
        <w:ind w:firstLine="709"/>
        <w:jc w:val="both"/>
        <w:rPr>
          <w:rFonts w:cs="Times New Roman"/>
          <w:color w:val="010101"/>
          <w:lang w:eastAsia="ru-RU"/>
        </w:rPr>
      </w:pPr>
      <w:r w:rsidRPr="00BE4A26">
        <w:rPr>
          <w:rFonts w:cs="Times New Roman"/>
          <w:color w:val="010101"/>
          <w:lang w:eastAsia="ru-RU"/>
        </w:rPr>
        <w:lastRenderedPageBreak/>
        <w:t>Деятельность учреждений культуры направлена на повышение эффективности сферы культуры, развитие культурного и духовного потенциала населения, сохранение культурно-исторического наследия жителей муниципального образования.</w:t>
      </w:r>
    </w:p>
    <w:p w14:paraId="6CEEC9E9" w14:textId="77777777" w:rsidR="00BE4A26" w:rsidRPr="00BE4A26" w:rsidRDefault="00BE4A26" w:rsidP="00BE4A26">
      <w:pPr>
        <w:shd w:val="clear" w:color="auto" w:fill="FFFFFF"/>
        <w:suppressAutoHyphens w:val="0"/>
        <w:ind w:firstLine="709"/>
        <w:jc w:val="both"/>
        <w:rPr>
          <w:rFonts w:cs="Times New Roman"/>
          <w:color w:val="010101"/>
          <w:lang w:eastAsia="ru-RU"/>
        </w:rPr>
      </w:pPr>
      <w:r w:rsidRPr="00BE4A26">
        <w:rPr>
          <w:rFonts w:cs="Times New Roman"/>
          <w:color w:val="010101"/>
          <w:lang w:eastAsia="ru-RU"/>
        </w:rPr>
        <w:t>В районе востребованы такие направления деятельности учреждений культуры, как: библиотечное и клубное дело.</w:t>
      </w:r>
    </w:p>
    <w:p w14:paraId="1FC4E882" w14:textId="77777777" w:rsidR="00BE4A26" w:rsidRPr="00BE4A26" w:rsidRDefault="00BE4A26" w:rsidP="00BE4A26">
      <w:pPr>
        <w:shd w:val="clear" w:color="auto" w:fill="FFFFFF"/>
        <w:suppressAutoHyphens w:val="0"/>
        <w:ind w:firstLine="709"/>
        <w:jc w:val="both"/>
        <w:rPr>
          <w:rFonts w:cs="Times New Roman"/>
          <w:color w:val="010101"/>
          <w:lang w:eastAsia="ru-RU"/>
        </w:rPr>
      </w:pPr>
      <w:r w:rsidRPr="00BE4A26">
        <w:rPr>
          <w:rFonts w:cs="Times New Roman"/>
          <w:color w:val="000000"/>
          <w:lang w:eastAsia="ru-RU"/>
        </w:rPr>
        <w:t>Благодаря работе 43 культурно - досуговых формирований более 400 (четырехсот) человек</w:t>
      </w:r>
      <w:r w:rsidRPr="00BE4A26">
        <w:rPr>
          <w:rFonts w:cs="Times New Roman"/>
          <w:color w:val="010101"/>
          <w:lang w:eastAsia="ru-RU"/>
        </w:rPr>
        <w:t xml:space="preserve"> приобщаются к творчеству, любительскому искусству, культурно развиваются и занимаются самообразованием.</w:t>
      </w:r>
    </w:p>
    <w:p w14:paraId="60187640" w14:textId="77777777" w:rsidR="00854D18" w:rsidRDefault="00BE4A26" w:rsidP="00BE4A26">
      <w:pPr>
        <w:ind w:firstLine="709"/>
        <w:jc w:val="center"/>
        <w:rPr>
          <w:rFonts w:cs="Times New Roman"/>
          <w:color w:val="010101"/>
          <w:lang w:eastAsia="ru-RU"/>
        </w:rPr>
      </w:pPr>
      <w:r w:rsidRPr="00BE4A26">
        <w:rPr>
          <w:rFonts w:cs="Times New Roman"/>
          <w:color w:val="010101"/>
          <w:lang w:eastAsia="ru-RU"/>
        </w:rPr>
        <w:t>Центральная городская библиотека является информационным центром муниципального образования Кимовский район, все библиотеки, имеющиеся на территории района, в т.ч. МО Новольвовское являются её структурными подразделениями. Инновационные технологии позволяют обеспечить свободный и оперативный доступ населения к информации, в том числе и удаленный.</w:t>
      </w:r>
    </w:p>
    <w:p w14:paraId="257D69D7" w14:textId="77777777" w:rsidR="00BE4A26" w:rsidRDefault="00BE4A26" w:rsidP="00BE4A26">
      <w:pPr>
        <w:ind w:firstLine="709"/>
        <w:jc w:val="center"/>
        <w:rPr>
          <w:rFonts w:cs="Times New Roman"/>
          <w:b/>
        </w:rPr>
      </w:pPr>
    </w:p>
    <w:p w14:paraId="575228DB" w14:textId="77777777" w:rsidR="00340A4B" w:rsidRDefault="00340A4B" w:rsidP="00141C17">
      <w:pPr>
        <w:jc w:val="center"/>
        <w:rPr>
          <w:rFonts w:cs="Times New Roman"/>
          <w:b/>
        </w:rPr>
      </w:pPr>
      <w:r w:rsidRPr="0018166C">
        <w:rPr>
          <w:rFonts w:cs="Times New Roman"/>
          <w:b/>
        </w:rPr>
        <w:t>Информация об обеспеченности сельского населения учреждениями культуры</w:t>
      </w:r>
    </w:p>
    <w:p w14:paraId="05F64BE7" w14:textId="77777777" w:rsidR="00854D18" w:rsidRPr="0018166C" w:rsidRDefault="00854D18" w:rsidP="00340A4B">
      <w:pPr>
        <w:ind w:firstLine="709"/>
        <w:jc w:val="center"/>
        <w:rPr>
          <w:rFonts w:cs="Times New Roman"/>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5949"/>
        <w:gridCol w:w="567"/>
        <w:gridCol w:w="2248"/>
      </w:tblGrid>
      <w:tr w:rsidR="00854D18" w:rsidRPr="00854D18" w14:paraId="3E5110E8" w14:textId="77777777" w:rsidTr="00141C17">
        <w:trPr>
          <w:jc w:val="center"/>
        </w:trPr>
        <w:tc>
          <w:tcPr>
            <w:tcW w:w="5949" w:type="dxa"/>
            <w:shd w:val="clear" w:color="auto" w:fill="FFFFFF"/>
            <w:vAlign w:val="center"/>
            <w:hideMark/>
          </w:tcPr>
          <w:p w14:paraId="54CA9770" w14:textId="77777777" w:rsidR="00141C17" w:rsidRDefault="00141C17" w:rsidP="00854D18">
            <w:pPr>
              <w:suppressAutoHyphens w:val="0"/>
              <w:jc w:val="center"/>
              <w:rPr>
                <w:rFonts w:cs="Times New Roman"/>
                <w:b/>
                <w:color w:val="010101"/>
                <w:sz w:val="20"/>
                <w:szCs w:val="20"/>
                <w:lang w:eastAsia="ru-RU"/>
              </w:rPr>
            </w:pPr>
          </w:p>
          <w:p w14:paraId="7B207834" w14:textId="77777777" w:rsidR="00854D18" w:rsidRPr="00854D18" w:rsidRDefault="00854D18" w:rsidP="00854D18">
            <w:pPr>
              <w:suppressAutoHyphens w:val="0"/>
              <w:jc w:val="center"/>
              <w:rPr>
                <w:rFonts w:cs="Times New Roman"/>
                <w:b/>
                <w:color w:val="010101"/>
                <w:sz w:val="20"/>
                <w:szCs w:val="20"/>
                <w:lang w:eastAsia="ru-RU"/>
              </w:rPr>
            </w:pPr>
            <w:r w:rsidRPr="00854D18">
              <w:rPr>
                <w:rFonts w:cs="Times New Roman"/>
                <w:b/>
                <w:color w:val="010101"/>
                <w:sz w:val="20"/>
                <w:szCs w:val="20"/>
                <w:lang w:eastAsia="ru-RU"/>
              </w:rPr>
              <w:t>Виды учреждений культуры</w:t>
            </w:r>
          </w:p>
          <w:p w14:paraId="27B05EE6" w14:textId="77777777" w:rsidR="00854D18" w:rsidRDefault="00854D18" w:rsidP="00854D18">
            <w:pPr>
              <w:suppressAutoHyphens w:val="0"/>
              <w:jc w:val="center"/>
              <w:rPr>
                <w:rFonts w:cs="Times New Roman"/>
                <w:b/>
                <w:color w:val="010101"/>
                <w:sz w:val="20"/>
                <w:szCs w:val="20"/>
                <w:lang w:eastAsia="ru-RU"/>
              </w:rPr>
            </w:pPr>
            <w:r w:rsidRPr="00854D18">
              <w:rPr>
                <w:rFonts w:cs="Times New Roman"/>
                <w:b/>
                <w:color w:val="010101"/>
                <w:sz w:val="20"/>
                <w:szCs w:val="20"/>
                <w:lang w:eastAsia="ru-RU"/>
              </w:rPr>
              <w:t>(в т.ч. филиалы)</w:t>
            </w:r>
          </w:p>
          <w:p w14:paraId="343568B5" w14:textId="77777777" w:rsidR="00141C17" w:rsidRPr="00854D18" w:rsidRDefault="00141C17" w:rsidP="00854D18">
            <w:pPr>
              <w:suppressAutoHyphens w:val="0"/>
              <w:jc w:val="center"/>
              <w:rPr>
                <w:rFonts w:cs="Times New Roman"/>
                <w:b/>
                <w:color w:val="010101"/>
                <w:sz w:val="20"/>
                <w:szCs w:val="20"/>
                <w:lang w:eastAsia="ru-RU"/>
              </w:rPr>
            </w:pPr>
          </w:p>
        </w:tc>
        <w:tc>
          <w:tcPr>
            <w:tcW w:w="567" w:type="dxa"/>
            <w:shd w:val="clear" w:color="auto" w:fill="FFFFFF"/>
            <w:vAlign w:val="center"/>
            <w:hideMark/>
          </w:tcPr>
          <w:p w14:paraId="7FFEC8B5" w14:textId="77777777" w:rsidR="00854D18" w:rsidRPr="00854D18" w:rsidRDefault="00854D18" w:rsidP="00854D18">
            <w:pPr>
              <w:suppressAutoHyphens w:val="0"/>
              <w:jc w:val="center"/>
              <w:rPr>
                <w:rFonts w:cs="Times New Roman"/>
                <w:b/>
                <w:color w:val="010101"/>
                <w:sz w:val="20"/>
                <w:szCs w:val="20"/>
                <w:lang w:eastAsia="ru-RU"/>
              </w:rPr>
            </w:pPr>
            <w:r w:rsidRPr="00854D18">
              <w:rPr>
                <w:rFonts w:cs="Times New Roman"/>
                <w:b/>
                <w:color w:val="010101"/>
                <w:sz w:val="20"/>
                <w:szCs w:val="20"/>
                <w:lang w:eastAsia="ru-RU"/>
              </w:rPr>
              <w:t>Всего</w:t>
            </w:r>
          </w:p>
        </w:tc>
        <w:tc>
          <w:tcPr>
            <w:tcW w:w="2248" w:type="dxa"/>
            <w:shd w:val="clear" w:color="auto" w:fill="FFFFFF"/>
            <w:vAlign w:val="center"/>
            <w:hideMark/>
          </w:tcPr>
          <w:p w14:paraId="6C66C99A" w14:textId="77777777" w:rsidR="00854D18" w:rsidRPr="00854D18" w:rsidRDefault="00854D18" w:rsidP="00854D18">
            <w:pPr>
              <w:suppressAutoHyphens w:val="0"/>
              <w:jc w:val="center"/>
              <w:rPr>
                <w:rFonts w:cs="Times New Roman"/>
                <w:b/>
                <w:color w:val="010101"/>
                <w:sz w:val="20"/>
                <w:szCs w:val="20"/>
                <w:lang w:eastAsia="ru-RU"/>
              </w:rPr>
            </w:pPr>
            <w:r w:rsidRPr="00854D18">
              <w:rPr>
                <w:rFonts w:cs="Times New Roman"/>
                <w:b/>
                <w:color w:val="010101"/>
                <w:sz w:val="20"/>
                <w:szCs w:val="20"/>
                <w:lang w:eastAsia="ru-RU"/>
              </w:rPr>
              <w:t>в т.ч. в сельской местности</w:t>
            </w:r>
          </w:p>
        </w:tc>
      </w:tr>
      <w:tr w:rsidR="00854D18" w:rsidRPr="00854D18" w14:paraId="1397E656" w14:textId="77777777" w:rsidTr="00BE4A26">
        <w:trPr>
          <w:trHeight w:val="517"/>
          <w:jc w:val="center"/>
        </w:trPr>
        <w:tc>
          <w:tcPr>
            <w:tcW w:w="5949" w:type="dxa"/>
            <w:shd w:val="clear" w:color="auto" w:fill="FFFFFF"/>
            <w:vAlign w:val="center"/>
            <w:hideMark/>
          </w:tcPr>
          <w:p w14:paraId="470266C7" w14:textId="77777777" w:rsidR="00854D18" w:rsidRPr="00854D18" w:rsidRDefault="00854D18" w:rsidP="00854D18">
            <w:pPr>
              <w:suppressAutoHyphens w:val="0"/>
              <w:jc w:val="center"/>
              <w:rPr>
                <w:rFonts w:cs="Times New Roman"/>
                <w:color w:val="010101"/>
                <w:sz w:val="20"/>
                <w:szCs w:val="20"/>
                <w:lang w:eastAsia="ru-RU"/>
              </w:rPr>
            </w:pPr>
            <w:r w:rsidRPr="00854D18">
              <w:rPr>
                <w:rFonts w:cs="Times New Roman"/>
                <w:color w:val="010101"/>
                <w:sz w:val="20"/>
                <w:szCs w:val="20"/>
                <w:lang w:eastAsia="ru-RU"/>
              </w:rPr>
              <w:t>Учреждения культурно-досугового типа (дворцы и дома культуры)</w:t>
            </w:r>
          </w:p>
        </w:tc>
        <w:tc>
          <w:tcPr>
            <w:tcW w:w="567" w:type="dxa"/>
            <w:shd w:val="clear" w:color="auto" w:fill="FFFFFF"/>
            <w:vAlign w:val="center"/>
            <w:hideMark/>
          </w:tcPr>
          <w:p w14:paraId="422DB99C" w14:textId="77777777" w:rsidR="00854D18" w:rsidRPr="00854D18" w:rsidRDefault="00BE4A26" w:rsidP="00854D18">
            <w:pPr>
              <w:suppressAutoHyphens w:val="0"/>
              <w:jc w:val="center"/>
              <w:rPr>
                <w:rFonts w:cs="Times New Roman"/>
                <w:color w:val="010101"/>
                <w:sz w:val="20"/>
                <w:szCs w:val="20"/>
                <w:lang w:eastAsia="ru-RU"/>
              </w:rPr>
            </w:pPr>
            <w:r>
              <w:rPr>
                <w:rFonts w:cs="Times New Roman"/>
                <w:color w:val="010101"/>
                <w:sz w:val="20"/>
                <w:szCs w:val="20"/>
                <w:lang w:eastAsia="ru-RU"/>
              </w:rPr>
              <w:t>7</w:t>
            </w:r>
          </w:p>
        </w:tc>
        <w:tc>
          <w:tcPr>
            <w:tcW w:w="2248" w:type="dxa"/>
            <w:shd w:val="clear" w:color="auto" w:fill="FFFFFF"/>
            <w:vAlign w:val="center"/>
            <w:hideMark/>
          </w:tcPr>
          <w:p w14:paraId="6F365CED" w14:textId="77777777" w:rsidR="00854D18" w:rsidRPr="00854D18" w:rsidRDefault="00BE4A26" w:rsidP="00854D18">
            <w:pPr>
              <w:suppressAutoHyphens w:val="0"/>
              <w:jc w:val="center"/>
              <w:rPr>
                <w:rFonts w:cs="Times New Roman"/>
                <w:color w:val="010101"/>
                <w:sz w:val="20"/>
                <w:szCs w:val="20"/>
                <w:lang w:eastAsia="ru-RU"/>
              </w:rPr>
            </w:pPr>
            <w:r>
              <w:rPr>
                <w:rFonts w:cs="Times New Roman"/>
                <w:color w:val="010101"/>
                <w:sz w:val="20"/>
                <w:szCs w:val="20"/>
                <w:lang w:eastAsia="ru-RU"/>
              </w:rPr>
              <w:t>7</w:t>
            </w:r>
          </w:p>
        </w:tc>
      </w:tr>
      <w:tr w:rsidR="00854D18" w:rsidRPr="00854D18" w14:paraId="3E3734E4" w14:textId="77777777" w:rsidTr="00BE4A26">
        <w:trPr>
          <w:trHeight w:val="422"/>
          <w:jc w:val="center"/>
        </w:trPr>
        <w:tc>
          <w:tcPr>
            <w:tcW w:w="5949" w:type="dxa"/>
            <w:shd w:val="clear" w:color="auto" w:fill="FFFFFF"/>
            <w:vAlign w:val="center"/>
            <w:hideMark/>
          </w:tcPr>
          <w:p w14:paraId="456C3CFF" w14:textId="77777777" w:rsidR="00854D18" w:rsidRPr="00854D18" w:rsidRDefault="00854D18" w:rsidP="00854D18">
            <w:pPr>
              <w:suppressAutoHyphens w:val="0"/>
              <w:jc w:val="center"/>
              <w:rPr>
                <w:rFonts w:cs="Times New Roman"/>
                <w:color w:val="010101"/>
                <w:sz w:val="20"/>
                <w:szCs w:val="20"/>
                <w:lang w:eastAsia="ru-RU"/>
              </w:rPr>
            </w:pPr>
            <w:r w:rsidRPr="00854D18">
              <w:rPr>
                <w:rFonts w:cs="Times New Roman"/>
                <w:color w:val="010101"/>
                <w:sz w:val="20"/>
                <w:szCs w:val="20"/>
                <w:lang w:eastAsia="ru-RU"/>
              </w:rPr>
              <w:t>Библиотеки</w:t>
            </w:r>
          </w:p>
        </w:tc>
        <w:tc>
          <w:tcPr>
            <w:tcW w:w="567" w:type="dxa"/>
            <w:shd w:val="clear" w:color="auto" w:fill="FFFFFF"/>
            <w:vAlign w:val="center"/>
            <w:hideMark/>
          </w:tcPr>
          <w:p w14:paraId="646CCE9D" w14:textId="77777777" w:rsidR="00854D18" w:rsidRPr="00854D18" w:rsidRDefault="00BE4A26" w:rsidP="00854D18">
            <w:pPr>
              <w:suppressAutoHyphens w:val="0"/>
              <w:jc w:val="center"/>
              <w:rPr>
                <w:rFonts w:cs="Times New Roman"/>
                <w:color w:val="010101"/>
                <w:sz w:val="20"/>
                <w:szCs w:val="20"/>
                <w:lang w:eastAsia="ru-RU"/>
              </w:rPr>
            </w:pPr>
            <w:r>
              <w:rPr>
                <w:rFonts w:cs="Times New Roman"/>
                <w:color w:val="010101"/>
                <w:sz w:val="20"/>
                <w:szCs w:val="20"/>
                <w:lang w:eastAsia="ru-RU"/>
              </w:rPr>
              <w:t>3</w:t>
            </w:r>
          </w:p>
        </w:tc>
        <w:tc>
          <w:tcPr>
            <w:tcW w:w="2248" w:type="dxa"/>
            <w:shd w:val="clear" w:color="auto" w:fill="FFFFFF"/>
            <w:vAlign w:val="center"/>
            <w:hideMark/>
          </w:tcPr>
          <w:p w14:paraId="3D3F3DEB" w14:textId="77777777" w:rsidR="00854D18" w:rsidRPr="00854D18" w:rsidRDefault="00BE4A26" w:rsidP="00854D18">
            <w:pPr>
              <w:suppressAutoHyphens w:val="0"/>
              <w:jc w:val="center"/>
              <w:rPr>
                <w:rFonts w:cs="Times New Roman"/>
                <w:color w:val="010101"/>
                <w:sz w:val="20"/>
                <w:szCs w:val="20"/>
                <w:lang w:eastAsia="ru-RU"/>
              </w:rPr>
            </w:pPr>
            <w:r>
              <w:rPr>
                <w:rFonts w:cs="Times New Roman"/>
                <w:color w:val="010101"/>
                <w:sz w:val="20"/>
                <w:szCs w:val="20"/>
                <w:lang w:eastAsia="ru-RU"/>
              </w:rPr>
              <w:t>3</w:t>
            </w:r>
          </w:p>
        </w:tc>
      </w:tr>
    </w:tbl>
    <w:p w14:paraId="66F4E478" w14:textId="77777777" w:rsidR="00854D18" w:rsidRDefault="00854D18" w:rsidP="00340A4B">
      <w:pPr>
        <w:ind w:firstLine="709"/>
        <w:jc w:val="center"/>
        <w:rPr>
          <w:rFonts w:cs="Times New Roman"/>
          <w:b/>
        </w:rPr>
      </w:pPr>
    </w:p>
    <w:p w14:paraId="5BEDC109" w14:textId="77777777" w:rsidR="00340A4B" w:rsidRPr="0018166C" w:rsidRDefault="00340A4B" w:rsidP="00340A4B">
      <w:pPr>
        <w:ind w:firstLine="709"/>
        <w:jc w:val="both"/>
        <w:rPr>
          <w:rFonts w:cs="Times New Roman"/>
        </w:rPr>
      </w:pPr>
      <w:r w:rsidRPr="0018166C">
        <w:rPr>
          <w:rFonts w:cs="Times New Roman"/>
        </w:rPr>
        <w:t xml:space="preserve">Деятельность учреждений культуры направлена на повышение эффективности сферы культуры, развитие культурного и духовного потенциала населения, сохранение культурно-исторического наследия </w:t>
      </w:r>
      <w:r>
        <w:rPr>
          <w:rFonts w:cs="Times New Roman"/>
        </w:rPr>
        <w:t>сельск</w:t>
      </w:r>
      <w:r w:rsidR="00787882">
        <w:rPr>
          <w:rFonts w:cs="Times New Roman"/>
        </w:rPr>
        <w:t>ого</w:t>
      </w:r>
      <w:r>
        <w:rPr>
          <w:rFonts w:cs="Times New Roman"/>
        </w:rPr>
        <w:t xml:space="preserve"> поселени</w:t>
      </w:r>
      <w:r w:rsidR="00787882">
        <w:rPr>
          <w:rFonts w:cs="Times New Roman"/>
        </w:rPr>
        <w:t>я</w:t>
      </w:r>
      <w:r w:rsidRPr="0018166C">
        <w:rPr>
          <w:rFonts w:cs="Times New Roman"/>
        </w:rPr>
        <w:t xml:space="preserve">. </w:t>
      </w:r>
    </w:p>
    <w:p w14:paraId="4B135042" w14:textId="77777777" w:rsidR="00340A4B" w:rsidRPr="0018166C" w:rsidRDefault="00340A4B" w:rsidP="00340A4B">
      <w:pPr>
        <w:ind w:firstLine="709"/>
        <w:jc w:val="both"/>
        <w:rPr>
          <w:rFonts w:cs="Times New Roman"/>
        </w:rPr>
      </w:pPr>
      <w:r w:rsidRPr="0018166C">
        <w:rPr>
          <w:rFonts w:cs="Times New Roman"/>
        </w:rPr>
        <w:t xml:space="preserve">В жизни </w:t>
      </w:r>
      <w:r>
        <w:rPr>
          <w:rFonts w:cs="Times New Roman"/>
        </w:rPr>
        <w:t>жителей</w:t>
      </w:r>
      <w:r w:rsidR="000E6D8D">
        <w:rPr>
          <w:rFonts w:cs="Times New Roman"/>
        </w:rPr>
        <w:t xml:space="preserve"> </w:t>
      </w:r>
      <w:r>
        <w:rPr>
          <w:rFonts w:cs="Times New Roman"/>
        </w:rPr>
        <w:t>села</w:t>
      </w:r>
      <w:r w:rsidRPr="0018166C">
        <w:rPr>
          <w:rFonts w:cs="Times New Roman"/>
        </w:rPr>
        <w:t xml:space="preserve"> востребованы все направления деятельности учреждений культуры: музыкальное, библиотечное, музейное и клубное дело; изобразительное, народное, эстрадное и декоративно-прикладное искусство. </w:t>
      </w:r>
    </w:p>
    <w:p w14:paraId="3EFAD396" w14:textId="77777777" w:rsidR="00340A4B" w:rsidRPr="0018166C" w:rsidRDefault="00340A4B" w:rsidP="00340A4B">
      <w:pPr>
        <w:ind w:firstLine="709"/>
        <w:jc w:val="both"/>
        <w:rPr>
          <w:rFonts w:cs="Times New Roman"/>
        </w:rPr>
      </w:pPr>
      <w:r w:rsidRPr="0018166C">
        <w:rPr>
          <w:rFonts w:cs="Times New Roman"/>
        </w:rPr>
        <w:t>Благодаря работе</w:t>
      </w:r>
      <w:r w:rsidR="00A17C43">
        <w:rPr>
          <w:rFonts w:cs="Times New Roman"/>
        </w:rPr>
        <w:t xml:space="preserve"> 43</w:t>
      </w:r>
      <w:r w:rsidR="000E6D8D">
        <w:rPr>
          <w:rFonts w:cs="Times New Roman"/>
        </w:rPr>
        <w:t xml:space="preserve"> </w:t>
      </w:r>
      <w:r w:rsidRPr="0018166C">
        <w:rPr>
          <w:rFonts w:cs="Times New Roman"/>
        </w:rPr>
        <w:t>культурно-досуговых формирований</w:t>
      </w:r>
      <w:r w:rsidR="00A17C43">
        <w:rPr>
          <w:rFonts w:cs="Times New Roman"/>
        </w:rPr>
        <w:t xml:space="preserve"> более 400</w:t>
      </w:r>
      <w:r w:rsidRPr="0018166C">
        <w:rPr>
          <w:rFonts w:cs="Times New Roman"/>
        </w:rPr>
        <w:t xml:space="preserve"> </w:t>
      </w:r>
      <w:r w:rsidR="00A17C43">
        <w:rPr>
          <w:rFonts w:cs="Times New Roman"/>
        </w:rPr>
        <w:t>человек</w:t>
      </w:r>
      <w:r w:rsidRPr="0018166C">
        <w:rPr>
          <w:rFonts w:cs="Times New Roman"/>
        </w:rPr>
        <w:t xml:space="preserve"> приобщаются к творчеству, любительскому искусству и ремеслам, культурно развиваются и занимаются самообразованием. </w:t>
      </w:r>
    </w:p>
    <w:p w14:paraId="3793F2A4" w14:textId="77777777" w:rsidR="00340A4B" w:rsidRPr="0018166C" w:rsidRDefault="00340A4B" w:rsidP="00340A4B">
      <w:pPr>
        <w:ind w:firstLine="709"/>
        <w:jc w:val="both"/>
        <w:rPr>
          <w:rFonts w:cs="Times New Roman"/>
        </w:rPr>
      </w:pPr>
      <w:r w:rsidRPr="0018166C">
        <w:rPr>
          <w:rFonts w:cs="Times New Roman"/>
        </w:rPr>
        <w:t>Сельские библиотеки являются информационными центрами своих населенных пунктов. Инновационные технологии позволяют обеспечить свободный и оперативный доступ населения к информации, в том числе и удаленный. Сотрудники библиотек, читатели</w:t>
      </w:r>
      <w:r w:rsidR="000E6D8D">
        <w:rPr>
          <w:rFonts w:cs="Times New Roman"/>
        </w:rPr>
        <w:t xml:space="preserve"> </w:t>
      </w:r>
      <w:r w:rsidRPr="0018166C">
        <w:rPr>
          <w:rFonts w:cs="Times New Roman"/>
        </w:rPr>
        <w:t xml:space="preserve">приняли участие в районных и областных конкурсах и всероссийских акциях: «Библионочь», «Ночь искусств» и др. Все мероприятия проводятся в рамках объявленного президентом РФ Года литературы в России. Все библиотеки имеют доступ к сети «Интернет», оснащены компьютерным оборудованием. </w:t>
      </w:r>
    </w:p>
    <w:p w14:paraId="41D04C8E" w14:textId="77777777" w:rsidR="00340A4B" w:rsidRPr="0018166C" w:rsidRDefault="00340A4B" w:rsidP="00340A4B">
      <w:pPr>
        <w:ind w:firstLine="709"/>
        <w:jc w:val="both"/>
        <w:rPr>
          <w:rFonts w:cs="Times New Roman"/>
        </w:rPr>
      </w:pPr>
      <w:r w:rsidRPr="0018166C">
        <w:rPr>
          <w:rFonts w:cs="Times New Roman"/>
        </w:rPr>
        <w:t xml:space="preserve">Изношенность зданий, в которых расположены учреждения культуры, составляет более </w:t>
      </w:r>
      <w:r w:rsidR="00787882">
        <w:rPr>
          <w:rFonts w:cs="Times New Roman"/>
        </w:rPr>
        <w:t>5</w:t>
      </w:r>
      <w:r w:rsidRPr="0018166C">
        <w:rPr>
          <w:rFonts w:cs="Times New Roman"/>
        </w:rPr>
        <w:t xml:space="preserve">0%. </w:t>
      </w:r>
    </w:p>
    <w:p w14:paraId="6F15A84B" w14:textId="77777777" w:rsidR="00340A4B" w:rsidRPr="0018166C" w:rsidRDefault="00340A4B" w:rsidP="00340A4B">
      <w:pPr>
        <w:ind w:firstLine="709"/>
        <w:jc w:val="both"/>
        <w:rPr>
          <w:rFonts w:cs="Times New Roman"/>
        </w:rPr>
      </w:pPr>
      <w:r w:rsidRPr="0018166C">
        <w:rPr>
          <w:rFonts w:cs="Times New Roman"/>
        </w:rPr>
        <w:t xml:space="preserve">Основными проблемами при обеспечении функционирования и развития </w:t>
      </w:r>
      <w:r>
        <w:rPr>
          <w:rFonts w:cs="Times New Roman"/>
        </w:rPr>
        <w:t xml:space="preserve">сельских </w:t>
      </w:r>
      <w:r w:rsidRPr="0018166C">
        <w:rPr>
          <w:rFonts w:cs="Times New Roman"/>
        </w:rPr>
        <w:t xml:space="preserve">муниципальных учреждений культуры являются: </w:t>
      </w:r>
    </w:p>
    <w:p w14:paraId="2CE634BE" w14:textId="77777777" w:rsidR="00340A4B" w:rsidRPr="0018166C" w:rsidRDefault="00340A4B" w:rsidP="00340A4B">
      <w:pPr>
        <w:ind w:firstLine="709"/>
        <w:jc w:val="both"/>
        <w:rPr>
          <w:rFonts w:cs="Times New Roman"/>
        </w:rPr>
      </w:pPr>
      <w:r w:rsidRPr="0018166C">
        <w:rPr>
          <w:rFonts w:cs="Times New Roman"/>
        </w:rPr>
        <w:t xml:space="preserve">- не полное соответствие объемов и видов услуг, оказываемых учреждениями культуры запросам, предпочтениям и ожиданиям граждан; </w:t>
      </w:r>
    </w:p>
    <w:p w14:paraId="16821B4B" w14:textId="77777777" w:rsidR="00340A4B" w:rsidRPr="0018166C" w:rsidRDefault="00340A4B" w:rsidP="00340A4B">
      <w:pPr>
        <w:ind w:firstLine="709"/>
        <w:jc w:val="both"/>
        <w:rPr>
          <w:rFonts w:cs="Times New Roman"/>
        </w:rPr>
      </w:pPr>
      <w:r w:rsidRPr="0018166C">
        <w:rPr>
          <w:rFonts w:cs="Times New Roman"/>
        </w:rPr>
        <w:t xml:space="preserve">- недостаточное оснащение учреждений культуры современным высокотехнологичным оборудованием для досуговой и творческой деятельности, образования и самообразования, проведения мероприятий, деятельности любительских объединений, а также средствами обеспечения доступности учреждений культуры для различных категорий населения, в том числе маломобильных и с другими ограничениями жизнедеятельности. </w:t>
      </w:r>
    </w:p>
    <w:p w14:paraId="185DBD8D" w14:textId="5CE21C71" w:rsidR="00340A4B" w:rsidRPr="0018166C" w:rsidRDefault="00340A4B" w:rsidP="00340A4B">
      <w:pPr>
        <w:ind w:firstLine="709"/>
        <w:jc w:val="both"/>
        <w:rPr>
          <w:rFonts w:cs="Times New Roman"/>
        </w:rPr>
      </w:pPr>
      <w:r w:rsidRPr="0018166C">
        <w:rPr>
          <w:rFonts w:cs="Times New Roman"/>
        </w:rPr>
        <w:lastRenderedPageBreak/>
        <w:t xml:space="preserve">Для решения поставленных задач необходимо обеспечить потребность </w:t>
      </w:r>
      <w:r>
        <w:rPr>
          <w:rFonts w:cs="Times New Roman"/>
        </w:rPr>
        <w:t xml:space="preserve">сельского </w:t>
      </w:r>
      <w:r w:rsidRPr="0018166C">
        <w:rPr>
          <w:rFonts w:cs="Times New Roman"/>
        </w:rPr>
        <w:t>населения в современных комплексах</w:t>
      </w:r>
      <w:r w:rsidR="000E6D8D">
        <w:rPr>
          <w:rFonts w:cs="Times New Roman"/>
        </w:rPr>
        <w:t xml:space="preserve"> </w:t>
      </w:r>
      <w:r w:rsidRPr="0018166C">
        <w:rPr>
          <w:rFonts w:cs="Times New Roman"/>
        </w:rPr>
        <w:t>для проведения фестивальных и других программ в различных жанрах искусства (музыкального, театрального, кино), концертно-филармонической и выставочной деятельности, использования в качестве базы для концертных и других художественных коллективов.</w:t>
      </w:r>
    </w:p>
    <w:p w14:paraId="5F3D91A1" w14:textId="77777777" w:rsidR="00340A4B" w:rsidRPr="0018166C" w:rsidRDefault="00340A4B" w:rsidP="00340A4B">
      <w:pPr>
        <w:ind w:firstLine="709"/>
        <w:jc w:val="center"/>
        <w:rPr>
          <w:rFonts w:cs="Times New Roman"/>
          <w:b/>
          <w:bCs/>
        </w:rPr>
      </w:pPr>
    </w:p>
    <w:p w14:paraId="5808AB4C" w14:textId="77777777" w:rsidR="00340A4B" w:rsidRDefault="00340A4B" w:rsidP="00050108">
      <w:pPr>
        <w:jc w:val="center"/>
        <w:rPr>
          <w:rFonts w:cs="Times New Roman"/>
          <w:b/>
          <w:bCs/>
        </w:rPr>
      </w:pPr>
      <w:r w:rsidRPr="0018166C">
        <w:rPr>
          <w:rFonts w:cs="Times New Roman"/>
          <w:b/>
          <w:bCs/>
        </w:rPr>
        <w:t>Объекты физической культуры и спорта</w:t>
      </w:r>
    </w:p>
    <w:p w14:paraId="5FA06C55" w14:textId="77777777" w:rsidR="00050108" w:rsidRPr="0018166C" w:rsidRDefault="00050108" w:rsidP="00340A4B">
      <w:pPr>
        <w:rPr>
          <w:rFonts w:cs="Times New Roman"/>
        </w:rPr>
      </w:pPr>
    </w:p>
    <w:p w14:paraId="2868DE09" w14:textId="77777777" w:rsidR="00BE4A26" w:rsidRPr="00BE4A26" w:rsidRDefault="00BE4A26" w:rsidP="00BE4A26">
      <w:pPr>
        <w:shd w:val="clear" w:color="auto" w:fill="FFFFFF"/>
        <w:suppressAutoHyphens w:val="0"/>
        <w:ind w:firstLine="709"/>
        <w:jc w:val="both"/>
        <w:rPr>
          <w:rFonts w:cs="Times New Roman"/>
          <w:color w:val="010101"/>
          <w:lang w:eastAsia="ru-RU"/>
        </w:rPr>
      </w:pPr>
      <w:r w:rsidRPr="00BE4A26">
        <w:rPr>
          <w:rFonts w:cs="Times New Roman"/>
          <w:color w:val="010101"/>
          <w:lang w:eastAsia="ru-RU"/>
        </w:rPr>
        <w:t>Развитие массовой физической культуры и спорта среди населения муниципального образования Новольвовское, создание условий, ориентирующих граждан на занятия физической культурой и спортом, развитие спортивной инфраструктуры, обеспечение доступности объектов физической культуры и спорта для населения муниципального образования являются приоритетными направлениями в сфере физической культуры и спорта.</w:t>
      </w:r>
    </w:p>
    <w:p w14:paraId="5A1ABAFC" w14:textId="77777777" w:rsidR="00BE4A26" w:rsidRPr="00BE4A26" w:rsidRDefault="00BE4A26" w:rsidP="00BE4A26">
      <w:pPr>
        <w:shd w:val="clear" w:color="auto" w:fill="FFFFFF"/>
        <w:suppressAutoHyphens w:val="0"/>
        <w:ind w:firstLine="709"/>
        <w:jc w:val="both"/>
        <w:rPr>
          <w:rFonts w:cs="Times New Roman"/>
          <w:color w:val="010101"/>
          <w:lang w:eastAsia="ru-RU"/>
        </w:rPr>
      </w:pPr>
      <w:r w:rsidRPr="00BE4A26">
        <w:rPr>
          <w:rFonts w:cs="Times New Roman"/>
          <w:color w:val="010101"/>
          <w:lang w:eastAsia="ru-RU"/>
        </w:rPr>
        <w:t>В муниципальном образовании физкультурно-оздоровительную и спортивно-массовую работу осуществляют учреждения культуры.</w:t>
      </w:r>
    </w:p>
    <w:p w14:paraId="4E844CD5" w14:textId="77777777" w:rsidR="00BE4A26" w:rsidRPr="00BE4A26" w:rsidRDefault="00BE4A26" w:rsidP="00BE4A26">
      <w:pPr>
        <w:shd w:val="clear" w:color="auto" w:fill="FFFFFF"/>
        <w:suppressAutoHyphens w:val="0"/>
        <w:ind w:firstLine="709"/>
        <w:jc w:val="both"/>
        <w:rPr>
          <w:rFonts w:cs="Times New Roman"/>
          <w:lang w:eastAsia="ru-RU"/>
        </w:rPr>
      </w:pPr>
      <w:r w:rsidRPr="00BE4A26">
        <w:rPr>
          <w:rFonts w:cs="Times New Roman"/>
          <w:lang w:eastAsia="ru-RU"/>
        </w:rPr>
        <w:t xml:space="preserve">В муниципальном образовании регулярно занимаются физической культурой и спортом около 250 человек, что составляет 2 % от численности населения муниципального образования. </w:t>
      </w:r>
    </w:p>
    <w:p w14:paraId="448467D0" w14:textId="77777777" w:rsidR="00BE4A26" w:rsidRPr="00BE4A26" w:rsidRDefault="00BE4A26" w:rsidP="00BE4A26">
      <w:pPr>
        <w:shd w:val="clear" w:color="auto" w:fill="FFFFFF"/>
        <w:suppressAutoHyphens w:val="0"/>
        <w:ind w:firstLine="709"/>
        <w:jc w:val="both"/>
        <w:rPr>
          <w:rFonts w:cs="Times New Roman"/>
          <w:color w:val="010101"/>
          <w:lang w:eastAsia="ru-RU"/>
        </w:rPr>
      </w:pPr>
      <w:r w:rsidRPr="00BE4A26">
        <w:rPr>
          <w:rFonts w:cs="Times New Roman"/>
          <w:color w:val="010101"/>
          <w:lang w:eastAsia="ru-RU"/>
        </w:rPr>
        <w:t>В муниципальном образовании Кимовский район для занятий физической культурой и спортом используются многофункциональные площадки (в д. Апарки и в п. Пронь) и футбольное поле (в д. Кропотово)</w:t>
      </w:r>
    </w:p>
    <w:p w14:paraId="268F67A3" w14:textId="77777777" w:rsidR="00BE4A26" w:rsidRPr="00BE4A26" w:rsidRDefault="00BE4A26" w:rsidP="00BE4A26">
      <w:pPr>
        <w:shd w:val="clear" w:color="auto" w:fill="FFFFFF"/>
        <w:suppressAutoHyphens w:val="0"/>
        <w:ind w:firstLine="709"/>
        <w:jc w:val="both"/>
        <w:rPr>
          <w:rFonts w:cs="Times New Roman"/>
          <w:color w:val="010101"/>
          <w:lang w:eastAsia="ru-RU"/>
        </w:rPr>
      </w:pPr>
      <w:bookmarkStart w:id="23" w:name="_Hlk59460484"/>
      <w:r w:rsidRPr="00BE4A26">
        <w:rPr>
          <w:rFonts w:cs="Times New Roman"/>
          <w:color w:val="010101"/>
          <w:lang w:eastAsia="ru-RU"/>
        </w:rPr>
        <w:t>Для повышения уровня обеспеченности муниципального образования спортивными сооружениями и увеличения количество жителей, систематически занимающихся физической культуры и спортом, требуется как реконструкция действующих спортивных объектов, так и строительство новых.</w:t>
      </w:r>
    </w:p>
    <w:bookmarkEnd w:id="23"/>
    <w:p w14:paraId="6687A038" w14:textId="77777777" w:rsidR="00B0062B" w:rsidRPr="00B0062B" w:rsidRDefault="00B0062B" w:rsidP="00B0062B">
      <w:pPr>
        <w:shd w:val="clear" w:color="auto" w:fill="FFFFFF"/>
        <w:suppressAutoHyphens w:val="0"/>
        <w:ind w:firstLine="709"/>
        <w:jc w:val="both"/>
        <w:rPr>
          <w:rFonts w:cs="Times New Roman"/>
          <w:lang w:eastAsia="ru-RU"/>
        </w:rPr>
      </w:pPr>
      <w:r w:rsidRPr="00B0062B">
        <w:rPr>
          <w:rFonts w:cs="Times New Roman"/>
          <w:lang w:eastAsia="ru-RU"/>
        </w:rPr>
        <w:t>Доля обучающихся, охваченных услугами дошкольного, начального общего, основного общего, среднего образования (далее – образовательные услуги) от общего количества детей в возрасте от 2 месяцев до 18 лет в МО: 2019 год – 86%; 2020 год – 91%; 2030 год – 95%.</w:t>
      </w:r>
    </w:p>
    <w:p w14:paraId="7C1A7389" w14:textId="77777777" w:rsidR="00BE4A26" w:rsidRPr="00BE4A26" w:rsidRDefault="00BE4A26" w:rsidP="00BE4A26">
      <w:pPr>
        <w:shd w:val="clear" w:color="auto" w:fill="FFFFFF"/>
        <w:suppressAutoHyphens w:val="0"/>
        <w:ind w:firstLine="709"/>
        <w:jc w:val="both"/>
        <w:rPr>
          <w:rFonts w:cs="Times New Roman"/>
          <w:color w:val="010101"/>
          <w:lang w:eastAsia="ru-RU"/>
        </w:rPr>
      </w:pPr>
      <w:r w:rsidRPr="00BE4A26">
        <w:rPr>
          <w:rFonts w:cs="Times New Roman"/>
          <w:color w:val="010101"/>
          <w:lang w:eastAsia="ru-RU"/>
        </w:rPr>
        <w:t>Уровень обеспеченности муниципального образования плоскостными площадками и спортивными сооружениями: 2019 год – 66,2%; 2020 год – 66,5%; 2030 год – 67%</w:t>
      </w:r>
    </w:p>
    <w:p w14:paraId="1DCF3DE4" w14:textId="77777777" w:rsidR="00B0062B" w:rsidRPr="00B0062B" w:rsidRDefault="00B0062B" w:rsidP="00B0062B">
      <w:pPr>
        <w:shd w:val="clear" w:color="auto" w:fill="FFFFFF"/>
        <w:suppressAutoHyphens w:val="0"/>
        <w:ind w:firstLine="709"/>
        <w:jc w:val="both"/>
        <w:rPr>
          <w:rFonts w:cs="Times New Roman"/>
          <w:lang w:eastAsia="ru-RU"/>
        </w:rPr>
      </w:pPr>
    </w:p>
    <w:p w14:paraId="328615B1" w14:textId="77777777" w:rsidR="00B0062B" w:rsidRDefault="00B0062B" w:rsidP="00340A4B">
      <w:pPr>
        <w:pStyle w:val="aff7"/>
        <w:jc w:val="center"/>
        <w:rPr>
          <w:b/>
          <w:sz w:val="24"/>
        </w:rPr>
      </w:pPr>
    </w:p>
    <w:p w14:paraId="5CFAF42D" w14:textId="77777777" w:rsidR="00F104D8" w:rsidRDefault="00F104D8" w:rsidP="00F104D8">
      <w:pPr>
        <w:jc w:val="center"/>
        <w:rPr>
          <w:rFonts w:cs="Times New Roman"/>
          <w:b/>
          <w:bCs/>
        </w:rPr>
      </w:pPr>
      <w:r w:rsidRPr="0018166C">
        <w:rPr>
          <w:rFonts w:cs="Times New Roman"/>
          <w:b/>
          <w:bCs/>
        </w:rPr>
        <w:t xml:space="preserve">Объекты </w:t>
      </w:r>
      <w:r>
        <w:rPr>
          <w:rFonts w:cs="Times New Roman"/>
          <w:b/>
          <w:bCs/>
        </w:rPr>
        <w:t>здравоохранения</w:t>
      </w:r>
    </w:p>
    <w:p w14:paraId="22764A20" w14:textId="77777777" w:rsidR="00FC4757" w:rsidRDefault="00FC4757" w:rsidP="00340A4B">
      <w:pPr>
        <w:pStyle w:val="aff7"/>
        <w:jc w:val="center"/>
        <w:rPr>
          <w:b/>
          <w:sz w:val="24"/>
        </w:rPr>
      </w:pPr>
    </w:p>
    <w:p w14:paraId="2F06770E" w14:textId="77777777" w:rsidR="00233660" w:rsidRPr="00233660" w:rsidRDefault="00233660" w:rsidP="00233660">
      <w:pPr>
        <w:suppressAutoHyphens w:val="0"/>
        <w:autoSpaceDE w:val="0"/>
        <w:autoSpaceDN w:val="0"/>
        <w:adjustRightInd w:val="0"/>
        <w:jc w:val="both"/>
        <w:rPr>
          <w:rFonts w:cs="Times New Roman"/>
          <w:bCs/>
          <w:color w:val="000000"/>
          <w:lang w:eastAsia="ru-RU"/>
        </w:rPr>
      </w:pPr>
      <w:r w:rsidRPr="00233660">
        <w:rPr>
          <w:rFonts w:cs="Times New Roman"/>
          <w:bCs/>
          <w:color w:val="000000"/>
          <w:lang w:eastAsia="ru-RU"/>
        </w:rPr>
        <w:t>Здоровье населения определяется условиями повседневной жизни и во многом зависит от того, что делается и какие решения принимаются в сфере</w:t>
      </w:r>
      <w:r>
        <w:rPr>
          <w:rFonts w:cs="Times New Roman"/>
          <w:bCs/>
          <w:color w:val="000000"/>
          <w:lang w:eastAsia="ru-RU"/>
        </w:rPr>
        <w:t xml:space="preserve"> </w:t>
      </w:r>
      <w:r w:rsidRPr="00233660">
        <w:rPr>
          <w:rFonts w:cs="Times New Roman"/>
          <w:bCs/>
          <w:color w:val="000000"/>
          <w:lang w:eastAsia="ru-RU"/>
        </w:rPr>
        <w:t>здравоохранения. Наряду с программами по совершенствованию системы здравоохранения, в частности, приоритетным национальным проектом «Здоровье» и региональными программами, реализуемыми в области, схема территориального планирования Кимовского района в целях совершенствования системы здравоохранения предлагает:</w:t>
      </w:r>
    </w:p>
    <w:p w14:paraId="26122E3A" w14:textId="77777777" w:rsidR="00233660" w:rsidRPr="00233660" w:rsidRDefault="00233660" w:rsidP="00233660">
      <w:pPr>
        <w:suppressAutoHyphens w:val="0"/>
        <w:autoSpaceDE w:val="0"/>
        <w:autoSpaceDN w:val="0"/>
        <w:adjustRightInd w:val="0"/>
        <w:ind w:firstLine="426"/>
        <w:jc w:val="both"/>
        <w:rPr>
          <w:rFonts w:cs="Times New Roman"/>
          <w:bCs/>
          <w:color w:val="000000"/>
          <w:lang w:eastAsia="ru-RU"/>
        </w:rPr>
      </w:pPr>
      <w:r w:rsidRPr="00233660">
        <w:rPr>
          <w:rFonts w:cs="Times New Roman"/>
          <w:bCs/>
          <w:color w:val="000000"/>
          <w:lang w:eastAsia="ru-RU"/>
        </w:rPr>
        <w:t>- довести до нормативного уровня емкость учреждений здравоохранения с соблюдением радиусов доступности;</w:t>
      </w:r>
    </w:p>
    <w:p w14:paraId="22842E41" w14:textId="77777777" w:rsidR="00233660" w:rsidRDefault="00233660" w:rsidP="00233660">
      <w:pPr>
        <w:suppressAutoHyphens w:val="0"/>
        <w:autoSpaceDE w:val="0"/>
        <w:autoSpaceDN w:val="0"/>
        <w:adjustRightInd w:val="0"/>
        <w:ind w:firstLine="426"/>
        <w:jc w:val="both"/>
        <w:rPr>
          <w:rFonts w:cs="Times New Roman"/>
          <w:bCs/>
          <w:color w:val="000000"/>
          <w:lang w:eastAsia="ru-RU"/>
        </w:rPr>
      </w:pPr>
      <w:r w:rsidRPr="00233660">
        <w:rPr>
          <w:rFonts w:cs="Times New Roman"/>
          <w:bCs/>
          <w:color w:val="000000"/>
          <w:lang w:eastAsia="ru-RU"/>
        </w:rPr>
        <w:t>- использовать новые направления обслуживания населения: дневные стационары, стационары на дому, центр амбулаторной хирургии, диагностические центры для детей и взрослых.</w:t>
      </w:r>
    </w:p>
    <w:p w14:paraId="43EF3C85" w14:textId="77777777" w:rsidR="00023C0A" w:rsidRDefault="00023C0A" w:rsidP="00233660">
      <w:pPr>
        <w:suppressAutoHyphens w:val="0"/>
        <w:autoSpaceDE w:val="0"/>
        <w:autoSpaceDN w:val="0"/>
        <w:adjustRightInd w:val="0"/>
        <w:ind w:firstLine="426"/>
        <w:jc w:val="both"/>
        <w:rPr>
          <w:rFonts w:cs="Times New Roman"/>
          <w:bCs/>
          <w:color w:val="000000"/>
          <w:lang w:eastAsia="ru-RU"/>
        </w:rPr>
      </w:pPr>
    </w:p>
    <w:p w14:paraId="4BF18A0A" w14:textId="77777777" w:rsidR="00023C0A" w:rsidRDefault="00023C0A" w:rsidP="00233660">
      <w:pPr>
        <w:suppressAutoHyphens w:val="0"/>
        <w:autoSpaceDE w:val="0"/>
        <w:autoSpaceDN w:val="0"/>
        <w:adjustRightInd w:val="0"/>
        <w:ind w:firstLine="426"/>
        <w:jc w:val="both"/>
        <w:rPr>
          <w:rFonts w:cs="Times New Roman"/>
          <w:bCs/>
          <w:color w:val="000000"/>
          <w:lang w:eastAsia="ru-RU"/>
        </w:rPr>
      </w:pPr>
    </w:p>
    <w:p w14:paraId="0C4985AA" w14:textId="77777777" w:rsidR="00023C0A" w:rsidRDefault="00023C0A" w:rsidP="00233660">
      <w:pPr>
        <w:suppressAutoHyphens w:val="0"/>
        <w:autoSpaceDE w:val="0"/>
        <w:autoSpaceDN w:val="0"/>
        <w:adjustRightInd w:val="0"/>
        <w:ind w:firstLine="426"/>
        <w:jc w:val="both"/>
        <w:rPr>
          <w:rFonts w:cs="Times New Roman"/>
          <w:bCs/>
          <w:color w:val="000000"/>
          <w:lang w:eastAsia="ru-RU"/>
        </w:rPr>
      </w:pPr>
    </w:p>
    <w:p w14:paraId="7B99910A" w14:textId="77777777" w:rsidR="00023C0A" w:rsidRPr="00233660" w:rsidRDefault="00023C0A" w:rsidP="00233660">
      <w:pPr>
        <w:suppressAutoHyphens w:val="0"/>
        <w:autoSpaceDE w:val="0"/>
        <w:autoSpaceDN w:val="0"/>
        <w:adjustRightInd w:val="0"/>
        <w:ind w:firstLine="426"/>
        <w:jc w:val="both"/>
        <w:rPr>
          <w:rFonts w:cs="Times New Roman"/>
          <w:bCs/>
          <w:color w:val="000000"/>
          <w:lang w:eastAsia="ru-RU"/>
        </w:rPr>
      </w:pPr>
    </w:p>
    <w:p w14:paraId="4D5E1502" w14:textId="77777777" w:rsidR="00233660" w:rsidRDefault="00233660" w:rsidP="00233660">
      <w:pPr>
        <w:pStyle w:val="aff7"/>
        <w:ind w:firstLine="426"/>
        <w:jc w:val="center"/>
        <w:rPr>
          <w:b/>
          <w:sz w:val="24"/>
        </w:rPr>
      </w:pPr>
    </w:p>
    <w:p w14:paraId="2D58C89E" w14:textId="77777777" w:rsidR="00233660" w:rsidRPr="00233660" w:rsidRDefault="00233660" w:rsidP="00233660">
      <w:pPr>
        <w:suppressAutoHyphens w:val="0"/>
        <w:ind w:firstLine="568"/>
        <w:jc w:val="center"/>
        <w:rPr>
          <w:rFonts w:cs="Times New Roman"/>
          <w:b/>
          <w:color w:val="000000"/>
          <w:lang w:eastAsia="ru-RU"/>
        </w:rPr>
      </w:pPr>
      <w:r w:rsidRPr="00233660">
        <w:rPr>
          <w:rFonts w:cs="Times New Roman"/>
          <w:b/>
          <w:color w:val="000000"/>
          <w:lang w:eastAsia="ru-RU"/>
        </w:rPr>
        <w:lastRenderedPageBreak/>
        <w:t>Перечень учреждений здравоохранения</w:t>
      </w:r>
    </w:p>
    <w:p w14:paraId="4215158A" w14:textId="77777777" w:rsidR="00233660" w:rsidRPr="00233660" w:rsidRDefault="00233660" w:rsidP="00233660">
      <w:pPr>
        <w:suppressAutoHyphens w:val="0"/>
        <w:ind w:firstLine="568"/>
        <w:jc w:val="center"/>
        <w:rPr>
          <w:rFonts w:cs="Times New Roman"/>
          <w:b/>
          <w:color w:val="000000"/>
          <w:lang w:eastAsia="ru-RU"/>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03"/>
        <w:gridCol w:w="4961"/>
      </w:tblGrid>
      <w:tr w:rsidR="00782CDA" w:rsidRPr="00782CDA" w14:paraId="0D865A3F" w14:textId="77777777" w:rsidTr="00782CDA">
        <w:trPr>
          <w:trHeight w:val="397"/>
        </w:trPr>
        <w:tc>
          <w:tcPr>
            <w:tcW w:w="4503" w:type="dxa"/>
            <w:vMerge w:val="restart"/>
            <w:shd w:val="clear" w:color="auto" w:fill="auto"/>
            <w:vAlign w:val="center"/>
          </w:tcPr>
          <w:p w14:paraId="3DE81531" w14:textId="77777777" w:rsidR="00782CDA" w:rsidRPr="00782CDA" w:rsidRDefault="00782CDA" w:rsidP="00782CDA">
            <w:pPr>
              <w:suppressAutoHyphens w:val="0"/>
              <w:jc w:val="center"/>
              <w:rPr>
                <w:rFonts w:cs="Times New Roman"/>
                <w:b/>
                <w:lang w:eastAsia="ru-RU"/>
              </w:rPr>
            </w:pPr>
            <w:r w:rsidRPr="00782CDA">
              <w:rPr>
                <w:rFonts w:cs="Times New Roman"/>
                <w:b/>
                <w:lang w:eastAsia="ru-RU"/>
              </w:rPr>
              <w:t>Наименование учреждения</w:t>
            </w:r>
          </w:p>
        </w:tc>
        <w:tc>
          <w:tcPr>
            <w:tcW w:w="4961" w:type="dxa"/>
            <w:vMerge w:val="restart"/>
            <w:shd w:val="clear" w:color="auto" w:fill="auto"/>
            <w:vAlign w:val="center"/>
          </w:tcPr>
          <w:p w14:paraId="0B81CC46" w14:textId="77777777" w:rsidR="00782CDA" w:rsidRPr="00782CDA" w:rsidRDefault="00782CDA" w:rsidP="00782CDA">
            <w:pPr>
              <w:suppressAutoHyphens w:val="0"/>
              <w:jc w:val="center"/>
              <w:rPr>
                <w:rFonts w:cs="Times New Roman"/>
                <w:b/>
                <w:lang w:eastAsia="ru-RU"/>
              </w:rPr>
            </w:pPr>
            <w:r w:rsidRPr="00782CDA">
              <w:rPr>
                <w:rFonts w:cs="Times New Roman"/>
                <w:b/>
                <w:lang w:eastAsia="ru-RU"/>
              </w:rPr>
              <w:t>Адрес</w:t>
            </w:r>
          </w:p>
        </w:tc>
      </w:tr>
      <w:tr w:rsidR="00782CDA" w:rsidRPr="00782CDA" w14:paraId="1429C04D" w14:textId="77777777" w:rsidTr="00782CDA">
        <w:trPr>
          <w:trHeight w:val="397"/>
        </w:trPr>
        <w:tc>
          <w:tcPr>
            <w:tcW w:w="4503" w:type="dxa"/>
            <w:vMerge/>
            <w:shd w:val="clear" w:color="auto" w:fill="auto"/>
            <w:vAlign w:val="center"/>
          </w:tcPr>
          <w:p w14:paraId="7640DAEE" w14:textId="77777777" w:rsidR="00782CDA" w:rsidRPr="00782CDA" w:rsidRDefault="00782CDA" w:rsidP="00782CDA">
            <w:pPr>
              <w:suppressAutoHyphens w:val="0"/>
              <w:jc w:val="center"/>
              <w:rPr>
                <w:rFonts w:cs="Times New Roman"/>
                <w:lang w:eastAsia="ru-RU"/>
              </w:rPr>
            </w:pPr>
          </w:p>
        </w:tc>
        <w:tc>
          <w:tcPr>
            <w:tcW w:w="4961" w:type="dxa"/>
            <w:vMerge/>
            <w:shd w:val="clear" w:color="auto" w:fill="auto"/>
            <w:vAlign w:val="center"/>
          </w:tcPr>
          <w:p w14:paraId="311BD792" w14:textId="77777777" w:rsidR="00782CDA" w:rsidRPr="00782CDA" w:rsidRDefault="00782CDA" w:rsidP="00782CDA">
            <w:pPr>
              <w:suppressAutoHyphens w:val="0"/>
              <w:jc w:val="center"/>
              <w:rPr>
                <w:rFonts w:cs="Times New Roman"/>
                <w:lang w:eastAsia="ru-RU"/>
              </w:rPr>
            </w:pPr>
          </w:p>
        </w:tc>
      </w:tr>
      <w:tr w:rsidR="00782CDA" w:rsidRPr="00782CDA" w14:paraId="08AEF69A" w14:textId="77777777" w:rsidTr="00782CDA">
        <w:trPr>
          <w:trHeight w:val="397"/>
        </w:trPr>
        <w:tc>
          <w:tcPr>
            <w:tcW w:w="4503" w:type="dxa"/>
            <w:tcBorders>
              <w:bottom w:val="single" w:sz="4" w:space="0" w:color="auto"/>
            </w:tcBorders>
            <w:shd w:val="clear" w:color="auto" w:fill="auto"/>
            <w:vAlign w:val="center"/>
          </w:tcPr>
          <w:p w14:paraId="20C30FA8" w14:textId="77777777" w:rsidR="00782CDA" w:rsidRPr="00782CDA" w:rsidRDefault="00782CDA" w:rsidP="00782CDA">
            <w:pPr>
              <w:suppressAutoHyphens w:val="0"/>
              <w:jc w:val="center"/>
              <w:rPr>
                <w:rFonts w:cs="Times New Roman"/>
                <w:lang w:eastAsia="ru-RU"/>
              </w:rPr>
            </w:pPr>
            <w:r w:rsidRPr="00782CDA">
              <w:rPr>
                <w:rFonts w:cs="Times New Roman"/>
                <w:lang w:eastAsia="ru-RU"/>
              </w:rPr>
              <w:t>Амбулатория №2</w:t>
            </w:r>
          </w:p>
        </w:tc>
        <w:tc>
          <w:tcPr>
            <w:tcW w:w="4961" w:type="dxa"/>
            <w:tcBorders>
              <w:bottom w:val="single" w:sz="4" w:space="0" w:color="auto"/>
            </w:tcBorders>
            <w:shd w:val="clear" w:color="auto" w:fill="auto"/>
            <w:vAlign w:val="center"/>
          </w:tcPr>
          <w:p w14:paraId="763C7705" w14:textId="77777777" w:rsidR="00782CDA" w:rsidRPr="00782CDA" w:rsidRDefault="00782CDA" w:rsidP="00782CDA">
            <w:pPr>
              <w:suppressAutoHyphens w:val="0"/>
              <w:jc w:val="center"/>
              <w:rPr>
                <w:rFonts w:cs="Times New Roman"/>
                <w:lang w:eastAsia="ru-RU"/>
              </w:rPr>
            </w:pPr>
            <w:r w:rsidRPr="00782CDA">
              <w:rPr>
                <w:rFonts w:cs="Times New Roman"/>
                <w:lang w:eastAsia="ru-RU"/>
              </w:rPr>
              <w:t>п. Новольвовск, ул. Больничная, д. 1</w:t>
            </w:r>
          </w:p>
        </w:tc>
      </w:tr>
      <w:tr w:rsidR="00782CDA" w:rsidRPr="00782CDA" w14:paraId="143C8EBD" w14:textId="77777777" w:rsidTr="00782CDA">
        <w:trPr>
          <w:trHeight w:val="397"/>
        </w:trPr>
        <w:tc>
          <w:tcPr>
            <w:tcW w:w="4503" w:type="dxa"/>
            <w:tcBorders>
              <w:bottom w:val="single" w:sz="4" w:space="0" w:color="auto"/>
            </w:tcBorders>
            <w:shd w:val="clear" w:color="auto" w:fill="auto"/>
            <w:vAlign w:val="center"/>
          </w:tcPr>
          <w:p w14:paraId="3B37281E" w14:textId="77777777" w:rsidR="00782CDA" w:rsidRPr="00782CDA" w:rsidRDefault="00782CDA" w:rsidP="00782CDA">
            <w:pPr>
              <w:suppressAutoHyphens w:val="0"/>
              <w:jc w:val="center"/>
              <w:rPr>
                <w:rFonts w:cs="Times New Roman"/>
                <w:lang w:eastAsia="ru-RU"/>
              </w:rPr>
            </w:pPr>
            <w:r w:rsidRPr="00782CDA">
              <w:rPr>
                <w:rFonts w:cs="Times New Roman"/>
                <w:lang w:eastAsia="ru-RU"/>
              </w:rPr>
              <w:t>Апарковский ФАП</w:t>
            </w:r>
          </w:p>
        </w:tc>
        <w:tc>
          <w:tcPr>
            <w:tcW w:w="4961" w:type="dxa"/>
            <w:tcBorders>
              <w:bottom w:val="single" w:sz="4" w:space="0" w:color="auto"/>
            </w:tcBorders>
            <w:shd w:val="clear" w:color="auto" w:fill="auto"/>
            <w:vAlign w:val="center"/>
          </w:tcPr>
          <w:p w14:paraId="4E0AED40" w14:textId="77777777" w:rsidR="00782CDA" w:rsidRPr="00782CDA" w:rsidRDefault="00782CDA" w:rsidP="00782CDA">
            <w:pPr>
              <w:suppressAutoHyphens w:val="0"/>
              <w:jc w:val="center"/>
              <w:rPr>
                <w:rFonts w:cs="Times New Roman"/>
                <w:lang w:eastAsia="ru-RU"/>
              </w:rPr>
            </w:pPr>
            <w:r w:rsidRPr="00782CDA">
              <w:rPr>
                <w:rFonts w:cs="Times New Roman"/>
                <w:lang w:eastAsia="ru-RU"/>
              </w:rPr>
              <w:t>п. Апарки, ул. Больничная, д. 4</w:t>
            </w:r>
          </w:p>
        </w:tc>
      </w:tr>
      <w:tr w:rsidR="00782CDA" w:rsidRPr="00782CDA" w14:paraId="38AE52B2" w14:textId="77777777" w:rsidTr="00782CDA">
        <w:trPr>
          <w:trHeight w:val="397"/>
        </w:trPr>
        <w:tc>
          <w:tcPr>
            <w:tcW w:w="4503" w:type="dxa"/>
            <w:tcBorders>
              <w:top w:val="single" w:sz="4" w:space="0" w:color="auto"/>
            </w:tcBorders>
            <w:shd w:val="clear" w:color="auto" w:fill="auto"/>
            <w:vAlign w:val="center"/>
          </w:tcPr>
          <w:p w14:paraId="723C9E02" w14:textId="77777777" w:rsidR="00782CDA" w:rsidRPr="00782CDA" w:rsidRDefault="00782CDA" w:rsidP="00782CDA">
            <w:pPr>
              <w:suppressAutoHyphens w:val="0"/>
              <w:jc w:val="center"/>
              <w:rPr>
                <w:rFonts w:cs="Times New Roman"/>
                <w:lang w:eastAsia="ru-RU"/>
              </w:rPr>
            </w:pPr>
            <w:r w:rsidRPr="00782CDA">
              <w:rPr>
                <w:rFonts w:cs="Times New Roman"/>
                <w:lang w:eastAsia="ru-RU"/>
              </w:rPr>
              <w:t>Пронский фельдшерский здравпункт</w:t>
            </w:r>
          </w:p>
        </w:tc>
        <w:tc>
          <w:tcPr>
            <w:tcW w:w="4961" w:type="dxa"/>
            <w:tcBorders>
              <w:top w:val="single" w:sz="4" w:space="0" w:color="auto"/>
            </w:tcBorders>
            <w:shd w:val="clear" w:color="auto" w:fill="auto"/>
            <w:vAlign w:val="center"/>
          </w:tcPr>
          <w:p w14:paraId="1A869928" w14:textId="77777777" w:rsidR="00782CDA" w:rsidRPr="00782CDA" w:rsidRDefault="00782CDA" w:rsidP="00782CDA">
            <w:pPr>
              <w:suppressAutoHyphens w:val="0"/>
              <w:jc w:val="center"/>
              <w:rPr>
                <w:rFonts w:cs="Times New Roman"/>
                <w:lang w:eastAsia="ru-RU"/>
              </w:rPr>
            </w:pPr>
            <w:r w:rsidRPr="00782CDA">
              <w:rPr>
                <w:rFonts w:cs="Times New Roman"/>
                <w:lang w:eastAsia="ru-RU"/>
              </w:rPr>
              <w:t>п. Пронь, ул. Заводская, д. 6а</w:t>
            </w:r>
          </w:p>
        </w:tc>
      </w:tr>
      <w:tr w:rsidR="00782CDA" w:rsidRPr="00782CDA" w14:paraId="3A350E45" w14:textId="77777777" w:rsidTr="00782CDA">
        <w:trPr>
          <w:trHeight w:val="397"/>
        </w:trPr>
        <w:tc>
          <w:tcPr>
            <w:tcW w:w="4503" w:type="dxa"/>
            <w:shd w:val="clear" w:color="auto" w:fill="auto"/>
            <w:vAlign w:val="center"/>
          </w:tcPr>
          <w:p w14:paraId="12A7553A" w14:textId="77777777" w:rsidR="00782CDA" w:rsidRPr="00782CDA" w:rsidRDefault="00782CDA" w:rsidP="00782CDA">
            <w:pPr>
              <w:suppressAutoHyphens w:val="0"/>
              <w:jc w:val="center"/>
              <w:rPr>
                <w:rFonts w:cs="Times New Roman"/>
                <w:lang w:eastAsia="ru-RU"/>
              </w:rPr>
            </w:pPr>
            <w:r w:rsidRPr="00782CDA">
              <w:rPr>
                <w:rFonts w:cs="Times New Roman"/>
                <w:lang w:eastAsia="ru-RU"/>
              </w:rPr>
              <w:t>Гранковский фельдшерский здравпункт</w:t>
            </w:r>
          </w:p>
        </w:tc>
        <w:tc>
          <w:tcPr>
            <w:tcW w:w="4961" w:type="dxa"/>
            <w:shd w:val="clear" w:color="auto" w:fill="auto"/>
            <w:vAlign w:val="center"/>
          </w:tcPr>
          <w:p w14:paraId="387D4E63" w14:textId="42D09843" w:rsidR="00782CDA" w:rsidRPr="00782CDA" w:rsidRDefault="003347A0" w:rsidP="00782CDA">
            <w:pPr>
              <w:suppressAutoHyphens w:val="0"/>
              <w:jc w:val="center"/>
              <w:rPr>
                <w:rFonts w:cs="Times New Roman"/>
                <w:lang w:eastAsia="ru-RU"/>
              </w:rPr>
            </w:pPr>
            <w:r w:rsidRPr="003347A0">
              <w:rPr>
                <w:rFonts w:cs="Times New Roman"/>
                <w:lang w:eastAsia="ru-RU"/>
              </w:rPr>
              <w:t>с. Гранки, д.80</w:t>
            </w:r>
          </w:p>
        </w:tc>
      </w:tr>
      <w:tr w:rsidR="003347A0" w:rsidRPr="00782CDA" w14:paraId="4B38AF89" w14:textId="77777777" w:rsidTr="004420C7">
        <w:trPr>
          <w:trHeight w:val="397"/>
        </w:trPr>
        <w:tc>
          <w:tcPr>
            <w:tcW w:w="4503" w:type="dxa"/>
            <w:shd w:val="clear" w:color="auto" w:fill="auto"/>
            <w:vAlign w:val="center"/>
          </w:tcPr>
          <w:p w14:paraId="207152E5" w14:textId="77777777" w:rsidR="003347A0" w:rsidRPr="00782CDA" w:rsidRDefault="003347A0" w:rsidP="003347A0">
            <w:pPr>
              <w:suppressAutoHyphens w:val="0"/>
              <w:jc w:val="center"/>
              <w:rPr>
                <w:rFonts w:cs="Times New Roman"/>
                <w:lang w:eastAsia="ru-RU"/>
              </w:rPr>
            </w:pPr>
            <w:r w:rsidRPr="00782CDA">
              <w:rPr>
                <w:rFonts w:cs="Times New Roman"/>
                <w:lang w:eastAsia="ru-RU"/>
              </w:rPr>
              <w:t>Краснопольский фельдшерский здравпункт</w:t>
            </w:r>
          </w:p>
        </w:tc>
        <w:tc>
          <w:tcPr>
            <w:tcW w:w="4961" w:type="dxa"/>
            <w:shd w:val="clear" w:color="auto" w:fill="auto"/>
          </w:tcPr>
          <w:p w14:paraId="3685EF43" w14:textId="7BA1C35B" w:rsidR="003347A0" w:rsidRPr="00782CDA" w:rsidRDefault="003347A0" w:rsidP="003347A0">
            <w:pPr>
              <w:suppressAutoHyphens w:val="0"/>
              <w:jc w:val="center"/>
              <w:rPr>
                <w:rFonts w:cs="Times New Roman"/>
                <w:lang w:eastAsia="ru-RU"/>
              </w:rPr>
            </w:pPr>
            <w:r w:rsidRPr="0037171C">
              <w:t>с. Краснополье, д.100</w:t>
            </w:r>
          </w:p>
        </w:tc>
      </w:tr>
      <w:tr w:rsidR="003347A0" w:rsidRPr="00782CDA" w14:paraId="6FE6CAD0" w14:textId="77777777" w:rsidTr="004420C7">
        <w:trPr>
          <w:trHeight w:val="397"/>
        </w:trPr>
        <w:tc>
          <w:tcPr>
            <w:tcW w:w="4503" w:type="dxa"/>
            <w:shd w:val="clear" w:color="auto" w:fill="auto"/>
            <w:vAlign w:val="center"/>
          </w:tcPr>
          <w:p w14:paraId="58B2FE93" w14:textId="77777777" w:rsidR="003347A0" w:rsidRPr="00782CDA" w:rsidRDefault="003347A0" w:rsidP="003347A0">
            <w:pPr>
              <w:suppressAutoHyphens w:val="0"/>
              <w:jc w:val="center"/>
              <w:rPr>
                <w:rFonts w:cs="Times New Roman"/>
                <w:lang w:eastAsia="ru-RU"/>
              </w:rPr>
            </w:pPr>
            <w:r w:rsidRPr="00782CDA">
              <w:rPr>
                <w:rFonts w:cs="Times New Roman"/>
                <w:lang w:eastAsia="ru-RU"/>
              </w:rPr>
              <w:t>Кропотовский фельдшерский здравпункт</w:t>
            </w:r>
          </w:p>
        </w:tc>
        <w:tc>
          <w:tcPr>
            <w:tcW w:w="4961" w:type="dxa"/>
            <w:shd w:val="clear" w:color="auto" w:fill="auto"/>
          </w:tcPr>
          <w:p w14:paraId="65DD2524" w14:textId="6090D4E2" w:rsidR="003347A0" w:rsidRPr="00782CDA" w:rsidRDefault="003347A0" w:rsidP="003347A0">
            <w:pPr>
              <w:suppressAutoHyphens w:val="0"/>
              <w:jc w:val="center"/>
              <w:rPr>
                <w:rFonts w:cs="Times New Roman"/>
                <w:lang w:eastAsia="ru-RU"/>
              </w:rPr>
            </w:pPr>
            <w:r w:rsidRPr="0037171C">
              <w:t>д. Кропотово, д,103, кв.2</w:t>
            </w:r>
          </w:p>
        </w:tc>
      </w:tr>
      <w:tr w:rsidR="003347A0" w:rsidRPr="00782CDA" w14:paraId="61D69BDA" w14:textId="77777777" w:rsidTr="004420C7">
        <w:trPr>
          <w:trHeight w:val="397"/>
        </w:trPr>
        <w:tc>
          <w:tcPr>
            <w:tcW w:w="4503" w:type="dxa"/>
            <w:shd w:val="clear" w:color="auto" w:fill="auto"/>
            <w:vAlign w:val="center"/>
          </w:tcPr>
          <w:p w14:paraId="03FF8D9E" w14:textId="77777777" w:rsidR="003347A0" w:rsidRPr="00782CDA" w:rsidRDefault="003347A0" w:rsidP="003347A0">
            <w:pPr>
              <w:suppressAutoHyphens w:val="0"/>
              <w:jc w:val="center"/>
              <w:rPr>
                <w:rFonts w:cs="Times New Roman"/>
                <w:lang w:eastAsia="ru-RU"/>
              </w:rPr>
            </w:pPr>
            <w:r w:rsidRPr="00782CDA">
              <w:rPr>
                <w:rFonts w:cs="Times New Roman"/>
                <w:lang w:eastAsia="ru-RU"/>
              </w:rPr>
              <w:t>Львовский фельдшерский здравпункт</w:t>
            </w:r>
          </w:p>
        </w:tc>
        <w:tc>
          <w:tcPr>
            <w:tcW w:w="4961" w:type="dxa"/>
            <w:shd w:val="clear" w:color="auto" w:fill="auto"/>
          </w:tcPr>
          <w:p w14:paraId="7DE8AA35" w14:textId="56D563F8" w:rsidR="003347A0" w:rsidRPr="00782CDA" w:rsidRDefault="003347A0" w:rsidP="003347A0">
            <w:pPr>
              <w:suppressAutoHyphens w:val="0"/>
              <w:jc w:val="center"/>
              <w:rPr>
                <w:rFonts w:cs="Times New Roman"/>
                <w:lang w:eastAsia="ru-RU"/>
              </w:rPr>
            </w:pPr>
            <w:r w:rsidRPr="0037171C">
              <w:t>д. Львово, д.55-а</w:t>
            </w:r>
          </w:p>
        </w:tc>
      </w:tr>
      <w:tr w:rsidR="003347A0" w:rsidRPr="00782CDA" w14:paraId="521A7504" w14:textId="77777777" w:rsidTr="004420C7">
        <w:trPr>
          <w:trHeight w:val="397"/>
        </w:trPr>
        <w:tc>
          <w:tcPr>
            <w:tcW w:w="4503" w:type="dxa"/>
            <w:shd w:val="clear" w:color="auto" w:fill="auto"/>
            <w:vAlign w:val="center"/>
          </w:tcPr>
          <w:p w14:paraId="0125E9EB" w14:textId="77777777" w:rsidR="003347A0" w:rsidRPr="00782CDA" w:rsidRDefault="003347A0" w:rsidP="003347A0">
            <w:pPr>
              <w:suppressAutoHyphens w:val="0"/>
              <w:jc w:val="center"/>
              <w:rPr>
                <w:rFonts w:cs="Times New Roman"/>
                <w:lang w:eastAsia="ru-RU"/>
              </w:rPr>
            </w:pPr>
            <w:r w:rsidRPr="00782CDA">
              <w:rPr>
                <w:rFonts w:cs="Times New Roman"/>
                <w:lang w:eastAsia="ru-RU"/>
              </w:rPr>
              <w:t>Хитровщинский фельдшерский здравпункт</w:t>
            </w:r>
          </w:p>
        </w:tc>
        <w:tc>
          <w:tcPr>
            <w:tcW w:w="4961" w:type="dxa"/>
            <w:shd w:val="clear" w:color="auto" w:fill="auto"/>
          </w:tcPr>
          <w:p w14:paraId="268B892E" w14:textId="7E7AC877" w:rsidR="003347A0" w:rsidRPr="00782CDA" w:rsidRDefault="003347A0" w:rsidP="003347A0">
            <w:pPr>
              <w:suppressAutoHyphens w:val="0"/>
              <w:jc w:val="center"/>
              <w:rPr>
                <w:rFonts w:cs="Times New Roman"/>
                <w:lang w:eastAsia="ru-RU"/>
              </w:rPr>
            </w:pPr>
            <w:r w:rsidRPr="0037171C">
              <w:t>с. Хитровщина</w:t>
            </w:r>
          </w:p>
        </w:tc>
      </w:tr>
      <w:tr w:rsidR="003347A0" w:rsidRPr="00782CDA" w14:paraId="50113C4C" w14:textId="77777777" w:rsidTr="004420C7">
        <w:trPr>
          <w:trHeight w:val="397"/>
        </w:trPr>
        <w:tc>
          <w:tcPr>
            <w:tcW w:w="4503" w:type="dxa"/>
            <w:shd w:val="clear" w:color="auto" w:fill="auto"/>
            <w:vAlign w:val="center"/>
          </w:tcPr>
          <w:p w14:paraId="5C07EE7C" w14:textId="77777777" w:rsidR="003347A0" w:rsidRPr="00782CDA" w:rsidRDefault="003347A0" w:rsidP="003347A0">
            <w:pPr>
              <w:suppressAutoHyphens w:val="0"/>
              <w:jc w:val="center"/>
              <w:rPr>
                <w:rFonts w:cs="Times New Roman"/>
                <w:lang w:eastAsia="ru-RU"/>
              </w:rPr>
            </w:pPr>
            <w:r w:rsidRPr="00782CDA">
              <w:rPr>
                <w:rFonts w:cs="Times New Roman"/>
                <w:lang w:eastAsia="ru-RU"/>
              </w:rPr>
              <w:t>Табольский фельдшерский здравпункт</w:t>
            </w:r>
          </w:p>
        </w:tc>
        <w:tc>
          <w:tcPr>
            <w:tcW w:w="4961" w:type="dxa"/>
            <w:shd w:val="clear" w:color="auto" w:fill="auto"/>
          </w:tcPr>
          <w:p w14:paraId="3754ECE7" w14:textId="34FAFD47" w:rsidR="003347A0" w:rsidRPr="00782CDA" w:rsidRDefault="003347A0" w:rsidP="003347A0">
            <w:pPr>
              <w:suppressAutoHyphens w:val="0"/>
              <w:jc w:val="center"/>
              <w:rPr>
                <w:rFonts w:cs="Times New Roman"/>
                <w:lang w:eastAsia="ru-RU"/>
              </w:rPr>
            </w:pPr>
            <w:r w:rsidRPr="0037171C">
              <w:t>с. Таболо, д. 46</w:t>
            </w:r>
          </w:p>
        </w:tc>
      </w:tr>
      <w:tr w:rsidR="003347A0" w:rsidRPr="00782CDA" w14:paraId="0FD48582" w14:textId="77777777" w:rsidTr="004420C7">
        <w:trPr>
          <w:trHeight w:val="397"/>
        </w:trPr>
        <w:tc>
          <w:tcPr>
            <w:tcW w:w="4503" w:type="dxa"/>
            <w:shd w:val="clear" w:color="auto" w:fill="auto"/>
            <w:vAlign w:val="center"/>
          </w:tcPr>
          <w:p w14:paraId="40431C68" w14:textId="77777777" w:rsidR="003347A0" w:rsidRPr="00782CDA" w:rsidRDefault="003347A0" w:rsidP="003347A0">
            <w:pPr>
              <w:suppressAutoHyphens w:val="0"/>
              <w:jc w:val="center"/>
              <w:rPr>
                <w:rFonts w:cs="Times New Roman"/>
                <w:lang w:eastAsia="ru-RU"/>
              </w:rPr>
            </w:pPr>
            <w:r w:rsidRPr="00782CDA">
              <w:rPr>
                <w:rFonts w:cs="Times New Roman"/>
                <w:lang w:eastAsia="ru-RU"/>
              </w:rPr>
              <w:t>Кудашевский фельдшерский здравпункт</w:t>
            </w:r>
          </w:p>
        </w:tc>
        <w:tc>
          <w:tcPr>
            <w:tcW w:w="4961" w:type="dxa"/>
            <w:shd w:val="clear" w:color="auto" w:fill="auto"/>
          </w:tcPr>
          <w:p w14:paraId="69A591BA" w14:textId="14F8EA5A" w:rsidR="003347A0" w:rsidRPr="00782CDA" w:rsidRDefault="003347A0" w:rsidP="003347A0">
            <w:pPr>
              <w:suppressAutoHyphens w:val="0"/>
              <w:jc w:val="center"/>
              <w:rPr>
                <w:rFonts w:cs="Times New Roman"/>
                <w:lang w:eastAsia="ru-RU"/>
              </w:rPr>
            </w:pPr>
            <w:r w:rsidRPr="0037171C">
              <w:t>д. Кудашево, д.12</w:t>
            </w:r>
          </w:p>
        </w:tc>
      </w:tr>
    </w:tbl>
    <w:p w14:paraId="67128625" w14:textId="77777777" w:rsidR="00233660" w:rsidRDefault="00233660" w:rsidP="00233660">
      <w:pPr>
        <w:suppressAutoHyphens w:val="0"/>
        <w:spacing w:before="100"/>
        <w:rPr>
          <w:rFonts w:cs="Times New Roman"/>
          <w:b/>
          <w:bCs/>
          <w:color w:val="000000"/>
          <w:lang w:eastAsia="ru-RU"/>
        </w:rPr>
      </w:pPr>
    </w:p>
    <w:p w14:paraId="4CB122F1" w14:textId="77777777" w:rsidR="00233660" w:rsidRPr="00A17C43" w:rsidRDefault="00233660" w:rsidP="00233660">
      <w:pPr>
        <w:suppressAutoHyphens w:val="0"/>
        <w:spacing w:before="100"/>
        <w:jc w:val="center"/>
        <w:rPr>
          <w:rFonts w:cs="Times New Roman"/>
          <w:b/>
          <w:bCs/>
          <w:color w:val="000000" w:themeColor="text1"/>
          <w:lang w:eastAsia="ru-RU"/>
        </w:rPr>
      </w:pPr>
      <w:r w:rsidRPr="00A17C43">
        <w:rPr>
          <w:rFonts w:cs="Times New Roman"/>
          <w:b/>
          <w:bCs/>
          <w:color w:val="000000" w:themeColor="text1"/>
          <w:lang w:eastAsia="ru-RU"/>
        </w:rPr>
        <w:t>Потребительский рынок.</w:t>
      </w:r>
    </w:p>
    <w:p w14:paraId="429647CD" w14:textId="77777777" w:rsidR="00233660" w:rsidRPr="00023C0A" w:rsidRDefault="00233660" w:rsidP="00023C0A">
      <w:pPr>
        <w:widowControl w:val="0"/>
        <w:tabs>
          <w:tab w:val="left" w:pos="-3675"/>
        </w:tabs>
        <w:suppressAutoHyphens w:val="0"/>
        <w:ind w:firstLine="709"/>
        <w:jc w:val="both"/>
        <w:rPr>
          <w:rFonts w:cs="Times New Roman"/>
          <w:lang w:eastAsia="ru-RU"/>
        </w:rPr>
      </w:pPr>
      <w:r w:rsidRPr="00023C0A">
        <w:rPr>
          <w:rFonts w:cs="Times New Roman"/>
          <w:lang w:eastAsia="ru-RU"/>
        </w:rPr>
        <w:t>Весомое место в деятельности МО</w:t>
      </w:r>
      <w:r w:rsidR="0069731E" w:rsidRPr="00023C0A">
        <w:rPr>
          <w:rFonts w:cs="Times New Roman"/>
          <w:lang w:eastAsia="ru-RU"/>
        </w:rPr>
        <w:t xml:space="preserve"> Новольвовское</w:t>
      </w:r>
      <w:r w:rsidRPr="00023C0A">
        <w:rPr>
          <w:rFonts w:cs="Times New Roman"/>
          <w:lang w:eastAsia="ru-RU"/>
        </w:rPr>
        <w:t xml:space="preserve"> занимает потребительский рынок. На сегодняшний день он включает в себя предприятия бытового обслуживания, предприятия общественного питания, магазины по торговле продовольственными товарами, аптечные организации, предприятия торговли, АЗС, рынки, торговые центры.</w:t>
      </w:r>
    </w:p>
    <w:p w14:paraId="1A4D4B8E" w14:textId="77777777" w:rsidR="00023C0A" w:rsidRPr="00A17C43" w:rsidRDefault="00023C0A" w:rsidP="00023C0A">
      <w:pPr>
        <w:suppressAutoHyphens w:val="0"/>
        <w:ind w:firstLine="709"/>
        <w:jc w:val="both"/>
        <w:rPr>
          <w:rFonts w:cs="Times New Roman"/>
          <w:color w:val="000000" w:themeColor="text1"/>
          <w:lang w:eastAsia="ru-RU"/>
        </w:rPr>
      </w:pPr>
    </w:p>
    <w:p w14:paraId="22585663" w14:textId="77777777" w:rsidR="00340A4B" w:rsidRPr="00870A49" w:rsidRDefault="00340A4B" w:rsidP="00023C0A">
      <w:pPr>
        <w:shd w:val="clear" w:color="auto" w:fill="FFFFFF"/>
        <w:tabs>
          <w:tab w:val="left" w:pos="-4962"/>
        </w:tabs>
        <w:ind w:firstLine="709"/>
        <w:jc w:val="center"/>
        <w:rPr>
          <w:rFonts w:cs="Times New Roman"/>
          <w:b/>
        </w:rPr>
      </w:pPr>
      <w:r w:rsidRPr="00870A49">
        <w:rPr>
          <w:rFonts w:cs="Times New Roman"/>
          <w:b/>
          <w:spacing w:val="-12"/>
        </w:rPr>
        <w:t>П</w:t>
      </w:r>
      <w:r w:rsidRPr="00870A49">
        <w:rPr>
          <w:rFonts w:cs="Times New Roman"/>
          <w:b/>
        </w:rPr>
        <w:t xml:space="preserve">рогнозируемый спрос на услуги социальной инфраструктуры в областях образования, культуры, </w:t>
      </w:r>
      <w:r w:rsidRPr="00870A49">
        <w:rPr>
          <w:rFonts w:cs="Times New Roman"/>
          <w:b/>
          <w:spacing w:val="-1"/>
        </w:rPr>
        <w:t xml:space="preserve">физической </w:t>
      </w:r>
      <w:r w:rsidRPr="00870A49">
        <w:rPr>
          <w:rFonts w:cs="Times New Roman"/>
          <w:b/>
        </w:rPr>
        <w:t>культуры и массового спорта</w:t>
      </w:r>
      <w:r w:rsidRPr="00870A49">
        <w:rPr>
          <w:rFonts w:cs="Times New Roman"/>
          <w:b/>
          <w:spacing w:val="-1"/>
        </w:rPr>
        <w:t xml:space="preserve">, с учетом объема планируемого жилищного строительства в </w:t>
      </w:r>
      <w:r w:rsidRPr="00870A49">
        <w:rPr>
          <w:rFonts w:cs="Times New Roman"/>
          <w:b/>
        </w:rPr>
        <w:t>соответствии с выданными разрешениями на строительство и прогнозируемого выбытия из эксплуатации объектов социальной инфраструктуры</w:t>
      </w:r>
    </w:p>
    <w:p w14:paraId="31F6D89A" w14:textId="77777777" w:rsidR="00340A4B" w:rsidRPr="00870A49" w:rsidRDefault="00340A4B" w:rsidP="00023C0A">
      <w:pPr>
        <w:shd w:val="clear" w:color="auto" w:fill="FFFFFF"/>
        <w:tabs>
          <w:tab w:val="left" w:pos="-4962"/>
        </w:tabs>
        <w:ind w:firstLine="709"/>
        <w:jc w:val="both"/>
        <w:rPr>
          <w:rFonts w:cs="Times New Roman"/>
          <w:b/>
        </w:rPr>
      </w:pPr>
    </w:p>
    <w:p w14:paraId="65E04E1B" w14:textId="77777777" w:rsidR="00340A4B" w:rsidRPr="00264144" w:rsidRDefault="00340A4B" w:rsidP="00023C0A">
      <w:pPr>
        <w:ind w:firstLine="709"/>
        <w:jc w:val="both"/>
        <w:rPr>
          <w:rFonts w:cs="Times New Roman"/>
          <w:color w:val="000000" w:themeColor="text1"/>
        </w:rPr>
      </w:pPr>
      <w:r w:rsidRPr="00264144">
        <w:rPr>
          <w:rFonts w:cs="Times New Roman"/>
          <w:color w:val="000000" w:themeColor="text1"/>
        </w:rPr>
        <w:t>Исходя из анализа изменения численности сельского населения муниципальн</w:t>
      </w:r>
      <w:r w:rsidR="00B0062B" w:rsidRPr="00264144">
        <w:rPr>
          <w:rFonts w:cs="Times New Roman"/>
          <w:color w:val="000000" w:themeColor="text1"/>
        </w:rPr>
        <w:t>ого</w:t>
      </w:r>
      <w:r w:rsidRPr="00264144">
        <w:rPr>
          <w:rFonts w:cs="Times New Roman"/>
          <w:color w:val="000000" w:themeColor="text1"/>
        </w:rPr>
        <w:t xml:space="preserve"> образовани</w:t>
      </w:r>
      <w:r w:rsidR="00B0062B" w:rsidRPr="00264144">
        <w:rPr>
          <w:rFonts w:cs="Times New Roman"/>
          <w:color w:val="000000" w:themeColor="text1"/>
        </w:rPr>
        <w:t>я</w:t>
      </w:r>
      <w:r w:rsidRPr="00264144">
        <w:rPr>
          <w:rFonts w:cs="Times New Roman"/>
          <w:color w:val="000000" w:themeColor="text1"/>
        </w:rPr>
        <w:t xml:space="preserve"> в рамках реализации данной программы ставятся задачи:</w:t>
      </w:r>
    </w:p>
    <w:p w14:paraId="69214A8E" w14:textId="77777777" w:rsidR="00340A4B" w:rsidRPr="00264144" w:rsidRDefault="000E6D8D" w:rsidP="00023C0A">
      <w:pPr>
        <w:widowControl w:val="0"/>
        <w:numPr>
          <w:ilvl w:val="0"/>
          <w:numId w:val="13"/>
        </w:numPr>
        <w:tabs>
          <w:tab w:val="left" w:pos="284"/>
          <w:tab w:val="left" w:pos="426"/>
        </w:tabs>
        <w:suppressAutoHyphens w:val="0"/>
        <w:autoSpaceDE w:val="0"/>
        <w:autoSpaceDN w:val="0"/>
        <w:adjustRightInd w:val="0"/>
        <w:ind w:left="0" w:firstLine="709"/>
        <w:jc w:val="both"/>
        <w:rPr>
          <w:rFonts w:cs="Times New Roman"/>
          <w:color w:val="000000" w:themeColor="text1"/>
        </w:rPr>
      </w:pPr>
      <w:r w:rsidRPr="00264144">
        <w:rPr>
          <w:rFonts w:cs="Times New Roman"/>
          <w:color w:val="000000" w:themeColor="text1"/>
        </w:rPr>
        <w:t xml:space="preserve"> </w:t>
      </w:r>
      <w:r w:rsidR="00340A4B" w:rsidRPr="00264144">
        <w:rPr>
          <w:rFonts w:cs="Times New Roman"/>
          <w:color w:val="000000" w:themeColor="text1"/>
        </w:rPr>
        <w:t>по сохранению существующих объектов образования, культуры и</w:t>
      </w:r>
      <w:r w:rsidRPr="00264144">
        <w:rPr>
          <w:rFonts w:cs="Times New Roman"/>
          <w:color w:val="000000" w:themeColor="text1"/>
        </w:rPr>
        <w:t xml:space="preserve"> </w:t>
      </w:r>
      <w:r w:rsidR="004679DD" w:rsidRPr="00264144">
        <w:rPr>
          <w:rFonts w:cs="Times New Roman"/>
          <w:color w:val="000000" w:themeColor="text1"/>
        </w:rPr>
        <w:t>физической культуры,</w:t>
      </w:r>
      <w:r w:rsidR="00340A4B" w:rsidRPr="00264144">
        <w:rPr>
          <w:rFonts w:cs="Times New Roman"/>
          <w:color w:val="000000" w:themeColor="text1"/>
        </w:rPr>
        <w:t xml:space="preserve"> и массового спорта на селе;</w:t>
      </w:r>
    </w:p>
    <w:p w14:paraId="3D36273E" w14:textId="77777777" w:rsidR="00340A4B" w:rsidRPr="00264144" w:rsidRDefault="000E6D8D" w:rsidP="00023C0A">
      <w:pPr>
        <w:widowControl w:val="0"/>
        <w:numPr>
          <w:ilvl w:val="0"/>
          <w:numId w:val="13"/>
        </w:numPr>
        <w:tabs>
          <w:tab w:val="left" w:pos="284"/>
          <w:tab w:val="left" w:pos="426"/>
        </w:tabs>
        <w:suppressAutoHyphens w:val="0"/>
        <w:autoSpaceDE w:val="0"/>
        <w:autoSpaceDN w:val="0"/>
        <w:adjustRightInd w:val="0"/>
        <w:ind w:left="0" w:firstLine="709"/>
        <w:jc w:val="both"/>
        <w:rPr>
          <w:rFonts w:cs="Times New Roman"/>
          <w:color w:val="000000" w:themeColor="text1"/>
        </w:rPr>
      </w:pPr>
      <w:r w:rsidRPr="00264144">
        <w:rPr>
          <w:rFonts w:cs="Times New Roman"/>
          <w:color w:val="000000" w:themeColor="text1"/>
        </w:rPr>
        <w:t xml:space="preserve"> </w:t>
      </w:r>
      <w:r w:rsidR="00340A4B" w:rsidRPr="00264144">
        <w:rPr>
          <w:rFonts w:cs="Times New Roman"/>
          <w:color w:val="000000" w:themeColor="text1"/>
        </w:rPr>
        <w:t>по сохранению существующих систем водоснабжения и водоотведения, электроснабжения и теплоснабжения</w:t>
      </w:r>
      <w:r w:rsidRPr="00264144">
        <w:rPr>
          <w:rFonts w:cs="Times New Roman"/>
          <w:color w:val="000000" w:themeColor="text1"/>
        </w:rPr>
        <w:t xml:space="preserve"> </w:t>
      </w:r>
      <w:r w:rsidR="00340A4B" w:rsidRPr="00264144">
        <w:rPr>
          <w:rFonts w:cs="Times New Roman"/>
          <w:color w:val="000000" w:themeColor="text1"/>
        </w:rPr>
        <w:t>в зданиях и сооружениях социальной инфраструктуры на селе;</w:t>
      </w:r>
    </w:p>
    <w:p w14:paraId="618C4073" w14:textId="77777777" w:rsidR="00340A4B" w:rsidRPr="00264144" w:rsidRDefault="000E6D8D" w:rsidP="00023C0A">
      <w:pPr>
        <w:widowControl w:val="0"/>
        <w:numPr>
          <w:ilvl w:val="0"/>
          <w:numId w:val="13"/>
        </w:numPr>
        <w:tabs>
          <w:tab w:val="left" w:pos="284"/>
          <w:tab w:val="left" w:pos="426"/>
        </w:tabs>
        <w:suppressAutoHyphens w:val="0"/>
        <w:autoSpaceDE w:val="0"/>
        <w:autoSpaceDN w:val="0"/>
        <w:adjustRightInd w:val="0"/>
        <w:ind w:left="0" w:firstLine="709"/>
        <w:jc w:val="both"/>
        <w:rPr>
          <w:rFonts w:cs="Times New Roman"/>
          <w:color w:val="000000" w:themeColor="text1"/>
        </w:rPr>
      </w:pPr>
      <w:r w:rsidRPr="00264144">
        <w:rPr>
          <w:rFonts w:cs="Times New Roman"/>
          <w:color w:val="000000" w:themeColor="text1"/>
        </w:rPr>
        <w:t xml:space="preserve"> </w:t>
      </w:r>
      <w:r w:rsidR="00340A4B" w:rsidRPr="00264144">
        <w:rPr>
          <w:rFonts w:cs="Times New Roman"/>
          <w:color w:val="000000" w:themeColor="text1"/>
        </w:rPr>
        <w:t>по строительству объектов социальной инфраструктуры.</w:t>
      </w:r>
    </w:p>
    <w:p w14:paraId="5C916E31" w14:textId="77777777" w:rsidR="00816626" w:rsidRPr="00023C0A" w:rsidRDefault="00F14C3E" w:rsidP="00023C0A">
      <w:pPr>
        <w:pStyle w:val="3"/>
      </w:pPr>
      <w:bookmarkStart w:id="24" w:name="_Toc9845013"/>
      <w:bookmarkStart w:id="25" w:name="_Toc21505920"/>
      <w:r w:rsidRPr="00023C0A">
        <w:t>2.2</w:t>
      </w:r>
      <w:r w:rsidR="00816626" w:rsidRPr="00023C0A">
        <w:t>.3. Жилищный фонд</w:t>
      </w:r>
      <w:bookmarkEnd w:id="18"/>
      <w:bookmarkEnd w:id="19"/>
      <w:bookmarkEnd w:id="20"/>
      <w:bookmarkEnd w:id="21"/>
      <w:bookmarkEnd w:id="22"/>
      <w:bookmarkEnd w:id="24"/>
      <w:bookmarkEnd w:id="25"/>
    </w:p>
    <w:p w14:paraId="523D35A7" w14:textId="77777777" w:rsidR="00875110" w:rsidRPr="00023C0A" w:rsidRDefault="00875110" w:rsidP="00023C0A">
      <w:pPr>
        <w:ind w:firstLine="709"/>
        <w:jc w:val="both"/>
        <w:rPr>
          <w:rFonts w:cs="Times New Roman"/>
          <w:color w:val="000000" w:themeColor="text1"/>
        </w:rPr>
      </w:pPr>
      <w:bookmarkStart w:id="26" w:name="_Toc285406343"/>
      <w:bookmarkStart w:id="27" w:name="_Toc323826989"/>
      <w:bookmarkStart w:id="28" w:name="_Toc352159597"/>
      <w:bookmarkStart w:id="29" w:name="_Toc352160086"/>
      <w:r w:rsidRPr="00023C0A">
        <w:rPr>
          <w:rFonts w:cs="Times New Roman"/>
          <w:color w:val="000000" w:themeColor="text1"/>
        </w:rPr>
        <w:t xml:space="preserve">Жилищный фонд муниципального образования Кимовский район составляет 9350 жилых дома, из них 1109 муниципальный жилищный фонд. 72 многоквартирных дома являются аварийными жилыми домами. Наличие большого количества ветхого и аварийного жилья - одна из наиболее острых проблем Кимовского района. Основная причина этого - поспешное закрытие Подмосковного угольного бассейна. Срок службы временного жилья, предусмотренный стандартами, - 15-20 лет. Фактический же период их </w:t>
      </w:r>
      <w:r w:rsidRPr="00023C0A">
        <w:rPr>
          <w:rFonts w:cs="Times New Roman"/>
          <w:color w:val="000000" w:themeColor="text1"/>
        </w:rPr>
        <w:lastRenderedPageBreak/>
        <w:t>эксплуатации превышен в 4 раза. В настоящее время на учете в качестве нуждающихся в улучшении жилищных условий состоят 1637 семьи, из них принятых на учет до 1 марта 2005 года 1590, которые требуют обеспечения безопасных и санитарных условий проживания, организации мероприятий по переселению граждан из ветхих и аварийных строений в благоустроенное жилье.</w:t>
      </w:r>
    </w:p>
    <w:p w14:paraId="11401812" w14:textId="77777777" w:rsidR="00875110" w:rsidRPr="00023C0A" w:rsidRDefault="00875110" w:rsidP="00023C0A">
      <w:pPr>
        <w:ind w:firstLine="709"/>
        <w:jc w:val="both"/>
        <w:rPr>
          <w:rFonts w:cs="Times New Roman"/>
          <w:color w:val="000000" w:themeColor="text1"/>
        </w:rPr>
      </w:pPr>
      <w:r w:rsidRPr="00023C0A">
        <w:rPr>
          <w:rFonts w:cs="Times New Roman"/>
          <w:color w:val="000000" w:themeColor="text1"/>
        </w:rPr>
        <w:t>Проблематика вопроса усугубляется следующими параметрами:</w:t>
      </w:r>
    </w:p>
    <w:p w14:paraId="62E81A31" w14:textId="77777777" w:rsidR="00875110" w:rsidRPr="00023C0A" w:rsidRDefault="00875110" w:rsidP="00023C0A">
      <w:pPr>
        <w:ind w:firstLine="709"/>
        <w:jc w:val="both"/>
        <w:rPr>
          <w:rFonts w:cs="Times New Roman"/>
          <w:color w:val="000000" w:themeColor="text1"/>
        </w:rPr>
      </w:pPr>
      <w:r w:rsidRPr="00023C0A">
        <w:rPr>
          <w:rFonts w:cs="Times New Roman"/>
          <w:color w:val="000000" w:themeColor="text1"/>
        </w:rPr>
        <w:t>старение и разрушение жилищного фонда быстрее его обновления, что приводит к росту аварийного и ветхого жилья;</w:t>
      </w:r>
    </w:p>
    <w:p w14:paraId="7D41B7B8" w14:textId="77777777" w:rsidR="00875110" w:rsidRPr="00023C0A" w:rsidRDefault="00875110" w:rsidP="00023C0A">
      <w:pPr>
        <w:ind w:firstLine="709"/>
        <w:jc w:val="both"/>
        <w:rPr>
          <w:rFonts w:cs="Times New Roman"/>
          <w:color w:val="000000" w:themeColor="text1"/>
        </w:rPr>
      </w:pPr>
      <w:r w:rsidRPr="00023C0A">
        <w:rPr>
          <w:rFonts w:cs="Times New Roman"/>
          <w:color w:val="000000" w:themeColor="text1"/>
        </w:rPr>
        <w:t>рост объемов аварийного и ветхого жилья – в целях увеличения ввода жилья и создания комфортных условий проживания граждан приоритетным считается комплексное развитие территорий, как правило, влекущее строительство, перекладку инженерных сетей;</w:t>
      </w:r>
    </w:p>
    <w:p w14:paraId="5D31F997" w14:textId="77777777" w:rsidR="00875110" w:rsidRPr="00023C0A" w:rsidRDefault="00875110" w:rsidP="00023C0A">
      <w:pPr>
        <w:ind w:firstLine="709"/>
        <w:jc w:val="both"/>
        <w:rPr>
          <w:rFonts w:cs="Times New Roman"/>
          <w:color w:val="000000" w:themeColor="text1"/>
        </w:rPr>
      </w:pPr>
      <w:r w:rsidRPr="00023C0A">
        <w:rPr>
          <w:rFonts w:cs="Times New Roman"/>
          <w:color w:val="000000" w:themeColor="text1"/>
        </w:rPr>
        <w:t>по данным статистики темп роста цен на жилье превышает темп роста реальных располагаемых доходов населения.</w:t>
      </w:r>
    </w:p>
    <w:p w14:paraId="6140F77C" w14:textId="77777777" w:rsidR="00875110" w:rsidRPr="00023C0A" w:rsidRDefault="00875110" w:rsidP="00023C0A">
      <w:pPr>
        <w:ind w:firstLine="709"/>
        <w:jc w:val="both"/>
        <w:rPr>
          <w:rFonts w:cs="Times New Roman"/>
          <w:color w:val="000000" w:themeColor="text1"/>
        </w:rPr>
      </w:pPr>
      <w:r w:rsidRPr="00023C0A">
        <w:rPr>
          <w:rFonts w:cs="Times New Roman"/>
          <w:color w:val="000000" w:themeColor="text1"/>
        </w:rPr>
        <w:t>Основными инструментами для создания условий, обеспечивающих в районе доступность жилья для граждан, являются:</w:t>
      </w:r>
    </w:p>
    <w:p w14:paraId="146343E4" w14:textId="77777777" w:rsidR="00875110" w:rsidRPr="00023C0A" w:rsidRDefault="00875110" w:rsidP="00023C0A">
      <w:pPr>
        <w:ind w:firstLine="709"/>
        <w:jc w:val="both"/>
        <w:rPr>
          <w:rFonts w:cs="Times New Roman"/>
          <w:color w:val="000000" w:themeColor="text1"/>
        </w:rPr>
      </w:pPr>
      <w:r w:rsidRPr="00023C0A">
        <w:rPr>
          <w:rFonts w:cs="Times New Roman"/>
          <w:color w:val="000000" w:themeColor="text1"/>
        </w:rPr>
        <w:t>создание условий для снижения стоимости квадратного метра жилья, в т.ч. через развитие механизмов, обеспечивающих эффективность и надежность инвестиций в жилищное строительство и рынок ипотечного кредитования в рамках стимулирования программ развития жилищного строительства муниципального образования Кимовский район для обеспечения территорий жилой застройки (стандартное жилье) объектами инженерной и социальной инфраструктуры;</w:t>
      </w:r>
    </w:p>
    <w:p w14:paraId="3F302E43" w14:textId="77777777" w:rsidR="00875110" w:rsidRPr="00023C0A" w:rsidRDefault="00875110" w:rsidP="00023C0A">
      <w:pPr>
        <w:ind w:firstLine="709"/>
        <w:jc w:val="both"/>
        <w:rPr>
          <w:rFonts w:cs="Times New Roman"/>
          <w:color w:val="000000" w:themeColor="text1"/>
        </w:rPr>
      </w:pPr>
      <w:r w:rsidRPr="00023C0A">
        <w:rPr>
          <w:rFonts w:cs="Times New Roman"/>
          <w:color w:val="000000" w:themeColor="text1"/>
        </w:rPr>
        <w:t>государственная поддержка отдельных категорий населения, в т.ч. молодых семей, в целях недопущения падения спроса на рынке жилья через предоставление социальных выплат и развитие льготного ипотечного кредитования.</w:t>
      </w:r>
    </w:p>
    <w:p w14:paraId="366B8F2A" w14:textId="77777777" w:rsidR="00875110" w:rsidRPr="00023C0A" w:rsidRDefault="00875110" w:rsidP="00023C0A">
      <w:pPr>
        <w:ind w:firstLine="709"/>
        <w:jc w:val="both"/>
        <w:rPr>
          <w:rFonts w:cs="Times New Roman"/>
          <w:color w:val="000000" w:themeColor="text1"/>
        </w:rPr>
      </w:pPr>
      <w:r w:rsidRPr="00023C0A">
        <w:rPr>
          <w:rFonts w:cs="Times New Roman"/>
          <w:color w:val="000000" w:themeColor="text1"/>
        </w:rPr>
        <w:t>За шесть лет в рамках программ газификации, реализуемых как органами исполнительной власти и местного самоуправления построены внутрипоселковые и межпоселковые газопроводы.</w:t>
      </w:r>
    </w:p>
    <w:p w14:paraId="57601B64" w14:textId="77777777" w:rsidR="00875110" w:rsidRPr="00023C0A" w:rsidRDefault="00875110" w:rsidP="00023C0A">
      <w:pPr>
        <w:ind w:firstLine="709"/>
        <w:jc w:val="both"/>
        <w:rPr>
          <w:rFonts w:cs="Times New Roman"/>
          <w:color w:val="000000" w:themeColor="text1"/>
        </w:rPr>
      </w:pPr>
      <w:r w:rsidRPr="00023C0A">
        <w:rPr>
          <w:rFonts w:cs="Times New Roman"/>
          <w:color w:val="000000" w:themeColor="text1"/>
        </w:rPr>
        <w:t>Неудовлетворительное состояние систем водоснабжения, водоотведения, очистки сточных вод, теплоснабжения высокой степенью износа инженерных сетей - от 60% до 85%. Вследствие низких капитальных вложений инфраструктура, связанная с водоснабжением, водоотведением, очисткой сточных вод, теплоснабжения стремительно изнашивается, что приводит к перерывам в поставках воды и тепла, т.е. к снижению качества оказываемых услуг.</w:t>
      </w:r>
    </w:p>
    <w:p w14:paraId="1D07C311" w14:textId="77777777" w:rsidR="0078525E" w:rsidRDefault="0078525E" w:rsidP="00023C0A">
      <w:pPr>
        <w:ind w:firstLine="709"/>
        <w:jc w:val="both"/>
        <w:rPr>
          <w:rFonts w:cs="Times New Roman"/>
          <w:color w:val="000000" w:themeColor="text1"/>
        </w:rPr>
      </w:pPr>
      <w:r w:rsidRPr="00E14DB9">
        <w:rPr>
          <w:rFonts w:cs="Times New Roman"/>
          <w:color w:val="000000" w:themeColor="text1"/>
        </w:rPr>
        <w:t>Предложения Генерального плана по градостроительной организации территорий жилой застройки и новому жилищному строительству опираются на результаты градостроительного анализа территории - техническое состояние и строительные характеристики жилищного фонда; динамику и структуру жилищного строительства; историко-архитектурную и средовую ценность застройки; современные градостроительные тенденции в жилищном строительстве, экологическое состояние территории.</w:t>
      </w:r>
    </w:p>
    <w:p w14:paraId="4DD320B1" w14:textId="77777777" w:rsidR="00F77086" w:rsidRDefault="00F77086" w:rsidP="0078525E">
      <w:pPr>
        <w:widowControl w:val="0"/>
        <w:tabs>
          <w:tab w:val="left" w:pos="-3675"/>
        </w:tabs>
        <w:suppressAutoHyphens w:val="0"/>
        <w:ind w:left="709" w:firstLine="567"/>
        <w:jc w:val="both"/>
        <w:rPr>
          <w:rFonts w:cs="Times New Roman"/>
          <w:color w:val="000000" w:themeColor="text1"/>
          <w:lang w:eastAsia="ru-RU"/>
        </w:rPr>
      </w:pPr>
    </w:p>
    <w:p w14:paraId="379A0503" w14:textId="77777777" w:rsidR="00F77086" w:rsidRDefault="00FA4627" w:rsidP="00FA4627">
      <w:pPr>
        <w:widowControl w:val="0"/>
        <w:tabs>
          <w:tab w:val="left" w:pos="-3675"/>
        </w:tabs>
        <w:suppressAutoHyphens w:val="0"/>
        <w:spacing w:after="120"/>
        <w:ind w:left="709" w:firstLine="567"/>
        <w:jc w:val="center"/>
        <w:rPr>
          <w:rFonts w:cs="Times New Roman"/>
          <w:color w:val="000000" w:themeColor="text1"/>
          <w:lang w:eastAsia="ru-RU"/>
        </w:rPr>
      </w:pPr>
      <w:r w:rsidRPr="00FA4627">
        <w:rPr>
          <w:rFonts w:eastAsia="SimSun" w:cs="Times New Roman"/>
          <w:b/>
          <w:kern w:val="1"/>
          <w:lang w:eastAsia="zh-CN" w:bidi="hi-IN"/>
        </w:rPr>
        <w:t>Характеристика жилищного фонда</w:t>
      </w:r>
      <w:r>
        <w:rPr>
          <w:rFonts w:eastAsia="SimSun" w:cs="Times New Roman"/>
          <w:b/>
          <w:kern w:val="1"/>
          <w:lang w:eastAsia="zh-CN" w:bidi="hi-IN"/>
        </w:rPr>
        <w:t xml:space="preserve"> </w:t>
      </w:r>
      <w:r w:rsidRPr="00FA4627">
        <w:rPr>
          <w:rFonts w:eastAsia="SimSun" w:cs="Times New Roman"/>
          <w:b/>
          <w:kern w:val="1"/>
          <w:lang w:eastAsia="zh-CN" w:bidi="hi-IN"/>
        </w:rPr>
        <w:t>МО Новольвовское</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2"/>
        <w:gridCol w:w="2105"/>
      </w:tblGrid>
      <w:tr w:rsidR="00F77086" w:rsidRPr="00F77086" w14:paraId="6057B97B" w14:textId="77777777" w:rsidTr="00023C0A">
        <w:trPr>
          <w:trHeight w:val="276"/>
          <w:tblHeader/>
          <w:jc w:val="right"/>
        </w:trPr>
        <w:tc>
          <w:tcPr>
            <w:tcW w:w="0" w:type="auto"/>
            <w:vMerge w:val="restart"/>
            <w:shd w:val="clear" w:color="auto" w:fill="auto"/>
            <w:vAlign w:val="center"/>
          </w:tcPr>
          <w:p w14:paraId="2ABF0E58" w14:textId="77777777" w:rsidR="00F77086" w:rsidRPr="00F77086" w:rsidRDefault="00F77086" w:rsidP="00F77086">
            <w:pPr>
              <w:suppressAutoHyphens w:val="0"/>
              <w:jc w:val="center"/>
              <w:rPr>
                <w:rFonts w:eastAsia="SimSun" w:cs="Times New Roman"/>
                <w:b/>
                <w:kern w:val="1"/>
                <w:lang w:eastAsia="zh-CN" w:bidi="hi-IN"/>
              </w:rPr>
            </w:pPr>
            <w:r w:rsidRPr="00F77086">
              <w:rPr>
                <w:rFonts w:eastAsia="SimSun" w:cs="Times New Roman"/>
                <w:b/>
                <w:kern w:val="1"/>
                <w:lang w:eastAsia="zh-CN" w:bidi="hi-IN"/>
              </w:rPr>
              <w:t>Наименование показателей</w:t>
            </w:r>
          </w:p>
        </w:tc>
        <w:tc>
          <w:tcPr>
            <w:tcW w:w="2105" w:type="dxa"/>
            <w:vMerge w:val="restart"/>
            <w:shd w:val="clear" w:color="auto" w:fill="auto"/>
            <w:vAlign w:val="center"/>
          </w:tcPr>
          <w:p w14:paraId="7E962007" w14:textId="77777777" w:rsidR="00F77086" w:rsidRPr="00F77086" w:rsidRDefault="00F77086" w:rsidP="00F77086">
            <w:pPr>
              <w:suppressAutoHyphens w:val="0"/>
              <w:jc w:val="center"/>
              <w:rPr>
                <w:rFonts w:eastAsia="SimSun" w:cs="Times New Roman"/>
                <w:b/>
                <w:kern w:val="1"/>
                <w:lang w:eastAsia="zh-CN" w:bidi="hi-IN"/>
              </w:rPr>
            </w:pPr>
            <w:r w:rsidRPr="00F77086">
              <w:rPr>
                <w:rFonts w:cs="Times New Roman"/>
                <w:b/>
                <w:lang w:eastAsia="ru-RU"/>
              </w:rPr>
              <w:t>Тысяч м2 общей площади</w:t>
            </w:r>
          </w:p>
        </w:tc>
      </w:tr>
      <w:tr w:rsidR="00F77086" w:rsidRPr="00F77086" w14:paraId="2B397FB1" w14:textId="77777777" w:rsidTr="00023C0A">
        <w:trPr>
          <w:trHeight w:val="276"/>
          <w:tblHeader/>
          <w:jc w:val="right"/>
        </w:trPr>
        <w:tc>
          <w:tcPr>
            <w:tcW w:w="0" w:type="auto"/>
            <w:vMerge/>
            <w:shd w:val="clear" w:color="auto" w:fill="auto"/>
            <w:vAlign w:val="center"/>
          </w:tcPr>
          <w:p w14:paraId="20739726" w14:textId="77777777" w:rsidR="00F77086" w:rsidRPr="00F77086" w:rsidRDefault="00F77086" w:rsidP="00F77086">
            <w:pPr>
              <w:suppressAutoHyphens w:val="0"/>
              <w:jc w:val="center"/>
              <w:rPr>
                <w:rFonts w:eastAsia="SimSun" w:cs="Times New Roman"/>
                <w:kern w:val="1"/>
                <w:lang w:eastAsia="zh-CN" w:bidi="hi-IN"/>
              </w:rPr>
            </w:pPr>
          </w:p>
        </w:tc>
        <w:tc>
          <w:tcPr>
            <w:tcW w:w="2105" w:type="dxa"/>
            <w:vMerge/>
            <w:shd w:val="clear" w:color="auto" w:fill="auto"/>
            <w:vAlign w:val="center"/>
          </w:tcPr>
          <w:p w14:paraId="0D7A6320" w14:textId="77777777" w:rsidR="00F77086" w:rsidRPr="00F77086" w:rsidRDefault="00F77086" w:rsidP="00F77086">
            <w:pPr>
              <w:suppressAutoHyphens w:val="0"/>
              <w:jc w:val="center"/>
              <w:rPr>
                <w:rFonts w:eastAsia="SimSun" w:cs="Times New Roman"/>
                <w:kern w:val="1"/>
                <w:lang w:eastAsia="zh-CN" w:bidi="hi-IN"/>
              </w:rPr>
            </w:pPr>
          </w:p>
        </w:tc>
      </w:tr>
      <w:tr w:rsidR="00F77086" w:rsidRPr="00F77086" w14:paraId="4826F410" w14:textId="77777777" w:rsidTr="00023C0A">
        <w:trPr>
          <w:jc w:val="right"/>
        </w:trPr>
        <w:tc>
          <w:tcPr>
            <w:tcW w:w="0" w:type="auto"/>
            <w:shd w:val="clear" w:color="auto" w:fill="auto"/>
            <w:vAlign w:val="center"/>
          </w:tcPr>
          <w:p w14:paraId="57E48490"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Общее количество жилого фонда</w:t>
            </w:r>
          </w:p>
        </w:tc>
        <w:tc>
          <w:tcPr>
            <w:tcW w:w="2105" w:type="dxa"/>
            <w:shd w:val="clear" w:color="auto" w:fill="auto"/>
            <w:vAlign w:val="center"/>
          </w:tcPr>
          <w:p w14:paraId="74BE6B4A"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225,5</w:t>
            </w:r>
          </w:p>
        </w:tc>
      </w:tr>
      <w:tr w:rsidR="00F77086" w:rsidRPr="00F77086" w14:paraId="3246C48E" w14:textId="77777777" w:rsidTr="00023C0A">
        <w:trPr>
          <w:jc w:val="right"/>
        </w:trPr>
        <w:tc>
          <w:tcPr>
            <w:tcW w:w="0" w:type="auto"/>
            <w:shd w:val="clear" w:color="auto" w:fill="auto"/>
            <w:vAlign w:val="center"/>
          </w:tcPr>
          <w:p w14:paraId="196DDF29"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в том числе:</w:t>
            </w:r>
          </w:p>
        </w:tc>
        <w:tc>
          <w:tcPr>
            <w:tcW w:w="2105" w:type="dxa"/>
            <w:shd w:val="clear" w:color="auto" w:fill="auto"/>
            <w:vAlign w:val="center"/>
          </w:tcPr>
          <w:p w14:paraId="2716D71A" w14:textId="77777777" w:rsidR="00F77086" w:rsidRPr="00F77086" w:rsidRDefault="00F77086" w:rsidP="00F77086">
            <w:pPr>
              <w:suppressAutoHyphens w:val="0"/>
              <w:jc w:val="center"/>
              <w:rPr>
                <w:rFonts w:eastAsia="SimSun" w:cs="Times New Roman"/>
                <w:kern w:val="1"/>
                <w:lang w:eastAsia="zh-CN" w:bidi="hi-IN"/>
              </w:rPr>
            </w:pPr>
          </w:p>
        </w:tc>
      </w:tr>
      <w:tr w:rsidR="00F77086" w:rsidRPr="00F77086" w14:paraId="45D0AC39" w14:textId="77777777" w:rsidTr="00023C0A">
        <w:trPr>
          <w:jc w:val="right"/>
        </w:trPr>
        <w:tc>
          <w:tcPr>
            <w:tcW w:w="0" w:type="auto"/>
            <w:shd w:val="clear" w:color="auto" w:fill="auto"/>
            <w:vAlign w:val="center"/>
          </w:tcPr>
          <w:p w14:paraId="5FEF59B2" w14:textId="77777777" w:rsidR="00F77086" w:rsidRPr="00F77086" w:rsidRDefault="00F77086" w:rsidP="00F77086">
            <w:pPr>
              <w:suppressAutoHyphens w:val="0"/>
              <w:jc w:val="center"/>
              <w:rPr>
                <w:rFonts w:eastAsia="SimSun" w:cs="Times New Roman"/>
                <w:kern w:val="1"/>
                <w:lang w:eastAsia="zh-CN" w:bidi="hi-IN"/>
              </w:rPr>
            </w:pPr>
            <w:r w:rsidRPr="00F77086">
              <w:rPr>
                <w:rFonts w:cs="Times New Roman"/>
                <w:lang w:eastAsia="ru-RU"/>
              </w:rPr>
              <w:t>фонд обобществленный</w:t>
            </w:r>
          </w:p>
        </w:tc>
        <w:tc>
          <w:tcPr>
            <w:tcW w:w="2105" w:type="dxa"/>
            <w:shd w:val="clear" w:color="auto" w:fill="auto"/>
            <w:vAlign w:val="center"/>
          </w:tcPr>
          <w:p w14:paraId="7C50E0E5"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225,5(100%)</w:t>
            </w:r>
          </w:p>
        </w:tc>
      </w:tr>
      <w:tr w:rsidR="00F77086" w:rsidRPr="00F77086" w14:paraId="2911D084" w14:textId="77777777" w:rsidTr="00023C0A">
        <w:trPr>
          <w:jc w:val="right"/>
        </w:trPr>
        <w:tc>
          <w:tcPr>
            <w:tcW w:w="0" w:type="auto"/>
            <w:shd w:val="clear" w:color="auto" w:fill="auto"/>
            <w:vAlign w:val="center"/>
          </w:tcPr>
          <w:p w14:paraId="716BEA6F" w14:textId="77777777" w:rsidR="00F77086" w:rsidRPr="00F77086" w:rsidRDefault="00F77086" w:rsidP="00F77086">
            <w:pPr>
              <w:suppressAutoHyphens w:val="0"/>
              <w:jc w:val="center"/>
              <w:rPr>
                <w:rFonts w:eastAsia="SimSun" w:cs="Times New Roman"/>
                <w:kern w:val="1"/>
                <w:lang w:eastAsia="zh-CN" w:bidi="hi-IN"/>
              </w:rPr>
            </w:pPr>
            <w:r w:rsidRPr="00F77086">
              <w:rPr>
                <w:rFonts w:cs="Times New Roman"/>
                <w:lang w:eastAsia="ru-RU"/>
              </w:rPr>
              <w:t>фонд личной собственности</w:t>
            </w:r>
          </w:p>
        </w:tc>
        <w:tc>
          <w:tcPr>
            <w:tcW w:w="2105" w:type="dxa"/>
            <w:shd w:val="clear" w:color="auto" w:fill="auto"/>
            <w:vAlign w:val="center"/>
          </w:tcPr>
          <w:p w14:paraId="540D9B76"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162,4(72%)</w:t>
            </w:r>
          </w:p>
        </w:tc>
      </w:tr>
      <w:tr w:rsidR="00F77086" w:rsidRPr="00F77086" w14:paraId="1D9CC6AC" w14:textId="77777777" w:rsidTr="00023C0A">
        <w:trPr>
          <w:jc w:val="right"/>
        </w:trPr>
        <w:tc>
          <w:tcPr>
            <w:tcW w:w="0" w:type="auto"/>
            <w:shd w:val="clear" w:color="auto" w:fill="auto"/>
            <w:vAlign w:val="center"/>
          </w:tcPr>
          <w:p w14:paraId="2B7918D8"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Объекты социальной сферы</w:t>
            </w:r>
          </w:p>
        </w:tc>
        <w:tc>
          <w:tcPr>
            <w:tcW w:w="2105" w:type="dxa"/>
            <w:shd w:val="clear" w:color="auto" w:fill="auto"/>
            <w:vAlign w:val="center"/>
          </w:tcPr>
          <w:p w14:paraId="5FBAD57B"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44</w:t>
            </w:r>
          </w:p>
        </w:tc>
      </w:tr>
      <w:tr w:rsidR="00F77086" w:rsidRPr="00F77086" w14:paraId="53151A18" w14:textId="77777777" w:rsidTr="00023C0A">
        <w:trPr>
          <w:jc w:val="right"/>
        </w:trPr>
        <w:tc>
          <w:tcPr>
            <w:tcW w:w="0" w:type="auto"/>
            <w:shd w:val="clear" w:color="auto" w:fill="auto"/>
            <w:vAlign w:val="center"/>
          </w:tcPr>
          <w:p w14:paraId="227E790C"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в том числе:</w:t>
            </w:r>
          </w:p>
        </w:tc>
        <w:tc>
          <w:tcPr>
            <w:tcW w:w="2105" w:type="dxa"/>
            <w:shd w:val="clear" w:color="auto" w:fill="auto"/>
            <w:vAlign w:val="center"/>
          </w:tcPr>
          <w:p w14:paraId="68F67C8D" w14:textId="77777777" w:rsidR="00F77086" w:rsidRPr="00F77086" w:rsidRDefault="00F77086" w:rsidP="00F77086">
            <w:pPr>
              <w:suppressAutoHyphens w:val="0"/>
              <w:jc w:val="center"/>
              <w:rPr>
                <w:rFonts w:eastAsia="SimSun" w:cs="Times New Roman"/>
                <w:kern w:val="1"/>
                <w:lang w:eastAsia="zh-CN" w:bidi="hi-IN"/>
              </w:rPr>
            </w:pPr>
          </w:p>
        </w:tc>
      </w:tr>
      <w:tr w:rsidR="00F77086" w:rsidRPr="00F77086" w14:paraId="3B02727E" w14:textId="77777777" w:rsidTr="00023C0A">
        <w:trPr>
          <w:jc w:val="right"/>
        </w:trPr>
        <w:tc>
          <w:tcPr>
            <w:tcW w:w="0" w:type="auto"/>
            <w:shd w:val="clear" w:color="auto" w:fill="auto"/>
            <w:vAlign w:val="center"/>
          </w:tcPr>
          <w:p w14:paraId="6B96E1A2" w14:textId="77777777" w:rsidR="00F77086" w:rsidRPr="00F77086" w:rsidRDefault="00F77086" w:rsidP="00F77086">
            <w:pPr>
              <w:suppressAutoHyphens w:val="0"/>
              <w:jc w:val="center"/>
              <w:rPr>
                <w:rFonts w:eastAsia="SimSun" w:cs="Times New Roman"/>
                <w:kern w:val="1"/>
                <w:lang w:eastAsia="zh-CN" w:bidi="hi-IN"/>
              </w:rPr>
            </w:pPr>
            <w:r w:rsidRPr="00F77086">
              <w:rPr>
                <w:rFonts w:cs="Times New Roman"/>
                <w:lang w:eastAsia="ru-RU"/>
              </w:rPr>
              <w:t>фонда местных администраций</w:t>
            </w:r>
          </w:p>
        </w:tc>
        <w:tc>
          <w:tcPr>
            <w:tcW w:w="2105" w:type="dxa"/>
            <w:shd w:val="clear" w:color="auto" w:fill="auto"/>
            <w:vAlign w:val="center"/>
          </w:tcPr>
          <w:p w14:paraId="165AF8AB"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21</w:t>
            </w:r>
          </w:p>
        </w:tc>
      </w:tr>
      <w:tr w:rsidR="00F77086" w:rsidRPr="00F77086" w14:paraId="6BD0B03E" w14:textId="77777777" w:rsidTr="00023C0A">
        <w:trPr>
          <w:jc w:val="right"/>
        </w:trPr>
        <w:tc>
          <w:tcPr>
            <w:tcW w:w="0" w:type="auto"/>
            <w:shd w:val="clear" w:color="auto" w:fill="auto"/>
            <w:vAlign w:val="center"/>
          </w:tcPr>
          <w:p w14:paraId="67EF125B" w14:textId="77777777" w:rsidR="00F77086" w:rsidRPr="00F77086" w:rsidRDefault="00F77086" w:rsidP="00F77086">
            <w:pPr>
              <w:suppressAutoHyphens w:val="0"/>
              <w:jc w:val="center"/>
              <w:rPr>
                <w:rFonts w:eastAsia="SimSun" w:cs="Times New Roman"/>
                <w:kern w:val="1"/>
                <w:lang w:eastAsia="zh-CN" w:bidi="hi-IN"/>
              </w:rPr>
            </w:pPr>
            <w:r w:rsidRPr="00F77086">
              <w:rPr>
                <w:rFonts w:cs="Times New Roman"/>
                <w:lang w:eastAsia="ru-RU"/>
              </w:rPr>
              <w:t>фонда государственных предприятий, учреждений и организаций</w:t>
            </w:r>
          </w:p>
        </w:tc>
        <w:tc>
          <w:tcPr>
            <w:tcW w:w="2105" w:type="dxa"/>
            <w:shd w:val="clear" w:color="auto" w:fill="auto"/>
            <w:vAlign w:val="center"/>
          </w:tcPr>
          <w:p w14:paraId="59A00AF1"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23</w:t>
            </w:r>
          </w:p>
        </w:tc>
      </w:tr>
      <w:tr w:rsidR="00F77086" w:rsidRPr="00F77086" w14:paraId="7470C844" w14:textId="77777777" w:rsidTr="00023C0A">
        <w:trPr>
          <w:jc w:val="right"/>
        </w:trPr>
        <w:tc>
          <w:tcPr>
            <w:tcW w:w="0" w:type="auto"/>
            <w:shd w:val="clear" w:color="auto" w:fill="auto"/>
            <w:vAlign w:val="center"/>
          </w:tcPr>
          <w:p w14:paraId="40061B8E"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Объекты сельскохозяйственного назначения</w:t>
            </w:r>
          </w:p>
        </w:tc>
        <w:tc>
          <w:tcPr>
            <w:tcW w:w="2105" w:type="dxa"/>
            <w:shd w:val="clear" w:color="auto" w:fill="auto"/>
            <w:vAlign w:val="center"/>
          </w:tcPr>
          <w:p w14:paraId="455BF91E"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нет</w:t>
            </w:r>
          </w:p>
        </w:tc>
      </w:tr>
      <w:tr w:rsidR="00F77086" w:rsidRPr="00F77086" w14:paraId="3B23E95C" w14:textId="77777777" w:rsidTr="00023C0A">
        <w:trPr>
          <w:jc w:val="right"/>
        </w:trPr>
        <w:tc>
          <w:tcPr>
            <w:tcW w:w="0" w:type="auto"/>
            <w:shd w:val="clear" w:color="auto" w:fill="auto"/>
            <w:vAlign w:val="center"/>
          </w:tcPr>
          <w:p w14:paraId="25BFC6C6"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lastRenderedPageBreak/>
              <w:t>Объекты производственной сферы</w:t>
            </w:r>
          </w:p>
        </w:tc>
        <w:tc>
          <w:tcPr>
            <w:tcW w:w="2105" w:type="dxa"/>
            <w:shd w:val="clear" w:color="auto" w:fill="auto"/>
            <w:vAlign w:val="center"/>
          </w:tcPr>
          <w:p w14:paraId="49396D53" w14:textId="77777777" w:rsidR="00F77086" w:rsidRPr="00F77086" w:rsidRDefault="00F77086" w:rsidP="00F77086">
            <w:pPr>
              <w:suppressAutoHyphens w:val="0"/>
              <w:jc w:val="center"/>
              <w:rPr>
                <w:rFonts w:eastAsia="SimSun" w:cs="Times New Roman"/>
                <w:kern w:val="1"/>
                <w:lang w:eastAsia="zh-CN" w:bidi="hi-IN"/>
              </w:rPr>
            </w:pPr>
            <w:r w:rsidRPr="00F77086">
              <w:rPr>
                <w:rFonts w:eastAsia="SimSun" w:cs="Times New Roman"/>
                <w:kern w:val="1"/>
                <w:lang w:eastAsia="zh-CN" w:bidi="hi-IN"/>
              </w:rPr>
              <w:t>нет</w:t>
            </w:r>
          </w:p>
        </w:tc>
      </w:tr>
    </w:tbl>
    <w:p w14:paraId="6BBC50F3" w14:textId="77777777" w:rsidR="00F77086" w:rsidRDefault="00F77086" w:rsidP="0078525E">
      <w:pPr>
        <w:widowControl w:val="0"/>
        <w:tabs>
          <w:tab w:val="left" w:pos="-3675"/>
        </w:tabs>
        <w:suppressAutoHyphens w:val="0"/>
        <w:ind w:left="709" w:firstLine="567"/>
        <w:jc w:val="both"/>
        <w:rPr>
          <w:rFonts w:cs="Times New Roman"/>
          <w:color w:val="000000" w:themeColor="text1"/>
          <w:lang w:eastAsia="ru-RU"/>
        </w:rPr>
      </w:pPr>
    </w:p>
    <w:p w14:paraId="327A7503" w14:textId="77777777" w:rsidR="00FA4627" w:rsidRPr="00FA4627" w:rsidRDefault="00FA4627" w:rsidP="00023C0A">
      <w:pPr>
        <w:ind w:firstLine="709"/>
        <w:jc w:val="both"/>
        <w:rPr>
          <w:rFonts w:cs="Times New Roman"/>
          <w:color w:val="000000" w:themeColor="text1"/>
        </w:rPr>
      </w:pPr>
      <w:r w:rsidRPr="00FA4627">
        <w:rPr>
          <w:rFonts w:cs="Times New Roman"/>
          <w:color w:val="000000" w:themeColor="text1"/>
        </w:rPr>
        <w:t>Характеристика жилого фонда МО Новольвовское по категориям, видам владения и пользования такова: фонд обобществленный составляет 225,5 тысяч м2 общей площади или 100% от всего фонда жилья, фонд личной собственности – 162,4 тысяч м2 общей площади или 72%. Обобществленный фонд в свою очередь, составляет муниципальный фонд – 50,4 тысяч м2 общей площади или 22,3% и фонда государственных предприятий, учреждений и организаций – 10,7 тысяч м2 общей площади или 4,7%.</w:t>
      </w:r>
    </w:p>
    <w:p w14:paraId="1EE7BBF3" w14:textId="77777777" w:rsidR="00FA4627" w:rsidRPr="00FA4627" w:rsidRDefault="00FA4627" w:rsidP="00023C0A">
      <w:pPr>
        <w:ind w:firstLine="709"/>
        <w:jc w:val="both"/>
        <w:rPr>
          <w:rFonts w:cs="Times New Roman"/>
          <w:color w:val="000000" w:themeColor="text1"/>
        </w:rPr>
      </w:pPr>
      <w:r w:rsidRPr="00FA4627">
        <w:rPr>
          <w:rFonts w:cs="Times New Roman"/>
          <w:color w:val="000000" w:themeColor="text1"/>
        </w:rPr>
        <w:t>Около 70% жилого фонда МО – капитальные дома.</w:t>
      </w:r>
    </w:p>
    <w:p w14:paraId="3B22142C" w14:textId="77777777" w:rsidR="00FA4627" w:rsidRPr="00FA4627" w:rsidRDefault="00FA4627" w:rsidP="00023C0A">
      <w:pPr>
        <w:ind w:firstLine="709"/>
        <w:jc w:val="both"/>
        <w:rPr>
          <w:rFonts w:cs="Times New Roman"/>
          <w:color w:val="000000" w:themeColor="text1"/>
        </w:rPr>
      </w:pPr>
      <w:r w:rsidRPr="00FA4627">
        <w:rPr>
          <w:rFonts w:cs="Times New Roman"/>
          <w:color w:val="000000" w:themeColor="text1"/>
        </w:rPr>
        <w:t>Фонд, находившийся в личной собственности граждан (162,4 тысяч м2 общей площади), характеризовался следующим образом: средний размер индивидуального дома 47,5м2 со средней площадью земельного участка – 2000м2. Весь частный сектор (индивидуальный фонд) на 88% представлен одноэтажными строениями.</w:t>
      </w:r>
    </w:p>
    <w:p w14:paraId="256CACFC" w14:textId="77777777" w:rsidR="00FA4627" w:rsidRPr="00FA4627" w:rsidRDefault="00FA4627" w:rsidP="00023C0A">
      <w:pPr>
        <w:ind w:firstLine="709"/>
        <w:jc w:val="both"/>
        <w:rPr>
          <w:rFonts w:cs="Times New Roman"/>
          <w:color w:val="000000" w:themeColor="text1"/>
        </w:rPr>
      </w:pPr>
      <w:r w:rsidRPr="00FA4627">
        <w:rPr>
          <w:rFonts w:cs="Times New Roman"/>
          <w:color w:val="000000" w:themeColor="text1"/>
        </w:rPr>
        <w:t>Благоустройство жилого фонда характеризуется следующими данными: водопроводом обеспечено 49,1% общей площади, канализацией – 18,5%, центральным отоплением – 18%, газом – 65,8%.</w:t>
      </w:r>
    </w:p>
    <w:p w14:paraId="55350095" w14:textId="77777777" w:rsidR="00FA4627" w:rsidRPr="00FA4627" w:rsidRDefault="00FA4627" w:rsidP="00023C0A">
      <w:pPr>
        <w:ind w:firstLine="709"/>
        <w:jc w:val="both"/>
        <w:rPr>
          <w:rFonts w:cs="Times New Roman"/>
          <w:color w:val="000000" w:themeColor="text1"/>
        </w:rPr>
      </w:pPr>
      <w:r w:rsidRPr="00FA4627">
        <w:rPr>
          <w:rFonts w:cs="Times New Roman"/>
          <w:color w:val="000000" w:themeColor="text1"/>
        </w:rPr>
        <w:t>Снос жилого фонда на период до 2027 года с системой центрального отопления планируется в количестве 9 двухэтажных многоквартирных домов в п. Новольвовск по программе «Переселение из ветхого и аварийного жилья»</w:t>
      </w:r>
    </w:p>
    <w:p w14:paraId="6D644771" w14:textId="77777777" w:rsidR="00FA4627" w:rsidRPr="00FA4627" w:rsidRDefault="00FA4627" w:rsidP="00023C0A">
      <w:pPr>
        <w:ind w:firstLine="709"/>
        <w:jc w:val="both"/>
        <w:rPr>
          <w:rFonts w:cs="Times New Roman"/>
          <w:color w:val="000000" w:themeColor="text1"/>
        </w:rPr>
      </w:pPr>
      <w:r w:rsidRPr="00FA4627">
        <w:rPr>
          <w:rFonts w:cs="Times New Roman"/>
          <w:color w:val="000000" w:themeColor="text1"/>
        </w:rPr>
        <w:t xml:space="preserve">Планировочный каркас МО формируется двумя основными осями – дорогами регионального значения Узловая –Кимовск - Михайлов, Михайлов – Кимовск –Липецк, районного значения Кимовск - Новольвовск и прилегающими к ним дорогами местного значения. Завершает формирование планировочного каркаса сеть полевых дорог, использующихся местными жителями и дачниками. На планировочный каркас накладывается дифференцированная сеть населенных пунктов, с различным потенциалом. </w:t>
      </w:r>
    </w:p>
    <w:p w14:paraId="3B15A8CC" w14:textId="77777777" w:rsidR="00FA4627" w:rsidRPr="00FA4627" w:rsidRDefault="00FA4627" w:rsidP="00023C0A">
      <w:pPr>
        <w:ind w:firstLine="709"/>
        <w:jc w:val="both"/>
        <w:rPr>
          <w:rFonts w:cs="Times New Roman"/>
          <w:color w:val="000000" w:themeColor="text1"/>
        </w:rPr>
      </w:pPr>
      <w:r w:rsidRPr="00FA4627">
        <w:rPr>
          <w:rFonts w:cs="Times New Roman"/>
          <w:color w:val="000000" w:themeColor="text1"/>
        </w:rPr>
        <w:t>В рамках системы расселения на территории МО Новольвовское можно выделить населенные пункты следующих статусов:</w:t>
      </w:r>
    </w:p>
    <w:p w14:paraId="48F95F91" w14:textId="77777777" w:rsidR="00FA4627" w:rsidRPr="00FA4627" w:rsidRDefault="00FA4627" w:rsidP="00023C0A">
      <w:pPr>
        <w:ind w:firstLine="709"/>
        <w:jc w:val="both"/>
        <w:rPr>
          <w:rFonts w:cs="Times New Roman"/>
          <w:color w:val="000000" w:themeColor="text1"/>
        </w:rPr>
      </w:pPr>
      <w:r w:rsidRPr="00FA4627">
        <w:rPr>
          <w:rFonts w:cs="Times New Roman"/>
          <w:color w:val="000000" w:themeColor="text1"/>
        </w:rPr>
        <w:t xml:space="preserve">1. Развиваемые населенные пункты: в основном средние населенные пункты, имеющие базу для дальнейшего экономического развития. Развитие градообразующей базы идет здесь за счет развития сельскохозяйственного или промышленного производства, что при стабилизации экономической ситуации должно вести к стабилизации и росту численности населения. Здесь в приоритетном порядке должны развиваться центры социального и культурно- бытового обслуживания населения, жилищное строительство. Для этих населенных пунктов целесообразно выделение территории резерва для развития поселений. </w:t>
      </w:r>
    </w:p>
    <w:p w14:paraId="21D42621" w14:textId="77777777" w:rsidR="00FA4627" w:rsidRPr="00FA4627" w:rsidRDefault="00FA4627" w:rsidP="00023C0A">
      <w:pPr>
        <w:ind w:firstLine="709"/>
        <w:jc w:val="both"/>
        <w:rPr>
          <w:rFonts w:cs="Times New Roman"/>
          <w:color w:val="000000" w:themeColor="text1"/>
        </w:rPr>
      </w:pPr>
      <w:r w:rsidRPr="00FA4627">
        <w:rPr>
          <w:rFonts w:cs="Times New Roman"/>
          <w:color w:val="000000" w:themeColor="text1"/>
        </w:rPr>
        <w:t>2. Сохраняемые населенные пункты: в основном мелкие населенные пункты с числом жителей менее 50 человек. Их градообразующая база развивается большей частью за счет дачного строительства. Поэтому численность постоянного населения по этим населенным пунктам может и уменьшаться. Основные мероприятия по развитию этих населенных пунктов те же, что и по развиваемым населенным пунктам, но главный упор должен делаться на реконструкцию и в значительно меньшей степени на новое строительство.</w:t>
      </w:r>
    </w:p>
    <w:p w14:paraId="62C77B68" w14:textId="77777777" w:rsidR="00F77086" w:rsidRPr="00E14DB9" w:rsidRDefault="00FA4627" w:rsidP="00023C0A">
      <w:pPr>
        <w:ind w:firstLine="709"/>
        <w:jc w:val="both"/>
        <w:rPr>
          <w:rFonts w:cs="Times New Roman"/>
          <w:color w:val="000000" w:themeColor="text1"/>
        </w:rPr>
      </w:pPr>
      <w:r w:rsidRPr="00FA4627">
        <w:rPr>
          <w:rFonts w:cs="Times New Roman"/>
          <w:color w:val="000000" w:themeColor="text1"/>
        </w:rPr>
        <w:t>Необходимо отметить, что в случае открытия новых либо укрупнения существующих промышленных или сельскохозяйственных производств статус населенных пунктов может быть изменен.</w:t>
      </w:r>
    </w:p>
    <w:p w14:paraId="19D62032" w14:textId="77777777" w:rsidR="0078525E" w:rsidRPr="00023C0A" w:rsidRDefault="0078525E" w:rsidP="00023C0A">
      <w:pPr>
        <w:ind w:firstLine="709"/>
        <w:jc w:val="both"/>
        <w:rPr>
          <w:rFonts w:cs="Times New Roman"/>
          <w:color w:val="000000" w:themeColor="text1"/>
        </w:rPr>
      </w:pPr>
      <w:r w:rsidRPr="00E14DB9">
        <w:rPr>
          <w:rFonts w:cs="Times New Roman"/>
          <w:color w:val="000000" w:themeColor="text1"/>
        </w:rPr>
        <w:t xml:space="preserve">Разработка предложений по организации жилых зон, реконструкции существующего жилищного фонда и размещению площадок нового жилищного строительства – одна из приоритетных задач Генерального плана МО Новольвовское. </w:t>
      </w:r>
    </w:p>
    <w:p w14:paraId="469DE8B8" w14:textId="77777777" w:rsidR="0078525E" w:rsidRPr="00023C0A" w:rsidRDefault="0078525E" w:rsidP="00023C0A">
      <w:pPr>
        <w:ind w:firstLine="709"/>
        <w:jc w:val="both"/>
        <w:rPr>
          <w:rFonts w:cs="Times New Roman"/>
          <w:color w:val="000000" w:themeColor="text1"/>
        </w:rPr>
      </w:pPr>
      <w:r w:rsidRPr="00023C0A">
        <w:rPr>
          <w:rFonts w:cs="Times New Roman"/>
          <w:color w:val="000000" w:themeColor="text1"/>
        </w:rPr>
        <w:t xml:space="preserve">В ближайшей перспективе мероприятия по развитию жилой застройки планируются в следующих населенных пунктах: вблизи п. Дружба, с. Гранки, д. Алексеевка, д. </w:t>
      </w:r>
      <w:r w:rsidRPr="00023C0A">
        <w:rPr>
          <w:rFonts w:cs="Times New Roman"/>
          <w:color w:val="000000" w:themeColor="text1"/>
        </w:rPr>
        <w:lastRenderedPageBreak/>
        <w:t>Александровка, д. Зубовка, д. Урусово, п. Апарки – д. Андреевка, д. Марчуги – д. Ковалевка, с. Хитровщина, с. Таболо, д. Кривозерье, с. Краснополье, д. Белоозеро, д. Кропотово – с. Покровское.</w:t>
      </w:r>
    </w:p>
    <w:p w14:paraId="32F5AA6B" w14:textId="77777777" w:rsidR="00DD6843" w:rsidRPr="00023C0A" w:rsidRDefault="00DD6843" w:rsidP="00023C0A">
      <w:pPr>
        <w:ind w:firstLine="709"/>
        <w:jc w:val="both"/>
        <w:rPr>
          <w:rFonts w:cs="Times New Roman"/>
          <w:color w:val="000000" w:themeColor="text1"/>
        </w:rPr>
      </w:pPr>
      <w:r w:rsidRPr="00023C0A">
        <w:rPr>
          <w:rFonts w:cs="Times New Roman"/>
          <w:color w:val="000000" w:themeColor="text1"/>
        </w:rPr>
        <w:t>На территории Кимовского района действует «Муниципальная программа муниципального образования Кимовский район «Обеспечение качественным жильем и услугами ЖКХ населения Кимовского района на 2018 – 2025 годы»</w:t>
      </w:r>
      <w:r w:rsidR="00764642" w:rsidRPr="00023C0A">
        <w:rPr>
          <w:rFonts w:cs="Times New Roman"/>
          <w:color w:val="000000" w:themeColor="text1"/>
        </w:rPr>
        <w:t>, программно-целевыми инструментами которой являются:</w:t>
      </w:r>
    </w:p>
    <w:p w14:paraId="1597A0F7"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Подпрограмма «Обеспечение жильем молодых семей в муниципальном образовании Кимовский район на 2018-2025 годы»</w:t>
      </w:r>
    </w:p>
    <w:p w14:paraId="7506F241"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Подпрограмма «Развитие жилищного строительства на территории муниципального образования Кимовский район на 2018 – 2021 годы»</w:t>
      </w:r>
    </w:p>
    <w:p w14:paraId="26888F3E"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Подпрограмма «Газификация населенных пунктов муниципального образования Кимовский район на 2018 – 2021 годы»</w:t>
      </w:r>
    </w:p>
    <w:p w14:paraId="5FEBF917"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4. Подпрограмма «Модернизация и капитальный ремонт объектов коммунальной инфраструктуры муниципального образования Кимовский район на 2014 - 2021 годы»</w:t>
      </w:r>
    </w:p>
    <w:p w14:paraId="7ABFD0B4"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Цель муниципальной программы – улучшение жилищных условий граждан, проживающих на территории Кимовского района.</w:t>
      </w:r>
    </w:p>
    <w:p w14:paraId="2BB67211"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Достижение указанной цели обеспечивается за счет решения следующих задач программы:</w:t>
      </w:r>
    </w:p>
    <w:p w14:paraId="1142C694"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1.</w:t>
      </w:r>
      <w:r w:rsidRPr="00023C0A">
        <w:rPr>
          <w:rFonts w:cs="Times New Roman"/>
          <w:color w:val="000000" w:themeColor="text1"/>
        </w:rPr>
        <w:tab/>
        <w:t>Создание условий для обеспечения доступности жилья для граждан, проживающих на территории Кимовского района.</w:t>
      </w:r>
    </w:p>
    <w:p w14:paraId="49C8CB6B"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2.</w:t>
      </w:r>
      <w:r w:rsidRPr="00023C0A">
        <w:rPr>
          <w:rFonts w:cs="Times New Roman"/>
          <w:color w:val="000000" w:themeColor="text1"/>
        </w:rPr>
        <w:tab/>
        <w:t>Создание условий для газификации населенных пунктов Кимовског</w:t>
      </w:r>
      <w:r w:rsidR="00602FB3" w:rsidRPr="00023C0A">
        <w:rPr>
          <w:rFonts w:cs="Times New Roman"/>
          <w:color w:val="000000" w:themeColor="text1"/>
        </w:rPr>
        <w:t>о</w:t>
      </w:r>
      <w:r w:rsidRPr="00023C0A">
        <w:rPr>
          <w:rFonts w:cs="Times New Roman"/>
          <w:color w:val="000000" w:themeColor="text1"/>
        </w:rPr>
        <w:t xml:space="preserve"> района.</w:t>
      </w:r>
    </w:p>
    <w:p w14:paraId="3730B5CB"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3. Повышение качества обслуживания населения, совершенствование системы управления жилищно-коммунальным хозяйством Кимовского района, развитие инженерной инфраструктуры в коммунальном хозяйстве.</w:t>
      </w:r>
    </w:p>
    <w:p w14:paraId="62BAF221"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По итогам реализации программы планируется улучшение жилищных условий граждан, проживающих на территории Кимовского района, и достижение следующих показателей результативности программы:</w:t>
      </w:r>
    </w:p>
    <w:p w14:paraId="38E7BD79"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Увеличение объема жилищного строительства (ввод в действие жилых домов) до 40,7 тыс. кв. м в год к концу 2025 года.</w:t>
      </w:r>
    </w:p>
    <w:p w14:paraId="2D5C8A7F"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Ввод жилья в рамках мероприятий по стимулированию программ развития жилищного строительства</w:t>
      </w:r>
      <w:r w:rsidR="00602FB3" w:rsidRPr="00023C0A">
        <w:rPr>
          <w:rFonts w:cs="Times New Roman"/>
          <w:color w:val="000000" w:themeColor="text1"/>
        </w:rPr>
        <w:t xml:space="preserve"> </w:t>
      </w:r>
      <w:r w:rsidRPr="00023C0A">
        <w:rPr>
          <w:rFonts w:cs="Times New Roman"/>
          <w:color w:val="000000" w:themeColor="text1"/>
        </w:rPr>
        <w:t>в Тульской области</w:t>
      </w:r>
      <w:r w:rsidR="00602FB3" w:rsidRPr="00023C0A">
        <w:rPr>
          <w:rFonts w:cs="Times New Roman"/>
          <w:color w:val="000000" w:themeColor="text1"/>
        </w:rPr>
        <w:t xml:space="preserve"> </w:t>
      </w:r>
      <w:r w:rsidRPr="00023C0A">
        <w:rPr>
          <w:rFonts w:cs="Times New Roman"/>
          <w:color w:val="000000" w:themeColor="text1"/>
        </w:rPr>
        <w:t>составит</w:t>
      </w:r>
      <w:r w:rsidRPr="00023C0A">
        <w:rPr>
          <w:rFonts w:cs="Times New Roman"/>
          <w:color w:val="000000" w:themeColor="text1"/>
        </w:rPr>
        <w:br/>
        <w:t>16,7 тыс. кв. м к концу 2025 года.</w:t>
      </w:r>
    </w:p>
    <w:p w14:paraId="523A052C"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Количество построенных и введенных в эксплуатацию объектов в рамках мероприятия по развитию жилищного строительства в Тульской области составит 2 единицы к концу 2025 года.</w:t>
      </w:r>
    </w:p>
    <w:p w14:paraId="16E55D6D"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Количество молодых семей, получивших свидетельство о праве на получение социальной выплаты на приобретение (строительство) жилого помещения, за период реализации государственной программы составит 130 семей.</w:t>
      </w:r>
    </w:p>
    <w:p w14:paraId="783DDC69"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Количество молодых семей, получивших дополнительную социальную выплату при рождении (усыновлении) одного ребенка, за период реализации государственной программы составит 7 семей.</w:t>
      </w:r>
    </w:p>
    <w:p w14:paraId="783DA2B9"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Увеличение протяженности построенных внутрипоселковых распределительных газопроводов на 5,4 километра к концу 2025 года.</w:t>
      </w:r>
    </w:p>
    <w:p w14:paraId="6F9899B3"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Увеличение газифицированных населенных пунктов Кимовского района на 2 единицы к концу 2025 года.</w:t>
      </w:r>
    </w:p>
    <w:p w14:paraId="4C4D6A07"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Повышение комфортности проживания граждан, улучшение качества жилищно-коммунальных услуг;</w:t>
      </w:r>
    </w:p>
    <w:p w14:paraId="50E96E13" w14:textId="77777777" w:rsidR="00764642" w:rsidRPr="00023C0A" w:rsidRDefault="00764642" w:rsidP="00023C0A">
      <w:pPr>
        <w:ind w:firstLine="709"/>
        <w:jc w:val="both"/>
        <w:rPr>
          <w:rFonts w:cs="Times New Roman"/>
          <w:color w:val="000000" w:themeColor="text1"/>
        </w:rPr>
      </w:pPr>
      <w:r w:rsidRPr="00023C0A">
        <w:rPr>
          <w:rFonts w:cs="Times New Roman"/>
          <w:color w:val="000000" w:themeColor="text1"/>
        </w:rPr>
        <w:t>Обеспечение надежности и качества работы коммунальных систем в соответствии со стандартами качества за счет более эффективного их использования.</w:t>
      </w:r>
    </w:p>
    <w:p w14:paraId="2630BF72" w14:textId="77777777" w:rsidR="00816626" w:rsidRPr="006411CF" w:rsidRDefault="00F14C3E" w:rsidP="00023C0A">
      <w:pPr>
        <w:pStyle w:val="3"/>
      </w:pPr>
      <w:bookmarkStart w:id="30" w:name="_Toc9845014"/>
      <w:bookmarkStart w:id="31" w:name="_Toc21505921"/>
      <w:r w:rsidRPr="006411CF">
        <w:lastRenderedPageBreak/>
        <w:t>2.2</w:t>
      </w:r>
      <w:r w:rsidR="00816626" w:rsidRPr="006411CF">
        <w:t xml:space="preserve">.4. Экономический потенциал </w:t>
      </w:r>
      <w:bookmarkEnd w:id="26"/>
      <w:r w:rsidR="00816626" w:rsidRPr="006411CF">
        <w:t>поселения</w:t>
      </w:r>
      <w:bookmarkEnd w:id="27"/>
      <w:bookmarkEnd w:id="28"/>
      <w:bookmarkEnd w:id="29"/>
      <w:bookmarkEnd w:id="30"/>
      <w:bookmarkEnd w:id="31"/>
      <w:r w:rsidR="00816626" w:rsidRPr="006411CF">
        <w:t xml:space="preserve"> </w:t>
      </w:r>
    </w:p>
    <w:p w14:paraId="372D4B83" w14:textId="77777777" w:rsidR="00264144" w:rsidRPr="00023C0A" w:rsidRDefault="00C613DB" w:rsidP="00023C0A">
      <w:pPr>
        <w:ind w:firstLine="709"/>
        <w:jc w:val="both"/>
        <w:rPr>
          <w:rFonts w:cs="Times New Roman"/>
          <w:color w:val="000000" w:themeColor="text1"/>
        </w:rPr>
      </w:pPr>
      <w:bookmarkStart w:id="32" w:name="_Toc285406348"/>
      <w:bookmarkStart w:id="33" w:name="_Toc323826992"/>
      <w:bookmarkStart w:id="34" w:name="_Toc352159599"/>
      <w:bookmarkStart w:id="35" w:name="_Toc352160088"/>
      <w:r w:rsidRPr="00023C0A">
        <w:rPr>
          <w:rFonts w:cs="Times New Roman"/>
          <w:color w:val="000000" w:themeColor="text1"/>
        </w:rPr>
        <w:t>Экономический</w:t>
      </w:r>
      <w:r w:rsidR="000E6D8D" w:rsidRPr="00023C0A">
        <w:rPr>
          <w:rFonts w:cs="Times New Roman"/>
          <w:color w:val="000000" w:themeColor="text1"/>
        </w:rPr>
        <w:t xml:space="preserve"> </w:t>
      </w:r>
      <w:r w:rsidRPr="00023C0A">
        <w:rPr>
          <w:rFonts w:cs="Times New Roman"/>
          <w:color w:val="000000" w:themeColor="text1"/>
        </w:rPr>
        <w:t>сектор выполняет</w:t>
      </w:r>
      <w:r w:rsidR="000E6D8D" w:rsidRPr="00023C0A">
        <w:rPr>
          <w:rFonts w:cs="Times New Roman"/>
          <w:color w:val="000000" w:themeColor="text1"/>
        </w:rPr>
        <w:t xml:space="preserve"> </w:t>
      </w:r>
      <w:r w:rsidRPr="00023C0A">
        <w:rPr>
          <w:rFonts w:cs="Times New Roman"/>
          <w:color w:val="000000" w:themeColor="text1"/>
        </w:rPr>
        <w:t>одну из самых важных функций в решении социальных проблем села, налаживании устойчивого развития сельских территорий, обеспечение занятости и поддержания доходов сельского населения. Экономика способствует сохранению сельского расселения, сельского образа жизни, народных традиций, а также культурного разнообразия страны.</w:t>
      </w:r>
    </w:p>
    <w:p w14:paraId="5FB6A4EC" w14:textId="77777777" w:rsidR="00264144" w:rsidRPr="00023C0A" w:rsidRDefault="00264144" w:rsidP="00023C0A">
      <w:pPr>
        <w:ind w:firstLine="709"/>
        <w:jc w:val="both"/>
        <w:rPr>
          <w:rFonts w:cs="Times New Roman"/>
          <w:color w:val="000000" w:themeColor="text1"/>
        </w:rPr>
      </w:pPr>
      <w:r w:rsidRPr="00023C0A">
        <w:rPr>
          <w:rFonts w:cs="Times New Roman"/>
          <w:color w:val="000000" w:themeColor="text1"/>
        </w:rPr>
        <w:t>В проекте предусматривается сохранение и дальнейшее развитие сформировавшихся промышленных зон и их эффективное использование.</w:t>
      </w:r>
    </w:p>
    <w:p w14:paraId="7CE1E4BF" w14:textId="77777777" w:rsidR="00264144" w:rsidRPr="00023C0A" w:rsidRDefault="00264144" w:rsidP="00023C0A">
      <w:pPr>
        <w:ind w:firstLine="709"/>
        <w:jc w:val="both"/>
        <w:rPr>
          <w:rFonts w:cs="Times New Roman"/>
          <w:color w:val="000000" w:themeColor="text1"/>
        </w:rPr>
      </w:pPr>
      <w:r w:rsidRPr="00023C0A">
        <w:rPr>
          <w:rFonts w:cs="Times New Roman"/>
          <w:color w:val="000000" w:themeColor="text1"/>
        </w:rPr>
        <w:t>Проектом предусмотрены следующие планировочные мероприятия по реорганизации производственных территорий:</w:t>
      </w:r>
    </w:p>
    <w:p w14:paraId="01116CA0" w14:textId="77777777" w:rsidR="00264144" w:rsidRPr="00023C0A" w:rsidRDefault="00264144" w:rsidP="00023C0A">
      <w:pPr>
        <w:ind w:firstLine="709"/>
        <w:jc w:val="both"/>
        <w:rPr>
          <w:rFonts w:cs="Times New Roman"/>
          <w:color w:val="000000" w:themeColor="text1"/>
        </w:rPr>
      </w:pPr>
      <w:r w:rsidRPr="00023C0A">
        <w:rPr>
          <w:rFonts w:cs="Times New Roman"/>
          <w:color w:val="000000" w:themeColor="text1"/>
        </w:rPr>
        <w:t>эффективное пользование территории существующих производственных зон, уплотнение, упорядочение застройки, благоустройство и озеленение, развитие инженерной и транспортной инфраструктур;</w:t>
      </w:r>
    </w:p>
    <w:p w14:paraId="1480E5B5" w14:textId="77777777" w:rsidR="00264144" w:rsidRPr="00023C0A" w:rsidRDefault="00264144" w:rsidP="00023C0A">
      <w:pPr>
        <w:ind w:firstLine="709"/>
        <w:jc w:val="both"/>
        <w:rPr>
          <w:rFonts w:cs="Times New Roman"/>
          <w:color w:val="000000" w:themeColor="text1"/>
        </w:rPr>
      </w:pPr>
      <w:r w:rsidRPr="00023C0A">
        <w:rPr>
          <w:rFonts w:cs="Times New Roman"/>
          <w:color w:val="000000" w:themeColor="text1"/>
        </w:rPr>
        <w:t xml:space="preserve"> улучшение состояния окружающей среды за счет ликвидации источников загрязнения в селитебных зонах, проведения мероприятий по технологической модернизации экологически опасных и ресурсоемких производств, рекультивации высвобождаемых производственных территорий, обеспечения на сохраняемых производствах требований экологических нормативов, сокращения санитарно-защитных зон;</w:t>
      </w:r>
    </w:p>
    <w:p w14:paraId="2FF91158" w14:textId="77777777" w:rsidR="00264144" w:rsidRPr="00023C0A" w:rsidRDefault="00264144" w:rsidP="00023C0A">
      <w:pPr>
        <w:ind w:firstLine="709"/>
        <w:jc w:val="both"/>
        <w:rPr>
          <w:rFonts w:cs="Times New Roman"/>
          <w:color w:val="000000" w:themeColor="text1"/>
        </w:rPr>
      </w:pPr>
      <w:r w:rsidRPr="00023C0A">
        <w:rPr>
          <w:rFonts w:cs="Times New Roman"/>
          <w:color w:val="000000" w:themeColor="text1"/>
        </w:rPr>
        <w:t>ликвидация источников загрязнения и соблюдение режима природоохранной деятельности в соответствии с действующими нормативами по охране водного бассейна;</w:t>
      </w:r>
    </w:p>
    <w:p w14:paraId="011B31FB" w14:textId="77777777" w:rsidR="00264144" w:rsidRPr="00023C0A" w:rsidRDefault="00264144" w:rsidP="00023C0A">
      <w:pPr>
        <w:ind w:firstLine="709"/>
        <w:jc w:val="both"/>
        <w:rPr>
          <w:rFonts w:cs="Times New Roman"/>
          <w:color w:val="000000" w:themeColor="text1"/>
        </w:rPr>
      </w:pPr>
      <w:r w:rsidRPr="00023C0A">
        <w:rPr>
          <w:rFonts w:cs="Times New Roman"/>
          <w:color w:val="000000" w:themeColor="text1"/>
        </w:rPr>
        <w:t>проведение инвентаризации с целью более эффективного использования территорий существующих предприятий и объемов производственных зданий;</w:t>
      </w:r>
    </w:p>
    <w:p w14:paraId="0B590D37" w14:textId="77777777" w:rsidR="00264144" w:rsidRPr="00023C0A" w:rsidRDefault="00264144" w:rsidP="00023C0A">
      <w:pPr>
        <w:ind w:firstLine="709"/>
        <w:jc w:val="both"/>
        <w:rPr>
          <w:rFonts w:cs="Times New Roman"/>
          <w:color w:val="000000" w:themeColor="text1"/>
        </w:rPr>
      </w:pPr>
      <w:r w:rsidRPr="00023C0A">
        <w:rPr>
          <w:rFonts w:cs="Times New Roman"/>
          <w:color w:val="000000" w:themeColor="text1"/>
        </w:rPr>
        <w:t>разработка сводных проектов санитарно-защитных зон промузлов, вынесение их на местность.</w:t>
      </w:r>
    </w:p>
    <w:p w14:paraId="725CBA74" w14:textId="77777777" w:rsidR="00264144" w:rsidRPr="00023C0A" w:rsidRDefault="00264144" w:rsidP="00023C0A">
      <w:pPr>
        <w:ind w:firstLine="709"/>
        <w:jc w:val="both"/>
        <w:rPr>
          <w:rFonts w:cs="Times New Roman"/>
          <w:color w:val="000000" w:themeColor="text1"/>
        </w:rPr>
      </w:pPr>
      <w:r w:rsidRPr="00023C0A">
        <w:rPr>
          <w:rFonts w:cs="Times New Roman"/>
          <w:color w:val="000000" w:themeColor="text1"/>
        </w:rPr>
        <w:t>Одним из основных принципов дальнейшего развития промышленных узлов должен стать переход на экологически сбалансированный механизм, снижение вредного экологического воздействия на природную среду.</w:t>
      </w:r>
    </w:p>
    <w:p w14:paraId="6A69DC10" w14:textId="77777777" w:rsidR="00264144" w:rsidRPr="003C59A1" w:rsidRDefault="00264144" w:rsidP="009B13D2">
      <w:pPr>
        <w:ind w:left="709" w:firstLine="540"/>
        <w:jc w:val="both"/>
        <w:rPr>
          <w:b/>
          <w:color w:val="000000"/>
        </w:rPr>
      </w:pPr>
    </w:p>
    <w:p w14:paraId="7A2C4F9D" w14:textId="77777777" w:rsidR="00336731" w:rsidRDefault="00336731" w:rsidP="00023C0A">
      <w:pPr>
        <w:ind w:firstLine="709"/>
        <w:contextualSpacing/>
        <w:jc w:val="center"/>
        <w:rPr>
          <w:b/>
          <w:bCs/>
        </w:rPr>
      </w:pPr>
      <w:r>
        <w:rPr>
          <w:b/>
          <w:bCs/>
        </w:rPr>
        <w:t>П</w:t>
      </w:r>
      <w:r w:rsidRPr="00336731">
        <w:rPr>
          <w:b/>
          <w:bCs/>
        </w:rPr>
        <w:t>редприяти</w:t>
      </w:r>
      <w:r>
        <w:rPr>
          <w:b/>
          <w:bCs/>
        </w:rPr>
        <w:t>я</w:t>
      </w:r>
      <w:r w:rsidRPr="00336731">
        <w:rPr>
          <w:b/>
          <w:bCs/>
        </w:rPr>
        <w:t xml:space="preserve"> муниципального образования</w:t>
      </w:r>
    </w:p>
    <w:p w14:paraId="10F73944" w14:textId="77777777" w:rsidR="00336731" w:rsidRDefault="0069731E" w:rsidP="00023C0A">
      <w:pPr>
        <w:ind w:firstLine="709"/>
        <w:contextualSpacing/>
        <w:jc w:val="center"/>
        <w:rPr>
          <w:b/>
          <w:bCs/>
        </w:rPr>
      </w:pPr>
      <w:r>
        <w:rPr>
          <w:b/>
          <w:bCs/>
        </w:rPr>
        <w:t xml:space="preserve"> Новольвовское</w:t>
      </w:r>
      <w:r w:rsidR="00336731" w:rsidRPr="00336731">
        <w:rPr>
          <w:b/>
          <w:bCs/>
        </w:rPr>
        <w:t xml:space="preserve"> </w:t>
      </w:r>
    </w:p>
    <w:p w14:paraId="775CA9A9" w14:textId="77777777" w:rsidR="00336731" w:rsidRDefault="00336731" w:rsidP="00023C0A">
      <w:pPr>
        <w:ind w:firstLine="709"/>
        <w:contextualSpacing/>
        <w:jc w:val="center"/>
        <w:rPr>
          <w:b/>
          <w:bCs/>
        </w:rPr>
      </w:pPr>
      <w:r w:rsidRPr="00336731">
        <w:rPr>
          <w:b/>
          <w:bCs/>
        </w:rPr>
        <w:t>сферы материального производства</w:t>
      </w:r>
      <w:r>
        <w:rPr>
          <w:b/>
          <w:bCs/>
        </w:rPr>
        <w:t>.</w:t>
      </w:r>
    </w:p>
    <w:p w14:paraId="38E5AEEF" w14:textId="77777777" w:rsidR="00336731" w:rsidRDefault="00336731" w:rsidP="00023C0A">
      <w:pPr>
        <w:ind w:firstLine="709"/>
        <w:contextualSpacing/>
        <w:jc w:val="center"/>
        <w:rPr>
          <w:b/>
          <w:bCs/>
        </w:rPr>
      </w:pPr>
    </w:p>
    <w:p w14:paraId="5E74C816" w14:textId="77777777" w:rsidR="00F860E5" w:rsidRPr="00FD39B2" w:rsidRDefault="00783274" w:rsidP="00023C0A">
      <w:pPr>
        <w:ind w:firstLine="709"/>
        <w:contextualSpacing/>
        <w:jc w:val="both"/>
        <w:rPr>
          <w:b/>
          <w:bCs/>
        </w:rPr>
      </w:pPr>
      <w:r>
        <w:rPr>
          <w:b/>
          <w:bCs/>
        </w:rPr>
        <w:t xml:space="preserve">1. </w:t>
      </w:r>
      <w:r w:rsidR="00CC738F">
        <w:rPr>
          <w:b/>
          <w:bCs/>
        </w:rPr>
        <w:t xml:space="preserve"> ООО</w:t>
      </w:r>
      <w:r w:rsidR="00F860E5" w:rsidRPr="00FD39B2">
        <w:rPr>
          <w:b/>
          <w:bCs/>
        </w:rPr>
        <w:t xml:space="preserve"> "</w:t>
      </w:r>
      <w:r w:rsidR="00CC738F">
        <w:rPr>
          <w:b/>
          <w:bCs/>
        </w:rPr>
        <w:t>Талрусс</w:t>
      </w:r>
      <w:r w:rsidR="00F860E5" w:rsidRPr="00FD39B2">
        <w:rPr>
          <w:b/>
          <w:bCs/>
        </w:rPr>
        <w:t>".</w:t>
      </w:r>
    </w:p>
    <w:p w14:paraId="412CD5D9" w14:textId="77777777" w:rsidR="009E172B" w:rsidRDefault="00FD39B2" w:rsidP="00023C0A">
      <w:pPr>
        <w:ind w:firstLine="709"/>
        <w:contextualSpacing/>
        <w:jc w:val="both"/>
        <w:rPr>
          <w:bCs/>
        </w:rPr>
      </w:pPr>
      <w:r w:rsidRPr="00FD39B2">
        <w:rPr>
          <w:bCs/>
        </w:rPr>
        <w:t>Вид деятельности:</w:t>
      </w:r>
      <w:r w:rsidR="00CC738F" w:rsidRPr="00CC738F">
        <w:rPr>
          <w:bCs/>
        </w:rPr>
        <w:t> </w:t>
      </w:r>
    </w:p>
    <w:p w14:paraId="7014C836" w14:textId="77777777" w:rsidR="00FD39B2" w:rsidRDefault="00D030FD" w:rsidP="00023C0A">
      <w:pPr>
        <w:ind w:firstLine="709"/>
        <w:contextualSpacing/>
        <w:jc w:val="both"/>
        <w:rPr>
          <w:bCs/>
        </w:rPr>
      </w:pPr>
      <w:hyperlink r:id="rId227" w:tooltip="Смешанное сельское хозяйство, Новольвовск" w:history="1">
        <w:r w:rsidR="00CC738F" w:rsidRPr="00CC738F">
          <w:rPr>
            <w:rStyle w:val="afa"/>
            <w:bCs/>
            <w:color w:val="000000" w:themeColor="text1"/>
            <w:u w:val="none"/>
          </w:rPr>
          <w:t>Смешанное сельское хозяйство</w:t>
        </w:r>
      </w:hyperlink>
      <w:r w:rsidR="00FD39B2" w:rsidRPr="00CC738F">
        <w:rPr>
          <w:bCs/>
        </w:rPr>
        <w:t>.</w:t>
      </w:r>
    </w:p>
    <w:p w14:paraId="6851AC69" w14:textId="77777777" w:rsidR="00F860E5" w:rsidRPr="00FD39B2" w:rsidRDefault="00783274" w:rsidP="00023C0A">
      <w:pPr>
        <w:ind w:firstLine="709"/>
        <w:contextualSpacing/>
        <w:jc w:val="both"/>
        <w:rPr>
          <w:b/>
          <w:bCs/>
        </w:rPr>
      </w:pPr>
      <w:r>
        <w:rPr>
          <w:b/>
          <w:bCs/>
        </w:rPr>
        <w:t xml:space="preserve">2. </w:t>
      </w:r>
      <w:r w:rsidR="00CC738F">
        <w:rPr>
          <w:b/>
          <w:bCs/>
        </w:rPr>
        <w:t xml:space="preserve"> ООО</w:t>
      </w:r>
      <w:r w:rsidR="00F860E5" w:rsidRPr="00FD39B2">
        <w:rPr>
          <w:b/>
          <w:bCs/>
        </w:rPr>
        <w:t xml:space="preserve"> "</w:t>
      </w:r>
      <w:r w:rsidR="00CC738F">
        <w:rPr>
          <w:b/>
          <w:bCs/>
        </w:rPr>
        <w:t>НЗТМ</w:t>
      </w:r>
      <w:r w:rsidR="00F860E5" w:rsidRPr="00FD39B2">
        <w:rPr>
          <w:b/>
          <w:bCs/>
        </w:rPr>
        <w:t>"</w:t>
      </w:r>
    </w:p>
    <w:p w14:paraId="20502E75" w14:textId="77777777" w:rsidR="009E172B" w:rsidRDefault="00336731" w:rsidP="00023C0A">
      <w:pPr>
        <w:ind w:firstLine="709"/>
        <w:contextualSpacing/>
        <w:jc w:val="both"/>
        <w:rPr>
          <w:bCs/>
        </w:rPr>
      </w:pPr>
      <w:r w:rsidRPr="00336731">
        <w:rPr>
          <w:bCs/>
        </w:rPr>
        <w:t xml:space="preserve">Вид деятельности: </w:t>
      </w:r>
    </w:p>
    <w:p w14:paraId="3F131113" w14:textId="77777777" w:rsidR="00CC738F" w:rsidRPr="00CC738F" w:rsidRDefault="00CC738F" w:rsidP="00023C0A">
      <w:pPr>
        <w:ind w:firstLine="709"/>
        <w:contextualSpacing/>
        <w:jc w:val="both"/>
        <w:rPr>
          <w:bCs/>
        </w:rPr>
      </w:pPr>
      <w:r w:rsidRPr="00CC738F">
        <w:rPr>
          <w:bCs/>
        </w:rPr>
        <w:t>Производство минеральных тепло- и звукоизоляционных материалов и изделий</w:t>
      </w:r>
    </w:p>
    <w:p w14:paraId="5982E62F" w14:textId="77777777" w:rsidR="00FD39B2" w:rsidRDefault="00FD39B2" w:rsidP="00023C0A">
      <w:pPr>
        <w:ind w:firstLine="709"/>
        <w:contextualSpacing/>
        <w:jc w:val="both"/>
        <w:rPr>
          <w:bCs/>
        </w:rPr>
      </w:pPr>
    </w:p>
    <w:p w14:paraId="0DC58294" w14:textId="77777777" w:rsidR="00F860E5" w:rsidRPr="00FD39B2" w:rsidRDefault="00783274" w:rsidP="00023C0A">
      <w:pPr>
        <w:ind w:firstLine="709"/>
        <w:contextualSpacing/>
        <w:jc w:val="both"/>
        <w:rPr>
          <w:b/>
          <w:bCs/>
        </w:rPr>
      </w:pPr>
      <w:r>
        <w:rPr>
          <w:b/>
          <w:bCs/>
        </w:rPr>
        <w:t xml:space="preserve">3. </w:t>
      </w:r>
      <w:r w:rsidR="00CC738F">
        <w:rPr>
          <w:b/>
          <w:bCs/>
        </w:rPr>
        <w:t xml:space="preserve"> </w:t>
      </w:r>
      <w:r w:rsidR="00CC738F" w:rsidRPr="00CC738F">
        <w:rPr>
          <w:b/>
          <w:bCs/>
        </w:rPr>
        <w:t>ООО "Теплоизолмонтаж"</w:t>
      </w:r>
      <w:r w:rsidR="00F860E5" w:rsidRPr="00FD39B2">
        <w:rPr>
          <w:b/>
          <w:bCs/>
        </w:rPr>
        <w:t>.</w:t>
      </w:r>
    </w:p>
    <w:p w14:paraId="6D2F11A6" w14:textId="77777777" w:rsidR="009E172B" w:rsidRDefault="00336731" w:rsidP="00023C0A">
      <w:pPr>
        <w:ind w:firstLine="709"/>
        <w:contextualSpacing/>
        <w:jc w:val="both"/>
        <w:rPr>
          <w:bCs/>
        </w:rPr>
      </w:pPr>
      <w:r w:rsidRPr="00336731">
        <w:rPr>
          <w:bCs/>
        </w:rPr>
        <w:t xml:space="preserve">Основной вид деятельности: </w:t>
      </w:r>
    </w:p>
    <w:p w14:paraId="41C4FBC0" w14:textId="77777777" w:rsidR="00CC738F" w:rsidRPr="00CC738F" w:rsidRDefault="00CC738F" w:rsidP="00023C0A">
      <w:pPr>
        <w:ind w:firstLine="709"/>
        <w:contextualSpacing/>
        <w:jc w:val="both"/>
        <w:rPr>
          <w:bCs/>
        </w:rPr>
      </w:pPr>
      <w:r w:rsidRPr="00CC738F">
        <w:rPr>
          <w:bCs/>
        </w:rPr>
        <w:t>Строительство жилых и нежилых зданий</w:t>
      </w:r>
    </w:p>
    <w:p w14:paraId="3CFAC4B3" w14:textId="77777777" w:rsidR="00CC738F" w:rsidRDefault="00CC738F" w:rsidP="00023C0A">
      <w:pPr>
        <w:ind w:firstLine="709"/>
        <w:contextualSpacing/>
        <w:jc w:val="both"/>
        <w:rPr>
          <w:b/>
          <w:bCs/>
        </w:rPr>
      </w:pPr>
    </w:p>
    <w:p w14:paraId="7B58D998" w14:textId="77777777" w:rsidR="00FD39B2" w:rsidRDefault="00783274" w:rsidP="00023C0A">
      <w:pPr>
        <w:ind w:firstLine="709"/>
        <w:contextualSpacing/>
        <w:jc w:val="both"/>
        <w:rPr>
          <w:b/>
          <w:bCs/>
        </w:rPr>
      </w:pPr>
      <w:r>
        <w:rPr>
          <w:b/>
          <w:bCs/>
        </w:rPr>
        <w:t xml:space="preserve">4. </w:t>
      </w:r>
      <w:r w:rsidR="00CC738F">
        <w:rPr>
          <w:b/>
          <w:bCs/>
        </w:rPr>
        <w:t xml:space="preserve"> ООО</w:t>
      </w:r>
      <w:r w:rsidR="00FD39B2" w:rsidRPr="00FD39B2">
        <w:rPr>
          <w:b/>
          <w:bCs/>
        </w:rPr>
        <w:t xml:space="preserve"> "</w:t>
      </w:r>
      <w:r w:rsidR="00CC738F">
        <w:rPr>
          <w:b/>
          <w:bCs/>
        </w:rPr>
        <w:t>Спектр</w:t>
      </w:r>
      <w:r w:rsidR="00FD39B2" w:rsidRPr="00FD39B2">
        <w:rPr>
          <w:b/>
          <w:bCs/>
        </w:rPr>
        <w:t>"</w:t>
      </w:r>
    </w:p>
    <w:p w14:paraId="1AA0A2DE" w14:textId="77777777" w:rsidR="009E172B" w:rsidRDefault="00336731" w:rsidP="00023C0A">
      <w:pPr>
        <w:ind w:firstLine="709"/>
        <w:contextualSpacing/>
        <w:jc w:val="both"/>
        <w:rPr>
          <w:bCs/>
        </w:rPr>
      </w:pPr>
      <w:r w:rsidRPr="00336731">
        <w:rPr>
          <w:bCs/>
        </w:rPr>
        <w:t xml:space="preserve">Вид деятельности: </w:t>
      </w:r>
    </w:p>
    <w:p w14:paraId="1F94E1DD" w14:textId="77777777" w:rsidR="00CC738F" w:rsidRPr="00CC738F" w:rsidRDefault="00CC738F" w:rsidP="00023C0A">
      <w:pPr>
        <w:ind w:firstLine="709"/>
        <w:contextualSpacing/>
        <w:jc w:val="both"/>
        <w:rPr>
          <w:bCs/>
        </w:rPr>
      </w:pPr>
      <w:r w:rsidRPr="00CC738F">
        <w:rPr>
          <w:bCs/>
        </w:rPr>
        <w:t>Торговля оптовая прочими машинами и оборудованием</w:t>
      </w:r>
    </w:p>
    <w:p w14:paraId="2DA98C24" w14:textId="77777777" w:rsidR="00CC738F" w:rsidRDefault="00CC738F" w:rsidP="00023C0A">
      <w:pPr>
        <w:ind w:firstLine="709"/>
        <w:contextualSpacing/>
        <w:jc w:val="both"/>
        <w:rPr>
          <w:b/>
          <w:bCs/>
        </w:rPr>
      </w:pPr>
    </w:p>
    <w:p w14:paraId="5C720509" w14:textId="77777777" w:rsidR="00F860E5" w:rsidRPr="00FD39B2" w:rsidRDefault="00783274" w:rsidP="00023C0A">
      <w:pPr>
        <w:ind w:firstLine="709"/>
        <w:contextualSpacing/>
        <w:jc w:val="both"/>
        <w:rPr>
          <w:b/>
          <w:bCs/>
        </w:rPr>
      </w:pPr>
      <w:r>
        <w:rPr>
          <w:b/>
          <w:bCs/>
        </w:rPr>
        <w:t xml:space="preserve">5. </w:t>
      </w:r>
      <w:r w:rsidR="00CC738F">
        <w:rPr>
          <w:b/>
          <w:bCs/>
        </w:rPr>
        <w:t xml:space="preserve"> </w:t>
      </w:r>
      <w:r w:rsidR="00CC738F" w:rsidRPr="00CC738F">
        <w:rPr>
          <w:b/>
          <w:bCs/>
        </w:rPr>
        <w:t>ОО ТОС "Пос. Новольвовск"</w:t>
      </w:r>
      <w:r w:rsidR="00FD39B2" w:rsidRPr="00FD39B2">
        <w:rPr>
          <w:b/>
          <w:bCs/>
        </w:rPr>
        <w:t>.</w:t>
      </w:r>
    </w:p>
    <w:p w14:paraId="1D3820CF" w14:textId="77777777" w:rsidR="009E172B" w:rsidRDefault="00FD39B2" w:rsidP="00023C0A">
      <w:pPr>
        <w:ind w:firstLine="709"/>
        <w:contextualSpacing/>
        <w:jc w:val="both"/>
        <w:rPr>
          <w:bCs/>
        </w:rPr>
      </w:pPr>
      <w:r w:rsidRPr="00FD39B2">
        <w:rPr>
          <w:bCs/>
        </w:rPr>
        <w:t xml:space="preserve">Вид деятельности: </w:t>
      </w:r>
    </w:p>
    <w:p w14:paraId="0D4F6651" w14:textId="77777777" w:rsidR="00CC738F" w:rsidRDefault="00CC738F" w:rsidP="00023C0A">
      <w:pPr>
        <w:ind w:firstLine="709"/>
        <w:contextualSpacing/>
        <w:jc w:val="both"/>
        <w:rPr>
          <w:bCs/>
        </w:rPr>
      </w:pPr>
      <w:r w:rsidRPr="00CC738F">
        <w:rPr>
          <w:bCs/>
        </w:rPr>
        <w:t>Деятельность по чистке и уборке прочая, не включенная в другие группировки</w:t>
      </w:r>
    </w:p>
    <w:p w14:paraId="3A14DEFC" w14:textId="77777777" w:rsidR="00271880" w:rsidRDefault="00271880" w:rsidP="00023C0A">
      <w:pPr>
        <w:ind w:firstLine="709"/>
        <w:contextualSpacing/>
        <w:jc w:val="both"/>
        <w:rPr>
          <w:bCs/>
        </w:rPr>
      </w:pPr>
    </w:p>
    <w:p w14:paraId="4DBB2DCE" w14:textId="77777777" w:rsidR="00271880" w:rsidRPr="00271880" w:rsidRDefault="00271880" w:rsidP="00023C0A">
      <w:pPr>
        <w:ind w:firstLine="709"/>
        <w:contextualSpacing/>
        <w:jc w:val="both"/>
        <w:rPr>
          <w:b/>
          <w:bCs/>
        </w:rPr>
      </w:pPr>
      <w:r>
        <w:rPr>
          <w:b/>
          <w:bCs/>
        </w:rPr>
        <w:t xml:space="preserve">6. </w:t>
      </w:r>
      <w:r w:rsidRPr="00271880">
        <w:rPr>
          <w:b/>
          <w:bCs/>
        </w:rPr>
        <w:t>ООО "МИРАЖ"</w:t>
      </w:r>
    </w:p>
    <w:p w14:paraId="20D923E2" w14:textId="77777777" w:rsidR="00271880" w:rsidRDefault="00271880" w:rsidP="00023C0A">
      <w:pPr>
        <w:ind w:firstLine="709"/>
        <w:contextualSpacing/>
        <w:jc w:val="both"/>
        <w:rPr>
          <w:bCs/>
        </w:rPr>
      </w:pPr>
      <w:r w:rsidRPr="00336731">
        <w:rPr>
          <w:bCs/>
        </w:rPr>
        <w:t xml:space="preserve">Вид деятельности: </w:t>
      </w:r>
    </w:p>
    <w:p w14:paraId="45426C18" w14:textId="77777777" w:rsidR="00271880" w:rsidRDefault="00271880" w:rsidP="00023C0A">
      <w:pPr>
        <w:ind w:firstLine="709"/>
        <w:contextualSpacing/>
        <w:jc w:val="both"/>
        <w:rPr>
          <w:bCs/>
        </w:rPr>
      </w:pPr>
      <w:r w:rsidRPr="00271880">
        <w:rPr>
          <w:bCs/>
        </w:rPr>
        <w:t>Производство спецодежды</w:t>
      </w:r>
    </w:p>
    <w:p w14:paraId="2039AA24" w14:textId="77777777" w:rsidR="00271880" w:rsidRDefault="00271880" w:rsidP="00023C0A">
      <w:pPr>
        <w:ind w:firstLine="709"/>
        <w:contextualSpacing/>
        <w:jc w:val="both"/>
        <w:rPr>
          <w:bCs/>
        </w:rPr>
      </w:pPr>
      <w:r w:rsidRPr="00271880">
        <w:rPr>
          <w:bCs/>
        </w:rPr>
        <w:t>Производство верхней одежды из тканей для мужчин и мальчико</w:t>
      </w:r>
      <w:r>
        <w:rPr>
          <w:bCs/>
        </w:rPr>
        <w:t>в</w:t>
      </w:r>
    </w:p>
    <w:p w14:paraId="5F40DD40" w14:textId="77777777" w:rsidR="00271880" w:rsidRDefault="00271880" w:rsidP="00023C0A">
      <w:pPr>
        <w:ind w:firstLine="709"/>
        <w:contextualSpacing/>
        <w:jc w:val="both"/>
        <w:rPr>
          <w:bCs/>
        </w:rPr>
      </w:pPr>
      <w:r w:rsidRPr="00271880">
        <w:rPr>
          <w:bCs/>
        </w:rPr>
        <w:t>Производство верхней одежды из тканей для женщин и девочек</w:t>
      </w:r>
    </w:p>
    <w:p w14:paraId="5674C69A" w14:textId="77777777" w:rsidR="00271880" w:rsidRDefault="00271880" w:rsidP="00023C0A">
      <w:pPr>
        <w:ind w:firstLine="709"/>
        <w:contextualSpacing/>
        <w:jc w:val="both"/>
        <w:rPr>
          <w:bCs/>
        </w:rPr>
      </w:pPr>
    </w:p>
    <w:p w14:paraId="58F3E06E" w14:textId="77777777" w:rsidR="00271880" w:rsidRPr="00271880" w:rsidRDefault="00271880" w:rsidP="00023C0A">
      <w:pPr>
        <w:ind w:firstLine="709"/>
        <w:contextualSpacing/>
        <w:jc w:val="both"/>
        <w:rPr>
          <w:b/>
          <w:bCs/>
        </w:rPr>
      </w:pPr>
      <w:r>
        <w:rPr>
          <w:b/>
          <w:bCs/>
        </w:rPr>
        <w:t xml:space="preserve">7. </w:t>
      </w:r>
      <w:r w:rsidRPr="00271880">
        <w:rPr>
          <w:b/>
          <w:bCs/>
        </w:rPr>
        <w:t>ТСЖ "НОВОЛЬВОВСК"</w:t>
      </w:r>
    </w:p>
    <w:p w14:paraId="1EF5B7AD" w14:textId="77777777" w:rsidR="00271880" w:rsidRDefault="00271880" w:rsidP="00023C0A">
      <w:pPr>
        <w:ind w:firstLine="709"/>
        <w:contextualSpacing/>
        <w:jc w:val="both"/>
        <w:rPr>
          <w:bCs/>
        </w:rPr>
      </w:pPr>
      <w:r w:rsidRPr="00336731">
        <w:rPr>
          <w:bCs/>
        </w:rPr>
        <w:t>Вид деятельности:</w:t>
      </w:r>
    </w:p>
    <w:p w14:paraId="539427E9" w14:textId="77777777" w:rsidR="00271880" w:rsidRPr="00CC738F" w:rsidRDefault="00271880" w:rsidP="00023C0A">
      <w:pPr>
        <w:ind w:firstLine="709"/>
        <w:contextualSpacing/>
        <w:jc w:val="both"/>
        <w:rPr>
          <w:bCs/>
        </w:rPr>
      </w:pPr>
      <w:r w:rsidRPr="00271880">
        <w:rPr>
          <w:bCs/>
        </w:rPr>
        <w:t>Производство общестроительных работ</w:t>
      </w:r>
    </w:p>
    <w:p w14:paraId="75CBFB18" w14:textId="77777777" w:rsidR="00271880" w:rsidRDefault="00271880" w:rsidP="00023C0A">
      <w:pPr>
        <w:ind w:firstLine="709"/>
        <w:contextualSpacing/>
        <w:jc w:val="both"/>
        <w:rPr>
          <w:bCs/>
        </w:rPr>
      </w:pPr>
      <w:r w:rsidRPr="00271880">
        <w:rPr>
          <w:bCs/>
        </w:rPr>
        <w:t>Монтаж инженерного оборудования зданий и сооружений</w:t>
      </w:r>
    </w:p>
    <w:p w14:paraId="2D6CC5AD" w14:textId="77777777" w:rsidR="00271880" w:rsidRDefault="00271880" w:rsidP="00023C0A">
      <w:pPr>
        <w:ind w:firstLine="709"/>
        <w:contextualSpacing/>
        <w:jc w:val="both"/>
        <w:rPr>
          <w:bCs/>
        </w:rPr>
      </w:pPr>
      <w:r w:rsidRPr="00271880">
        <w:rPr>
          <w:bCs/>
        </w:rPr>
        <w:t>Управление эксплуатацией жилого фонда</w:t>
      </w:r>
    </w:p>
    <w:p w14:paraId="40E83E5C" w14:textId="77777777" w:rsidR="00271880" w:rsidRDefault="00271880" w:rsidP="00023C0A">
      <w:pPr>
        <w:ind w:firstLine="709"/>
        <w:contextualSpacing/>
        <w:jc w:val="both"/>
        <w:rPr>
          <w:bCs/>
        </w:rPr>
      </w:pPr>
      <w:r w:rsidRPr="00271880">
        <w:rPr>
          <w:bCs/>
        </w:rPr>
        <w:t>Удаление и обработка твердых отходов</w:t>
      </w:r>
    </w:p>
    <w:p w14:paraId="28AD3853" w14:textId="77777777" w:rsidR="00271880" w:rsidRPr="00CC738F" w:rsidRDefault="00271880" w:rsidP="00023C0A">
      <w:pPr>
        <w:ind w:firstLine="709"/>
        <w:contextualSpacing/>
        <w:jc w:val="both"/>
        <w:rPr>
          <w:bCs/>
        </w:rPr>
      </w:pPr>
      <w:r w:rsidRPr="00271880">
        <w:rPr>
          <w:bCs/>
        </w:rPr>
        <w:t>Уборка территории и аналогичная деятельность</w:t>
      </w:r>
    </w:p>
    <w:p w14:paraId="18568705" w14:textId="77777777" w:rsidR="00F860E5" w:rsidRDefault="00F860E5" w:rsidP="00023C0A">
      <w:pPr>
        <w:ind w:firstLine="709"/>
        <w:contextualSpacing/>
        <w:jc w:val="both"/>
        <w:rPr>
          <w:bCs/>
        </w:rPr>
      </w:pPr>
    </w:p>
    <w:p w14:paraId="4A868D81" w14:textId="77777777" w:rsidR="00F860E5" w:rsidRDefault="00F860E5" w:rsidP="00023C0A">
      <w:pPr>
        <w:ind w:firstLine="709"/>
        <w:contextualSpacing/>
        <w:jc w:val="both"/>
        <w:rPr>
          <w:bCs/>
        </w:rPr>
      </w:pPr>
    </w:p>
    <w:p w14:paraId="26EF5AAB" w14:textId="77777777" w:rsidR="00783274" w:rsidRDefault="00783274" w:rsidP="00023C0A">
      <w:pPr>
        <w:ind w:firstLine="709"/>
        <w:contextualSpacing/>
        <w:jc w:val="center"/>
        <w:rPr>
          <w:b/>
          <w:bCs/>
        </w:rPr>
      </w:pPr>
      <w:r w:rsidRPr="00783274">
        <w:rPr>
          <w:b/>
          <w:bCs/>
        </w:rPr>
        <w:t>Перечень сельскохозяйственных предприятий</w:t>
      </w:r>
    </w:p>
    <w:p w14:paraId="47760C91" w14:textId="77777777" w:rsidR="00783274" w:rsidRPr="00783274" w:rsidRDefault="00783274" w:rsidP="00023C0A">
      <w:pPr>
        <w:ind w:firstLine="709"/>
        <w:contextualSpacing/>
        <w:jc w:val="center"/>
        <w:rPr>
          <w:b/>
          <w:bCs/>
        </w:rPr>
      </w:pPr>
      <w:r w:rsidRPr="00783274">
        <w:rPr>
          <w:b/>
          <w:bCs/>
        </w:rPr>
        <w:t>муниципального образования</w:t>
      </w:r>
      <w:r w:rsidR="0069731E">
        <w:rPr>
          <w:b/>
          <w:bCs/>
        </w:rPr>
        <w:t xml:space="preserve"> Новольвовское</w:t>
      </w:r>
      <w:r w:rsidRPr="00783274">
        <w:rPr>
          <w:b/>
          <w:bCs/>
        </w:rPr>
        <w:t xml:space="preserve"> </w:t>
      </w:r>
    </w:p>
    <w:p w14:paraId="16CCE43B" w14:textId="77777777" w:rsidR="00F860E5" w:rsidRDefault="00F860E5" w:rsidP="00023C0A">
      <w:pPr>
        <w:ind w:firstLine="709"/>
        <w:contextualSpacing/>
        <w:jc w:val="both"/>
        <w:rPr>
          <w:bCs/>
        </w:rPr>
      </w:pPr>
    </w:p>
    <w:p w14:paraId="4D5C5ED5" w14:textId="77777777" w:rsidR="009E172B" w:rsidRPr="009E172B" w:rsidRDefault="00F860E5" w:rsidP="00023C0A">
      <w:pPr>
        <w:ind w:firstLine="709"/>
        <w:contextualSpacing/>
        <w:jc w:val="both"/>
      </w:pPr>
      <w:r w:rsidRPr="00F860E5">
        <w:rPr>
          <w:b/>
          <w:bCs/>
        </w:rPr>
        <w:t> </w:t>
      </w:r>
      <w:r w:rsidR="009B13D2">
        <w:rPr>
          <w:b/>
          <w:bCs/>
        </w:rPr>
        <w:t xml:space="preserve">1. </w:t>
      </w:r>
      <w:r w:rsidR="009E172B" w:rsidRPr="009E172B">
        <w:rPr>
          <w:b/>
        </w:rPr>
        <w:t>КФХ БЕЛОУСОВА ВИКТОРА ВЛАДИМИРОВИЧ</w:t>
      </w:r>
    </w:p>
    <w:p w14:paraId="6BAF0271" w14:textId="77777777" w:rsidR="009E172B" w:rsidRDefault="009B13D2" w:rsidP="00023C0A">
      <w:pPr>
        <w:ind w:firstLine="709"/>
        <w:contextualSpacing/>
        <w:jc w:val="both"/>
      </w:pPr>
      <w:r w:rsidRPr="009B13D2">
        <w:t xml:space="preserve">Вид деятельности: </w:t>
      </w:r>
    </w:p>
    <w:p w14:paraId="33FDACED" w14:textId="77777777" w:rsidR="009E172B" w:rsidRDefault="009E172B" w:rsidP="00023C0A">
      <w:pPr>
        <w:ind w:firstLine="709"/>
        <w:contextualSpacing/>
        <w:jc w:val="both"/>
      </w:pPr>
      <w:r w:rsidRPr="009E172B">
        <w:t>Выращивание зерновых и зернобобовых культур</w:t>
      </w:r>
    </w:p>
    <w:p w14:paraId="25DFCDF3" w14:textId="77777777" w:rsidR="009E172B" w:rsidRPr="009E172B" w:rsidRDefault="009E172B" w:rsidP="00023C0A">
      <w:pPr>
        <w:ind w:firstLine="709"/>
        <w:contextualSpacing/>
        <w:jc w:val="both"/>
        <w:rPr>
          <w:bCs/>
        </w:rPr>
      </w:pPr>
      <w:r w:rsidRPr="009E172B">
        <w:rPr>
          <w:bCs/>
        </w:rPr>
        <w:t>Выращивание картофеля, столовых корнеплодных и клубнеплодных культур с высоким содержанием крахмала или инулина</w:t>
      </w:r>
    </w:p>
    <w:p w14:paraId="15ECB28E" w14:textId="77777777" w:rsidR="009E172B" w:rsidRDefault="009E172B" w:rsidP="00023C0A">
      <w:pPr>
        <w:ind w:firstLine="709"/>
        <w:contextualSpacing/>
        <w:jc w:val="both"/>
        <w:rPr>
          <w:b/>
          <w:bCs/>
        </w:rPr>
      </w:pPr>
    </w:p>
    <w:p w14:paraId="348AABCE" w14:textId="77777777" w:rsidR="009E172B" w:rsidRPr="009E172B" w:rsidRDefault="009E172B" w:rsidP="00023C0A">
      <w:pPr>
        <w:ind w:firstLine="709"/>
        <w:contextualSpacing/>
        <w:jc w:val="both"/>
        <w:rPr>
          <w:b/>
          <w:bCs/>
        </w:rPr>
      </w:pPr>
      <w:r>
        <w:rPr>
          <w:b/>
          <w:bCs/>
        </w:rPr>
        <w:t xml:space="preserve">2. </w:t>
      </w:r>
      <w:r w:rsidRPr="009E172B">
        <w:rPr>
          <w:b/>
          <w:bCs/>
        </w:rPr>
        <w:t>КФХ "ДАРХАН"</w:t>
      </w:r>
    </w:p>
    <w:p w14:paraId="46EDDCD8" w14:textId="77777777" w:rsidR="009E172B" w:rsidRDefault="009E172B" w:rsidP="00023C0A">
      <w:pPr>
        <w:ind w:firstLine="709"/>
        <w:contextualSpacing/>
        <w:jc w:val="both"/>
      </w:pPr>
      <w:r w:rsidRPr="009B13D2">
        <w:t xml:space="preserve">Вид деятельности: </w:t>
      </w:r>
    </w:p>
    <w:p w14:paraId="2E3E3099" w14:textId="77777777" w:rsidR="009E172B" w:rsidRDefault="009E172B" w:rsidP="00023C0A">
      <w:pPr>
        <w:ind w:firstLine="709"/>
        <w:contextualSpacing/>
        <w:jc w:val="both"/>
      </w:pPr>
      <w:r w:rsidRPr="009E172B">
        <w:t>Выращивание зерновых и зернобобовых культур</w:t>
      </w:r>
    </w:p>
    <w:p w14:paraId="22DB272A" w14:textId="77777777" w:rsidR="009E172B" w:rsidRPr="009E172B" w:rsidRDefault="009E172B" w:rsidP="00023C0A">
      <w:pPr>
        <w:ind w:firstLine="709"/>
        <w:contextualSpacing/>
        <w:jc w:val="both"/>
        <w:rPr>
          <w:bCs/>
        </w:rPr>
      </w:pPr>
      <w:r w:rsidRPr="009E172B">
        <w:rPr>
          <w:bCs/>
        </w:rPr>
        <w:t>Выращивание картофеля, столовых корнеплодных и клубнеплодных культур с высоким содержанием крахмала или инулина</w:t>
      </w:r>
    </w:p>
    <w:p w14:paraId="4C7A37F8" w14:textId="77777777" w:rsidR="009E172B" w:rsidRPr="009E172B" w:rsidRDefault="009E172B" w:rsidP="00023C0A">
      <w:pPr>
        <w:ind w:firstLine="709"/>
        <w:contextualSpacing/>
        <w:jc w:val="both"/>
        <w:rPr>
          <w:bCs/>
        </w:rPr>
      </w:pPr>
      <w:r w:rsidRPr="009E172B">
        <w:rPr>
          <w:bCs/>
        </w:rPr>
        <w:t>Выращивание сахарной свеклы</w:t>
      </w:r>
    </w:p>
    <w:p w14:paraId="07C20A67" w14:textId="77777777" w:rsidR="009E172B" w:rsidRDefault="009E172B" w:rsidP="00023C0A">
      <w:pPr>
        <w:ind w:firstLine="709"/>
        <w:contextualSpacing/>
        <w:jc w:val="both"/>
        <w:rPr>
          <w:b/>
          <w:bCs/>
        </w:rPr>
      </w:pPr>
    </w:p>
    <w:p w14:paraId="3A15B4B6" w14:textId="77777777" w:rsidR="00271880" w:rsidRPr="00271880" w:rsidRDefault="00271880" w:rsidP="00023C0A">
      <w:pPr>
        <w:ind w:firstLine="709"/>
        <w:contextualSpacing/>
        <w:jc w:val="both"/>
        <w:rPr>
          <w:b/>
          <w:bCs/>
        </w:rPr>
      </w:pPr>
      <w:r>
        <w:rPr>
          <w:b/>
          <w:bCs/>
        </w:rPr>
        <w:t xml:space="preserve">3. </w:t>
      </w:r>
      <w:r w:rsidRPr="00271880">
        <w:rPr>
          <w:b/>
          <w:bCs/>
        </w:rPr>
        <w:t>КФХ ТЕГЗА ВАСИЛИЯ ИВАНОВИЧА</w:t>
      </w:r>
    </w:p>
    <w:p w14:paraId="6DC272CC" w14:textId="77777777" w:rsidR="00271880" w:rsidRDefault="00271880" w:rsidP="00023C0A">
      <w:pPr>
        <w:ind w:firstLine="709"/>
        <w:contextualSpacing/>
        <w:jc w:val="both"/>
      </w:pPr>
      <w:r w:rsidRPr="009B13D2">
        <w:t xml:space="preserve">Вид деятельности: </w:t>
      </w:r>
    </w:p>
    <w:p w14:paraId="57BADD4A" w14:textId="77777777" w:rsidR="00271880" w:rsidRDefault="00271880" w:rsidP="00023C0A">
      <w:pPr>
        <w:ind w:firstLine="709"/>
        <w:contextualSpacing/>
        <w:jc w:val="both"/>
      </w:pPr>
      <w:r w:rsidRPr="009E172B">
        <w:t>Выращивание зерновых и зернобобовых культур</w:t>
      </w:r>
    </w:p>
    <w:p w14:paraId="36C8505A" w14:textId="77777777" w:rsidR="00D118E2" w:rsidRPr="0090697D" w:rsidRDefault="00D118E2" w:rsidP="00023C0A">
      <w:pPr>
        <w:pStyle w:val="3"/>
      </w:pPr>
      <w:bookmarkStart w:id="36" w:name="_Toc9845015"/>
      <w:bookmarkStart w:id="37" w:name="_Toc21505922"/>
      <w:r>
        <w:t>2</w:t>
      </w:r>
      <w:r w:rsidRPr="0090697D">
        <w:t>.</w:t>
      </w:r>
      <w:r>
        <w:t>2</w:t>
      </w:r>
      <w:r w:rsidRPr="0090697D">
        <w:t>.</w:t>
      </w:r>
      <w:r>
        <w:t>5</w:t>
      </w:r>
      <w:r w:rsidRPr="0090697D">
        <w:t xml:space="preserve"> </w:t>
      </w:r>
      <w:r w:rsidR="000A7D77" w:rsidRPr="0090697D">
        <w:t xml:space="preserve">Существующее состояние и перспективы развития </w:t>
      </w:r>
      <w:r w:rsidR="000A7D77">
        <w:t>транспортной</w:t>
      </w:r>
      <w:r w:rsidR="000A7D77" w:rsidRPr="0090697D">
        <w:t xml:space="preserve"> инфраструктуры поселения</w:t>
      </w:r>
      <w:bookmarkEnd w:id="36"/>
      <w:bookmarkEnd w:id="37"/>
    </w:p>
    <w:p w14:paraId="3DBF58D3" w14:textId="77777777" w:rsidR="00602FB3" w:rsidRPr="00602FB3" w:rsidRDefault="00602FB3" w:rsidP="00023C0A">
      <w:pPr>
        <w:ind w:firstLine="709"/>
        <w:jc w:val="center"/>
        <w:rPr>
          <w:b/>
          <w:lang w:bidi="ru-RU"/>
        </w:rPr>
      </w:pPr>
      <w:r w:rsidRPr="00602FB3">
        <w:rPr>
          <w:b/>
          <w:lang w:bidi="ru-RU"/>
        </w:rPr>
        <w:t>Железнодорожный транспорт</w:t>
      </w:r>
    </w:p>
    <w:p w14:paraId="70BF5F1B" w14:textId="77777777" w:rsidR="00602FB3" w:rsidRPr="00602FB3" w:rsidRDefault="00602FB3" w:rsidP="00023C0A">
      <w:pPr>
        <w:ind w:firstLine="709"/>
        <w:jc w:val="both"/>
        <w:rPr>
          <w:lang w:bidi="ru-RU"/>
        </w:rPr>
      </w:pPr>
      <w:r w:rsidRPr="00602FB3">
        <w:rPr>
          <w:lang w:bidi="ru-RU"/>
        </w:rPr>
        <w:t>Основная железная дорога - московская ж/д, Тульское отделение, код ж/д станции в г. Кимовске - 227202, название ж/д станции - г. Кимовск.</w:t>
      </w:r>
    </w:p>
    <w:p w14:paraId="78B08172" w14:textId="77777777" w:rsidR="00602FB3" w:rsidRPr="00602FB3" w:rsidRDefault="00602FB3" w:rsidP="00023C0A">
      <w:pPr>
        <w:ind w:firstLine="709"/>
        <w:jc w:val="both"/>
        <w:rPr>
          <w:lang w:bidi="ru-RU"/>
        </w:rPr>
      </w:pPr>
      <w:r w:rsidRPr="00602FB3">
        <w:rPr>
          <w:lang w:bidi="ru-RU"/>
        </w:rPr>
        <w:t>Расстояние от административного центра г. Кимовск до г. Москва - 224 км, до г. Тула -73 км.</w:t>
      </w:r>
    </w:p>
    <w:p w14:paraId="2662EF52" w14:textId="77777777" w:rsidR="00602FB3" w:rsidRDefault="00602FB3" w:rsidP="00023C0A">
      <w:pPr>
        <w:ind w:firstLine="709"/>
        <w:jc w:val="both"/>
        <w:rPr>
          <w:lang w:bidi="ru-RU"/>
        </w:rPr>
      </w:pPr>
      <w:r w:rsidRPr="00602FB3">
        <w:rPr>
          <w:lang w:bidi="ru-RU"/>
        </w:rPr>
        <w:t xml:space="preserve">Железнодорожный транспорт представлен однопутным участком Донской-Ряжск. </w:t>
      </w:r>
    </w:p>
    <w:p w14:paraId="3C83EED6" w14:textId="77777777" w:rsidR="00602FB3" w:rsidRDefault="00602FB3" w:rsidP="00023C0A">
      <w:pPr>
        <w:ind w:firstLine="709"/>
        <w:jc w:val="both"/>
        <w:rPr>
          <w:lang w:bidi="ru-RU"/>
        </w:rPr>
      </w:pPr>
      <w:r w:rsidRPr="00602FB3">
        <w:rPr>
          <w:lang w:bidi="ru-RU"/>
        </w:rPr>
        <w:t xml:space="preserve">Размеры движения в сутки: </w:t>
      </w:r>
    </w:p>
    <w:p w14:paraId="2C6E5D9D" w14:textId="77777777" w:rsidR="00602FB3" w:rsidRPr="00602FB3" w:rsidRDefault="00602FB3" w:rsidP="00023C0A">
      <w:pPr>
        <w:ind w:firstLine="709"/>
        <w:jc w:val="both"/>
        <w:rPr>
          <w:lang w:bidi="ru-RU"/>
        </w:rPr>
      </w:pPr>
      <w:r w:rsidRPr="00602FB3">
        <w:rPr>
          <w:lang w:bidi="ru-RU"/>
        </w:rPr>
        <w:t>всего - 25 пар, из них:</w:t>
      </w:r>
      <w:r>
        <w:rPr>
          <w:lang w:bidi="ru-RU"/>
        </w:rPr>
        <w:t xml:space="preserve"> </w:t>
      </w:r>
      <w:r w:rsidRPr="00602FB3">
        <w:rPr>
          <w:lang w:bidi="ru-RU"/>
        </w:rPr>
        <w:t>грузовых - 22 пары;</w:t>
      </w:r>
      <w:r w:rsidR="00A500F1">
        <w:rPr>
          <w:lang w:bidi="ru-RU"/>
        </w:rPr>
        <w:t xml:space="preserve"> </w:t>
      </w:r>
      <w:r w:rsidRPr="00602FB3">
        <w:rPr>
          <w:lang w:bidi="ru-RU"/>
        </w:rPr>
        <w:t>пассажирских - 1 пара;</w:t>
      </w:r>
    </w:p>
    <w:p w14:paraId="210A09A8" w14:textId="77777777" w:rsidR="00602FB3" w:rsidRDefault="00602FB3" w:rsidP="00023C0A">
      <w:pPr>
        <w:ind w:firstLine="709"/>
        <w:jc w:val="both"/>
        <w:rPr>
          <w:lang w:bidi="ru-RU"/>
        </w:rPr>
      </w:pPr>
      <w:r w:rsidRPr="00602FB3">
        <w:rPr>
          <w:lang w:bidi="ru-RU"/>
        </w:rPr>
        <w:t>Станция - Кимовск - грузовая, II класса.</w:t>
      </w:r>
    </w:p>
    <w:p w14:paraId="19213FA9" w14:textId="77777777" w:rsidR="009E4629" w:rsidRPr="009E4629" w:rsidRDefault="009E4629" w:rsidP="00023C0A">
      <w:pPr>
        <w:ind w:firstLine="709"/>
        <w:jc w:val="both"/>
        <w:rPr>
          <w:bCs/>
          <w:lang w:bidi="ru-RU"/>
        </w:rPr>
      </w:pPr>
      <w:r w:rsidRPr="009E4629">
        <w:rPr>
          <w:bCs/>
          <w:lang w:bidi="ru-RU"/>
        </w:rPr>
        <w:t>Железнодорожная ветвь Кимовского района представлена сообщением Ряжск-Новомосковск</w:t>
      </w:r>
    </w:p>
    <w:p w14:paraId="2B93F0C4" w14:textId="77777777" w:rsidR="009E4629" w:rsidRPr="009E4629" w:rsidRDefault="009E4629" w:rsidP="00023C0A">
      <w:pPr>
        <w:ind w:firstLine="709"/>
        <w:jc w:val="both"/>
        <w:rPr>
          <w:lang w:bidi="ru-RU"/>
        </w:rPr>
      </w:pPr>
      <w:bookmarkStart w:id="38" w:name="bookmark29"/>
      <w:r w:rsidRPr="009E4629">
        <w:rPr>
          <w:lang w:bidi="ru-RU"/>
        </w:rPr>
        <w:t xml:space="preserve">Пассажирский железнодорожный вокзал 4 класса располагается в административном центре Кимовского района - городе Кимовск. Кроме этого в районе </w:t>
      </w:r>
      <w:r w:rsidRPr="009E4629">
        <w:rPr>
          <w:lang w:bidi="ru-RU"/>
        </w:rPr>
        <w:lastRenderedPageBreak/>
        <w:t>располагается ещё 3 пассажирские железнодорожные станции: Водбольское, Львово, 393 км.</w:t>
      </w:r>
      <w:bookmarkEnd w:id="38"/>
    </w:p>
    <w:p w14:paraId="658855C9" w14:textId="77777777" w:rsidR="009E4629" w:rsidRPr="009E4629" w:rsidRDefault="009E4629" w:rsidP="00023C0A">
      <w:pPr>
        <w:ind w:firstLine="709"/>
        <w:jc w:val="both"/>
        <w:rPr>
          <w:lang w:bidi="ru-RU"/>
        </w:rPr>
      </w:pPr>
      <w:r w:rsidRPr="009E4629">
        <w:rPr>
          <w:lang w:bidi="ru-RU"/>
        </w:rPr>
        <w:t>Годовой пассажиропоток составляет - 74824 чел.</w:t>
      </w:r>
    </w:p>
    <w:p w14:paraId="3A4FDDE8" w14:textId="77777777" w:rsidR="008058D0" w:rsidRDefault="008058D0" w:rsidP="00023C0A">
      <w:pPr>
        <w:ind w:firstLine="709"/>
        <w:jc w:val="both"/>
        <w:rPr>
          <w:b/>
        </w:rPr>
      </w:pPr>
    </w:p>
    <w:p w14:paraId="2500D79D" w14:textId="77777777" w:rsidR="0047292B" w:rsidRDefault="0047292B" w:rsidP="00023C0A">
      <w:pPr>
        <w:ind w:firstLine="709"/>
        <w:jc w:val="center"/>
        <w:rPr>
          <w:b/>
        </w:rPr>
      </w:pPr>
      <w:r w:rsidRPr="00755B94">
        <w:rPr>
          <w:b/>
        </w:rPr>
        <w:t>Автомобильный транспорт.</w:t>
      </w:r>
    </w:p>
    <w:p w14:paraId="2C5C5CB5" w14:textId="77777777" w:rsidR="00C205D6" w:rsidRDefault="0090163D" w:rsidP="00023C0A">
      <w:pPr>
        <w:suppressAutoHyphens w:val="0"/>
        <w:ind w:firstLine="709"/>
        <w:jc w:val="both"/>
        <w:rPr>
          <w:rFonts w:cs="Times New Roman"/>
          <w:bCs/>
          <w:iCs/>
          <w:lang w:eastAsia="ru-RU"/>
        </w:rPr>
      </w:pPr>
      <w:r w:rsidRPr="0090163D">
        <w:rPr>
          <w:rFonts w:cs="Times New Roman"/>
          <w:bCs/>
          <w:iCs/>
          <w:lang w:eastAsia="ru-RU"/>
        </w:rPr>
        <w:t xml:space="preserve">Решение проблем развития транспортной инфраструктуры муниципального образования - одна их приоритетных задач, определяющих улучшение качества жизни и возможность активизации экономических, культурных связей муниципального образования. </w:t>
      </w:r>
    </w:p>
    <w:p w14:paraId="6E5D47D8" w14:textId="77777777" w:rsidR="00C205D6" w:rsidRDefault="00C205D6" w:rsidP="00023C0A">
      <w:pPr>
        <w:suppressAutoHyphens w:val="0"/>
        <w:ind w:firstLine="709"/>
        <w:jc w:val="both"/>
        <w:rPr>
          <w:rFonts w:cs="Times New Roman"/>
          <w:bCs/>
          <w:iCs/>
          <w:lang w:eastAsia="ru-RU"/>
        </w:rPr>
      </w:pPr>
      <w:r w:rsidRPr="00C205D6">
        <w:rPr>
          <w:rFonts w:cs="Times New Roman"/>
          <w:bCs/>
          <w:iCs/>
          <w:lang w:eastAsia="ru-RU"/>
        </w:rPr>
        <w:t>Необходимым условием поддержания нормальной жизнедеятельности является обеспечение содержания и ремонта дорожной сети муниципального образования Кимовский район (далее МО Кимовский район), ее обустройство в соответствии с требованиями обеспечения безопасности дорожного движения, улучшения технического и эксплуатационного состояния, повышение качества содержания автомобильных дорог.</w:t>
      </w:r>
    </w:p>
    <w:p w14:paraId="0B9A1D3D" w14:textId="77777777" w:rsidR="0090163D" w:rsidRPr="0090163D" w:rsidRDefault="00C205D6" w:rsidP="00023C0A">
      <w:pPr>
        <w:suppressAutoHyphens w:val="0"/>
        <w:ind w:firstLine="709"/>
        <w:jc w:val="both"/>
        <w:rPr>
          <w:rFonts w:cs="Times New Roman"/>
          <w:bCs/>
          <w:iCs/>
          <w:lang w:eastAsia="ru-RU"/>
        </w:rPr>
      </w:pPr>
      <w:r w:rsidRPr="00C205D6">
        <w:rPr>
          <w:rFonts w:cs="Times New Roman"/>
          <w:bCs/>
          <w:iCs/>
          <w:lang w:eastAsia="ru-RU"/>
        </w:rPr>
        <w:t>В связи с ростом интенсивности движения автотранспортных средств по автомобильным дорогам общего пользования в Кимовском районе, увеличением процента большегрузных автомобилей, транспортно-эксплуатационное и техническое состояние автомобильных дорог, а также транзитных проездов по населенным пунктам не соответствует допустимому состоянию по условиям обеспечения безопасности дорожного движения.</w:t>
      </w:r>
      <w:r w:rsidR="0090163D" w:rsidRPr="0090163D">
        <w:rPr>
          <w:rFonts w:cs="Times New Roman"/>
          <w:bCs/>
          <w:iCs/>
          <w:lang w:eastAsia="ru-RU"/>
        </w:rPr>
        <w:t xml:space="preserve"> </w:t>
      </w:r>
    </w:p>
    <w:p w14:paraId="326052B3" w14:textId="77777777" w:rsidR="00B4435C" w:rsidRDefault="00C205D6" w:rsidP="00023C0A">
      <w:pPr>
        <w:widowControl w:val="0"/>
        <w:suppressAutoHyphens w:val="0"/>
        <w:ind w:firstLine="709"/>
        <w:jc w:val="both"/>
        <w:rPr>
          <w:rFonts w:cs="Times New Roman"/>
          <w:lang w:eastAsia="ru-RU"/>
        </w:rPr>
      </w:pPr>
      <w:r w:rsidRPr="00C205D6">
        <w:rPr>
          <w:rFonts w:cs="Times New Roman"/>
          <w:lang w:eastAsia="ru-RU"/>
        </w:rPr>
        <w:t xml:space="preserve">Автомобильные дороги общего пользования, расположенные на территории МО Кимовский район, подразделяются на дороги регионального или межмуниципального значения, местного значения муниципального района и местного значения поселений (населенных пунктов). Автомобильные дороги связывают районный центр с областным центром и со всеми сопредельными регионами. </w:t>
      </w:r>
    </w:p>
    <w:p w14:paraId="345176F1" w14:textId="77777777" w:rsidR="00B4435C" w:rsidRDefault="00C205D6" w:rsidP="00023C0A">
      <w:pPr>
        <w:widowControl w:val="0"/>
        <w:suppressAutoHyphens w:val="0"/>
        <w:ind w:firstLine="709"/>
        <w:jc w:val="both"/>
        <w:rPr>
          <w:rFonts w:cs="Times New Roman"/>
          <w:lang w:eastAsia="ru-RU"/>
        </w:rPr>
      </w:pPr>
      <w:r w:rsidRPr="00C205D6">
        <w:rPr>
          <w:rFonts w:cs="Times New Roman"/>
          <w:lang w:eastAsia="ru-RU"/>
        </w:rPr>
        <w:t xml:space="preserve">Протяженность автомобильных дорог Кимовского района составляет </w:t>
      </w:r>
      <w:r w:rsidR="00B4435C">
        <w:rPr>
          <w:rFonts w:cs="Times New Roman"/>
          <w:lang w:eastAsia="ru-RU"/>
        </w:rPr>
        <w:t>830,5</w:t>
      </w:r>
      <w:r w:rsidRPr="00C205D6">
        <w:rPr>
          <w:rFonts w:cs="Times New Roman"/>
          <w:lang w:eastAsia="ru-RU"/>
        </w:rPr>
        <w:t xml:space="preserve"> км</w:t>
      </w:r>
      <w:r w:rsidR="00B4435C">
        <w:rPr>
          <w:rFonts w:cs="Times New Roman"/>
          <w:lang w:eastAsia="ru-RU"/>
        </w:rPr>
        <w:t>.</w:t>
      </w:r>
    </w:p>
    <w:p w14:paraId="344CD431" w14:textId="77777777" w:rsidR="00B4435C" w:rsidRDefault="00B4435C" w:rsidP="00023C0A">
      <w:pPr>
        <w:widowControl w:val="0"/>
        <w:suppressAutoHyphens w:val="0"/>
        <w:ind w:firstLine="709"/>
        <w:jc w:val="both"/>
        <w:rPr>
          <w:rFonts w:cs="Times New Roman"/>
          <w:lang w:eastAsia="ru-RU" w:bidi="ru-RU"/>
        </w:rPr>
      </w:pPr>
      <w:r w:rsidRPr="00B4435C">
        <w:rPr>
          <w:rFonts w:cs="Times New Roman"/>
          <w:lang w:eastAsia="ru-RU" w:bidi="ru-RU"/>
        </w:rPr>
        <w:t>Плотность сети автомобильных дорог общего пользования 0,7 км/км</w:t>
      </w:r>
      <w:r>
        <w:rPr>
          <w:rFonts w:cs="Times New Roman"/>
          <w:vertAlign w:val="superscript"/>
          <w:lang w:eastAsia="ru-RU" w:bidi="ru-RU"/>
        </w:rPr>
        <w:t>2</w:t>
      </w:r>
      <w:r>
        <w:rPr>
          <w:rFonts w:cs="Times New Roman"/>
          <w:lang w:eastAsia="ru-RU" w:bidi="ru-RU"/>
        </w:rPr>
        <w:t>.</w:t>
      </w:r>
    </w:p>
    <w:p w14:paraId="02753113" w14:textId="77777777" w:rsidR="008058D0" w:rsidRPr="00B4435C" w:rsidRDefault="008058D0" w:rsidP="006A3285">
      <w:pPr>
        <w:widowControl w:val="0"/>
        <w:suppressAutoHyphens w:val="0"/>
        <w:ind w:left="426" w:firstLine="720"/>
        <w:jc w:val="both"/>
        <w:rPr>
          <w:rFonts w:cs="Times New Roman"/>
          <w:lang w:eastAsia="ru-RU" w:bidi="ru-RU"/>
        </w:rPr>
      </w:pPr>
    </w:p>
    <w:p w14:paraId="64E84E23" w14:textId="77777777" w:rsidR="00B4435C" w:rsidRDefault="00B4435C" w:rsidP="00B4435C">
      <w:pPr>
        <w:widowControl w:val="0"/>
        <w:suppressAutoHyphens w:val="0"/>
        <w:ind w:firstLine="709"/>
        <w:jc w:val="center"/>
        <w:rPr>
          <w:rFonts w:eastAsia="Arial Unicode MS" w:cs="Times New Roman"/>
          <w:b/>
          <w:color w:val="000000"/>
          <w:lang w:eastAsia="ru-RU" w:bidi="ru-RU"/>
        </w:rPr>
      </w:pPr>
      <w:r w:rsidRPr="00B4435C">
        <w:rPr>
          <w:rFonts w:eastAsia="Arial Unicode MS" w:cs="Times New Roman"/>
          <w:b/>
          <w:color w:val="000000"/>
          <w:lang w:eastAsia="ru-RU" w:bidi="ru-RU"/>
        </w:rPr>
        <w:t>Распределение дорог по принадлежности и соответствие их нормативным требованиям.</w:t>
      </w:r>
    </w:p>
    <w:p w14:paraId="3F0A8350" w14:textId="77777777" w:rsidR="00B4435C" w:rsidRPr="00B4435C" w:rsidRDefault="00B4435C" w:rsidP="00B4435C">
      <w:pPr>
        <w:widowControl w:val="0"/>
        <w:suppressAutoHyphens w:val="0"/>
        <w:ind w:firstLine="709"/>
        <w:jc w:val="center"/>
        <w:rPr>
          <w:rFonts w:eastAsia="Arial Unicode MS" w:cs="Times New Roman"/>
          <w:b/>
          <w:color w:val="000000"/>
          <w:lang w:eastAsia="ru-RU" w:bidi="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6336"/>
        <w:gridCol w:w="3605"/>
      </w:tblGrid>
      <w:tr w:rsidR="00B4435C" w:rsidRPr="00023C0A" w14:paraId="4ECE18F9" w14:textId="77777777" w:rsidTr="00023C0A">
        <w:trPr>
          <w:trHeight w:val="454"/>
          <w:tblHeader/>
          <w:jc w:val="center"/>
        </w:trPr>
        <w:tc>
          <w:tcPr>
            <w:tcW w:w="6336" w:type="dxa"/>
            <w:shd w:val="clear" w:color="auto" w:fill="FFFFFF"/>
            <w:vAlign w:val="center"/>
          </w:tcPr>
          <w:p w14:paraId="115C6271" w14:textId="77777777" w:rsidR="00B4435C" w:rsidRPr="00023C0A" w:rsidRDefault="00B4435C" w:rsidP="00B4435C">
            <w:pPr>
              <w:widowControl w:val="0"/>
              <w:suppressAutoHyphens w:val="0"/>
              <w:spacing w:line="220" w:lineRule="exact"/>
              <w:jc w:val="center"/>
              <w:rPr>
                <w:rFonts w:eastAsia="Arial Unicode MS" w:cs="Times New Roman"/>
                <w:b/>
                <w:color w:val="000000"/>
                <w:lang w:eastAsia="ru-RU" w:bidi="ru-RU"/>
              </w:rPr>
            </w:pPr>
            <w:r w:rsidRPr="00023C0A">
              <w:rPr>
                <w:rFonts w:eastAsia="Arial Unicode MS" w:cs="Times New Roman"/>
                <w:b/>
                <w:color w:val="000000"/>
                <w:lang w:eastAsia="ru-RU" w:bidi="ru-RU"/>
              </w:rPr>
              <w:t>Наименование показателя</w:t>
            </w:r>
          </w:p>
        </w:tc>
        <w:tc>
          <w:tcPr>
            <w:tcW w:w="3605" w:type="dxa"/>
            <w:shd w:val="clear" w:color="auto" w:fill="FFFFFF"/>
            <w:vAlign w:val="center"/>
          </w:tcPr>
          <w:p w14:paraId="20393C61" w14:textId="77777777" w:rsidR="00B4435C" w:rsidRPr="00023C0A" w:rsidRDefault="00B4435C" w:rsidP="00B4435C">
            <w:pPr>
              <w:widowControl w:val="0"/>
              <w:suppressAutoHyphens w:val="0"/>
              <w:spacing w:line="220" w:lineRule="exact"/>
              <w:jc w:val="center"/>
              <w:rPr>
                <w:rFonts w:eastAsia="Arial Unicode MS" w:cs="Times New Roman"/>
                <w:b/>
                <w:color w:val="000000"/>
                <w:lang w:eastAsia="ru-RU" w:bidi="ru-RU"/>
              </w:rPr>
            </w:pPr>
            <w:r w:rsidRPr="00023C0A">
              <w:rPr>
                <w:rFonts w:eastAsia="Arial Unicode MS" w:cs="Times New Roman"/>
                <w:b/>
                <w:color w:val="000000"/>
                <w:lang w:eastAsia="ru-RU" w:bidi="ru-RU"/>
              </w:rPr>
              <w:t>Протяженность, км</w:t>
            </w:r>
          </w:p>
        </w:tc>
      </w:tr>
      <w:tr w:rsidR="00B4435C" w:rsidRPr="00023C0A" w14:paraId="65875B2C" w14:textId="77777777" w:rsidTr="00B4435C">
        <w:trPr>
          <w:trHeight w:val="454"/>
          <w:jc w:val="center"/>
        </w:trPr>
        <w:tc>
          <w:tcPr>
            <w:tcW w:w="6336" w:type="dxa"/>
            <w:shd w:val="clear" w:color="auto" w:fill="FFFFFF"/>
            <w:vAlign w:val="center"/>
          </w:tcPr>
          <w:p w14:paraId="53A0EA16"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Федеральные дороги</w:t>
            </w:r>
          </w:p>
        </w:tc>
        <w:tc>
          <w:tcPr>
            <w:tcW w:w="3605" w:type="dxa"/>
            <w:shd w:val="clear" w:color="auto" w:fill="FFFFFF"/>
            <w:vAlign w:val="center"/>
          </w:tcPr>
          <w:p w14:paraId="5F4141D4"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w:t>
            </w:r>
          </w:p>
        </w:tc>
      </w:tr>
      <w:tr w:rsidR="00B4435C" w:rsidRPr="00023C0A" w14:paraId="74B073A2" w14:textId="77777777" w:rsidTr="00B4435C">
        <w:trPr>
          <w:trHeight w:val="454"/>
          <w:jc w:val="center"/>
        </w:trPr>
        <w:tc>
          <w:tcPr>
            <w:tcW w:w="6336" w:type="dxa"/>
            <w:shd w:val="clear" w:color="auto" w:fill="FFFFFF"/>
            <w:vAlign w:val="center"/>
          </w:tcPr>
          <w:p w14:paraId="14C19C2D"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Региональные дороги</w:t>
            </w:r>
          </w:p>
        </w:tc>
        <w:tc>
          <w:tcPr>
            <w:tcW w:w="3605" w:type="dxa"/>
            <w:shd w:val="clear" w:color="auto" w:fill="FFFFFF"/>
            <w:vAlign w:val="center"/>
          </w:tcPr>
          <w:p w14:paraId="6291211E"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230,5</w:t>
            </w:r>
          </w:p>
        </w:tc>
      </w:tr>
      <w:tr w:rsidR="00B4435C" w:rsidRPr="00023C0A" w14:paraId="0B557112" w14:textId="77777777" w:rsidTr="00B4435C">
        <w:trPr>
          <w:trHeight w:val="454"/>
          <w:jc w:val="center"/>
        </w:trPr>
        <w:tc>
          <w:tcPr>
            <w:tcW w:w="6336" w:type="dxa"/>
            <w:shd w:val="clear" w:color="auto" w:fill="FFFFFF"/>
            <w:vAlign w:val="center"/>
          </w:tcPr>
          <w:p w14:paraId="3050F1BB"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Местные дороги</w:t>
            </w:r>
          </w:p>
        </w:tc>
        <w:tc>
          <w:tcPr>
            <w:tcW w:w="3605" w:type="dxa"/>
            <w:shd w:val="clear" w:color="auto" w:fill="FFFFFF"/>
            <w:vAlign w:val="center"/>
          </w:tcPr>
          <w:p w14:paraId="2C5671B8"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540,7</w:t>
            </w:r>
          </w:p>
        </w:tc>
      </w:tr>
      <w:tr w:rsidR="00B4435C" w:rsidRPr="00023C0A" w14:paraId="59DE4CB3" w14:textId="77777777" w:rsidTr="00B4435C">
        <w:trPr>
          <w:trHeight w:val="454"/>
          <w:jc w:val="center"/>
        </w:trPr>
        <w:tc>
          <w:tcPr>
            <w:tcW w:w="6336" w:type="dxa"/>
            <w:shd w:val="clear" w:color="auto" w:fill="FFFFFF"/>
            <w:vAlign w:val="center"/>
          </w:tcPr>
          <w:p w14:paraId="67DF6F1E"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Общая протяженность УДС в том числе по категориям:</w:t>
            </w:r>
          </w:p>
        </w:tc>
        <w:tc>
          <w:tcPr>
            <w:tcW w:w="3605" w:type="dxa"/>
            <w:shd w:val="clear" w:color="auto" w:fill="FFFFFF"/>
            <w:vAlign w:val="center"/>
          </w:tcPr>
          <w:p w14:paraId="01B6B8DB"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600</w:t>
            </w:r>
          </w:p>
        </w:tc>
      </w:tr>
      <w:tr w:rsidR="00B4435C" w:rsidRPr="00023C0A" w14:paraId="1F1540DF" w14:textId="77777777" w:rsidTr="00B4435C">
        <w:trPr>
          <w:trHeight w:val="454"/>
          <w:jc w:val="center"/>
        </w:trPr>
        <w:tc>
          <w:tcPr>
            <w:tcW w:w="6336" w:type="dxa"/>
            <w:shd w:val="clear" w:color="auto" w:fill="FFFFFF"/>
            <w:vAlign w:val="center"/>
          </w:tcPr>
          <w:p w14:paraId="40315023"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 магистральные улицы общегородского значения;</w:t>
            </w:r>
          </w:p>
        </w:tc>
        <w:tc>
          <w:tcPr>
            <w:tcW w:w="3605" w:type="dxa"/>
            <w:shd w:val="clear" w:color="auto" w:fill="FFFFFF"/>
            <w:vAlign w:val="center"/>
          </w:tcPr>
          <w:p w14:paraId="3EDC28C7"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7,5</w:t>
            </w:r>
          </w:p>
        </w:tc>
      </w:tr>
      <w:tr w:rsidR="00B4435C" w:rsidRPr="00023C0A" w14:paraId="430512BC" w14:textId="77777777" w:rsidTr="00B4435C">
        <w:trPr>
          <w:trHeight w:val="454"/>
          <w:jc w:val="center"/>
        </w:trPr>
        <w:tc>
          <w:tcPr>
            <w:tcW w:w="6336" w:type="dxa"/>
            <w:shd w:val="clear" w:color="auto" w:fill="FFFFFF"/>
            <w:vAlign w:val="center"/>
          </w:tcPr>
          <w:p w14:paraId="0D66780B"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 магистральные улицы районного значения;</w:t>
            </w:r>
          </w:p>
        </w:tc>
        <w:tc>
          <w:tcPr>
            <w:tcW w:w="3605" w:type="dxa"/>
            <w:shd w:val="clear" w:color="auto" w:fill="FFFFFF"/>
            <w:vAlign w:val="center"/>
          </w:tcPr>
          <w:p w14:paraId="2F17E6FC"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7</w:t>
            </w:r>
          </w:p>
        </w:tc>
      </w:tr>
      <w:tr w:rsidR="00B4435C" w:rsidRPr="00023C0A" w14:paraId="58B259D3" w14:textId="77777777" w:rsidTr="00B4435C">
        <w:trPr>
          <w:trHeight w:val="454"/>
          <w:jc w:val="center"/>
        </w:trPr>
        <w:tc>
          <w:tcPr>
            <w:tcW w:w="6336" w:type="dxa"/>
            <w:shd w:val="clear" w:color="auto" w:fill="FFFFFF"/>
            <w:vAlign w:val="center"/>
          </w:tcPr>
          <w:p w14:paraId="34AC9130"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 улицы и дороги местного значения;</w:t>
            </w:r>
          </w:p>
        </w:tc>
        <w:tc>
          <w:tcPr>
            <w:tcW w:w="3605" w:type="dxa"/>
            <w:shd w:val="clear" w:color="auto" w:fill="FFFFFF"/>
            <w:vAlign w:val="center"/>
          </w:tcPr>
          <w:p w14:paraId="5B4A9E93"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540,7</w:t>
            </w:r>
          </w:p>
        </w:tc>
      </w:tr>
      <w:tr w:rsidR="00B4435C" w:rsidRPr="00023C0A" w14:paraId="2B58C219" w14:textId="77777777" w:rsidTr="00B4435C">
        <w:trPr>
          <w:trHeight w:val="454"/>
          <w:jc w:val="center"/>
        </w:trPr>
        <w:tc>
          <w:tcPr>
            <w:tcW w:w="6336" w:type="dxa"/>
            <w:shd w:val="clear" w:color="auto" w:fill="FFFFFF"/>
            <w:vAlign w:val="center"/>
          </w:tcPr>
          <w:p w14:paraId="4D2CC71F"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 поселковые дороги;</w:t>
            </w:r>
          </w:p>
        </w:tc>
        <w:tc>
          <w:tcPr>
            <w:tcW w:w="3605" w:type="dxa"/>
            <w:shd w:val="clear" w:color="auto" w:fill="FFFFFF"/>
            <w:vAlign w:val="center"/>
          </w:tcPr>
          <w:p w14:paraId="49DFD770"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30,3</w:t>
            </w:r>
          </w:p>
        </w:tc>
      </w:tr>
      <w:tr w:rsidR="00B4435C" w:rsidRPr="00023C0A" w14:paraId="566E839B" w14:textId="77777777" w:rsidTr="00B4435C">
        <w:trPr>
          <w:trHeight w:val="454"/>
          <w:jc w:val="center"/>
        </w:trPr>
        <w:tc>
          <w:tcPr>
            <w:tcW w:w="6336" w:type="dxa"/>
            <w:shd w:val="clear" w:color="auto" w:fill="FFFFFF"/>
            <w:vAlign w:val="center"/>
          </w:tcPr>
          <w:p w14:paraId="071B0DD4"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 главные улицы;</w:t>
            </w:r>
          </w:p>
        </w:tc>
        <w:tc>
          <w:tcPr>
            <w:tcW w:w="3605" w:type="dxa"/>
            <w:shd w:val="clear" w:color="auto" w:fill="FFFFFF"/>
            <w:vAlign w:val="center"/>
          </w:tcPr>
          <w:p w14:paraId="33EE4234"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14,5</w:t>
            </w:r>
          </w:p>
        </w:tc>
      </w:tr>
      <w:tr w:rsidR="00B4435C" w:rsidRPr="00023C0A" w14:paraId="609003D9" w14:textId="77777777" w:rsidTr="00B4435C">
        <w:trPr>
          <w:trHeight w:val="454"/>
          <w:jc w:val="center"/>
        </w:trPr>
        <w:tc>
          <w:tcPr>
            <w:tcW w:w="6336" w:type="dxa"/>
            <w:shd w:val="clear" w:color="auto" w:fill="FFFFFF"/>
            <w:vAlign w:val="center"/>
          </w:tcPr>
          <w:p w14:paraId="68BBAC6B"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 улицы в жилой застройке основные;</w:t>
            </w:r>
          </w:p>
        </w:tc>
        <w:tc>
          <w:tcPr>
            <w:tcW w:w="3605" w:type="dxa"/>
            <w:shd w:val="clear" w:color="auto" w:fill="FFFFFF"/>
            <w:vAlign w:val="center"/>
          </w:tcPr>
          <w:p w14:paraId="02D28048"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w:t>
            </w:r>
          </w:p>
        </w:tc>
      </w:tr>
      <w:tr w:rsidR="00B4435C" w:rsidRPr="00023C0A" w14:paraId="70DA38E3" w14:textId="77777777" w:rsidTr="00B4435C">
        <w:trPr>
          <w:trHeight w:val="454"/>
          <w:jc w:val="center"/>
        </w:trPr>
        <w:tc>
          <w:tcPr>
            <w:tcW w:w="6336" w:type="dxa"/>
            <w:shd w:val="clear" w:color="auto" w:fill="FFFFFF"/>
            <w:vAlign w:val="center"/>
          </w:tcPr>
          <w:p w14:paraId="0FF096CC"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 улицы в жилой застройке второстепенные;</w:t>
            </w:r>
          </w:p>
        </w:tc>
        <w:tc>
          <w:tcPr>
            <w:tcW w:w="3605" w:type="dxa"/>
            <w:shd w:val="clear" w:color="auto" w:fill="FFFFFF"/>
            <w:vAlign w:val="center"/>
          </w:tcPr>
          <w:p w14:paraId="1BD5B700"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w:t>
            </w:r>
          </w:p>
        </w:tc>
      </w:tr>
      <w:tr w:rsidR="00B4435C" w:rsidRPr="00023C0A" w14:paraId="4FBFE01D" w14:textId="77777777" w:rsidTr="00B4435C">
        <w:trPr>
          <w:trHeight w:val="454"/>
          <w:jc w:val="center"/>
        </w:trPr>
        <w:tc>
          <w:tcPr>
            <w:tcW w:w="6336" w:type="dxa"/>
            <w:shd w:val="clear" w:color="auto" w:fill="FFFFFF"/>
            <w:vAlign w:val="center"/>
          </w:tcPr>
          <w:p w14:paraId="7EC55E03"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lastRenderedPageBreak/>
              <w:t>- проезды</w:t>
            </w:r>
          </w:p>
        </w:tc>
        <w:tc>
          <w:tcPr>
            <w:tcW w:w="3605" w:type="dxa"/>
            <w:shd w:val="clear" w:color="auto" w:fill="FFFFFF"/>
            <w:vAlign w:val="center"/>
          </w:tcPr>
          <w:p w14:paraId="74B49B8A"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w:t>
            </w:r>
          </w:p>
        </w:tc>
      </w:tr>
      <w:tr w:rsidR="00B4435C" w:rsidRPr="00023C0A" w14:paraId="20BE9918" w14:textId="77777777" w:rsidTr="00B4435C">
        <w:trPr>
          <w:trHeight w:val="454"/>
          <w:jc w:val="center"/>
        </w:trPr>
        <w:tc>
          <w:tcPr>
            <w:tcW w:w="6336" w:type="dxa"/>
            <w:shd w:val="clear" w:color="auto" w:fill="FFFFFF"/>
            <w:vAlign w:val="center"/>
          </w:tcPr>
          <w:p w14:paraId="0F05906E"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Протяженность автомобильных дорог общего пользования</w:t>
            </w:r>
          </w:p>
        </w:tc>
        <w:tc>
          <w:tcPr>
            <w:tcW w:w="3605" w:type="dxa"/>
            <w:vMerge w:val="restart"/>
            <w:shd w:val="clear" w:color="auto" w:fill="FFFFFF"/>
            <w:vAlign w:val="center"/>
          </w:tcPr>
          <w:p w14:paraId="638281E8"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830,5</w:t>
            </w:r>
          </w:p>
        </w:tc>
      </w:tr>
      <w:tr w:rsidR="00B4435C" w:rsidRPr="00023C0A" w14:paraId="5FE02C50" w14:textId="77777777" w:rsidTr="00B4435C">
        <w:trPr>
          <w:trHeight w:val="454"/>
          <w:jc w:val="center"/>
        </w:trPr>
        <w:tc>
          <w:tcPr>
            <w:tcW w:w="6336" w:type="dxa"/>
            <w:shd w:val="clear" w:color="auto" w:fill="FFFFFF"/>
            <w:vAlign w:val="center"/>
          </w:tcPr>
          <w:p w14:paraId="4B03F234"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на территории Кимовского района</w:t>
            </w:r>
          </w:p>
        </w:tc>
        <w:tc>
          <w:tcPr>
            <w:tcW w:w="3605" w:type="dxa"/>
            <w:vMerge/>
            <w:shd w:val="clear" w:color="auto" w:fill="FFFFFF"/>
            <w:vAlign w:val="center"/>
          </w:tcPr>
          <w:p w14:paraId="716F8F7A" w14:textId="77777777" w:rsidR="00B4435C" w:rsidRPr="00023C0A" w:rsidRDefault="00B4435C" w:rsidP="00B4435C">
            <w:pPr>
              <w:widowControl w:val="0"/>
              <w:suppressAutoHyphens w:val="0"/>
              <w:jc w:val="center"/>
              <w:rPr>
                <w:rFonts w:eastAsia="Arial Unicode MS" w:cs="Times New Roman"/>
                <w:color w:val="000000"/>
                <w:lang w:eastAsia="ru-RU" w:bidi="ru-RU"/>
              </w:rPr>
            </w:pPr>
          </w:p>
        </w:tc>
      </w:tr>
      <w:tr w:rsidR="00B4435C" w:rsidRPr="00023C0A" w14:paraId="1DFD7C0F" w14:textId="77777777" w:rsidTr="00B4435C">
        <w:trPr>
          <w:trHeight w:val="454"/>
          <w:jc w:val="center"/>
        </w:trPr>
        <w:tc>
          <w:tcPr>
            <w:tcW w:w="6336" w:type="dxa"/>
            <w:shd w:val="clear" w:color="auto" w:fill="FFFFFF"/>
            <w:vAlign w:val="center"/>
          </w:tcPr>
          <w:p w14:paraId="3610CF9B" w14:textId="77777777" w:rsidR="00B4435C" w:rsidRPr="00023C0A" w:rsidRDefault="00B4435C" w:rsidP="00B4435C">
            <w:pPr>
              <w:widowControl w:val="0"/>
              <w:suppressAutoHyphens w:val="0"/>
              <w:jc w:val="center"/>
              <w:rPr>
                <w:rFonts w:eastAsia="Arial Unicode MS" w:cs="Times New Roman"/>
                <w:color w:val="000000"/>
                <w:lang w:eastAsia="ru-RU" w:bidi="ru-RU"/>
              </w:rPr>
            </w:pPr>
            <w:r w:rsidRPr="00023C0A">
              <w:rPr>
                <w:rFonts w:eastAsia="Arial Unicode MS" w:cs="Times New Roman"/>
                <w:color w:val="000000"/>
                <w:lang w:eastAsia="ru-RU" w:bidi="ru-RU"/>
              </w:rPr>
              <w:t>Протяженность автомобильных дорог общего пользования местного значения, отвечающих нормативным требованиям</w:t>
            </w:r>
          </w:p>
        </w:tc>
        <w:tc>
          <w:tcPr>
            <w:tcW w:w="3605" w:type="dxa"/>
            <w:shd w:val="clear" w:color="auto" w:fill="FFFFFF"/>
            <w:vAlign w:val="center"/>
          </w:tcPr>
          <w:p w14:paraId="3DF93F48" w14:textId="77777777" w:rsidR="00B4435C" w:rsidRPr="00023C0A" w:rsidRDefault="00B4435C" w:rsidP="00B4435C">
            <w:pPr>
              <w:widowControl w:val="0"/>
              <w:suppressAutoHyphens w:val="0"/>
              <w:spacing w:line="220" w:lineRule="exact"/>
              <w:jc w:val="center"/>
              <w:rPr>
                <w:rFonts w:eastAsia="Arial Unicode MS" w:cs="Times New Roman"/>
                <w:color w:val="000000"/>
                <w:lang w:eastAsia="ru-RU" w:bidi="ru-RU"/>
              </w:rPr>
            </w:pPr>
            <w:r w:rsidRPr="00023C0A">
              <w:rPr>
                <w:rFonts w:eastAsia="Arial Unicode MS" w:cs="Times New Roman"/>
                <w:color w:val="000000"/>
                <w:lang w:eastAsia="ru-RU" w:bidi="ru-RU"/>
              </w:rPr>
              <w:t>40%</w:t>
            </w:r>
          </w:p>
        </w:tc>
      </w:tr>
    </w:tbl>
    <w:p w14:paraId="208D0931" w14:textId="77777777" w:rsidR="00B4435C" w:rsidRDefault="00B4435C" w:rsidP="006A3285">
      <w:pPr>
        <w:widowControl w:val="0"/>
        <w:suppressAutoHyphens w:val="0"/>
        <w:ind w:left="426" w:firstLine="720"/>
        <w:jc w:val="both"/>
        <w:rPr>
          <w:rFonts w:cs="Times New Roman"/>
          <w:lang w:eastAsia="ru-RU" w:bidi="ru-RU"/>
        </w:rPr>
      </w:pPr>
    </w:p>
    <w:p w14:paraId="5DA66A0D" w14:textId="77777777" w:rsidR="008058D0" w:rsidRDefault="008058D0" w:rsidP="00E30D1B">
      <w:pPr>
        <w:widowControl w:val="0"/>
        <w:suppressAutoHyphens w:val="0"/>
        <w:ind w:left="426" w:firstLine="720"/>
        <w:jc w:val="center"/>
        <w:rPr>
          <w:rFonts w:cs="Times New Roman"/>
          <w:b/>
          <w:lang w:eastAsia="ru-RU" w:bidi="ru-RU"/>
        </w:rPr>
      </w:pPr>
    </w:p>
    <w:p w14:paraId="543F58FA" w14:textId="77777777" w:rsidR="00E30D1B" w:rsidRDefault="00E30D1B" w:rsidP="00E30D1B">
      <w:pPr>
        <w:widowControl w:val="0"/>
        <w:suppressAutoHyphens w:val="0"/>
        <w:ind w:left="426" w:firstLine="720"/>
        <w:jc w:val="center"/>
        <w:rPr>
          <w:rFonts w:cs="Times New Roman"/>
          <w:b/>
          <w:lang w:eastAsia="ru-RU" w:bidi="ru-RU"/>
        </w:rPr>
      </w:pPr>
      <w:r w:rsidRPr="00E30D1B">
        <w:rPr>
          <w:rFonts w:cs="Times New Roman"/>
          <w:b/>
          <w:lang w:eastAsia="ru-RU" w:bidi="ru-RU"/>
        </w:rPr>
        <w:t>Транспортные инженерные сооружения</w:t>
      </w:r>
    </w:p>
    <w:p w14:paraId="1D454A03" w14:textId="77777777" w:rsidR="00E30D1B" w:rsidRDefault="00E30D1B" w:rsidP="00E30D1B">
      <w:pPr>
        <w:widowControl w:val="0"/>
        <w:suppressAutoHyphens w:val="0"/>
        <w:ind w:left="426" w:firstLine="720"/>
        <w:jc w:val="center"/>
        <w:rPr>
          <w:rFonts w:cs="Times New Roman"/>
          <w:lang w:eastAsia="ru-RU" w:bidi="ru-RU"/>
        </w:rPr>
      </w:pPr>
    </w:p>
    <w:tbl>
      <w:tblPr>
        <w:tblW w:w="0" w:type="auto"/>
        <w:jc w:val="center"/>
        <w:tblLayout w:type="fixed"/>
        <w:tblCellMar>
          <w:left w:w="10" w:type="dxa"/>
          <w:right w:w="10" w:type="dxa"/>
        </w:tblCellMar>
        <w:tblLook w:val="0000" w:firstRow="0" w:lastRow="0" w:firstColumn="0" w:lastColumn="0" w:noHBand="0" w:noVBand="0"/>
      </w:tblPr>
      <w:tblGrid>
        <w:gridCol w:w="576"/>
        <w:gridCol w:w="1712"/>
        <w:gridCol w:w="2747"/>
        <w:gridCol w:w="1364"/>
        <w:gridCol w:w="1233"/>
        <w:gridCol w:w="2328"/>
      </w:tblGrid>
      <w:tr w:rsidR="00E30D1B" w:rsidRPr="00E30D1B" w14:paraId="3C353712" w14:textId="77777777" w:rsidTr="00E30D1B">
        <w:trPr>
          <w:trHeight w:val="397"/>
          <w:jc w:val="center"/>
        </w:trPr>
        <w:tc>
          <w:tcPr>
            <w:tcW w:w="576" w:type="dxa"/>
            <w:tcBorders>
              <w:top w:val="single" w:sz="4" w:space="0" w:color="auto"/>
              <w:left w:val="single" w:sz="4" w:space="0" w:color="auto"/>
            </w:tcBorders>
            <w:shd w:val="clear" w:color="auto" w:fill="FFFFFF"/>
            <w:vAlign w:val="center"/>
          </w:tcPr>
          <w:p w14:paraId="06350ABE" w14:textId="77777777" w:rsidR="00E30D1B" w:rsidRPr="00E30D1B" w:rsidRDefault="00E30D1B" w:rsidP="00E30D1B">
            <w:pPr>
              <w:widowControl w:val="0"/>
              <w:suppressAutoHyphens w:val="0"/>
              <w:jc w:val="center"/>
              <w:rPr>
                <w:rFonts w:eastAsia="Arial Unicode MS" w:cs="Times New Roman"/>
                <w:b/>
                <w:color w:val="000000"/>
                <w:sz w:val="22"/>
                <w:szCs w:val="22"/>
                <w:lang w:eastAsia="ru-RU" w:bidi="ru-RU"/>
              </w:rPr>
            </w:pPr>
            <w:r w:rsidRPr="00E30D1B">
              <w:rPr>
                <w:rFonts w:eastAsia="Arial Unicode MS" w:cs="Times New Roman"/>
                <w:b/>
                <w:color w:val="000000"/>
                <w:sz w:val="22"/>
                <w:szCs w:val="22"/>
                <w:lang w:eastAsia="ru-RU" w:bidi="ru-RU"/>
              </w:rPr>
              <w:t>№п/п</w:t>
            </w:r>
          </w:p>
        </w:tc>
        <w:tc>
          <w:tcPr>
            <w:tcW w:w="1712" w:type="dxa"/>
            <w:tcBorders>
              <w:top w:val="single" w:sz="4" w:space="0" w:color="auto"/>
              <w:left w:val="single" w:sz="4" w:space="0" w:color="auto"/>
            </w:tcBorders>
            <w:shd w:val="clear" w:color="auto" w:fill="FFFFFF"/>
            <w:vAlign w:val="center"/>
          </w:tcPr>
          <w:p w14:paraId="3BE9D099" w14:textId="77777777" w:rsidR="00E30D1B" w:rsidRPr="00E30D1B" w:rsidRDefault="00E30D1B" w:rsidP="00E30D1B">
            <w:pPr>
              <w:widowControl w:val="0"/>
              <w:suppressAutoHyphens w:val="0"/>
              <w:jc w:val="center"/>
              <w:rPr>
                <w:rFonts w:eastAsia="Arial Unicode MS" w:cs="Times New Roman"/>
                <w:b/>
                <w:color w:val="000000"/>
                <w:sz w:val="22"/>
                <w:szCs w:val="22"/>
                <w:lang w:eastAsia="ru-RU" w:bidi="ru-RU"/>
              </w:rPr>
            </w:pPr>
            <w:r w:rsidRPr="00E30D1B">
              <w:rPr>
                <w:rFonts w:eastAsia="Arial Unicode MS" w:cs="Times New Roman"/>
                <w:b/>
                <w:color w:val="000000"/>
                <w:sz w:val="22"/>
                <w:szCs w:val="22"/>
                <w:lang w:eastAsia="ru-RU" w:bidi="ru-RU"/>
              </w:rPr>
              <w:t>Сооружения</w:t>
            </w:r>
          </w:p>
        </w:tc>
        <w:tc>
          <w:tcPr>
            <w:tcW w:w="2747" w:type="dxa"/>
            <w:tcBorders>
              <w:top w:val="single" w:sz="4" w:space="0" w:color="auto"/>
              <w:left w:val="single" w:sz="4" w:space="0" w:color="auto"/>
            </w:tcBorders>
            <w:shd w:val="clear" w:color="auto" w:fill="FFFFFF"/>
            <w:vAlign w:val="center"/>
          </w:tcPr>
          <w:p w14:paraId="13F4528E" w14:textId="77777777" w:rsidR="00E30D1B" w:rsidRPr="00E30D1B" w:rsidRDefault="00E30D1B" w:rsidP="00E30D1B">
            <w:pPr>
              <w:widowControl w:val="0"/>
              <w:suppressAutoHyphens w:val="0"/>
              <w:jc w:val="center"/>
              <w:rPr>
                <w:rFonts w:eastAsia="Arial Unicode MS" w:cs="Times New Roman"/>
                <w:b/>
                <w:color w:val="000000"/>
                <w:sz w:val="22"/>
                <w:szCs w:val="22"/>
                <w:lang w:eastAsia="ru-RU" w:bidi="ru-RU"/>
              </w:rPr>
            </w:pPr>
            <w:r w:rsidRPr="00E30D1B">
              <w:rPr>
                <w:rFonts w:eastAsia="Arial Unicode MS" w:cs="Times New Roman"/>
                <w:b/>
                <w:color w:val="000000"/>
                <w:sz w:val="22"/>
                <w:szCs w:val="22"/>
                <w:lang w:eastAsia="ru-RU" w:bidi="ru-RU"/>
              </w:rPr>
              <w:t>Местоположение</w:t>
            </w:r>
          </w:p>
        </w:tc>
        <w:tc>
          <w:tcPr>
            <w:tcW w:w="1364" w:type="dxa"/>
            <w:tcBorders>
              <w:top w:val="single" w:sz="4" w:space="0" w:color="auto"/>
              <w:left w:val="single" w:sz="4" w:space="0" w:color="auto"/>
            </w:tcBorders>
            <w:shd w:val="clear" w:color="auto" w:fill="FFFFFF"/>
            <w:vAlign w:val="center"/>
          </w:tcPr>
          <w:p w14:paraId="1F0FC451" w14:textId="77777777" w:rsidR="00E30D1B" w:rsidRPr="00E30D1B" w:rsidRDefault="00E30D1B" w:rsidP="00E30D1B">
            <w:pPr>
              <w:widowControl w:val="0"/>
              <w:suppressAutoHyphens w:val="0"/>
              <w:jc w:val="center"/>
              <w:rPr>
                <w:rFonts w:eastAsia="Arial Unicode MS" w:cs="Times New Roman"/>
                <w:b/>
                <w:color w:val="000000"/>
                <w:sz w:val="22"/>
                <w:szCs w:val="22"/>
                <w:lang w:eastAsia="ru-RU" w:bidi="ru-RU"/>
              </w:rPr>
            </w:pPr>
            <w:r w:rsidRPr="00E30D1B">
              <w:rPr>
                <w:rFonts w:eastAsia="Arial Unicode MS" w:cs="Times New Roman"/>
                <w:b/>
                <w:color w:val="000000"/>
                <w:sz w:val="22"/>
                <w:szCs w:val="22"/>
                <w:lang w:eastAsia="ru-RU" w:bidi="ru-RU"/>
              </w:rPr>
              <w:t>Ширина проезжей части</w:t>
            </w:r>
          </w:p>
        </w:tc>
        <w:tc>
          <w:tcPr>
            <w:tcW w:w="1233" w:type="dxa"/>
            <w:tcBorders>
              <w:top w:val="single" w:sz="4" w:space="0" w:color="auto"/>
              <w:left w:val="single" w:sz="4" w:space="0" w:color="auto"/>
            </w:tcBorders>
            <w:shd w:val="clear" w:color="auto" w:fill="FFFFFF"/>
            <w:vAlign w:val="center"/>
          </w:tcPr>
          <w:p w14:paraId="3AEB09C7" w14:textId="77777777" w:rsidR="00E30D1B" w:rsidRPr="00E30D1B" w:rsidRDefault="00E30D1B" w:rsidP="00E30D1B">
            <w:pPr>
              <w:widowControl w:val="0"/>
              <w:suppressAutoHyphens w:val="0"/>
              <w:jc w:val="center"/>
              <w:rPr>
                <w:rFonts w:eastAsia="Arial Unicode MS" w:cs="Times New Roman"/>
                <w:b/>
                <w:color w:val="000000"/>
                <w:sz w:val="22"/>
                <w:szCs w:val="22"/>
                <w:lang w:eastAsia="ru-RU" w:bidi="ru-RU"/>
              </w:rPr>
            </w:pPr>
            <w:r w:rsidRPr="00E30D1B">
              <w:rPr>
                <w:rFonts w:eastAsia="Arial Unicode MS" w:cs="Times New Roman"/>
                <w:b/>
                <w:color w:val="000000"/>
                <w:sz w:val="22"/>
                <w:szCs w:val="22"/>
                <w:lang w:eastAsia="ru-RU" w:bidi="ru-RU"/>
              </w:rPr>
              <w:t>Протяженность</w:t>
            </w:r>
          </w:p>
          <w:p w14:paraId="65E2F387" w14:textId="77777777" w:rsidR="00E30D1B" w:rsidRPr="00E30D1B" w:rsidRDefault="00E30D1B" w:rsidP="00E30D1B">
            <w:pPr>
              <w:widowControl w:val="0"/>
              <w:suppressAutoHyphens w:val="0"/>
              <w:jc w:val="center"/>
              <w:rPr>
                <w:rFonts w:eastAsia="Arial Unicode MS" w:cs="Times New Roman"/>
                <w:b/>
                <w:color w:val="000000"/>
                <w:sz w:val="22"/>
                <w:szCs w:val="22"/>
                <w:lang w:eastAsia="ru-RU" w:bidi="ru-RU"/>
              </w:rPr>
            </w:pPr>
            <w:r w:rsidRPr="00E30D1B">
              <w:rPr>
                <w:rFonts w:eastAsia="Arial Unicode MS" w:cs="Times New Roman"/>
                <w:b/>
                <w:color w:val="000000"/>
                <w:sz w:val="22"/>
                <w:szCs w:val="22"/>
                <w:lang w:eastAsia="ru-RU" w:bidi="ru-RU"/>
              </w:rPr>
              <w:t>м</w:t>
            </w:r>
          </w:p>
        </w:tc>
        <w:tc>
          <w:tcPr>
            <w:tcW w:w="2328" w:type="dxa"/>
            <w:tcBorders>
              <w:top w:val="single" w:sz="4" w:space="0" w:color="auto"/>
              <w:left w:val="single" w:sz="4" w:space="0" w:color="auto"/>
              <w:right w:val="single" w:sz="4" w:space="0" w:color="auto"/>
            </w:tcBorders>
            <w:shd w:val="clear" w:color="auto" w:fill="FFFFFF"/>
            <w:vAlign w:val="center"/>
          </w:tcPr>
          <w:p w14:paraId="4EA572E2" w14:textId="77777777" w:rsidR="00E30D1B" w:rsidRPr="00E30D1B" w:rsidRDefault="00E30D1B" w:rsidP="00E30D1B">
            <w:pPr>
              <w:widowControl w:val="0"/>
              <w:suppressAutoHyphens w:val="0"/>
              <w:jc w:val="center"/>
              <w:rPr>
                <w:rFonts w:eastAsia="Arial Unicode MS" w:cs="Times New Roman"/>
                <w:b/>
                <w:color w:val="000000"/>
                <w:sz w:val="22"/>
                <w:szCs w:val="22"/>
                <w:lang w:eastAsia="ru-RU" w:bidi="ru-RU"/>
              </w:rPr>
            </w:pPr>
            <w:r w:rsidRPr="00E30D1B">
              <w:rPr>
                <w:rFonts w:eastAsia="Arial Unicode MS" w:cs="Times New Roman"/>
                <w:b/>
                <w:color w:val="000000"/>
                <w:sz w:val="22"/>
                <w:szCs w:val="22"/>
                <w:lang w:eastAsia="ru-RU" w:bidi="ru-RU"/>
              </w:rPr>
              <w:t>Техническое состояние</w:t>
            </w:r>
          </w:p>
        </w:tc>
      </w:tr>
      <w:tr w:rsidR="00E30D1B" w:rsidRPr="00E30D1B" w14:paraId="5ED03B61" w14:textId="77777777" w:rsidTr="00E30D1B">
        <w:trPr>
          <w:trHeight w:val="397"/>
          <w:jc w:val="center"/>
        </w:trPr>
        <w:tc>
          <w:tcPr>
            <w:tcW w:w="576" w:type="dxa"/>
            <w:tcBorders>
              <w:top w:val="single" w:sz="4" w:space="0" w:color="auto"/>
              <w:left w:val="single" w:sz="4" w:space="0" w:color="auto"/>
            </w:tcBorders>
            <w:shd w:val="clear" w:color="auto" w:fill="FFFFFF"/>
            <w:vAlign w:val="center"/>
          </w:tcPr>
          <w:p w14:paraId="608E87C0"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1</w:t>
            </w:r>
          </w:p>
        </w:tc>
        <w:tc>
          <w:tcPr>
            <w:tcW w:w="1712" w:type="dxa"/>
            <w:tcBorders>
              <w:top w:val="single" w:sz="4" w:space="0" w:color="auto"/>
              <w:left w:val="single" w:sz="4" w:space="0" w:color="auto"/>
            </w:tcBorders>
            <w:shd w:val="clear" w:color="auto" w:fill="FFFFFF"/>
            <w:vAlign w:val="center"/>
          </w:tcPr>
          <w:p w14:paraId="56FAC543"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Мост</w:t>
            </w:r>
          </w:p>
        </w:tc>
        <w:tc>
          <w:tcPr>
            <w:tcW w:w="2747" w:type="dxa"/>
            <w:tcBorders>
              <w:top w:val="single" w:sz="4" w:space="0" w:color="auto"/>
              <w:left w:val="single" w:sz="4" w:space="0" w:color="auto"/>
            </w:tcBorders>
            <w:shd w:val="clear" w:color="auto" w:fill="FFFFFF"/>
            <w:vAlign w:val="center"/>
          </w:tcPr>
          <w:p w14:paraId="6D6E867C"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р. Дон, п. Епифань</w:t>
            </w:r>
          </w:p>
        </w:tc>
        <w:tc>
          <w:tcPr>
            <w:tcW w:w="1364" w:type="dxa"/>
            <w:tcBorders>
              <w:top w:val="single" w:sz="4" w:space="0" w:color="auto"/>
              <w:left w:val="single" w:sz="4" w:space="0" w:color="auto"/>
            </w:tcBorders>
            <w:shd w:val="clear" w:color="auto" w:fill="FFFFFF"/>
            <w:vAlign w:val="center"/>
          </w:tcPr>
          <w:p w14:paraId="442A3982"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12</w:t>
            </w:r>
          </w:p>
        </w:tc>
        <w:tc>
          <w:tcPr>
            <w:tcW w:w="1233" w:type="dxa"/>
            <w:tcBorders>
              <w:top w:val="single" w:sz="4" w:space="0" w:color="auto"/>
              <w:left w:val="single" w:sz="4" w:space="0" w:color="auto"/>
            </w:tcBorders>
            <w:shd w:val="clear" w:color="auto" w:fill="FFFFFF"/>
            <w:vAlign w:val="center"/>
          </w:tcPr>
          <w:p w14:paraId="22ED10D0"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70</w:t>
            </w:r>
          </w:p>
        </w:tc>
        <w:tc>
          <w:tcPr>
            <w:tcW w:w="2328" w:type="dxa"/>
            <w:tcBorders>
              <w:top w:val="single" w:sz="4" w:space="0" w:color="auto"/>
              <w:left w:val="single" w:sz="4" w:space="0" w:color="auto"/>
              <w:right w:val="single" w:sz="4" w:space="0" w:color="auto"/>
            </w:tcBorders>
            <w:shd w:val="clear" w:color="auto" w:fill="FFFFFF"/>
            <w:vAlign w:val="center"/>
          </w:tcPr>
          <w:p w14:paraId="7BAAB434"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Удовлетворительное</w:t>
            </w:r>
          </w:p>
        </w:tc>
      </w:tr>
      <w:tr w:rsidR="00E30D1B" w:rsidRPr="00E30D1B" w14:paraId="61EDA8A7" w14:textId="77777777" w:rsidTr="00E30D1B">
        <w:trPr>
          <w:trHeight w:val="397"/>
          <w:jc w:val="center"/>
        </w:trPr>
        <w:tc>
          <w:tcPr>
            <w:tcW w:w="576" w:type="dxa"/>
            <w:tcBorders>
              <w:top w:val="single" w:sz="4" w:space="0" w:color="auto"/>
              <w:left w:val="single" w:sz="4" w:space="0" w:color="auto"/>
            </w:tcBorders>
            <w:shd w:val="clear" w:color="auto" w:fill="FFFFFF"/>
            <w:vAlign w:val="center"/>
          </w:tcPr>
          <w:p w14:paraId="7582E841"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2</w:t>
            </w:r>
          </w:p>
        </w:tc>
        <w:tc>
          <w:tcPr>
            <w:tcW w:w="1712" w:type="dxa"/>
            <w:tcBorders>
              <w:top w:val="single" w:sz="4" w:space="0" w:color="auto"/>
              <w:left w:val="single" w:sz="4" w:space="0" w:color="auto"/>
            </w:tcBorders>
            <w:shd w:val="clear" w:color="auto" w:fill="FFFFFF"/>
            <w:vAlign w:val="center"/>
          </w:tcPr>
          <w:p w14:paraId="3A14F4A8"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Мост</w:t>
            </w:r>
          </w:p>
        </w:tc>
        <w:tc>
          <w:tcPr>
            <w:tcW w:w="2747" w:type="dxa"/>
            <w:tcBorders>
              <w:top w:val="single" w:sz="4" w:space="0" w:color="auto"/>
              <w:left w:val="single" w:sz="4" w:space="0" w:color="auto"/>
            </w:tcBorders>
            <w:shd w:val="clear" w:color="auto" w:fill="FFFFFF"/>
            <w:vAlign w:val="center"/>
          </w:tcPr>
          <w:p w14:paraId="50FAB25D"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р. Дон, д. Муравлянка</w:t>
            </w:r>
          </w:p>
        </w:tc>
        <w:tc>
          <w:tcPr>
            <w:tcW w:w="1364" w:type="dxa"/>
            <w:tcBorders>
              <w:top w:val="single" w:sz="4" w:space="0" w:color="auto"/>
              <w:left w:val="single" w:sz="4" w:space="0" w:color="auto"/>
            </w:tcBorders>
            <w:shd w:val="clear" w:color="auto" w:fill="FFFFFF"/>
            <w:vAlign w:val="center"/>
          </w:tcPr>
          <w:p w14:paraId="3C9971C0"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12</w:t>
            </w:r>
          </w:p>
        </w:tc>
        <w:tc>
          <w:tcPr>
            <w:tcW w:w="1233" w:type="dxa"/>
            <w:tcBorders>
              <w:top w:val="single" w:sz="4" w:space="0" w:color="auto"/>
              <w:left w:val="single" w:sz="4" w:space="0" w:color="auto"/>
            </w:tcBorders>
            <w:shd w:val="clear" w:color="auto" w:fill="FFFFFF"/>
            <w:vAlign w:val="center"/>
          </w:tcPr>
          <w:p w14:paraId="65ADB607"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80</w:t>
            </w:r>
          </w:p>
        </w:tc>
        <w:tc>
          <w:tcPr>
            <w:tcW w:w="2328" w:type="dxa"/>
            <w:tcBorders>
              <w:top w:val="single" w:sz="4" w:space="0" w:color="auto"/>
              <w:left w:val="single" w:sz="4" w:space="0" w:color="auto"/>
              <w:right w:val="single" w:sz="4" w:space="0" w:color="auto"/>
            </w:tcBorders>
            <w:shd w:val="clear" w:color="auto" w:fill="FFFFFF"/>
            <w:vAlign w:val="center"/>
          </w:tcPr>
          <w:p w14:paraId="542D1E3B"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Удовлетворительное.</w:t>
            </w:r>
          </w:p>
        </w:tc>
      </w:tr>
      <w:tr w:rsidR="00E30D1B" w:rsidRPr="00E30D1B" w14:paraId="19F1BDAE" w14:textId="77777777" w:rsidTr="00E30D1B">
        <w:trPr>
          <w:trHeight w:val="397"/>
          <w:jc w:val="center"/>
        </w:trPr>
        <w:tc>
          <w:tcPr>
            <w:tcW w:w="576" w:type="dxa"/>
            <w:tcBorders>
              <w:top w:val="single" w:sz="4" w:space="0" w:color="auto"/>
              <w:left w:val="single" w:sz="4" w:space="0" w:color="auto"/>
            </w:tcBorders>
            <w:shd w:val="clear" w:color="auto" w:fill="FFFFFF"/>
            <w:vAlign w:val="center"/>
          </w:tcPr>
          <w:p w14:paraId="756C0C18"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3</w:t>
            </w:r>
          </w:p>
        </w:tc>
        <w:tc>
          <w:tcPr>
            <w:tcW w:w="1712" w:type="dxa"/>
            <w:tcBorders>
              <w:top w:val="single" w:sz="4" w:space="0" w:color="auto"/>
              <w:left w:val="single" w:sz="4" w:space="0" w:color="auto"/>
            </w:tcBorders>
            <w:shd w:val="clear" w:color="auto" w:fill="FFFFFF"/>
            <w:vAlign w:val="center"/>
          </w:tcPr>
          <w:p w14:paraId="4D18F778"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Мост</w:t>
            </w:r>
          </w:p>
        </w:tc>
        <w:tc>
          <w:tcPr>
            <w:tcW w:w="2747" w:type="dxa"/>
            <w:tcBorders>
              <w:top w:val="single" w:sz="4" w:space="0" w:color="auto"/>
              <w:left w:val="single" w:sz="4" w:space="0" w:color="auto"/>
            </w:tcBorders>
            <w:shd w:val="clear" w:color="auto" w:fill="FFFFFF"/>
            <w:vAlign w:val="center"/>
          </w:tcPr>
          <w:p w14:paraId="51DA8F15"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р. Дон, автодорога70к-181</w:t>
            </w:r>
          </w:p>
        </w:tc>
        <w:tc>
          <w:tcPr>
            <w:tcW w:w="1364" w:type="dxa"/>
            <w:tcBorders>
              <w:top w:val="single" w:sz="4" w:space="0" w:color="auto"/>
              <w:left w:val="single" w:sz="4" w:space="0" w:color="auto"/>
            </w:tcBorders>
            <w:shd w:val="clear" w:color="auto" w:fill="FFFFFF"/>
            <w:vAlign w:val="center"/>
          </w:tcPr>
          <w:p w14:paraId="48B00653"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12</w:t>
            </w:r>
          </w:p>
        </w:tc>
        <w:tc>
          <w:tcPr>
            <w:tcW w:w="1233" w:type="dxa"/>
            <w:tcBorders>
              <w:top w:val="single" w:sz="4" w:space="0" w:color="auto"/>
              <w:left w:val="single" w:sz="4" w:space="0" w:color="auto"/>
            </w:tcBorders>
            <w:shd w:val="clear" w:color="auto" w:fill="FFFFFF"/>
            <w:vAlign w:val="center"/>
          </w:tcPr>
          <w:p w14:paraId="23EF74FF"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70</w:t>
            </w:r>
          </w:p>
        </w:tc>
        <w:tc>
          <w:tcPr>
            <w:tcW w:w="2328" w:type="dxa"/>
            <w:tcBorders>
              <w:top w:val="single" w:sz="4" w:space="0" w:color="auto"/>
              <w:left w:val="single" w:sz="4" w:space="0" w:color="auto"/>
              <w:right w:val="single" w:sz="4" w:space="0" w:color="auto"/>
            </w:tcBorders>
            <w:shd w:val="clear" w:color="auto" w:fill="FFFFFF"/>
            <w:vAlign w:val="center"/>
          </w:tcPr>
          <w:p w14:paraId="3468221F"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Удовлетворительное</w:t>
            </w:r>
          </w:p>
        </w:tc>
      </w:tr>
      <w:tr w:rsidR="00E30D1B" w:rsidRPr="00E30D1B" w14:paraId="035CC8B0" w14:textId="77777777" w:rsidTr="00E30D1B">
        <w:trPr>
          <w:trHeight w:val="397"/>
          <w:jc w:val="center"/>
        </w:trPr>
        <w:tc>
          <w:tcPr>
            <w:tcW w:w="576" w:type="dxa"/>
            <w:tcBorders>
              <w:top w:val="single" w:sz="4" w:space="0" w:color="auto"/>
              <w:left w:val="single" w:sz="4" w:space="0" w:color="auto"/>
            </w:tcBorders>
            <w:shd w:val="clear" w:color="auto" w:fill="FFFFFF"/>
            <w:vAlign w:val="center"/>
          </w:tcPr>
          <w:p w14:paraId="6A067B73"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4</w:t>
            </w:r>
          </w:p>
        </w:tc>
        <w:tc>
          <w:tcPr>
            <w:tcW w:w="1712" w:type="dxa"/>
            <w:tcBorders>
              <w:top w:val="single" w:sz="4" w:space="0" w:color="auto"/>
              <w:left w:val="single" w:sz="4" w:space="0" w:color="auto"/>
            </w:tcBorders>
            <w:shd w:val="clear" w:color="auto" w:fill="FFFFFF"/>
            <w:vAlign w:val="center"/>
          </w:tcPr>
          <w:p w14:paraId="15BAD04F"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Мост</w:t>
            </w:r>
          </w:p>
        </w:tc>
        <w:tc>
          <w:tcPr>
            <w:tcW w:w="2747" w:type="dxa"/>
            <w:tcBorders>
              <w:top w:val="single" w:sz="4" w:space="0" w:color="auto"/>
              <w:left w:val="single" w:sz="4" w:space="0" w:color="auto"/>
            </w:tcBorders>
            <w:shd w:val="clear" w:color="auto" w:fill="FFFFFF"/>
            <w:vAlign w:val="center"/>
          </w:tcPr>
          <w:p w14:paraId="3AD61EE5"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р. Дон, д. Устье</w:t>
            </w:r>
          </w:p>
        </w:tc>
        <w:tc>
          <w:tcPr>
            <w:tcW w:w="1364" w:type="dxa"/>
            <w:tcBorders>
              <w:top w:val="single" w:sz="4" w:space="0" w:color="auto"/>
              <w:left w:val="single" w:sz="4" w:space="0" w:color="auto"/>
            </w:tcBorders>
            <w:shd w:val="clear" w:color="auto" w:fill="FFFFFF"/>
            <w:vAlign w:val="center"/>
          </w:tcPr>
          <w:p w14:paraId="436C19DF"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10</w:t>
            </w:r>
          </w:p>
        </w:tc>
        <w:tc>
          <w:tcPr>
            <w:tcW w:w="1233" w:type="dxa"/>
            <w:tcBorders>
              <w:top w:val="single" w:sz="4" w:space="0" w:color="auto"/>
              <w:left w:val="single" w:sz="4" w:space="0" w:color="auto"/>
            </w:tcBorders>
            <w:shd w:val="clear" w:color="auto" w:fill="FFFFFF"/>
            <w:vAlign w:val="center"/>
          </w:tcPr>
          <w:p w14:paraId="25296252"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80</w:t>
            </w:r>
          </w:p>
        </w:tc>
        <w:tc>
          <w:tcPr>
            <w:tcW w:w="2328" w:type="dxa"/>
            <w:tcBorders>
              <w:top w:val="single" w:sz="4" w:space="0" w:color="auto"/>
              <w:left w:val="single" w:sz="4" w:space="0" w:color="auto"/>
              <w:right w:val="single" w:sz="4" w:space="0" w:color="auto"/>
            </w:tcBorders>
            <w:shd w:val="clear" w:color="auto" w:fill="FFFFFF"/>
            <w:vAlign w:val="center"/>
          </w:tcPr>
          <w:p w14:paraId="3FADA341"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Удовлетворительное</w:t>
            </w:r>
          </w:p>
        </w:tc>
      </w:tr>
      <w:tr w:rsidR="00E30D1B" w:rsidRPr="00E30D1B" w14:paraId="7E8BE5D7" w14:textId="77777777" w:rsidTr="00E30D1B">
        <w:trPr>
          <w:trHeight w:val="397"/>
          <w:jc w:val="center"/>
        </w:trPr>
        <w:tc>
          <w:tcPr>
            <w:tcW w:w="576" w:type="dxa"/>
            <w:tcBorders>
              <w:top w:val="single" w:sz="4" w:space="0" w:color="auto"/>
              <w:left w:val="single" w:sz="4" w:space="0" w:color="auto"/>
              <w:bottom w:val="single" w:sz="4" w:space="0" w:color="auto"/>
            </w:tcBorders>
            <w:shd w:val="clear" w:color="auto" w:fill="FFFFFF"/>
            <w:vAlign w:val="center"/>
          </w:tcPr>
          <w:p w14:paraId="198BB3C6"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5</w:t>
            </w:r>
          </w:p>
        </w:tc>
        <w:tc>
          <w:tcPr>
            <w:tcW w:w="1712" w:type="dxa"/>
            <w:tcBorders>
              <w:top w:val="single" w:sz="4" w:space="0" w:color="auto"/>
              <w:left w:val="single" w:sz="4" w:space="0" w:color="auto"/>
              <w:bottom w:val="single" w:sz="4" w:space="0" w:color="auto"/>
            </w:tcBorders>
            <w:shd w:val="clear" w:color="auto" w:fill="FFFFFF"/>
            <w:vAlign w:val="center"/>
          </w:tcPr>
          <w:p w14:paraId="1F7C7060"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Мост</w:t>
            </w:r>
          </w:p>
        </w:tc>
        <w:tc>
          <w:tcPr>
            <w:tcW w:w="2747" w:type="dxa"/>
            <w:tcBorders>
              <w:top w:val="single" w:sz="4" w:space="0" w:color="auto"/>
              <w:left w:val="single" w:sz="4" w:space="0" w:color="auto"/>
              <w:bottom w:val="single" w:sz="4" w:space="0" w:color="auto"/>
            </w:tcBorders>
            <w:shd w:val="clear" w:color="auto" w:fill="FFFFFF"/>
            <w:vAlign w:val="center"/>
          </w:tcPr>
          <w:p w14:paraId="03EFC442"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р. Дягтярка, п. Молоденки</w:t>
            </w:r>
          </w:p>
        </w:tc>
        <w:tc>
          <w:tcPr>
            <w:tcW w:w="1364" w:type="dxa"/>
            <w:tcBorders>
              <w:top w:val="single" w:sz="4" w:space="0" w:color="auto"/>
              <w:left w:val="single" w:sz="4" w:space="0" w:color="auto"/>
              <w:bottom w:val="single" w:sz="4" w:space="0" w:color="auto"/>
            </w:tcBorders>
            <w:shd w:val="clear" w:color="auto" w:fill="FFFFFF"/>
            <w:vAlign w:val="center"/>
          </w:tcPr>
          <w:p w14:paraId="2048BFFE"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10</w:t>
            </w:r>
          </w:p>
        </w:tc>
        <w:tc>
          <w:tcPr>
            <w:tcW w:w="1233" w:type="dxa"/>
            <w:tcBorders>
              <w:top w:val="single" w:sz="4" w:space="0" w:color="auto"/>
              <w:left w:val="single" w:sz="4" w:space="0" w:color="auto"/>
              <w:bottom w:val="single" w:sz="4" w:space="0" w:color="auto"/>
            </w:tcBorders>
            <w:shd w:val="clear" w:color="auto" w:fill="FFFFFF"/>
            <w:vAlign w:val="center"/>
          </w:tcPr>
          <w:p w14:paraId="21FA269A"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60</w:t>
            </w:r>
          </w:p>
        </w:tc>
        <w:tc>
          <w:tcPr>
            <w:tcW w:w="2328" w:type="dxa"/>
            <w:tcBorders>
              <w:top w:val="single" w:sz="4" w:space="0" w:color="auto"/>
              <w:left w:val="single" w:sz="4" w:space="0" w:color="auto"/>
              <w:bottom w:val="single" w:sz="4" w:space="0" w:color="auto"/>
              <w:right w:val="single" w:sz="4" w:space="0" w:color="auto"/>
            </w:tcBorders>
            <w:shd w:val="clear" w:color="auto" w:fill="FFFFFF"/>
            <w:vAlign w:val="center"/>
          </w:tcPr>
          <w:p w14:paraId="14A7A5AF" w14:textId="77777777" w:rsidR="00E30D1B" w:rsidRPr="00E30D1B" w:rsidRDefault="00E30D1B" w:rsidP="00E30D1B">
            <w:pPr>
              <w:widowControl w:val="0"/>
              <w:suppressAutoHyphens w:val="0"/>
              <w:jc w:val="center"/>
              <w:rPr>
                <w:rFonts w:eastAsia="Arial Unicode MS" w:cs="Times New Roman"/>
                <w:color w:val="000000"/>
                <w:sz w:val="22"/>
                <w:szCs w:val="22"/>
                <w:lang w:eastAsia="ru-RU" w:bidi="ru-RU"/>
              </w:rPr>
            </w:pPr>
            <w:r w:rsidRPr="00E30D1B">
              <w:rPr>
                <w:rFonts w:eastAsia="Arial Unicode MS" w:cs="Times New Roman"/>
                <w:color w:val="000000"/>
                <w:sz w:val="22"/>
                <w:szCs w:val="22"/>
                <w:lang w:eastAsia="ru-RU" w:bidi="ru-RU"/>
              </w:rPr>
              <w:t>Удовлетворительное</w:t>
            </w:r>
          </w:p>
        </w:tc>
      </w:tr>
    </w:tbl>
    <w:p w14:paraId="57FD5CF2" w14:textId="77777777" w:rsidR="00E30D1B" w:rsidRDefault="00E30D1B" w:rsidP="00E30D1B">
      <w:pPr>
        <w:widowControl w:val="0"/>
        <w:suppressAutoHyphens w:val="0"/>
        <w:ind w:left="426" w:firstLine="720"/>
        <w:jc w:val="center"/>
        <w:rPr>
          <w:rFonts w:cs="Times New Roman"/>
          <w:lang w:eastAsia="ru-RU" w:bidi="ru-RU"/>
        </w:rPr>
      </w:pPr>
    </w:p>
    <w:p w14:paraId="2DE382DC" w14:textId="77777777" w:rsidR="00B4435C" w:rsidRDefault="00B4435C" w:rsidP="006A3285">
      <w:pPr>
        <w:widowControl w:val="0"/>
        <w:suppressAutoHyphens w:val="0"/>
        <w:ind w:left="426" w:firstLine="720"/>
        <w:jc w:val="both"/>
        <w:rPr>
          <w:rFonts w:cs="Times New Roman"/>
          <w:lang w:eastAsia="ru-RU" w:bidi="ru-RU"/>
        </w:rPr>
      </w:pPr>
    </w:p>
    <w:p w14:paraId="0C200EB0" w14:textId="77777777" w:rsidR="006A3285" w:rsidRDefault="006A3285" w:rsidP="00023C0A">
      <w:pPr>
        <w:widowControl w:val="0"/>
        <w:suppressAutoHyphens w:val="0"/>
        <w:ind w:firstLine="709"/>
        <w:jc w:val="both"/>
        <w:rPr>
          <w:rFonts w:cs="Times New Roman"/>
          <w:lang w:eastAsia="ru-RU" w:bidi="ru-RU"/>
        </w:rPr>
      </w:pPr>
      <w:r w:rsidRPr="006A3285">
        <w:rPr>
          <w:rFonts w:cs="Times New Roman"/>
          <w:lang w:eastAsia="ru-RU" w:bidi="ru-RU"/>
        </w:rPr>
        <w:t>Широтные транспортные связи, проходящие по территории Кимовского района</w:t>
      </w:r>
      <w:r>
        <w:rPr>
          <w:rFonts w:cs="Times New Roman"/>
          <w:lang w:eastAsia="ru-RU" w:bidi="ru-RU"/>
        </w:rPr>
        <w:t xml:space="preserve"> и </w:t>
      </w:r>
      <w:r w:rsidRPr="006A3285">
        <w:rPr>
          <w:rFonts w:cs="Times New Roman"/>
          <w:lang w:eastAsia="ru-RU" w:bidi="ru-RU"/>
        </w:rPr>
        <w:t xml:space="preserve">служащие в качестве основных транспортных связей с населенными пунктами и соседними районами: </w:t>
      </w:r>
    </w:p>
    <w:p w14:paraId="44E02478" w14:textId="77777777" w:rsidR="006A3285" w:rsidRDefault="006A3285" w:rsidP="00023C0A">
      <w:pPr>
        <w:widowControl w:val="0"/>
        <w:suppressAutoHyphens w:val="0"/>
        <w:ind w:firstLine="709"/>
        <w:jc w:val="both"/>
        <w:rPr>
          <w:rFonts w:cs="Times New Roman"/>
          <w:lang w:eastAsia="ru-RU" w:bidi="ru-RU"/>
        </w:rPr>
      </w:pPr>
      <w:r w:rsidRPr="006A3285">
        <w:rPr>
          <w:rFonts w:cs="Times New Roman"/>
          <w:lang w:eastAsia="ru-RU" w:bidi="ru-RU"/>
        </w:rPr>
        <w:t>Р - 114 «Кашира - Серебряные Пруды - Кимовск - Узловая»;</w:t>
      </w:r>
    </w:p>
    <w:p w14:paraId="65E3E1B7" w14:textId="77777777" w:rsidR="006A3285" w:rsidRDefault="006A3285" w:rsidP="00023C0A">
      <w:pPr>
        <w:widowControl w:val="0"/>
        <w:suppressAutoHyphens w:val="0"/>
        <w:ind w:firstLine="709"/>
        <w:jc w:val="both"/>
        <w:rPr>
          <w:rFonts w:cs="Times New Roman"/>
          <w:lang w:eastAsia="ru-RU" w:bidi="ru-RU"/>
        </w:rPr>
      </w:pPr>
      <w:r w:rsidRPr="006A3285">
        <w:rPr>
          <w:rFonts w:cs="Times New Roman"/>
          <w:lang w:eastAsia="ru-RU" w:bidi="ru-RU"/>
        </w:rPr>
        <w:t>Р - 145 «Кимовск - Епифань - Куликово Поле - Кресты»,</w:t>
      </w:r>
    </w:p>
    <w:p w14:paraId="72570650" w14:textId="77777777" w:rsidR="00F71EDB" w:rsidRPr="00F71EDB" w:rsidRDefault="00F71EDB" w:rsidP="00023C0A">
      <w:pPr>
        <w:widowControl w:val="0"/>
        <w:suppressAutoHyphens w:val="0"/>
        <w:ind w:firstLine="709"/>
        <w:jc w:val="both"/>
        <w:rPr>
          <w:rFonts w:cs="Times New Roman"/>
          <w:lang w:eastAsia="ru-RU"/>
        </w:rPr>
      </w:pPr>
      <w:r w:rsidRPr="00F71EDB">
        <w:rPr>
          <w:rFonts w:cs="Times New Roman"/>
          <w:lang w:eastAsia="ru-RU"/>
        </w:rPr>
        <w:t>Основными проблемами при содержании и ремонте автомобильных дорог общего пользования местного значения на территории МО Кимовский район являются:</w:t>
      </w:r>
    </w:p>
    <w:p w14:paraId="0F9A2D4B" w14:textId="77777777" w:rsidR="00F71EDB" w:rsidRPr="00F71EDB" w:rsidRDefault="00F71EDB" w:rsidP="00023C0A">
      <w:pPr>
        <w:widowControl w:val="0"/>
        <w:suppressAutoHyphens w:val="0"/>
        <w:ind w:firstLine="709"/>
        <w:jc w:val="both"/>
        <w:rPr>
          <w:rFonts w:cs="Times New Roman"/>
          <w:lang w:eastAsia="ru-RU"/>
        </w:rPr>
      </w:pPr>
      <w:r>
        <w:rPr>
          <w:rFonts w:cs="Times New Roman"/>
          <w:lang w:eastAsia="ru-RU"/>
        </w:rPr>
        <w:t xml:space="preserve">- </w:t>
      </w:r>
      <w:r w:rsidRPr="00F71EDB">
        <w:rPr>
          <w:rFonts w:cs="Times New Roman"/>
          <w:lang w:eastAsia="ru-RU"/>
        </w:rPr>
        <w:t>низкое качество дорожного покрытия (дорожное полотно, дорожное покрытие);</w:t>
      </w:r>
    </w:p>
    <w:p w14:paraId="28C83E09" w14:textId="77777777" w:rsidR="00F71EDB" w:rsidRPr="00F71EDB" w:rsidRDefault="00F71EDB" w:rsidP="00023C0A">
      <w:pPr>
        <w:widowControl w:val="0"/>
        <w:suppressAutoHyphens w:val="0"/>
        <w:ind w:firstLine="709"/>
        <w:jc w:val="both"/>
        <w:rPr>
          <w:rFonts w:cs="Times New Roman"/>
          <w:lang w:eastAsia="ru-RU"/>
        </w:rPr>
      </w:pPr>
      <w:r>
        <w:rPr>
          <w:rFonts w:cs="Times New Roman"/>
          <w:lang w:eastAsia="ru-RU"/>
        </w:rPr>
        <w:t xml:space="preserve">- </w:t>
      </w:r>
      <w:r w:rsidRPr="00F71EDB">
        <w:rPr>
          <w:rFonts w:cs="Times New Roman"/>
          <w:lang w:eastAsia="ru-RU"/>
        </w:rPr>
        <w:t>отсутствие отвода ливневых вод;</w:t>
      </w:r>
    </w:p>
    <w:p w14:paraId="2500A40E" w14:textId="77777777" w:rsidR="00F71EDB" w:rsidRPr="00F71EDB" w:rsidRDefault="00F71EDB" w:rsidP="00023C0A">
      <w:pPr>
        <w:widowControl w:val="0"/>
        <w:suppressAutoHyphens w:val="0"/>
        <w:ind w:firstLine="709"/>
        <w:jc w:val="both"/>
        <w:rPr>
          <w:rFonts w:cs="Times New Roman"/>
          <w:lang w:eastAsia="ru-RU"/>
        </w:rPr>
      </w:pPr>
      <w:r>
        <w:rPr>
          <w:rFonts w:cs="Times New Roman"/>
          <w:lang w:eastAsia="ru-RU"/>
        </w:rPr>
        <w:t xml:space="preserve">- </w:t>
      </w:r>
      <w:r w:rsidRPr="00F71EDB">
        <w:rPr>
          <w:rFonts w:cs="Times New Roman"/>
          <w:lang w:eastAsia="ru-RU"/>
        </w:rPr>
        <w:t>низкая укомплектованность элементами организации дорожного движения;</w:t>
      </w:r>
    </w:p>
    <w:p w14:paraId="24A27D30" w14:textId="77777777" w:rsidR="00F71EDB" w:rsidRPr="00F71EDB" w:rsidRDefault="00F71EDB" w:rsidP="00023C0A">
      <w:pPr>
        <w:widowControl w:val="0"/>
        <w:suppressAutoHyphens w:val="0"/>
        <w:ind w:firstLine="709"/>
        <w:jc w:val="both"/>
        <w:rPr>
          <w:rFonts w:cs="Times New Roman"/>
          <w:lang w:eastAsia="ru-RU"/>
        </w:rPr>
      </w:pPr>
      <w:r>
        <w:rPr>
          <w:rFonts w:cs="Times New Roman"/>
          <w:lang w:eastAsia="ru-RU"/>
        </w:rPr>
        <w:t xml:space="preserve">- </w:t>
      </w:r>
      <w:r w:rsidRPr="00F71EDB">
        <w:rPr>
          <w:rFonts w:cs="Times New Roman"/>
          <w:lang w:eastAsia="ru-RU"/>
        </w:rPr>
        <w:t>не оборудование защитными дорожными сооружениями;</w:t>
      </w:r>
    </w:p>
    <w:p w14:paraId="08A95496" w14:textId="77777777" w:rsidR="00F71EDB" w:rsidRPr="00F71EDB" w:rsidRDefault="00F71EDB" w:rsidP="00023C0A">
      <w:pPr>
        <w:widowControl w:val="0"/>
        <w:suppressAutoHyphens w:val="0"/>
        <w:ind w:firstLine="709"/>
        <w:jc w:val="both"/>
        <w:rPr>
          <w:rFonts w:cs="Times New Roman"/>
          <w:lang w:eastAsia="ru-RU"/>
        </w:rPr>
      </w:pPr>
      <w:r>
        <w:rPr>
          <w:rFonts w:cs="Times New Roman"/>
          <w:lang w:eastAsia="ru-RU"/>
        </w:rPr>
        <w:t xml:space="preserve">- </w:t>
      </w:r>
      <w:r w:rsidRPr="00F71EDB">
        <w:rPr>
          <w:rFonts w:cs="Times New Roman"/>
          <w:lang w:eastAsia="ru-RU"/>
        </w:rPr>
        <w:t>отсутствие искусственных дорожных сооружений;</w:t>
      </w:r>
    </w:p>
    <w:p w14:paraId="631EB02B" w14:textId="77777777" w:rsidR="00F71EDB" w:rsidRDefault="00F71EDB" w:rsidP="00023C0A">
      <w:pPr>
        <w:widowControl w:val="0"/>
        <w:suppressAutoHyphens w:val="0"/>
        <w:ind w:firstLine="709"/>
        <w:jc w:val="both"/>
        <w:rPr>
          <w:rFonts w:cs="Times New Roman"/>
          <w:lang w:eastAsia="ru-RU"/>
        </w:rPr>
      </w:pPr>
      <w:r>
        <w:rPr>
          <w:rFonts w:cs="Times New Roman"/>
          <w:lang w:eastAsia="ru-RU"/>
        </w:rPr>
        <w:t xml:space="preserve">- </w:t>
      </w:r>
      <w:r w:rsidRPr="00F71EDB">
        <w:rPr>
          <w:rFonts w:cs="Times New Roman"/>
          <w:lang w:eastAsia="ru-RU"/>
        </w:rPr>
        <w:t>недостаточная освещённость автомобильных дорог;</w:t>
      </w:r>
    </w:p>
    <w:p w14:paraId="2B594BDF" w14:textId="77777777" w:rsidR="00F71EDB" w:rsidRPr="00F71EDB" w:rsidRDefault="00F71EDB" w:rsidP="00023C0A">
      <w:pPr>
        <w:widowControl w:val="0"/>
        <w:suppressAutoHyphens w:val="0"/>
        <w:ind w:firstLine="709"/>
        <w:jc w:val="both"/>
        <w:rPr>
          <w:rFonts w:cs="Times New Roman"/>
          <w:lang w:eastAsia="ru-RU"/>
        </w:rPr>
      </w:pPr>
      <w:r w:rsidRPr="00F71EDB">
        <w:rPr>
          <w:rFonts w:cs="Times New Roman"/>
          <w:lang w:eastAsia="ru-RU"/>
        </w:rPr>
        <w:t>Всё это создаёт неудобства и трудности при эксплуатации автомобильных дорог общего пользования местного значения в границах МО Кимовский район.</w:t>
      </w:r>
    </w:p>
    <w:p w14:paraId="1BC07338" w14:textId="77777777" w:rsidR="00F71EDB" w:rsidRPr="00F71EDB" w:rsidRDefault="00F71EDB" w:rsidP="00023C0A">
      <w:pPr>
        <w:widowControl w:val="0"/>
        <w:suppressAutoHyphens w:val="0"/>
        <w:ind w:firstLine="709"/>
        <w:jc w:val="both"/>
        <w:rPr>
          <w:rFonts w:cs="Times New Roman"/>
          <w:lang w:eastAsia="ru-RU"/>
        </w:rPr>
      </w:pPr>
      <w:r w:rsidRPr="00F71EDB">
        <w:rPr>
          <w:rFonts w:cs="Times New Roman"/>
          <w:lang w:eastAsia="ru-RU"/>
        </w:rPr>
        <w:t>Выделяемые средства на ремонт и содержание автомобильных дорог не обеспечивали нормативный уровень их содержания и ремонта.</w:t>
      </w:r>
    </w:p>
    <w:p w14:paraId="4110F094" w14:textId="77777777" w:rsidR="00F71EDB" w:rsidRPr="00F71EDB" w:rsidRDefault="00F71EDB" w:rsidP="00023C0A">
      <w:pPr>
        <w:widowControl w:val="0"/>
        <w:suppressAutoHyphens w:val="0"/>
        <w:ind w:firstLine="709"/>
        <w:jc w:val="both"/>
        <w:rPr>
          <w:rFonts w:cs="Times New Roman"/>
          <w:lang w:eastAsia="ru-RU"/>
        </w:rPr>
      </w:pPr>
      <w:r w:rsidRPr="00F71EDB">
        <w:rPr>
          <w:rFonts w:cs="Times New Roman"/>
          <w:lang w:eastAsia="ru-RU"/>
        </w:rPr>
        <w:t>В сложившейся ситуации необходимо принимать неотложные меры по качественному изменению состояния автомобильных дорог.</w:t>
      </w:r>
    </w:p>
    <w:p w14:paraId="41EA3150" w14:textId="77777777" w:rsidR="00C205D6" w:rsidRPr="00C205D6" w:rsidRDefault="0090163D" w:rsidP="00023C0A">
      <w:pPr>
        <w:widowControl w:val="0"/>
        <w:suppressAutoHyphens w:val="0"/>
        <w:ind w:firstLine="709"/>
        <w:jc w:val="both"/>
        <w:rPr>
          <w:rFonts w:cs="Times New Roman"/>
          <w:lang w:eastAsia="ru-RU"/>
        </w:rPr>
      </w:pPr>
      <w:r w:rsidRPr="0090163D">
        <w:rPr>
          <w:rFonts w:cs="Times New Roman"/>
          <w:lang w:eastAsia="ru-RU"/>
        </w:rPr>
        <w:t xml:space="preserve">По территории МО не проходят автодороги федерального значения. </w:t>
      </w:r>
      <w:r w:rsidR="00F10E45" w:rsidRPr="00602FB3">
        <w:rPr>
          <w:lang w:bidi="ru-RU"/>
        </w:rPr>
        <w:t>Железнодорожный транспорт</w:t>
      </w:r>
      <w:r w:rsidR="00F10E45">
        <w:rPr>
          <w:lang w:bidi="ru-RU"/>
        </w:rPr>
        <w:t xml:space="preserve"> </w:t>
      </w:r>
      <w:r w:rsidR="00F10E45" w:rsidRPr="0090163D">
        <w:rPr>
          <w:rFonts w:cs="Times New Roman"/>
          <w:lang w:eastAsia="ru-RU"/>
        </w:rPr>
        <w:t>в МО</w:t>
      </w:r>
      <w:r w:rsidR="00F10E45">
        <w:rPr>
          <w:rFonts w:cs="Times New Roman"/>
          <w:lang w:eastAsia="ru-RU"/>
        </w:rPr>
        <w:t xml:space="preserve"> Новольвовское</w:t>
      </w:r>
      <w:r w:rsidR="00F10E45" w:rsidRPr="00602FB3">
        <w:rPr>
          <w:lang w:bidi="ru-RU"/>
        </w:rPr>
        <w:t xml:space="preserve"> представлен однопутным участком Донской-Ряжск</w:t>
      </w:r>
      <w:r w:rsidR="00F10E45">
        <w:rPr>
          <w:lang w:bidi="ru-RU"/>
        </w:rPr>
        <w:t>,</w:t>
      </w:r>
      <w:r w:rsidR="00F10E45">
        <w:rPr>
          <w:rFonts w:cs="Times New Roman"/>
          <w:lang w:eastAsia="ru-RU"/>
        </w:rPr>
        <w:t xml:space="preserve"> </w:t>
      </w:r>
      <w:r w:rsidR="00F10E45">
        <w:rPr>
          <w:lang w:bidi="ru-RU"/>
        </w:rPr>
        <w:t>на котором</w:t>
      </w:r>
      <w:r w:rsidR="00F10E45" w:rsidRPr="009E4629">
        <w:rPr>
          <w:lang w:bidi="ru-RU"/>
        </w:rPr>
        <w:t xml:space="preserve"> располагается 3 пассажирские железнодорожные станции: Водбольское, Львово, 393 км.</w:t>
      </w:r>
      <w:r w:rsidRPr="0090163D">
        <w:rPr>
          <w:rFonts w:cs="Times New Roman"/>
          <w:lang w:eastAsia="ru-RU"/>
        </w:rPr>
        <w:t xml:space="preserve"> </w:t>
      </w:r>
    </w:p>
    <w:p w14:paraId="507291D8" w14:textId="77777777" w:rsidR="0090163D" w:rsidRPr="0090163D" w:rsidRDefault="0090163D" w:rsidP="0090163D">
      <w:pPr>
        <w:widowControl w:val="0"/>
        <w:suppressAutoHyphens w:val="0"/>
        <w:ind w:firstLine="720"/>
        <w:jc w:val="both"/>
        <w:rPr>
          <w:rFonts w:cs="Times New Roman"/>
          <w:lang w:eastAsia="ru-RU"/>
        </w:rPr>
      </w:pPr>
    </w:p>
    <w:p w14:paraId="5651E5C2" w14:textId="77777777" w:rsidR="00023C0A" w:rsidRDefault="00023C0A" w:rsidP="0047292B">
      <w:pPr>
        <w:jc w:val="center"/>
        <w:rPr>
          <w:b/>
        </w:rPr>
        <w:sectPr w:rsidR="00023C0A" w:rsidSect="00023C0A">
          <w:pgSz w:w="11906" w:h="16838" w:code="9"/>
          <w:pgMar w:top="851" w:right="851" w:bottom="1134" w:left="1701" w:header="709" w:footer="709" w:gutter="0"/>
          <w:cols w:space="708"/>
          <w:docGrid w:linePitch="360"/>
        </w:sectPr>
      </w:pPr>
    </w:p>
    <w:p w14:paraId="1EE81899" w14:textId="77777777" w:rsidR="008058D0" w:rsidRDefault="008058D0" w:rsidP="0047292B">
      <w:pPr>
        <w:jc w:val="center"/>
        <w:rPr>
          <w:b/>
        </w:rPr>
      </w:pPr>
    </w:p>
    <w:p w14:paraId="4904663F" w14:textId="77777777" w:rsidR="0047292B" w:rsidRPr="00BB0EC3" w:rsidRDefault="0047292B" w:rsidP="0047292B">
      <w:pPr>
        <w:jc w:val="center"/>
        <w:rPr>
          <w:b/>
        </w:rPr>
      </w:pPr>
      <w:r w:rsidRPr="00BB0EC3">
        <w:rPr>
          <w:b/>
        </w:rPr>
        <w:t>ПЕРЕЧЕНЬ АВТОМОБИЛЬНЫХ ДОРОГ</w:t>
      </w:r>
    </w:p>
    <w:p w14:paraId="48D34F5C" w14:textId="77777777" w:rsidR="0047292B" w:rsidRPr="00132D21" w:rsidRDefault="00132D21" w:rsidP="0047292B">
      <w:pPr>
        <w:jc w:val="center"/>
        <w:rPr>
          <w:b/>
        </w:rPr>
      </w:pPr>
      <w:r w:rsidRPr="00132D21">
        <w:rPr>
          <w:b/>
        </w:rPr>
        <w:t>МО КИМОВСКИЙ РАЙОН</w:t>
      </w:r>
    </w:p>
    <w:p w14:paraId="6D985968" w14:textId="77777777" w:rsidR="00173F0A" w:rsidRDefault="00173F0A" w:rsidP="0047292B">
      <w:pPr>
        <w:jc w:val="center"/>
      </w:pPr>
    </w:p>
    <w:tbl>
      <w:tblPr>
        <w:tblStyle w:val="TableNormal301"/>
        <w:tblW w:w="14112" w:type="dxa"/>
        <w:jc w:val="center"/>
        <w:tblLayout w:type="fixed"/>
        <w:tblLook w:val="01E0" w:firstRow="1" w:lastRow="1" w:firstColumn="1" w:lastColumn="1" w:noHBand="0" w:noVBand="0"/>
      </w:tblPr>
      <w:tblGrid>
        <w:gridCol w:w="425"/>
        <w:gridCol w:w="1701"/>
        <w:gridCol w:w="4243"/>
        <w:gridCol w:w="5693"/>
        <w:gridCol w:w="994"/>
        <w:gridCol w:w="1056"/>
      </w:tblGrid>
      <w:tr w:rsidR="00173F0A" w:rsidRPr="00A951E3" w14:paraId="0871EB5D" w14:textId="77777777" w:rsidTr="00A951E3">
        <w:trPr>
          <w:trHeight w:hRule="exact" w:val="554"/>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08AAD495" w14:textId="77777777" w:rsidR="00173F0A" w:rsidRPr="00A951E3" w:rsidRDefault="00173F0A" w:rsidP="00A951E3">
            <w:pPr>
              <w:suppressAutoHyphens w:val="0"/>
              <w:spacing w:before="56" w:line="245" w:lineRule="auto"/>
              <w:jc w:val="center"/>
              <w:rPr>
                <w:rFonts w:ascii="Times New Roman" w:hAnsi="Times New Roman" w:cs="Times New Roman"/>
                <w:sz w:val="16"/>
                <w:szCs w:val="16"/>
                <w:lang w:eastAsia="en-US"/>
              </w:rPr>
            </w:pPr>
            <w:r w:rsidRPr="00A951E3">
              <w:rPr>
                <w:rFonts w:ascii="Times New Roman" w:hAnsi="Times New Roman" w:cs="Times New Roman"/>
                <w:w w:val="95"/>
                <w:sz w:val="16"/>
                <w:szCs w:val="16"/>
                <w:lang w:eastAsia="en-US"/>
              </w:rPr>
              <w:t>№</w:t>
            </w:r>
            <w:r w:rsidRPr="00A951E3">
              <w:rPr>
                <w:rFonts w:ascii="Times New Roman" w:hAnsi="Times New Roman" w:cs="Times New Roman"/>
                <w:w w:val="94"/>
                <w:sz w:val="16"/>
                <w:szCs w:val="16"/>
                <w:lang w:eastAsia="en-US"/>
              </w:rPr>
              <w:t xml:space="preserve"> </w:t>
            </w:r>
            <w:r w:rsidRPr="00A951E3">
              <w:rPr>
                <w:rFonts w:ascii="Times New Roman" w:hAnsi="Times New Roman" w:cs="Times New Roman"/>
                <w:w w:val="95"/>
                <w:sz w:val="16"/>
                <w:szCs w:val="16"/>
                <w:lang w:eastAsia="en-US"/>
              </w:rPr>
              <w:t>п/п</w:t>
            </w:r>
          </w:p>
        </w:tc>
        <w:tc>
          <w:tcPr>
            <w:tcW w:w="1701" w:type="dxa"/>
            <w:tcBorders>
              <w:top w:val="single" w:sz="8" w:space="0" w:color="000000"/>
              <w:left w:val="single" w:sz="8" w:space="0" w:color="000000"/>
              <w:bottom w:val="single" w:sz="8" w:space="0" w:color="000000"/>
              <w:right w:val="single" w:sz="8" w:space="0" w:color="000000"/>
            </w:tcBorders>
            <w:vAlign w:val="center"/>
          </w:tcPr>
          <w:p w14:paraId="1CAA1DE4" w14:textId="77777777" w:rsidR="00173F0A" w:rsidRPr="00A951E3" w:rsidRDefault="00173F0A" w:rsidP="008058D0">
            <w:pPr>
              <w:suppressAutoHyphens w:val="0"/>
              <w:spacing w:before="56" w:line="245" w:lineRule="auto"/>
              <w:jc w:val="center"/>
              <w:rPr>
                <w:rFonts w:ascii="Times New Roman" w:hAnsi="Times New Roman" w:cs="Times New Roman"/>
                <w:sz w:val="16"/>
                <w:szCs w:val="16"/>
                <w:lang w:eastAsia="en-US"/>
              </w:rPr>
            </w:pPr>
            <w:r w:rsidRPr="00A951E3">
              <w:rPr>
                <w:rFonts w:ascii="Times New Roman" w:hAnsi="Times New Roman" w:cs="Times New Roman"/>
                <w:w w:val="95"/>
                <w:sz w:val="16"/>
                <w:szCs w:val="16"/>
                <w:lang w:eastAsia="en-US"/>
              </w:rPr>
              <w:t>и</w:t>
            </w:r>
            <w:r w:rsidRPr="00A951E3">
              <w:rPr>
                <w:rFonts w:ascii="Times New Roman" w:hAnsi="Times New Roman" w:cs="Times New Roman"/>
                <w:spacing w:val="-8"/>
                <w:w w:val="95"/>
                <w:sz w:val="16"/>
                <w:szCs w:val="16"/>
                <w:lang w:eastAsia="en-US"/>
              </w:rPr>
              <w:t>д</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ти</w:t>
            </w:r>
            <w:r w:rsidRPr="00A951E3">
              <w:rPr>
                <w:rFonts w:ascii="Times New Roman" w:hAnsi="Times New Roman" w:cs="Times New Roman"/>
                <w:spacing w:val="3"/>
                <w:w w:val="95"/>
                <w:sz w:val="16"/>
                <w:szCs w:val="16"/>
                <w:lang w:eastAsia="en-US"/>
              </w:rPr>
              <w:t>ф</w:t>
            </w:r>
            <w:r w:rsidRPr="00A951E3">
              <w:rPr>
                <w:rFonts w:ascii="Times New Roman" w:hAnsi="Times New Roman" w:cs="Times New Roman"/>
                <w:w w:val="95"/>
                <w:sz w:val="16"/>
                <w:szCs w:val="16"/>
                <w:lang w:eastAsia="en-US"/>
              </w:rPr>
              <w:t>и</w:t>
            </w:r>
            <w:r w:rsidRPr="00A951E3">
              <w:rPr>
                <w:rFonts w:ascii="Times New Roman" w:hAnsi="Times New Roman" w:cs="Times New Roman"/>
                <w:spacing w:val="5"/>
                <w:w w:val="95"/>
                <w:sz w:val="16"/>
                <w:szCs w:val="16"/>
                <w:lang w:eastAsia="en-US"/>
              </w:rPr>
              <w:t>к</w:t>
            </w:r>
            <w:r w:rsidRPr="00A951E3">
              <w:rPr>
                <w:rFonts w:ascii="Times New Roman" w:hAnsi="Times New Roman" w:cs="Times New Roman"/>
                <w:w w:val="95"/>
                <w:sz w:val="16"/>
                <w:szCs w:val="16"/>
                <w:lang w:eastAsia="en-US"/>
              </w:rPr>
              <w:t>ацио</w:t>
            </w:r>
            <w:r w:rsidRPr="00A951E3">
              <w:rPr>
                <w:rFonts w:ascii="Times New Roman" w:hAnsi="Times New Roman" w:cs="Times New Roman"/>
                <w:spacing w:val="-1"/>
                <w:w w:val="95"/>
                <w:sz w:val="16"/>
                <w:szCs w:val="16"/>
                <w:lang w:eastAsia="en-US"/>
              </w:rPr>
              <w:t>нн</w:t>
            </w:r>
            <w:r w:rsidRPr="00A951E3">
              <w:rPr>
                <w:rFonts w:ascii="Times New Roman" w:hAnsi="Times New Roman" w:cs="Times New Roman"/>
                <w:spacing w:val="2"/>
                <w:w w:val="95"/>
                <w:sz w:val="16"/>
                <w:szCs w:val="16"/>
                <w:lang w:eastAsia="en-US"/>
              </w:rPr>
              <w:t>ы</w:t>
            </w:r>
            <w:r w:rsidRPr="00A951E3">
              <w:rPr>
                <w:rFonts w:ascii="Times New Roman" w:hAnsi="Times New Roman" w:cs="Times New Roman"/>
                <w:w w:val="95"/>
                <w:sz w:val="16"/>
                <w:szCs w:val="16"/>
                <w:lang w:eastAsia="en-US"/>
              </w:rPr>
              <w:t>й</w:t>
            </w:r>
            <w:r w:rsidRPr="00A951E3">
              <w:rPr>
                <w:rFonts w:ascii="Times New Roman" w:hAnsi="Times New Roman" w:cs="Times New Roman"/>
                <w:spacing w:val="-10"/>
                <w:w w:val="95"/>
                <w:sz w:val="16"/>
                <w:szCs w:val="16"/>
                <w:lang w:eastAsia="en-US"/>
              </w:rPr>
              <w:t xml:space="preserve"> </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ер</w:t>
            </w:r>
          </w:p>
        </w:tc>
        <w:tc>
          <w:tcPr>
            <w:tcW w:w="4243" w:type="dxa"/>
            <w:tcBorders>
              <w:top w:val="single" w:sz="8" w:space="0" w:color="000000"/>
              <w:left w:val="single" w:sz="8" w:space="0" w:color="000000"/>
              <w:bottom w:val="single" w:sz="8" w:space="0" w:color="000000"/>
              <w:right w:val="single" w:sz="8" w:space="0" w:color="000000"/>
            </w:tcBorders>
            <w:vAlign w:val="center"/>
          </w:tcPr>
          <w:p w14:paraId="45496B6D" w14:textId="77777777" w:rsidR="00173F0A" w:rsidRPr="00A951E3" w:rsidRDefault="00173F0A" w:rsidP="00A951E3">
            <w:pPr>
              <w:suppressAutoHyphens w:val="0"/>
              <w:spacing w:before="9" w:line="160" w:lineRule="exact"/>
              <w:jc w:val="center"/>
              <w:rPr>
                <w:rFonts w:ascii="Times New Roman" w:hAnsi="Times New Roman" w:cs="Times New Roman"/>
                <w:sz w:val="16"/>
                <w:szCs w:val="16"/>
                <w:lang w:eastAsia="en-US"/>
              </w:rPr>
            </w:pPr>
          </w:p>
          <w:p w14:paraId="2CAB05E5"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аи</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2"/>
                <w:w w:val="95"/>
                <w:sz w:val="16"/>
                <w:szCs w:val="16"/>
                <w:lang w:eastAsia="en-US"/>
              </w:rPr>
              <w:t>в</w:t>
            </w:r>
            <w:r w:rsidRPr="00A951E3">
              <w:rPr>
                <w:rFonts w:ascii="Times New Roman" w:hAnsi="Times New Roman" w:cs="Times New Roman"/>
                <w:w w:val="95"/>
                <w:sz w:val="16"/>
                <w:szCs w:val="16"/>
                <w:lang w:eastAsia="en-US"/>
              </w:rPr>
              <w:t>а</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ие</w:t>
            </w:r>
            <w:r w:rsidRPr="00A951E3">
              <w:rPr>
                <w:rFonts w:ascii="Times New Roman" w:hAnsi="Times New Roman" w:cs="Times New Roman"/>
                <w:spacing w:val="-8"/>
                <w:w w:val="95"/>
                <w:sz w:val="16"/>
                <w:szCs w:val="16"/>
                <w:lang w:eastAsia="en-US"/>
              </w:rPr>
              <w:t xml:space="preserve"> </w:t>
            </w:r>
            <w:r w:rsidRPr="00A951E3">
              <w:rPr>
                <w:rFonts w:ascii="Times New Roman" w:hAnsi="Times New Roman" w:cs="Times New Roman"/>
                <w:w w:val="95"/>
                <w:sz w:val="16"/>
                <w:szCs w:val="16"/>
                <w:lang w:eastAsia="en-US"/>
              </w:rPr>
              <w:t>а</w:t>
            </w:r>
            <w:r w:rsidRPr="00A951E3">
              <w:rPr>
                <w:rFonts w:ascii="Times New Roman" w:hAnsi="Times New Roman" w:cs="Times New Roman"/>
                <w:spacing w:val="-2"/>
                <w:w w:val="95"/>
                <w:sz w:val="16"/>
                <w:szCs w:val="16"/>
                <w:lang w:eastAsia="en-US"/>
              </w:rPr>
              <w:t>в</w:t>
            </w:r>
            <w:r w:rsidRPr="00A951E3">
              <w:rPr>
                <w:rFonts w:ascii="Times New Roman" w:hAnsi="Times New Roman" w:cs="Times New Roman"/>
                <w:w w:val="95"/>
                <w:sz w:val="16"/>
                <w:szCs w:val="16"/>
                <w:lang w:eastAsia="en-US"/>
              </w:rPr>
              <w:t>то</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4"/>
                <w:w w:val="95"/>
                <w:sz w:val="16"/>
                <w:szCs w:val="16"/>
                <w:lang w:eastAsia="en-US"/>
              </w:rPr>
              <w:t>б</w:t>
            </w:r>
            <w:r w:rsidRPr="00A951E3">
              <w:rPr>
                <w:rFonts w:ascii="Times New Roman" w:hAnsi="Times New Roman" w:cs="Times New Roman"/>
                <w:w w:val="95"/>
                <w:sz w:val="16"/>
                <w:szCs w:val="16"/>
                <w:lang w:eastAsia="en-US"/>
              </w:rPr>
              <w:t>и</w:t>
            </w:r>
            <w:r w:rsidRPr="00A951E3">
              <w:rPr>
                <w:rFonts w:ascii="Times New Roman" w:hAnsi="Times New Roman" w:cs="Times New Roman"/>
                <w:spacing w:val="-6"/>
                <w:w w:val="95"/>
                <w:sz w:val="16"/>
                <w:szCs w:val="16"/>
                <w:lang w:eastAsia="en-US"/>
              </w:rPr>
              <w:t>л</w:t>
            </w:r>
            <w:r w:rsidRPr="00A951E3">
              <w:rPr>
                <w:rFonts w:ascii="Times New Roman" w:hAnsi="Times New Roman" w:cs="Times New Roman"/>
                <w:spacing w:val="-1"/>
                <w:w w:val="95"/>
                <w:sz w:val="16"/>
                <w:szCs w:val="16"/>
                <w:lang w:eastAsia="en-US"/>
              </w:rPr>
              <w:t>ьн</w:t>
            </w:r>
            <w:r w:rsidRPr="00A951E3">
              <w:rPr>
                <w:rFonts w:ascii="Times New Roman" w:hAnsi="Times New Roman" w:cs="Times New Roman"/>
                <w:w w:val="95"/>
                <w:sz w:val="16"/>
                <w:szCs w:val="16"/>
                <w:lang w:eastAsia="en-US"/>
              </w:rPr>
              <w:t>ой</w:t>
            </w:r>
            <w:r w:rsidRPr="00A951E3">
              <w:rPr>
                <w:rFonts w:ascii="Times New Roman" w:hAnsi="Times New Roman" w:cs="Times New Roman"/>
                <w:spacing w:val="-8"/>
                <w:w w:val="95"/>
                <w:sz w:val="16"/>
                <w:szCs w:val="16"/>
                <w:lang w:eastAsia="en-US"/>
              </w:rPr>
              <w:t xml:space="preserve"> д</w:t>
            </w:r>
            <w:r w:rsidRPr="00A951E3">
              <w:rPr>
                <w:rFonts w:ascii="Times New Roman" w:hAnsi="Times New Roman" w:cs="Times New Roman"/>
                <w:w w:val="95"/>
                <w:sz w:val="16"/>
                <w:szCs w:val="16"/>
                <w:lang w:eastAsia="en-US"/>
              </w:rPr>
              <w:t>ороги</w:t>
            </w:r>
          </w:p>
        </w:tc>
        <w:tc>
          <w:tcPr>
            <w:tcW w:w="6687" w:type="dxa"/>
            <w:gridSpan w:val="2"/>
            <w:tcBorders>
              <w:top w:val="single" w:sz="8" w:space="0" w:color="000000"/>
              <w:left w:val="single" w:sz="8" w:space="0" w:color="000000"/>
              <w:bottom w:val="single" w:sz="8" w:space="0" w:color="000000"/>
              <w:right w:val="single" w:sz="8" w:space="0" w:color="000000"/>
            </w:tcBorders>
            <w:vAlign w:val="center"/>
          </w:tcPr>
          <w:p w14:paraId="380DFF1A" w14:textId="77777777" w:rsidR="00173F0A" w:rsidRPr="00A951E3" w:rsidRDefault="00173F0A" w:rsidP="00A951E3">
            <w:pPr>
              <w:suppressAutoHyphens w:val="0"/>
              <w:spacing w:before="9" w:line="150" w:lineRule="exact"/>
              <w:jc w:val="center"/>
              <w:rPr>
                <w:rFonts w:ascii="Times New Roman" w:hAnsi="Times New Roman" w:cs="Times New Roman"/>
                <w:sz w:val="16"/>
                <w:szCs w:val="16"/>
                <w:lang w:eastAsia="en-US"/>
              </w:rPr>
            </w:pPr>
          </w:p>
          <w:p w14:paraId="0C006B47"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5"/>
                <w:w w:val="95"/>
                <w:sz w:val="16"/>
                <w:szCs w:val="16"/>
                <w:lang w:eastAsia="en-US"/>
              </w:rPr>
              <w:t>М</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с</w:t>
            </w:r>
            <w:r w:rsidRPr="00A951E3">
              <w:rPr>
                <w:rFonts w:ascii="Times New Roman" w:hAnsi="Times New Roman" w:cs="Times New Roman"/>
                <w:w w:val="95"/>
                <w:sz w:val="16"/>
                <w:szCs w:val="16"/>
                <w:lang w:eastAsia="en-US"/>
              </w:rPr>
              <w:t>то</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а</w:t>
            </w:r>
            <w:r w:rsidRPr="00A951E3">
              <w:rPr>
                <w:rFonts w:ascii="Times New Roman" w:hAnsi="Times New Roman" w:cs="Times New Roman"/>
                <w:spacing w:val="1"/>
                <w:w w:val="95"/>
                <w:sz w:val="16"/>
                <w:szCs w:val="16"/>
                <w:lang w:eastAsia="en-US"/>
              </w:rPr>
              <w:t>х</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4"/>
                <w:w w:val="95"/>
                <w:sz w:val="16"/>
                <w:szCs w:val="16"/>
                <w:lang w:eastAsia="en-US"/>
              </w:rPr>
              <w:t>ж</w:t>
            </w:r>
            <w:r w:rsidRPr="00A951E3">
              <w:rPr>
                <w:rFonts w:ascii="Times New Roman" w:hAnsi="Times New Roman" w:cs="Times New Roman"/>
                <w:spacing w:val="-8"/>
                <w:w w:val="95"/>
                <w:sz w:val="16"/>
                <w:szCs w:val="16"/>
                <w:lang w:eastAsia="en-US"/>
              </w:rPr>
              <w:t>д</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ие,</w:t>
            </w:r>
            <w:r w:rsidRPr="00A951E3">
              <w:rPr>
                <w:rFonts w:ascii="Times New Roman" w:hAnsi="Times New Roman" w:cs="Times New Roman"/>
                <w:spacing w:val="-5"/>
                <w:w w:val="95"/>
                <w:sz w:val="16"/>
                <w:szCs w:val="16"/>
                <w:lang w:eastAsia="en-US"/>
              </w:rPr>
              <w:t xml:space="preserve"> </w:t>
            </w:r>
            <w:r w:rsidRPr="00A951E3">
              <w:rPr>
                <w:rFonts w:ascii="Times New Roman" w:hAnsi="Times New Roman" w:cs="Times New Roman"/>
                <w:w w:val="95"/>
                <w:sz w:val="16"/>
                <w:szCs w:val="16"/>
                <w:lang w:eastAsia="en-US"/>
              </w:rPr>
              <w:t>прот</w:t>
            </w:r>
            <w:r w:rsidRPr="00A951E3">
              <w:rPr>
                <w:rFonts w:ascii="Times New Roman" w:hAnsi="Times New Roman" w:cs="Times New Roman"/>
                <w:spacing w:val="-2"/>
                <w:w w:val="95"/>
                <w:sz w:val="16"/>
                <w:szCs w:val="16"/>
                <w:lang w:eastAsia="en-US"/>
              </w:rPr>
              <w:t>я</w:t>
            </w:r>
            <w:r w:rsidRPr="00A951E3">
              <w:rPr>
                <w:rFonts w:ascii="Times New Roman" w:hAnsi="Times New Roman" w:cs="Times New Roman"/>
                <w:spacing w:val="4"/>
                <w:w w:val="95"/>
                <w:sz w:val="16"/>
                <w:szCs w:val="16"/>
                <w:lang w:eastAsia="en-US"/>
              </w:rPr>
              <w:t>ж</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нн</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1"/>
                <w:w w:val="95"/>
                <w:sz w:val="16"/>
                <w:szCs w:val="16"/>
                <w:lang w:eastAsia="en-US"/>
              </w:rPr>
              <w:t>с</w:t>
            </w:r>
            <w:r w:rsidRPr="00A951E3">
              <w:rPr>
                <w:rFonts w:ascii="Times New Roman" w:hAnsi="Times New Roman" w:cs="Times New Roman"/>
                <w:w w:val="95"/>
                <w:sz w:val="16"/>
                <w:szCs w:val="16"/>
                <w:lang w:eastAsia="en-US"/>
              </w:rPr>
              <w:t>ть</w:t>
            </w:r>
            <w:r w:rsidRPr="00A951E3">
              <w:rPr>
                <w:rFonts w:ascii="Times New Roman" w:hAnsi="Times New Roman" w:cs="Times New Roman"/>
                <w:spacing w:val="-6"/>
                <w:w w:val="95"/>
                <w:sz w:val="16"/>
                <w:szCs w:val="16"/>
                <w:lang w:eastAsia="en-US"/>
              </w:rPr>
              <w:t xml:space="preserve"> </w:t>
            </w:r>
            <w:r w:rsidRPr="00A951E3">
              <w:rPr>
                <w:rFonts w:ascii="Times New Roman" w:hAnsi="Times New Roman" w:cs="Times New Roman"/>
                <w:w w:val="95"/>
                <w:sz w:val="16"/>
                <w:szCs w:val="16"/>
                <w:lang w:eastAsia="en-US"/>
              </w:rPr>
              <w:t>(</w:t>
            </w:r>
            <w:r w:rsidRPr="00A951E3">
              <w:rPr>
                <w:rFonts w:ascii="Times New Roman" w:hAnsi="Times New Roman" w:cs="Times New Roman"/>
                <w:spacing w:val="5"/>
                <w:w w:val="95"/>
                <w:sz w:val="16"/>
                <w:szCs w:val="16"/>
                <w:lang w:eastAsia="en-US"/>
              </w:rPr>
              <w:t>к</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w:t>
            </w:r>
          </w:p>
        </w:tc>
        <w:tc>
          <w:tcPr>
            <w:tcW w:w="1056" w:type="dxa"/>
            <w:tcBorders>
              <w:top w:val="single" w:sz="8" w:space="0" w:color="000000"/>
              <w:left w:val="single" w:sz="8" w:space="0" w:color="000000"/>
              <w:bottom w:val="single" w:sz="8" w:space="0" w:color="000000"/>
              <w:right w:val="single" w:sz="8" w:space="0" w:color="000000"/>
            </w:tcBorders>
            <w:vAlign w:val="center"/>
          </w:tcPr>
          <w:p w14:paraId="07204CAD" w14:textId="77777777" w:rsidR="00173F0A" w:rsidRPr="00A951E3" w:rsidRDefault="00173F0A" w:rsidP="00A951E3">
            <w:pPr>
              <w:suppressAutoHyphens w:val="0"/>
              <w:spacing w:before="23" w:line="268" w:lineRule="auto"/>
              <w:ind w:right="85"/>
              <w:jc w:val="center"/>
              <w:rPr>
                <w:rFonts w:ascii="Times New Roman" w:hAnsi="Times New Roman" w:cs="Times New Roman"/>
                <w:spacing w:val="-1"/>
                <w:w w:val="99"/>
                <w:sz w:val="16"/>
                <w:szCs w:val="16"/>
                <w:lang w:eastAsia="en-US"/>
              </w:rPr>
            </w:pPr>
            <w:r w:rsidRPr="00A951E3">
              <w:rPr>
                <w:rFonts w:ascii="Times New Roman" w:hAnsi="Times New Roman" w:cs="Times New Roman"/>
                <w:spacing w:val="-1"/>
                <w:sz w:val="16"/>
                <w:szCs w:val="16"/>
                <w:lang w:eastAsia="en-US"/>
              </w:rPr>
              <w:t>Об</w:t>
            </w:r>
            <w:r w:rsidRPr="00A951E3">
              <w:rPr>
                <w:rFonts w:ascii="Times New Roman" w:hAnsi="Times New Roman" w:cs="Times New Roman"/>
                <w:spacing w:val="3"/>
                <w:sz w:val="16"/>
                <w:szCs w:val="16"/>
                <w:lang w:eastAsia="en-US"/>
              </w:rPr>
              <w:t>щ</w:t>
            </w:r>
            <w:r w:rsidRPr="00A951E3">
              <w:rPr>
                <w:rFonts w:ascii="Times New Roman" w:hAnsi="Times New Roman" w:cs="Times New Roman"/>
                <w:spacing w:val="-1"/>
                <w:sz w:val="16"/>
                <w:szCs w:val="16"/>
                <w:lang w:eastAsia="en-US"/>
              </w:rPr>
              <w:t>а</w:t>
            </w:r>
            <w:r w:rsidRPr="00A951E3">
              <w:rPr>
                <w:rFonts w:ascii="Times New Roman" w:hAnsi="Times New Roman" w:cs="Times New Roman"/>
                <w:sz w:val="16"/>
                <w:szCs w:val="16"/>
                <w:lang w:eastAsia="en-US"/>
              </w:rPr>
              <w:t>я</w:t>
            </w:r>
            <w:r w:rsidRPr="00A951E3">
              <w:rPr>
                <w:rFonts w:ascii="Times New Roman" w:hAnsi="Times New Roman" w:cs="Times New Roman"/>
                <w:spacing w:val="-10"/>
                <w:sz w:val="16"/>
                <w:szCs w:val="16"/>
                <w:lang w:eastAsia="en-US"/>
              </w:rPr>
              <w:t xml:space="preserve"> </w:t>
            </w:r>
            <w:r w:rsidRPr="00A951E3">
              <w:rPr>
                <w:rFonts w:ascii="Times New Roman" w:hAnsi="Times New Roman" w:cs="Times New Roman"/>
                <w:spacing w:val="1"/>
                <w:sz w:val="16"/>
                <w:szCs w:val="16"/>
                <w:lang w:eastAsia="en-US"/>
              </w:rPr>
              <w:t>п</w:t>
            </w:r>
            <w:r w:rsidRPr="00A951E3">
              <w:rPr>
                <w:rFonts w:ascii="Times New Roman" w:hAnsi="Times New Roman" w:cs="Times New Roman"/>
                <w:spacing w:val="-1"/>
                <w:sz w:val="16"/>
                <w:szCs w:val="16"/>
                <w:lang w:eastAsia="en-US"/>
              </w:rPr>
              <w:t>ро-</w:t>
            </w:r>
          </w:p>
          <w:p w14:paraId="7D2A4011" w14:textId="77777777" w:rsidR="00173F0A" w:rsidRPr="00A951E3" w:rsidRDefault="00173F0A" w:rsidP="00A951E3">
            <w:pPr>
              <w:suppressAutoHyphens w:val="0"/>
              <w:spacing w:before="23" w:line="268" w:lineRule="auto"/>
              <w:ind w:right="85"/>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т</w:t>
            </w:r>
            <w:r w:rsidRPr="00A951E3">
              <w:rPr>
                <w:rFonts w:ascii="Times New Roman" w:hAnsi="Times New Roman" w:cs="Times New Roman"/>
                <w:spacing w:val="-2"/>
                <w:sz w:val="16"/>
                <w:szCs w:val="16"/>
                <w:lang w:eastAsia="en-US"/>
              </w:rPr>
              <w:t>я</w:t>
            </w:r>
            <w:r w:rsidRPr="00A951E3">
              <w:rPr>
                <w:rFonts w:ascii="Times New Roman" w:hAnsi="Times New Roman" w:cs="Times New Roman"/>
                <w:spacing w:val="2"/>
                <w:sz w:val="16"/>
                <w:szCs w:val="16"/>
                <w:lang w:eastAsia="en-US"/>
              </w:rPr>
              <w:t>ж</w:t>
            </w:r>
            <w:r w:rsidRPr="00A951E3">
              <w:rPr>
                <w:rFonts w:ascii="Times New Roman" w:hAnsi="Times New Roman" w:cs="Times New Roman"/>
                <w:spacing w:val="-1"/>
                <w:sz w:val="16"/>
                <w:szCs w:val="16"/>
                <w:lang w:eastAsia="en-US"/>
              </w:rPr>
              <w:t>е</w:t>
            </w:r>
            <w:r w:rsidRPr="00A951E3">
              <w:rPr>
                <w:rFonts w:ascii="Times New Roman" w:hAnsi="Times New Roman" w:cs="Times New Roman"/>
                <w:sz w:val="16"/>
                <w:szCs w:val="16"/>
                <w:lang w:eastAsia="en-US"/>
              </w:rPr>
              <w:t>нн</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ст</w:t>
            </w:r>
            <w:r w:rsidRPr="00A951E3">
              <w:rPr>
                <w:rFonts w:ascii="Times New Roman" w:hAnsi="Times New Roman" w:cs="Times New Roman"/>
                <w:spacing w:val="1"/>
                <w:sz w:val="16"/>
                <w:szCs w:val="16"/>
                <w:lang w:eastAsia="en-US"/>
              </w:rPr>
              <w:t>ь</w:t>
            </w:r>
            <w:r w:rsidRPr="00A951E3">
              <w:rPr>
                <w:rFonts w:ascii="Times New Roman" w:hAnsi="Times New Roman" w:cs="Times New Roman"/>
                <w:sz w:val="16"/>
                <w:szCs w:val="16"/>
                <w:lang w:eastAsia="en-US"/>
              </w:rPr>
              <w:t>,</w:t>
            </w:r>
          </w:p>
          <w:p w14:paraId="58E8C75B" w14:textId="77777777" w:rsidR="00173F0A" w:rsidRPr="00A951E3" w:rsidRDefault="00173F0A" w:rsidP="00A951E3">
            <w:pPr>
              <w:suppressAutoHyphens w:val="0"/>
              <w:ind w:right="428"/>
              <w:jc w:val="center"/>
              <w:rPr>
                <w:rFonts w:ascii="Times New Roman" w:hAnsi="Times New Roman" w:cs="Times New Roman"/>
                <w:sz w:val="16"/>
                <w:szCs w:val="16"/>
                <w:lang w:eastAsia="en-US"/>
              </w:rPr>
            </w:pPr>
            <w:r w:rsidRPr="00A951E3">
              <w:rPr>
                <w:rFonts w:ascii="Times New Roman" w:hAnsi="Times New Roman" w:cs="Times New Roman"/>
                <w:spacing w:val="3"/>
                <w:sz w:val="16"/>
                <w:szCs w:val="16"/>
                <w:lang w:eastAsia="en-US"/>
              </w:rPr>
              <w:t>к</w:t>
            </w:r>
            <w:r w:rsidRPr="00A951E3">
              <w:rPr>
                <w:rFonts w:ascii="Times New Roman" w:hAnsi="Times New Roman" w:cs="Times New Roman"/>
                <w:sz w:val="16"/>
                <w:szCs w:val="16"/>
                <w:lang w:eastAsia="en-US"/>
              </w:rPr>
              <w:t>м</w:t>
            </w:r>
          </w:p>
          <w:p w14:paraId="7534DF92" w14:textId="77777777" w:rsidR="00173F0A" w:rsidRPr="00A951E3" w:rsidRDefault="00173F0A" w:rsidP="00A951E3">
            <w:pPr>
              <w:suppressAutoHyphens w:val="0"/>
              <w:ind w:right="428"/>
              <w:jc w:val="center"/>
              <w:rPr>
                <w:rFonts w:ascii="Times New Roman" w:hAnsi="Times New Roman" w:cs="Times New Roman"/>
                <w:sz w:val="16"/>
                <w:szCs w:val="16"/>
                <w:lang w:eastAsia="en-US"/>
              </w:rPr>
            </w:pPr>
          </w:p>
        </w:tc>
      </w:tr>
      <w:tr w:rsidR="00173F0A" w:rsidRPr="00A951E3" w14:paraId="3060F0AE" w14:textId="77777777" w:rsidTr="00A951E3">
        <w:trPr>
          <w:trHeight w:hRule="exact" w:val="319"/>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155F0410" w14:textId="77777777" w:rsidR="00173F0A" w:rsidRPr="00A951E3" w:rsidRDefault="00173F0A" w:rsidP="00A951E3">
            <w:pPr>
              <w:suppressAutoHyphens w:val="0"/>
              <w:ind w:right="148"/>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w:t>
            </w:r>
          </w:p>
        </w:tc>
        <w:tc>
          <w:tcPr>
            <w:tcW w:w="1701" w:type="dxa"/>
            <w:tcBorders>
              <w:top w:val="single" w:sz="8" w:space="0" w:color="000000"/>
              <w:left w:val="single" w:sz="8" w:space="0" w:color="000000"/>
              <w:bottom w:val="single" w:sz="8" w:space="0" w:color="000000"/>
              <w:right w:val="single" w:sz="8" w:space="0" w:color="000000"/>
            </w:tcBorders>
            <w:vAlign w:val="center"/>
          </w:tcPr>
          <w:p w14:paraId="792B92E8" w14:textId="77777777" w:rsidR="00173F0A" w:rsidRPr="00A951E3" w:rsidRDefault="00173F0A" w:rsidP="00A951E3">
            <w:pPr>
              <w:suppressAutoHyphens w:val="0"/>
              <w:ind w:right="755"/>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w:t>
            </w:r>
          </w:p>
        </w:tc>
        <w:tc>
          <w:tcPr>
            <w:tcW w:w="4243" w:type="dxa"/>
            <w:tcBorders>
              <w:top w:val="single" w:sz="8" w:space="0" w:color="000000"/>
              <w:left w:val="single" w:sz="8" w:space="0" w:color="000000"/>
              <w:bottom w:val="single" w:sz="8" w:space="0" w:color="000000"/>
              <w:right w:val="single" w:sz="8" w:space="0" w:color="000000"/>
            </w:tcBorders>
            <w:vAlign w:val="center"/>
          </w:tcPr>
          <w:p w14:paraId="17AFB7DC" w14:textId="77777777" w:rsidR="00173F0A" w:rsidRPr="00A951E3" w:rsidRDefault="00173F0A" w:rsidP="00A951E3">
            <w:pPr>
              <w:suppressAutoHyphens w:val="0"/>
              <w:ind w:right="270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3</w:t>
            </w:r>
          </w:p>
        </w:tc>
        <w:tc>
          <w:tcPr>
            <w:tcW w:w="6687" w:type="dxa"/>
            <w:gridSpan w:val="2"/>
            <w:tcBorders>
              <w:top w:val="single" w:sz="8" w:space="0" w:color="000000"/>
              <w:left w:val="single" w:sz="8" w:space="0" w:color="000000"/>
              <w:bottom w:val="single" w:sz="8" w:space="0" w:color="000000"/>
              <w:right w:val="single" w:sz="8" w:space="0" w:color="000000"/>
            </w:tcBorders>
            <w:vAlign w:val="center"/>
          </w:tcPr>
          <w:p w14:paraId="4B2D23DA" w14:textId="77777777" w:rsidR="00173F0A" w:rsidRPr="00A951E3" w:rsidRDefault="00173F0A" w:rsidP="00A951E3">
            <w:pPr>
              <w:suppressAutoHyphens w:val="0"/>
              <w:spacing w:line="198" w:lineRule="exact"/>
              <w:ind w:right="326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w:t>
            </w:r>
          </w:p>
        </w:tc>
        <w:tc>
          <w:tcPr>
            <w:tcW w:w="1056" w:type="dxa"/>
            <w:tcBorders>
              <w:top w:val="single" w:sz="8" w:space="0" w:color="000000"/>
              <w:left w:val="single" w:sz="8" w:space="0" w:color="000000"/>
              <w:bottom w:val="single" w:sz="8" w:space="0" w:color="000000"/>
              <w:right w:val="single" w:sz="8" w:space="0" w:color="000000"/>
            </w:tcBorders>
            <w:vAlign w:val="center"/>
          </w:tcPr>
          <w:p w14:paraId="1DC52D20" w14:textId="77777777" w:rsidR="00173F0A" w:rsidRPr="00A951E3" w:rsidRDefault="00173F0A" w:rsidP="00A951E3">
            <w:pPr>
              <w:suppressAutoHyphens w:val="0"/>
              <w:ind w:right="445"/>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w:t>
            </w:r>
          </w:p>
        </w:tc>
      </w:tr>
      <w:tr w:rsidR="00173F0A" w:rsidRPr="00A951E3" w14:paraId="19CEAB85" w14:textId="77777777" w:rsidTr="00A951E3">
        <w:trPr>
          <w:trHeight w:hRule="exact" w:val="305"/>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11FE04B4"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1701" w:type="dxa"/>
            <w:tcBorders>
              <w:top w:val="single" w:sz="8" w:space="0" w:color="000000"/>
              <w:left w:val="single" w:sz="8" w:space="0" w:color="000000"/>
              <w:bottom w:val="single" w:sz="8" w:space="0" w:color="000000"/>
              <w:right w:val="single" w:sz="8" w:space="0" w:color="000000"/>
            </w:tcBorders>
            <w:vAlign w:val="center"/>
          </w:tcPr>
          <w:p w14:paraId="5907176D"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4243" w:type="dxa"/>
            <w:tcBorders>
              <w:top w:val="single" w:sz="8" w:space="0" w:color="000000"/>
              <w:left w:val="single" w:sz="8" w:space="0" w:color="000000"/>
              <w:bottom w:val="single" w:sz="8" w:space="0" w:color="000000"/>
              <w:right w:val="single" w:sz="8" w:space="0" w:color="000000"/>
            </w:tcBorders>
            <w:vAlign w:val="center"/>
          </w:tcPr>
          <w:p w14:paraId="001A869F" w14:textId="77777777" w:rsidR="00173F0A" w:rsidRPr="00A951E3" w:rsidRDefault="00173F0A" w:rsidP="00A951E3">
            <w:pPr>
              <w:suppressAutoHyphens w:val="0"/>
              <w:spacing w:before="36"/>
              <w:ind w:right="1952"/>
              <w:jc w:val="center"/>
              <w:rPr>
                <w:rFonts w:ascii="Times New Roman" w:hAnsi="Times New Roman" w:cs="Times New Roman"/>
                <w:sz w:val="16"/>
                <w:szCs w:val="16"/>
                <w:lang w:eastAsia="en-US"/>
              </w:rPr>
            </w:pPr>
            <w:r w:rsidRPr="00A951E3">
              <w:rPr>
                <w:rFonts w:ascii="Times New Roman" w:hAnsi="Times New Roman" w:cs="Times New Roman"/>
                <w:spacing w:val="5"/>
                <w:sz w:val="16"/>
                <w:szCs w:val="16"/>
                <w:lang w:eastAsia="en-US"/>
              </w:rPr>
              <w:t>К</w:t>
            </w:r>
            <w:r w:rsidRPr="00A951E3">
              <w:rPr>
                <w:rFonts w:ascii="Times New Roman" w:hAnsi="Times New Roman" w:cs="Times New Roman"/>
                <w:spacing w:val="9"/>
                <w:sz w:val="16"/>
                <w:szCs w:val="16"/>
                <w:lang w:eastAsia="en-US"/>
              </w:rPr>
              <w:t>и</w:t>
            </w:r>
            <w:r w:rsidRPr="00A951E3">
              <w:rPr>
                <w:rFonts w:ascii="Times New Roman" w:hAnsi="Times New Roman" w:cs="Times New Roman"/>
                <w:spacing w:val="8"/>
                <w:sz w:val="16"/>
                <w:szCs w:val="16"/>
                <w:lang w:eastAsia="en-US"/>
              </w:rPr>
              <w:t>м</w:t>
            </w:r>
            <w:r w:rsidRPr="00A951E3">
              <w:rPr>
                <w:rFonts w:ascii="Times New Roman" w:hAnsi="Times New Roman" w:cs="Times New Roman"/>
                <w:spacing w:val="10"/>
                <w:sz w:val="16"/>
                <w:szCs w:val="16"/>
                <w:lang w:eastAsia="en-US"/>
              </w:rPr>
              <w:t>о</w:t>
            </w:r>
            <w:r w:rsidRPr="00A951E3">
              <w:rPr>
                <w:rFonts w:ascii="Times New Roman" w:hAnsi="Times New Roman" w:cs="Times New Roman"/>
                <w:spacing w:val="14"/>
                <w:sz w:val="16"/>
                <w:szCs w:val="16"/>
                <w:lang w:eastAsia="en-US"/>
              </w:rPr>
              <w:t>в</w:t>
            </w:r>
            <w:r w:rsidRPr="00A951E3">
              <w:rPr>
                <w:rFonts w:ascii="Times New Roman" w:hAnsi="Times New Roman" w:cs="Times New Roman"/>
                <w:spacing w:val="10"/>
                <w:sz w:val="16"/>
                <w:szCs w:val="16"/>
                <w:lang w:eastAsia="en-US"/>
              </w:rPr>
              <w:t>с</w:t>
            </w:r>
            <w:r w:rsidRPr="00A951E3">
              <w:rPr>
                <w:rFonts w:ascii="Times New Roman" w:hAnsi="Times New Roman" w:cs="Times New Roman"/>
                <w:spacing w:val="12"/>
                <w:sz w:val="16"/>
                <w:szCs w:val="16"/>
                <w:lang w:eastAsia="en-US"/>
              </w:rPr>
              <w:t>к</w:t>
            </w:r>
            <w:r w:rsidRPr="00A951E3">
              <w:rPr>
                <w:rFonts w:ascii="Times New Roman" w:hAnsi="Times New Roman" w:cs="Times New Roman"/>
                <w:spacing w:val="9"/>
                <w:sz w:val="16"/>
                <w:szCs w:val="16"/>
                <w:lang w:eastAsia="en-US"/>
              </w:rPr>
              <w:t>и</w:t>
            </w:r>
            <w:r w:rsidRPr="00A951E3">
              <w:rPr>
                <w:rFonts w:ascii="Times New Roman" w:hAnsi="Times New Roman" w:cs="Times New Roman"/>
                <w:sz w:val="16"/>
                <w:szCs w:val="16"/>
                <w:lang w:eastAsia="en-US"/>
              </w:rPr>
              <w:t>й</w:t>
            </w:r>
            <w:r w:rsidRPr="00A951E3">
              <w:rPr>
                <w:rFonts w:ascii="Times New Roman" w:hAnsi="Times New Roman" w:cs="Times New Roman"/>
                <w:spacing w:val="10"/>
                <w:sz w:val="16"/>
                <w:szCs w:val="16"/>
                <w:lang w:eastAsia="en-US"/>
              </w:rPr>
              <w:t xml:space="preserve"> р</w:t>
            </w:r>
            <w:r w:rsidRPr="00A951E3">
              <w:rPr>
                <w:rFonts w:ascii="Times New Roman" w:hAnsi="Times New Roman" w:cs="Times New Roman"/>
                <w:sz w:val="16"/>
                <w:szCs w:val="16"/>
                <w:lang w:eastAsia="en-US"/>
              </w:rPr>
              <w:t>а</w:t>
            </w:r>
            <w:r w:rsidRPr="00A951E3">
              <w:rPr>
                <w:rFonts w:ascii="Times New Roman" w:hAnsi="Times New Roman" w:cs="Times New Roman"/>
                <w:spacing w:val="9"/>
                <w:sz w:val="16"/>
                <w:szCs w:val="16"/>
                <w:lang w:eastAsia="en-US"/>
              </w:rPr>
              <w:t>й</w:t>
            </w:r>
            <w:r w:rsidRPr="00A951E3">
              <w:rPr>
                <w:rFonts w:ascii="Times New Roman" w:hAnsi="Times New Roman" w:cs="Times New Roman"/>
                <w:spacing w:val="10"/>
                <w:sz w:val="16"/>
                <w:szCs w:val="16"/>
                <w:lang w:eastAsia="en-US"/>
              </w:rPr>
              <w:t>о</w:t>
            </w:r>
            <w:r w:rsidRPr="00A951E3">
              <w:rPr>
                <w:rFonts w:ascii="Times New Roman" w:hAnsi="Times New Roman" w:cs="Times New Roman"/>
                <w:sz w:val="16"/>
                <w:szCs w:val="16"/>
                <w:lang w:eastAsia="en-US"/>
              </w:rPr>
              <w:t>н</w:t>
            </w:r>
          </w:p>
        </w:tc>
        <w:tc>
          <w:tcPr>
            <w:tcW w:w="5693" w:type="dxa"/>
            <w:tcBorders>
              <w:top w:val="single" w:sz="8" w:space="0" w:color="000000"/>
              <w:left w:val="single" w:sz="8" w:space="0" w:color="000000"/>
              <w:bottom w:val="single" w:sz="8" w:space="0" w:color="000000"/>
              <w:right w:val="single" w:sz="8" w:space="0" w:color="000000"/>
            </w:tcBorders>
            <w:vAlign w:val="center"/>
          </w:tcPr>
          <w:p w14:paraId="14AB22F5"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994" w:type="dxa"/>
            <w:tcBorders>
              <w:top w:val="single" w:sz="8" w:space="0" w:color="000000"/>
              <w:left w:val="single" w:sz="8" w:space="0" w:color="000000"/>
              <w:bottom w:val="single" w:sz="8" w:space="0" w:color="000000"/>
              <w:right w:val="single" w:sz="8" w:space="0" w:color="000000"/>
            </w:tcBorders>
            <w:vAlign w:val="center"/>
          </w:tcPr>
          <w:p w14:paraId="0468D665"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1056" w:type="dxa"/>
            <w:tcBorders>
              <w:top w:val="single" w:sz="8" w:space="0" w:color="000000"/>
              <w:left w:val="single" w:sz="8" w:space="0" w:color="000000"/>
              <w:bottom w:val="single" w:sz="8" w:space="0" w:color="000000"/>
              <w:right w:val="single" w:sz="8" w:space="0" w:color="000000"/>
            </w:tcBorders>
            <w:vAlign w:val="center"/>
          </w:tcPr>
          <w:p w14:paraId="44F583D0" w14:textId="77777777" w:rsidR="00173F0A" w:rsidRPr="00A951E3" w:rsidRDefault="00173F0A" w:rsidP="00A951E3">
            <w:pPr>
              <w:suppressAutoHyphens w:val="0"/>
              <w:jc w:val="center"/>
              <w:rPr>
                <w:rFonts w:ascii="Times New Roman" w:hAnsi="Times New Roman" w:cs="Times New Roman"/>
                <w:sz w:val="16"/>
                <w:szCs w:val="16"/>
                <w:lang w:eastAsia="en-US"/>
              </w:rPr>
            </w:pPr>
          </w:p>
        </w:tc>
      </w:tr>
      <w:tr w:rsidR="00173F0A" w:rsidRPr="00A951E3" w14:paraId="5F9994BA" w14:textId="77777777" w:rsidTr="00A951E3">
        <w:trPr>
          <w:trHeight w:hRule="exact" w:val="552"/>
          <w:jc w:val="center"/>
        </w:trPr>
        <w:tc>
          <w:tcPr>
            <w:tcW w:w="425" w:type="dxa"/>
            <w:vMerge w:val="restart"/>
            <w:tcBorders>
              <w:top w:val="single" w:sz="8" w:space="0" w:color="000000"/>
              <w:left w:val="single" w:sz="8" w:space="0" w:color="000000"/>
              <w:right w:val="single" w:sz="8" w:space="0" w:color="000000"/>
            </w:tcBorders>
            <w:vAlign w:val="center"/>
          </w:tcPr>
          <w:p w14:paraId="2896DB05" w14:textId="77777777" w:rsidR="00173F0A" w:rsidRPr="00A951E3" w:rsidRDefault="00173F0A" w:rsidP="00A951E3">
            <w:pPr>
              <w:suppressAutoHyphens w:val="0"/>
              <w:spacing w:before="2" w:line="100" w:lineRule="exact"/>
              <w:jc w:val="center"/>
              <w:rPr>
                <w:rFonts w:ascii="Times New Roman" w:hAnsi="Times New Roman" w:cs="Times New Roman"/>
                <w:sz w:val="16"/>
                <w:szCs w:val="16"/>
                <w:lang w:eastAsia="en-US"/>
              </w:rPr>
            </w:pPr>
          </w:p>
          <w:p w14:paraId="3E5D1028"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134190FF"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55643E88"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179</w:t>
            </w:r>
          </w:p>
        </w:tc>
        <w:tc>
          <w:tcPr>
            <w:tcW w:w="1701" w:type="dxa"/>
            <w:vMerge w:val="restart"/>
            <w:tcBorders>
              <w:top w:val="single" w:sz="8" w:space="0" w:color="000000"/>
              <w:left w:val="single" w:sz="8" w:space="0" w:color="000000"/>
              <w:right w:val="single" w:sz="8" w:space="0" w:color="000000"/>
            </w:tcBorders>
            <w:vAlign w:val="center"/>
          </w:tcPr>
          <w:p w14:paraId="01BFD495" w14:textId="77777777" w:rsidR="00173F0A" w:rsidRPr="00A951E3" w:rsidRDefault="00173F0A" w:rsidP="00A951E3">
            <w:pPr>
              <w:suppressAutoHyphens w:val="0"/>
              <w:spacing w:before="2" w:line="100" w:lineRule="exact"/>
              <w:jc w:val="center"/>
              <w:rPr>
                <w:rFonts w:ascii="Times New Roman" w:hAnsi="Times New Roman" w:cs="Times New Roman"/>
                <w:sz w:val="16"/>
                <w:szCs w:val="16"/>
                <w:lang w:eastAsia="en-US"/>
              </w:rPr>
            </w:pPr>
          </w:p>
          <w:p w14:paraId="374AFE31"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53068222"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3BBB2526"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70К-180</w:t>
            </w:r>
          </w:p>
        </w:tc>
        <w:tc>
          <w:tcPr>
            <w:tcW w:w="4243" w:type="dxa"/>
            <w:vMerge w:val="restart"/>
            <w:tcBorders>
              <w:top w:val="single" w:sz="8" w:space="0" w:color="000000"/>
              <w:left w:val="single" w:sz="8" w:space="0" w:color="000000"/>
              <w:right w:val="single" w:sz="8" w:space="0" w:color="000000"/>
            </w:tcBorders>
            <w:vAlign w:val="center"/>
          </w:tcPr>
          <w:p w14:paraId="158CF1A2" w14:textId="77777777" w:rsidR="00173F0A" w:rsidRPr="00A951E3" w:rsidRDefault="00173F0A" w:rsidP="00A951E3">
            <w:pPr>
              <w:suppressAutoHyphens w:val="0"/>
              <w:spacing w:before="2" w:line="100" w:lineRule="exact"/>
              <w:jc w:val="center"/>
              <w:rPr>
                <w:rFonts w:ascii="Times New Roman" w:hAnsi="Times New Roman" w:cs="Times New Roman"/>
                <w:sz w:val="16"/>
                <w:szCs w:val="16"/>
                <w:lang w:val="ru-RU" w:eastAsia="en-US"/>
              </w:rPr>
            </w:pPr>
          </w:p>
          <w:p w14:paraId="5B1E8A9F"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3DB8ED7F"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7A7C0503" w14:textId="77777777" w:rsidR="00173F0A" w:rsidRPr="00A951E3" w:rsidRDefault="00173F0A" w:rsidP="00A951E3">
            <w:pPr>
              <w:suppressAutoHyphens w:val="0"/>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w:t>
            </w:r>
          </w:p>
        </w:tc>
        <w:tc>
          <w:tcPr>
            <w:tcW w:w="5693" w:type="dxa"/>
            <w:tcBorders>
              <w:top w:val="single" w:sz="8" w:space="0" w:color="000000"/>
              <w:left w:val="single" w:sz="8" w:space="0" w:color="000000"/>
              <w:bottom w:val="single" w:sz="8" w:space="0" w:color="000000"/>
              <w:right w:val="single" w:sz="8" w:space="0" w:color="000000"/>
            </w:tcBorders>
            <w:vAlign w:val="center"/>
          </w:tcPr>
          <w:p w14:paraId="02D9492B" w14:textId="77777777" w:rsidR="00173F0A" w:rsidRPr="00A951E3" w:rsidRDefault="00173F0A" w:rsidP="00A951E3">
            <w:pPr>
              <w:suppressAutoHyphens w:val="0"/>
              <w:spacing w:line="115" w:lineRule="exact"/>
              <w:ind w:right="4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w:t>
            </w:r>
            <w:r w:rsidRPr="00A951E3">
              <w:rPr>
                <w:rFonts w:ascii="Times New Roman" w:hAnsi="Times New Roman" w:cs="Times New Roman"/>
                <w:sz w:val="16"/>
                <w:szCs w:val="16"/>
                <w:lang w:val="ru-RU" w:eastAsia="en-US"/>
              </w:rPr>
              <w:t>а</w:t>
            </w:r>
          </w:p>
          <w:p w14:paraId="64D89A83" w14:textId="77777777" w:rsidR="00173F0A" w:rsidRPr="00A951E3" w:rsidRDefault="00173F0A" w:rsidP="00A951E3">
            <w:pPr>
              <w:suppressAutoHyphens w:val="0"/>
              <w:spacing w:before="20"/>
              <w:ind w:right="49"/>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о и </w:t>
            </w: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ом</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о и</w:t>
            </w:r>
          </w:p>
        </w:tc>
        <w:tc>
          <w:tcPr>
            <w:tcW w:w="994" w:type="dxa"/>
            <w:tcBorders>
              <w:top w:val="single" w:sz="8" w:space="0" w:color="000000"/>
              <w:left w:val="single" w:sz="8" w:space="0" w:color="000000"/>
              <w:bottom w:val="single" w:sz="8" w:space="0" w:color="000000"/>
              <w:right w:val="single" w:sz="8" w:space="0" w:color="000000"/>
            </w:tcBorders>
            <w:vAlign w:val="center"/>
          </w:tcPr>
          <w:p w14:paraId="64AC6DA7" w14:textId="77777777" w:rsidR="00173F0A" w:rsidRPr="00A951E3" w:rsidRDefault="00173F0A" w:rsidP="00A951E3">
            <w:pPr>
              <w:suppressAutoHyphens w:val="0"/>
              <w:spacing w:before="1" w:line="120" w:lineRule="exact"/>
              <w:jc w:val="center"/>
              <w:rPr>
                <w:rFonts w:ascii="Times New Roman" w:hAnsi="Times New Roman" w:cs="Times New Roman"/>
                <w:sz w:val="16"/>
                <w:szCs w:val="16"/>
                <w:lang w:val="ru-RU" w:eastAsia="en-US"/>
              </w:rPr>
            </w:pPr>
          </w:p>
          <w:p w14:paraId="45F79D3F"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18,500</w:t>
            </w:r>
          </w:p>
        </w:tc>
        <w:tc>
          <w:tcPr>
            <w:tcW w:w="1056" w:type="dxa"/>
            <w:vMerge w:val="restart"/>
            <w:tcBorders>
              <w:top w:val="single" w:sz="8" w:space="0" w:color="000000"/>
              <w:left w:val="single" w:sz="8" w:space="0" w:color="000000"/>
              <w:right w:val="single" w:sz="8" w:space="0" w:color="000000"/>
            </w:tcBorders>
            <w:vAlign w:val="center"/>
          </w:tcPr>
          <w:p w14:paraId="47586436" w14:textId="77777777" w:rsidR="00173F0A" w:rsidRPr="00A951E3" w:rsidRDefault="00173F0A" w:rsidP="00A951E3">
            <w:pPr>
              <w:suppressAutoHyphens w:val="0"/>
              <w:spacing w:before="2" w:line="100" w:lineRule="exact"/>
              <w:jc w:val="center"/>
              <w:rPr>
                <w:rFonts w:ascii="Times New Roman" w:hAnsi="Times New Roman" w:cs="Times New Roman"/>
                <w:sz w:val="16"/>
                <w:szCs w:val="16"/>
                <w:lang w:eastAsia="en-US"/>
              </w:rPr>
            </w:pPr>
          </w:p>
          <w:p w14:paraId="25093BCB"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6E479BDB"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4C331AD7"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58,232</w:t>
            </w:r>
          </w:p>
        </w:tc>
      </w:tr>
      <w:tr w:rsidR="00173F0A" w:rsidRPr="00A951E3" w14:paraId="65A45C68" w14:textId="77777777" w:rsidTr="00A951E3">
        <w:trPr>
          <w:trHeight w:hRule="exact" w:val="490"/>
          <w:jc w:val="center"/>
        </w:trPr>
        <w:tc>
          <w:tcPr>
            <w:tcW w:w="425" w:type="dxa"/>
            <w:vMerge/>
            <w:tcBorders>
              <w:left w:val="single" w:sz="8" w:space="0" w:color="000000"/>
              <w:right w:val="single" w:sz="8" w:space="0" w:color="000000"/>
            </w:tcBorders>
            <w:vAlign w:val="center"/>
          </w:tcPr>
          <w:p w14:paraId="21EB8F9E"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1701" w:type="dxa"/>
            <w:vMerge/>
            <w:tcBorders>
              <w:left w:val="single" w:sz="8" w:space="0" w:color="000000"/>
              <w:right w:val="single" w:sz="8" w:space="0" w:color="000000"/>
            </w:tcBorders>
            <w:vAlign w:val="center"/>
          </w:tcPr>
          <w:p w14:paraId="64F17763"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4243" w:type="dxa"/>
            <w:vMerge/>
            <w:tcBorders>
              <w:left w:val="single" w:sz="8" w:space="0" w:color="000000"/>
              <w:right w:val="single" w:sz="8" w:space="0" w:color="000000"/>
            </w:tcBorders>
            <w:vAlign w:val="center"/>
          </w:tcPr>
          <w:p w14:paraId="1E7E0CC0"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5693" w:type="dxa"/>
            <w:tcBorders>
              <w:top w:val="single" w:sz="8" w:space="0" w:color="000000"/>
              <w:left w:val="single" w:sz="8" w:space="0" w:color="000000"/>
              <w:bottom w:val="single" w:sz="8" w:space="0" w:color="000000"/>
              <w:right w:val="single" w:sz="8" w:space="0" w:color="000000"/>
            </w:tcBorders>
            <w:vAlign w:val="center"/>
          </w:tcPr>
          <w:p w14:paraId="64BBD7EC" w14:textId="77777777" w:rsidR="00173F0A" w:rsidRPr="00A951E3" w:rsidRDefault="00173F0A" w:rsidP="00A951E3">
            <w:pPr>
              <w:suppressAutoHyphens w:val="0"/>
              <w:spacing w:before="6" w:line="120" w:lineRule="exact"/>
              <w:jc w:val="center"/>
              <w:rPr>
                <w:rFonts w:ascii="Times New Roman" w:hAnsi="Times New Roman" w:cs="Times New Roman"/>
                <w:sz w:val="16"/>
                <w:szCs w:val="16"/>
                <w:lang w:val="ru-RU" w:eastAsia="en-US"/>
              </w:rPr>
            </w:pPr>
          </w:p>
          <w:p w14:paraId="15575F17" w14:textId="77777777" w:rsidR="00173F0A" w:rsidRPr="00A951E3" w:rsidRDefault="00173F0A" w:rsidP="00A951E3">
            <w:pPr>
              <w:suppressAutoHyphens w:val="0"/>
              <w:spacing w:line="200" w:lineRule="atLeast"/>
              <w:ind w:right="48"/>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омо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ел</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омо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p>
        </w:tc>
        <w:tc>
          <w:tcPr>
            <w:tcW w:w="994" w:type="dxa"/>
            <w:tcBorders>
              <w:top w:val="single" w:sz="8" w:space="0" w:color="000000"/>
              <w:left w:val="single" w:sz="8" w:space="0" w:color="000000"/>
              <w:bottom w:val="single" w:sz="8" w:space="0" w:color="000000"/>
              <w:right w:val="single" w:sz="8" w:space="0" w:color="000000"/>
            </w:tcBorders>
            <w:vAlign w:val="center"/>
          </w:tcPr>
          <w:p w14:paraId="53E7AD7A" w14:textId="77777777" w:rsidR="00173F0A" w:rsidRPr="00A951E3" w:rsidRDefault="00173F0A" w:rsidP="00A951E3">
            <w:pPr>
              <w:suppressAutoHyphens w:val="0"/>
              <w:spacing w:before="8" w:line="120" w:lineRule="exact"/>
              <w:jc w:val="center"/>
              <w:rPr>
                <w:rFonts w:ascii="Times New Roman" w:hAnsi="Times New Roman" w:cs="Times New Roman"/>
                <w:sz w:val="16"/>
                <w:szCs w:val="16"/>
                <w:lang w:val="ru-RU" w:eastAsia="en-US"/>
              </w:rPr>
            </w:pPr>
          </w:p>
          <w:p w14:paraId="79F6FD08"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24,932</w:t>
            </w:r>
          </w:p>
        </w:tc>
        <w:tc>
          <w:tcPr>
            <w:tcW w:w="1056" w:type="dxa"/>
            <w:vMerge/>
            <w:tcBorders>
              <w:left w:val="single" w:sz="8" w:space="0" w:color="000000"/>
              <w:right w:val="single" w:sz="8" w:space="0" w:color="000000"/>
            </w:tcBorders>
            <w:vAlign w:val="center"/>
          </w:tcPr>
          <w:p w14:paraId="13560256" w14:textId="77777777" w:rsidR="00173F0A" w:rsidRPr="00A951E3" w:rsidRDefault="00173F0A" w:rsidP="00A951E3">
            <w:pPr>
              <w:suppressAutoHyphens w:val="0"/>
              <w:jc w:val="center"/>
              <w:rPr>
                <w:rFonts w:ascii="Times New Roman" w:hAnsi="Times New Roman" w:cs="Times New Roman"/>
                <w:sz w:val="16"/>
                <w:szCs w:val="16"/>
                <w:lang w:eastAsia="en-US"/>
              </w:rPr>
            </w:pPr>
          </w:p>
        </w:tc>
      </w:tr>
      <w:tr w:rsidR="00173F0A" w:rsidRPr="00A951E3" w14:paraId="00CE1C14" w14:textId="77777777" w:rsidTr="00A951E3">
        <w:trPr>
          <w:trHeight w:hRule="exact" w:val="290"/>
          <w:jc w:val="center"/>
        </w:trPr>
        <w:tc>
          <w:tcPr>
            <w:tcW w:w="425" w:type="dxa"/>
            <w:vMerge/>
            <w:tcBorders>
              <w:left w:val="single" w:sz="8" w:space="0" w:color="000000"/>
              <w:bottom w:val="single" w:sz="8" w:space="0" w:color="000000"/>
              <w:right w:val="single" w:sz="8" w:space="0" w:color="000000"/>
            </w:tcBorders>
            <w:vAlign w:val="center"/>
          </w:tcPr>
          <w:p w14:paraId="6D79E057"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1701" w:type="dxa"/>
            <w:vMerge/>
            <w:tcBorders>
              <w:left w:val="single" w:sz="8" w:space="0" w:color="000000"/>
              <w:bottom w:val="single" w:sz="8" w:space="0" w:color="000000"/>
              <w:right w:val="single" w:sz="8" w:space="0" w:color="000000"/>
            </w:tcBorders>
            <w:vAlign w:val="center"/>
          </w:tcPr>
          <w:p w14:paraId="77A04C48"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4243" w:type="dxa"/>
            <w:vMerge/>
            <w:tcBorders>
              <w:left w:val="single" w:sz="8" w:space="0" w:color="000000"/>
              <w:bottom w:val="single" w:sz="8" w:space="0" w:color="000000"/>
              <w:right w:val="single" w:sz="8" w:space="0" w:color="000000"/>
            </w:tcBorders>
            <w:vAlign w:val="center"/>
          </w:tcPr>
          <w:p w14:paraId="5B9B6EE6"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5693" w:type="dxa"/>
            <w:tcBorders>
              <w:top w:val="single" w:sz="8" w:space="0" w:color="000000"/>
              <w:left w:val="single" w:sz="8" w:space="0" w:color="000000"/>
              <w:bottom w:val="single" w:sz="8" w:space="0" w:color="000000"/>
              <w:right w:val="single" w:sz="8" w:space="0" w:color="000000"/>
            </w:tcBorders>
            <w:vAlign w:val="center"/>
          </w:tcPr>
          <w:p w14:paraId="74FA5A6C" w14:textId="77777777" w:rsidR="00173F0A" w:rsidRPr="00A951E3" w:rsidRDefault="00173F0A" w:rsidP="00A951E3">
            <w:pPr>
              <w:suppressAutoHyphens w:val="0"/>
              <w:spacing w:before="29"/>
              <w:ind w:right="112"/>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У</w:t>
            </w:r>
            <w:r w:rsidRPr="00A951E3">
              <w:rPr>
                <w:rFonts w:ascii="Times New Roman" w:hAnsi="Times New Roman" w:cs="Times New Roman"/>
                <w:spacing w:val="-1"/>
                <w:sz w:val="16"/>
                <w:szCs w:val="16"/>
                <w:lang w:eastAsia="en-US"/>
              </w:rPr>
              <w:t>з</w:t>
            </w:r>
            <w:r w:rsidRPr="00A951E3">
              <w:rPr>
                <w:rFonts w:ascii="Times New Roman" w:hAnsi="Times New Roman" w:cs="Times New Roman"/>
                <w:sz w:val="16"/>
                <w:szCs w:val="16"/>
                <w:lang w:eastAsia="en-US"/>
              </w:rPr>
              <w:t>лов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vAlign w:val="center"/>
          </w:tcPr>
          <w:p w14:paraId="436BDE84" w14:textId="77777777" w:rsidR="00173F0A" w:rsidRPr="00A951E3" w:rsidRDefault="00173F0A" w:rsidP="00A951E3">
            <w:pPr>
              <w:suppressAutoHyphens w:val="0"/>
              <w:spacing w:before="29"/>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14,800</w:t>
            </w:r>
          </w:p>
        </w:tc>
        <w:tc>
          <w:tcPr>
            <w:tcW w:w="1056" w:type="dxa"/>
            <w:vMerge/>
            <w:tcBorders>
              <w:left w:val="single" w:sz="8" w:space="0" w:color="000000"/>
              <w:bottom w:val="single" w:sz="8" w:space="0" w:color="000000"/>
              <w:right w:val="single" w:sz="8" w:space="0" w:color="000000"/>
            </w:tcBorders>
            <w:vAlign w:val="center"/>
          </w:tcPr>
          <w:p w14:paraId="1C443C68" w14:textId="77777777" w:rsidR="00173F0A" w:rsidRPr="00A951E3" w:rsidRDefault="00173F0A" w:rsidP="00A951E3">
            <w:pPr>
              <w:suppressAutoHyphens w:val="0"/>
              <w:jc w:val="center"/>
              <w:rPr>
                <w:rFonts w:ascii="Times New Roman" w:hAnsi="Times New Roman" w:cs="Times New Roman"/>
                <w:sz w:val="16"/>
                <w:szCs w:val="16"/>
                <w:lang w:eastAsia="en-US"/>
              </w:rPr>
            </w:pPr>
          </w:p>
        </w:tc>
      </w:tr>
      <w:tr w:rsidR="00173F0A" w:rsidRPr="00A951E3" w14:paraId="6D2D22BF" w14:textId="77777777" w:rsidTr="00A951E3">
        <w:trPr>
          <w:trHeight w:hRule="exact" w:val="871"/>
          <w:jc w:val="center"/>
        </w:trPr>
        <w:tc>
          <w:tcPr>
            <w:tcW w:w="425" w:type="dxa"/>
            <w:vMerge w:val="restart"/>
            <w:tcBorders>
              <w:top w:val="single" w:sz="8" w:space="0" w:color="000000"/>
              <w:left w:val="single" w:sz="8" w:space="0" w:color="000000"/>
              <w:right w:val="single" w:sz="8" w:space="0" w:color="000000"/>
            </w:tcBorders>
            <w:vAlign w:val="center"/>
          </w:tcPr>
          <w:p w14:paraId="7E17EAE0" w14:textId="77777777" w:rsidR="00173F0A" w:rsidRPr="00A951E3" w:rsidRDefault="00173F0A" w:rsidP="00A951E3">
            <w:pPr>
              <w:suppressAutoHyphens w:val="0"/>
              <w:spacing w:before="5" w:line="140" w:lineRule="exact"/>
              <w:jc w:val="center"/>
              <w:rPr>
                <w:rFonts w:ascii="Times New Roman" w:hAnsi="Times New Roman" w:cs="Times New Roman"/>
                <w:sz w:val="16"/>
                <w:szCs w:val="16"/>
                <w:lang w:eastAsia="en-US"/>
              </w:rPr>
            </w:pPr>
          </w:p>
          <w:p w14:paraId="769A9BBE"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2455C3E2"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09487252"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3B5676A0"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180</w:t>
            </w:r>
          </w:p>
        </w:tc>
        <w:tc>
          <w:tcPr>
            <w:tcW w:w="1701" w:type="dxa"/>
            <w:vMerge w:val="restart"/>
            <w:tcBorders>
              <w:top w:val="single" w:sz="8" w:space="0" w:color="000000"/>
              <w:left w:val="single" w:sz="8" w:space="0" w:color="000000"/>
              <w:right w:val="single" w:sz="8" w:space="0" w:color="000000"/>
            </w:tcBorders>
            <w:vAlign w:val="center"/>
          </w:tcPr>
          <w:p w14:paraId="7F11B2DC" w14:textId="77777777" w:rsidR="00173F0A" w:rsidRPr="00A951E3" w:rsidRDefault="00173F0A" w:rsidP="00A951E3">
            <w:pPr>
              <w:suppressAutoHyphens w:val="0"/>
              <w:spacing w:before="5" w:line="140" w:lineRule="exact"/>
              <w:jc w:val="center"/>
              <w:rPr>
                <w:rFonts w:ascii="Times New Roman" w:hAnsi="Times New Roman" w:cs="Times New Roman"/>
                <w:sz w:val="16"/>
                <w:szCs w:val="16"/>
                <w:lang w:eastAsia="en-US"/>
              </w:rPr>
            </w:pPr>
          </w:p>
          <w:p w14:paraId="6507A0D9"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70B299A5"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0EBD2F9A"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0AD7E6B6"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70К-181</w:t>
            </w:r>
          </w:p>
        </w:tc>
        <w:tc>
          <w:tcPr>
            <w:tcW w:w="4243" w:type="dxa"/>
            <w:vMerge w:val="restart"/>
            <w:tcBorders>
              <w:top w:val="single" w:sz="8" w:space="0" w:color="000000"/>
              <w:left w:val="single" w:sz="8" w:space="0" w:color="000000"/>
              <w:right w:val="single" w:sz="8" w:space="0" w:color="000000"/>
            </w:tcBorders>
            <w:vAlign w:val="center"/>
          </w:tcPr>
          <w:p w14:paraId="17BA9DB3" w14:textId="77777777" w:rsidR="00173F0A" w:rsidRPr="00A951E3" w:rsidRDefault="00173F0A" w:rsidP="00A951E3">
            <w:pPr>
              <w:suppressAutoHyphens w:val="0"/>
              <w:spacing w:before="5" w:line="140" w:lineRule="exact"/>
              <w:jc w:val="center"/>
              <w:rPr>
                <w:rFonts w:ascii="Times New Roman" w:hAnsi="Times New Roman" w:cs="Times New Roman"/>
                <w:sz w:val="16"/>
                <w:szCs w:val="16"/>
                <w:lang w:val="ru-RU" w:eastAsia="en-US"/>
              </w:rPr>
            </w:pPr>
          </w:p>
          <w:p w14:paraId="6D409DBD"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62F040F6"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35F90D63"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2E8357A6" w14:textId="77777777" w:rsidR="00173F0A" w:rsidRPr="00A951E3" w:rsidRDefault="00173F0A" w:rsidP="00A951E3">
            <w:pPr>
              <w:suppressAutoHyphens w:val="0"/>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w:t>
            </w:r>
          </w:p>
        </w:tc>
        <w:tc>
          <w:tcPr>
            <w:tcW w:w="5693" w:type="dxa"/>
            <w:tcBorders>
              <w:top w:val="single" w:sz="8" w:space="0" w:color="000000"/>
              <w:left w:val="single" w:sz="8" w:space="0" w:color="000000"/>
              <w:bottom w:val="single" w:sz="8" w:space="0" w:color="000000"/>
              <w:right w:val="single" w:sz="8" w:space="0" w:color="000000"/>
            </w:tcBorders>
            <w:vAlign w:val="center"/>
          </w:tcPr>
          <w:p w14:paraId="7FC6361F" w14:textId="77777777" w:rsidR="00173F0A" w:rsidRPr="00A951E3" w:rsidRDefault="00173F0A" w:rsidP="00A951E3">
            <w:pPr>
              <w:suppressAutoHyphens w:val="0"/>
              <w:spacing w:before="7" w:line="120" w:lineRule="exact"/>
              <w:jc w:val="center"/>
              <w:rPr>
                <w:rFonts w:ascii="Times New Roman" w:hAnsi="Times New Roman" w:cs="Times New Roman"/>
                <w:sz w:val="16"/>
                <w:szCs w:val="16"/>
                <w:lang w:val="ru-RU" w:eastAsia="en-US"/>
              </w:rPr>
            </w:pPr>
          </w:p>
          <w:p w14:paraId="721733A7" w14:textId="77777777" w:rsidR="00173F0A" w:rsidRPr="00A951E3" w:rsidRDefault="00173F0A" w:rsidP="00A951E3">
            <w:pPr>
              <w:suppressAutoHyphens w:val="0"/>
              <w:spacing w:line="266" w:lineRule="auto"/>
              <w:ind w:right="8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 xml:space="preserve">на в </w:t>
            </w:r>
            <w:r w:rsidRPr="00A951E3">
              <w:rPr>
                <w:rFonts w:ascii="Times New Roman" w:hAnsi="Times New Roman" w:cs="Times New Roman"/>
                <w:spacing w:val="-1"/>
                <w:sz w:val="16"/>
                <w:szCs w:val="16"/>
                <w:lang w:val="ru-RU" w:eastAsia="en-US"/>
              </w:rPr>
              <w:t>292</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ломе</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ро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о </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олб</w:t>
            </w:r>
            <w:r w:rsidRPr="00A951E3">
              <w:rPr>
                <w:rFonts w:ascii="Times New Roman" w:hAnsi="Times New Roman" w:cs="Times New Roman"/>
                <w:sz w:val="16"/>
                <w:szCs w:val="16"/>
                <w:lang w:val="ru-RU" w:eastAsia="en-US"/>
              </w:rPr>
              <w:t>а №</w:t>
            </w:r>
            <w:r w:rsidRPr="00A951E3">
              <w:rPr>
                <w:rFonts w:ascii="Times New Roman" w:hAnsi="Times New Roman" w:cs="Times New Roman"/>
                <w:spacing w:val="-1"/>
                <w:sz w:val="16"/>
                <w:szCs w:val="16"/>
                <w:lang w:val="ru-RU" w:eastAsia="en-US"/>
              </w:rPr>
              <w:t>4</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5</w:t>
            </w:r>
            <w:r w:rsidRPr="00A951E3">
              <w:rPr>
                <w:rFonts w:ascii="Times New Roman" w:hAnsi="Times New Roman" w:cs="Times New Roman"/>
                <w:sz w:val="16"/>
                <w:szCs w:val="16"/>
                <w:lang w:val="ru-RU" w:eastAsia="en-US"/>
              </w:rPr>
              <w:t xml:space="preserve">6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о н</w:t>
            </w:r>
            <w:r w:rsidRPr="00A951E3">
              <w:rPr>
                <w:rFonts w:ascii="Times New Roman" w:hAnsi="Times New Roman" w:cs="Times New Roman"/>
                <w:spacing w:val="-1"/>
                <w:sz w:val="16"/>
                <w:szCs w:val="16"/>
                <w:lang w:val="ru-RU" w:eastAsia="en-US"/>
              </w:rPr>
              <w:t>апра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ле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ю к </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ород</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ел</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p>
        </w:tc>
        <w:tc>
          <w:tcPr>
            <w:tcW w:w="994" w:type="dxa"/>
            <w:tcBorders>
              <w:top w:val="single" w:sz="8" w:space="0" w:color="000000"/>
              <w:left w:val="single" w:sz="8" w:space="0" w:color="000000"/>
              <w:bottom w:val="single" w:sz="8" w:space="0" w:color="000000"/>
              <w:right w:val="single" w:sz="8" w:space="0" w:color="000000"/>
            </w:tcBorders>
            <w:vAlign w:val="center"/>
          </w:tcPr>
          <w:p w14:paraId="7F257930"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val="ru-RU" w:eastAsia="en-US"/>
              </w:rPr>
            </w:pPr>
          </w:p>
          <w:p w14:paraId="5BA71973"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34884A16"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41,883</w:t>
            </w:r>
          </w:p>
        </w:tc>
        <w:tc>
          <w:tcPr>
            <w:tcW w:w="1056" w:type="dxa"/>
            <w:vMerge w:val="restart"/>
            <w:tcBorders>
              <w:top w:val="single" w:sz="8" w:space="0" w:color="000000"/>
              <w:left w:val="single" w:sz="8" w:space="0" w:color="000000"/>
              <w:right w:val="single" w:sz="8" w:space="0" w:color="000000"/>
            </w:tcBorders>
            <w:vAlign w:val="center"/>
          </w:tcPr>
          <w:p w14:paraId="6B8F0AC0" w14:textId="77777777" w:rsidR="00173F0A" w:rsidRPr="00A951E3" w:rsidRDefault="00173F0A" w:rsidP="00A951E3">
            <w:pPr>
              <w:suppressAutoHyphens w:val="0"/>
              <w:spacing w:before="5" w:line="140" w:lineRule="exact"/>
              <w:jc w:val="center"/>
              <w:rPr>
                <w:rFonts w:ascii="Times New Roman" w:hAnsi="Times New Roman" w:cs="Times New Roman"/>
                <w:sz w:val="16"/>
                <w:szCs w:val="16"/>
                <w:lang w:eastAsia="en-US"/>
              </w:rPr>
            </w:pPr>
          </w:p>
          <w:p w14:paraId="699C6301"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2F8F15ED"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1F48E28B"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4A279FE0"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56,589</w:t>
            </w:r>
          </w:p>
        </w:tc>
      </w:tr>
      <w:tr w:rsidR="00173F0A" w:rsidRPr="00A951E3" w14:paraId="450EAC8C" w14:textId="77777777" w:rsidTr="00A951E3">
        <w:trPr>
          <w:trHeight w:hRule="exact" w:val="871"/>
          <w:jc w:val="center"/>
        </w:trPr>
        <w:tc>
          <w:tcPr>
            <w:tcW w:w="425" w:type="dxa"/>
            <w:vMerge/>
            <w:tcBorders>
              <w:left w:val="single" w:sz="8" w:space="0" w:color="000000"/>
              <w:bottom w:val="single" w:sz="8" w:space="0" w:color="000000"/>
              <w:right w:val="single" w:sz="8" w:space="0" w:color="000000"/>
            </w:tcBorders>
            <w:vAlign w:val="center"/>
          </w:tcPr>
          <w:p w14:paraId="779AF970"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1701" w:type="dxa"/>
            <w:vMerge/>
            <w:tcBorders>
              <w:left w:val="single" w:sz="8" w:space="0" w:color="000000"/>
              <w:bottom w:val="single" w:sz="8" w:space="0" w:color="000000"/>
              <w:right w:val="single" w:sz="8" w:space="0" w:color="000000"/>
            </w:tcBorders>
            <w:vAlign w:val="center"/>
          </w:tcPr>
          <w:p w14:paraId="0F6027DD"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4243" w:type="dxa"/>
            <w:vMerge/>
            <w:tcBorders>
              <w:left w:val="single" w:sz="8" w:space="0" w:color="000000"/>
              <w:bottom w:val="single" w:sz="8" w:space="0" w:color="000000"/>
              <w:right w:val="single" w:sz="8" w:space="0" w:color="000000"/>
            </w:tcBorders>
            <w:vAlign w:val="center"/>
          </w:tcPr>
          <w:p w14:paraId="76E60B98" w14:textId="77777777" w:rsidR="00173F0A" w:rsidRPr="00A951E3" w:rsidRDefault="00173F0A" w:rsidP="00A951E3">
            <w:pPr>
              <w:suppressAutoHyphens w:val="0"/>
              <w:jc w:val="center"/>
              <w:rPr>
                <w:rFonts w:ascii="Times New Roman" w:hAnsi="Times New Roman" w:cs="Times New Roman"/>
                <w:sz w:val="16"/>
                <w:szCs w:val="16"/>
                <w:lang w:eastAsia="en-US"/>
              </w:rPr>
            </w:pPr>
          </w:p>
        </w:tc>
        <w:tc>
          <w:tcPr>
            <w:tcW w:w="5693" w:type="dxa"/>
            <w:tcBorders>
              <w:top w:val="single" w:sz="8" w:space="0" w:color="000000"/>
              <w:left w:val="single" w:sz="8" w:space="0" w:color="000000"/>
              <w:bottom w:val="single" w:sz="8" w:space="0" w:color="000000"/>
              <w:right w:val="single" w:sz="8" w:space="0" w:color="000000"/>
            </w:tcBorders>
            <w:vAlign w:val="center"/>
          </w:tcPr>
          <w:p w14:paraId="7257BCE7" w14:textId="77777777" w:rsidR="00173F0A" w:rsidRPr="00A951E3" w:rsidRDefault="00173F0A" w:rsidP="00A951E3">
            <w:pPr>
              <w:suppressAutoHyphens w:val="0"/>
              <w:spacing w:before="7" w:line="120" w:lineRule="exact"/>
              <w:jc w:val="center"/>
              <w:rPr>
                <w:rFonts w:ascii="Times New Roman" w:hAnsi="Times New Roman" w:cs="Times New Roman"/>
                <w:sz w:val="16"/>
                <w:szCs w:val="16"/>
                <w:lang w:val="ru-RU" w:eastAsia="en-US"/>
              </w:rPr>
            </w:pPr>
          </w:p>
          <w:p w14:paraId="2AF6DF55" w14:textId="77777777" w:rsidR="00173F0A" w:rsidRPr="00A951E3" w:rsidRDefault="00173F0A" w:rsidP="00A951E3">
            <w:pPr>
              <w:suppressAutoHyphens w:val="0"/>
              <w:spacing w:line="266" w:lineRule="auto"/>
              <w:ind w:right="5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рк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ел</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 xml:space="preserve">н»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628</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ломе</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ро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о </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олб</w:t>
            </w:r>
            <w:r w:rsidRPr="00A951E3">
              <w:rPr>
                <w:rFonts w:ascii="Times New Roman" w:hAnsi="Times New Roman" w:cs="Times New Roman"/>
                <w:sz w:val="16"/>
                <w:szCs w:val="16"/>
                <w:lang w:val="ru-RU" w:eastAsia="en-US"/>
              </w:rPr>
              <w:t>а №</w:t>
            </w:r>
            <w:r w:rsidRPr="00A951E3">
              <w:rPr>
                <w:rFonts w:ascii="Times New Roman" w:hAnsi="Times New Roman" w:cs="Times New Roman"/>
                <w:spacing w:val="-1"/>
                <w:sz w:val="16"/>
                <w:szCs w:val="16"/>
                <w:lang w:val="ru-RU" w:eastAsia="en-US"/>
              </w:rPr>
              <w:t>46</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 xml:space="preserve">ая </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1"/>
                <w:sz w:val="16"/>
                <w:szCs w:val="16"/>
                <w:lang w:val="ru-RU" w:eastAsia="en-US"/>
              </w:rPr>
              <w:t>пере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е с</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й Б</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ород</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цк-</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арко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рк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но</w:t>
            </w:r>
          </w:p>
        </w:tc>
        <w:tc>
          <w:tcPr>
            <w:tcW w:w="994" w:type="dxa"/>
            <w:tcBorders>
              <w:top w:val="single" w:sz="8" w:space="0" w:color="000000"/>
              <w:left w:val="single" w:sz="8" w:space="0" w:color="000000"/>
              <w:bottom w:val="single" w:sz="8" w:space="0" w:color="000000"/>
              <w:right w:val="single" w:sz="8" w:space="0" w:color="000000"/>
            </w:tcBorders>
            <w:vAlign w:val="center"/>
          </w:tcPr>
          <w:p w14:paraId="5BE28BA1"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val="ru-RU" w:eastAsia="en-US"/>
              </w:rPr>
            </w:pPr>
          </w:p>
          <w:p w14:paraId="1D1391D5"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12CE52E7"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14,706</w:t>
            </w:r>
          </w:p>
        </w:tc>
        <w:tc>
          <w:tcPr>
            <w:tcW w:w="1056" w:type="dxa"/>
            <w:vMerge/>
            <w:tcBorders>
              <w:left w:val="single" w:sz="8" w:space="0" w:color="000000"/>
              <w:bottom w:val="single" w:sz="8" w:space="0" w:color="000000"/>
              <w:right w:val="single" w:sz="8" w:space="0" w:color="000000"/>
            </w:tcBorders>
            <w:vAlign w:val="center"/>
          </w:tcPr>
          <w:p w14:paraId="104F1614" w14:textId="77777777" w:rsidR="00173F0A" w:rsidRPr="00A951E3" w:rsidRDefault="00173F0A" w:rsidP="00A951E3">
            <w:pPr>
              <w:suppressAutoHyphens w:val="0"/>
              <w:jc w:val="center"/>
              <w:rPr>
                <w:rFonts w:ascii="Times New Roman" w:hAnsi="Times New Roman" w:cs="Times New Roman"/>
                <w:sz w:val="16"/>
                <w:szCs w:val="16"/>
                <w:lang w:eastAsia="en-US"/>
              </w:rPr>
            </w:pPr>
          </w:p>
        </w:tc>
      </w:tr>
      <w:tr w:rsidR="00173F0A" w:rsidRPr="00A951E3" w14:paraId="5692C95D" w14:textId="77777777" w:rsidTr="00A951E3">
        <w:trPr>
          <w:trHeight w:hRule="exact" w:val="744"/>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5EFE41F0" w14:textId="77777777" w:rsidR="00173F0A" w:rsidRPr="00A951E3" w:rsidRDefault="00173F0A" w:rsidP="00A951E3">
            <w:pPr>
              <w:suppressAutoHyphens w:val="0"/>
              <w:spacing w:before="15" w:line="240" w:lineRule="exact"/>
              <w:jc w:val="center"/>
              <w:rPr>
                <w:rFonts w:ascii="Times New Roman" w:hAnsi="Times New Roman" w:cs="Times New Roman"/>
                <w:sz w:val="16"/>
                <w:szCs w:val="16"/>
                <w:lang w:eastAsia="en-US"/>
              </w:rPr>
            </w:pPr>
          </w:p>
          <w:p w14:paraId="5B346E2D"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181</w:t>
            </w:r>
          </w:p>
        </w:tc>
        <w:tc>
          <w:tcPr>
            <w:tcW w:w="1701" w:type="dxa"/>
            <w:tcBorders>
              <w:top w:val="single" w:sz="8" w:space="0" w:color="000000"/>
              <w:left w:val="single" w:sz="8" w:space="0" w:color="000000"/>
              <w:bottom w:val="single" w:sz="8" w:space="0" w:color="000000"/>
              <w:right w:val="single" w:sz="8" w:space="0" w:color="000000"/>
            </w:tcBorders>
            <w:vAlign w:val="center"/>
          </w:tcPr>
          <w:p w14:paraId="057393F6" w14:textId="77777777" w:rsidR="00173F0A" w:rsidRPr="00A951E3" w:rsidRDefault="00173F0A" w:rsidP="00A951E3">
            <w:pPr>
              <w:suppressAutoHyphens w:val="0"/>
              <w:spacing w:before="15" w:line="240" w:lineRule="exact"/>
              <w:jc w:val="center"/>
              <w:rPr>
                <w:rFonts w:ascii="Times New Roman" w:hAnsi="Times New Roman" w:cs="Times New Roman"/>
                <w:sz w:val="16"/>
                <w:szCs w:val="16"/>
                <w:lang w:eastAsia="en-US"/>
              </w:rPr>
            </w:pPr>
          </w:p>
          <w:p w14:paraId="3DFFEF27"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70К-182</w:t>
            </w:r>
          </w:p>
        </w:tc>
        <w:tc>
          <w:tcPr>
            <w:tcW w:w="4243" w:type="dxa"/>
            <w:tcBorders>
              <w:top w:val="single" w:sz="8" w:space="0" w:color="000000"/>
              <w:left w:val="single" w:sz="8" w:space="0" w:color="000000"/>
              <w:bottom w:val="single" w:sz="8" w:space="0" w:color="000000"/>
              <w:right w:val="single" w:sz="8" w:space="0" w:color="000000"/>
            </w:tcBorders>
            <w:vAlign w:val="center"/>
          </w:tcPr>
          <w:p w14:paraId="1E867A25" w14:textId="77777777" w:rsidR="00173F0A" w:rsidRPr="00A951E3" w:rsidRDefault="00173F0A" w:rsidP="00A951E3">
            <w:pPr>
              <w:suppressAutoHyphens w:val="0"/>
              <w:spacing w:before="5" w:line="140" w:lineRule="exact"/>
              <w:jc w:val="center"/>
              <w:rPr>
                <w:rFonts w:ascii="Times New Roman" w:hAnsi="Times New Roman" w:cs="Times New Roman"/>
                <w:sz w:val="16"/>
                <w:szCs w:val="16"/>
                <w:lang w:val="ru-RU" w:eastAsia="en-US"/>
              </w:rPr>
            </w:pPr>
          </w:p>
          <w:p w14:paraId="2808A227" w14:textId="77777777" w:rsidR="00173F0A" w:rsidRPr="00A951E3" w:rsidRDefault="00173F0A" w:rsidP="00A951E3">
            <w:pPr>
              <w:suppressAutoHyphens w:val="0"/>
              <w:spacing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З</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бов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кий</w:t>
            </w:r>
          </w:p>
        </w:tc>
        <w:tc>
          <w:tcPr>
            <w:tcW w:w="5693" w:type="dxa"/>
            <w:tcBorders>
              <w:top w:val="single" w:sz="8" w:space="0" w:color="000000"/>
              <w:left w:val="single" w:sz="8" w:space="0" w:color="000000"/>
              <w:bottom w:val="single" w:sz="8" w:space="0" w:color="000000"/>
              <w:right w:val="single" w:sz="8" w:space="0" w:color="000000"/>
            </w:tcBorders>
            <w:vAlign w:val="center"/>
          </w:tcPr>
          <w:p w14:paraId="6E417B4C" w14:textId="77777777" w:rsidR="00173F0A" w:rsidRPr="00A951E3" w:rsidRDefault="00173F0A" w:rsidP="00A951E3">
            <w:pPr>
              <w:suppressAutoHyphens w:val="0"/>
              <w:spacing w:line="146" w:lineRule="exact"/>
              <w:ind w:right="4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18м</w:t>
            </w:r>
          </w:p>
          <w:p w14:paraId="6123F73D" w14:textId="77777777" w:rsidR="00173F0A" w:rsidRPr="00A951E3" w:rsidRDefault="00173F0A" w:rsidP="00A951E3">
            <w:pPr>
              <w:suppressAutoHyphens w:val="0"/>
              <w:spacing w:before="4" w:line="200" w:lineRule="atLeast"/>
              <w:ind w:right="13"/>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це</w:t>
            </w:r>
            <w:r w:rsidRPr="00A951E3">
              <w:rPr>
                <w:rFonts w:ascii="Times New Roman" w:hAnsi="Times New Roman" w:cs="Times New Roman"/>
                <w:sz w:val="16"/>
                <w:szCs w:val="16"/>
                <w:lang w:val="ru-RU" w:eastAsia="en-US"/>
              </w:rPr>
              <w:t>нт</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к-Серебря</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 xml:space="preserve">е </w:t>
            </w:r>
            <w:r w:rsidRPr="00A951E3">
              <w:rPr>
                <w:rFonts w:ascii="Times New Roman" w:hAnsi="Times New Roman" w:cs="Times New Roman"/>
                <w:spacing w:val="-1"/>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д</w:t>
            </w:r>
            <w:r w:rsidRPr="00A951E3">
              <w:rPr>
                <w:rFonts w:ascii="Times New Roman" w:hAnsi="Times New Roman" w:cs="Times New Roman"/>
                <w:sz w:val="16"/>
                <w:szCs w:val="16"/>
                <w:lang w:val="ru-RU" w:eastAsia="en-US"/>
              </w:rPr>
              <w:t xml:space="preserve">ы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о н</w:t>
            </w:r>
            <w:r w:rsidRPr="00A951E3">
              <w:rPr>
                <w:rFonts w:ascii="Times New Roman" w:hAnsi="Times New Roman" w:cs="Times New Roman"/>
                <w:spacing w:val="-1"/>
                <w:sz w:val="16"/>
                <w:szCs w:val="16"/>
                <w:lang w:val="ru-RU" w:eastAsia="en-US"/>
              </w:rPr>
              <w:t>апра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ле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ю к 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еле</w:t>
            </w:r>
            <w:r w:rsidRPr="00A951E3">
              <w:rPr>
                <w:rFonts w:ascii="Times New Roman" w:hAnsi="Times New Roman" w:cs="Times New Roman"/>
                <w:sz w:val="16"/>
                <w:szCs w:val="16"/>
                <w:lang w:val="ru-RU" w:eastAsia="en-US"/>
              </w:rPr>
              <w:t>нн</w:t>
            </w:r>
            <w:r w:rsidRPr="00A951E3">
              <w:rPr>
                <w:rFonts w:ascii="Times New Roman" w:hAnsi="Times New Roman" w:cs="Times New Roman"/>
                <w:spacing w:val="-1"/>
                <w:sz w:val="16"/>
                <w:szCs w:val="16"/>
                <w:lang w:val="ru-RU" w:eastAsia="en-US"/>
              </w:rPr>
              <w:t>ом</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ту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2"/>
                <w:sz w:val="16"/>
                <w:szCs w:val="16"/>
                <w:lang w:val="ru-RU" w:eastAsia="en-US"/>
              </w:rPr>
              <w:t>Зу</w:t>
            </w:r>
            <w:r w:rsidRPr="00A951E3">
              <w:rPr>
                <w:rFonts w:ascii="Times New Roman" w:hAnsi="Times New Roman" w:cs="Times New Roman"/>
                <w:spacing w:val="-1"/>
                <w:sz w:val="16"/>
                <w:szCs w:val="16"/>
                <w:lang w:val="ru-RU" w:eastAsia="en-US"/>
              </w:rPr>
              <w:t>бо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ий</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70</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доро</w:t>
            </w:r>
            <w:r w:rsidRPr="00A951E3">
              <w:rPr>
                <w:rFonts w:ascii="Times New Roman" w:hAnsi="Times New Roman" w:cs="Times New Roman"/>
                <w:spacing w:val="-2"/>
                <w:sz w:val="16"/>
                <w:szCs w:val="16"/>
                <w:lang w:val="ru-RU" w:eastAsia="en-US"/>
              </w:rPr>
              <w:t>ги</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ед</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ще</w:t>
            </w:r>
            <w:r w:rsidRPr="00A951E3">
              <w:rPr>
                <w:rFonts w:ascii="Times New Roman" w:hAnsi="Times New Roman" w:cs="Times New Roman"/>
                <w:sz w:val="16"/>
                <w:szCs w:val="16"/>
                <w:lang w:val="ru-RU" w:eastAsia="en-US"/>
              </w:rPr>
              <w:t>й на ш</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4"/>
                <w:sz w:val="16"/>
                <w:szCs w:val="16"/>
                <w:lang w:val="ru-RU" w:eastAsia="en-US"/>
              </w:rPr>
              <w:t>х</w:t>
            </w:r>
            <w:r w:rsidRPr="00A951E3">
              <w:rPr>
                <w:rFonts w:ascii="Times New Roman" w:hAnsi="Times New Roman" w:cs="Times New Roman"/>
                <w:sz w:val="16"/>
                <w:szCs w:val="16"/>
                <w:lang w:val="ru-RU" w:eastAsia="en-US"/>
              </w:rPr>
              <w:t>ту</w:t>
            </w:r>
          </w:p>
        </w:tc>
        <w:tc>
          <w:tcPr>
            <w:tcW w:w="994" w:type="dxa"/>
            <w:tcBorders>
              <w:top w:val="single" w:sz="8" w:space="0" w:color="000000"/>
              <w:left w:val="single" w:sz="8" w:space="0" w:color="000000"/>
              <w:bottom w:val="single" w:sz="8" w:space="0" w:color="000000"/>
              <w:right w:val="single" w:sz="8" w:space="0" w:color="000000"/>
            </w:tcBorders>
            <w:vAlign w:val="center"/>
          </w:tcPr>
          <w:p w14:paraId="3BD0B6E7" w14:textId="77777777" w:rsidR="00173F0A" w:rsidRPr="00A951E3" w:rsidRDefault="00173F0A" w:rsidP="00A951E3">
            <w:pPr>
              <w:suppressAutoHyphens w:val="0"/>
              <w:spacing w:before="15" w:line="240" w:lineRule="exact"/>
              <w:jc w:val="center"/>
              <w:rPr>
                <w:rFonts w:ascii="Times New Roman" w:hAnsi="Times New Roman" w:cs="Times New Roman"/>
                <w:sz w:val="16"/>
                <w:szCs w:val="16"/>
                <w:lang w:val="ru-RU" w:eastAsia="en-US"/>
              </w:rPr>
            </w:pPr>
          </w:p>
          <w:p w14:paraId="51058A4B"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2,200</w:t>
            </w:r>
          </w:p>
        </w:tc>
        <w:tc>
          <w:tcPr>
            <w:tcW w:w="1056" w:type="dxa"/>
            <w:tcBorders>
              <w:top w:val="single" w:sz="8" w:space="0" w:color="000000"/>
              <w:left w:val="single" w:sz="8" w:space="0" w:color="000000"/>
              <w:bottom w:val="single" w:sz="8" w:space="0" w:color="000000"/>
              <w:right w:val="single" w:sz="8" w:space="0" w:color="000000"/>
            </w:tcBorders>
            <w:vAlign w:val="center"/>
          </w:tcPr>
          <w:p w14:paraId="5C9738EF" w14:textId="77777777" w:rsidR="00173F0A" w:rsidRPr="00A951E3" w:rsidRDefault="00173F0A" w:rsidP="00A951E3">
            <w:pPr>
              <w:suppressAutoHyphens w:val="0"/>
              <w:spacing w:before="15" w:line="240" w:lineRule="exact"/>
              <w:jc w:val="center"/>
              <w:rPr>
                <w:rFonts w:ascii="Times New Roman" w:hAnsi="Times New Roman" w:cs="Times New Roman"/>
                <w:sz w:val="16"/>
                <w:szCs w:val="16"/>
                <w:lang w:eastAsia="en-US"/>
              </w:rPr>
            </w:pPr>
          </w:p>
          <w:p w14:paraId="307012ED"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2,200</w:t>
            </w:r>
          </w:p>
        </w:tc>
      </w:tr>
      <w:tr w:rsidR="00173F0A" w:rsidRPr="00A951E3" w14:paraId="2357367E" w14:textId="77777777" w:rsidTr="00A951E3">
        <w:trPr>
          <w:trHeight w:hRule="exact" w:val="665"/>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5843E8A0" w14:textId="77777777" w:rsidR="00173F0A" w:rsidRPr="00A951E3" w:rsidRDefault="00173F0A" w:rsidP="00A951E3">
            <w:pPr>
              <w:suppressAutoHyphens w:val="0"/>
              <w:spacing w:before="17" w:line="200" w:lineRule="exact"/>
              <w:jc w:val="center"/>
              <w:rPr>
                <w:rFonts w:ascii="Times New Roman" w:hAnsi="Times New Roman" w:cs="Times New Roman"/>
                <w:sz w:val="16"/>
                <w:szCs w:val="16"/>
                <w:lang w:eastAsia="en-US"/>
              </w:rPr>
            </w:pPr>
          </w:p>
          <w:p w14:paraId="404014EC"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182</w:t>
            </w:r>
          </w:p>
        </w:tc>
        <w:tc>
          <w:tcPr>
            <w:tcW w:w="1701" w:type="dxa"/>
            <w:tcBorders>
              <w:top w:val="single" w:sz="8" w:space="0" w:color="000000"/>
              <w:left w:val="single" w:sz="8" w:space="0" w:color="000000"/>
              <w:bottom w:val="single" w:sz="8" w:space="0" w:color="000000"/>
              <w:right w:val="single" w:sz="8" w:space="0" w:color="000000"/>
            </w:tcBorders>
            <w:vAlign w:val="center"/>
          </w:tcPr>
          <w:p w14:paraId="756F708E" w14:textId="77777777" w:rsidR="00173F0A" w:rsidRPr="00A951E3" w:rsidRDefault="00173F0A" w:rsidP="00A951E3">
            <w:pPr>
              <w:suppressAutoHyphens w:val="0"/>
              <w:spacing w:before="17" w:line="200" w:lineRule="exact"/>
              <w:jc w:val="center"/>
              <w:rPr>
                <w:rFonts w:ascii="Times New Roman" w:hAnsi="Times New Roman" w:cs="Times New Roman"/>
                <w:sz w:val="16"/>
                <w:szCs w:val="16"/>
                <w:lang w:eastAsia="en-US"/>
              </w:rPr>
            </w:pPr>
          </w:p>
          <w:p w14:paraId="4F3DFB16"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70К-183</w:t>
            </w:r>
          </w:p>
        </w:tc>
        <w:tc>
          <w:tcPr>
            <w:tcW w:w="4243" w:type="dxa"/>
            <w:tcBorders>
              <w:top w:val="single" w:sz="8" w:space="0" w:color="000000"/>
              <w:left w:val="single" w:sz="8" w:space="0" w:color="000000"/>
              <w:bottom w:val="single" w:sz="8" w:space="0" w:color="000000"/>
              <w:right w:val="single" w:sz="8" w:space="0" w:color="000000"/>
            </w:tcBorders>
            <w:vAlign w:val="center"/>
          </w:tcPr>
          <w:p w14:paraId="17D64C71" w14:textId="77777777" w:rsidR="00173F0A" w:rsidRPr="00A951E3" w:rsidRDefault="00173F0A" w:rsidP="00A951E3">
            <w:pPr>
              <w:suppressAutoHyphens w:val="0"/>
              <w:spacing w:before="4" w:line="100" w:lineRule="exact"/>
              <w:jc w:val="center"/>
              <w:rPr>
                <w:rFonts w:ascii="Times New Roman" w:hAnsi="Times New Roman" w:cs="Times New Roman"/>
                <w:sz w:val="16"/>
                <w:szCs w:val="16"/>
                <w:lang w:val="ru-RU" w:eastAsia="en-US"/>
              </w:rPr>
            </w:pPr>
          </w:p>
          <w:p w14:paraId="133F4F8A" w14:textId="77777777" w:rsidR="00173F0A" w:rsidRPr="00A951E3" w:rsidRDefault="00173F0A" w:rsidP="00A951E3">
            <w:pPr>
              <w:suppressAutoHyphens w:val="0"/>
              <w:spacing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Л</w:t>
            </w:r>
            <w:r w:rsidRPr="00A951E3">
              <w:rPr>
                <w:rFonts w:ascii="Times New Roman" w:hAnsi="Times New Roman" w:cs="Times New Roman"/>
                <w:sz w:val="16"/>
                <w:szCs w:val="16"/>
                <w:lang w:val="ru-RU" w:eastAsia="en-US"/>
              </w:rPr>
              <w:t>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ой</w:t>
            </w:r>
          </w:p>
        </w:tc>
        <w:tc>
          <w:tcPr>
            <w:tcW w:w="5693" w:type="dxa"/>
            <w:tcBorders>
              <w:top w:val="single" w:sz="8" w:space="0" w:color="000000"/>
              <w:left w:val="single" w:sz="8" w:space="0" w:color="000000"/>
              <w:bottom w:val="single" w:sz="8" w:space="0" w:color="000000"/>
              <w:right w:val="single" w:sz="8" w:space="0" w:color="000000"/>
            </w:tcBorders>
            <w:vAlign w:val="center"/>
          </w:tcPr>
          <w:p w14:paraId="7EDB155B" w14:textId="77777777" w:rsidR="00173F0A" w:rsidRPr="00A951E3" w:rsidRDefault="00173F0A" w:rsidP="00A951E3">
            <w:pPr>
              <w:suppressAutoHyphens w:val="0"/>
              <w:spacing w:before="24" w:line="266" w:lineRule="auto"/>
              <w:ind w:right="13"/>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 xml:space="preserve">на </w:t>
            </w:r>
            <w:r w:rsidRPr="00A951E3">
              <w:rPr>
                <w:rFonts w:ascii="Times New Roman" w:hAnsi="Times New Roman" w:cs="Times New Roman"/>
                <w:spacing w:val="-1"/>
                <w:sz w:val="16"/>
                <w:szCs w:val="16"/>
                <w:lang w:val="ru-RU" w:eastAsia="en-US"/>
              </w:rPr>
              <w:t>от 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ш</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ра-Серебря</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 xml:space="preserve">е </w:t>
            </w:r>
            <w:r w:rsidRPr="00A951E3">
              <w:rPr>
                <w:rFonts w:ascii="Times New Roman" w:hAnsi="Times New Roman" w:cs="Times New Roman"/>
                <w:spacing w:val="-1"/>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ды-К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ло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ая</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 xml:space="preserve">на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опод</w:t>
            </w:r>
            <w:r w:rsidRPr="00A951E3">
              <w:rPr>
                <w:rFonts w:ascii="Times New Roman" w:hAnsi="Times New Roman" w:cs="Times New Roman"/>
                <w:sz w:val="16"/>
                <w:szCs w:val="16"/>
                <w:lang w:val="ru-RU" w:eastAsia="en-US"/>
              </w:rPr>
              <w:t>ъ</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д</w:t>
            </w:r>
            <w:r w:rsidRPr="00A951E3">
              <w:rPr>
                <w:rFonts w:ascii="Times New Roman" w:hAnsi="Times New Roman" w:cs="Times New Roman"/>
                <w:sz w:val="16"/>
                <w:szCs w:val="16"/>
                <w:lang w:val="ru-RU" w:eastAsia="en-US"/>
              </w:rPr>
              <w:t>а к 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еле</w:t>
            </w:r>
            <w:r w:rsidRPr="00A951E3">
              <w:rPr>
                <w:rFonts w:ascii="Times New Roman" w:hAnsi="Times New Roman" w:cs="Times New Roman"/>
                <w:sz w:val="16"/>
                <w:szCs w:val="16"/>
                <w:lang w:val="ru-RU" w:eastAsia="en-US"/>
              </w:rPr>
              <w:t>нн</w:t>
            </w:r>
            <w:r w:rsidRPr="00A951E3">
              <w:rPr>
                <w:rFonts w:ascii="Times New Roman" w:hAnsi="Times New Roman" w:cs="Times New Roman"/>
                <w:spacing w:val="-1"/>
                <w:sz w:val="16"/>
                <w:szCs w:val="16"/>
                <w:lang w:val="ru-RU" w:eastAsia="en-US"/>
              </w:rPr>
              <w:t>ом</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ту</w:t>
            </w:r>
            <w:r w:rsidRPr="00A951E3">
              <w:rPr>
                <w:rFonts w:ascii="Times New Roman" w:hAnsi="Times New Roman" w:cs="Times New Roman"/>
                <w:spacing w:val="-1"/>
                <w:sz w:val="16"/>
                <w:szCs w:val="16"/>
                <w:lang w:val="ru-RU" w:eastAsia="en-US"/>
              </w:rPr>
              <w:t xml:space="preserve"> Про</w:t>
            </w:r>
            <w:r w:rsidRPr="00A951E3">
              <w:rPr>
                <w:rFonts w:ascii="Times New Roman" w:hAnsi="Times New Roman" w:cs="Times New Roman"/>
                <w:sz w:val="16"/>
                <w:szCs w:val="16"/>
                <w:lang w:val="ru-RU" w:eastAsia="en-US"/>
              </w:rPr>
              <w:t>нь</w:t>
            </w:r>
          </w:p>
        </w:tc>
        <w:tc>
          <w:tcPr>
            <w:tcW w:w="994" w:type="dxa"/>
            <w:tcBorders>
              <w:top w:val="single" w:sz="8" w:space="0" w:color="000000"/>
              <w:left w:val="single" w:sz="8" w:space="0" w:color="000000"/>
              <w:bottom w:val="single" w:sz="8" w:space="0" w:color="000000"/>
              <w:right w:val="single" w:sz="8" w:space="0" w:color="000000"/>
            </w:tcBorders>
            <w:vAlign w:val="center"/>
          </w:tcPr>
          <w:p w14:paraId="35CF350D" w14:textId="77777777" w:rsidR="00173F0A" w:rsidRPr="00A951E3" w:rsidRDefault="00173F0A" w:rsidP="00A951E3">
            <w:pPr>
              <w:suppressAutoHyphens w:val="0"/>
              <w:spacing w:before="17" w:line="200" w:lineRule="exact"/>
              <w:jc w:val="center"/>
              <w:rPr>
                <w:rFonts w:ascii="Times New Roman" w:hAnsi="Times New Roman" w:cs="Times New Roman"/>
                <w:sz w:val="16"/>
                <w:szCs w:val="16"/>
                <w:lang w:val="ru-RU" w:eastAsia="en-US"/>
              </w:rPr>
            </w:pPr>
          </w:p>
          <w:p w14:paraId="69330A4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5,690</w:t>
            </w:r>
          </w:p>
        </w:tc>
        <w:tc>
          <w:tcPr>
            <w:tcW w:w="1056" w:type="dxa"/>
            <w:tcBorders>
              <w:top w:val="single" w:sz="8" w:space="0" w:color="000000"/>
              <w:left w:val="single" w:sz="8" w:space="0" w:color="000000"/>
              <w:bottom w:val="single" w:sz="8" w:space="0" w:color="000000"/>
              <w:right w:val="single" w:sz="8" w:space="0" w:color="000000"/>
            </w:tcBorders>
            <w:vAlign w:val="center"/>
          </w:tcPr>
          <w:p w14:paraId="661DA4AC" w14:textId="77777777" w:rsidR="00173F0A" w:rsidRPr="00A951E3" w:rsidRDefault="00173F0A" w:rsidP="00A951E3">
            <w:pPr>
              <w:suppressAutoHyphens w:val="0"/>
              <w:spacing w:before="17" w:line="200" w:lineRule="exact"/>
              <w:jc w:val="center"/>
              <w:rPr>
                <w:rFonts w:ascii="Times New Roman" w:hAnsi="Times New Roman" w:cs="Times New Roman"/>
                <w:sz w:val="16"/>
                <w:szCs w:val="16"/>
                <w:lang w:eastAsia="en-US"/>
              </w:rPr>
            </w:pPr>
          </w:p>
          <w:p w14:paraId="1A434FC0"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5,690</w:t>
            </w:r>
          </w:p>
        </w:tc>
      </w:tr>
      <w:tr w:rsidR="00173F0A" w:rsidRPr="00A951E3" w14:paraId="4FB140BE" w14:textId="77777777" w:rsidTr="00A951E3">
        <w:trPr>
          <w:trHeight w:hRule="exact" w:val="667"/>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63D24D06" w14:textId="77777777" w:rsidR="00173F0A" w:rsidRPr="00A951E3" w:rsidRDefault="00173F0A" w:rsidP="00A951E3">
            <w:pPr>
              <w:suppressAutoHyphens w:val="0"/>
              <w:spacing w:before="17" w:line="200" w:lineRule="exact"/>
              <w:jc w:val="center"/>
              <w:rPr>
                <w:rFonts w:ascii="Times New Roman" w:hAnsi="Times New Roman" w:cs="Times New Roman"/>
                <w:sz w:val="16"/>
                <w:szCs w:val="16"/>
                <w:lang w:eastAsia="en-US"/>
              </w:rPr>
            </w:pPr>
          </w:p>
          <w:p w14:paraId="15E1C370"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183</w:t>
            </w:r>
          </w:p>
        </w:tc>
        <w:tc>
          <w:tcPr>
            <w:tcW w:w="1701" w:type="dxa"/>
            <w:tcBorders>
              <w:top w:val="single" w:sz="8" w:space="0" w:color="000000"/>
              <w:left w:val="single" w:sz="8" w:space="0" w:color="000000"/>
              <w:bottom w:val="single" w:sz="8" w:space="0" w:color="000000"/>
              <w:right w:val="single" w:sz="8" w:space="0" w:color="000000"/>
            </w:tcBorders>
            <w:vAlign w:val="center"/>
          </w:tcPr>
          <w:p w14:paraId="11135484" w14:textId="77777777" w:rsidR="00173F0A" w:rsidRPr="00A951E3" w:rsidRDefault="00173F0A" w:rsidP="00A951E3">
            <w:pPr>
              <w:suppressAutoHyphens w:val="0"/>
              <w:spacing w:before="17" w:line="200" w:lineRule="exact"/>
              <w:jc w:val="center"/>
              <w:rPr>
                <w:rFonts w:ascii="Times New Roman" w:hAnsi="Times New Roman" w:cs="Times New Roman"/>
                <w:sz w:val="16"/>
                <w:szCs w:val="16"/>
                <w:lang w:eastAsia="en-US"/>
              </w:rPr>
            </w:pPr>
          </w:p>
          <w:p w14:paraId="2D9E019A"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70К-184</w:t>
            </w:r>
          </w:p>
        </w:tc>
        <w:tc>
          <w:tcPr>
            <w:tcW w:w="4243" w:type="dxa"/>
            <w:tcBorders>
              <w:top w:val="single" w:sz="8" w:space="0" w:color="000000"/>
              <w:left w:val="single" w:sz="8" w:space="0" w:color="000000"/>
              <w:bottom w:val="single" w:sz="8" w:space="0" w:color="000000"/>
              <w:right w:val="single" w:sz="8" w:space="0" w:color="000000"/>
            </w:tcBorders>
            <w:vAlign w:val="center"/>
          </w:tcPr>
          <w:p w14:paraId="21B04CE2" w14:textId="77777777" w:rsidR="00173F0A" w:rsidRPr="00A951E3" w:rsidRDefault="00173F0A" w:rsidP="00A951E3">
            <w:pPr>
              <w:suppressAutoHyphens w:val="0"/>
              <w:spacing w:before="6" w:line="100" w:lineRule="exact"/>
              <w:jc w:val="center"/>
              <w:rPr>
                <w:rFonts w:ascii="Times New Roman" w:hAnsi="Times New Roman" w:cs="Times New Roman"/>
                <w:sz w:val="16"/>
                <w:szCs w:val="16"/>
                <w:lang w:val="ru-RU" w:eastAsia="en-US"/>
              </w:rPr>
            </w:pPr>
          </w:p>
          <w:p w14:paraId="03824F13" w14:textId="77777777" w:rsidR="00173F0A" w:rsidRPr="00A951E3" w:rsidRDefault="00173F0A" w:rsidP="00A951E3">
            <w:pPr>
              <w:suppressAutoHyphens w:val="0"/>
              <w:spacing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оподъез</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З</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бовка</w:t>
            </w:r>
          </w:p>
        </w:tc>
        <w:tc>
          <w:tcPr>
            <w:tcW w:w="5693" w:type="dxa"/>
            <w:tcBorders>
              <w:top w:val="single" w:sz="8" w:space="0" w:color="000000"/>
              <w:left w:val="single" w:sz="8" w:space="0" w:color="000000"/>
              <w:bottom w:val="single" w:sz="8" w:space="0" w:color="000000"/>
              <w:right w:val="single" w:sz="8" w:space="0" w:color="000000"/>
            </w:tcBorders>
            <w:vAlign w:val="center"/>
          </w:tcPr>
          <w:p w14:paraId="39203EA1" w14:textId="77777777" w:rsidR="00173F0A" w:rsidRPr="00A951E3" w:rsidRDefault="00173F0A" w:rsidP="00A951E3">
            <w:pPr>
              <w:suppressAutoHyphens w:val="0"/>
              <w:spacing w:before="24" w:line="266" w:lineRule="auto"/>
              <w:ind w:right="37"/>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ш</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ра-Серебря</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 xml:space="preserve">е </w:t>
            </w:r>
            <w:r w:rsidRPr="00A951E3">
              <w:rPr>
                <w:rFonts w:ascii="Times New Roman" w:hAnsi="Times New Roman" w:cs="Times New Roman"/>
                <w:spacing w:val="-1"/>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ды-К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ло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ая</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200</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 xml:space="preserve">от </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абор</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адм</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о з</w:t>
            </w:r>
            <w:r w:rsidRPr="00A951E3">
              <w:rPr>
                <w:rFonts w:ascii="Times New Roman" w:hAnsi="Times New Roman" w:cs="Times New Roman"/>
                <w:spacing w:val="-1"/>
                <w:sz w:val="16"/>
                <w:szCs w:val="16"/>
                <w:lang w:val="ru-RU" w:eastAsia="en-US"/>
              </w:rPr>
              <w:t>да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я</w:t>
            </w:r>
          </w:p>
        </w:tc>
        <w:tc>
          <w:tcPr>
            <w:tcW w:w="994" w:type="dxa"/>
            <w:tcBorders>
              <w:top w:val="single" w:sz="8" w:space="0" w:color="000000"/>
              <w:left w:val="single" w:sz="8" w:space="0" w:color="000000"/>
              <w:bottom w:val="single" w:sz="8" w:space="0" w:color="000000"/>
              <w:right w:val="single" w:sz="8" w:space="0" w:color="000000"/>
            </w:tcBorders>
            <w:vAlign w:val="center"/>
          </w:tcPr>
          <w:p w14:paraId="250F7F35" w14:textId="77777777" w:rsidR="00173F0A" w:rsidRPr="00A951E3" w:rsidRDefault="00173F0A" w:rsidP="00A951E3">
            <w:pPr>
              <w:suppressAutoHyphens w:val="0"/>
              <w:spacing w:before="17" w:line="200" w:lineRule="exact"/>
              <w:jc w:val="center"/>
              <w:rPr>
                <w:rFonts w:ascii="Times New Roman" w:hAnsi="Times New Roman" w:cs="Times New Roman"/>
                <w:sz w:val="16"/>
                <w:szCs w:val="16"/>
                <w:lang w:val="ru-RU" w:eastAsia="en-US"/>
              </w:rPr>
            </w:pPr>
          </w:p>
          <w:p w14:paraId="5E8FCA20"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1,500</w:t>
            </w:r>
          </w:p>
        </w:tc>
        <w:tc>
          <w:tcPr>
            <w:tcW w:w="1056" w:type="dxa"/>
            <w:tcBorders>
              <w:top w:val="single" w:sz="8" w:space="0" w:color="000000"/>
              <w:left w:val="single" w:sz="8" w:space="0" w:color="000000"/>
              <w:bottom w:val="single" w:sz="8" w:space="0" w:color="000000"/>
              <w:right w:val="single" w:sz="8" w:space="0" w:color="000000"/>
            </w:tcBorders>
            <w:vAlign w:val="center"/>
          </w:tcPr>
          <w:p w14:paraId="4D4A1E77" w14:textId="77777777" w:rsidR="00173F0A" w:rsidRPr="00A951E3" w:rsidRDefault="00173F0A" w:rsidP="00A951E3">
            <w:pPr>
              <w:suppressAutoHyphens w:val="0"/>
              <w:spacing w:before="17" w:line="200" w:lineRule="exact"/>
              <w:jc w:val="center"/>
              <w:rPr>
                <w:rFonts w:ascii="Times New Roman" w:hAnsi="Times New Roman" w:cs="Times New Roman"/>
                <w:sz w:val="16"/>
                <w:szCs w:val="16"/>
                <w:lang w:eastAsia="en-US"/>
              </w:rPr>
            </w:pPr>
          </w:p>
          <w:p w14:paraId="2F7FAA3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1,500</w:t>
            </w:r>
          </w:p>
        </w:tc>
      </w:tr>
      <w:tr w:rsidR="00173F0A" w:rsidRPr="00A951E3" w14:paraId="5248EDEC" w14:textId="77777777" w:rsidTr="00A951E3">
        <w:trPr>
          <w:trHeight w:hRule="exact" w:val="871"/>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5E0D872C"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eastAsia="en-US"/>
              </w:rPr>
            </w:pPr>
          </w:p>
          <w:p w14:paraId="48078E22"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64E47E7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184</w:t>
            </w:r>
          </w:p>
        </w:tc>
        <w:tc>
          <w:tcPr>
            <w:tcW w:w="1701" w:type="dxa"/>
            <w:tcBorders>
              <w:top w:val="single" w:sz="8" w:space="0" w:color="000000"/>
              <w:left w:val="single" w:sz="8" w:space="0" w:color="000000"/>
              <w:bottom w:val="single" w:sz="8" w:space="0" w:color="000000"/>
              <w:right w:val="single" w:sz="8" w:space="0" w:color="000000"/>
            </w:tcBorders>
            <w:vAlign w:val="center"/>
          </w:tcPr>
          <w:p w14:paraId="2CD3E249"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eastAsia="en-US"/>
              </w:rPr>
            </w:pPr>
          </w:p>
          <w:p w14:paraId="579CE28F"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38AC723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70К-185</w:t>
            </w:r>
          </w:p>
        </w:tc>
        <w:tc>
          <w:tcPr>
            <w:tcW w:w="4243" w:type="dxa"/>
            <w:tcBorders>
              <w:top w:val="single" w:sz="8" w:space="0" w:color="000000"/>
              <w:left w:val="single" w:sz="8" w:space="0" w:color="000000"/>
              <w:bottom w:val="single" w:sz="8" w:space="0" w:color="000000"/>
              <w:right w:val="single" w:sz="8" w:space="0" w:color="000000"/>
            </w:tcBorders>
            <w:vAlign w:val="center"/>
          </w:tcPr>
          <w:p w14:paraId="4AA5D7BB"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eastAsia="en-US"/>
              </w:rPr>
            </w:pPr>
          </w:p>
          <w:p w14:paraId="57520C88"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01B790F5"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1"/>
                <w:sz w:val="16"/>
                <w:szCs w:val="16"/>
                <w:lang w:eastAsia="en-US"/>
              </w:rPr>
              <w:t>Л</w:t>
            </w:r>
            <w:r w:rsidRPr="00A951E3">
              <w:rPr>
                <w:rFonts w:ascii="Times New Roman" w:hAnsi="Times New Roman" w:cs="Times New Roman"/>
                <w:sz w:val="16"/>
                <w:szCs w:val="16"/>
                <w:lang w:eastAsia="en-US"/>
              </w:rPr>
              <w:t>евобере</w:t>
            </w:r>
            <w:r w:rsidRPr="00A951E3">
              <w:rPr>
                <w:rFonts w:ascii="Times New Roman" w:hAnsi="Times New Roman" w:cs="Times New Roman"/>
                <w:spacing w:val="-1"/>
                <w:sz w:val="16"/>
                <w:szCs w:val="16"/>
                <w:lang w:eastAsia="en-US"/>
              </w:rPr>
              <w:t>жн</w:t>
            </w:r>
            <w:r w:rsidRPr="00A951E3">
              <w:rPr>
                <w:rFonts w:ascii="Times New Roman" w:hAnsi="Times New Roman" w:cs="Times New Roman"/>
                <w:sz w:val="16"/>
                <w:szCs w:val="16"/>
                <w:lang w:eastAsia="en-US"/>
              </w:rPr>
              <w:t>ый-Ша</w:t>
            </w:r>
            <w:r w:rsidRPr="00A951E3">
              <w:rPr>
                <w:rFonts w:ascii="Times New Roman" w:hAnsi="Times New Roman" w:cs="Times New Roman"/>
                <w:spacing w:val="-4"/>
                <w:sz w:val="16"/>
                <w:szCs w:val="16"/>
                <w:lang w:eastAsia="en-US"/>
              </w:rPr>
              <w:t>х</w:t>
            </w:r>
            <w:r w:rsidRPr="00A951E3">
              <w:rPr>
                <w:rFonts w:ascii="Times New Roman" w:hAnsi="Times New Roman" w:cs="Times New Roman"/>
                <w:spacing w:val="-1"/>
                <w:sz w:val="16"/>
                <w:szCs w:val="16"/>
                <w:lang w:eastAsia="en-US"/>
              </w:rPr>
              <w:t>т</w:t>
            </w:r>
            <w:r w:rsidRPr="00A951E3">
              <w:rPr>
                <w:rFonts w:ascii="Times New Roman" w:hAnsi="Times New Roman" w:cs="Times New Roman"/>
                <w:sz w:val="16"/>
                <w:szCs w:val="16"/>
                <w:lang w:eastAsia="en-US"/>
              </w:rPr>
              <w:t>и</w:t>
            </w:r>
            <w:r w:rsidRPr="00A951E3">
              <w:rPr>
                <w:rFonts w:ascii="Times New Roman" w:hAnsi="Times New Roman" w:cs="Times New Roman"/>
                <w:spacing w:val="-1"/>
                <w:sz w:val="16"/>
                <w:szCs w:val="16"/>
                <w:lang w:eastAsia="en-US"/>
              </w:rPr>
              <w:t>н</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w:t>
            </w:r>
          </w:p>
        </w:tc>
        <w:tc>
          <w:tcPr>
            <w:tcW w:w="5693" w:type="dxa"/>
            <w:tcBorders>
              <w:top w:val="single" w:sz="8" w:space="0" w:color="000000"/>
              <w:left w:val="single" w:sz="8" w:space="0" w:color="000000"/>
              <w:bottom w:val="single" w:sz="8" w:space="0" w:color="000000"/>
              <w:right w:val="single" w:sz="8" w:space="0" w:color="000000"/>
            </w:tcBorders>
            <w:vAlign w:val="center"/>
          </w:tcPr>
          <w:p w14:paraId="7A40A86B" w14:textId="77777777" w:rsidR="00173F0A" w:rsidRPr="00A951E3" w:rsidRDefault="00173F0A" w:rsidP="00A951E3">
            <w:pPr>
              <w:suppressAutoHyphens w:val="0"/>
              <w:spacing w:before="7" w:line="120" w:lineRule="exact"/>
              <w:jc w:val="center"/>
              <w:rPr>
                <w:rFonts w:ascii="Times New Roman" w:hAnsi="Times New Roman" w:cs="Times New Roman"/>
                <w:sz w:val="16"/>
                <w:szCs w:val="16"/>
                <w:lang w:val="ru-RU" w:eastAsia="en-US"/>
              </w:rPr>
            </w:pPr>
          </w:p>
          <w:p w14:paraId="1D8A1187" w14:textId="77777777" w:rsidR="00173F0A" w:rsidRPr="00A951E3" w:rsidRDefault="00173F0A" w:rsidP="00A951E3">
            <w:pPr>
              <w:suppressAutoHyphens w:val="0"/>
              <w:spacing w:line="266" w:lineRule="auto"/>
              <w:ind w:right="13"/>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20м 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с</w:t>
            </w:r>
            <w:r w:rsidRPr="00A951E3">
              <w:rPr>
                <w:rFonts w:ascii="Times New Roman" w:hAnsi="Times New Roman" w:cs="Times New Roman"/>
                <w:spacing w:val="-1"/>
                <w:sz w:val="16"/>
                <w:szCs w:val="16"/>
                <w:lang w:val="ru-RU" w:eastAsia="en-US"/>
              </w:rPr>
              <w:t>еред</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ны </w:t>
            </w:r>
            <w:r w:rsidRPr="00A951E3">
              <w:rPr>
                <w:rFonts w:ascii="Times New Roman" w:hAnsi="Times New Roman" w:cs="Times New Roman"/>
                <w:spacing w:val="-1"/>
                <w:sz w:val="16"/>
                <w:szCs w:val="16"/>
                <w:lang w:val="ru-RU" w:eastAsia="en-US"/>
              </w:rPr>
              <w:t>прое</w:t>
            </w:r>
            <w:r w:rsidRPr="00A951E3">
              <w:rPr>
                <w:rFonts w:ascii="Times New Roman" w:hAnsi="Times New Roman" w:cs="Times New Roman"/>
                <w:sz w:val="16"/>
                <w:szCs w:val="16"/>
                <w:lang w:val="ru-RU" w:eastAsia="en-US"/>
              </w:rPr>
              <w:t>зж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й 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ти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ло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ая-К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60</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парк</w:t>
            </w:r>
            <w:r w:rsidRPr="00A951E3">
              <w:rPr>
                <w:rFonts w:ascii="Times New Roman" w:hAnsi="Times New Roman" w:cs="Times New Roman"/>
                <w:sz w:val="16"/>
                <w:szCs w:val="16"/>
                <w:lang w:val="ru-RU" w:eastAsia="en-US"/>
              </w:rPr>
              <w:t>а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обере</w:t>
            </w:r>
            <w:r w:rsidRPr="00A951E3">
              <w:rPr>
                <w:rFonts w:ascii="Times New Roman" w:hAnsi="Times New Roman" w:cs="Times New Roman"/>
                <w:sz w:val="16"/>
                <w:szCs w:val="16"/>
                <w:lang w:val="ru-RU" w:eastAsia="en-US"/>
              </w:rPr>
              <w:t>жн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й</w:t>
            </w:r>
          </w:p>
        </w:tc>
        <w:tc>
          <w:tcPr>
            <w:tcW w:w="994" w:type="dxa"/>
            <w:tcBorders>
              <w:top w:val="single" w:sz="8" w:space="0" w:color="000000"/>
              <w:left w:val="single" w:sz="8" w:space="0" w:color="000000"/>
              <w:bottom w:val="single" w:sz="8" w:space="0" w:color="000000"/>
              <w:right w:val="single" w:sz="8" w:space="0" w:color="000000"/>
            </w:tcBorders>
            <w:vAlign w:val="center"/>
          </w:tcPr>
          <w:p w14:paraId="54CF2DCD"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val="ru-RU" w:eastAsia="en-US"/>
              </w:rPr>
            </w:pPr>
          </w:p>
          <w:p w14:paraId="2B1CEF6F"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101A46A0"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2,570</w:t>
            </w:r>
          </w:p>
        </w:tc>
        <w:tc>
          <w:tcPr>
            <w:tcW w:w="1056" w:type="dxa"/>
            <w:tcBorders>
              <w:top w:val="single" w:sz="8" w:space="0" w:color="000000"/>
              <w:left w:val="single" w:sz="8" w:space="0" w:color="000000"/>
              <w:bottom w:val="single" w:sz="8" w:space="0" w:color="000000"/>
              <w:right w:val="single" w:sz="8" w:space="0" w:color="000000"/>
            </w:tcBorders>
            <w:vAlign w:val="center"/>
          </w:tcPr>
          <w:p w14:paraId="5B141EAC"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eastAsia="en-US"/>
              </w:rPr>
            </w:pPr>
          </w:p>
          <w:p w14:paraId="2DE98F51"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742BE04D"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2,570</w:t>
            </w:r>
          </w:p>
        </w:tc>
      </w:tr>
      <w:tr w:rsidR="00173F0A" w:rsidRPr="00A951E3" w14:paraId="7AB302DE" w14:textId="77777777" w:rsidTr="00A951E3">
        <w:trPr>
          <w:trHeight w:hRule="exact" w:val="871"/>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52DC4BA1"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eastAsia="en-US"/>
              </w:rPr>
            </w:pPr>
          </w:p>
          <w:p w14:paraId="684E319C"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1AD20A8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185</w:t>
            </w:r>
          </w:p>
        </w:tc>
        <w:tc>
          <w:tcPr>
            <w:tcW w:w="1701" w:type="dxa"/>
            <w:tcBorders>
              <w:top w:val="single" w:sz="8" w:space="0" w:color="000000"/>
              <w:left w:val="single" w:sz="8" w:space="0" w:color="000000"/>
              <w:bottom w:val="single" w:sz="8" w:space="0" w:color="000000"/>
              <w:right w:val="single" w:sz="8" w:space="0" w:color="000000"/>
            </w:tcBorders>
            <w:vAlign w:val="center"/>
          </w:tcPr>
          <w:p w14:paraId="06E9F918"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eastAsia="en-US"/>
              </w:rPr>
            </w:pPr>
          </w:p>
          <w:p w14:paraId="5905B55B"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4B0B4145"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70К-186</w:t>
            </w:r>
          </w:p>
        </w:tc>
        <w:tc>
          <w:tcPr>
            <w:tcW w:w="4243" w:type="dxa"/>
            <w:tcBorders>
              <w:top w:val="single" w:sz="8" w:space="0" w:color="000000"/>
              <w:left w:val="single" w:sz="8" w:space="0" w:color="000000"/>
              <w:bottom w:val="single" w:sz="8" w:space="0" w:color="000000"/>
              <w:right w:val="single" w:sz="8" w:space="0" w:color="000000"/>
            </w:tcBorders>
            <w:vAlign w:val="center"/>
          </w:tcPr>
          <w:p w14:paraId="09D3CC69" w14:textId="77777777" w:rsidR="00173F0A" w:rsidRPr="00A951E3" w:rsidRDefault="00173F0A" w:rsidP="00A951E3">
            <w:pPr>
              <w:suppressAutoHyphens w:val="0"/>
              <w:spacing w:before="7" w:line="200" w:lineRule="exact"/>
              <w:jc w:val="center"/>
              <w:rPr>
                <w:rFonts w:ascii="Times New Roman" w:hAnsi="Times New Roman" w:cs="Times New Roman"/>
                <w:sz w:val="16"/>
                <w:szCs w:val="16"/>
                <w:lang w:val="ru-RU" w:eastAsia="en-US"/>
              </w:rPr>
            </w:pPr>
          </w:p>
          <w:p w14:paraId="1D55918B" w14:textId="77777777" w:rsidR="00173F0A" w:rsidRPr="00A951E3" w:rsidRDefault="00173F0A" w:rsidP="00A951E3">
            <w:pPr>
              <w:suppressAutoHyphens w:val="0"/>
              <w:spacing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Н</w:t>
            </w:r>
            <w:r w:rsidRPr="00A951E3">
              <w:rPr>
                <w:rFonts w:ascii="Times New Roman" w:hAnsi="Times New Roman" w:cs="Times New Roman"/>
                <w:sz w:val="16"/>
                <w:szCs w:val="16"/>
                <w:lang w:val="ru-RU" w:eastAsia="en-US"/>
              </w:rPr>
              <w:t>овый</w:t>
            </w:r>
          </w:p>
        </w:tc>
        <w:tc>
          <w:tcPr>
            <w:tcW w:w="5693" w:type="dxa"/>
            <w:tcBorders>
              <w:top w:val="single" w:sz="8" w:space="0" w:color="000000"/>
              <w:left w:val="single" w:sz="8" w:space="0" w:color="000000"/>
              <w:bottom w:val="single" w:sz="8" w:space="0" w:color="000000"/>
              <w:right w:val="single" w:sz="8" w:space="0" w:color="000000"/>
            </w:tcBorders>
            <w:vAlign w:val="center"/>
          </w:tcPr>
          <w:p w14:paraId="76BD3A37" w14:textId="77777777" w:rsidR="00173F0A" w:rsidRPr="00A951E3" w:rsidRDefault="00173F0A" w:rsidP="00A951E3">
            <w:pPr>
              <w:suppressAutoHyphens w:val="0"/>
              <w:spacing w:before="7" w:line="120" w:lineRule="exact"/>
              <w:jc w:val="center"/>
              <w:rPr>
                <w:rFonts w:ascii="Times New Roman" w:hAnsi="Times New Roman" w:cs="Times New Roman"/>
                <w:sz w:val="16"/>
                <w:szCs w:val="16"/>
                <w:lang w:val="ru-RU" w:eastAsia="en-US"/>
              </w:rPr>
            </w:pPr>
          </w:p>
          <w:p w14:paraId="546F3D13" w14:textId="77777777" w:rsidR="00173F0A" w:rsidRPr="00A951E3" w:rsidRDefault="00173F0A" w:rsidP="00A951E3">
            <w:pPr>
              <w:suppressAutoHyphens w:val="0"/>
              <w:spacing w:line="266" w:lineRule="auto"/>
              <w:ind w:right="48"/>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ш</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ра-Серебря</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 xml:space="preserve">е </w:t>
            </w:r>
            <w:r w:rsidRPr="00A951E3">
              <w:rPr>
                <w:rFonts w:ascii="Times New Roman" w:hAnsi="Times New Roman" w:cs="Times New Roman"/>
                <w:spacing w:val="-1"/>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ды-К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ло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ая</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т</w:t>
            </w:r>
            <w:r w:rsidRPr="00A951E3">
              <w:rPr>
                <w:rFonts w:ascii="Times New Roman" w:hAnsi="Times New Roman" w:cs="Times New Roman"/>
                <w:spacing w:val="-1"/>
                <w:sz w:val="16"/>
                <w:szCs w:val="16"/>
                <w:lang w:val="ru-RU" w:eastAsia="en-US"/>
              </w:rPr>
              <w:t>ерр</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ор</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4"/>
                <w:sz w:val="16"/>
                <w:szCs w:val="16"/>
                <w:lang w:val="ru-RU" w:eastAsia="en-US"/>
              </w:rPr>
              <w:t>х</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бол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w:t>
            </w:r>
            <w:r w:rsidRPr="00A951E3">
              <w:rPr>
                <w:rFonts w:ascii="Times New Roman" w:hAnsi="Times New Roman" w:cs="Times New Roman"/>
                <w:sz w:val="16"/>
                <w:szCs w:val="16"/>
                <w:lang w:val="ru-RU" w:eastAsia="en-US"/>
              </w:rPr>
              <w:t>ы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й</w:t>
            </w:r>
          </w:p>
        </w:tc>
        <w:tc>
          <w:tcPr>
            <w:tcW w:w="994" w:type="dxa"/>
            <w:tcBorders>
              <w:top w:val="single" w:sz="8" w:space="0" w:color="000000"/>
              <w:left w:val="single" w:sz="8" w:space="0" w:color="000000"/>
              <w:bottom w:val="single" w:sz="8" w:space="0" w:color="000000"/>
              <w:right w:val="single" w:sz="8" w:space="0" w:color="000000"/>
            </w:tcBorders>
            <w:vAlign w:val="center"/>
          </w:tcPr>
          <w:p w14:paraId="4A86EDB9"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val="ru-RU" w:eastAsia="en-US"/>
              </w:rPr>
            </w:pPr>
          </w:p>
          <w:p w14:paraId="355ABAA8"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74B7A0CF"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1,200</w:t>
            </w:r>
          </w:p>
        </w:tc>
        <w:tc>
          <w:tcPr>
            <w:tcW w:w="1056" w:type="dxa"/>
            <w:tcBorders>
              <w:top w:val="single" w:sz="8" w:space="0" w:color="000000"/>
              <w:left w:val="single" w:sz="8" w:space="0" w:color="000000"/>
              <w:bottom w:val="single" w:sz="8" w:space="0" w:color="000000"/>
              <w:right w:val="single" w:sz="8" w:space="0" w:color="000000"/>
            </w:tcBorders>
            <w:vAlign w:val="center"/>
          </w:tcPr>
          <w:p w14:paraId="43A126FA"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eastAsia="en-US"/>
              </w:rPr>
            </w:pPr>
          </w:p>
          <w:p w14:paraId="18610F60"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5E97A57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1,200</w:t>
            </w:r>
          </w:p>
        </w:tc>
      </w:tr>
    </w:tbl>
    <w:p w14:paraId="4081F389" w14:textId="77777777" w:rsidR="00173F0A" w:rsidRPr="00BB0EC3" w:rsidRDefault="00173F0A" w:rsidP="0047292B">
      <w:pPr>
        <w:jc w:val="center"/>
      </w:pPr>
    </w:p>
    <w:tbl>
      <w:tblPr>
        <w:tblStyle w:val="TableNormal3111"/>
        <w:tblW w:w="0" w:type="auto"/>
        <w:jc w:val="center"/>
        <w:tblLayout w:type="fixed"/>
        <w:tblLook w:val="01E0" w:firstRow="1" w:lastRow="1" w:firstColumn="1" w:lastColumn="1" w:noHBand="0" w:noVBand="0"/>
      </w:tblPr>
      <w:tblGrid>
        <w:gridCol w:w="458"/>
        <w:gridCol w:w="1673"/>
        <w:gridCol w:w="4238"/>
        <w:gridCol w:w="5693"/>
        <w:gridCol w:w="994"/>
        <w:gridCol w:w="1056"/>
      </w:tblGrid>
      <w:tr w:rsidR="00173F0A" w:rsidRPr="00A951E3" w14:paraId="3F044053" w14:textId="77777777" w:rsidTr="00A951E3">
        <w:trPr>
          <w:trHeight w:hRule="exact" w:val="593"/>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5468B665" w14:textId="77777777" w:rsidR="00173F0A" w:rsidRPr="00A951E3" w:rsidRDefault="00173F0A" w:rsidP="00A951E3">
            <w:pPr>
              <w:suppressAutoHyphens w:val="0"/>
              <w:spacing w:before="56" w:line="245" w:lineRule="auto"/>
              <w:jc w:val="center"/>
              <w:rPr>
                <w:rFonts w:ascii="Times New Roman" w:hAnsi="Times New Roman" w:cs="Times New Roman"/>
                <w:sz w:val="16"/>
                <w:szCs w:val="16"/>
                <w:lang w:eastAsia="en-US"/>
              </w:rPr>
            </w:pPr>
            <w:r w:rsidRPr="00A951E3">
              <w:rPr>
                <w:rFonts w:ascii="Times New Roman" w:hAnsi="Times New Roman" w:cs="Times New Roman"/>
                <w:w w:val="95"/>
                <w:sz w:val="16"/>
                <w:szCs w:val="16"/>
                <w:lang w:eastAsia="en-US"/>
              </w:rPr>
              <w:lastRenderedPageBreak/>
              <w:t>№</w:t>
            </w:r>
            <w:r w:rsidRPr="00A951E3">
              <w:rPr>
                <w:rFonts w:ascii="Times New Roman" w:hAnsi="Times New Roman" w:cs="Times New Roman"/>
                <w:w w:val="94"/>
                <w:sz w:val="16"/>
                <w:szCs w:val="16"/>
                <w:lang w:eastAsia="en-US"/>
              </w:rPr>
              <w:t xml:space="preserve"> </w:t>
            </w:r>
            <w:r w:rsidRPr="00A951E3">
              <w:rPr>
                <w:rFonts w:ascii="Times New Roman" w:hAnsi="Times New Roman" w:cs="Times New Roman"/>
                <w:w w:val="95"/>
                <w:sz w:val="16"/>
                <w:szCs w:val="16"/>
                <w:lang w:eastAsia="en-US"/>
              </w:rPr>
              <w:t>п/п</w:t>
            </w:r>
          </w:p>
        </w:tc>
        <w:tc>
          <w:tcPr>
            <w:tcW w:w="1673" w:type="dxa"/>
            <w:tcBorders>
              <w:top w:val="single" w:sz="8" w:space="0" w:color="000000"/>
              <w:left w:val="single" w:sz="8" w:space="0" w:color="000000"/>
              <w:bottom w:val="single" w:sz="8" w:space="0" w:color="000000"/>
              <w:right w:val="single" w:sz="8" w:space="0" w:color="000000"/>
            </w:tcBorders>
            <w:vAlign w:val="center"/>
          </w:tcPr>
          <w:p w14:paraId="502A228C" w14:textId="77777777" w:rsidR="00173F0A" w:rsidRPr="00A951E3" w:rsidRDefault="00173F0A" w:rsidP="008058D0">
            <w:pPr>
              <w:suppressAutoHyphens w:val="0"/>
              <w:spacing w:before="56" w:line="245" w:lineRule="auto"/>
              <w:jc w:val="center"/>
              <w:rPr>
                <w:rFonts w:ascii="Times New Roman" w:hAnsi="Times New Roman" w:cs="Times New Roman"/>
                <w:sz w:val="16"/>
                <w:szCs w:val="16"/>
                <w:lang w:eastAsia="en-US"/>
              </w:rPr>
            </w:pPr>
            <w:r w:rsidRPr="00A951E3">
              <w:rPr>
                <w:rFonts w:ascii="Times New Roman" w:hAnsi="Times New Roman" w:cs="Times New Roman"/>
                <w:w w:val="95"/>
                <w:sz w:val="16"/>
                <w:szCs w:val="16"/>
                <w:lang w:eastAsia="en-US"/>
              </w:rPr>
              <w:t>и</w:t>
            </w:r>
            <w:r w:rsidRPr="00A951E3">
              <w:rPr>
                <w:rFonts w:ascii="Times New Roman" w:hAnsi="Times New Roman" w:cs="Times New Roman"/>
                <w:spacing w:val="-8"/>
                <w:w w:val="95"/>
                <w:sz w:val="16"/>
                <w:szCs w:val="16"/>
                <w:lang w:eastAsia="en-US"/>
              </w:rPr>
              <w:t>д</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ти</w:t>
            </w:r>
            <w:r w:rsidRPr="00A951E3">
              <w:rPr>
                <w:rFonts w:ascii="Times New Roman" w:hAnsi="Times New Roman" w:cs="Times New Roman"/>
                <w:spacing w:val="3"/>
                <w:w w:val="95"/>
                <w:sz w:val="16"/>
                <w:szCs w:val="16"/>
                <w:lang w:eastAsia="en-US"/>
              </w:rPr>
              <w:t>ф</w:t>
            </w:r>
            <w:r w:rsidRPr="00A951E3">
              <w:rPr>
                <w:rFonts w:ascii="Times New Roman" w:hAnsi="Times New Roman" w:cs="Times New Roman"/>
                <w:w w:val="95"/>
                <w:sz w:val="16"/>
                <w:szCs w:val="16"/>
                <w:lang w:eastAsia="en-US"/>
              </w:rPr>
              <w:t>и</w:t>
            </w:r>
            <w:r w:rsidRPr="00A951E3">
              <w:rPr>
                <w:rFonts w:ascii="Times New Roman" w:hAnsi="Times New Roman" w:cs="Times New Roman"/>
                <w:spacing w:val="5"/>
                <w:w w:val="95"/>
                <w:sz w:val="16"/>
                <w:szCs w:val="16"/>
                <w:lang w:eastAsia="en-US"/>
              </w:rPr>
              <w:t>к</w:t>
            </w:r>
            <w:r w:rsidRPr="00A951E3">
              <w:rPr>
                <w:rFonts w:ascii="Times New Roman" w:hAnsi="Times New Roman" w:cs="Times New Roman"/>
                <w:w w:val="95"/>
                <w:sz w:val="16"/>
                <w:szCs w:val="16"/>
                <w:lang w:eastAsia="en-US"/>
              </w:rPr>
              <w:t>ацио</w:t>
            </w:r>
            <w:r w:rsidRPr="00A951E3">
              <w:rPr>
                <w:rFonts w:ascii="Times New Roman" w:hAnsi="Times New Roman" w:cs="Times New Roman"/>
                <w:spacing w:val="-1"/>
                <w:w w:val="95"/>
                <w:sz w:val="16"/>
                <w:szCs w:val="16"/>
                <w:lang w:eastAsia="en-US"/>
              </w:rPr>
              <w:t>нн</w:t>
            </w:r>
            <w:r w:rsidRPr="00A951E3">
              <w:rPr>
                <w:rFonts w:ascii="Times New Roman" w:hAnsi="Times New Roman" w:cs="Times New Roman"/>
                <w:spacing w:val="2"/>
                <w:w w:val="95"/>
                <w:sz w:val="16"/>
                <w:szCs w:val="16"/>
                <w:lang w:eastAsia="en-US"/>
              </w:rPr>
              <w:t>ы</w:t>
            </w:r>
            <w:r w:rsidRPr="00A951E3">
              <w:rPr>
                <w:rFonts w:ascii="Times New Roman" w:hAnsi="Times New Roman" w:cs="Times New Roman"/>
                <w:w w:val="95"/>
                <w:sz w:val="16"/>
                <w:szCs w:val="16"/>
                <w:lang w:eastAsia="en-US"/>
              </w:rPr>
              <w:t>й</w:t>
            </w:r>
            <w:r w:rsidRPr="00A951E3">
              <w:rPr>
                <w:rFonts w:ascii="Times New Roman" w:hAnsi="Times New Roman" w:cs="Times New Roman"/>
                <w:spacing w:val="-10"/>
                <w:w w:val="95"/>
                <w:sz w:val="16"/>
                <w:szCs w:val="16"/>
                <w:lang w:eastAsia="en-US"/>
              </w:rPr>
              <w:t xml:space="preserve"> </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ер</w:t>
            </w:r>
          </w:p>
        </w:tc>
        <w:tc>
          <w:tcPr>
            <w:tcW w:w="4238" w:type="dxa"/>
            <w:tcBorders>
              <w:top w:val="single" w:sz="8" w:space="0" w:color="000000"/>
              <w:left w:val="single" w:sz="8" w:space="0" w:color="000000"/>
              <w:bottom w:val="single" w:sz="8" w:space="0" w:color="000000"/>
              <w:right w:val="single" w:sz="8" w:space="0" w:color="000000"/>
            </w:tcBorders>
            <w:vAlign w:val="center"/>
          </w:tcPr>
          <w:p w14:paraId="7B7C373D" w14:textId="77777777" w:rsidR="00173F0A" w:rsidRPr="00A951E3" w:rsidRDefault="00173F0A" w:rsidP="00A951E3">
            <w:pPr>
              <w:suppressAutoHyphens w:val="0"/>
              <w:spacing w:before="9" w:line="160" w:lineRule="exact"/>
              <w:jc w:val="center"/>
              <w:rPr>
                <w:rFonts w:ascii="Times New Roman" w:hAnsi="Times New Roman" w:cs="Times New Roman"/>
                <w:sz w:val="16"/>
                <w:szCs w:val="16"/>
                <w:lang w:eastAsia="en-US"/>
              </w:rPr>
            </w:pPr>
          </w:p>
          <w:p w14:paraId="67600BF4"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аи</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2"/>
                <w:w w:val="95"/>
                <w:sz w:val="16"/>
                <w:szCs w:val="16"/>
                <w:lang w:eastAsia="en-US"/>
              </w:rPr>
              <w:t>в</w:t>
            </w:r>
            <w:r w:rsidRPr="00A951E3">
              <w:rPr>
                <w:rFonts w:ascii="Times New Roman" w:hAnsi="Times New Roman" w:cs="Times New Roman"/>
                <w:w w:val="95"/>
                <w:sz w:val="16"/>
                <w:szCs w:val="16"/>
                <w:lang w:eastAsia="en-US"/>
              </w:rPr>
              <w:t>а</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ие</w:t>
            </w:r>
            <w:r w:rsidRPr="00A951E3">
              <w:rPr>
                <w:rFonts w:ascii="Times New Roman" w:hAnsi="Times New Roman" w:cs="Times New Roman"/>
                <w:spacing w:val="-8"/>
                <w:w w:val="95"/>
                <w:sz w:val="16"/>
                <w:szCs w:val="16"/>
                <w:lang w:eastAsia="en-US"/>
              </w:rPr>
              <w:t xml:space="preserve"> </w:t>
            </w:r>
            <w:r w:rsidRPr="00A951E3">
              <w:rPr>
                <w:rFonts w:ascii="Times New Roman" w:hAnsi="Times New Roman" w:cs="Times New Roman"/>
                <w:w w:val="95"/>
                <w:sz w:val="16"/>
                <w:szCs w:val="16"/>
                <w:lang w:eastAsia="en-US"/>
              </w:rPr>
              <w:t>а</w:t>
            </w:r>
            <w:r w:rsidRPr="00A951E3">
              <w:rPr>
                <w:rFonts w:ascii="Times New Roman" w:hAnsi="Times New Roman" w:cs="Times New Roman"/>
                <w:spacing w:val="-2"/>
                <w:w w:val="95"/>
                <w:sz w:val="16"/>
                <w:szCs w:val="16"/>
                <w:lang w:eastAsia="en-US"/>
              </w:rPr>
              <w:t>в</w:t>
            </w:r>
            <w:r w:rsidRPr="00A951E3">
              <w:rPr>
                <w:rFonts w:ascii="Times New Roman" w:hAnsi="Times New Roman" w:cs="Times New Roman"/>
                <w:w w:val="95"/>
                <w:sz w:val="16"/>
                <w:szCs w:val="16"/>
                <w:lang w:eastAsia="en-US"/>
              </w:rPr>
              <w:t>то</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4"/>
                <w:w w:val="95"/>
                <w:sz w:val="16"/>
                <w:szCs w:val="16"/>
                <w:lang w:eastAsia="en-US"/>
              </w:rPr>
              <w:t>б</w:t>
            </w:r>
            <w:r w:rsidRPr="00A951E3">
              <w:rPr>
                <w:rFonts w:ascii="Times New Roman" w:hAnsi="Times New Roman" w:cs="Times New Roman"/>
                <w:w w:val="95"/>
                <w:sz w:val="16"/>
                <w:szCs w:val="16"/>
                <w:lang w:eastAsia="en-US"/>
              </w:rPr>
              <w:t>и</w:t>
            </w:r>
            <w:r w:rsidRPr="00A951E3">
              <w:rPr>
                <w:rFonts w:ascii="Times New Roman" w:hAnsi="Times New Roman" w:cs="Times New Roman"/>
                <w:spacing w:val="-6"/>
                <w:w w:val="95"/>
                <w:sz w:val="16"/>
                <w:szCs w:val="16"/>
                <w:lang w:eastAsia="en-US"/>
              </w:rPr>
              <w:t>л</w:t>
            </w:r>
            <w:r w:rsidRPr="00A951E3">
              <w:rPr>
                <w:rFonts w:ascii="Times New Roman" w:hAnsi="Times New Roman" w:cs="Times New Roman"/>
                <w:spacing w:val="-1"/>
                <w:w w:val="95"/>
                <w:sz w:val="16"/>
                <w:szCs w:val="16"/>
                <w:lang w:eastAsia="en-US"/>
              </w:rPr>
              <w:t>ьн</w:t>
            </w:r>
            <w:r w:rsidRPr="00A951E3">
              <w:rPr>
                <w:rFonts w:ascii="Times New Roman" w:hAnsi="Times New Roman" w:cs="Times New Roman"/>
                <w:w w:val="95"/>
                <w:sz w:val="16"/>
                <w:szCs w:val="16"/>
                <w:lang w:eastAsia="en-US"/>
              </w:rPr>
              <w:t>ой</w:t>
            </w:r>
            <w:r w:rsidRPr="00A951E3">
              <w:rPr>
                <w:rFonts w:ascii="Times New Roman" w:hAnsi="Times New Roman" w:cs="Times New Roman"/>
                <w:spacing w:val="-8"/>
                <w:w w:val="95"/>
                <w:sz w:val="16"/>
                <w:szCs w:val="16"/>
                <w:lang w:eastAsia="en-US"/>
              </w:rPr>
              <w:t xml:space="preserve"> д</w:t>
            </w:r>
            <w:r w:rsidRPr="00A951E3">
              <w:rPr>
                <w:rFonts w:ascii="Times New Roman" w:hAnsi="Times New Roman" w:cs="Times New Roman"/>
                <w:w w:val="95"/>
                <w:sz w:val="16"/>
                <w:szCs w:val="16"/>
                <w:lang w:eastAsia="en-US"/>
              </w:rPr>
              <w:t>ороги</w:t>
            </w:r>
          </w:p>
        </w:tc>
        <w:tc>
          <w:tcPr>
            <w:tcW w:w="6687" w:type="dxa"/>
            <w:gridSpan w:val="2"/>
            <w:tcBorders>
              <w:top w:val="single" w:sz="8" w:space="0" w:color="000000"/>
              <w:left w:val="single" w:sz="8" w:space="0" w:color="000000"/>
              <w:bottom w:val="single" w:sz="8" w:space="0" w:color="000000"/>
              <w:right w:val="single" w:sz="8" w:space="0" w:color="000000"/>
            </w:tcBorders>
            <w:vAlign w:val="center"/>
          </w:tcPr>
          <w:p w14:paraId="6AB785F3" w14:textId="77777777" w:rsidR="00173F0A" w:rsidRPr="00A951E3" w:rsidRDefault="00173F0A" w:rsidP="00A951E3">
            <w:pPr>
              <w:suppressAutoHyphens w:val="0"/>
              <w:spacing w:before="9" w:line="150" w:lineRule="exact"/>
              <w:jc w:val="center"/>
              <w:rPr>
                <w:rFonts w:ascii="Times New Roman" w:hAnsi="Times New Roman" w:cs="Times New Roman"/>
                <w:sz w:val="16"/>
                <w:szCs w:val="16"/>
                <w:lang w:eastAsia="en-US"/>
              </w:rPr>
            </w:pPr>
          </w:p>
          <w:p w14:paraId="1D9AB437"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5"/>
                <w:w w:val="95"/>
                <w:sz w:val="16"/>
                <w:szCs w:val="16"/>
                <w:lang w:eastAsia="en-US"/>
              </w:rPr>
              <w:t>М</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с</w:t>
            </w:r>
            <w:r w:rsidRPr="00A951E3">
              <w:rPr>
                <w:rFonts w:ascii="Times New Roman" w:hAnsi="Times New Roman" w:cs="Times New Roman"/>
                <w:w w:val="95"/>
                <w:sz w:val="16"/>
                <w:szCs w:val="16"/>
                <w:lang w:eastAsia="en-US"/>
              </w:rPr>
              <w:t>то</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а</w:t>
            </w:r>
            <w:r w:rsidRPr="00A951E3">
              <w:rPr>
                <w:rFonts w:ascii="Times New Roman" w:hAnsi="Times New Roman" w:cs="Times New Roman"/>
                <w:spacing w:val="1"/>
                <w:w w:val="95"/>
                <w:sz w:val="16"/>
                <w:szCs w:val="16"/>
                <w:lang w:eastAsia="en-US"/>
              </w:rPr>
              <w:t>х</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4"/>
                <w:w w:val="95"/>
                <w:sz w:val="16"/>
                <w:szCs w:val="16"/>
                <w:lang w:eastAsia="en-US"/>
              </w:rPr>
              <w:t>ж</w:t>
            </w:r>
            <w:r w:rsidRPr="00A951E3">
              <w:rPr>
                <w:rFonts w:ascii="Times New Roman" w:hAnsi="Times New Roman" w:cs="Times New Roman"/>
                <w:spacing w:val="-8"/>
                <w:w w:val="95"/>
                <w:sz w:val="16"/>
                <w:szCs w:val="16"/>
                <w:lang w:eastAsia="en-US"/>
              </w:rPr>
              <w:t>д</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ие,</w:t>
            </w:r>
            <w:r w:rsidRPr="00A951E3">
              <w:rPr>
                <w:rFonts w:ascii="Times New Roman" w:hAnsi="Times New Roman" w:cs="Times New Roman"/>
                <w:spacing w:val="-5"/>
                <w:w w:val="95"/>
                <w:sz w:val="16"/>
                <w:szCs w:val="16"/>
                <w:lang w:eastAsia="en-US"/>
              </w:rPr>
              <w:t xml:space="preserve"> </w:t>
            </w:r>
            <w:r w:rsidRPr="00A951E3">
              <w:rPr>
                <w:rFonts w:ascii="Times New Roman" w:hAnsi="Times New Roman" w:cs="Times New Roman"/>
                <w:w w:val="95"/>
                <w:sz w:val="16"/>
                <w:szCs w:val="16"/>
                <w:lang w:eastAsia="en-US"/>
              </w:rPr>
              <w:t>прот</w:t>
            </w:r>
            <w:r w:rsidRPr="00A951E3">
              <w:rPr>
                <w:rFonts w:ascii="Times New Roman" w:hAnsi="Times New Roman" w:cs="Times New Roman"/>
                <w:spacing w:val="-2"/>
                <w:w w:val="95"/>
                <w:sz w:val="16"/>
                <w:szCs w:val="16"/>
                <w:lang w:eastAsia="en-US"/>
              </w:rPr>
              <w:t>я</w:t>
            </w:r>
            <w:r w:rsidRPr="00A951E3">
              <w:rPr>
                <w:rFonts w:ascii="Times New Roman" w:hAnsi="Times New Roman" w:cs="Times New Roman"/>
                <w:spacing w:val="4"/>
                <w:w w:val="95"/>
                <w:sz w:val="16"/>
                <w:szCs w:val="16"/>
                <w:lang w:eastAsia="en-US"/>
              </w:rPr>
              <w:t>ж</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нн</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1"/>
                <w:w w:val="95"/>
                <w:sz w:val="16"/>
                <w:szCs w:val="16"/>
                <w:lang w:eastAsia="en-US"/>
              </w:rPr>
              <w:t>с</w:t>
            </w:r>
            <w:r w:rsidRPr="00A951E3">
              <w:rPr>
                <w:rFonts w:ascii="Times New Roman" w:hAnsi="Times New Roman" w:cs="Times New Roman"/>
                <w:w w:val="95"/>
                <w:sz w:val="16"/>
                <w:szCs w:val="16"/>
                <w:lang w:eastAsia="en-US"/>
              </w:rPr>
              <w:t>ть</w:t>
            </w:r>
            <w:r w:rsidRPr="00A951E3">
              <w:rPr>
                <w:rFonts w:ascii="Times New Roman" w:hAnsi="Times New Roman" w:cs="Times New Roman"/>
                <w:spacing w:val="-6"/>
                <w:w w:val="95"/>
                <w:sz w:val="16"/>
                <w:szCs w:val="16"/>
                <w:lang w:eastAsia="en-US"/>
              </w:rPr>
              <w:t xml:space="preserve"> </w:t>
            </w:r>
            <w:r w:rsidRPr="00A951E3">
              <w:rPr>
                <w:rFonts w:ascii="Times New Roman" w:hAnsi="Times New Roman" w:cs="Times New Roman"/>
                <w:w w:val="95"/>
                <w:sz w:val="16"/>
                <w:szCs w:val="16"/>
                <w:lang w:eastAsia="en-US"/>
              </w:rPr>
              <w:t>(</w:t>
            </w:r>
            <w:r w:rsidRPr="00A951E3">
              <w:rPr>
                <w:rFonts w:ascii="Times New Roman" w:hAnsi="Times New Roman" w:cs="Times New Roman"/>
                <w:spacing w:val="5"/>
                <w:w w:val="95"/>
                <w:sz w:val="16"/>
                <w:szCs w:val="16"/>
                <w:lang w:eastAsia="en-US"/>
              </w:rPr>
              <w:t>к</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w:t>
            </w:r>
          </w:p>
        </w:tc>
        <w:tc>
          <w:tcPr>
            <w:tcW w:w="1056" w:type="dxa"/>
            <w:tcBorders>
              <w:top w:val="single" w:sz="8" w:space="0" w:color="000000"/>
              <w:left w:val="single" w:sz="8" w:space="0" w:color="000000"/>
              <w:bottom w:val="single" w:sz="8" w:space="0" w:color="000000"/>
              <w:right w:val="single" w:sz="8" w:space="0" w:color="000000"/>
            </w:tcBorders>
            <w:vAlign w:val="center"/>
          </w:tcPr>
          <w:p w14:paraId="53005BE6" w14:textId="77777777" w:rsidR="00173F0A" w:rsidRPr="00A951E3" w:rsidRDefault="00173F0A" w:rsidP="00A951E3">
            <w:pPr>
              <w:suppressAutoHyphens w:val="0"/>
              <w:spacing w:before="23" w:line="268" w:lineRule="auto"/>
              <w:ind w:right="85"/>
              <w:jc w:val="center"/>
              <w:rPr>
                <w:rFonts w:ascii="Times New Roman" w:hAnsi="Times New Roman" w:cs="Times New Roman"/>
                <w:spacing w:val="-1"/>
                <w:w w:val="99"/>
                <w:sz w:val="16"/>
                <w:szCs w:val="16"/>
                <w:lang w:val="ru-RU" w:eastAsia="en-US"/>
              </w:rPr>
            </w:pPr>
            <w:r w:rsidRPr="00A951E3">
              <w:rPr>
                <w:rFonts w:ascii="Times New Roman" w:hAnsi="Times New Roman" w:cs="Times New Roman"/>
                <w:spacing w:val="-1"/>
                <w:sz w:val="16"/>
                <w:szCs w:val="16"/>
                <w:lang w:val="ru-RU" w:eastAsia="en-US"/>
              </w:rPr>
              <w:t>Об</w:t>
            </w:r>
            <w:r w:rsidRPr="00A951E3">
              <w:rPr>
                <w:rFonts w:ascii="Times New Roman" w:hAnsi="Times New Roman" w:cs="Times New Roman"/>
                <w:spacing w:val="3"/>
                <w:sz w:val="16"/>
                <w:szCs w:val="16"/>
                <w:lang w:val="ru-RU" w:eastAsia="en-US"/>
              </w:rPr>
              <w:t>щ</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0"/>
                <w:sz w:val="16"/>
                <w:szCs w:val="16"/>
                <w:lang w:val="ru-RU" w:eastAsia="en-US"/>
              </w:rPr>
              <w:t xml:space="preserve">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pacing w:val="-1"/>
                <w:sz w:val="16"/>
                <w:szCs w:val="16"/>
                <w:lang w:val="ru-RU" w:eastAsia="en-US"/>
              </w:rPr>
              <w:t>ро-</w:t>
            </w:r>
          </w:p>
          <w:p w14:paraId="4FD2700E" w14:textId="77777777" w:rsidR="00173F0A" w:rsidRPr="00A951E3" w:rsidRDefault="00173F0A" w:rsidP="00A951E3">
            <w:pPr>
              <w:suppressAutoHyphens w:val="0"/>
              <w:spacing w:before="23" w:line="268" w:lineRule="auto"/>
              <w:ind w:right="85"/>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я</w:t>
            </w:r>
            <w:r w:rsidRPr="00A951E3">
              <w:rPr>
                <w:rFonts w:ascii="Times New Roman" w:hAnsi="Times New Roman" w:cs="Times New Roman"/>
                <w:spacing w:val="2"/>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нн</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ст</w:t>
            </w:r>
            <w:r w:rsidRPr="00A951E3">
              <w:rPr>
                <w:rFonts w:ascii="Times New Roman" w:hAnsi="Times New Roman" w:cs="Times New Roman"/>
                <w:spacing w:val="6"/>
                <w:sz w:val="16"/>
                <w:szCs w:val="16"/>
                <w:lang w:val="ru-RU" w:eastAsia="en-US"/>
              </w:rPr>
              <w:t xml:space="preserve"> </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w:t>
            </w:r>
          </w:p>
          <w:p w14:paraId="57219955" w14:textId="77777777" w:rsidR="00173F0A" w:rsidRPr="00A951E3" w:rsidRDefault="00173F0A" w:rsidP="00A951E3">
            <w:pPr>
              <w:suppressAutoHyphens w:val="0"/>
              <w:ind w:right="428"/>
              <w:jc w:val="center"/>
              <w:rPr>
                <w:rFonts w:ascii="Times New Roman" w:hAnsi="Times New Roman" w:cs="Times New Roman"/>
                <w:sz w:val="16"/>
                <w:szCs w:val="16"/>
                <w:lang w:val="ru-RU" w:eastAsia="en-US"/>
              </w:rPr>
            </w:pPr>
            <w:r w:rsidRPr="00A951E3">
              <w:rPr>
                <w:rFonts w:ascii="Times New Roman" w:hAnsi="Times New Roman" w:cs="Times New Roman"/>
                <w:spacing w:val="3"/>
                <w:sz w:val="16"/>
                <w:szCs w:val="16"/>
                <w:lang w:val="ru-RU" w:eastAsia="en-US"/>
              </w:rPr>
              <w:t>к</w:t>
            </w:r>
            <w:r w:rsidRPr="00A951E3">
              <w:rPr>
                <w:rFonts w:ascii="Times New Roman" w:hAnsi="Times New Roman" w:cs="Times New Roman"/>
                <w:sz w:val="16"/>
                <w:szCs w:val="16"/>
                <w:lang w:val="ru-RU" w:eastAsia="en-US"/>
              </w:rPr>
              <w:t>м</w:t>
            </w:r>
          </w:p>
        </w:tc>
      </w:tr>
      <w:tr w:rsidR="00173F0A" w:rsidRPr="00A951E3" w14:paraId="44A337C4" w14:textId="77777777" w:rsidTr="00A951E3">
        <w:trPr>
          <w:trHeight w:hRule="exact" w:val="233"/>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21247FF4" w14:textId="77777777" w:rsidR="00173F0A" w:rsidRPr="00A951E3" w:rsidRDefault="00173F0A" w:rsidP="00A951E3">
            <w:pPr>
              <w:suppressAutoHyphens w:val="0"/>
              <w:ind w:right="148"/>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w:t>
            </w:r>
          </w:p>
        </w:tc>
        <w:tc>
          <w:tcPr>
            <w:tcW w:w="1673" w:type="dxa"/>
            <w:tcBorders>
              <w:top w:val="single" w:sz="8" w:space="0" w:color="000000"/>
              <w:left w:val="single" w:sz="8" w:space="0" w:color="000000"/>
              <w:bottom w:val="single" w:sz="8" w:space="0" w:color="000000"/>
              <w:right w:val="single" w:sz="8" w:space="0" w:color="000000"/>
            </w:tcBorders>
            <w:vAlign w:val="center"/>
          </w:tcPr>
          <w:p w14:paraId="104D7847" w14:textId="77777777" w:rsidR="00173F0A" w:rsidRPr="00A951E3" w:rsidRDefault="00173F0A" w:rsidP="00A951E3">
            <w:pPr>
              <w:suppressAutoHyphens w:val="0"/>
              <w:ind w:right="755"/>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w:t>
            </w:r>
          </w:p>
        </w:tc>
        <w:tc>
          <w:tcPr>
            <w:tcW w:w="4238" w:type="dxa"/>
            <w:tcBorders>
              <w:top w:val="single" w:sz="8" w:space="0" w:color="000000"/>
              <w:left w:val="single" w:sz="8" w:space="0" w:color="000000"/>
              <w:bottom w:val="single" w:sz="8" w:space="0" w:color="000000"/>
              <w:right w:val="single" w:sz="8" w:space="0" w:color="000000"/>
            </w:tcBorders>
            <w:vAlign w:val="center"/>
          </w:tcPr>
          <w:p w14:paraId="070BFDF5" w14:textId="77777777" w:rsidR="00173F0A" w:rsidRPr="00A951E3" w:rsidRDefault="00173F0A" w:rsidP="00A951E3">
            <w:pPr>
              <w:suppressAutoHyphens w:val="0"/>
              <w:ind w:right="270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3</w:t>
            </w:r>
          </w:p>
        </w:tc>
        <w:tc>
          <w:tcPr>
            <w:tcW w:w="6687" w:type="dxa"/>
            <w:gridSpan w:val="2"/>
            <w:tcBorders>
              <w:top w:val="single" w:sz="8" w:space="0" w:color="000000"/>
              <w:left w:val="single" w:sz="8" w:space="0" w:color="000000"/>
              <w:bottom w:val="single" w:sz="8" w:space="0" w:color="000000"/>
              <w:right w:val="single" w:sz="8" w:space="0" w:color="000000"/>
            </w:tcBorders>
            <w:vAlign w:val="center"/>
          </w:tcPr>
          <w:p w14:paraId="721A6263" w14:textId="77777777" w:rsidR="00173F0A" w:rsidRPr="00A951E3" w:rsidRDefault="00173F0A" w:rsidP="00A951E3">
            <w:pPr>
              <w:suppressAutoHyphens w:val="0"/>
              <w:spacing w:line="198" w:lineRule="exact"/>
              <w:ind w:right="326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w:t>
            </w:r>
          </w:p>
        </w:tc>
        <w:tc>
          <w:tcPr>
            <w:tcW w:w="1056" w:type="dxa"/>
            <w:tcBorders>
              <w:top w:val="single" w:sz="8" w:space="0" w:color="000000"/>
              <w:left w:val="single" w:sz="8" w:space="0" w:color="000000"/>
              <w:bottom w:val="single" w:sz="8" w:space="0" w:color="000000"/>
              <w:right w:val="single" w:sz="8" w:space="0" w:color="000000"/>
            </w:tcBorders>
            <w:vAlign w:val="center"/>
          </w:tcPr>
          <w:p w14:paraId="793D6D9E" w14:textId="77777777" w:rsidR="00173F0A" w:rsidRPr="00A951E3" w:rsidRDefault="00173F0A" w:rsidP="00A951E3">
            <w:pPr>
              <w:suppressAutoHyphens w:val="0"/>
              <w:ind w:right="445"/>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w:t>
            </w:r>
          </w:p>
        </w:tc>
      </w:tr>
      <w:tr w:rsidR="00173F0A" w:rsidRPr="00A951E3" w14:paraId="20CC838A" w14:textId="77777777" w:rsidTr="00A951E3">
        <w:trPr>
          <w:trHeight w:hRule="exact" w:val="1090"/>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449F2D4C"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2999A74F" w14:textId="77777777" w:rsidR="00173F0A" w:rsidRPr="00A951E3" w:rsidRDefault="00173F0A" w:rsidP="00A951E3">
            <w:pPr>
              <w:suppressAutoHyphens w:val="0"/>
              <w:spacing w:before="8" w:line="220" w:lineRule="exact"/>
              <w:jc w:val="center"/>
              <w:rPr>
                <w:rFonts w:ascii="Times New Roman" w:hAnsi="Times New Roman" w:cs="Times New Roman"/>
                <w:sz w:val="16"/>
                <w:szCs w:val="16"/>
                <w:lang w:eastAsia="en-US"/>
              </w:rPr>
            </w:pPr>
          </w:p>
          <w:p w14:paraId="06B44E5B"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186</w:t>
            </w:r>
          </w:p>
        </w:tc>
        <w:tc>
          <w:tcPr>
            <w:tcW w:w="1673" w:type="dxa"/>
            <w:tcBorders>
              <w:top w:val="single" w:sz="8" w:space="0" w:color="000000"/>
              <w:left w:val="single" w:sz="8" w:space="0" w:color="000000"/>
              <w:bottom w:val="single" w:sz="8" w:space="0" w:color="000000"/>
              <w:right w:val="single" w:sz="8" w:space="0" w:color="000000"/>
            </w:tcBorders>
            <w:vAlign w:val="center"/>
          </w:tcPr>
          <w:p w14:paraId="4E2EA591"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6E928177" w14:textId="77777777" w:rsidR="00173F0A" w:rsidRPr="00A951E3" w:rsidRDefault="00173F0A" w:rsidP="00A951E3">
            <w:pPr>
              <w:suppressAutoHyphens w:val="0"/>
              <w:spacing w:before="8" w:line="220" w:lineRule="exact"/>
              <w:jc w:val="center"/>
              <w:rPr>
                <w:rFonts w:ascii="Times New Roman" w:hAnsi="Times New Roman" w:cs="Times New Roman"/>
                <w:sz w:val="16"/>
                <w:szCs w:val="16"/>
                <w:lang w:eastAsia="en-US"/>
              </w:rPr>
            </w:pPr>
          </w:p>
          <w:p w14:paraId="057DB19D"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70К-187</w:t>
            </w:r>
          </w:p>
        </w:tc>
        <w:tc>
          <w:tcPr>
            <w:tcW w:w="4238" w:type="dxa"/>
            <w:tcBorders>
              <w:top w:val="single" w:sz="8" w:space="0" w:color="000000"/>
              <w:left w:val="single" w:sz="8" w:space="0" w:color="000000"/>
              <w:bottom w:val="single" w:sz="8" w:space="0" w:color="000000"/>
              <w:right w:val="single" w:sz="8" w:space="0" w:color="000000"/>
            </w:tcBorders>
            <w:vAlign w:val="center"/>
          </w:tcPr>
          <w:p w14:paraId="42137F6B" w14:textId="77777777" w:rsidR="00173F0A" w:rsidRPr="00A951E3" w:rsidRDefault="00173F0A" w:rsidP="00A951E3">
            <w:pPr>
              <w:suppressAutoHyphens w:val="0"/>
              <w:spacing w:before="7" w:line="110" w:lineRule="exact"/>
              <w:jc w:val="center"/>
              <w:rPr>
                <w:rFonts w:ascii="Times New Roman" w:hAnsi="Times New Roman" w:cs="Times New Roman"/>
                <w:sz w:val="16"/>
                <w:szCs w:val="16"/>
                <w:lang w:val="ru-RU" w:eastAsia="en-US"/>
              </w:rPr>
            </w:pPr>
          </w:p>
          <w:p w14:paraId="010C0C3C"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463DFD8A" w14:textId="77777777" w:rsidR="00173F0A" w:rsidRPr="00A951E3" w:rsidRDefault="00173F0A" w:rsidP="00A951E3">
            <w:pPr>
              <w:suppressAutoHyphens w:val="0"/>
              <w:spacing w:line="256" w:lineRule="auto"/>
              <w:ind w:right="44"/>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ый 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Гра</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кий</w:t>
            </w:r>
          </w:p>
        </w:tc>
        <w:tc>
          <w:tcPr>
            <w:tcW w:w="5693" w:type="dxa"/>
            <w:tcBorders>
              <w:top w:val="single" w:sz="8" w:space="0" w:color="000000"/>
              <w:left w:val="single" w:sz="8" w:space="0" w:color="000000"/>
              <w:bottom w:val="single" w:sz="8" w:space="0" w:color="000000"/>
              <w:right w:val="single" w:sz="8" w:space="0" w:color="000000"/>
            </w:tcBorders>
            <w:vAlign w:val="center"/>
          </w:tcPr>
          <w:p w14:paraId="53346343" w14:textId="77777777" w:rsidR="00173F0A" w:rsidRPr="00A951E3" w:rsidRDefault="00173F0A" w:rsidP="00A951E3">
            <w:pPr>
              <w:suppressAutoHyphens w:val="0"/>
              <w:spacing w:before="31" w:line="266" w:lineRule="auto"/>
              <w:ind w:right="37"/>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16м 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це</w:t>
            </w:r>
            <w:r w:rsidRPr="00A951E3">
              <w:rPr>
                <w:rFonts w:ascii="Times New Roman" w:hAnsi="Times New Roman" w:cs="Times New Roman"/>
                <w:sz w:val="16"/>
                <w:szCs w:val="16"/>
                <w:lang w:val="ru-RU" w:eastAsia="en-US"/>
              </w:rPr>
              <w:t>нт</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 xml:space="preserve">/д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ло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о н</w:t>
            </w:r>
            <w:r w:rsidRPr="00A951E3">
              <w:rPr>
                <w:rFonts w:ascii="Times New Roman" w:hAnsi="Times New Roman" w:cs="Times New Roman"/>
                <w:spacing w:val="-1"/>
                <w:sz w:val="16"/>
                <w:szCs w:val="16"/>
                <w:lang w:val="ru-RU" w:eastAsia="en-US"/>
              </w:rPr>
              <w:t>апра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ле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ю к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Гра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ий</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18</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пра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о </w:t>
            </w:r>
            <w:r w:rsidRPr="00A951E3">
              <w:rPr>
                <w:rFonts w:ascii="Times New Roman" w:hAnsi="Times New Roman" w:cs="Times New Roman"/>
                <w:spacing w:val="-2"/>
                <w:sz w:val="16"/>
                <w:szCs w:val="16"/>
                <w:lang w:val="ru-RU" w:eastAsia="en-US"/>
              </w:rPr>
              <w:t>уг</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про</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од</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нн</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о </w:t>
            </w:r>
            <w:r w:rsidRPr="00A951E3">
              <w:rPr>
                <w:rFonts w:ascii="Times New Roman" w:hAnsi="Times New Roman" w:cs="Times New Roman"/>
                <w:spacing w:val="-1"/>
                <w:sz w:val="16"/>
                <w:szCs w:val="16"/>
                <w:lang w:val="ru-RU" w:eastAsia="en-US"/>
              </w:rPr>
              <w:t xml:space="preserve">2- </w:t>
            </w:r>
            <w:r w:rsidRPr="00A951E3">
              <w:rPr>
                <w:rFonts w:ascii="Times New Roman" w:hAnsi="Times New Roman" w:cs="Times New Roman"/>
                <w:spacing w:val="-4"/>
                <w:sz w:val="16"/>
                <w:szCs w:val="16"/>
                <w:lang w:val="ru-RU" w:eastAsia="en-US"/>
              </w:rPr>
              <w:t>х</w:t>
            </w:r>
            <w:r w:rsidRPr="00A951E3">
              <w:rPr>
                <w:rFonts w:ascii="Times New Roman" w:hAnsi="Times New Roman" w:cs="Times New Roman"/>
                <w:spacing w:val="-1"/>
                <w:sz w:val="16"/>
                <w:szCs w:val="16"/>
                <w:lang w:val="ru-RU" w:eastAsia="en-US"/>
              </w:rPr>
              <w:t>э</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жн</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о з</w:t>
            </w:r>
            <w:r w:rsidRPr="00A951E3">
              <w:rPr>
                <w:rFonts w:ascii="Times New Roman" w:hAnsi="Times New Roman" w:cs="Times New Roman"/>
                <w:spacing w:val="-1"/>
                <w:sz w:val="16"/>
                <w:szCs w:val="16"/>
                <w:lang w:val="ru-RU" w:eastAsia="en-US"/>
              </w:rPr>
              <w:t>да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ОО</w:t>
            </w:r>
            <w:r w:rsidRPr="00A951E3">
              <w:rPr>
                <w:rFonts w:ascii="Times New Roman" w:hAnsi="Times New Roman" w:cs="Times New Roman"/>
                <w:sz w:val="16"/>
                <w:szCs w:val="16"/>
                <w:lang w:val="ru-RU" w:eastAsia="en-US"/>
              </w:rPr>
              <w:t xml:space="preserve">О </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z w:val="16"/>
                <w:szCs w:val="16"/>
                <w:lang w:val="ru-RU" w:eastAsia="en-US"/>
              </w:rPr>
              <w:t>А</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ропром</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ро</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о н</w:t>
            </w:r>
            <w:r w:rsidRPr="00A951E3">
              <w:rPr>
                <w:rFonts w:ascii="Times New Roman" w:hAnsi="Times New Roman" w:cs="Times New Roman"/>
                <w:spacing w:val="-1"/>
                <w:sz w:val="16"/>
                <w:szCs w:val="16"/>
                <w:lang w:val="ru-RU" w:eastAsia="en-US"/>
              </w:rPr>
              <w:t>апра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ле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ю к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Гра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й</w:t>
            </w:r>
          </w:p>
        </w:tc>
        <w:tc>
          <w:tcPr>
            <w:tcW w:w="994" w:type="dxa"/>
            <w:tcBorders>
              <w:top w:val="single" w:sz="8" w:space="0" w:color="000000"/>
              <w:left w:val="single" w:sz="8" w:space="0" w:color="000000"/>
              <w:bottom w:val="single" w:sz="8" w:space="0" w:color="000000"/>
              <w:right w:val="single" w:sz="8" w:space="0" w:color="000000"/>
            </w:tcBorders>
            <w:vAlign w:val="center"/>
          </w:tcPr>
          <w:p w14:paraId="1BD0D543"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35922F9A" w14:textId="77777777" w:rsidR="00173F0A" w:rsidRPr="00A951E3" w:rsidRDefault="00173F0A" w:rsidP="00A951E3">
            <w:pPr>
              <w:suppressAutoHyphens w:val="0"/>
              <w:spacing w:before="8" w:line="220" w:lineRule="exact"/>
              <w:jc w:val="center"/>
              <w:rPr>
                <w:rFonts w:ascii="Times New Roman" w:hAnsi="Times New Roman" w:cs="Times New Roman"/>
                <w:sz w:val="16"/>
                <w:szCs w:val="16"/>
                <w:lang w:val="ru-RU" w:eastAsia="en-US"/>
              </w:rPr>
            </w:pPr>
          </w:p>
          <w:p w14:paraId="4438ECA1"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1,270</w:t>
            </w:r>
          </w:p>
        </w:tc>
        <w:tc>
          <w:tcPr>
            <w:tcW w:w="1056" w:type="dxa"/>
            <w:tcBorders>
              <w:top w:val="single" w:sz="8" w:space="0" w:color="000000"/>
              <w:left w:val="single" w:sz="8" w:space="0" w:color="000000"/>
              <w:bottom w:val="single" w:sz="8" w:space="0" w:color="000000"/>
              <w:right w:val="single" w:sz="8" w:space="0" w:color="000000"/>
            </w:tcBorders>
            <w:vAlign w:val="center"/>
          </w:tcPr>
          <w:p w14:paraId="56DAB37B"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1F244B1B" w14:textId="77777777" w:rsidR="00173F0A" w:rsidRPr="00A951E3" w:rsidRDefault="00173F0A" w:rsidP="00A951E3">
            <w:pPr>
              <w:suppressAutoHyphens w:val="0"/>
              <w:spacing w:before="8" w:line="220" w:lineRule="exact"/>
              <w:jc w:val="center"/>
              <w:rPr>
                <w:rFonts w:ascii="Times New Roman" w:hAnsi="Times New Roman" w:cs="Times New Roman"/>
                <w:sz w:val="16"/>
                <w:szCs w:val="16"/>
                <w:lang w:eastAsia="en-US"/>
              </w:rPr>
            </w:pPr>
          </w:p>
          <w:p w14:paraId="4E6200FB"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1,270</w:t>
            </w:r>
          </w:p>
        </w:tc>
      </w:tr>
      <w:tr w:rsidR="00173F0A" w:rsidRPr="00A951E3" w14:paraId="1B8C5403" w14:textId="77777777" w:rsidTr="00A951E3">
        <w:trPr>
          <w:trHeight w:hRule="exact" w:val="713"/>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60DEFD41" w14:textId="77777777" w:rsidR="00173F0A" w:rsidRPr="00A951E3" w:rsidRDefault="00173F0A" w:rsidP="00A951E3">
            <w:pPr>
              <w:suppressAutoHyphens w:val="0"/>
              <w:spacing w:before="1" w:line="240" w:lineRule="exact"/>
              <w:jc w:val="center"/>
              <w:rPr>
                <w:rFonts w:ascii="Times New Roman" w:hAnsi="Times New Roman" w:cs="Times New Roman"/>
                <w:sz w:val="16"/>
                <w:szCs w:val="16"/>
                <w:lang w:eastAsia="en-US"/>
              </w:rPr>
            </w:pPr>
          </w:p>
          <w:p w14:paraId="65A6825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187</w:t>
            </w:r>
          </w:p>
        </w:tc>
        <w:tc>
          <w:tcPr>
            <w:tcW w:w="1673" w:type="dxa"/>
            <w:tcBorders>
              <w:top w:val="single" w:sz="8" w:space="0" w:color="000000"/>
              <w:left w:val="single" w:sz="8" w:space="0" w:color="000000"/>
              <w:bottom w:val="single" w:sz="8" w:space="0" w:color="000000"/>
              <w:right w:val="single" w:sz="8" w:space="0" w:color="000000"/>
            </w:tcBorders>
            <w:vAlign w:val="center"/>
          </w:tcPr>
          <w:p w14:paraId="3FE29094" w14:textId="77777777" w:rsidR="00173F0A" w:rsidRPr="00A951E3" w:rsidRDefault="00173F0A" w:rsidP="00A951E3">
            <w:pPr>
              <w:suppressAutoHyphens w:val="0"/>
              <w:spacing w:before="1" w:line="240" w:lineRule="exact"/>
              <w:jc w:val="center"/>
              <w:rPr>
                <w:rFonts w:ascii="Times New Roman" w:hAnsi="Times New Roman" w:cs="Times New Roman"/>
                <w:sz w:val="16"/>
                <w:szCs w:val="16"/>
                <w:lang w:eastAsia="en-US"/>
              </w:rPr>
            </w:pPr>
          </w:p>
          <w:p w14:paraId="71D16337"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70К-188</w:t>
            </w:r>
          </w:p>
        </w:tc>
        <w:tc>
          <w:tcPr>
            <w:tcW w:w="4238" w:type="dxa"/>
            <w:tcBorders>
              <w:top w:val="single" w:sz="8" w:space="0" w:color="000000"/>
              <w:left w:val="single" w:sz="8" w:space="0" w:color="000000"/>
              <w:bottom w:val="single" w:sz="8" w:space="0" w:color="000000"/>
              <w:right w:val="single" w:sz="8" w:space="0" w:color="000000"/>
            </w:tcBorders>
            <w:vAlign w:val="center"/>
          </w:tcPr>
          <w:p w14:paraId="08D832F0" w14:textId="77777777" w:rsidR="00173F0A" w:rsidRPr="00A951E3" w:rsidRDefault="00173F0A" w:rsidP="00A951E3">
            <w:pPr>
              <w:suppressAutoHyphens w:val="0"/>
              <w:spacing w:before="8" w:line="120" w:lineRule="exact"/>
              <w:jc w:val="center"/>
              <w:rPr>
                <w:rFonts w:ascii="Times New Roman" w:hAnsi="Times New Roman" w:cs="Times New Roman"/>
                <w:sz w:val="16"/>
                <w:szCs w:val="16"/>
                <w:lang w:val="ru-RU" w:eastAsia="en-US"/>
              </w:rPr>
            </w:pPr>
          </w:p>
          <w:p w14:paraId="6926E1B3" w14:textId="77777777" w:rsidR="00173F0A" w:rsidRPr="00A951E3" w:rsidRDefault="00173F0A" w:rsidP="00A951E3">
            <w:pPr>
              <w:suppressAutoHyphens w:val="0"/>
              <w:spacing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Др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ж</w:t>
            </w:r>
            <w:r w:rsidRPr="00A951E3">
              <w:rPr>
                <w:rFonts w:ascii="Times New Roman" w:hAnsi="Times New Roman" w:cs="Times New Roman"/>
                <w:sz w:val="16"/>
                <w:szCs w:val="16"/>
                <w:lang w:val="ru-RU" w:eastAsia="en-US"/>
              </w:rPr>
              <w:t>ба</w:t>
            </w:r>
          </w:p>
        </w:tc>
        <w:tc>
          <w:tcPr>
            <w:tcW w:w="5693" w:type="dxa"/>
            <w:tcBorders>
              <w:top w:val="single" w:sz="8" w:space="0" w:color="000000"/>
              <w:left w:val="single" w:sz="8" w:space="0" w:color="000000"/>
              <w:bottom w:val="single" w:sz="8" w:space="0" w:color="000000"/>
              <w:right w:val="single" w:sz="8" w:space="0" w:color="000000"/>
            </w:tcBorders>
            <w:vAlign w:val="center"/>
          </w:tcPr>
          <w:p w14:paraId="13AD78EE" w14:textId="77777777" w:rsidR="00173F0A" w:rsidRPr="00A951E3" w:rsidRDefault="00173F0A" w:rsidP="00A951E3">
            <w:pPr>
              <w:suppressAutoHyphens w:val="0"/>
              <w:spacing w:before="64" w:line="270" w:lineRule="auto"/>
              <w:ind w:right="61"/>
              <w:jc w:val="center"/>
              <w:rPr>
                <w:rFonts w:ascii="Times New Roman" w:hAnsi="Times New Roman" w:cs="Times New Roman"/>
                <w:sz w:val="16"/>
                <w:szCs w:val="16"/>
                <w:lang w:val="ru-RU" w:eastAsia="en-US"/>
              </w:rPr>
            </w:pPr>
            <w:r w:rsidRPr="00A951E3">
              <w:rPr>
                <w:rFonts w:ascii="Times New Roman" w:hAnsi="Times New Roman" w:cs="Times New Roman"/>
                <w:spacing w:val="-2"/>
                <w:sz w:val="16"/>
                <w:szCs w:val="16"/>
                <w:lang w:val="ru-RU" w:eastAsia="en-US"/>
              </w:rPr>
              <w:t>Ту</w:t>
            </w:r>
            <w:r w:rsidRPr="00A951E3">
              <w:rPr>
                <w:rFonts w:ascii="Times New Roman" w:hAnsi="Times New Roman" w:cs="Times New Roman"/>
                <w:sz w:val="16"/>
                <w:szCs w:val="16"/>
                <w:lang w:val="ru-RU" w:eastAsia="en-US"/>
              </w:rPr>
              <w:t>ль</w:t>
            </w:r>
            <w:r w:rsidRPr="00A951E3">
              <w:rPr>
                <w:rFonts w:ascii="Times New Roman" w:hAnsi="Times New Roman" w:cs="Times New Roman"/>
                <w:spacing w:val="1"/>
                <w:sz w:val="16"/>
                <w:szCs w:val="16"/>
                <w:lang w:val="ru-RU" w:eastAsia="en-US"/>
              </w:rPr>
              <w:t>ск</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об</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имо</w:t>
            </w:r>
            <w:r w:rsidRPr="00A951E3">
              <w:rPr>
                <w:rFonts w:ascii="Times New Roman" w:hAnsi="Times New Roman" w:cs="Times New Roman"/>
                <w:spacing w:val="-2"/>
                <w:sz w:val="16"/>
                <w:szCs w:val="16"/>
                <w:lang w:val="ru-RU" w:eastAsia="en-US"/>
              </w:rPr>
              <w:t>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и</w:t>
            </w:r>
            <w:r w:rsidRPr="00A951E3">
              <w:rPr>
                <w:rFonts w:ascii="Times New Roman" w:hAnsi="Times New Roman" w:cs="Times New Roman"/>
                <w:sz w:val="16"/>
                <w:szCs w:val="16"/>
                <w:lang w:val="ru-RU" w:eastAsia="en-US"/>
              </w:rPr>
              <w:t>й</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райо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льн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оже</w:t>
            </w:r>
            <w:r w:rsidRPr="00A951E3">
              <w:rPr>
                <w:rFonts w:ascii="Times New Roman" w:hAnsi="Times New Roman" w:cs="Times New Roman"/>
                <w:sz w:val="16"/>
                <w:szCs w:val="16"/>
                <w:lang w:val="ru-RU" w:eastAsia="en-US"/>
              </w:rPr>
              <w:t>на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в </w:t>
            </w:r>
            <w:r w:rsidRPr="00A951E3">
              <w:rPr>
                <w:rFonts w:ascii="Times New Roman" w:hAnsi="Times New Roman" w:cs="Times New Roman"/>
                <w:spacing w:val="-1"/>
                <w:sz w:val="16"/>
                <w:szCs w:val="16"/>
                <w:lang w:val="ru-RU" w:eastAsia="en-US"/>
              </w:rPr>
              <w:t>20</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от це</w:t>
            </w:r>
            <w:r w:rsidRPr="00A951E3">
              <w:rPr>
                <w:rFonts w:ascii="Times New Roman" w:hAnsi="Times New Roman" w:cs="Times New Roman"/>
                <w:sz w:val="16"/>
                <w:szCs w:val="16"/>
                <w:lang w:val="ru-RU" w:eastAsia="en-US"/>
              </w:rPr>
              <w:t>нт</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z w:val="16"/>
                <w:szCs w:val="16"/>
                <w:lang w:val="ru-RU" w:eastAsia="en-US"/>
              </w:rPr>
              <w:t>д</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имо</w:t>
            </w:r>
            <w:r w:rsidRPr="00A951E3">
              <w:rPr>
                <w:rFonts w:ascii="Times New Roman" w:hAnsi="Times New Roman" w:cs="Times New Roman"/>
                <w:spacing w:val="-2"/>
                <w:sz w:val="16"/>
                <w:szCs w:val="16"/>
                <w:lang w:val="ru-RU" w:eastAsia="en-US"/>
              </w:rPr>
              <w:t>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к-Узл</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в</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апра</w:t>
            </w:r>
            <w:r w:rsidRPr="00A951E3">
              <w:rPr>
                <w:rFonts w:ascii="Times New Roman" w:hAnsi="Times New Roman" w:cs="Times New Roman"/>
                <w:spacing w:val="-2"/>
                <w:sz w:val="16"/>
                <w:szCs w:val="16"/>
                <w:lang w:val="ru-RU" w:eastAsia="en-US"/>
              </w:rPr>
              <w:t>в</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и</w:t>
            </w:r>
            <w:r w:rsidRPr="00A951E3">
              <w:rPr>
                <w:rFonts w:ascii="Times New Roman" w:hAnsi="Times New Roman" w:cs="Times New Roman"/>
                <w:sz w:val="16"/>
                <w:szCs w:val="16"/>
                <w:lang w:val="ru-RU" w:eastAsia="en-US"/>
              </w:rPr>
              <w:t>ю к</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жба</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оже</w:t>
            </w:r>
            <w:r w:rsidRPr="00A951E3">
              <w:rPr>
                <w:rFonts w:ascii="Times New Roman" w:hAnsi="Times New Roman" w:cs="Times New Roman"/>
                <w:sz w:val="16"/>
                <w:szCs w:val="16"/>
                <w:lang w:val="ru-RU" w:eastAsia="en-US"/>
              </w:rPr>
              <w:t>на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в </w:t>
            </w:r>
            <w:r w:rsidRPr="00A951E3">
              <w:rPr>
                <w:rFonts w:ascii="Times New Roman" w:hAnsi="Times New Roman" w:cs="Times New Roman"/>
                <w:spacing w:val="-1"/>
                <w:sz w:val="16"/>
                <w:szCs w:val="16"/>
                <w:lang w:val="ru-RU" w:eastAsia="en-US"/>
              </w:rPr>
              <w:t>15</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нн</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го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зд</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и</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пра</w:t>
            </w:r>
            <w:r w:rsidRPr="00A951E3">
              <w:rPr>
                <w:rFonts w:ascii="Times New Roman" w:hAnsi="Times New Roman" w:cs="Times New Roman"/>
                <w:spacing w:val="-2"/>
                <w:sz w:val="16"/>
                <w:szCs w:val="16"/>
                <w:lang w:val="ru-RU" w:eastAsia="en-US"/>
              </w:rPr>
              <w:t>в</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и</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 xml:space="preserve"> ш</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2"/>
                <w:sz w:val="16"/>
                <w:szCs w:val="16"/>
                <w:lang w:val="ru-RU" w:eastAsia="en-US"/>
              </w:rPr>
              <w:t>х</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ам</w:t>
            </w:r>
            <w:r w:rsidRPr="00A951E3">
              <w:rPr>
                <w:rFonts w:ascii="Times New Roman" w:hAnsi="Times New Roman" w:cs="Times New Roman"/>
                <w:sz w:val="16"/>
                <w:szCs w:val="16"/>
                <w:lang w:val="ru-RU" w:eastAsia="en-US"/>
              </w:rPr>
              <w:t>и</w:t>
            </w:r>
          </w:p>
        </w:tc>
        <w:tc>
          <w:tcPr>
            <w:tcW w:w="994" w:type="dxa"/>
            <w:tcBorders>
              <w:top w:val="single" w:sz="8" w:space="0" w:color="000000"/>
              <w:left w:val="single" w:sz="8" w:space="0" w:color="000000"/>
              <w:bottom w:val="single" w:sz="8" w:space="0" w:color="000000"/>
              <w:right w:val="single" w:sz="8" w:space="0" w:color="000000"/>
            </w:tcBorders>
            <w:vAlign w:val="center"/>
          </w:tcPr>
          <w:p w14:paraId="01050154" w14:textId="77777777" w:rsidR="00173F0A" w:rsidRPr="00A951E3" w:rsidRDefault="00173F0A" w:rsidP="00A951E3">
            <w:pPr>
              <w:suppressAutoHyphens w:val="0"/>
              <w:spacing w:before="1" w:line="240" w:lineRule="exact"/>
              <w:jc w:val="center"/>
              <w:rPr>
                <w:rFonts w:ascii="Times New Roman" w:hAnsi="Times New Roman" w:cs="Times New Roman"/>
                <w:sz w:val="16"/>
                <w:szCs w:val="16"/>
                <w:lang w:val="ru-RU" w:eastAsia="en-US"/>
              </w:rPr>
            </w:pPr>
          </w:p>
          <w:p w14:paraId="3810B634"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3,100</w:t>
            </w:r>
          </w:p>
        </w:tc>
        <w:tc>
          <w:tcPr>
            <w:tcW w:w="1056" w:type="dxa"/>
            <w:tcBorders>
              <w:top w:val="single" w:sz="8" w:space="0" w:color="000000"/>
              <w:left w:val="single" w:sz="8" w:space="0" w:color="000000"/>
              <w:bottom w:val="single" w:sz="8" w:space="0" w:color="000000"/>
              <w:right w:val="single" w:sz="8" w:space="0" w:color="000000"/>
            </w:tcBorders>
            <w:vAlign w:val="center"/>
          </w:tcPr>
          <w:p w14:paraId="742AB5B1" w14:textId="77777777" w:rsidR="00173F0A" w:rsidRPr="00A951E3" w:rsidRDefault="00173F0A" w:rsidP="00A951E3">
            <w:pPr>
              <w:suppressAutoHyphens w:val="0"/>
              <w:spacing w:before="1" w:line="240" w:lineRule="exact"/>
              <w:jc w:val="center"/>
              <w:rPr>
                <w:rFonts w:ascii="Times New Roman" w:hAnsi="Times New Roman" w:cs="Times New Roman"/>
                <w:sz w:val="16"/>
                <w:szCs w:val="16"/>
                <w:lang w:eastAsia="en-US"/>
              </w:rPr>
            </w:pPr>
          </w:p>
          <w:p w14:paraId="2589339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3,100</w:t>
            </w:r>
          </w:p>
        </w:tc>
      </w:tr>
      <w:tr w:rsidR="00173F0A" w:rsidRPr="00A951E3" w14:paraId="1E5D3FAA" w14:textId="77777777" w:rsidTr="00A951E3">
        <w:trPr>
          <w:trHeight w:hRule="exact" w:val="466"/>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717FC71C"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eastAsia="en-US"/>
              </w:rPr>
            </w:pPr>
          </w:p>
          <w:p w14:paraId="4E067D1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188</w:t>
            </w:r>
          </w:p>
        </w:tc>
        <w:tc>
          <w:tcPr>
            <w:tcW w:w="1673" w:type="dxa"/>
            <w:tcBorders>
              <w:top w:val="single" w:sz="8" w:space="0" w:color="000000"/>
              <w:left w:val="single" w:sz="8" w:space="0" w:color="000000"/>
              <w:bottom w:val="single" w:sz="8" w:space="0" w:color="000000"/>
              <w:right w:val="single" w:sz="8" w:space="0" w:color="000000"/>
            </w:tcBorders>
            <w:vAlign w:val="center"/>
          </w:tcPr>
          <w:p w14:paraId="69F91E23"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eastAsia="en-US"/>
              </w:rPr>
            </w:pPr>
          </w:p>
          <w:p w14:paraId="1506158F"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70К-189</w:t>
            </w:r>
          </w:p>
        </w:tc>
        <w:tc>
          <w:tcPr>
            <w:tcW w:w="4238" w:type="dxa"/>
            <w:tcBorders>
              <w:top w:val="single" w:sz="8" w:space="0" w:color="000000"/>
              <w:left w:val="single" w:sz="8" w:space="0" w:color="000000"/>
              <w:bottom w:val="single" w:sz="8" w:space="0" w:color="000000"/>
              <w:right w:val="single" w:sz="8" w:space="0" w:color="000000"/>
            </w:tcBorders>
            <w:vAlign w:val="center"/>
          </w:tcPr>
          <w:p w14:paraId="2575D78F"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eastAsia="en-US"/>
              </w:rPr>
            </w:pPr>
          </w:p>
          <w:p w14:paraId="34DB3CCD"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1"/>
                <w:sz w:val="16"/>
                <w:szCs w:val="16"/>
                <w:lang w:eastAsia="en-US"/>
              </w:rPr>
              <w:t>Е</w:t>
            </w:r>
            <w:r w:rsidRPr="00A951E3">
              <w:rPr>
                <w:rFonts w:ascii="Times New Roman" w:hAnsi="Times New Roman" w:cs="Times New Roman"/>
                <w:sz w:val="16"/>
                <w:szCs w:val="16"/>
                <w:lang w:eastAsia="en-US"/>
              </w:rPr>
              <w:t>пифа</w:t>
            </w:r>
            <w:r w:rsidRPr="00A951E3">
              <w:rPr>
                <w:rFonts w:ascii="Times New Roman" w:hAnsi="Times New Roman" w:cs="Times New Roman"/>
                <w:spacing w:val="-1"/>
                <w:sz w:val="16"/>
                <w:szCs w:val="16"/>
                <w:lang w:eastAsia="en-US"/>
              </w:rPr>
              <w:t>нь</w:t>
            </w:r>
            <w:r w:rsidRPr="00A951E3">
              <w:rPr>
                <w:rFonts w:ascii="Times New Roman" w:hAnsi="Times New Roman" w:cs="Times New Roman"/>
                <w:sz w:val="16"/>
                <w:szCs w:val="16"/>
                <w:lang w:eastAsia="en-US"/>
              </w:rPr>
              <w:t>-</w:t>
            </w:r>
            <w:r w:rsidRPr="00A951E3">
              <w:rPr>
                <w:rFonts w:ascii="Times New Roman" w:hAnsi="Times New Roman" w:cs="Times New Roman"/>
                <w:spacing w:val="-1"/>
                <w:sz w:val="16"/>
                <w:szCs w:val="16"/>
                <w:lang w:eastAsia="en-US"/>
              </w:rPr>
              <w:t>Б</w:t>
            </w:r>
            <w:r w:rsidRPr="00A951E3">
              <w:rPr>
                <w:rFonts w:ascii="Times New Roman" w:hAnsi="Times New Roman" w:cs="Times New Roman"/>
                <w:sz w:val="16"/>
                <w:szCs w:val="16"/>
                <w:lang w:eastAsia="en-US"/>
              </w:rPr>
              <w:t>ара</w:t>
            </w:r>
            <w:r w:rsidRPr="00A951E3">
              <w:rPr>
                <w:rFonts w:ascii="Times New Roman" w:hAnsi="Times New Roman" w:cs="Times New Roman"/>
                <w:spacing w:val="-1"/>
                <w:sz w:val="16"/>
                <w:szCs w:val="16"/>
                <w:lang w:eastAsia="en-US"/>
              </w:rPr>
              <w:t>н</w:t>
            </w:r>
            <w:r w:rsidRPr="00A951E3">
              <w:rPr>
                <w:rFonts w:ascii="Times New Roman" w:hAnsi="Times New Roman" w:cs="Times New Roman"/>
                <w:sz w:val="16"/>
                <w:szCs w:val="16"/>
                <w:lang w:eastAsia="en-US"/>
              </w:rPr>
              <w:t>овка-</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алома</w:t>
            </w:r>
            <w:r w:rsidRPr="00A951E3">
              <w:rPr>
                <w:rFonts w:ascii="Times New Roman" w:hAnsi="Times New Roman" w:cs="Times New Roman"/>
                <w:spacing w:val="-1"/>
                <w:sz w:val="16"/>
                <w:szCs w:val="16"/>
                <w:lang w:eastAsia="en-US"/>
              </w:rPr>
              <w:t>т</w:t>
            </w:r>
            <w:r w:rsidRPr="00A951E3">
              <w:rPr>
                <w:rFonts w:ascii="Times New Roman" w:hAnsi="Times New Roman" w:cs="Times New Roman"/>
                <w:sz w:val="16"/>
                <w:szCs w:val="16"/>
                <w:lang w:eastAsia="en-US"/>
              </w:rPr>
              <w:t>овка</w:t>
            </w:r>
          </w:p>
        </w:tc>
        <w:tc>
          <w:tcPr>
            <w:tcW w:w="5693" w:type="dxa"/>
            <w:tcBorders>
              <w:top w:val="single" w:sz="8" w:space="0" w:color="000000"/>
              <w:left w:val="single" w:sz="8" w:space="0" w:color="000000"/>
              <w:bottom w:val="single" w:sz="8" w:space="0" w:color="000000"/>
              <w:right w:val="single" w:sz="8" w:space="0" w:color="000000"/>
            </w:tcBorders>
            <w:vAlign w:val="center"/>
          </w:tcPr>
          <w:p w14:paraId="59B8529F" w14:textId="77777777" w:rsidR="00173F0A" w:rsidRPr="00A951E3" w:rsidRDefault="00173F0A" w:rsidP="00A951E3">
            <w:pPr>
              <w:suppressAutoHyphens w:val="0"/>
              <w:spacing w:before="26" w:line="266" w:lineRule="auto"/>
              <w:ind w:right="318"/>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омоб</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а Е</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фа</w:t>
            </w:r>
            <w:r w:rsidRPr="00A951E3">
              <w:rPr>
                <w:rFonts w:ascii="Times New Roman" w:hAnsi="Times New Roman" w:cs="Times New Roman"/>
                <w:sz w:val="16"/>
                <w:szCs w:val="16"/>
                <w:lang w:val="ru-RU" w:eastAsia="en-US"/>
              </w:rPr>
              <w:t>нь- Б</w:t>
            </w:r>
            <w:r w:rsidRPr="00A951E3">
              <w:rPr>
                <w:rFonts w:ascii="Times New Roman" w:hAnsi="Times New Roman" w:cs="Times New Roman"/>
                <w:spacing w:val="-1"/>
                <w:sz w:val="16"/>
                <w:szCs w:val="16"/>
                <w:lang w:val="ru-RU" w:eastAsia="en-US"/>
              </w:rPr>
              <w:t>ара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ка-Салома</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w:t>
            </w:r>
          </w:p>
        </w:tc>
        <w:tc>
          <w:tcPr>
            <w:tcW w:w="994" w:type="dxa"/>
            <w:tcBorders>
              <w:top w:val="single" w:sz="8" w:space="0" w:color="000000"/>
              <w:left w:val="single" w:sz="8" w:space="0" w:color="000000"/>
              <w:bottom w:val="single" w:sz="8" w:space="0" w:color="000000"/>
              <w:right w:val="single" w:sz="8" w:space="0" w:color="000000"/>
            </w:tcBorders>
            <w:vAlign w:val="center"/>
          </w:tcPr>
          <w:p w14:paraId="0F4688EA"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val="ru-RU" w:eastAsia="en-US"/>
              </w:rPr>
            </w:pPr>
          </w:p>
          <w:p w14:paraId="1FFF22BF"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12,100</w:t>
            </w:r>
          </w:p>
        </w:tc>
        <w:tc>
          <w:tcPr>
            <w:tcW w:w="1056" w:type="dxa"/>
            <w:tcBorders>
              <w:top w:val="single" w:sz="8" w:space="0" w:color="000000"/>
              <w:left w:val="single" w:sz="8" w:space="0" w:color="000000"/>
              <w:bottom w:val="single" w:sz="8" w:space="0" w:color="000000"/>
              <w:right w:val="single" w:sz="8" w:space="0" w:color="000000"/>
            </w:tcBorders>
            <w:vAlign w:val="center"/>
          </w:tcPr>
          <w:p w14:paraId="19E4B389"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eastAsia="en-US"/>
              </w:rPr>
            </w:pPr>
          </w:p>
          <w:p w14:paraId="75C84072"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12,100</w:t>
            </w:r>
          </w:p>
        </w:tc>
      </w:tr>
      <w:tr w:rsidR="00173F0A" w:rsidRPr="00A951E3" w14:paraId="54767E34" w14:textId="77777777" w:rsidTr="00A951E3">
        <w:trPr>
          <w:trHeight w:hRule="exact" w:val="523"/>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7A60261C" w14:textId="77777777" w:rsidR="00173F0A" w:rsidRPr="00A951E3" w:rsidRDefault="00173F0A" w:rsidP="00A951E3">
            <w:pPr>
              <w:suppressAutoHyphens w:val="0"/>
              <w:spacing w:before="5" w:line="140" w:lineRule="exact"/>
              <w:jc w:val="center"/>
              <w:rPr>
                <w:rFonts w:ascii="Times New Roman" w:hAnsi="Times New Roman" w:cs="Times New Roman"/>
                <w:sz w:val="16"/>
                <w:szCs w:val="16"/>
                <w:lang w:eastAsia="en-US"/>
              </w:rPr>
            </w:pPr>
          </w:p>
          <w:p w14:paraId="55A2F9B4"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189</w:t>
            </w:r>
          </w:p>
        </w:tc>
        <w:tc>
          <w:tcPr>
            <w:tcW w:w="1673" w:type="dxa"/>
            <w:tcBorders>
              <w:top w:val="single" w:sz="8" w:space="0" w:color="000000"/>
              <w:left w:val="single" w:sz="8" w:space="0" w:color="000000"/>
              <w:bottom w:val="single" w:sz="8" w:space="0" w:color="000000"/>
              <w:right w:val="single" w:sz="8" w:space="0" w:color="000000"/>
            </w:tcBorders>
            <w:vAlign w:val="center"/>
          </w:tcPr>
          <w:p w14:paraId="68526034" w14:textId="77777777" w:rsidR="00173F0A" w:rsidRPr="00A951E3" w:rsidRDefault="00173F0A" w:rsidP="00A951E3">
            <w:pPr>
              <w:suppressAutoHyphens w:val="0"/>
              <w:spacing w:before="5" w:line="140" w:lineRule="exact"/>
              <w:jc w:val="center"/>
              <w:rPr>
                <w:rFonts w:ascii="Times New Roman" w:hAnsi="Times New Roman" w:cs="Times New Roman"/>
                <w:sz w:val="16"/>
                <w:szCs w:val="16"/>
                <w:lang w:eastAsia="en-US"/>
              </w:rPr>
            </w:pPr>
          </w:p>
          <w:p w14:paraId="3B41A7B9"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70К-190</w:t>
            </w:r>
          </w:p>
        </w:tc>
        <w:tc>
          <w:tcPr>
            <w:tcW w:w="4238" w:type="dxa"/>
            <w:tcBorders>
              <w:top w:val="single" w:sz="8" w:space="0" w:color="000000"/>
              <w:left w:val="single" w:sz="8" w:space="0" w:color="000000"/>
              <w:bottom w:val="single" w:sz="8" w:space="0" w:color="000000"/>
              <w:right w:val="single" w:sz="8" w:space="0" w:color="000000"/>
            </w:tcBorders>
            <w:vAlign w:val="center"/>
          </w:tcPr>
          <w:p w14:paraId="60CC2F35" w14:textId="77777777" w:rsidR="00173F0A" w:rsidRPr="00A951E3" w:rsidRDefault="00173F0A" w:rsidP="00A951E3">
            <w:pPr>
              <w:suppressAutoHyphens w:val="0"/>
              <w:spacing w:before="5" w:line="140" w:lineRule="exact"/>
              <w:jc w:val="center"/>
              <w:rPr>
                <w:rFonts w:ascii="Times New Roman" w:hAnsi="Times New Roman" w:cs="Times New Roman"/>
                <w:sz w:val="16"/>
                <w:szCs w:val="16"/>
                <w:lang w:eastAsia="en-US"/>
              </w:rPr>
            </w:pPr>
          </w:p>
          <w:p w14:paraId="143BFDA4"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1"/>
                <w:sz w:val="16"/>
                <w:szCs w:val="16"/>
                <w:lang w:eastAsia="en-US"/>
              </w:rPr>
              <w:t>Е</w:t>
            </w:r>
            <w:r w:rsidRPr="00A951E3">
              <w:rPr>
                <w:rFonts w:ascii="Times New Roman" w:hAnsi="Times New Roman" w:cs="Times New Roman"/>
                <w:sz w:val="16"/>
                <w:szCs w:val="16"/>
                <w:lang w:eastAsia="en-US"/>
              </w:rPr>
              <w:t>пифа</w:t>
            </w:r>
            <w:r w:rsidRPr="00A951E3">
              <w:rPr>
                <w:rFonts w:ascii="Times New Roman" w:hAnsi="Times New Roman" w:cs="Times New Roman"/>
                <w:spacing w:val="-1"/>
                <w:sz w:val="16"/>
                <w:szCs w:val="16"/>
                <w:lang w:eastAsia="en-US"/>
              </w:rPr>
              <w:t>нь</w:t>
            </w:r>
            <w:r w:rsidRPr="00A951E3">
              <w:rPr>
                <w:rFonts w:ascii="Times New Roman" w:hAnsi="Times New Roman" w:cs="Times New Roman"/>
                <w:sz w:val="16"/>
                <w:szCs w:val="16"/>
                <w:lang w:eastAsia="en-US"/>
              </w:rPr>
              <w:t>-</w:t>
            </w:r>
            <w:r w:rsidRPr="00A951E3">
              <w:rPr>
                <w:rFonts w:ascii="Times New Roman" w:hAnsi="Times New Roman" w:cs="Times New Roman"/>
                <w:spacing w:val="-4"/>
                <w:sz w:val="16"/>
                <w:szCs w:val="16"/>
                <w:lang w:eastAsia="en-US"/>
              </w:rPr>
              <w:t>М</w:t>
            </w:r>
            <w:r w:rsidRPr="00A951E3">
              <w:rPr>
                <w:rFonts w:ascii="Times New Roman" w:hAnsi="Times New Roman" w:cs="Times New Roman"/>
                <w:sz w:val="16"/>
                <w:szCs w:val="16"/>
                <w:lang w:eastAsia="en-US"/>
              </w:rPr>
              <w:t>ол</w:t>
            </w:r>
            <w:r w:rsidRPr="00A951E3">
              <w:rPr>
                <w:rFonts w:ascii="Times New Roman" w:hAnsi="Times New Roman" w:cs="Times New Roman"/>
                <w:spacing w:val="-1"/>
                <w:sz w:val="16"/>
                <w:szCs w:val="16"/>
                <w:lang w:eastAsia="en-US"/>
              </w:rPr>
              <w:t>ч</w:t>
            </w:r>
            <w:r w:rsidRPr="00A951E3">
              <w:rPr>
                <w:rFonts w:ascii="Times New Roman" w:hAnsi="Times New Roman" w:cs="Times New Roman"/>
                <w:sz w:val="16"/>
                <w:szCs w:val="16"/>
                <w:lang w:eastAsia="en-US"/>
              </w:rPr>
              <w:t>а</w:t>
            </w:r>
            <w:r w:rsidRPr="00A951E3">
              <w:rPr>
                <w:rFonts w:ascii="Times New Roman" w:hAnsi="Times New Roman" w:cs="Times New Roman"/>
                <w:spacing w:val="-1"/>
                <w:sz w:val="16"/>
                <w:szCs w:val="16"/>
                <w:lang w:eastAsia="en-US"/>
              </w:rPr>
              <w:t>н</w:t>
            </w:r>
            <w:r w:rsidRPr="00A951E3">
              <w:rPr>
                <w:rFonts w:ascii="Times New Roman" w:hAnsi="Times New Roman" w:cs="Times New Roman"/>
                <w:sz w:val="16"/>
                <w:szCs w:val="16"/>
                <w:lang w:eastAsia="en-US"/>
              </w:rPr>
              <w:t>ово</w:t>
            </w:r>
          </w:p>
        </w:tc>
        <w:tc>
          <w:tcPr>
            <w:tcW w:w="5693" w:type="dxa"/>
            <w:tcBorders>
              <w:top w:val="single" w:sz="8" w:space="0" w:color="000000"/>
              <w:left w:val="single" w:sz="8" w:space="0" w:color="000000"/>
              <w:bottom w:val="single" w:sz="8" w:space="0" w:color="000000"/>
              <w:right w:val="single" w:sz="8" w:space="0" w:color="000000"/>
            </w:tcBorders>
            <w:vAlign w:val="center"/>
          </w:tcPr>
          <w:p w14:paraId="5C7E39F1" w14:textId="77777777" w:rsidR="00173F0A" w:rsidRPr="00A951E3" w:rsidRDefault="00173F0A" w:rsidP="00A951E3">
            <w:pPr>
              <w:suppressAutoHyphens w:val="0"/>
              <w:spacing w:line="139" w:lineRule="exact"/>
              <w:ind w:right="4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38м</w:t>
            </w:r>
          </w:p>
          <w:p w14:paraId="7181C9AF" w14:textId="77777777" w:rsidR="00173F0A" w:rsidRPr="00A951E3" w:rsidRDefault="00173F0A" w:rsidP="00A951E3">
            <w:pPr>
              <w:suppressAutoHyphens w:val="0"/>
              <w:spacing w:before="4" w:line="200" w:lineRule="atLeast"/>
              <w:ind w:right="13"/>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с</w:t>
            </w:r>
            <w:r w:rsidRPr="00A951E3">
              <w:rPr>
                <w:rFonts w:ascii="Times New Roman" w:hAnsi="Times New Roman" w:cs="Times New Roman"/>
                <w:spacing w:val="-1"/>
                <w:sz w:val="16"/>
                <w:szCs w:val="16"/>
                <w:lang w:val="ru-RU" w:eastAsia="en-US"/>
              </w:rPr>
              <w:t>еред</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ны </w:t>
            </w:r>
            <w:r w:rsidRPr="00A951E3">
              <w:rPr>
                <w:rFonts w:ascii="Times New Roman" w:hAnsi="Times New Roman" w:cs="Times New Roman"/>
                <w:spacing w:val="-1"/>
                <w:sz w:val="16"/>
                <w:szCs w:val="16"/>
                <w:lang w:val="ru-RU" w:eastAsia="en-US"/>
              </w:rPr>
              <w:t>прое</w:t>
            </w:r>
            <w:r w:rsidRPr="00A951E3">
              <w:rPr>
                <w:rFonts w:ascii="Times New Roman" w:hAnsi="Times New Roman" w:cs="Times New Roman"/>
                <w:sz w:val="16"/>
                <w:szCs w:val="16"/>
                <w:lang w:val="ru-RU" w:eastAsia="en-US"/>
              </w:rPr>
              <w:t>зж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й 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ти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 xml:space="preserve">/д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Е</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фа</w:t>
            </w:r>
            <w:r w:rsidRPr="00A951E3">
              <w:rPr>
                <w:rFonts w:ascii="Times New Roman" w:hAnsi="Times New Roman" w:cs="Times New Roman"/>
                <w:sz w:val="16"/>
                <w:szCs w:val="16"/>
                <w:lang w:val="ru-RU" w:eastAsia="en-US"/>
              </w:rPr>
              <w:t>нь,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М</w:t>
            </w:r>
            <w:r w:rsidRPr="00A951E3">
              <w:rPr>
                <w:rFonts w:ascii="Times New Roman" w:hAnsi="Times New Roman" w:cs="Times New Roman"/>
                <w:spacing w:val="-1"/>
                <w:sz w:val="16"/>
                <w:szCs w:val="16"/>
                <w:lang w:val="ru-RU" w:eastAsia="en-US"/>
              </w:rPr>
              <w:t>ол</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о</w:t>
            </w:r>
          </w:p>
        </w:tc>
        <w:tc>
          <w:tcPr>
            <w:tcW w:w="994" w:type="dxa"/>
            <w:tcBorders>
              <w:top w:val="single" w:sz="8" w:space="0" w:color="000000"/>
              <w:left w:val="single" w:sz="8" w:space="0" w:color="000000"/>
              <w:bottom w:val="single" w:sz="8" w:space="0" w:color="000000"/>
              <w:right w:val="single" w:sz="8" w:space="0" w:color="000000"/>
            </w:tcBorders>
            <w:vAlign w:val="center"/>
          </w:tcPr>
          <w:p w14:paraId="1B233770" w14:textId="77777777" w:rsidR="00173F0A" w:rsidRPr="00F10E45" w:rsidRDefault="00173F0A" w:rsidP="00A951E3">
            <w:pPr>
              <w:suppressAutoHyphens w:val="0"/>
              <w:spacing w:before="5" w:line="140" w:lineRule="exact"/>
              <w:jc w:val="center"/>
              <w:rPr>
                <w:rFonts w:ascii="Times New Roman" w:hAnsi="Times New Roman" w:cs="Times New Roman"/>
                <w:sz w:val="16"/>
                <w:szCs w:val="16"/>
                <w:lang w:val="ru-RU" w:eastAsia="en-US"/>
              </w:rPr>
            </w:pPr>
          </w:p>
          <w:p w14:paraId="311276B7" w14:textId="77777777" w:rsidR="00173F0A" w:rsidRPr="00F10E45" w:rsidRDefault="00173F0A" w:rsidP="00A951E3">
            <w:pPr>
              <w:suppressAutoHyphens w:val="0"/>
              <w:jc w:val="center"/>
              <w:rPr>
                <w:rFonts w:ascii="Times New Roman" w:hAnsi="Times New Roman" w:cs="Times New Roman"/>
                <w:sz w:val="16"/>
                <w:szCs w:val="16"/>
                <w:lang w:eastAsia="en-US"/>
              </w:rPr>
            </w:pPr>
            <w:r w:rsidRPr="00F10E45">
              <w:rPr>
                <w:rFonts w:ascii="Times New Roman" w:hAnsi="Times New Roman" w:cs="Times New Roman"/>
                <w:sz w:val="16"/>
                <w:szCs w:val="16"/>
                <w:lang w:eastAsia="en-US"/>
              </w:rPr>
              <w:t>4,930</w:t>
            </w:r>
          </w:p>
        </w:tc>
        <w:tc>
          <w:tcPr>
            <w:tcW w:w="1056" w:type="dxa"/>
            <w:tcBorders>
              <w:top w:val="single" w:sz="8" w:space="0" w:color="000000"/>
              <w:left w:val="single" w:sz="8" w:space="0" w:color="000000"/>
              <w:bottom w:val="single" w:sz="8" w:space="0" w:color="000000"/>
              <w:right w:val="single" w:sz="8" w:space="0" w:color="000000"/>
            </w:tcBorders>
            <w:vAlign w:val="center"/>
          </w:tcPr>
          <w:p w14:paraId="2C6118B5" w14:textId="77777777" w:rsidR="00173F0A" w:rsidRPr="00A951E3" w:rsidRDefault="00173F0A" w:rsidP="00A951E3">
            <w:pPr>
              <w:suppressAutoHyphens w:val="0"/>
              <w:spacing w:before="5" w:line="140" w:lineRule="exact"/>
              <w:jc w:val="center"/>
              <w:rPr>
                <w:rFonts w:ascii="Times New Roman" w:hAnsi="Times New Roman" w:cs="Times New Roman"/>
                <w:sz w:val="16"/>
                <w:szCs w:val="16"/>
                <w:lang w:eastAsia="en-US"/>
              </w:rPr>
            </w:pPr>
          </w:p>
          <w:p w14:paraId="23FDA382"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4,930</w:t>
            </w:r>
          </w:p>
        </w:tc>
      </w:tr>
      <w:tr w:rsidR="00173F0A" w:rsidRPr="00A951E3" w14:paraId="3C9BC6CF" w14:textId="77777777" w:rsidTr="00A951E3">
        <w:trPr>
          <w:trHeight w:hRule="exact" w:val="300"/>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60D471C5" w14:textId="77777777" w:rsidR="00173F0A" w:rsidRPr="00A951E3" w:rsidRDefault="00173F0A" w:rsidP="00A951E3">
            <w:pPr>
              <w:suppressAutoHyphens w:val="0"/>
              <w:spacing w:before="34"/>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190</w:t>
            </w:r>
          </w:p>
        </w:tc>
        <w:tc>
          <w:tcPr>
            <w:tcW w:w="1673" w:type="dxa"/>
            <w:tcBorders>
              <w:top w:val="single" w:sz="8" w:space="0" w:color="000000"/>
              <w:left w:val="single" w:sz="8" w:space="0" w:color="000000"/>
              <w:bottom w:val="single" w:sz="8" w:space="0" w:color="000000"/>
              <w:right w:val="single" w:sz="8" w:space="0" w:color="000000"/>
            </w:tcBorders>
            <w:vAlign w:val="center"/>
          </w:tcPr>
          <w:p w14:paraId="511D8D73" w14:textId="77777777" w:rsidR="00173F0A" w:rsidRPr="00A951E3" w:rsidRDefault="00173F0A" w:rsidP="00A951E3">
            <w:pPr>
              <w:suppressAutoHyphens w:val="0"/>
              <w:spacing w:before="34"/>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70К-191</w:t>
            </w:r>
          </w:p>
        </w:tc>
        <w:tc>
          <w:tcPr>
            <w:tcW w:w="4238" w:type="dxa"/>
            <w:tcBorders>
              <w:top w:val="single" w:sz="8" w:space="0" w:color="000000"/>
              <w:left w:val="single" w:sz="8" w:space="0" w:color="000000"/>
              <w:bottom w:val="single" w:sz="8" w:space="0" w:color="000000"/>
              <w:right w:val="single" w:sz="8" w:space="0" w:color="000000"/>
            </w:tcBorders>
            <w:vAlign w:val="center"/>
          </w:tcPr>
          <w:p w14:paraId="75C84A6B" w14:textId="77777777" w:rsidR="00173F0A" w:rsidRPr="00A951E3" w:rsidRDefault="00173F0A" w:rsidP="00A951E3">
            <w:pPr>
              <w:suppressAutoHyphens w:val="0"/>
              <w:spacing w:before="34"/>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w:t>
            </w:r>
            <w:r w:rsidRPr="00A951E3">
              <w:rPr>
                <w:rFonts w:ascii="Times New Roman" w:hAnsi="Times New Roman" w:cs="Times New Roman"/>
                <w:spacing w:val="-2"/>
                <w:sz w:val="16"/>
                <w:szCs w:val="16"/>
                <w:lang w:eastAsia="en-US"/>
              </w:rPr>
              <w:t>Т</w:t>
            </w:r>
            <w:r w:rsidRPr="00A951E3">
              <w:rPr>
                <w:rFonts w:ascii="Times New Roman" w:hAnsi="Times New Roman" w:cs="Times New Roman"/>
                <w:sz w:val="16"/>
                <w:szCs w:val="16"/>
                <w:lang w:eastAsia="en-US"/>
              </w:rPr>
              <w:t>аболо</w:t>
            </w:r>
          </w:p>
        </w:tc>
        <w:tc>
          <w:tcPr>
            <w:tcW w:w="5693" w:type="dxa"/>
            <w:tcBorders>
              <w:top w:val="single" w:sz="8" w:space="0" w:color="000000"/>
              <w:left w:val="single" w:sz="8" w:space="0" w:color="000000"/>
              <w:bottom w:val="single" w:sz="8" w:space="0" w:color="000000"/>
              <w:right w:val="single" w:sz="8" w:space="0" w:color="000000"/>
            </w:tcBorders>
            <w:vAlign w:val="center"/>
          </w:tcPr>
          <w:p w14:paraId="1FDBDC51" w14:textId="77777777" w:rsidR="00173F0A" w:rsidRPr="00A951E3" w:rsidRDefault="00173F0A" w:rsidP="00A951E3">
            <w:pPr>
              <w:suppressAutoHyphens w:val="0"/>
              <w:spacing w:before="34"/>
              <w:ind w:right="112"/>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509FC333" w14:textId="77777777" w:rsidR="00173F0A" w:rsidRPr="00A951E3" w:rsidRDefault="00173F0A" w:rsidP="00F10E45">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21,300</w:t>
            </w:r>
          </w:p>
        </w:tc>
        <w:tc>
          <w:tcPr>
            <w:tcW w:w="1056"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1C106913" w14:textId="77777777" w:rsidR="00173F0A" w:rsidRPr="00A951E3" w:rsidRDefault="00173F0A" w:rsidP="00F10E45">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21,300</w:t>
            </w:r>
          </w:p>
        </w:tc>
      </w:tr>
      <w:tr w:rsidR="00173F0A" w:rsidRPr="00A951E3" w14:paraId="706642EE" w14:textId="77777777" w:rsidTr="00A951E3">
        <w:trPr>
          <w:trHeight w:hRule="exact" w:val="672"/>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3F26C2EC" w14:textId="77777777" w:rsidR="00173F0A" w:rsidRPr="00A951E3" w:rsidRDefault="00173F0A" w:rsidP="00A951E3">
            <w:pPr>
              <w:suppressAutoHyphens w:val="0"/>
              <w:spacing w:before="19" w:line="200" w:lineRule="exact"/>
              <w:jc w:val="center"/>
              <w:rPr>
                <w:rFonts w:ascii="Times New Roman" w:hAnsi="Times New Roman" w:cs="Times New Roman"/>
                <w:sz w:val="16"/>
                <w:szCs w:val="16"/>
                <w:lang w:eastAsia="en-US"/>
              </w:rPr>
            </w:pPr>
          </w:p>
          <w:p w14:paraId="4D10BBC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191</w:t>
            </w:r>
          </w:p>
        </w:tc>
        <w:tc>
          <w:tcPr>
            <w:tcW w:w="1673" w:type="dxa"/>
            <w:tcBorders>
              <w:top w:val="single" w:sz="8" w:space="0" w:color="000000"/>
              <w:left w:val="single" w:sz="8" w:space="0" w:color="000000"/>
              <w:bottom w:val="single" w:sz="8" w:space="0" w:color="000000"/>
              <w:right w:val="single" w:sz="8" w:space="0" w:color="000000"/>
            </w:tcBorders>
            <w:vAlign w:val="center"/>
          </w:tcPr>
          <w:p w14:paraId="1600147D" w14:textId="77777777" w:rsidR="00173F0A" w:rsidRPr="00A951E3" w:rsidRDefault="00173F0A" w:rsidP="00A951E3">
            <w:pPr>
              <w:suppressAutoHyphens w:val="0"/>
              <w:spacing w:before="19" w:line="200" w:lineRule="exact"/>
              <w:jc w:val="center"/>
              <w:rPr>
                <w:rFonts w:ascii="Times New Roman" w:hAnsi="Times New Roman" w:cs="Times New Roman"/>
                <w:sz w:val="16"/>
                <w:szCs w:val="16"/>
                <w:lang w:eastAsia="en-US"/>
              </w:rPr>
            </w:pPr>
          </w:p>
          <w:p w14:paraId="1C1EC16D"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70К-192</w:t>
            </w:r>
          </w:p>
        </w:tc>
        <w:tc>
          <w:tcPr>
            <w:tcW w:w="4238" w:type="dxa"/>
            <w:tcBorders>
              <w:top w:val="single" w:sz="8" w:space="0" w:color="000000"/>
              <w:left w:val="single" w:sz="8" w:space="0" w:color="000000"/>
              <w:bottom w:val="single" w:sz="8" w:space="0" w:color="000000"/>
              <w:right w:val="single" w:sz="8" w:space="0" w:color="000000"/>
            </w:tcBorders>
            <w:vAlign w:val="center"/>
          </w:tcPr>
          <w:p w14:paraId="62EF270C" w14:textId="77777777" w:rsidR="00173F0A" w:rsidRPr="00A951E3" w:rsidRDefault="00173F0A" w:rsidP="00A951E3">
            <w:pPr>
              <w:suppressAutoHyphens w:val="0"/>
              <w:spacing w:before="9" w:line="100" w:lineRule="exact"/>
              <w:jc w:val="center"/>
              <w:rPr>
                <w:rFonts w:ascii="Times New Roman" w:hAnsi="Times New Roman" w:cs="Times New Roman"/>
                <w:sz w:val="16"/>
                <w:szCs w:val="16"/>
                <w:lang w:val="ru-RU" w:eastAsia="en-US"/>
              </w:rPr>
            </w:pPr>
          </w:p>
          <w:p w14:paraId="0BB9D6E5" w14:textId="77777777" w:rsidR="00173F0A" w:rsidRPr="00A951E3" w:rsidRDefault="00173F0A" w:rsidP="00A951E3">
            <w:pPr>
              <w:suppressAutoHyphens w:val="0"/>
              <w:spacing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49"/>
                <w:sz w:val="16"/>
                <w:szCs w:val="16"/>
                <w:lang w:val="ru-RU" w:eastAsia="en-US"/>
              </w:rPr>
              <w:t xml:space="preserve"> </w:t>
            </w:r>
            <w:r w:rsidRPr="00A951E3">
              <w:rPr>
                <w:rFonts w:ascii="Times New Roman" w:hAnsi="Times New Roman" w:cs="Times New Roman"/>
                <w:sz w:val="16"/>
                <w:szCs w:val="16"/>
                <w:lang w:val="ru-RU" w:eastAsia="en-US"/>
              </w:rPr>
              <w:t>Каме</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ка</w:t>
            </w:r>
          </w:p>
        </w:tc>
        <w:tc>
          <w:tcPr>
            <w:tcW w:w="5693" w:type="dxa"/>
            <w:tcBorders>
              <w:top w:val="single" w:sz="8" w:space="0" w:color="000000"/>
              <w:left w:val="single" w:sz="8" w:space="0" w:color="000000"/>
              <w:bottom w:val="single" w:sz="8" w:space="0" w:color="000000"/>
              <w:right w:val="single" w:sz="8" w:space="0" w:color="000000"/>
            </w:tcBorders>
            <w:vAlign w:val="center"/>
          </w:tcPr>
          <w:p w14:paraId="7375D95E" w14:textId="77777777" w:rsidR="00173F0A" w:rsidRPr="00A951E3" w:rsidRDefault="00173F0A" w:rsidP="00A951E3">
            <w:pPr>
              <w:suppressAutoHyphens w:val="0"/>
              <w:spacing w:line="110" w:lineRule="exact"/>
              <w:ind w:right="49"/>
              <w:jc w:val="center"/>
              <w:rPr>
                <w:rFonts w:ascii="Times New Roman" w:hAnsi="Times New Roman" w:cs="Times New Roman"/>
                <w:sz w:val="16"/>
                <w:szCs w:val="16"/>
                <w:lang w:val="ru-RU" w:eastAsia="en-US"/>
              </w:rPr>
            </w:pPr>
          </w:p>
          <w:p w14:paraId="0B20E49C" w14:textId="77777777" w:rsidR="00173F0A" w:rsidRPr="00A951E3" w:rsidRDefault="00173F0A" w:rsidP="00A951E3">
            <w:pPr>
              <w:suppressAutoHyphens w:val="0"/>
              <w:spacing w:line="110" w:lineRule="exact"/>
              <w:ind w:right="4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и</w:t>
            </w:r>
          </w:p>
          <w:p w14:paraId="07EEF916" w14:textId="77777777" w:rsidR="00173F0A" w:rsidRPr="00A951E3" w:rsidRDefault="00173F0A" w:rsidP="00A951E3">
            <w:pPr>
              <w:suppressAutoHyphens w:val="0"/>
              <w:spacing w:before="4" w:line="200" w:lineRule="atLeast"/>
              <w:ind w:right="148"/>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 xml:space="preserve">на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с</w:t>
            </w:r>
            <w:r w:rsidRPr="00A951E3">
              <w:rPr>
                <w:rFonts w:ascii="Times New Roman" w:hAnsi="Times New Roman" w:cs="Times New Roman"/>
                <w:sz w:val="16"/>
                <w:szCs w:val="16"/>
                <w:lang w:val="ru-RU" w:eastAsia="en-US"/>
              </w:rPr>
              <w:t>ъ</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д</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 xml:space="preserve">/д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Е</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фа</w:t>
            </w:r>
            <w:r w:rsidRPr="00A951E3">
              <w:rPr>
                <w:rFonts w:ascii="Times New Roman" w:hAnsi="Times New Roman" w:cs="Times New Roman"/>
                <w:sz w:val="16"/>
                <w:szCs w:val="16"/>
                <w:lang w:val="ru-RU" w:eastAsia="en-US"/>
              </w:rPr>
              <w:t>нь</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 xml:space="preserve">о </w:t>
            </w:r>
            <w:r w:rsidRPr="00A951E3">
              <w:rPr>
                <w:rFonts w:ascii="Times New Roman" w:hAnsi="Times New Roman" w:cs="Times New Roman"/>
                <w:spacing w:val="-1"/>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пр</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мыка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е к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обере</w:t>
            </w:r>
            <w:r w:rsidRPr="00A951E3">
              <w:rPr>
                <w:rFonts w:ascii="Times New Roman" w:hAnsi="Times New Roman" w:cs="Times New Roman"/>
                <w:sz w:val="16"/>
                <w:szCs w:val="16"/>
                <w:lang w:val="ru-RU" w:eastAsia="en-US"/>
              </w:rPr>
              <w:t>жн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z w:val="16"/>
                <w:szCs w:val="16"/>
                <w:lang w:val="ru-RU" w:eastAsia="en-US"/>
              </w:rPr>
              <w:t xml:space="preserve">- п </w:t>
            </w:r>
            <w:r w:rsidRPr="00A951E3">
              <w:rPr>
                <w:rFonts w:ascii="Times New Roman" w:hAnsi="Times New Roman" w:cs="Times New Roman"/>
                <w:spacing w:val="-2"/>
                <w:sz w:val="16"/>
                <w:szCs w:val="16"/>
                <w:lang w:val="ru-RU" w:eastAsia="en-US"/>
              </w:rPr>
              <w:t>Ш</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4"/>
                <w:sz w:val="16"/>
                <w:szCs w:val="16"/>
                <w:lang w:val="ru-RU" w:eastAsia="en-US"/>
              </w:rPr>
              <w:t>х</w:t>
            </w: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й</w:t>
            </w:r>
          </w:p>
        </w:tc>
        <w:tc>
          <w:tcPr>
            <w:tcW w:w="994" w:type="dxa"/>
            <w:tcBorders>
              <w:top w:val="single" w:sz="8" w:space="0" w:color="000000"/>
              <w:left w:val="single" w:sz="8" w:space="0" w:color="000000"/>
              <w:bottom w:val="single" w:sz="8" w:space="0" w:color="000000"/>
              <w:right w:val="single" w:sz="8" w:space="0" w:color="000000"/>
            </w:tcBorders>
            <w:vAlign w:val="center"/>
          </w:tcPr>
          <w:p w14:paraId="75D66E3F" w14:textId="77777777" w:rsidR="00173F0A" w:rsidRPr="00A951E3" w:rsidRDefault="00173F0A" w:rsidP="00A951E3">
            <w:pPr>
              <w:suppressAutoHyphens w:val="0"/>
              <w:spacing w:before="19" w:line="200" w:lineRule="exact"/>
              <w:jc w:val="center"/>
              <w:rPr>
                <w:rFonts w:ascii="Times New Roman" w:hAnsi="Times New Roman" w:cs="Times New Roman"/>
                <w:sz w:val="16"/>
                <w:szCs w:val="16"/>
                <w:lang w:val="ru-RU" w:eastAsia="en-US"/>
              </w:rPr>
            </w:pPr>
          </w:p>
          <w:p w14:paraId="3E505C00"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4,560</w:t>
            </w:r>
          </w:p>
        </w:tc>
        <w:tc>
          <w:tcPr>
            <w:tcW w:w="1056" w:type="dxa"/>
            <w:tcBorders>
              <w:top w:val="single" w:sz="8" w:space="0" w:color="000000"/>
              <w:left w:val="single" w:sz="8" w:space="0" w:color="000000"/>
              <w:bottom w:val="single" w:sz="8" w:space="0" w:color="000000"/>
              <w:right w:val="single" w:sz="8" w:space="0" w:color="000000"/>
            </w:tcBorders>
            <w:vAlign w:val="center"/>
          </w:tcPr>
          <w:p w14:paraId="2BE6423E" w14:textId="77777777" w:rsidR="00173F0A" w:rsidRPr="00A951E3" w:rsidRDefault="00173F0A" w:rsidP="00A951E3">
            <w:pPr>
              <w:suppressAutoHyphens w:val="0"/>
              <w:spacing w:before="19" w:line="200" w:lineRule="exact"/>
              <w:jc w:val="center"/>
              <w:rPr>
                <w:rFonts w:ascii="Times New Roman" w:hAnsi="Times New Roman" w:cs="Times New Roman"/>
                <w:sz w:val="16"/>
                <w:szCs w:val="16"/>
                <w:lang w:eastAsia="en-US"/>
              </w:rPr>
            </w:pPr>
          </w:p>
          <w:p w14:paraId="3B8820FC"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4,560</w:t>
            </w:r>
          </w:p>
        </w:tc>
      </w:tr>
      <w:tr w:rsidR="00173F0A" w:rsidRPr="00A951E3" w14:paraId="32BF659A" w14:textId="77777777" w:rsidTr="00A951E3">
        <w:trPr>
          <w:trHeight w:hRule="exact" w:val="672"/>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1E228712" w14:textId="77777777" w:rsidR="00173F0A" w:rsidRPr="00A951E3" w:rsidRDefault="00173F0A" w:rsidP="00A951E3">
            <w:pPr>
              <w:suppressAutoHyphens w:val="0"/>
              <w:spacing w:before="19" w:line="200" w:lineRule="exact"/>
              <w:jc w:val="center"/>
              <w:rPr>
                <w:rFonts w:ascii="Times New Roman" w:hAnsi="Times New Roman" w:cs="Times New Roman"/>
                <w:sz w:val="16"/>
                <w:szCs w:val="16"/>
                <w:lang w:eastAsia="en-US"/>
              </w:rPr>
            </w:pPr>
          </w:p>
          <w:p w14:paraId="2DA47284"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192</w:t>
            </w:r>
          </w:p>
        </w:tc>
        <w:tc>
          <w:tcPr>
            <w:tcW w:w="1673" w:type="dxa"/>
            <w:tcBorders>
              <w:top w:val="single" w:sz="8" w:space="0" w:color="000000"/>
              <w:left w:val="single" w:sz="8" w:space="0" w:color="000000"/>
              <w:bottom w:val="single" w:sz="8" w:space="0" w:color="000000"/>
              <w:right w:val="single" w:sz="8" w:space="0" w:color="000000"/>
            </w:tcBorders>
            <w:vAlign w:val="center"/>
          </w:tcPr>
          <w:p w14:paraId="18C9F58B" w14:textId="77777777" w:rsidR="00173F0A" w:rsidRPr="00A951E3" w:rsidRDefault="00173F0A" w:rsidP="00A951E3">
            <w:pPr>
              <w:suppressAutoHyphens w:val="0"/>
              <w:spacing w:before="19" w:line="200" w:lineRule="exact"/>
              <w:jc w:val="center"/>
              <w:rPr>
                <w:rFonts w:ascii="Times New Roman" w:hAnsi="Times New Roman" w:cs="Times New Roman"/>
                <w:sz w:val="16"/>
                <w:szCs w:val="16"/>
                <w:lang w:eastAsia="en-US"/>
              </w:rPr>
            </w:pPr>
          </w:p>
          <w:p w14:paraId="16DD82D5"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70К-193</w:t>
            </w:r>
          </w:p>
        </w:tc>
        <w:tc>
          <w:tcPr>
            <w:tcW w:w="4238" w:type="dxa"/>
            <w:tcBorders>
              <w:top w:val="single" w:sz="8" w:space="0" w:color="000000"/>
              <w:left w:val="single" w:sz="8" w:space="0" w:color="000000"/>
              <w:bottom w:val="single" w:sz="8" w:space="0" w:color="000000"/>
              <w:right w:val="single" w:sz="8" w:space="0" w:color="000000"/>
            </w:tcBorders>
            <w:vAlign w:val="center"/>
          </w:tcPr>
          <w:p w14:paraId="4AF0D4BC" w14:textId="77777777" w:rsidR="00173F0A" w:rsidRPr="00A951E3" w:rsidRDefault="00173F0A" w:rsidP="00A951E3">
            <w:pPr>
              <w:suppressAutoHyphens w:val="0"/>
              <w:spacing w:before="9" w:line="100" w:lineRule="exact"/>
              <w:jc w:val="center"/>
              <w:rPr>
                <w:rFonts w:ascii="Times New Roman" w:hAnsi="Times New Roman" w:cs="Times New Roman"/>
                <w:sz w:val="16"/>
                <w:szCs w:val="16"/>
                <w:lang w:val="ru-RU" w:eastAsia="en-US"/>
              </w:rPr>
            </w:pPr>
          </w:p>
          <w:p w14:paraId="141E0259" w14:textId="77777777" w:rsidR="00173F0A" w:rsidRPr="00A951E3" w:rsidRDefault="00173F0A" w:rsidP="00A951E3">
            <w:pPr>
              <w:suppressAutoHyphens w:val="0"/>
              <w:spacing w:line="256" w:lineRule="auto"/>
              <w:ind w:right="44"/>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Кра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опол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е</w:t>
            </w:r>
          </w:p>
        </w:tc>
        <w:tc>
          <w:tcPr>
            <w:tcW w:w="5693" w:type="dxa"/>
            <w:tcBorders>
              <w:top w:val="single" w:sz="8" w:space="0" w:color="000000"/>
              <w:left w:val="single" w:sz="8" w:space="0" w:color="000000"/>
              <w:bottom w:val="single" w:sz="8" w:space="0" w:color="000000"/>
              <w:right w:val="single" w:sz="8" w:space="0" w:color="000000"/>
            </w:tcBorders>
            <w:vAlign w:val="center"/>
          </w:tcPr>
          <w:p w14:paraId="5E4CBFD6" w14:textId="77777777" w:rsidR="00173F0A" w:rsidRPr="00A951E3" w:rsidRDefault="00173F0A" w:rsidP="00A951E3">
            <w:pPr>
              <w:suppressAutoHyphens w:val="0"/>
              <w:spacing w:before="26" w:line="266" w:lineRule="auto"/>
              <w:ind w:right="37"/>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25м 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с</w:t>
            </w:r>
            <w:r w:rsidRPr="00A951E3">
              <w:rPr>
                <w:rFonts w:ascii="Times New Roman" w:hAnsi="Times New Roman" w:cs="Times New Roman"/>
                <w:spacing w:val="-1"/>
                <w:sz w:val="16"/>
                <w:szCs w:val="16"/>
                <w:lang w:val="ru-RU" w:eastAsia="en-US"/>
              </w:rPr>
              <w:t>еред</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ны </w:t>
            </w:r>
            <w:r w:rsidRPr="00A951E3">
              <w:rPr>
                <w:rFonts w:ascii="Times New Roman" w:hAnsi="Times New Roman" w:cs="Times New Roman"/>
                <w:spacing w:val="-1"/>
                <w:sz w:val="16"/>
                <w:szCs w:val="16"/>
                <w:lang w:val="ru-RU" w:eastAsia="en-US"/>
              </w:rPr>
              <w:t>прое</w:t>
            </w:r>
            <w:r w:rsidRPr="00A951E3">
              <w:rPr>
                <w:rFonts w:ascii="Times New Roman" w:hAnsi="Times New Roman" w:cs="Times New Roman"/>
                <w:sz w:val="16"/>
                <w:szCs w:val="16"/>
                <w:lang w:val="ru-RU" w:eastAsia="en-US"/>
              </w:rPr>
              <w:t>зж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й 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ти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 xml:space="preserve">/д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Е</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фа</w:t>
            </w:r>
            <w:r w:rsidRPr="00A951E3">
              <w:rPr>
                <w:rFonts w:ascii="Times New Roman" w:hAnsi="Times New Roman" w:cs="Times New Roman"/>
                <w:sz w:val="16"/>
                <w:szCs w:val="16"/>
                <w:lang w:val="ru-RU" w:eastAsia="en-US"/>
              </w:rPr>
              <w:t>нь,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Кра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опол</w:t>
            </w:r>
            <w:r w:rsidRPr="00A951E3">
              <w:rPr>
                <w:rFonts w:ascii="Times New Roman" w:hAnsi="Times New Roman" w:cs="Times New Roman"/>
                <w:sz w:val="16"/>
                <w:szCs w:val="16"/>
                <w:lang w:val="ru-RU" w:eastAsia="en-US"/>
              </w:rPr>
              <w:t>ье</w:t>
            </w:r>
          </w:p>
        </w:tc>
        <w:tc>
          <w:tcPr>
            <w:tcW w:w="994" w:type="dxa"/>
            <w:tcBorders>
              <w:top w:val="single" w:sz="8" w:space="0" w:color="000000"/>
              <w:left w:val="single" w:sz="8" w:space="0" w:color="000000"/>
              <w:bottom w:val="single" w:sz="8" w:space="0" w:color="000000"/>
              <w:right w:val="single" w:sz="8" w:space="0" w:color="000000"/>
            </w:tcBorders>
            <w:vAlign w:val="center"/>
          </w:tcPr>
          <w:p w14:paraId="416854BA" w14:textId="77777777" w:rsidR="00173F0A" w:rsidRPr="00A951E3" w:rsidRDefault="00173F0A" w:rsidP="00A951E3">
            <w:pPr>
              <w:suppressAutoHyphens w:val="0"/>
              <w:spacing w:before="19" w:line="200" w:lineRule="exact"/>
              <w:jc w:val="center"/>
              <w:rPr>
                <w:rFonts w:ascii="Times New Roman" w:hAnsi="Times New Roman" w:cs="Times New Roman"/>
                <w:sz w:val="16"/>
                <w:szCs w:val="16"/>
                <w:lang w:val="ru-RU" w:eastAsia="en-US"/>
              </w:rPr>
            </w:pPr>
          </w:p>
          <w:p w14:paraId="5A873132"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6,500</w:t>
            </w:r>
          </w:p>
        </w:tc>
        <w:tc>
          <w:tcPr>
            <w:tcW w:w="1056" w:type="dxa"/>
            <w:tcBorders>
              <w:top w:val="single" w:sz="8" w:space="0" w:color="000000"/>
              <w:left w:val="single" w:sz="8" w:space="0" w:color="000000"/>
              <w:bottom w:val="single" w:sz="8" w:space="0" w:color="000000"/>
              <w:right w:val="single" w:sz="8" w:space="0" w:color="000000"/>
            </w:tcBorders>
            <w:vAlign w:val="center"/>
          </w:tcPr>
          <w:p w14:paraId="0F772BE6" w14:textId="77777777" w:rsidR="00173F0A" w:rsidRPr="00A951E3" w:rsidRDefault="00173F0A" w:rsidP="00A951E3">
            <w:pPr>
              <w:suppressAutoHyphens w:val="0"/>
              <w:spacing w:before="19" w:line="200" w:lineRule="exact"/>
              <w:jc w:val="center"/>
              <w:rPr>
                <w:rFonts w:ascii="Times New Roman" w:hAnsi="Times New Roman" w:cs="Times New Roman"/>
                <w:sz w:val="16"/>
                <w:szCs w:val="16"/>
                <w:lang w:eastAsia="en-US"/>
              </w:rPr>
            </w:pPr>
          </w:p>
          <w:p w14:paraId="69DBDD2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6,500</w:t>
            </w:r>
          </w:p>
        </w:tc>
      </w:tr>
      <w:tr w:rsidR="00173F0A" w:rsidRPr="00A951E3" w14:paraId="38034A4F" w14:textId="77777777" w:rsidTr="00A951E3">
        <w:trPr>
          <w:trHeight w:hRule="exact" w:val="871"/>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73A98F45"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eastAsia="en-US"/>
              </w:rPr>
            </w:pPr>
          </w:p>
          <w:p w14:paraId="4AEA5176"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1A43FE67"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193</w:t>
            </w:r>
          </w:p>
        </w:tc>
        <w:tc>
          <w:tcPr>
            <w:tcW w:w="1673" w:type="dxa"/>
            <w:tcBorders>
              <w:top w:val="single" w:sz="8" w:space="0" w:color="000000"/>
              <w:left w:val="single" w:sz="8" w:space="0" w:color="000000"/>
              <w:bottom w:val="single" w:sz="8" w:space="0" w:color="000000"/>
              <w:right w:val="single" w:sz="8" w:space="0" w:color="000000"/>
            </w:tcBorders>
            <w:vAlign w:val="center"/>
          </w:tcPr>
          <w:p w14:paraId="3D83636D"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eastAsia="en-US"/>
              </w:rPr>
            </w:pPr>
          </w:p>
          <w:p w14:paraId="748A144D"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7039C7A7"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70К-194</w:t>
            </w:r>
          </w:p>
        </w:tc>
        <w:tc>
          <w:tcPr>
            <w:tcW w:w="4238" w:type="dxa"/>
            <w:tcBorders>
              <w:top w:val="single" w:sz="8" w:space="0" w:color="000000"/>
              <w:left w:val="single" w:sz="8" w:space="0" w:color="000000"/>
              <w:bottom w:val="single" w:sz="8" w:space="0" w:color="000000"/>
              <w:right w:val="single" w:sz="8" w:space="0" w:color="000000"/>
            </w:tcBorders>
            <w:vAlign w:val="center"/>
          </w:tcPr>
          <w:p w14:paraId="73AD5145" w14:textId="77777777" w:rsidR="00173F0A" w:rsidRPr="00A951E3" w:rsidRDefault="00173F0A" w:rsidP="00A951E3">
            <w:pPr>
              <w:suppressAutoHyphens w:val="0"/>
              <w:spacing w:before="7" w:line="200" w:lineRule="exact"/>
              <w:jc w:val="center"/>
              <w:rPr>
                <w:rFonts w:ascii="Times New Roman" w:hAnsi="Times New Roman" w:cs="Times New Roman"/>
                <w:sz w:val="16"/>
                <w:szCs w:val="16"/>
                <w:lang w:val="ru-RU" w:eastAsia="en-US"/>
              </w:rPr>
            </w:pPr>
          </w:p>
          <w:p w14:paraId="5B13AACB" w14:textId="77777777" w:rsidR="00173F0A" w:rsidRPr="00A951E3" w:rsidRDefault="00173F0A" w:rsidP="00A951E3">
            <w:pPr>
              <w:suppressAutoHyphens w:val="0"/>
              <w:spacing w:line="256" w:lineRule="auto"/>
              <w:ind w:right="44"/>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49"/>
                <w:sz w:val="16"/>
                <w:szCs w:val="16"/>
                <w:lang w:val="ru-RU" w:eastAsia="en-US"/>
              </w:rPr>
              <w:t xml:space="preserve"> </w:t>
            </w:r>
            <w:r w:rsidRPr="00A951E3">
              <w:rPr>
                <w:rFonts w:ascii="Times New Roman" w:hAnsi="Times New Roman" w:cs="Times New Roman"/>
                <w:sz w:val="16"/>
                <w:szCs w:val="16"/>
                <w:lang w:val="ru-RU" w:eastAsia="en-US"/>
              </w:rPr>
              <w:t>Кропо</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ово</w:t>
            </w:r>
          </w:p>
        </w:tc>
        <w:tc>
          <w:tcPr>
            <w:tcW w:w="5693" w:type="dxa"/>
            <w:tcBorders>
              <w:top w:val="single" w:sz="8" w:space="0" w:color="000000"/>
              <w:left w:val="single" w:sz="8" w:space="0" w:color="000000"/>
              <w:bottom w:val="single" w:sz="8" w:space="0" w:color="000000"/>
              <w:right w:val="single" w:sz="8" w:space="0" w:color="000000"/>
            </w:tcBorders>
            <w:vAlign w:val="center"/>
          </w:tcPr>
          <w:p w14:paraId="1C8C08C9" w14:textId="77777777" w:rsidR="00173F0A" w:rsidRPr="00A951E3" w:rsidRDefault="00173F0A" w:rsidP="00A951E3">
            <w:pPr>
              <w:suppressAutoHyphens w:val="0"/>
              <w:spacing w:before="7" w:line="120" w:lineRule="exact"/>
              <w:jc w:val="center"/>
              <w:rPr>
                <w:rFonts w:ascii="Times New Roman" w:hAnsi="Times New Roman" w:cs="Times New Roman"/>
                <w:sz w:val="16"/>
                <w:szCs w:val="16"/>
                <w:lang w:val="ru-RU" w:eastAsia="en-US"/>
              </w:rPr>
            </w:pPr>
          </w:p>
          <w:p w14:paraId="4339D518" w14:textId="77777777" w:rsidR="00173F0A" w:rsidRPr="00A951E3" w:rsidRDefault="00173F0A" w:rsidP="00A951E3">
            <w:pPr>
              <w:suppressAutoHyphens w:val="0"/>
              <w:spacing w:line="266" w:lineRule="auto"/>
              <w:ind w:right="62"/>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и к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Кропо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 xml:space="preserve">о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32</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3</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с</w:t>
            </w:r>
            <w:r w:rsidRPr="00A951E3">
              <w:rPr>
                <w:rFonts w:ascii="Times New Roman" w:hAnsi="Times New Roman" w:cs="Times New Roman"/>
                <w:spacing w:val="-1"/>
                <w:sz w:val="16"/>
                <w:szCs w:val="16"/>
                <w:lang w:val="ru-RU" w:eastAsia="en-US"/>
              </w:rPr>
              <w:t>еред</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ны </w:t>
            </w:r>
            <w:r w:rsidRPr="00A951E3">
              <w:rPr>
                <w:rFonts w:ascii="Times New Roman" w:hAnsi="Times New Roman" w:cs="Times New Roman"/>
                <w:spacing w:val="-1"/>
                <w:sz w:val="16"/>
                <w:szCs w:val="16"/>
                <w:lang w:val="ru-RU" w:eastAsia="en-US"/>
              </w:rPr>
              <w:t>прое</w:t>
            </w:r>
            <w:r w:rsidRPr="00A951E3">
              <w:rPr>
                <w:rFonts w:ascii="Times New Roman" w:hAnsi="Times New Roman" w:cs="Times New Roman"/>
                <w:sz w:val="16"/>
                <w:szCs w:val="16"/>
                <w:lang w:val="ru-RU" w:eastAsia="en-US"/>
              </w:rPr>
              <w:t>зж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й 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ти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 xml:space="preserve">/д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Е</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фа</w:t>
            </w:r>
            <w:r w:rsidRPr="00A951E3">
              <w:rPr>
                <w:rFonts w:ascii="Times New Roman" w:hAnsi="Times New Roman" w:cs="Times New Roman"/>
                <w:sz w:val="16"/>
                <w:szCs w:val="16"/>
                <w:lang w:val="ru-RU" w:eastAsia="en-US"/>
              </w:rPr>
              <w:t>нь</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 xml:space="preserve">о </w:t>
            </w:r>
            <w:r w:rsidRPr="00A951E3">
              <w:rPr>
                <w:rFonts w:ascii="Times New Roman" w:hAnsi="Times New Roman" w:cs="Times New Roman"/>
                <w:spacing w:val="-1"/>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Кропо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о</w:t>
            </w:r>
          </w:p>
        </w:tc>
        <w:tc>
          <w:tcPr>
            <w:tcW w:w="994" w:type="dxa"/>
            <w:tcBorders>
              <w:top w:val="single" w:sz="8" w:space="0" w:color="000000"/>
              <w:left w:val="single" w:sz="8" w:space="0" w:color="000000"/>
              <w:bottom w:val="single" w:sz="8" w:space="0" w:color="000000"/>
              <w:right w:val="single" w:sz="8" w:space="0" w:color="000000"/>
            </w:tcBorders>
            <w:vAlign w:val="center"/>
          </w:tcPr>
          <w:p w14:paraId="1CB0DDE6"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val="ru-RU" w:eastAsia="en-US"/>
              </w:rPr>
            </w:pPr>
          </w:p>
          <w:p w14:paraId="483D94C6" w14:textId="77777777" w:rsidR="00173F0A" w:rsidRPr="00A951E3" w:rsidRDefault="00173F0A" w:rsidP="00A951E3">
            <w:pPr>
              <w:suppressAutoHyphens w:val="0"/>
              <w:spacing w:line="200" w:lineRule="exact"/>
              <w:jc w:val="center"/>
              <w:rPr>
                <w:rFonts w:ascii="Times New Roman" w:hAnsi="Times New Roman" w:cs="Times New Roman"/>
                <w:sz w:val="16"/>
                <w:szCs w:val="16"/>
                <w:lang w:val="ru-RU" w:eastAsia="en-US"/>
              </w:rPr>
            </w:pPr>
          </w:p>
          <w:p w14:paraId="7D81500F"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1,130</w:t>
            </w:r>
          </w:p>
        </w:tc>
        <w:tc>
          <w:tcPr>
            <w:tcW w:w="1056" w:type="dxa"/>
            <w:tcBorders>
              <w:top w:val="single" w:sz="8" w:space="0" w:color="000000"/>
              <w:left w:val="single" w:sz="8" w:space="0" w:color="000000"/>
              <w:bottom w:val="single" w:sz="8" w:space="0" w:color="000000"/>
              <w:right w:val="single" w:sz="8" w:space="0" w:color="000000"/>
            </w:tcBorders>
            <w:vAlign w:val="center"/>
          </w:tcPr>
          <w:p w14:paraId="64E9515F" w14:textId="77777777" w:rsidR="00173F0A" w:rsidRPr="00A951E3" w:rsidRDefault="00173F0A" w:rsidP="00A951E3">
            <w:pPr>
              <w:suppressAutoHyphens w:val="0"/>
              <w:spacing w:before="10" w:line="110" w:lineRule="exact"/>
              <w:jc w:val="center"/>
              <w:rPr>
                <w:rFonts w:ascii="Times New Roman" w:hAnsi="Times New Roman" w:cs="Times New Roman"/>
                <w:sz w:val="16"/>
                <w:szCs w:val="16"/>
                <w:lang w:eastAsia="en-US"/>
              </w:rPr>
            </w:pPr>
          </w:p>
          <w:p w14:paraId="65E3A883" w14:textId="77777777" w:rsidR="00173F0A" w:rsidRPr="00A951E3" w:rsidRDefault="00173F0A" w:rsidP="00A951E3">
            <w:pPr>
              <w:suppressAutoHyphens w:val="0"/>
              <w:spacing w:line="200" w:lineRule="exact"/>
              <w:jc w:val="center"/>
              <w:rPr>
                <w:rFonts w:ascii="Times New Roman" w:hAnsi="Times New Roman" w:cs="Times New Roman"/>
                <w:sz w:val="16"/>
                <w:szCs w:val="16"/>
                <w:lang w:eastAsia="en-US"/>
              </w:rPr>
            </w:pPr>
          </w:p>
          <w:p w14:paraId="69C4A538"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1,130</w:t>
            </w:r>
          </w:p>
        </w:tc>
      </w:tr>
      <w:tr w:rsidR="00173F0A" w:rsidRPr="00A951E3" w14:paraId="76D10636" w14:textId="77777777" w:rsidTr="00A951E3">
        <w:trPr>
          <w:trHeight w:hRule="exact" w:val="713"/>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714680ED" w14:textId="77777777" w:rsidR="00173F0A" w:rsidRPr="00A951E3" w:rsidRDefault="00173F0A" w:rsidP="00A951E3">
            <w:pPr>
              <w:suppressAutoHyphens w:val="0"/>
              <w:spacing w:before="1" w:line="240" w:lineRule="exact"/>
              <w:jc w:val="center"/>
              <w:rPr>
                <w:rFonts w:ascii="Times New Roman" w:hAnsi="Times New Roman" w:cs="Times New Roman"/>
                <w:sz w:val="16"/>
                <w:szCs w:val="16"/>
                <w:lang w:eastAsia="en-US"/>
              </w:rPr>
            </w:pPr>
          </w:p>
          <w:p w14:paraId="38CD0832"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194</w:t>
            </w:r>
          </w:p>
        </w:tc>
        <w:tc>
          <w:tcPr>
            <w:tcW w:w="1673" w:type="dxa"/>
            <w:tcBorders>
              <w:top w:val="single" w:sz="8" w:space="0" w:color="000000"/>
              <w:left w:val="single" w:sz="8" w:space="0" w:color="000000"/>
              <w:bottom w:val="single" w:sz="8" w:space="0" w:color="000000"/>
              <w:right w:val="single" w:sz="8" w:space="0" w:color="000000"/>
            </w:tcBorders>
            <w:vAlign w:val="center"/>
          </w:tcPr>
          <w:p w14:paraId="2CC048FF" w14:textId="77777777" w:rsidR="00173F0A" w:rsidRPr="00A951E3" w:rsidRDefault="00173F0A" w:rsidP="00A951E3">
            <w:pPr>
              <w:suppressAutoHyphens w:val="0"/>
              <w:spacing w:before="1" w:line="240" w:lineRule="exact"/>
              <w:jc w:val="center"/>
              <w:rPr>
                <w:rFonts w:ascii="Times New Roman" w:hAnsi="Times New Roman" w:cs="Times New Roman"/>
                <w:sz w:val="16"/>
                <w:szCs w:val="16"/>
                <w:lang w:eastAsia="en-US"/>
              </w:rPr>
            </w:pPr>
          </w:p>
          <w:p w14:paraId="67BD2884"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70К-195</w:t>
            </w:r>
          </w:p>
        </w:tc>
        <w:tc>
          <w:tcPr>
            <w:tcW w:w="4238" w:type="dxa"/>
            <w:tcBorders>
              <w:top w:val="single" w:sz="8" w:space="0" w:color="000000"/>
              <w:left w:val="single" w:sz="8" w:space="0" w:color="000000"/>
              <w:bottom w:val="single" w:sz="8" w:space="0" w:color="000000"/>
              <w:right w:val="single" w:sz="8" w:space="0" w:color="000000"/>
            </w:tcBorders>
            <w:vAlign w:val="center"/>
          </w:tcPr>
          <w:p w14:paraId="5EC82D89" w14:textId="77777777" w:rsidR="00173F0A" w:rsidRPr="00A951E3" w:rsidRDefault="00173F0A" w:rsidP="00A951E3">
            <w:pPr>
              <w:suppressAutoHyphens w:val="0"/>
              <w:spacing w:before="8" w:line="120" w:lineRule="exact"/>
              <w:jc w:val="center"/>
              <w:rPr>
                <w:rFonts w:ascii="Times New Roman" w:hAnsi="Times New Roman" w:cs="Times New Roman"/>
                <w:sz w:val="16"/>
                <w:szCs w:val="16"/>
                <w:lang w:val="ru-RU" w:eastAsia="en-US"/>
              </w:rPr>
            </w:pPr>
          </w:p>
          <w:p w14:paraId="4087DBF4" w14:textId="77777777" w:rsidR="00173F0A" w:rsidRPr="00A951E3" w:rsidRDefault="00173F0A" w:rsidP="00A951E3">
            <w:pPr>
              <w:suppressAutoHyphens w:val="0"/>
              <w:spacing w:line="256" w:lineRule="auto"/>
              <w:ind w:right="44"/>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4"/>
                <w:sz w:val="16"/>
                <w:szCs w:val="16"/>
                <w:lang w:val="ru-RU" w:eastAsia="en-US"/>
              </w:rPr>
              <w:t>М</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равля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ка</w:t>
            </w:r>
          </w:p>
        </w:tc>
        <w:tc>
          <w:tcPr>
            <w:tcW w:w="5693" w:type="dxa"/>
            <w:tcBorders>
              <w:top w:val="single" w:sz="8" w:space="0" w:color="000000"/>
              <w:left w:val="single" w:sz="8" w:space="0" w:color="000000"/>
              <w:bottom w:val="single" w:sz="8" w:space="0" w:color="000000"/>
              <w:right w:val="single" w:sz="8" w:space="0" w:color="000000"/>
            </w:tcBorders>
            <w:vAlign w:val="center"/>
          </w:tcPr>
          <w:p w14:paraId="370DEACB" w14:textId="77777777" w:rsidR="00173F0A" w:rsidRPr="00A951E3" w:rsidRDefault="00173F0A" w:rsidP="00A951E3">
            <w:pPr>
              <w:suppressAutoHyphens w:val="0"/>
              <w:spacing w:before="64" w:line="270" w:lineRule="auto"/>
              <w:ind w:right="93"/>
              <w:jc w:val="center"/>
              <w:rPr>
                <w:rFonts w:ascii="Times New Roman" w:hAnsi="Times New Roman" w:cs="Times New Roman"/>
                <w:sz w:val="16"/>
                <w:szCs w:val="16"/>
                <w:lang w:val="ru-RU" w:eastAsia="en-US"/>
              </w:rPr>
            </w:pPr>
            <w:r w:rsidRPr="00A951E3">
              <w:rPr>
                <w:rFonts w:ascii="Times New Roman" w:hAnsi="Times New Roman" w:cs="Times New Roman"/>
                <w:spacing w:val="-2"/>
                <w:sz w:val="16"/>
                <w:szCs w:val="16"/>
                <w:lang w:val="ru-RU" w:eastAsia="en-US"/>
              </w:rPr>
              <w:t>Ту</w:t>
            </w:r>
            <w:r w:rsidRPr="00A951E3">
              <w:rPr>
                <w:rFonts w:ascii="Times New Roman" w:hAnsi="Times New Roman" w:cs="Times New Roman"/>
                <w:sz w:val="16"/>
                <w:szCs w:val="16"/>
                <w:lang w:val="ru-RU" w:eastAsia="en-US"/>
              </w:rPr>
              <w:t>ль</w:t>
            </w:r>
            <w:r w:rsidRPr="00A951E3">
              <w:rPr>
                <w:rFonts w:ascii="Times New Roman" w:hAnsi="Times New Roman" w:cs="Times New Roman"/>
                <w:spacing w:val="1"/>
                <w:sz w:val="16"/>
                <w:szCs w:val="16"/>
                <w:lang w:val="ru-RU" w:eastAsia="en-US"/>
              </w:rPr>
              <w:t>ск</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об</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имо</w:t>
            </w:r>
            <w:r w:rsidRPr="00A951E3">
              <w:rPr>
                <w:rFonts w:ascii="Times New Roman" w:hAnsi="Times New Roman" w:cs="Times New Roman"/>
                <w:spacing w:val="-2"/>
                <w:sz w:val="16"/>
                <w:szCs w:val="16"/>
                <w:lang w:val="ru-RU" w:eastAsia="en-US"/>
              </w:rPr>
              <w:t>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и</w:t>
            </w:r>
            <w:r w:rsidRPr="00A951E3">
              <w:rPr>
                <w:rFonts w:ascii="Times New Roman" w:hAnsi="Times New Roman" w:cs="Times New Roman"/>
                <w:sz w:val="16"/>
                <w:szCs w:val="16"/>
                <w:lang w:val="ru-RU" w:eastAsia="en-US"/>
              </w:rPr>
              <w:t>й</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райо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льн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оже</w:t>
            </w:r>
            <w:r w:rsidRPr="00A951E3">
              <w:rPr>
                <w:rFonts w:ascii="Times New Roman" w:hAnsi="Times New Roman" w:cs="Times New Roman"/>
                <w:sz w:val="16"/>
                <w:szCs w:val="16"/>
                <w:lang w:val="ru-RU" w:eastAsia="en-US"/>
              </w:rPr>
              <w:t>на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в </w:t>
            </w:r>
            <w:r w:rsidRPr="00A951E3">
              <w:rPr>
                <w:rFonts w:ascii="Times New Roman" w:hAnsi="Times New Roman" w:cs="Times New Roman"/>
                <w:spacing w:val="-1"/>
                <w:sz w:val="16"/>
                <w:szCs w:val="16"/>
                <w:lang w:val="ru-RU" w:eastAsia="en-US"/>
              </w:rPr>
              <w:t>23</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pacing w:val="-1"/>
                <w:sz w:val="16"/>
                <w:szCs w:val="16"/>
                <w:lang w:val="ru-RU" w:eastAsia="en-US"/>
              </w:rPr>
              <w:t>5</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 xml:space="preserve">т </w:t>
            </w:r>
            <w:r w:rsidRPr="00A951E3">
              <w:rPr>
                <w:rFonts w:ascii="Times New Roman" w:hAnsi="Times New Roman" w:cs="Times New Roman"/>
                <w:spacing w:val="-1"/>
                <w:sz w:val="16"/>
                <w:szCs w:val="16"/>
                <w:lang w:val="ru-RU" w:eastAsia="en-US"/>
              </w:rPr>
              <w:t>це</w:t>
            </w:r>
            <w:r w:rsidRPr="00A951E3">
              <w:rPr>
                <w:rFonts w:ascii="Times New Roman" w:hAnsi="Times New Roman" w:cs="Times New Roman"/>
                <w:sz w:val="16"/>
                <w:szCs w:val="16"/>
                <w:lang w:val="ru-RU" w:eastAsia="en-US"/>
              </w:rPr>
              <w:t>нт</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z w:val="16"/>
                <w:szCs w:val="16"/>
                <w:lang w:val="ru-RU" w:eastAsia="en-US"/>
              </w:rPr>
              <w:t>д</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Епи</w:t>
            </w:r>
            <w:r w:rsidRPr="00A951E3">
              <w:rPr>
                <w:rFonts w:ascii="Times New Roman" w:hAnsi="Times New Roman" w:cs="Times New Roman"/>
                <w:sz w:val="16"/>
                <w:szCs w:val="16"/>
                <w:lang w:val="ru-RU" w:eastAsia="en-US"/>
              </w:rPr>
              <w:t>ф</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нь-К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и</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в</w:t>
            </w:r>
            <w:r w:rsidRPr="00A951E3">
              <w:rPr>
                <w:rFonts w:ascii="Times New Roman" w:hAnsi="Times New Roman" w:cs="Times New Roman"/>
                <w:sz w:val="16"/>
                <w:szCs w:val="16"/>
                <w:lang w:val="ru-RU" w:eastAsia="en-US"/>
              </w:rPr>
              <w:t>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по</w:t>
            </w:r>
            <w:r w:rsidRPr="00A951E3">
              <w:rPr>
                <w:rFonts w:ascii="Times New Roman" w:hAnsi="Times New Roman" w:cs="Times New Roman"/>
                <w:sz w:val="16"/>
                <w:szCs w:val="16"/>
                <w:lang w:val="ru-RU" w:eastAsia="en-US"/>
              </w:rPr>
              <w:t>ле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апра</w:t>
            </w:r>
            <w:r w:rsidRPr="00A951E3">
              <w:rPr>
                <w:rFonts w:ascii="Times New Roman" w:hAnsi="Times New Roman" w:cs="Times New Roman"/>
                <w:spacing w:val="-2"/>
                <w:sz w:val="16"/>
                <w:szCs w:val="16"/>
                <w:lang w:val="ru-RU" w:eastAsia="en-US"/>
              </w:rPr>
              <w:t>в</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и</w:t>
            </w:r>
            <w:r w:rsidRPr="00A951E3">
              <w:rPr>
                <w:rFonts w:ascii="Times New Roman" w:hAnsi="Times New Roman" w:cs="Times New Roman"/>
                <w:sz w:val="16"/>
                <w:szCs w:val="16"/>
                <w:lang w:val="ru-RU" w:eastAsia="en-US"/>
              </w:rPr>
              <w:t>ю к</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М</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в</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я</w:t>
            </w:r>
            <w:r w:rsidRPr="00A951E3">
              <w:rPr>
                <w:rFonts w:ascii="Times New Roman" w:hAnsi="Times New Roman" w:cs="Times New Roman"/>
                <w:sz w:val="16"/>
                <w:szCs w:val="16"/>
                <w:lang w:val="ru-RU" w:eastAsia="en-US"/>
              </w:rPr>
              <w:t>нк</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чка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оже</w:t>
            </w:r>
            <w:r w:rsidRPr="00A951E3">
              <w:rPr>
                <w:rFonts w:ascii="Times New Roman" w:hAnsi="Times New Roman" w:cs="Times New Roman"/>
                <w:sz w:val="16"/>
                <w:szCs w:val="16"/>
                <w:lang w:val="ru-RU" w:eastAsia="en-US"/>
              </w:rPr>
              <w:t>на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в </w:t>
            </w:r>
            <w:r w:rsidRPr="00A951E3">
              <w:rPr>
                <w:rFonts w:ascii="Times New Roman" w:hAnsi="Times New Roman" w:cs="Times New Roman"/>
                <w:spacing w:val="-1"/>
                <w:sz w:val="16"/>
                <w:szCs w:val="16"/>
                <w:lang w:val="ru-RU" w:eastAsia="en-US"/>
              </w:rPr>
              <w:t>20</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ла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z w:val="16"/>
                <w:szCs w:val="16"/>
                <w:lang w:val="ru-RU" w:eastAsia="en-US"/>
              </w:rPr>
              <w:t>р</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он</w:t>
            </w:r>
          </w:p>
        </w:tc>
        <w:tc>
          <w:tcPr>
            <w:tcW w:w="994" w:type="dxa"/>
            <w:tcBorders>
              <w:top w:val="single" w:sz="8" w:space="0" w:color="000000"/>
              <w:left w:val="single" w:sz="8" w:space="0" w:color="000000"/>
              <w:bottom w:val="single" w:sz="8" w:space="0" w:color="000000"/>
              <w:right w:val="single" w:sz="8" w:space="0" w:color="000000"/>
            </w:tcBorders>
            <w:vAlign w:val="center"/>
          </w:tcPr>
          <w:p w14:paraId="2BF54EB4" w14:textId="77777777" w:rsidR="00173F0A" w:rsidRPr="00A951E3" w:rsidRDefault="00173F0A" w:rsidP="00A951E3">
            <w:pPr>
              <w:suppressAutoHyphens w:val="0"/>
              <w:spacing w:before="1" w:line="240" w:lineRule="exact"/>
              <w:jc w:val="center"/>
              <w:rPr>
                <w:rFonts w:ascii="Times New Roman" w:hAnsi="Times New Roman" w:cs="Times New Roman"/>
                <w:sz w:val="16"/>
                <w:szCs w:val="16"/>
                <w:lang w:val="ru-RU" w:eastAsia="en-US"/>
              </w:rPr>
            </w:pPr>
          </w:p>
          <w:p w14:paraId="7CD92AE0"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11,900</w:t>
            </w:r>
          </w:p>
        </w:tc>
        <w:tc>
          <w:tcPr>
            <w:tcW w:w="1056" w:type="dxa"/>
            <w:tcBorders>
              <w:top w:val="single" w:sz="8" w:space="0" w:color="000000"/>
              <w:left w:val="single" w:sz="8" w:space="0" w:color="000000"/>
              <w:bottom w:val="single" w:sz="8" w:space="0" w:color="000000"/>
              <w:right w:val="single" w:sz="8" w:space="0" w:color="000000"/>
            </w:tcBorders>
            <w:vAlign w:val="center"/>
          </w:tcPr>
          <w:p w14:paraId="324ECB43" w14:textId="77777777" w:rsidR="00173F0A" w:rsidRPr="00A951E3" w:rsidRDefault="00173F0A" w:rsidP="00A951E3">
            <w:pPr>
              <w:suppressAutoHyphens w:val="0"/>
              <w:spacing w:before="1" w:line="240" w:lineRule="exact"/>
              <w:jc w:val="center"/>
              <w:rPr>
                <w:rFonts w:ascii="Times New Roman" w:hAnsi="Times New Roman" w:cs="Times New Roman"/>
                <w:sz w:val="16"/>
                <w:szCs w:val="16"/>
                <w:lang w:eastAsia="en-US"/>
              </w:rPr>
            </w:pPr>
          </w:p>
          <w:p w14:paraId="13D894CC"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11,900</w:t>
            </w:r>
          </w:p>
        </w:tc>
      </w:tr>
      <w:tr w:rsidR="00173F0A" w:rsidRPr="00A951E3" w14:paraId="7B285152" w14:textId="77777777" w:rsidTr="00A951E3">
        <w:trPr>
          <w:trHeight w:hRule="exact" w:val="466"/>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4BE836FC"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eastAsia="en-US"/>
              </w:rPr>
            </w:pPr>
          </w:p>
          <w:p w14:paraId="269234A5"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195</w:t>
            </w:r>
          </w:p>
        </w:tc>
        <w:tc>
          <w:tcPr>
            <w:tcW w:w="1673" w:type="dxa"/>
            <w:tcBorders>
              <w:top w:val="single" w:sz="8" w:space="0" w:color="000000"/>
              <w:left w:val="single" w:sz="8" w:space="0" w:color="000000"/>
              <w:bottom w:val="single" w:sz="8" w:space="0" w:color="000000"/>
              <w:right w:val="single" w:sz="8" w:space="0" w:color="000000"/>
            </w:tcBorders>
            <w:vAlign w:val="center"/>
          </w:tcPr>
          <w:p w14:paraId="51FA6246"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eastAsia="en-US"/>
              </w:rPr>
            </w:pPr>
          </w:p>
          <w:p w14:paraId="0D990A7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70К-196</w:t>
            </w:r>
          </w:p>
        </w:tc>
        <w:tc>
          <w:tcPr>
            <w:tcW w:w="4238" w:type="dxa"/>
            <w:tcBorders>
              <w:top w:val="single" w:sz="8" w:space="0" w:color="000000"/>
              <w:left w:val="single" w:sz="8" w:space="0" w:color="000000"/>
              <w:bottom w:val="single" w:sz="8" w:space="0" w:color="000000"/>
              <w:right w:val="single" w:sz="8" w:space="0" w:color="000000"/>
            </w:tcBorders>
            <w:vAlign w:val="center"/>
          </w:tcPr>
          <w:p w14:paraId="43328A49" w14:textId="77777777" w:rsidR="00173F0A" w:rsidRPr="00A951E3" w:rsidRDefault="00173F0A" w:rsidP="00A951E3">
            <w:pPr>
              <w:suppressAutoHyphens w:val="0"/>
              <w:spacing w:before="5"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4"/>
                <w:sz w:val="16"/>
                <w:szCs w:val="16"/>
                <w:lang w:val="ru-RU" w:eastAsia="en-US"/>
              </w:rPr>
              <w:t>М</w:t>
            </w:r>
            <w:r w:rsidRPr="00A951E3">
              <w:rPr>
                <w:rFonts w:ascii="Times New Roman" w:hAnsi="Times New Roman" w:cs="Times New Roman"/>
                <w:sz w:val="16"/>
                <w:szCs w:val="16"/>
                <w:lang w:val="ru-RU" w:eastAsia="en-US"/>
              </w:rPr>
              <w:t>олоде</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ки</w:t>
            </w:r>
          </w:p>
        </w:tc>
        <w:tc>
          <w:tcPr>
            <w:tcW w:w="5693" w:type="dxa"/>
            <w:tcBorders>
              <w:top w:val="single" w:sz="8" w:space="0" w:color="000000"/>
              <w:left w:val="single" w:sz="8" w:space="0" w:color="000000"/>
              <w:bottom w:val="single" w:sz="8" w:space="0" w:color="000000"/>
              <w:right w:val="single" w:sz="8" w:space="0" w:color="000000"/>
            </w:tcBorders>
            <w:vAlign w:val="center"/>
          </w:tcPr>
          <w:p w14:paraId="04EFE851"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val="ru-RU" w:eastAsia="en-US"/>
              </w:rPr>
            </w:pPr>
          </w:p>
          <w:p w14:paraId="02B01E15"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397EB703" w14:textId="77777777" w:rsidR="00173F0A" w:rsidRPr="00F10E45" w:rsidRDefault="00173F0A" w:rsidP="00A951E3">
            <w:pPr>
              <w:suppressAutoHyphens w:val="0"/>
              <w:spacing w:before="8" w:line="110" w:lineRule="exact"/>
              <w:jc w:val="center"/>
              <w:rPr>
                <w:rFonts w:ascii="Times New Roman" w:hAnsi="Times New Roman" w:cs="Times New Roman"/>
                <w:sz w:val="16"/>
                <w:szCs w:val="16"/>
                <w:lang w:eastAsia="en-US"/>
              </w:rPr>
            </w:pPr>
          </w:p>
          <w:p w14:paraId="4D3FCE73" w14:textId="77777777" w:rsidR="00173F0A" w:rsidRPr="00F10E45" w:rsidRDefault="00173F0A" w:rsidP="00A951E3">
            <w:pPr>
              <w:suppressAutoHyphens w:val="0"/>
              <w:jc w:val="center"/>
              <w:rPr>
                <w:rFonts w:ascii="Times New Roman" w:hAnsi="Times New Roman" w:cs="Times New Roman"/>
                <w:sz w:val="16"/>
                <w:szCs w:val="16"/>
                <w:lang w:eastAsia="en-US"/>
              </w:rPr>
            </w:pPr>
            <w:r w:rsidRPr="00F10E45">
              <w:rPr>
                <w:rFonts w:ascii="Times New Roman" w:hAnsi="Times New Roman" w:cs="Times New Roman"/>
                <w:sz w:val="16"/>
                <w:szCs w:val="16"/>
                <w:lang w:eastAsia="en-US"/>
              </w:rPr>
              <w:t>15,600</w:t>
            </w:r>
          </w:p>
        </w:tc>
        <w:tc>
          <w:tcPr>
            <w:tcW w:w="1056"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23DFF2E3" w14:textId="77777777" w:rsidR="00173F0A" w:rsidRPr="00F10E45" w:rsidRDefault="00173F0A" w:rsidP="00A951E3">
            <w:pPr>
              <w:suppressAutoHyphens w:val="0"/>
              <w:spacing w:before="8" w:line="110" w:lineRule="exact"/>
              <w:jc w:val="center"/>
              <w:rPr>
                <w:rFonts w:ascii="Times New Roman" w:hAnsi="Times New Roman" w:cs="Times New Roman"/>
                <w:sz w:val="16"/>
                <w:szCs w:val="16"/>
                <w:lang w:eastAsia="en-US"/>
              </w:rPr>
            </w:pPr>
          </w:p>
          <w:p w14:paraId="6175B186" w14:textId="77777777" w:rsidR="00173F0A" w:rsidRPr="00F10E45" w:rsidRDefault="00173F0A" w:rsidP="00A951E3">
            <w:pPr>
              <w:suppressAutoHyphens w:val="0"/>
              <w:jc w:val="center"/>
              <w:rPr>
                <w:rFonts w:ascii="Times New Roman" w:hAnsi="Times New Roman" w:cs="Times New Roman"/>
                <w:sz w:val="16"/>
                <w:szCs w:val="16"/>
                <w:lang w:eastAsia="en-US"/>
              </w:rPr>
            </w:pPr>
            <w:r w:rsidRPr="00F10E45">
              <w:rPr>
                <w:rFonts w:ascii="Times New Roman" w:hAnsi="Times New Roman" w:cs="Times New Roman"/>
                <w:sz w:val="16"/>
                <w:szCs w:val="16"/>
                <w:lang w:eastAsia="en-US"/>
              </w:rPr>
              <w:t>15,600</w:t>
            </w:r>
          </w:p>
        </w:tc>
      </w:tr>
      <w:tr w:rsidR="00173F0A" w:rsidRPr="00A951E3" w14:paraId="0735EFF7" w14:textId="77777777" w:rsidTr="00A951E3">
        <w:trPr>
          <w:trHeight w:hRule="exact" w:val="466"/>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54C4A95A"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eastAsia="en-US"/>
              </w:rPr>
            </w:pPr>
          </w:p>
          <w:p w14:paraId="17A1D78F"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196</w:t>
            </w:r>
          </w:p>
        </w:tc>
        <w:tc>
          <w:tcPr>
            <w:tcW w:w="1673" w:type="dxa"/>
            <w:tcBorders>
              <w:top w:val="single" w:sz="8" w:space="0" w:color="000000"/>
              <w:left w:val="single" w:sz="8" w:space="0" w:color="000000"/>
              <w:bottom w:val="single" w:sz="8" w:space="0" w:color="000000"/>
              <w:right w:val="single" w:sz="8" w:space="0" w:color="000000"/>
            </w:tcBorders>
            <w:vAlign w:val="center"/>
          </w:tcPr>
          <w:p w14:paraId="36D75813"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eastAsia="en-US"/>
              </w:rPr>
            </w:pPr>
          </w:p>
          <w:p w14:paraId="7E5AA38B"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70К-197</w:t>
            </w:r>
          </w:p>
        </w:tc>
        <w:tc>
          <w:tcPr>
            <w:tcW w:w="4238" w:type="dxa"/>
            <w:tcBorders>
              <w:top w:val="single" w:sz="8" w:space="0" w:color="000000"/>
              <w:left w:val="single" w:sz="8" w:space="0" w:color="000000"/>
              <w:bottom w:val="single" w:sz="8" w:space="0" w:color="000000"/>
              <w:right w:val="single" w:sz="8" w:space="0" w:color="000000"/>
            </w:tcBorders>
            <w:vAlign w:val="center"/>
          </w:tcPr>
          <w:p w14:paraId="7641191C"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eastAsia="en-US"/>
              </w:rPr>
            </w:pPr>
          </w:p>
          <w:p w14:paraId="3A6D2CB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1"/>
                <w:sz w:val="16"/>
                <w:szCs w:val="16"/>
                <w:lang w:eastAsia="en-US"/>
              </w:rPr>
              <w:t>Б</w:t>
            </w:r>
            <w:r w:rsidRPr="00A951E3">
              <w:rPr>
                <w:rFonts w:ascii="Times New Roman" w:hAnsi="Times New Roman" w:cs="Times New Roman"/>
                <w:spacing w:val="-2"/>
                <w:sz w:val="16"/>
                <w:szCs w:val="16"/>
                <w:lang w:eastAsia="en-US"/>
              </w:rPr>
              <w:t>у</w:t>
            </w:r>
            <w:r w:rsidRPr="00A951E3">
              <w:rPr>
                <w:rFonts w:ascii="Times New Roman" w:hAnsi="Times New Roman" w:cs="Times New Roman"/>
                <w:spacing w:val="-1"/>
                <w:sz w:val="16"/>
                <w:szCs w:val="16"/>
                <w:lang w:eastAsia="en-US"/>
              </w:rPr>
              <w:t>ч</w:t>
            </w:r>
            <w:r w:rsidRPr="00A951E3">
              <w:rPr>
                <w:rFonts w:ascii="Times New Roman" w:hAnsi="Times New Roman" w:cs="Times New Roman"/>
                <w:sz w:val="16"/>
                <w:szCs w:val="16"/>
                <w:lang w:eastAsia="en-US"/>
              </w:rPr>
              <w:t>алки-</w:t>
            </w:r>
            <w:r w:rsidRPr="00A951E3">
              <w:rPr>
                <w:rFonts w:ascii="Times New Roman" w:hAnsi="Times New Roman" w:cs="Times New Roman"/>
                <w:spacing w:val="-1"/>
                <w:sz w:val="16"/>
                <w:szCs w:val="16"/>
                <w:lang w:eastAsia="en-US"/>
              </w:rPr>
              <w:t>Ч</w:t>
            </w:r>
            <w:r w:rsidRPr="00A951E3">
              <w:rPr>
                <w:rFonts w:ascii="Times New Roman" w:hAnsi="Times New Roman" w:cs="Times New Roman"/>
                <w:sz w:val="16"/>
                <w:szCs w:val="16"/>
                <w:lang w:eastAsia="en-US"/>
              </w:rPr>
              <w:t>ерем</w:t>
            </w:r>
            <w:r w:rsidRPr="00A951E3">
              <w:rPr>
                <w:rFonts w:ascii="Times New Roman" w:hAnsi="Times New Roman" w:cs="Times New Roman"/>
                <w:spacing w:val="-2"/>
                <w:sz w:val="16"/>
                <w:szCs w:val="16"/>
                <w:lang w:eastAsia="en-US"/>
              </w:rPr>
              <w:t>у</w:t>
            </w:r>
            <w:r w:rsidRPr="00A951E3">
              <w:rPr>
                <w:rFonts w:ascii="Times New Roman" w:hAnsi="Times New Roman" w:cs="Times New Roman"/>
                <w:spacing w:val="-4"/>
                <w:sz w:val="16"/>
                <w:szCs w:val="16"/>
                <w:lang w:eastAsia="en-US"/>
              </w:rPr>
              <w:t>х</w:t>
            </w:r>
            <w:r w:rsidRPr="00A951E3">
              <w:rPr>
                <w:rFonts w:ascii="Times New Roman" w:hAnsi="Times New Roman" w:cs="Times New Roman"/>
                <w:sz w:val="16"/>
                <w:szCs w:val="16"/>
                <w:lang w:eastAsia="en-US"/>
              </w:rPr>
              <w:t>ово</w:t>
            </w:r>
          </w:p>
        </w:tc>
        <w:tc>
          <w:tcPr>
            <w:tcW w:w="5693" w:type="dxa"/>
            <w:tcBorders>
              <w:top w:val="single" w:sz="8" w:space="0" w:color="000000"/>
              <w:left w:val="single" w:sz="8" w:space="0" w:color="000000"/>
              <w:bottom w:val="single" w:sz="8" w:space="0" w:color="000000"/>
              <w:right w:val="single" w:sz="8" w:space="0" w:color="000000"/>
            </w:tcBorders>
            <w:vAlign w:val="center"/>
          </w:tcPr>
          <w:p w14:paraId="0958ADAA" w14:textId="77777777" w:rsidR="00173F0A" w:rsidRPr="00A951E3" w:rsidRDefault="00173F0A" w:rsidP="00A951E3">
            <w:pPr>
              <w:suppressAutoHyphens w:val="0"/>
              <w:spacing w:before="6" w:line="110" w:lineRule="exact"/>
              <w:jc w:val="center"/>
              <w:rPr>
                <w:rFonts w:ascii="Times New Roman" w:hAnsi="Times New Roman" w:cs="Times New Roman"/>
                <w:sz w:val="16"/>
                <w:szCs w:val="16"/>
                <w:lang w:eastAsia="en-US"/>
              </w:rPr>
            </w:pPr>
          </w:p>
          <w:p w14:paraId="2A0B160C"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0659822F" w14:textId="77777777" w:rsidR="00173F0A" w:rsidRPr="00F10E45" w:rsidRDefault="00173F0A" w:rsidP="00A951E3">
            <w:pPr>
              <w:suppressAutoHyphens w:val="0"/>
              <w:spacing w:before="8" w:line="110" w:lineRule="exact"/>
              <w:jc w:val="center"/>
              <w:rPr>
                <w:rFonts w:ascii="Times New Roman" w:hAnsi="Times New Roman" w:cs="Times New Roman"/>
                <w:sz w:val="16"/>
                <w:szCs w:val="16"/>
                <w:lang w:eastAsia="en-US"/>
              </w:rPr>
            </w:pPr>
          </w:p>
          <w:p w14:paraId="32E404EA" w14:textId="77777777" w:rsidR="00173F0A" w:rsidRPr="00F10E45" w:rsidRDefault="00173F0A" w:rsidP="00A951E3">
            <w:pPr>
              <w:suppressAutoHyphens w:val="0"/>
              <w:jc w:val="center"/>
              <w:rPr>
                <w:rFonts w:ascii="Times New Roman" w:hAnsi="Times New Roman" w:cs="Times New Roman"/>
                <w:sz w:val="16"/>
                <w:szCs w:val="16"/>
                <w:lang w:eastAsia="en-US"/>
              </w:rPr>
            </w:pPr>
            <w:r w:rsidRPr="00F10E45">
              <w:rPr>
                <w:rFonts w:ascii="Times New Roman" w:hAnsi="Times New Roman" w:cs="Times New Roman"/>
                <w:sz w:val="16"/>
                <w:szCs w:val="16"/>
                <w:lang w:eastAsia="en-US"/>
              </w:rPr>
              <w:t>7,050</w:t>
            </w:r>
          </w:p>
        </w:tc>
        <w:tc>
          <w:tcPr>
            <w:tcW w:w="1056"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709D558E" w14:textId="77777777" w:rsidR="00173F0A" w:rsidRPr="00F10E45" w:rsidRDefault="00173F0A" w:rsidP="00A951E3">
            <w:pPr>
              <w:suppressAutoHyphens w:val="0"/>
              <w:spacing w:before="8" w:line="110" w:lineRule="exact"/>
              <w:jc w:val="center"/>
              <w:rPr>
                <w:rFonts w:ascii="Times New Roman" w:hAnsi="Times New Roman" w:cs="Times New Roman"/>
                <w:sz w:val="16"/>
                <w:szCs w:val="16"/>
                <w:lang w:eastAsia="en-US"/>
              </w:rPr>
            </w:pPr>
          </w:p>
          <w:p w14:paraId="5EE80C8A" w14:textId="77777777" w:rsidR="00173F0A" w:rsidRPr="00F10E45" w:rsidRDefault="00173F0A" w:rsidP="00A951E3">
            <w:pPr>
              <w:suppressAutoHyphens w:val="0"/>
              <w:jc w:val="center"/>
              <w:rPr>
                <w:rFonts w:ascii="Times New Roman" w:hAnsi="Times New Roman" w:cs="Times New Roman"/>
                <w:sz w:val="16"/>
                <w:szCs w:val="16"/>
                <w:lang w:eastAsia="en-US"/>
              </w:rPr>
            </w:pPr>
            <w:r w:rsidRPr="00F10E45">
              <w:rPr>
                <w:rFonts w:ascii="Times New Roman" w:hAnsi="Times New Roman" w:cs="Times New Roman"/>
                <w:sz w:val="16"/>
                <w:szCs w:val="16"/>
                <w:lang w:eastAsia="en-US"/>
              </w:rPr>
              <w:t>7,050</w:t>
            </w:r>
          </w:p>
        </w:tc>
      </w:tr>
      <w:tr w:rsidR="00173F0A" w:rsidRPr="00A951E3" w14:paraId="2311B695" w14:textId="77777777" w:rsidTr="00A951E3">
        <w:trPr>
          <w:trHeight w:hRule="exact" w:val="504"/>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3B438470" w14:textId="77777777" w:rsidR="00173F0A" w:rsidRPr="00A951E3" w:rsidRDefault="00173F0A" w:rsidP="00A951E3">
            <w:pPr>
              <w:suppressAutoHyphens w:val="0"/>
              <w:spacing w:before="5" w:line="130" w:lineRule="exact"/>
              <w:jc w:val="center"/>
              <w:rPr>
                <w:rFonts w:ascii="Times New Roman" w:hAnsi="Times New Roman" w:cs="Times New Roman"/>
                <w:sz w:val="16"/>
                <w:szCs w:val="16"/>
                <w:lang w:eastAsia="en-US"/>
              </w:rPr>
            </w:pPr>
          </w:p>
          <w:p w14:paraId="283C8EE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197</w:t>
            </w:r>
          </w:p>
        </w:tc>
        <w:tc>
          <w:tcPr>
            <w:tcW w:w="1673" w:type="dxa"/>
            <w:tcBorders>
              <w:top w:val="single" w:sz="8" w:space="0" w:color="000000"/>
              <w:left w:val="single" w:sz="8" w:space="0" w:color="000000"/>
              <w:bottom w:val="single" w:sz="8" w:space="0" w:color="000000"/>
              <w:right w:val="single" w:sz="8" w:space="0" w:color="000000"/>
            </w:tcBorders>
            <w:vAlign w:val="center"/>
          </w:tcPr>
          <w:p w14:paraId="364257E8" w14:textId="77777777" w:rsidR="00173F0A" w:rsidRPr="00A951E3" w:rsidRDefault="00173F0A" w:rsidP="00A951E3">
            <w:pPr>
              <w:suppressAutoHyphens w:val="0"/>
              <w:spacing w:before="5" w:line="130" w:lineRule="exact"/>
              <w:jc w:val="center"/>
              <w:rPr>
                <w:rFonts w:ascii="Times New Roman" w:hAnsi="Times New Roman" w:cs="Times New Roman"/>
                <w:sz w:val="16"/>
                <w:szCs w:val="16"/>
                <w:lang w:eastAsia="en-US"/>
              </w:rPr>
            </w:pPr>
          </w:p>
          <w:p w14:paraId="2A333706"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70К-198</w:t>
            </w:r>
          </w:p>
        </w:tc>
        <w:tc>
          <w:tcPr>
            <w:tcW w:w="4238" w:type="dxa"/>
            <w:tcBorders>
              <w:top w:val="single" w:sz="8" w:space="0" w:color="000000"/>
              <w:left w:val="single" w:sz="8" w:space="0" w:color="000000"/>
              <w:bottom w:val="single" w:sz="8" w:space="0" w:color="000000"/>
              <w:right w:val="single" w:sz="8" w:space="0" w:color="000000"/>
            </w:tcBorders>
            <w:vAlign w:val="center"/>
          </w:tcPr>
          <w:p w14:paraId="09D2AF8F" w14:textId="77777777" w:rsidR="00173F0A" w:rsidRPr="00A951E3" w:rsidRDefault="00173F0A" w:rsidP="00A951E3">
            <w:pPr>
              <w:suppressAutoHyphens w:val="0"/>
              <w:spacing w:before="24"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ть</w:t>
            </w:r>
            <w:r w:rsidRPr="00A951E3">
              <w:rPr>
                <w:rFonts w:ascii="Times New Roman" w:hAnsi="Times New Roman" w:cs="Times New Roman"/>
                <w:sz w:val="16"/>
                <w:szCs w:val="16"/>
                <w:lang w:val="ru-RU" w:eastAsia="en-US"/>
              </w:rPr>
              <w:t>е</w:t>
            </w:r>
          </w:p>
        </w:tc>
        <w:tc>
          <w:tcPr>
            <w:tcW w:w="5693" w:type="dxa"/>
            <w:tcBorders>
              <w:top w:val="single" w:sz="8" w:space="0" w:color="000000"/>
              <w:left w:val="single" w:sz="8" w:space="0" w:color="000000"/>
              <w:bottom w:val="single" w:sz="8" w:space="0" w:color="000000"/>
              <w:right w:val="single" w:sz="8" w:space="0" w:color="000000"/>
            </w:tcBorders>
            <w:vAlign w:val="center"/>
          </w:tcPr>
          <w:p w14:paraId="72A5B446" w14:textId="77777777" w:rsidR="00173F0A" w:rsidRPr="00A951E3" w:rsidRDefault="00173F0A" w:rsidP="00A951E3">
            <w:pPr>
              <w:suppressAutoHyphens w:val="0"/>
              <w:spacing w:before="5" w:line="130" w:lineRule="exact"/>
              <w:jc w:val="center"/>
              <w:rPr>
                <w:rFonts w:ascii="Times New Roman" w:hAnsi="Times New Roman" w:cs="Times New Roman"/>
                <w:sz w:val="16"/>
                <w:szCs w:val="16"/>
                <w:lang w:val="ru-RU" w:eastAsia="en-US"/>
              </w:rPr>
            </w:pPr>
          </w:p>
          <w:p w14:paraId="5A01CB87"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vAlign w:val="center"/>
          </w:tcPr>
          <w:p w14:paraId="11E9DBAD" w14:textId="77777777" w:rsidR="00173F0A" w:rsidRPr="00A951E3" w:rsidRDefault="00173F0A" w:rsidP="00A951E3">
            <w:pPr>
              <w:suppressAutoHyphens w:val="0"/>
              <w:spacing w:before="5" w:line="130" w:lineRule="exact"/>
              <w:jc w:val="center"/>
              <w:rPr>
                <w:rFonts w:ascii="Times New Roman" w:hAnsi="Times New Roman" w:cs="Times New Roman"/>
                <w:sz w:val="16"/>
                <w:szCs w:val="16"/>
                <w:lang w:eastAsia="en-US"/>
              </w:rPr>
            </w:pPr>
          </w:p>
          <w:p w14:paraId="539D4953"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10,300</w:t>
            </w:r>
          </w:p>
        </w:tc>
        <w:tc>
          <w:tcPr>
            <w:tcW w:w="1056" w:type="dxa"/>
            <w:tcBorders>
              <w:top w:val="single" w:sz="8" w:space="0" w:color="000000"/>
              <w:left w:val="single" w:sz="8" w:space="0" w:color="000000"/>
              <w:bottom w:val="single" w:sz="8" w:space="0" w:color="000000"/>
              <w:right w:val="single" w:sz="8" w:space="0" w:color="000000"/>
            </w:tcBorders>
            <w:vAlign w:val="center"/>
          </w:tcPr>
          <w:p w14:paraId="5412C7F2" w14:textId="77777777" w:rsidR="00173F0A" w:rsidRPr="00A951E3" w:rsidRDefault="00173F0A" w:rsidP="00A951E3">
            <w:pPr>
              <w:suppressAutoHyphens w:val="0"/>
              <w:spacing w:before="5" w:line="130" w:lineRule="exact"/>
              <w:jc w:val="center"/>
              <w:rPr>
                <w:rFonts w:ascii="Times New Roman" w:hAnsi="Times New Roman" w:cs="Times New Roman"/>
                <w:sz w:val="16"/>
                <w:szCs w:val="16"/>
                <w:lang w:eastAsia="en-US"/>
              </w:rPr>
            </w:pPr>
          </w:p>
          <w:p w14:paraId="6F8D8419"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10,300</w:t>
            </w:r>
          </w:p>
        </w:tc>
      </w:tr>
      <w:tr w:rsidR="00173F0A" w:rsidRPr="00A951E3" w14:paraId="1CB68BB6" w14:textId="77777777" w:rsidTr="00A951E3">
        <w:trPr>
          <w:trHeight w:hRule="exact" w:val="562"/>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79964393" w14:textId="77777777" w:rsidR="00173F0A" w:rsidRPr="00A951E3" w:rsidRDefault="00173F0A" w:rsidP="00A951E3">
            <w:pPr>
              <w:suppressAutoHyphens w:val="0"/>
              <w:spacing w:before="4" w:line="160" w:lineRule="exact"/>
              <w:jc w:val="center"/>
              <w:rPr>
                <w:rFonts w:ascii="Times New Roman" w:hAnsi="Times New Roman" w:cs="Times New Roman"/>
                <w:sz w:val="16"/>
                <w:szCs w:val="16"/>
                <w:lang w:eastAsia="en-US"/>
              </w:rPr>
            </w:pPr>
          </w:p>
          <w:p w14:paraId="14AB4941"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198</w:t>
            </w:r>
          </w:p>
        </w:tc>
        <w:tc>
          <w:tcPr>
            <w:tcW w:w="1673" w:type="dxa"/>
            <w:tcBorders>
              <w:top w:val="single" w:sz="8" w:space="0" w:color="000000"/>
              <w:left w:val="single" w:sz="8" w:space="0" w:color="000000"/>
              <w:bottom w:val="single" w:sz="8" w:space="0" w:color="000000"/>
              <w:right w:val="single" w:sz="8" w:space="0" w:color="000000"/>
            </w:tcBorders>
            <w:vAlign w:val="center"/>
          </w:tcPr>
          <w:p w14:paraId="0A25F6FE" w14:textId="77777777" w:rsidR="00173F0A" w:rsidRPr="00A951E3" w:rsidRDefault="00173F0A" w:rsidP="00A951E3">
            <w:pPr>
              <w:suppressAutoHyphens w:val="0"/>
              <w:spacing w:before="4" w:line="160" w:lineRule="exact"/>
              <w:jc w:val="center"/>
              <w:rPr>
                <w:rFonts w:ascii="Times New Roman" w:hAnsi="Times New Roman" w:cs="Times New Roman"/>
                <w:sz w:val="16"/>
                <w:szCs w:val="16"/>
                <w:lang w:eastAsia="en-US"/>
              </w:rPr>
            </w:pPr>
          </w:p>
          <w:p w14:paraId="6D812079"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70К-199</w:t>
            </w:r>
          </w:p>
        </w:tc>
        <w:tc>
          <w:tcPr>
            <w:tcW w:w="4238" w:type="dxa"/>
            <w:tcBorders>
              <w:top w:val="single" w:sz="8" w:space="0" w:color="000000"/>
              <w:left w:val="single" w:sz="8" w:space="0" w:color="000000"/>
              <w:bottom w:val="single" w:sz="8" w:space="0" w:color="000000"/>
              <w:right w:val="single" w:sz="8" w:space="0" w:color="000000"/>
            </w:tcBorders>
            <w:vAlign w:val="center"/>
          </w:tcPr>
          <w:p w14:paraId="0DC7B6A0" w14:textId="77777777" w:rsidR="00173F0A" w:rsidRPr="00A951E3" w:rsidRDefault="00173F0A" w:rsidP="00A951E3">
            <w:pPr>
              <w:suppressAutoHyphens w:val="0"/>
              <w:spacing w:before="4" w:line="160" w:lineRule="exact"/>
              <w:jc w:val="center"/>
              <w:rPr>
                <w:rFonts w:ascii="Times New Roman" w:hAnsi="Times New Roman" w:cs="Times New Roman"/>
                <w:sz w:val="16"/>
                <w:szCs w:val="16"/>
                <w:lang w:eastAsia="en-US"/>
              </w:rPr>
            </w:pPr>
          </w:p>
          <w:p w14:paraId="41B5C48F"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2"/>
                <w:sz w:val="16"/>
                <w:szCs w:val="16"/>
                <w:lang w:eastAsia="en-US"/>
              </w:rPr>
              <w:t>у</w:t>
            </w:r>
            <w:r w:rsidRPr="00A951E3">
              <w:rPr>
                <w:rFonts w:ascii="Times New Roman" w:hAnsi="Times New Roman" w:cs="Times New Roman"/>
                <w:spacing w:val="-4"/>
                <w:sz w:val="16"/>
                <w:szCs w:val="16"/>
                <w:lang w:eastAsia="en-US"/>
              </w:rPr>
              <w:t>х</w:t>
            </w:r>
            <w:r w:rsidRPr="00A951E3">
              <w:rPr>
                <w:rFonts w:ascii="Times New Roman" w:hAnsi="Times New Roman" w:cs="Times New Roman"/>
                <w:sz w:val="16"/>
                <w:szCs w:val="16"/>
                <w:lang w:eastAsia="en-US"/>
              </w:rPr>
              <w:t>а</w:t>
            </w:r>
            <w:r w:rsidRPr="00A951E3">
              <w:rPr>
                <w:rFonts w:ascii="Times New Roman" w:hAnsi="Times New Roman" w:cs="Times New Roman"/>
                <w:spacing w:val="-1"/>
                <w:sz w:val="16"/>
                <w:szCs w:val="16"/>
                <w:lang w:eastAsia="en-US"/>
              </w:rPr>
              <w:t>н</w:t>
            </w:r>
            <w:r w:rsidRPr="00A951E3">
              <w:rPr>
                <w:rFonts w:ascii="Times New Roman" w:hAnsi="Times New Roman" w:cs="Times New Roman"/>
                <w:sz w:val="16"/>
                <w:szCs w:val="16"/>
                <w:lang w:eastAsia="en-US"/>
              </w:rPr>
              <w:t>ово-У</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е-кар</w:t>
            </w:r>
            <w:r w:rsidRPr="00A951E3">
              <w:rPr>
                <w:rFonts w:ascii="Times New Roman" w:hAnsi="Times New Roman" w:cs="Times New Roman"/>
                <w:spacing w:val="-1"/>
                <w:sz w:val="16"/>
                <w:szCs w:val="16"/>
                <w:lang w:eastAsia="en-US"/>
              </w:rPr>
              <w:t>ь</w:t>
            </w:r>
            <w:r w:rsidRPr="00A951E3">
              <w:rPr>
                <w:rFonts w:ascii="Times New Roman" w:hAnsi="Times New Roman" w:cs="Times New Roman"/>
                <w:sz w:val="16"/>
                <w:szCs w:val="16"/>
                <w:lang w:eastAsia="en-US"/>
              </w:rPr>
              <w:t>ер</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"Коле</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овка"</w:t>
            </w:r>
          </w:p>
        </w:tc>
        <w:tc>
          <w:tcPr>
            <w:tcW w:w="5693" w:type="dxa"/>
            <w:tcBorders>
              <w:top w:val="single" w:sz="8" w:space="0" w:color="000000"/>
              <w:left w:val="single" w:sz="8" w:space="0" w:color="000000"/>
              <w:bottom w:val="single" w:sz="8" w:space="0" w:color="000000"/>
              <w:right w:val="single" w:sz="8" w:space="0" w:color="000000"/>
            </w:tcBorders>
            <w:vAlign w:val="center"/>
          </w:tcPr>
          <w:p w14:paraId="754270C5" w14:textId="77777777" w:rsidR="00173F0A" w:rsidRPr="00A951E3" w:rsidRDefault="00173F0A" w:rsidP="00A951E3">
            <w:pPr>
              <w:suppressAutoHyphens w:val="0"/>
              <w:spacing w:before="53" w:line="256" w:lineRule="auto"/>
              <w:ind w:right="77"/>
              <w:jc w:val="center"/>
              <w:rPr>
                <w:rFonts w:ascii="Times New Roman" w:hAnsi="Times New Roman" w:cs="Times New Roman"/>
                <w:sz w:val="16"/>
                <w:szCs w:val="16"/>
                <w:lang w:val="ru-RU" w:eastAsia="en-US"/>
              </w:rPr>
            </w:pPr>
            <w:r w:rsidRPr="00A951E3">
              <w:rPr>
                <w:rFonts w:ascii="Times New Roman" w:hAnsi="Times New Roman" w:cs="Times New Roman"/>
                <w:spacing w:val="-2"/>
                <w:sz w:val="16"/>
                <w:szCs w:val="16"/>
                <w:lang w:val="ru-RU" w:eastAsia="en-US"/>
              </w:rPr>
              <w:t>Ту</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кая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ть</w:t>
            </w:r>
            <w:r w:rsidRPr="00A951E3">
              <w:rPr>
                <w:rFonts w:ascii="Times New Roman" w:hAnsi="Times New Roman" w:cs="Times New Roman"/>
                <w:sz w:val="16"/>
                <w:szCs w:val="16"/>
                <w:lang w:val="ru-RU" w:eastAsia="en-US"/>
              </w:rPr>
              <w:t>, 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кий райо</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ч</w:t>
            </w:r>
            <w:r w:rsidRPr="00A951E3">
              <w:rPr>
                <w:rFonts w:ascii="Times New Roman" w:hAnsi="Times New Roman" w:cs="Times New Roman"/>
                <w:sz w:val="16"/>
                <w:szCs w:val="16"/>
                <w:lang w:val="ru-RU" w:eastAsia="en-US"/>
              </w:rPr>
              <w:t>ал</w:t>
            </w:r>
            <w:r w:rsidRPr="00A951E3">
              <w:rPr>
                <w:rFonts w:ascii="Times New Roman" w:hAnsi="Times New Roman" w:cs="Times New Roman"/>
                <w:spacing w:val="-1"/>
                <w:sz w:val="16"/>
                <w:szCs w:val="16"/>
                <w:lang w:val="ru-RU" w:eastAsia="en-US"/>
              </w:rPr>
              <w:t>ьн</w:t>
            </w:r>
            <w:r w:rsidRPr="00A951E3">
              <w:rPr>
                <w:rFonts w:ascii="Times New Roman" w:hAnsi="Times New Roman" w:cs="Times New Roman"/>
                <w:sz w:val="16"/>
                <w:szCs w:val="16"/>
                <w:lang w:val="ru-RU" w:eastAsia="en-US"/>
              </w:rPr>
              <w:t>ая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w:t>
            </w:r>
            <w:r w:rsidRPr="00A951E3">
              <w:rPr>
                <w:rFonts w:ascii="Times New Roman" w:hAnsi="Times New Roman" w:cs="Times New Roman"/>
                <w:spacing w:val="-1"/>
                <w:sz w:val="16"/>
                <w:szCs w:val="16"/>
                <w:lang w:val="ru-RU" w:eastAsia="en-US"/>
              </w:rPr>
              <w:t>ч</w:t>
            </w:r>
            <w:r w:rsidRPr="00A951E3">
              <w:rPr>
                <w:rFonts w:ascii="Times New Roman" w:hAnsi="Times New Roman" w:cs="Times New Roman"/>
                <w:sz w:val="16"/>
                <w:szCs w:val="16"/>
                <w:lang w:val="ru-RU" w:eastAsia="en-US"/>
              </w:rPr>
              <w:t>ка 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.п.У</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ть</w:t>
            </w:r>
            <w:r w:rsidRPr="00A951E3">
              <w:rPr>
                <w:rFonts w:ascii="Times New Roman" w:hAnsi="Times New Roman" w:cs="Times New Roman"/>
                <w:sz w:val="16"/>
                <w:szCs w:val="16"/>
                <w:lang w:val="ru-RU" w:eastAsia="en-US"/>
              </w:rPr>
              <w:t>е, ко</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е</w:t>
            </w:r>
            <w:r w:rsidRPr="00A951E3">
              <w:rPr>
                <w:rFonts w:ascii="Times New Roman" w:hAnsi="Times New Roman" w:cs="Times New Roman"/>
                <w:spacing w:val="-1"/>
                <w:sz w:val="16"/>
                <w:szCs w:val="16"/>
                <w:lang w:val="ru-RU" w:eastAsia="en-US"/>
              </w:rPr>
              <w:t>чн</w:t>
            </w:r>
            <w:r w:rsidRPr="00A951E3">
              <w:rPr>
                <w:rFonts w:ascii="Times New Roman" w:hAnsi="Times New Roman" w:cs="Times New Roman"/>
                <w:sz w:val="16"/>
                <w:szCs w:val="16"/>
                <w:lang w:val="ru-RU" w:eastAsia="en-US"/>
              </w:rPr>
              <w:t>ая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w:t>
            </w:r>
            <w:r w:rsidRPr="00A951E3">
              <w:rPr>
                <w:rFonts w:ascii="Times New Roman" w:hAnsi="Times New Roman" w:cs="Times New Roman"/>
                <w:spacing w:val="-1"/>
                <w:sz w:val="16"/>
                <w:szCs w:val="16"/>
                <w:lang w:val="ru-RU" w:eastAsia="en-US"/>
              </w:rPr>
              <w:t>ч</w:t>
            </w: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кар</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ер</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«Коле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овка»</w:t>
            </w:r>
          </w:p>
        </w:tc>
        <w:tc>
          <w:tcPr>
            <w:tcW w:w="994" w:type="dxa"/>
            <w:tcBorders>
              <w:top w:val="single" w:sz="8" w:space="0" w:color="000000"/>
              <w:left w:val="single" w:sz="8" w:space="0" w:color="000000"/>
              <w:bottom w:val="single" w:sz="8" w:space="0" w:color="000000"/>
              <w:right w:val="single" w:sz="8" w:space="0" w:color="000000"/>
            </w:tcBorders>
            <w:vAlign w:val="center"/>
          </w:tcPr>
          <w:p w14:paraId="10ED3912" w14:textId="77777777" w:rsidR="00173F0A" w:rsidRPr="00A951E3" w:rsidRDefault="00173F0A" w:rsidP="00A951E3">
            <w:pPr>
              <w:suppressAutoHyphens w:val="0"/>
              <w:spacing w:before="4" w:line="160" w:lineRule="exact"/>
              <w:jc w:val="center"/>
              <w:rPr>
                <w:rFonts w:ascii="Times New Roman" w:hAnsi="Times New Roman" w:cs="Times New Roman"/>
                <w:sz w:val="16"/>
                <w:szCs w:val="16"/>
                <w:lang w:val="ru-RU" w:eastAsia="en-US"/>
              </w:rPr>
            </w:pPr>
          </w:p>
          <w:p w14:paraId="77B3129F"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3,310</w:t>
            </w:r>
          </w:p>
        </w:tc>
        <w:tc>
          <w:tcPr>
            <w:tcW w:w="1056" w:type="dxa"/>
            <w:tcBorders>
              <w:top w:val="single" w:sz="8" w:space="0" w:color="000000"/>
              <w:left w:val="single" w:sz="8" w:space="0" w:color="000000"/>
              <w:bottom w:val="single" w:sz="8" w:space="0" w:color="000000"/>
              <w:right w:val="single" w:sz="8" w:space="0" w:color="000000"/>
            </w:tcBorders>
            <w:vAlign w:val="center"/>
          </w:tcPr>
          <w:p w14:paraId="2BDE489C" w14:textId="77777777" w:rsidR="00173F0A" w:rsidRPr="00A951E3" w:rsidRDefault="00173F0A" w:rsidP="00A951E3">
            <w:pPr>
              <w:suppressAutoHyphens w:val="0"/>
              <w:spacing w:before="4" w:line="160" w:lineRule="exact"/>
              <w:jc w:val="center"/>
              <w:rPr>
                <w:rFonts w:ascii="Times New Roman" w:hAnsi="Times New Roman" w:cs="Times New Roman"/>
                <w:sz w:val="16"/>
                <w:szCs w:val="16"/>
                <w:lang w:eastAsia="en-US"/>
              </w:rPr>
            </w:pPr>
          </w:p>
          <w:p w14:paraId="0994636A"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3,310</w:t>
            </w:r>
          </w:p>
        </w:tc>
      </w:tr>
      <w:tr w:rsidR="00173F0A" w:rsidRPr="00A951E3" w14:paraId="045F7748" w14:textId="77777777" w:rsidTr="00A951E3">
        <w:trPr>
          <w:trHeight w:hRule="exact" w:val="494"/>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221A936B" w14:textId="77777777" w:rsidR="00173F0A" w:rsidRPr="00A951E3" w:rsidRDefault="00173F0A" w:rsidP="00A951E3">
            <w:pPr>
              <w:suppressAutoHyphens w:val="0"/>
              <w:spacing w:line="130" w:lineRule="exact"/>
              <w:jc w:val="center"/>
              <w:rPr>
                <w:rFonts w:ascii="Times New Roman" w:hAnsi="Times New Roman" w:cs="Times New Roman"/>
                <w:sz w:val="16"/>
                <w:szCs w:val="16"/>
                <w:lang w:eastAsia="en-US"/>
              </w:rPr>
            </w:pPr>
          </w:p>
          <w:p w14:paraId="70964297"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199</w:t>
            </w:r>
          </w:p>
        </w:tc>
        <w:tc>
          <w:tcPr>
            <w:tcW w:w="1673" w:type="dxa"/>
            <w:tcBorders>
              <w:top w:val="single" w:sz="8" w:space="0" w:color="000000"/>
              <w:left w:val="single" w:sz="8" w:space="0" w:color="000000"/>
              <w:bottom w:val="single" w:sz="8" w:space="0" w:color="000000"/>
              <w:right w:val="single" w:sz="8" w:space="0" w:color="000000"/>
            </w:tcBorders>
            <w:vAlign w:val="center"/>
          </w:tcPr>
          <w:p w14:paraId="4F858913" w14:textId="77777777" w:rsidR="00173F0A" w:rsidRPr="00A951E3" w:rsidRDefault="00173F0A" w:rsidP="00A951E3">
            <w:pPr>
              <w:suppressAutoHyphens w:val="0"/>
              <w:spacing w:line="130" w:lineRule="exact"/>
              <w:jc w:val="center"/>
              <w:rPr>
                <w:rFonts w:ascii="Times New Roman" w:hAnsi="Times New Roman" w:cs="Times New Roman"/>
                <w:sz w:val="16"/>
                <w:szCs w:val="16"/>
                <w:lang w:eastAsia="en-US"/>
              </w:rPr>
            </w:pPr>
          </w:p>
          <w:p w14:paraId="50E87F3C"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70К-200</w:t>
            </w:r>
          </w:p>
        </w:tc>
        <w:tc>
          <w:tcPr>
            <w:tcW w:w="4238" w:type="dxa"/>
            <w:tcBorders>
              <w:top w:val="single" w:sz="8" w:space="0" w:color="000000"/>
              <w:left w:val="single" w:sz="8" w:space="0" w:color="000000"/>
              <w:bottom w:val="single" w:sz="8" w:space="0" w:color="000000"/>
              <w:right w:val="single" w:sz="8" w:space="0" w:color="000000"/>
            </w:tcBorders>
            <w:vAlign w:val="center"/>
          </w:tcPr>
          <w:p w14:paraId="0265F8C4" w14:textId="77777777" w:rsidR="00173F0A" w:rsidRPr="00A951E3" w:rsidRDefault="00173F0A" w:rsidP="00A951E3">
            <w:pPr>
              <w:suppressAutoHyphens w:val="0"/>
              <w:spacing w:before="19"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4"/>
                <w:sz w:val="16"/>
                <w:szCs w:val="16"/>
                <w:lang w:val="ru-RU" w:eastAsia="en-US"/>
              </w:rPr>
              <w:t>М</w:t>
            </w:r>
            <w:r w:rsidRPr="00A951E3">
              <w:rPr>
                <w:rFonts w:ascii="Times New Roman" w:hAnsi="Times New Roman" w:cs="Times New Roman"/>
                <w:sz w:val="16"/>
                <w:szCs w:val="16"/>
                <w:lang w:val="ru-RU" w:eastAsia="en-US"/>
              </w:rPr>
              <w:t>ило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лавщи</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p>
        </w:tc>
        <w:tc>
          <w:tcPr>
            <w:tcW w:w="5693" w:type="dxa"/>
            <w:tcBorders>
              <w:top w:val="single" w:sz="8" w:space="0" w:color="000000"/>
              <w:left w:val="single" w:sz="8" w:space="0" w:color="000000"/>
              <w:bottom w:val="single" w:sz="8" w:space="0" w:color="000000"/>
              <w:right w:val="single" w:sz="8" w:space="0" w:color="000000"/>
            </w:tcBorders>
            <w:vAlign w:val="center"/>
          </w:tcPr>
          <w:p w14:paraId="1D05341F" w14:textId="77777777" w:rsidR="00173F0A" w:rsidRPr="00A951E3" w:rsidRDefault="00173F0A" w:rsidP="00A951E3">
            <w:pPr>
              <w:suppressAutoHyphens w:val="0"/>
              <w:spacing w:line="130" w:lineRule="exact"/>
              <w:jc w:val="center"/>
              <w:rPr>
                <w:rFonts w:ascii="Times New Roman" w:hAnsi="Times New Roman" w:cs="Times New Roman"/>
                <w:sz w:val="16"/>
                <w:szCs w:val="16"/>
                <w:lang w:val="ru-RU" w:eastAsia="en-US"/>
              </w:rPr>
            </w:pPr>
          </w:p>
          <w:p w14:paraId="6BAD5696"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vAlign w:val="center"/>
          </w:tcPr>
          <w:p w14:paraId="73DFBAB7" w14:textId="77777777" w:rsidR="00173F0A" w:rsidRPr="00A951E3" w:rsidRDefault="00173F0A" w:rsidP="00A951E3">
            <w:pPr>
              <w:suppressAutoHyphens w:val="0"/>
              <w:spacing w:line="130" w:lineRule="exact"/>
              <w:jc w:val="center"/>
              <w:rPr>
                <w:rFonts w:ascii="Times New Roman" w:hAnsi="Times New Roman" w:cs="Times New Roman"/>
                <w:sz w:val="16"/>
                <w:szCs w:val="16"/>
                <w:lang w:eastAsia="en-US"/>
              </w:rPr>
            </w:pPr>
          </w:p>
          <w:p w14:paraId="690AF2FE"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4,300</w:t>
            </w:r>
          </w:p>
        </w:tc>
        <w:tc>
          <w:tcPr>
            <w:tcW w:w="1056" w:type="dxa"/>
            <w:tcBorders>
              <w:top w:val="single" w:sz="8" w:space="0" w:color="000000"/>
              <w:left w:val="single" w:sz="8" w:space="0" w:color="000000"/>
              <w:bottom w:val="single" w:sz="8" w:space="0" w:color="000000"/>
              <w:right w:val="single" w:sz="8" w:space="0" w:color="000000"/>
            </w:tcBorders>
            <w:vAlign w:val="center"/>
          </w:tcPr>
          <w:p w14:paraId="6418E57E" w14:textId="77777777" w:rsidR="00173F0A" w:rsidRPr="00A951E3" w:rsidRDefault="00173F0A" w:rsidP="00A951E3">
            <w:pPr>
              <w:suppressAutoHyphens w:val="0"/>
              <w:spacing w:line="130" w:lineRule="exact"/>
              <w:jc w:val="center"/>
              <w:rPr>
                <w:rFonts w:ascii="Times New Roman" w:hAnsi="Times New Roman" w:cs="Times New Roman"/>
                <w:sz w:val="16"/>
                <w:szCs w:val="16"/>
                <w:lang w:eastAsia="en-US"/>
              </w:rPr>
            </w:pPr>
          </w:p>
          <w:p w14:paraId="2A291034"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4,300</w:t>
            </w:r>
          </w:p>
        </w:tc>
      </w:tr>
      <w:tr w:rsidR="00173F0A" w:rsidRPr="00A951E3" w14:paraId="26FB8320" w14:textId="77777777" w:rsidTr="00A951E3">
        <w:trPr>
          <w:trHeight w:hRule="exact" w:val="696"/>
          <w:jc w:val="center"/>
        </w:trPr>
        <w:tc>
          <w:tcPr>
            <w:tcW w:w="458" w:type="dxa"/>
            <w:tcBorders>
              <w:top w:val="single" w:sz="8" w:space="0" w:color="000000"/>
              <w:left w:val="single" w:sz="8" w:space="0" w:color="000000"/>
              <w:bottom w:val="single" w:sz="4" w:space="0" w:color="auto"/>
              <w:right w:val="single" w:sz="8" w:space="0" w:color="000000"/>
            </w:tcBorders>
            <w:vAlign w:val="center"/>
          </w:tcPr>
          <w:p w14:paraId="5D6FB735" w14:textId="77777777" w:rsidR="00173F0A" w:rsidRPr="00A951E3" w:rsidRDefault="00173F0A" w:rsidP="00A951E3">
            <w:pPr>
              <w:suppressAutoHyphens w:val="0"/>
              <w:spacing w:before="11" w:line="220" w:lineRule="exact"/>
              <w:jc w:val="center"/>
              <w:rPr>
                <w:rFonts w:ascii="Times New Roman" w:hAnsi="Times New Roman" w:cs="Times New Roman"/>
                <w:sz w:val="16"/>
                <w:szCs w:val="16"/>
                <w:lang w:eastAsia="en-US"/>
              </w:rPr>
            </w:pPr>
          </w:p>
          <w:p w14:paraId="21D452FC"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200</w:t>
            </w:r>
          </w:p>
        </w:tc>
        <w:tc>
          <w:tcPr>
            <w:tcW w:w="1673" w:type="dxa"/>
            <w:tcBorders>
              <w:top w:val="single" w:sz="8" w:space="0" w:color="000000"/>
              <w:left w:val="single" w:sz="8" w:space="0" w:color="000000"/>
              <w:bottom w:val="single" w:sz="4" w:space="0" w:color="auto"/>
              <w:right w:val="single" w:sz="8" w:space="0" w:color="000000"/>
            </w:tcBorders>
            <w:vAlign w:val="center"/>
          </w:tcPr>
          <w:p w14:paraId="69804225" w14:textId="77777777" w:rsidR="00173F0A" w:rsidRPr="00A951E3" w:rsidRDefault="00173F0A" w:rsidP="00A951E3">
            <w:pPr>
              <w:suppressAutoHyphens w:val="0"/>
              <w:spacing w:before="11" w:line="220" w:lineRule="exact"/>
              <w:jc w:val="center"/>
              <w:rPr>
                <w:rFonts w:ascii="Times New Roman" w:hAnsi="Times New Roman" w:cs="Times New Roman"/>
                <w:sz w:val="16"/>
                <w:szCs w:val="16"/>
                <w:lang w:eastAsia="en-US"/>
              </w:rPr>
            </w:pPr>
          </w:p>
          <w:p w14:paraId="787672E9"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70К-201</w:t>
            </w:r>
          </w:p>
        </w:tc>
        <w:tc>
          <w:tcPr>
            <w:tcW w:w="4238" w:type="dxa"/>
            <w:tcBorders>
              <w:top w:val="single" w:sz="8" w:space="0" w:color="000000"/>
              <w:left w:val="single" w:sz="8" w:space="0" w:color="000000"/>
              <w:bottom w:val="single" w:sz="4" w:space="0" w:color="auto"/>
              <w:right w:val="single" w:sz="8" w:space="0" w:color="000000"/>
            </w:tcBorders>
            <w:vAlign w:val="center"/>
          </w:tcPr>
          <w:p w14:paraId="73233CF1" w14:textId="77777777" w:rsidR="00173F0A" w:rsidRPr="00A951E3" w:rsidRDefault="00173F0A" w:rsidP="00A951E3">
            <w:pPr>
              <w:suppressAutoHyphens w:val="0"/>
              <w:spacing w:before="1" w:line="120" w:lineRule="exact"/>
              <w:jc w:val="center"/>
              <w:rPr>
                <w:rFonts w:ascii="Times New Roman" w:hAnsi="Times New Roman" w:cs="Times New Roman"/>
                <w:sz w:val="16"/>
                <w:szCs w:val="16"/>
                <w:lang w:val="ru-RU" w:eastAsia="en-US"/>
              </w:rPr>
            </w:pPr>
          </w:p>
          <w:p w14:paraId="29E5E3C3" w14:textId="77777777" w:rsidR="00173F0A" w:rsidRPr="00A951E3" w:rsidRDefault="00173F0A" w:rsidP="00A951E3">
            <w:pPr>
              <w:suppressAutoHyphens w:val="0"/>
              <w:spacing w:line="256" w:lineRule="auto"/>
              <w:ind w:right="44"/>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4"/>
                <w:sz w:val="16"/>
                <w:szCs w:val="16"/>
                <w:lang w:val="ru-RU" w:eastAsia="en-US"/>
              </w:rPr>
              <w:t>М</w:t>
            </w:r>
            <w:r w:rsidRPr="00A951E3">
              <w:rPr>
                <w:rFonts w:ascii="Times New Roman" w:hAnsi="Times New Roman" w:cs="Times New Roman"/>
                <w:sz w:val="16"/>
                <w:szCs w:val="16"/>
                <w:lang w:val="ru-RU" w:eastAsia="en-US"/>
              </w:rPr>
              <w:t>о</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ырщи</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p>
        </w:tc>
        <w:tc>
          <w:tcPr>
            <w:tcW w:w="5693" w:type="dxa"/>
            <w:tcBorders>
              <w:top w:val="single" w:sz="8" w:space="0" w:color="000000"/>
              <w:left w:val="single" w:sz="8" w:space="0" w:color="000000"/>
              <w:bottom w:val="single" w:sz="4" w:space="0" w:color="auto"/>
              <w:right w:val="single" w:sz="8" w:space="0" w:color="000000"/>
            </w:tcBorders>
            <w:vAlign w:val="center"/>
          </w:tcPr>
          <w:p w14:paraId="735F6D34" w14:textId="77777777" w:rsidR="00173F0A" w:rsidRPr="00A951E3" w:rsidRDefault="00173F0A" w:rsidP="00A951E3">
            <w:pPr>
              <w:suppressAutoHyphens w:val="0"/>
              <w:spacing w:before="7" w:line="257" w:lineRule="auto"/>
              <w:ind w:right="570"/>
              <w:jc w:val="center"/>
              <w:rPr>
                <w:rFonts w:ascii="Times New Roman" w:hAnsi="Times New Roman" w:cs="Times New Roman"/>
                <w:sz w:val="16"/>
                <w:szCs w:val="16"/>
                <w:lang w:val="ru-RU" w:eastAsia="en-US"/>
              </w:rPr>
            </w:pPr>
            <w:r w:rsidRPr="00A951E3">
              <w:rPr>
                <w:rFonts w:ascii="Times New Roman" w:hAnsi="Times New Roman" w:cs="Times New Roman"/>
                <w:spacing w:val="-2"/>
                <w:sz w:val="16"/>
                <w:szCs w:val="16"/>
                <w:lang w:val="ru-RU" w:eastAsia="en-US"/>
              </w:rPr>
              <w:t>Ту</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кая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ть</w:t>
            </w:r>
            <w:r w:rsidRPr="00A951E3">
              <w:rPr>
                <w:rFonts w:ascii="Times New Roman" w:hAnsi="Times New Roman" w:cs="Times New Roman"/>
                <w:sz w:val="16"/>
                <w:szCs w:val="16"/>
                <w:lang w:val="ru-RU" w:eastAsia="en-US"/>
              </w:rPr>
              <w:t>, 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кий райо</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 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омобил</w:t>
            </w:r>
            <w:r w:rsidRPr="00A951E3">
              <w:rPr>
                <w:rFonts w:ascii="Times New Roman" w:hAnsi="Times New Roman" w:cs="Times New Roman"/>
                <w:spacing w:val="-1"/>
                <w:sz w:val="16"/>
                <w:szCs w:val="16"/>
                <w:lang w:val="ru-RU" w:eastAsia="en-US"/>
              </w:rPr>
              <w:t>ьн</w:t>
            </w:r>
            <w:r w:rsidRPr="00A951E3">
              <w:rPr>
                <w:rFonts w:ascii="Times New Roman" w:hAnsi="Times New Roman" w:cs="Times New Roman"/>
                <w:sz w:val="16"/>
                <w:szCs w:val="16"/>
                <w:lang w:val="ru-RU" w:eastAsia="en-US"/>
              </w:rPr>
              <w:t>ая</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доро</w:t>
            </w:r>
            <w:r w:rsidRPr="00A951E3">
              <w:rPr>
                <w:rFonts w:ascii="Times New Roman" w:hAnsi="Times New Roman" w:cs="Times New Roman"/>
                <w:spacing w:val="-1"/>
                <w:sz w:val="16"/>
                <w:szCs w:val="16"/>
                <w:lang w:val="ru-RU" w:eastAsia="en-US"/>
              </w:rPr>
              <w:t>г</w:t>
            </w:r>
            <w:r w:rsidRPr="00A951E3">
              <w:rPr>
                <w:rFonts w:ascii="Times New Roman" w:hAnsi="Times New Roman" w:cs="Times New Roman"/>
                <w:sz w:val="16"/>
                <w:szCs w:val="16"/>
                <w:lang w:val="ru-RU" w:eastAsia="en-US"/>
              </w:rPr>
              <w:t>а 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4"/>
                <w:sz w:val="16"/>
                <w:szCs w:val="16"/>
                <w:lang w:val="ru-RU" w:eastAsia="en-US"/>
              </w:rPr>
              <w:t>М</w:t>
            </w:r>
            <w:r w:rsidRPr="00A951E3">
              <w:rPr>
                <w:rFonts w:ascii="Times New Roman" w:hAnsi="Times New Roman" w:cs="Times New Roman"/>
                <w:sz w:val="16"/>
                <w:szCs w:val="16"/>
                <w:lang w:val="ru-RU" w:eastAsia="en-US"/>
              </w:rPr>
              <w:t>о</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ырщи</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p>
        </w:tc>
        <w:tc>
          <w:tcPr>
            <w:tcW w:w="994" w:type="dxa"/>
            <w:tcBorders>
              <w:top w:val="single" w:sz="8" w:space="0" w:color="000000"/>
              <w:left w:val="single" w:sz="8" w:space="0" w:color="000000"/>
              <w:bottom w:val="single" w:sz="4" w:space="0" w:color="auto"/>
              <w:right w:val="single" w:sz="8" w:space="0" w:color="000000"/>
            </w:tcBorders>
            <w:vAlign w:val="center"/>
          </w:tcPr>
          <w:p w14:paraId="2EED5B07" w14:textId="77777777" w:rsidR="00173F0A" w:rsidRPr="00A951E3" w:rsidRDefault="00173F0A" w:rsidP="00A951E3">
            <w:pPr>
              <w:suppressAutoHyphens w:val="0"/>
              <w:spacing w:before="11" w:line="220" w:lineRule="exact"/>
              <w:jc w:val="center"/>
              <w:rPr>
                <w:rFonts w:ascii="Times New Roman" w:hAnsi="Times New Roman" w:cs="Times New Roman"/>
                <w:sz w:val="16"/>
                <w:szCs w:val="16"/>
                <w:lang w:val="ru-RU" w:eastAsia="en-US"/>
              </w:rPr>
            </w:pPr>
          </w:p>
          <w:p w14:paraId="62C9EE30"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4,679</w:t>
            </w:r>
          </w:p>
        </w:tc>
        <w:tc>
          <w:tcPr>
            <w:tcW w:w="1056" w:type="dxa"/>
            <w:tcBorders>
              <w:top w:val="single" w:sz="8" w:space="0" w:color="000000"/>
              <w:left w:val="single" w:sz="8" w:space="0" w:color="000000"/>
              <w:bottom w:val="single" w:sz="4" w:space="0" w:color="auto"/>
              <w:right w:val="single" w:sz="8" w:space="0" w:color="000000"/>
            </w:tcBorders>
            <w:vAlign w:val="center"/>
          </w:tcPr>
          <w:p w14:paraId="77C38EB0" w14:textId="77777777" w:rsidR="00173F0A" w:rsidRPr="00A951E3" w:rsidRDefault="00173F0A" w:rsidP="00A951E3">
            <w:pPr>
              <w:suppressAutoHyphens w:val="0"/>
              <w:spacing w:before="11" w:line="220" w:lineRule="exact"/>
              <w:jc w:val="center"/>
              <w:rPr>
                <w:rFonts w:ascii="Times New Roman" w:hAnsi="Times New Roman" w:cs="Times New Roman"/>
                <w:sz w:val="16"/>
                <w:szCs w:val="16"/>
                <w:lang w:eastAsia="en-US"/>
              </w:rPr>
            </w:pPr>
          </w:p>
          <w:p w14:paraId="2445DB51" w14:textId="77777777" w:rsidR="00173F0A" w:rsidRPr="00A951E3" w:rsidRDefault="00173F0A"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4,679</w:t>
            </w:r>
          </w:p>
        </w:tc>
      </w:tr>
    </w:tbl>
    <w:tbl>
      <w:tblPr>
        <w:tblStyle w:val="TableNormal3212"/>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8"/>
        <w:gridCol w:w="1673"/>
        <w:gridCol w:w="4238"/>
        <w:gridCol w:w="5693"/>
        <w:gridCol w:w="994"/>
        <w:gridCol w:w="1056"/>
      </w:tblGrid>
      <w:tr w:rsidR="00A951E3" w:rsidRPr="00A951E3" w14:paraId="129DDA28" w14:textId="77777777" w:rsidTr="00A951E3">
        <w:trPr>
          <w:trHeight w:hRule="exact" w:val="790"/>
          <w:jc w:val="center"/>
        </w:trPr>
        <w:tc>
          <w:tcPr>
            <w:tcW w:w="458" w:type="dxa"/>
            <w:vAlign w:val="center"/>
          </w:tcPr>
          <w:p w14:paraId="19E22E28" w14:textId="77777777" w:rsidR="00A951E3" w:rsidRPr="00A951E3" w:rsidRDefault="00A951E3" w:rsidP="00A951E3">
            <w:pPr>
              <w:suppressAutoHyphens w:val="0"/>
              <w:spacing w:before="9" w:line="140" w:lineRule="exact"/>
              <w:jc w:val="center"/>
              <w:rPr>
                <w:rFonts w:ascii="Times New Roman" w:hAnsi="Times New Roman" w:cs="Times New Roman"/>
                <w:sz w:val="16"/>
                <w:szCs w:val="16"/>
                <w:lang w:eastAsia="en-US"/>
              </w:rPr>
            </w:pPr>
          </w:p>
          <w:p w14:paraId="15116B9B"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201</w:t>
            </w:r>
          </w:p>
        </w:tc>
        <w:tc>
          <w:tcPr>
            <w:tcW w:w="1673" w:type="dxa"/>
            <w:vAlign w:val="center"/>
          </w:tcPr>
          <w:p w14:paraId="5859E031" w14:textId="77777777" w:rsidR="00A951E3" w:rsidRPr="00A951E3" w:rsidRDefault="00A951E3" w:rsidP="00A951E3">
            <w:pPr>
              <w:suppressAutoHyphens w:val="0"/>
              <w:spacing w:before="9" w:line="140" w:lineRule="exact"/>
              <w:jc w:val="center"/>
              <w:rPr>
                <w:rFonts w:ascii="Times New Roman" w:hAnsi="Times New Roman" w:cs="Times New Roman"/>
                <w:sz w:val="16"/>
                <w:szCs w:val="16"/>
                <w:lang w:eastAsia="en-US"/>
              </w:rPr>
            </w:pPr>
          </w:p>
          <w:p w14:paraId="0AFA8B33"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70К-202</w:t>
            </w:r>
          </w:p>
        </w:tc>
        <w:tc>
          <w:tcPr>
            <w:tcW w:w="4238" w:type="dxa"/>
            <w:vAlign w:val="center"/>
          </w:tcPr>
          <w:p w14:paraId="48BADD5F" w14:textId="77777777" w:rsidR="00A951E3" w:rsidRPr="00A951E3" w:rsidRDefault="00A951E3" w:rsidP="00A951E3">
            <w:pPr>
              <w:suppressAutoHyphens w:val="0"/>
              <w:spacing w:before="39"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овол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вов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 xml:space="preserve">у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парки</w:t>
            </w:r>
          </w:p>
        </w:tc>
        <w:tc>
          <w:tcPr>
            <w:tcW w:w="5693" w:type="dxa"/>
            <w:vAlign w:val="center"/>
          </w:tcPr>
          <w:p w14:paraId="43CB680B" w14:textId="77777777" w:rsidR="00A951E3" w:rsidRPr="00A951E3" w:rsidRDefault="00A951E3" w:rsidP="00A951E3">
            <w:pPr>
              <w:suppressAutoHyphens w:val="0"/>
              <w:spacing w:line="143" w:lineRule="exact"/>
              <w:ind w:right="4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30м</w:t>
            </w:r>
          </w:p>
          <w:p w14:paraId="6D63425D" w14:textId="77777777" w:rsidR="00A951E3" w:rsidRPr="00A951E3" w:rsidRDefault="00A951E3" w:rsidP="00A951E3">
            <w:pPr>
              <w:suppressAutoHyphens w:val="0"/>
              <w:spacing w:before="4" w:line="200" w:lineRule="atLeast"/>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с</w:t>
            </w:r>
            <w:r w:rsidRPr="00A951E3">
              <w:rPr>
                <w:rFonts w:ascii="Times New Roman" w:hAnsi="Times New Roman" w:cs="Times New Roman"/>
                <w:spacing w:val="-1"/>
                <w:sz w:val="16"/>
                <w:szCs w:val="16"/>
                <w:lang w:val="ru-RU" w:eastAsia="en-US"/>
              </w:rPr>
              <w:t>еред</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ны </w:t>
            </w:r>
            <w:r w:rsidRPr="00A951E3">
              <w:rPr>
                <w:rFonts w:ascii="Times New Roman" w:hAnsi="Times New Roman" w:cs="Times New Roman"/>
                <w:spacing w:val="-1"/>
                <w:sz w:val="16"/>
                <w:szCs w:val="16"/>
                <w:lang w:val="ru-RU" w:eastAsia="en-US"/>
              </w:rPr>
              <w:t>прое</w:t>
            </w:r>
            <w:r w:rsidRPr="00A951E3">
              <w:rPr>
                <w:rFonts w:ascii="Times New Roman" w:hAnsi="Times New Roman" w:cs="Times New Roman"/>
                <w:sz w:val="16"/>
                <w:szCs w:val="16"/>
                <w:lang w:val="ru-RU" w:eastAsia="en-US"/>
              </w:rPr>
              <w:t>зж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й 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ти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 xml:space="preserve">/д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парк</w:t>
            </w:r>
            <w:r w:rsidRPr="00A951E3">
              <w:rPr>
                <w:rFonts w:ascii="Times New Roman" w:hAnsi="Times New Roman" w:cs="Times New Roman"/>
                <w:sz w:val="16"/>
                <w:szCs w:val="16"/>
                <w:lang w:val="ru-RU" w:eastAsia="en-US"/>
              </w:rPr>
              <w:t>и</w:t>
            </w:r>
          </w:p>
        </w:tc>
        <w:tc>
          <w:tcPr>
            <w:tcW w:w="994" w:type="dxa"/>
            <w:vAlign w:val="center"/>
          </w:tcPr>
          <w:p w14:paraId="13F5D7DC" w14:textId="77777777" w:rsidR="00A951E3" w:rsidRPr="00A951E3" w:rsidRDefault="00A951E3" w:rsidP="00A951E3">
            <w:pPr>
              <w:suppressAutoHyphens w:val="0"/>
              <w:spacing w:before="9" w:line="140" w:lineRule="exact"/>
              <w:jc w:val="center"/>
              <w:rPr>
                <w:rFonts w:ascii="Times New Roman" w:hAnsi="Times New Roman" w:cs="Times New Roman"/>
                <w:sz w:val="16"/>
                <w:szCs w:val="16"/>
                <w:lang w:val="ru-RU" w:eastAsia="en-US"/>
              </w:rPr>
            </w:pPr>
          </w:p>
          <w:p w14:paraId="5966BFF4"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9,810</w:t>
            </w:r>
          </w:p>
        </w:tc>
        <w:tc>
          <w:tcPr>
            <w:tcW w:w="1056" w:type="dxa"/>
            <w:vAlign w:val="center"/>
          </w:tcPr>
          <w:p w14:paraId="55DED3D9" w14:textId="77777777" w:rsidR="00A951E3" w:rsidRPr="00A951E3" w:rsidRDefault="00A951E3" w:rsidP="00A951E3">
            <w:pPr>
              <w:suppressAutoHyphens w:val="0"/>
              <w:spacing w:before="9" w:line="140" w:lineRule="exact"/>
              <w:jc w:val="center"/>
              <w:rPr>
                <w:rFonts w:ascii="Times New Roman" w:hAnsi="Times New Roman" w:cs="Times New Roman"/>
                <w:sz w:val="16"/>
                <w:szCs w:val="16"/>
                <w:lang w:eastAsia="en-US"/>
              </w:rPr>
            </w:pPr>
          </w:p>
          <w:p w14:paraId="60720E5C"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9,810</w:t>
            </w:r>
          </w:p>
        </w:tc>
      </w:tr>
      <w:tr w:rsidR="00A951E3" w:rsidRPr="00A951E3" w14:paraId="26DB5796" w14:textId="77777777" w:rsidTr="00A951E3">
        <w:trPr>
          <w:trHeight w:hRule="exact" w:val="538"/>
          <w:jc w:val="center"/>
        </w:trPr>
        <w:tc>
          <w:tcPr>
            <w:tcW w:w="458" w:type="dxa"/>
            <w:vAlign w:val="center"/>
          </w:tcPr>
          <w:p w14:paraId="4CC6F83D" w14:textId="77777777" w:rsidR="00A951E3" w:rsidRPr="00A951E3" w:rsidRDefault="00A951E3" w:rsidP="00A951E3">
            <w:pPr>
              <w:suppressAutoHyphens w:val="0"/>
              <w:spacing w:before="2" w:line="150" w:lineRule="exact"/>
              <w:jc w:val="center"/>
              <w:rPr>
                <w:rFonts w:ascii="Times New Roman" w:hAnsi="Times New Roman" w:cs="Times New Roman"/>
                <w:sz w:val="16"/>
                <w:szCs w:val="16"/>
                <w:lang w:eastAsia="en-US"/>
              </w:rPr>
            </w:pPr>
          </w:p>
          <w:p w14:paraId="082E0F7C"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202</w:t>
            </w:r>
          </w:p>
        </w:tc>
        <w:tc>
          <w:tcPr>
            <w:tcW w:w="1673" w:type="dxa"/>
            <w:vAlign w:val="center"/>
          </w:tcPr>
          <w:p w14:paraId="6A14BAEC" w14:textId="77777777" w:rsidR="00A951E3" w:rsidRPr="00A951E3" w:rsidRDefault="00A951E3" w:rsidP="00A951E3">
            <w:pPr>
              <w:suppressAutoHyphens w:val="0"/>
              <w:spacing w:before="2" w:line="150" w:lineRule="exact"/>
              <w:jc w:val="center"/>
              <w:rPr>
                <w:rFonts w:ascii="Times New Roman" w:hAnsi="Times New Roman" w:cs="Times New Roman"/>
                <w:sz w:val="16"/>
                <w:szCs w:val="16"/>
                <w:lang w:eastAsia="en-US"/>
              </w:rPr>
            </w:pPr>
          </w:p>
          <w:p w14:paraId="3853D663"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70К-203</w:t>
            </w:r>
          </w:p>
        </w:tc>
        <w:tc>
          <w:tcPr>
            <w:tcW w:w="4238" w:type="dxa"/>
            <w:vAlign w:val="center"/>
          </w:tcPr>
          <w:p w14:paraId="035467F7" w14:textId="77777777" w:rsidR="00A951E3" w:rsidRPr="00A951E3" w:rsidRDefault="00A951E3" w:rsidP="00A951E3">
            <w:pPr>
              <w:suppressAutoHyphens w:val="0"/>
              <w:spacing w:before="41"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овол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вов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 xml:space="preserve">у </w:t>
            </w:r>
            <w:r w:rsidRPr="00A951E3">
              <w:rPr>
                <w:rFonts w:ascii="Times New Roman" w:hAnsi="Times New Roman" w:cs="Times New Roman"/>
                <w:spacing w:val="-1"/>
                <w:sz w:val="16"/>
                <w:szCs w:val="16"/>
                <w:lang w:val="ru-RU" w:eastAsia="en-US"/>
              </w:rPr>
              <w:t>Ль</w:t>
            </w:r>
            <w:r w:rsidRPr="00A951E3">
              <w:rPr>
                <w:rFonts w:ascii="Times New Roman" w:hAnsi="Times New Roman" w:cs="Times New Roman"/>
                <w:sz w:val="16"/>
                <w:szCs w:val="16"/>
                <w:lang w:val="ru-RU" w:eastAsia="en-US"/>
              </w:rPr>
              <w:t>вово</w:t>
            </w:r>
          </w:p>
        </w:tc>
        <w:tc>
          <w:tcPr>
            <w:tcW w:w="5693" w:type="dxa"/>
            <w:vAlign w:val="center"/>
          </w:tcPr>
          <w:p w14:paraId="58251398" w14:textId="77777777" w:rsidR="00A951E3" w:rsidRPr="00A951E3" w:rsidRDefault="00A951E3" w:rsidP="00A951E3">
            <w:pPr>
              <w:suppressAutoHyphens w:val="0"/>
              <w:spacing w:before="2" w:line="150" w:lineRule="exact"/>
              <w:jc w:val="center"/>
              <w:rPr>
                <w:rFonts w:ascii="Times New Roman" w:hAnsi="Times New Roman" w:cs="Times New Roman"/>
                <w:sz w:val="16"/>
                <w:szCs w:val="16"/>
                <w:lang w:val="ru-RU" w:eastAsia="en-US"/>
              </w:rPr>
            </w:pPr>
          </w:p>
          <w:p w14:paraId="216D9626" w14:textId="77777777" w:rsidR="00A951E3" w:rsidRPr="00A951E3" w:rsidRDefault="00A951E3" w:rsidP="00A951E3">
            <w:pPr>
              <w:suppressAutoHyphens w:val="0"/>
              <w:ind w:right="112"/>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vAlign w:val="center"/>
          </w:tcPr>
          <w:p w14:paraId="0425F7D1" w14:textId="77777777" w:rsidR="00A951E3" w:rsidRPr="00A951E3" w:rsidRDefault="00A951E3" w:rsidP="00A951E3">
            <w:pPr>
              <w:suppressAutoHyphens w:val="0"/>
              <w:spacing w:before="2" w:line="150" w:lineRule="exact"/>
              <w:jc w:val="center"/>
              <w:rPr>
                <w:rFonts w:ascii="Times New Roman" w:hAnsi="Times New Roman" w:cs="Times New Roman"/>
                <w:sz w:val="16"/>
                <w:szCs w:val="16"/>
                <w:lang w:eastAsia="en-US"/>
              </w:rPr>
            </w:pPr>
          </w:p>
          <w:p w14:paraId="3FA0AF65"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2,000</w:t>
            </w:r>
          </w:p>
        </w:tc>
        <w:tc>
          <w:tcPr>
            <w:tcW w:w="1056" w:type="dxa"/>
            <w:vAlign w:val="center"/>
          </w:tcPr>
          <w:p w14:paraId="12757E73" w14:textId="77777777" w:rsidR="00A951E3" w:rsidRPr="00A951E3" w:rsidRDefault="00A951E3" w:rsidP="00A951E3">
            <w:pPr>
              <w:suppressAutoHyphens w:val="0"/>
              <w:spacing w:before="2" w:line="150" w:lineRule="exact"/>
              <w:jc w:val="center"/>
              <w:rPr>
                <w:rFonts w:ascii="Times New Roman" w:hAnsi="Times New Roman" w:cs="Times New Roman"/>
                <w:sz w:val="16"/>
                <w:szCs w:val="16"/>
                <w:lang w:eastAsia="en-US"/>
              </w:rPr>
            </w:pPr>
          </w:p>
          <w:p w14:paraId="4080C391"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2,000</w:t>
            </w:r>
          </w:p>
        </w:tc>
      </w:tr>
      <w:tr w:rsidR="00A951E3" w:rsidRPr="00A951E3" w14:paraId="27D40DB1" w14:textId="77777777" w:rsidTr="00A951E3">
        <w:trPr>
          <w:trHeight w:hRule="exact" w:val="305"/>
          <w:jc w:val="center"/>
        </w:trPr>
        <w:tc>
          <w:tcPr>
            <w:tcW w:w="458" w:type="dxa"/>
            <w:vAlign w:val="center"/>
          </w:tcPr>
          <w:p w14:paraId="47BBDB07" w14:textId="77777777" w:rsidR="00A951E3" w:rsidRPr="00A951E3" w:rsidRDefault="00A951E3" w:rsidP="00A951E3">
            <w:pPr>
              <w:suppressAutoHyphens w:val="0"/>
              <w:spacing w:before="36"/>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203</w:t>
            </w:r>
          </w:p>
        </w:tc>
        <w:tc>
          <w:tcPr>
            <w:tcW w:w="1673" w:type="dxa"/>
            <w:vAlign w:val="center"/>
          </w:tcPr>
          <w:p w14:paraId="0CCE649A" w14:textId="77777777" w:rsidR="00A951E3" w:rsidRPr="00A951E3" w:rsidRDefault="00A951E3" w:rsidP="00A951E3">
            <w:pPr>
              <w:suppressAutoHyphens w:val="0"/>
              <w:spacing w:before="36"/>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70К-204</w:t>
            </w:r>
          </w:p>
        </w:tc>
        <w:tc>
          <w:tcPr>
            <w:tcW w:w="4238" w:type="dxa"/>
            <w:vAlign w:val="center"/>
          </w:tcPr>
          <w:p w14:paraId="64F61F3E" w14:textId="77777777" w:rsidR="00A951E3" w:rsidRPr="00A951E3" w:rsidRDefault="00A951E3" w:rsidP="00A951E3">
            <w:pPr>
              <w:suppressAutoHyphens w:val="0"/>
              <w:spacing w:before="36"/>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овол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вов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к дерев</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w:t>
            </w:r>
          </w:p>
        </w:tc>
        <w:tc>
          <w:tcPr>
            <w:tcW w:w="5693" w:type="dxa"/>
            <w:vAlign w:val="center"/>
          </w:tcPr>
          <w:p w14:paraId="5119694F" w14:textId="77777777" w:rsidR="00A951E3" w:rsidRPr="00A951E3" w:rsidRDefault="00A951E3" w:rsidP="00A951E3">
            <w:pPr>
              <w:suppressAutoHyphens w:val="0"/>
              <w:spacing w:before="36"/>
              <w:ind w:right="112"/>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vAlign w:val="center"/>
          </w:tcPr>
          <w:p w14:paraId="56E9E918" w14:textId="77777777" w:rsidR="00A951E3" w:rsidRPr="00A951E3" w:rsidRDefault="00A951E3" w:rsidP="00A951E3">
            <w:pPr>
              <w:suppressAutoHyphens w:val="0"/>
              <w:spacing w:before="36"/>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2,100</w:t>
            </w:r>
          </w:p>
        </w:tc>
        <w:tc>
          <w:tcPr>
            <w:tcW w:w="1056" w:type="dxa"/>
            <w:vAlign w:val="center"/>
          </w:tcPr>
          <w:p w14:paraId="66A01F0C" w14:textId="77777777" w:rsidR="00A951E3" w:rsidRPr="00A951E3" w:rsidRDefault="00A951E3" w:rsidP="00A951E3">
            <w:pPr>
              <w:suppressAutoHyphens w:val="0"/>
              <w:spacing w:before="36"/>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2,100</w:t>
            </w:r>
          </w:p>
        </w:tc>
      </w:tr>
      <w:tr w:rsidR="00A951E3" w:rsidRPr="00A951E3" w14:paraId="5DCC923B" w14:textId="77777777" w:rsidTr="00A951E3">
        <w:trPr>
          <w:trHeight w:hRule="exact" w:val="581"/>
          <w:jc w:val="center"/>
        </w:trPr>
        <w:tc>
          <w:tcPr>
            <w:tcW w:w="458" w:type="dxa"/>
            <w:vAlign w:val="center"/>
          </w:tcPr>
          <w:p w14:paraId="0D1DFC39" w14:textId="77777777" w:rsidR="00A951E3" w:rsidRPr="00A951E3" w:rsidRDefault="00A951E3" w:rsidP="00A951E3">
            <w:pPr>
              <w:suppressAutoHyphens w:val="0"/>
              <w:spacing w:before="3" w:line="170" w:lineRule="exact"/>
              <w:jc w:val="center"/>
              <w:rPr>
                <w:rFonts w:ascii="Times New Roman" w:hAnsi="Times New Roman" w:cs="Times New Roman"/>
                <w:sz w:val="16"/>
                <w:szCs w:val="16"/>
                <w:lang w:eastAsia="en-US"/>
              </w:rPr>
            </w:pPr>
          </w:p>
          <w:p w14:paraId="5261BDAB"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204</w:t>
            </w:r>
          </w:p>
        </w:tc>
        <w:tc>
          <w:tcPr>
            <w:tcW w:w="1673" w:type="dxa"/>
            <w:vAlign w:val="center"/>
          </w:tcPr>
          <w:p w14:paraId="0AB63459" w14:textId="77777777" w:rsidR="00A951E3" w:rsidRPr="00A951E3" w:rsidRDefault="00A951E3" w:rsidP="00A951E3">
            <w:pPr>
              <w:suppressAutoHyphens w:val="0"/>
              <w:spacing w:before="3" w:line="170" w:lineRule="exact"/>
              <w:jc w:val="center"/>
              <w:rPr>
                <w:rFonts w:ascii="Times New Roman" w:hAnsi="Times New Roman" w:cs="Times New Roman"/>
                <w:sz w:val="16"/>
                <w:szCs w:val="16"/>
                <w:lang w:eastAsia="en-US"/>
              </w:rPr>
            </w:pPr>
          </w:p>
          <w:p w14:paraId="0B02EB0A"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70К-205</w:t>
            </w:r>
          </w:p>
        </w:tc>
        <w:tc>
          <w:tcPr>
            <w:tcW w:w="4238" w:type="dxa"/>
            <w:vAlign w:val="center"/>
          </w:tcPr>
          <w:p w14:paraId="09FF94A9" w14:textId="77777777" w:rsidR="00A951E3" w:rsidRPr="00A951E3" w:rsidRDefault="00A951E3" w:rsidP="00A951E3">
            <w:pPr>
              <w:suppressAutoHyphens w:val="0"/>
              <w:spacing w:before="63"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г</w:t>
            </w:r>
            <w:r w:rsidRPr="00A951E3">
              <w:rPr>
                <w:rFonts w:ascii="Times New Roman" w:hAnsi="Times New Roman" w:cs="Times New Roman"/>
                <w:sz w:val="16"/>
                <w:szCs w:val="16"/>
                <w:lang w:val="ru-RU" w:eastAsia="en-US"/>
              </w:rPr>
              <w:t>ол</w:t>
            </w:r>
            <w:r w:rsidRPr="00A951E3">
              <w:rPr>
                <w:rFonts w:ascii="Times New Roman" w:hAnsi="Times New Roman" w:cs="Times New Roman"/>
                <w:spacing w:val="-1"/>
                <w:sz w:val="16"/>
                <w:szCs w:val="16"/>
                <w:lang w:val="ru-RU" w:eastAsia="en-US"/>
              </w:rPr>
              <w:t>ьн</w:t>
            </w:r>
            <w:r w:rsidRPr="00A951E3">
              <w:rPr>
                <w:rFonts w:ascii="Times New Roman" w:hAnsi="Times New Roman" w:cs="Times New Roman"/>
                <w:sz w:val="16"/>
                <w:szCs w:val="16"/>
                <w:lang w:val="ru-RU" w:eastAsia="en-US"/>
              </w:rPr>
              <w:t>ый</w:t>
            </w:r>
          </w:p>
        </w:tc>
        <w:tc>
          <w:tcPr>
            <w:tcW w:w="5693" w:type="dxa"/>
            <w:vAlign w:val="center"/>
          </w:tcPr>
          <w:p w14:paraId="2CF6C973" w14:textId="77777777" w:rsidR="00A951E3" w:rsidRPr="00A951E3" w:rsidRDefault="00A951E3" w:rsidP="00A951E3">
            <w:pPr>
              <w:suppressAutoHyphens w:val="0"/>
              <w:spacing w:before="84" w:line="266" w:lineRule="auto"/>
              <w:ind w:right="48"/>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и Л</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обере</w:t>
            </w:r>
            <w:r w:rsidRPr="00A951E3">
              <w:rPr>
                <w:rFonts w:ascii="Times New Roman" w:hAnsi="Times New Roman" w:cs="Times New Roman"/>
                <w:sz w:val="16"/>
                <w:szCs w:val="16"/>
                <w:lang w:val="ru-RU" w:eastAsia="en-US"/>
              </w:rPr>
              <w:t>жн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pacing w:val="-2"/>
                <w:sz w:val="16"/>
                <w:szCs w:val="16"/>
                <w:lang w:val="ru-RU" w:eastAsia="en-US"/>
              </w:rPr>
              <w:t>Ш</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4"/>
                <w:sz w:val="16"/>
                <w:szCs w:val="16"/>
                <w:lang w:val="ru-RU" w:eastAsia="en-US"/>
              </w:rPr>
              <w:t>х</w:t>
            </w: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з</w:t>
            </w:r>
            <w:r w:rsidRPr="00A951E3">
              <w:rPr>
                <w:rFonts w:ascii="Times New Roman" w:hAnsi="Times New Roman" w:cs="Times New Roman"/>
                <w:spacing w:val="-1"/>
                <w:sz w:val="16"/>
                <w:szCs w:val="16"/>
                <w:lang w:val="ru-RU" w:eastAsia="en-US"/>
              </w:rPr>
              <w:t>да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я Ф</w:t>
            </w:r>
            <w:r w:rsidRPr="00A951E3">
              <w:rPr>
                <w:rFonts w:ascii="Times New Roman" w:hAnsi="Times New Roman" w:cs="Times New Roman"/>
                <w:spacing w:val="-1"/>
                <w:sz w:val="16"/>
                <w:szCs w:val="16"/>
                <w:lang w:val="ru-RU" w:eastAsia="en-US"/>
              </w:rPr>
              <w:t>Г</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pacing w:val="-1"/>
                <w:sz w:val="16"/>
                <w:szCs w:val="16"/>
                <w:lang w:val="ru-RU" w:eastAsia="en-US"/>
              </w:rPr>
              <w:t>П«К</w:t>
            </w:r>
            <w:r w:rsidRPr="00A951E3">
              <w:rPr>
                <w:rFonts w:ascii="Times New Roman" w:hAnsi="Times New Roman" w:cs="Times New Roman"/>
                <w:sz w:val="16"/>
                <w:szCs w:val="16"/>
                <w:lang w:val="ru-RU" w:eastAsia="en-US"/>
              </w:rPr>
              <w:t>Р</w:t>
            </w:r>
            <w:r w:rsidRPr="00A951E3">
              <w:rPr>
                <w:rFonts w:ascii="Times New Roman" w:hAnsi="Times New Roman" w:cs="Times New Roman"/>
                <w:spacing w:val="-1"/>
                <w:sz w:val="16"/>
                <w:szCs w:val="16"/>
                <w:lang w:val="ru-RU" w:eastAsia="en-US"/>
              </w:rPr>
              <w:t>Э</w:t>
            </w:r>
            <w:r w:rsidRPr="00A951E3">
              <w:rPr>
                <w:rFonts w:ascii="Times New Roman" w:hAnsi="Times New Roman" w:cs="Times New Roman"/>
                <w:spacing w:val="-2"/>
                <w:sz w:val="16"/>
                <w:szCs w:val="16"/>
                <w:lang w:val="ru-RU" w:eastAsia="en-US"/>
              </w:rPr>
              <w:t>МЗ</w:t>
            </w:r>
            <w:r w:rsidRPr="00A951E3">
              <w:rPr>
                <w:rFonts w:ascii="Times New Roman" w:hAnsi="Times New Roman" w:cs="Times New Roman"/>
                <w:sz w:val="16"/>
                <w:szCs w:val="16"/>
                <w:lang w:val="ru-RU" w:eastAsia="en-US"/>
              </w:rPr>
              <w:t>»</w:t>
            </w:r>
          </w:p>
        </w:tc>
        <w:tc>
          <w:tcPr>
            <w:tcW w:w="994" w:type="dxa"/>
            <w:vAlign w:val="center"/>
          </w:tcPr>
          <w:p w14:paraId="129B0125" w14:textId="77777777" w:rsidR="00A951E3" w:rsidRPr="00A951E3" w:rsidRDefault="00A951E3" w:rsidP="00A951E3">
            <w:pPr>
              <w:suppressAutoHyphens w:val="0"/>
              <w:spacing w:before="3" w:line="170" w:lineRule="exact"/>
              <w:jc w:val="center"/>
              <w:rPr>
                <w:rFonts w:ascii="Times New Roman" w:hAnsi="Times New Roman" w:cs="Times New Roman"/>
                <w:sz w:val="16"/>
                <w:szCs w:val="16"/>
                <w:lang w:val="ru-RU" w:eastAsia="en-US"/>
              </w:rPr>
            </w:pPr>
          </w:p>
          <w:p w14:paraId="5F879D0A"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1,250</w:t>
            </w:r>
          </w:p>
        </w:tc>
        <w:tc>
          <w:tcPr>
            <w:tcW w:w="1056" w:type="dxa"/>
            <w:vAlign w:val="center"/>
          </w:tcPr>
          <w:p w14:paraId="70A0761A" w14:textId="77777777" w:rsidR="00A951E3" w:rsidRPr="00A951E3" w:rsidRDefault="00A951E3" w:rsidP="00A951E3">
            <w:pPr>
              <w:suppressAutoHyphens w:val="0"/>
              <w:spacing w:before="3" w:line="170" w:lineRule="exact"/>
              <w:jc w:val="center"/>
              <w:rPr>
                <w:rFonts w:ascii="Times New Roman" w:hAnsi="Times New Roman" w:cs="Times New Roman"/>
                <w:sz w:val="16"/>
                <w:szCs w:val="16"/>
                <w:lang w:eastAsia="en-US"/>
              </w:rPr>
            </w:pPr>
          </w:p>
          <w:p w14:paraId="56DFABBF"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1,250</w:t>
            </w:r>
          </w:p>
        </w:tc>
      </w:tr>
      <w:tr w:rsidR="00A951E3" w:rsidRPr="00A951E3" w14:paraId="20CC8651" w14:textId="77777777" w:rsidTr="00A951E3">
        <w:trPr>
          <w:trHeight w:hRule="exact" w:val="334"/>
          <w:jc w:val="center"/>
        </w:trPr>
        <w:tc>
          <w:tcPr>
            <w:tcW w:w="458" w:type="dxa"/>
            <w:vAlign w:val="center"/>
          </w:tcPr>
          <w:p w14:paraId="0C12C517" w14:textId="77777777" w:rsidR="00A951E3" w:rsidRPr="00A951E3" w:rsidRDefault="00A951E3" w:rsidP="00A951E3">
            <w:pPr>
              <w:suppressAutoHyphens w:val="0"/>
              <w:spacing w:before="5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205</w:t>
            </w:r>
          </w:p>
        </w:tc>
        <w:tc>
          <w:tcPr>
            <w:tcW w:w="1673" w:type="dxa"/>
            <w:vAlign w:val="center"/>
          </w:tcPr>
          <w:p w14:paraId="471FCD29" w14:textId="77777777" w:rsidR="00A951E3" w:rsidRPr="00A951E3" w:rsidRDefault="00A951E3" w:rsidP="00A951E3">
            <w:pPr>
              <w:suppressAutoHyphens w:val="0"/>
              <w:spacing w:before="5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70К-206</w:t>
            </w:r>
          </w:p>
        </w:tc>
        <w:tc>
          <w:tcPr>
            <w:tcW w:w="4238" w:type="dxa"/>
            <w:vAlign w:val="center"/>
          </w:tcPr>
          <w:p w14:paraId="2A0E7483" w14:textId="77777777" w:rsidR="00A951E3" w:rsidRPr="00A951E3" w:rsidRDefault="00A951E3" w:rsidP="00A951E3">
            <w:pPr>
              <w:suppressAutoHyphens w:val="0"/>
              <w:spacing w:before="5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w:t>
            </w:r>
            <w:r w:rsidRPr="00A951E3">
              <w:rPr>
                <w:rFonts w:ascii="Times New Roman" w:hAnsi="Times New Roman" w:cs="Times New Roman"/>
                <w:spacing w:val="-1"/>
                <w:sz w:val="16"/>
                <w:szCs w:val="16"/>
                <w:lang w:eastAsia="en-US"/>
              </w:rPr>
              <w:t>Н</w:t>
            </w:r>
            <w:r w:rsidRPr="00A951E3">
              <w:rPr>
                <w:rFonts w:ascii="Times New Roman" w:hAnsi="Times New Roman" w:cs="Times New Roman"/>
                <w:sz w:val="16"/>
                <w:szCs w:val="16"/>
                <w:lang w:eastAsia="en-US"/>
              </w:rPr>
              <w:t>овол</w:t>
            </w:r>
            <w:r w:rsidRPr="00A951E3">
              <w:rPr>
                <w:rFonts w:ascii="Times New Roman" w:hAnsi="Times New Roman" w:cs="Times New Roman"/>
                <w:spacing w:val="-1"/>
                <w:sz w:val="16"/>
                <w:szCs w:val="16"/>
                <w:lang w:eastAsia="en-US"/>
              </w:rPr>
              <w:t>ь</w:t>
            </w:r>
            <w:r w:rsidRPr="00A951E3">
              <w:rPr>
                <w:rFonts w:ascii="Times New Roman" w:hAnsi="Times New Roman" w:cs="Times New Roman"/>
                <w:sz w:val="16"/>
                <w:szCs w:val="16"/>
                <w:lang w:eastAsia="en-US"/>
              </w:rPr>
              <w:t>вов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w:t>
            </w:r>
          </w:p>
        </w:tc>
        <w:tc>
          <w:tcPr>
            <w:tcW w:w="5693" w:type="dxa"/>
            <w:vAlign w:val="center"/>
          </w:tcPr>
          <w:p w14:paraId="07989E89" w14:textId="77777777" w:rsidR="00A951E3" w:rsidRPr="00A951E3" w:rsidRDefault="00A951E3" w:rsidP="00A951E3">
            <w:pPr>
              <w:suppressAutoHyphens w:val="0"/>
              <w:spacing w:before="51"/>
              <w:ind w:right="112"/>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vAlign w:val="center"/>
          </w:tcPr>
          <w:p w14:paraId="05069230" w14:textId="77777777" w:rsidR="00A951E3" w:rsidRPr="00A951E3" w:rsidRDefault="00A951E3" w:rsidP="00A951E3">
            <w:pPr>
              <w:suppressAutoHyphens w:val="0"/>
              <w:spacing w:before="5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22,600</w:t>
            </w:r>
          </w:p>
        </w:tc>
        <w:tc>
          <w:tcPr>
            <w:tcW w:w="1056" w:type="dxa"/>
            <w:vAlign w:val="center"/>
          </w:tcPr>
          <w:p w14:paraId="6822F98D" w14:textId="77777777" w:rsidR="00A951E3" w:rsidRPr="00A951E3" w:rsidRDefault="00A951E3" w:rsidP="00A951E3">
            <w:pPr>
              <w:suppressAutoHyphens w:val="0"/>
              <w:spacing w:before="5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22,600</w:t>
            </w:r>
          </w:p>
        </w:tc>
      </w:tr>
      <w:tr w:rsidR="00A951E3" w:rsidRPr="00A951E3" w14:paraId="0220B219" w14:textId="77777777" w:rsidTr="00A951E3">
        <w:trPr>
          <w:trHeight w:hRule="exact" w:val="708"/>
          <w:jc w:val="center"/>
        </w:trPr>
        <w:tc>
          <w:tcPr>
            <w:tcW w:w="458" w:type="dxa"/>
            <w:vAlign w:val="center"/>
          </w:tcPr>
          <w:p w14:paraId="6149A113" w14:textId="77777777" w:rsidR="00A951E3" w:rsidRPr="00A951E3" w:rsidRDefault="00A951E3" w:rsidP="00A951E3">
            <w:pPr>
              <w:suppressAutoHyphens w:val="0"/>
              <w:spacing w:before="18" w:line="220" w:lineRule="exact"/>
              <w:jc w:val="center"/>
              <w:rPr>
                <w:rFonts w:ascii="Times New Roman" w:hAnsi="Times New Roman" w:cs="Times New Roman"/>
                <w:sz w:val="16"/>
                <w:szCs w:val="16"/>
                <w:lang w:eastAsia="en-US"/>
              </w:rPr>
            </w:pPr>
          </w:p>
          <w:p w14:paraId="60B532F6"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206</w:t>
            </w:r>
          </w:p>
        </w:tc>
        <w:tc>
          <w:tcPr>
            <w:tcW w:w="1673" w:type="dxa"/>
            <w:vAlign w:val="center"/>
          </w:tcPr>
          <w:p w14:paraId="2270F823" w14:textId="77777777" w:rsidR="00A951E3" w:rsidRPr="00A951E3" w:rsidRDefault="00A951E3" w:rsidP="00A951E3">
            <w:pPr>
              <w:suppressAutoHyphens w:val="0"/>
              <w:spacing w:before="18" w:line="220" w:lineRule="exact"/>
              <w:jc w:val="center"/>
              <w:rPr>
                <w:rFonts w:ascii="Times New Roman" w:hAnsi="Times New Roman" w:cs="Times New Roman"/>
                <w:sz w:val="16"/>
                <w:szCs w:val="16"/>
                <w:lang w:eastAsia="en-US"/>
              </w:rPr>
            </w:pPr>
          </w:p>
          <w:p w14:paraId="62EC185A"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70К-425</w:t>
            </w:r>
          </w:p>
        </w:tc>
        <w:tc>
          <w:tcPr>
            <w:tcW w:w="4238" w:type="dxa"/>
            <w:vAlign w:val="center"/>
          </w:tcPr>
          <w:p w14:paraId="166F1308" w14:textId="77777777" w:rsidR="00A951E3" w:rsidRPr="00A951E3" w:rsidRDefault="00A951E3" w:rsidP="00A951E3">
            <w:pPr>
              <w:suppressAutoHyphens w:val="0"/>
              <w:spacing w:before="5" w:line="120" w:lineRule="exact"/>
              <w:jc w:val="center"/>
              <w:rPr>
                <w:rFonts w:ascii="Times New Roman" w:hAnsi="Times New Roman" w:cs="Times New Roman"/>
                <w:sz w:val="16"/>
                <w:szCs w:val="16"/>
                <w:lang w:val="ru-RU" w:eastAsia="en-US"/>
              </w:rPr>
            </w:pPr>
          </w:p>
          <w:p w14:paraId="3E39E7AF" w14:textId="77777777" w:rsidR="00A951E3" w:rsidRPr="00A951E3" w:rsidRDefault="00A951E3" w:rsidP="00A951E3">
            <w:pPr>
              <w:suppressAutoHyphens w:val="0"/>
              <w:spacing w:line="256" w:lineRule="auto"/>
              <w:ind w:right="33"/>
              <w:jc w:val="center"/>
              <w:rPr>
                <w:rFonts w:ascii="Times New Roman" w:hAnsi="Times New Roman" w:cs="Times New Roman"/>
                <w:sz w:val="16"/>
                <w:szCs w:val="16"/>
                <w:lang w:eastAsia="en-US"/>
              </w:rPr>
            </w:pPr>
            <w:r w:rsidRPr="00A951E3">
              <w:rPr>
                <w:rFonts w:ascii="Times New Roman" w:hAnsi="Times New Roman" w:cs="Times New Roman"/>
                <w:sz w:val="16"/>
                <w:szCs w:val="16"/>
                <w:lang w:val="ru-RU" w:eastAsia="en-US"/>
              </w:rPr>
              <w:t>Клеко</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ки-</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овол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вов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ч</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ке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г</w:t>
            </w:r>
            <w:r w:rsidRPr="00A951E3">
              <w:rPr>
                <w:rFonts w:ascii="Times New Roman" w:hAnsi="Times New Roman" w:cs="Times New Roman"/>
                <w:sz w:val="16"/>
                <w:szCs w:val="16"/>
                <w:lang w:val="ru-RU" w:eastAsia="en-US"/>
              </w:rPr>
              <w:t>р.</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кой обл.- </w:t>
            </w:r>
            <w:r w:rsidRPr="00A951E3">
              <w:rPr>
                <w:rFonts w:ascii="Times New Roman" w:hAnsi="Times New Roman" w:cs="Times New Roman"/>
                <w:spacing w:val="-1"/>
                <w:sz w:val="16"/>
                <w:szCs w:val="16"/>
                <w:lang w:eastAsia="en-US"/>
              </w:rPr>
              <w:t>Н</w:t>
            </w:r>
            <w:r w:rsidRPr="00A951E3">
              <w:rPr>
                <w:rFonts w:ascii="Times New Roman" w:hAnsi="Times New Roman" w:cs="Times New Roman"/>
                <w:sz w:val="16"/>
                <w:szCs w:val="16"/>
                <w:lang w:eastAsia="en-US"/>
              </w:rPr>
              <w:t>овол</w:t>
            </w:r>
            <w:r w:rsidRPr="00A951E3">
              <w:rPr>
                <w:rFonts w:ascii="Times New Roman" w:hAnsi="Times New Roman" w:cs="Times New Roman"/>
                <w:spacing w:val="-1"/>
                <w:sz w:val="16"/>
                <w:szCs w:val="16"/>
                <w:lang w:eastAsia="en-US"/>
              </w:rPr>
              <w:t>ь</w:t>
            </w:r>
            <w:r w:rsidRPr="00A951E3">
              <w:rPr>
                <w:rFonts w:ascii="Times New Roman" w:hAnsi="Times New Roman" w:cs="Times New Roman"/>
                <w:sz w:val="16"/>
                <w:szCs w:val="16"/>
                <w:lang w:eastAsia="en-US"/>
              </w:rPr>
              <w:t>вов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w:t>
            </w:r>
          </w:p>
        </w:tc>
        <w:tc>
          <w:tcPr>
            <w:tcW w:w="5693" w:type="dxa"/>
            <w:vAlign w:val="center"/>
          </w:tcPr>
          <w:p w14:paraId="4E79ECE1" w14:textId="77777777" w:rsidR="00A951E3" w:rsidRPr="00A951E3" w:rsidRDefault="00A951E3" w:rsidP="00A951E3">
            <w:pPr>
              <w:suppressAutoHyphens w:val="0"/>
              <w:spacing w:line="129" w:lineRule="exact"/>
              <w:ind w:right="49"/>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Клеко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к на </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е </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w:t>
            </w:r>
            <w:r w:rsidRPr="00A951E3">
              <w:rPr>
                <w:rFonts w:ascii="Times New Roman" w:hAnsi="Times New Roman" w:cs="Times New Roman"/>
                <w:sz w:val="16"/>
                <w:szCs w:val="16"/>
                <w:lang w:val="ru-RU" w:eastAsia="en-US"/>
              </w:rPr>
              <w:t>а Р</w:t>
            </w:r>
            <w:r w:rsidRPr="00A951E3">
              <w:rPr>
                <w:rFonts w:ascii="Times New Roman" w:hAnsi="Times New Roman" w:cs="Times New Roman"/>
                <w:spacing w:val="-1"/>
                <w:sz w:val="16"/>
                <w:szCs w:val="16"/>
                <w:lang w:val="ru-RU" w:eastAsia="en-US"/>
              </w:rPr>
              <w:t>я</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ти – </w:t>
            </w: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p>
          <w:p w14:paraId="36815871" w14:textId="77777777" w:rsidR="00A951E3" w:rsidRPr="00A951E3" w:rsidRDefault="00A951E3" w:rsidP="00A951E3">
            <w:pPr>
              <w:suppressAutoHyphens w:val="0"/>
              <w:spacing w:before="20" w:line="266" w:lineRule="auto"/>
              <w:ind w:right="94"/>
              <w:jc w:val="center"/>
              <w:rPr>
                <w:rFonts w:ascii="Times New Roman" w:hAnsi="Times New Roman" w:cs="Times New Roman"/>
                <w:sz w:val="16"/>
                <w:szCs w:val="16"/>
                <w:lang w:eastAsia="en-US"/>
              </w:rPr>
            </w:pPr>
            <w:r w:rsidRPr="00A951E3">
              <w:rPr>
                <w:rFonts w:ascii="Times New Roman" w:hAnsi="Times New Roman" w:cs="Times New Roman"/>
                <w:sz w:val="16"/>
                <w:szCs w:val="16"/>
                <w:lang w:val="ru-RU" w:eastAsia="en-US"/>
              </w:rPr>
              <w:t>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не 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обл</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w:t>
            </w:r>
            <w:r w:rsidRPr="00A951E3">
              <w:rPr>
                <w:rFonts w:ascii="Times New Roman" w:hAnsi="Times New Roman" w:cs="Times New Roman"/>
                <w:sz w:val="16"/>
                <w:szCs w:val="16"/>
                <w:lang w:val="ru-RU" w:eastAsia="en-US"/>
              </w:rPr>
              <w:t>а Р</w:t>
            </w:r>
            <w:r w:rsidRPr="00A951E3">
              <w:rPr>
                <w:rFonts w:ascii="Times New Roman" w:hAnsi="Times New Roman" w:cs="Times New Roman"/>
                <w:spacing w:val="-1"/>
                <w:sz w:val="16"/>
                <w:szCs w:val="16"/>
                <w:lang w:val="ru-RU" w:eastAsia="en-US"/>
              </w:rPr>
              <w:t>я</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кой 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ти с</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тью </w:t>
            </w:r>
            <w:r w:rsidRPr="00A951E3">
              <w:rPr>
                <w:rFonts w:ascii="Times New Roman" w:hAnsi="Times New Roman" w:cs="Times New Roman"/>
                <w:spacing w:val="-1"/>
                <w:sz w:val="16"/>
                <w:szCs w:val="16"/>
                <w:lang w:eastAsia="en-US"/>
              </w:rPr>
              <w:t>(ПК50+80</w:t>
            </w:r>
            <w:r w:rsidRPr="00A951E3">
              <w:rPr>
                <w:rFonts w:ascii="Times New Roman" w:hAnsi="Times New Roman" w:cs="Times New Roman"/>
                <w:sz w:val="16"/>
                <w:szCs w:val="16"/>
                <w:lang w:eastAsia="en-US"/>
              </w:rPr>
              <w:t>.</w:t>
            </w:r>
            <w:r w:rsidRPr="00A951E3">
              <w:rPr>
                <w:rFonts w:ascii="Times New Roman" w:hAnsi="Times New Roman" w:cs="Times New Roman"/>
                <w:spacing w:val="-1"/>
                <w:sz w:val="16"/>
                <w:szCs w:val="16"/>
                <w:lang w:eastAsia="en-US"/>
              </w:rPr>
              <w:t>00)</w:t>
            </w:r>
            <w:r w:rsidRPr="00A951E3">
              <w:rPr>
                <w:rFonts w:ascii="Times New Roman" w:hAnsi="Times New Roman" w:cs="Times New Roman"/>
                <w:sz w:val="16"/>
                <w:szCs w:val="16"/>
                <w:lang w:eastAsia="en-US"/>
              </w:rPr>
              <w:t>,</w:t>
            </w:r>
            <w:r w:rsidRPr="00A951E3">
              <w:rPr>
                <w:rFonts w:ascii="Times New Roman" w:hAnsi="Times New Roman" w:cs="Times New Roman"/>
                <w:spacing w:val="2"/>
                <w:sz w:val="16"/>
                <w:szCs w:val="16"/>
                <w:lang w:eastAsia="en-US"/>
              </w:rPr>
              <w:t xml:space="preserve"> </w:t>
            </w:r>
            <w:r w:rsidRPr="00A951E3">
              <w:rPr>
                <w:rFonts w:ascii="Times New Roman" w:hAnsi="Times New Roman" w:cs="Times New Roman"/>
                <w:spacing w:val="-1"/>
                <w:sz w:val="16"/>
                <w:szCs w:val="16"/>
                <w:lang w:eastAsia="en-US"/>
              </w:rPr>
              <w:t>ко</w:t>
            </w:r>
            <w:r w:rsidRPr="00A951E3">
              <w:rPr>
                <w:rFonts w:ascii="Times New Roman" w:hAnsi="Times New Roman" w:cs="Times New Roman"/>
                <w:sz w:val="16"/>
                <w:szCs w:val="16"/>
                <w:lang w:eastAsia="en-US"/>
              </w:rPr>
              <w:t>н</w:t>
            </w:r>
            <w:r w:rsidRPr="00A951E3">
              <w:rPr>
                <w:rFonts w:ascii="Times New Roman" w:hAnsi="Times New Roman" w:cs="Times New Roman"/>
                <w:spacing w:val="-1"/>
                <w:sz w:val="16"/>
                <w:szCs w:val="16"/>
                <w:lang w:eastAsia="en-US"/>
              </w:rPr>
              <w:t>е</w:t>
            </w:r>
            <w:r w:rsidRPr="00A951E3">
              <w:rPr>
                <w:rFonts w:ascii="Times New Roman" w:hAnsi="Times New Roman" w:cs="Times New Roman"/>
                <w:sz w:val="16"/>
                <w:szCs w:val="16"/>
                <w:lang w:eastAsia="en-US"/>
              </w:rPr>
              <w:t>чн</w:t>
            </w:r>
            <w:r w:rsidRPr="00A951E3">
              <w:rPr>
                <w:rFonts w:ascii="Times New Roman" w:hAnsi="Times New Roman" w:cs="Times New Roman"/>
                <w:spacing w:val="-1"/>
                <w:sz w:val="16"/>
                <w:szCs w:val="16"/>
                <w:lang w:eastAsia="en-US"/>
              </w:rPr>
              <w:t>а</w:t>
            </w:r>
            <w:r w:rsidRPr="00A951E3">
              <w:rPr>
                <w:rFonts w:ascii="Times New Roman" w:hAnsi="Times New Roman" w:cs="Times New Roman"/>
                <w:sz w:val="16"/>
                <w:szCs w:val="16"/>
                <w:lang w:eastAsia="en-US"/>
              </w:rPr>
              <w:t>я т</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ч</w:t>
            </w:r>
            <w:r w:rsidRPr="00A951E3">
              <w:rPr>
                <w:rFonts w:ascii="Times New Roman" w:hAnsi="Times New Roman" w:cs="Times New Roman"/>
                <w:spacing w:val="-1"/>
                <w:sz w:val="16"/>
                <w:szCs w:val="16"/>
                <w:lang w:eastAsia="en-US"/>
              </w:rPr>
              <w:t>к</w:t>
            </w:r>
            <w:r w:rsidRPr="00A951E3">
              <w:rPr>
                <w:rFonts w:ascii="Times New Roman" w:hAnsi="Times New Roman" w:cs="Times New Roman"/>
                <w:sz w:val="16"/>
                <w:szCs w:val="16"/>
                <w:lang w:eastAsia="en-US"/>
              </w:rPr>
              <w:t>а –</w:t>
            </w:r>
          </w:p>
          <w:p w14:paraId="1B2AC5B0" w14:textId="77777777" w:rsidR="00A951E3" w:rsidRPr="00A951E3" w:rsidRDefault="00A951E3" w:rsidP="00A951E3">
            <w:pPr>
              <w:suppressAutoHyphens w:val="0"/>
              <w:spacing w:line="130" w:lineRule="exact"/>
              <w:ind w:right="49"/>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Но</w:t>
            </w:r>
            <w:r w:rsidRPr="00A951E3">
              <w:rPr>
                <w:rFonts w:ascii="Times New Roman" w:hAnsi="Times New Roman" w:cs="Times New Roman"/>
                <w:spacing w:val="1"/>
                <w:sz w:val="16"/>
                <w:szCs w:val="16"/>
                <w:lang w:eastAsia="en-US"/>
              </w:rPr>
              <w:t>в</w:t>
            </w:r>
            <w:r w:rsidRPr="00A951E3">
              <w:rPr>
                <w:rFonts w:ascii="Times New Roman" w:hAnsi="Times New Roman" w:cs="Times New Roman"/>
                <w:spacing w:val="-1"/>
                <w:sz w:val="16"/>
                <w:szCs w:val="16"/>
                <w:lang w:eastAsia="en-US"/>
              </w:rPr>
              <w:t>ол</w:t>
            </w:r>
            <w:r w:rsidRPr="00A951E3">
              <w:rPr>
                <w:rFonts w:ascii="Times New Roman" w:hAnsi="Times New Roman" w:cs="Times New Roman"/>
                <w:sz w:val="16"/>
                <w:szCs w:val="16"/>
                <w:lang w:eastAsia="en-US"/>
              </w:rPr>
              <w:t>ь</w:t>
            </w:r>
            <w:r w:rsidRPr="00A951E3">
              <w:rPr>
                <w:rFonts w:ascii="Times New Roman" w:hAnsi="Times New Roman" w:cs="Times New Roman"/>
                <w:spacing w:val="1"/>
                <w:sz w:val="16"/>
                <w:szCs w:val="16"/>
                <w:lang w:eastAsia="en-US"/>
              </w:rPr>
              <w:t>в</w:t>
            </w:r>
            <w:r w:rsidRPr="00A951E3">
              <w:rPr>
                <w:rFonts w:ascii="Times New Roman" w:hAnsi="Times New Roman" w:cs="Times New Roman"/>
                <w:spacing w:val="-1"/>
                <w:sz w:val="16"/>
                <w:szCs w:val="16"/>
                <w:lang w:eastAsia="en-US"/>
              </w:rPr>
              <w:t>о</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 xml:space="preserve">к </w:t>
            </w:r>
            <w:r w:rsidRPr="00A951E3">
              <w:rPr>
                <w:rFonts w:ascii="Times New Roman" w:hAnsi="Times New Roman" w:cs="Times New Roman"/>
                <w:spacing w:val="-1"/>
                <w:sz w:val="16"/>
                <w:szCs w:val="16"/>
                <w:lang w:eastAsia="en-US"/>
              </w:rPr>
              <w:t>(ПК79+72)</w:t>
            </w:r>
            <w:r w:rsidRPr="00A951E3">
              <w:rPr>
                <w:rFonts w:ascii="Times New Roman" w:hAnsi="Times New Roman" w:cs="Times New Roman"/>
                <w:sz w:val="16"/>
                <w:szCs w:val="16"/>
                <w:lang w:eastAsia="en-US"/>
              </w:rPr>
              <w:t>)</w:t>
            </w:r>
          </w:p>
        </w:tc>
        <w:tc>
          <w:tcPr>
            <w:tcW w:w="994" w:type="dxa"/>
            <w:vAlign w:val="center"/>
          </w:tcPr>
          <w:p w14:paraId="52EEB439" w14:textId="77777777" w:rsidR="00A951E3" w:rsidRPr="00A951E3" w:rsidRDefault="00A951E3" w:rsidP="00A951E3">
            <w:pPr>
              <w:suppressAutoHyphens w:val="0"/>
              <w:spacing w:before="18" w:line="220" w:lineRule="exact"/>
              <w:jc w:val="center"/>
              <w:rPr>
                <w:rFonts w:ascii="Times New Roman" w:hAnsi="Times New Roman" w:cs="Times New Roman"/>
                <w:sz w:val="16"/>
                <w:szCs w:val="16"/>
                <w:lang w:eastAsia="en-US"/>
              </w:rPr>
            </w:pPr>
          </w:p>
          <w:p w14:paraId="2A84CCE5"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2,892</w:t>
            </w:r>
          </w:p>
        </w:tc>
        <w:tc>
          <w:tcPr>
            <w:tcW w:w="1056" w:type="dxa"/>
            <w:vAlign w:val="center"/>
          </w:tcPr>
          <w:p w14:paraId="43B52D08" w14:textId="77777777" w:rsidR="00A951E3" w:rsidRPr="00A951E3" w:rsidRDefault="00A951E3" w:rsidP="00A951E3">
            <w:pPr>
              <w:suppressAutoHyphens w:val="0"/>
              <w:spacing w:before="18" w:line="220" w:lineRule="exact"/>
              <w:jc w:val="center"/>
              <w:rPr>
                <w:rFonts w:ascii="Times New Roman" w:hAnsi="Times New Roman" w:cs="Times New Roman"/>
                <w:sz w:val="16"/>
                <w:szCs w:val="16"/>
                <w:lang w:eastAsia="en-US"/>
              </w:rPr>
            </w:pPr>
          </w:p>
          <w:p w14:paraId="188D5C75" w14:textId="77777777" w:rsidR="00A951E3" w:rsidRPr="00A951E3" w:rsidRDefault="00A951E3" w:rsidP="00A951E3">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2,892</w:t>
            </w:r>
          </w:p>
        </w:tc>
      </w:tr>
      <w:tr w:rsidR="00A951E3" w:rsidRPr="00A951E3" w14:paraId="59B3814D" w14:textId="77777777" w:rsidTr="00A951E3">
        <w:trPr>
          <w:trHeight w:hRule="exact" w:val="290"/>
          <w:jc w:val="center"/>
        </w:trPr>
        <w:tc>
          <w:tcPr>
            <w:tcW w:w="458" w:type="dxa"/>
            <w:vAlign w:val="center"/>
          </w:tcPr>
          <w:p w14:paraId="3B5D2866" w14:textId="77777777" w:rsidR="00A951E3" w:rsidRPr="00A951E3" w:rsidRDefault="00A951E3" w:rsidP="00A951E3">
            <w:pPr>
              <w:suppressAutoHyphens w:val="0"/>
              <w:jc w:val="center"/>
              <w:rPr>
                <w:rFonts w:ascii="Times New Roman" w:hAnsi="Times New Roman" w:cs="Times New Roman"/>
                <w:sz w:val="16"/>
                <w:szCs w:val="16"/>
                <w:lang w:eastAsia="en-US"/>
              </w:rPr>
            </w:pPr>
          </w:p>
        </w:tc>
        <w:tc>
          <w:tcPr>
            <w:tcW w:w="1673" w:type="dxa"/>
            <w:vAlign w:val="center"/>
          </w:tcPr>
          <w:p w14:paraId="7FE39730" w14:textId="77777777" w:rsidR="00A951E3" w:rsidRPr="00A951E3" w:rsidRDefault="00A951E3" w:rsidP="00A951E3">
            <w:pPr>
              <w:suppressAutoHyphens w:val="0"/>
              <w:jc w:val="center"/>
              <w:rPr>
                <w:rFonts w:ascii="Times New Roman" w:hAnsi="Times New Roman" w:cs="Times New Roman"/>
                <w:sz w:val="16"/>
                <w:szCs w:val="16"/>
                <w:lang w:eastAsia="en-US"/>
              </w:rPr>
            </w:pPr>
          </w:p>
        </w:tc>
        <w:tc>
          <w:tcPr>
            <w:tcW w:w="4238" w:type="dxa"/>
            <w:vAlign w:val="center"/>
          </w:tcPr>
          <w:p w14:paraId="592BFDE1" w14:textId="77777777" w:rsidR="00A951E3" w:rsidRPr="00A951E3" w:rsidRDefault="00A951E3" w:rsidP="00A951E3">
            <w:pPr>
              <w:suppressAutoHyphens w:val="0"/>
              <w:spacing w:before="29"/>
              <w:jc w:val="center"/>
              <w:rPr>
                <w:rFonts w:ascii="Times New Roman" w:hAnsi="Times New Roman" w:cs="Times New Roman"/>
                <w:b/>
                <w:sz w:val="16"/>
                <w:szCs w:val="16"/>
                <w:lang w:eastAsia="en-US"/>
              </w:rPr>
            </w:pPr>
            <w:r w:rsidRPr="00A951E3">
              <w:rPr>
                <w:rFonts w:ascii="Times New Roman" w:hAnsi="Times New Roman" w:cs="Times New Roman"/>
                <w:b/>
                <w:sz w:val="16"/>
                <w:szCs w:val="16"/>
                <w:lang w:eastAsia="en-US"/>
              </w:rPr>
              <w:t>И</w:t>
            </w:r>
            <w:r w:rsidRPr="00A951E3">
              <w:rPr>
                <w:rFonts w:ascii="Times New Roman" w:hAnsi="Times New Roman" w:cs="Times New Roman"/>
                <w:b/>
                <w:spacing w:val="-1"/>
                <w:sz w:val="16"/>
                <w:szCs w:val="16"/>
                <w:lang w:eastAsia="en-US"/>
              </w:rPr>
              <w:t>т</w:t>
            </w:r>
            <w:r w:rsidRPr="00A951E3">
              <w:rPr>
                <w:rFonts w:ascii="Times New Roman" w:hAnsi="Times New Roman" w:cs="Times New Roman"/>
                <w:b/>
                <w:sz w:val="16"/>
                <w:szCs w:val="16"/>
                <w:lang w:eastAsia="en-US"/>
              </w:rPr>
              <w:t>о</w:t>
            </w:r>
            <w:r w:rsidRPr="00A951E3">
              <w:rPr>
                <w:rFonts w:ascii="Times New Roman" w:hAnsi="Times New Roman" w:cs="Times New Roman"/>
                <w:b/>
                <w:spacing w:val="-1"/>
                <w:sz w:val="16"/>
                <w:szCs w:val="16"/>
                <w:lang w:eastAsia="en-US"/>
              </w:rPr>
              <w:t>г</w:t>
            </w:r>
            <w:r w:rsidRPr="00A951E3">
              <w:rPr>
                <w:rFonts w:ascii="Times New Roman" w:hAnsi="Times New Roman" w:cs="Times New Roman"/>
                <w:b/>
                <w:sz w:val="16"/>
                <w:szCs w:val="16"/>
                <w:lang w:eastAsia="en-US"/>
              </w:rPr>
              <w:t>о:</w:t>
            </w:r>
          </w:p>
        </w:tc>
        <w:tc>
          <w:tcPr>
            <w:tcW w:w="5693" w:type="dxa"/>
            <w:vAlign w:val="center"/>
          </w:tcPr>
          <w:p w14:paraId="07B77AE1" w14:textId="77777777" w:rsidR="00A951E3" w:rsidRPr="00A951E3" w:rsidRDefault="00A951E3" w:rsidP="00A951E3">
            <w:pPr>
              <w:suppressAutoHyphens w:val="0"/>
              <w:jc w:val="center"/>
              <w:rPr>
                <w:rFonts w:ascii="Times New Roman" w:hAnsi="Times New Roman" w:cs="Times New Roman"/>
                <w:b/>
                <w:sz w:val="16"/>
                <w:szCs w:val="16"/>
                <w:lang w:eastAsia="en-US"/>
              </w:rPr>
            </w:pPr>
          </w:p>
        </w:tc>
        <w:tc>
          <w:tcPr>
            <w:tcW w:w="994" w:type="dxa"/>
            <w:vAlign w:val="center"/>
          </w:tcPr>
          <w:p w14:paraId="24F1D0EC" w14:textId="77777777" w:rsidR="00A951E3" w:rsidRPr="00A951E3" w:rsidRDefault="00A951E3" w:rsidP="00A951E3">
            <w:pPr>
              <w:suppressAutoHyphens w:val="0"/>
              <w:spacing w:before="29"/>
              <w:jc w:val="center"/>
              <w:rPr>
                <w:rFonts w:ascii="Times New Roman" w:hAnsi="Times New Roman" w:cs="Times New Roman"/>
                <w:b/>
                <w:sz w:val="16"/>
                <w:szCs w:val="16"/>
                <w:lang w:eastAsia="en-US"/>
              </w:rPr>
            </w:pPr>
            <w:r w:rsidRPr="00A951E3">
              <w:rPr>
                <w:rFonts w:ascii="Times New Roman" w:hAnsi="Times New Roman" w:cs="Times New Roman"/>
                <w:b/>
                <w:sz w:val="16"/>
                <w:szCs w:val="16"/>
                <w:lang w:eastAsia="en-US"/>
              </w:rPr>
              <w:t>280,662</w:t>
            </w:r>
          </w:p>
        </w:tc>
        <w:tc>
          <w:tcPr>
            <w:tcW w:w="1056" w:type="dxa"/>
            <w:vAlign w:val="center"/>
          </w:tcPr>
          <w:p w14:paraId="6BE8B6A3" w14:textId="77777777" w:rsidR="00A951E3" w:rsidRPr="00A951E3" w:rsidRDefault="00A951E3" w:rsidP="00A951E3">
            <w:pPr>
              <w:suppressAutoHyphens w:val="0"/>
              <w:spacing w:before="29"/>
              <w:jc w:val="center"/>
              <w:rPr>
                <w:rFonts w:ascii="Times New Roman" w:hAnsi="Times New Roman" w:cs="Times New Roman"/>
                <w:b/>
                <w:sz w:val="16"/>
                <w:szCs w:val="16"/>
                <w:lang w:eastAsia="en-US"/>
              </w:rPr>
            </w:pPr>
            <w:r w:rsidRPr="00A951E3">
              <w:rPr>
                <w:rFonts w:ascii="Times New Roman" w:hAnsi="Times New Roman" w:cs="Times New Roman"/>
                <w:b/>
                <w:sz w:val="16"/>
                <w:szCs w:val="16"/>
                <w:lang w:eastAsia="en-US"/>
              </w:rPr>
              <w:t>280,662</w:t>
            </w:r>
          </w:p>
        </w:tc>
      </w:tr>
    </w:tbl>
    <w:p w14:paraId="56744B00" w14:textId="77777777" w:rsidR="009E4629" w:rsidRPr="003C59A1" w:rsidRDefault="009E4629" w:rsidP="00C613DB">
      <w:pPr>
        <w:ind w:left="993"/>
        <w:jc w:val="both"/>
      </w:pPr>
    </w:p>
    <w:p w14:paraId="466E2BA5" w14:textId="77777777" w:rsidR="006A3285" w:rsidRPr="006A3285" w:rsidRDefault="006A3285" w:rsidP="006A3285">
      <w:pPr>
        <w:widowControl w:val="0"/>
        <w:suppressAutoHyphens w:val="0"/>
        <w:ind w:firstLine="709"/>
        <w:jc w:val="center"/>
        <w:rPr>
          <w:rFonts w:eastAsia="Arial Unicode MS" w:cs="Times New Roman"/>
          <w:b/>
          <w:color w:val="000000"/>
          <w:sz w:val="26"/>
          <w:szCs w:val="26"/>
          <w:lang w:eastAsia="ru-RU" w:bidi="ru-RU"/>
        </w:rPr>
      </w:pPr>
      <w:r w:rsidRPr="006A3285">
        <w:rPr>
          <w:rFonts w:eastAsia="Arial Unicode MS" w:cs="Times New Roman"/>
          <w:b/>
          <w:color w:val="000000"/>
          <w:sz w:val="26"/>
          <w:szCs w:val="26"/>
          <w:lang w:eastAsia="ru-RU" w:bidi="ru-RU"/>
        </w:rPr>
        <w:t>Характеристика автомобильных дорог общего пользования</w:t>
      </w:r>
      <w:r>
        <w:rPr>
          <w:rFonts w:eastAsia="Arial Unicode MS" w:cs="Times New Roman"/>
          <w:b/>
          <w:color w:val="000000"/>
          <w:sz w:val="26"/>
          <w:szCs w:val="26"/>
          <w:lang w:eastAsia="ru-RU" w:bidi="ru-RU"/>
        </w:rPr>
        <w:t xml:space="preserve"> </w:t>
      </w:r>
      <w:r w:rsidRPr="006A3285">
        <w:rPr>
          <w:rFonts w:eastAsia="Arial Unicode MS" w:cs="Times New Roman"/>
          <w:b/>
          <w:color w:val="000000"/>
          <w:sz w:val="26"/>
          <w:szCs w:val="26"/>
          <w:lang w:eastAsia="ru-RU" w:bidi="ru-RU"/>
        </w:rPr>
        <w:t>Кимовского района</w:t>
      </w:r>
    </w:p>
    <w:p w14:paraId="0B8D4152" w14:textId="77777777" w:rsidR="006A3285" w:rsidRPr="006A3285" w:rsidRDefault="006A3285" w:rsidP="006A3285">
      <w:pPr>
        <w:widowControl w:val="0"/>
        <w:suppressAutoHyphens w:val="0"/>
        <w:ind w:firstLine="709"/>
        <w:jc w:val="center"/>
        <w:rPr>
          <w:rFonts w:ascii="Arial" w:eastAsia="Arial Unicode MS" w:hAnsi="Arial" w:cs="Arial"/>
          <w:b/>
          <w:color w:val="000000"/>
          <w:sz w:val="26"/>
          <w:szCs w:val="26"/>
          <w:lang w:eastAsia="ru-RU" w:bidi="ru-RU"/>
        </w:rPr>
      </w:pPr>
    </w:p>
    <w:tbl>
      <w:tblPr>
        <w:tblW w:w="13675" w:type="dxa"/>
        <w:jc w:val="center"/>
        <w:tblLayout w:type="fixed"/>
        <w:tblCellMar>
          <w:left w:w="10" w:type="dxa"/>
          <w:right w:w="10" w:type="dxa"/>
        </w:tblCellMar>
        <w:tblLook w:val="0000" w:firstRow="0" w:lastRow="0" w:firstColumn="0" w:lastColumn="0" w:noHBand="0" w:noVBand="0"/>
      </w:tblPr>
      <w:tblGrid>
        <w:gridCol w:w="650"/>
        <w:gridCol w:w="5015"/>
        <w:gridCol w:w="1489"/>
        <w:gridCol w:w="2552"/>
        <w:gridCol w:w="3969"/>
      </w:tblGrid>
      <w:tr w:rsidR="006A3285" w:rsidRPr="006A3285" w14:paraId="10F3940B" w14:textId="77777777" w:rsidTr="002D7F6F">
        <w:trPr>
          <w:trHeight w:val="283"/>
          <w:jc w:val="center"/>
        </w:trPr>
        <w:tc>
          <w:tcPr>
            <w:tcW w:w="650" w:type="dxa"/>
            <w:tcBorders>
              <w:top w:val="single" w:sz="4" w:space="0" w:color="auto"/>
              <w:left w:val="single" w:sz="4" w:space="0" w:color="auto"/>
            </w:tcBorders>
            <w:shd w:val="clear" w:color="auto" w:fill="FFFFFF"/>
            <w:vAlign w:val="center"/>
          </w:tcPr>
          <w:p w14:paraId="450F9B3D" w14:textId="77777777" w:rsidR="006A3285" w:rsidRPr="006A3285" w:rsidRDefault="006A3285" w:rsidP="006A3285">
            <w:pPr>
              <w:widowControl w:val="0"/>
              <w:suppressAutoHyphens w:val="0"/>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№п/п</w:t>
            </w:r>
          </w:p>
        </w:tc>
        <w:tc>
          <w:tcPr>
            <w:tcW w:w="5015" w:type="dxa"/>
            <w:tcBorders>
              <w:top w:val="single" w:sz="4" w:space="0" w:color="auto"/>
              <w:left w:val="single" w:sz="4" w:space="0" w:color="auto"/>
            </w:tcBorders>
            <w:shd w:val="clear" w:color="auto" w:fill="FFFFFF"/>
            <w:vAlign w:val="center"/>
          </w:tcPr>
          <w:p w14:paraId="02C352B3" w14:textId="77777777" w:rsidR="006A3285" w:rsidRPr="006A3285" w:rsidRDefault="006A3285" w:rsidP="006A3285">
            <w:pPr>
              <w:widowControl w:val="0"/>
              <w:suppressAutoHyphens w:val="0"/>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Наименования дорог</w:t>
            </w:r>
          </w:p>
        </w:tc>
        <w:tc>
          <w:tcPr>
            <w:tcW w:w="1489" w:type="dxa"/>
            <w:tcBorders>
              <w:top w:val="single" w:sz="4" w:space="0" w:color="auto"/>
              <w:left w:val="single" w:sz="4" w:space="0" w:color="auto"/>
            </w:tcBorders>
            <w:shd w:val="clear" w:color="auto" w:fill="FFFFFF"/>
            <w:vAlign w:val="center"/>
          </w:tcPr>
          <w:p w14:paraId="1A4840D8" w14:textId="77777777" w:rsidR="006A3285" w:rsidRPr="006A3285" w:rsidRDefault="006A3285" w:rsidP="006A3285">
            <w:pPr>
              <w:widowControl w:val="0"/>
              <w:suppressAutoHyphens w:val="0"/>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Категория</w:t>
            </w:r>
          </w:p>
        </w:tc>
        <w:tc>
          <w:tcPr>
            <w:tcW w:w="2552" w:type="dxa"/>
            <w:tcBorders>
              <w:top w:val="single" w:sz="4" w:space="0" w:color="auto"/>
              <w:left w:val="single" w:sz="4" w:space="0" w:color="auto"/>
            </w:tcBorders>
            <w:shd w:val="clear" w:color="auto" w:fill="FFFFFF"/>
            <w:vAlign w:val="center"/>
          </w:tcPr>
          <w:p w14:paraId="60EC7191" w14:textId="77777777" w:rsidR="006A3285" w:rsidRPr="006A3285" w:rsidRDefault="006A3285" w:rsidP="006A3285">
            <w:pPr>
              <w:widowControl w:val="0"/>
              <w:suppressAutoHyphens w:val="0"/>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Ширина проезжей</w:t>
            </w:r>
            <w:r w:rsidRPr="006A3285">
              <w:rPr>
                <w:rFonts w:eastAsia="Arial Unicode MS" w:cs="Times New Roman"/>
                <w:b/>
                <w:color w:val="000000"/>
                <w:sz w:val="22"/>
                <w:szCs w:val="22"/>
                <w:lang w:val="en-US" w:eastAsia="ru-RU" w:bidi="ru-RU"/>
              </w:rPr>
              <w:t xml:space="preserve"> </w:t>
            </w:r>
            <w:r w:rsidRPr="006A3285">
              <w:rPr>
                <w:rFonts w:eastAsia="Arial Unicode MS" w:cs="Times New Roman"/>
                <w:b/>
                <w:color w:val="000000"/>
                <w:sz w:val="22"/>
                <w:szCs w:val="22"/>
                <w:lang w:eastAsia="ru-RU" w:bidi="ru-RU"/>
              </w:rPr>
              <w:t>части, метров</w:t>
            </w:r>
          </w:p>
        </w:tc>
        <w:tc>
          <w:tcPr>
            <w:tcW w:w="3969" w:type="dxa"/>
            <w:tcBorders>
              <w:top w:val="single" w:sz="4" w:space="0" w:color="auto"/>
              <w:left w:val="single" w:sz="4" w:space="0" w:color="auto"/>
              <w:right w:val="single" w:sz="4" w:space="0" w:color="auto"/>
            </w:tcBorders>
            <w:shd w:val="clear" w:color="auto" w:fill="FFFFFF"/>
            <w:vAlign w:val="center"/>
          </w:tcPr>
          <w:p w14:paraId="69CDA303" w14:textId="77777777" w:rsidR="006A3285" w:rsidRPr="006A3285" w:rsidRDefault="006A3285" w:rsidP="006A3285">
            <w:pPr>
              <w:widowControl w:val="0"/>
              <w:suppressAutoHyphens w:val="0"/>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Среднесуточная интенсивность движения, автомобилей в сутки</w:t>
            </w:r>
          </w:p>
        </w:tc>
      </w:tr>
      <w:tr w:rsidR="006A3285" w:rsidRPr="006A3285" w14:paraId="3FDFABB2" w14:textId="77777777" w:rsidTr="002D7F6F">
        <w:trPr>
          <w:trHeight w:val="283"/>
          <w:jc w:val="center"/>
        </w:trPr>
        <w:tc>
          <w:tcPr>
            <w:tcW w:w="650" w:type="dxa"/>
            <w:tcBorders>
              <w:top w:val="single" w:sz="4" w:space="0" w:color="auto"/>
              <w:left w:val="single" w:sz="4" w:space="0" w:color="auto"/>
            </w:tcBorders>
            <w:shd w:val="clear" w:color="auto" w:fill="FFFFFF"/>
            <w:vAlign w:val="center"/>
          </w:tcPr>
          <w:p w14:paraId="6B831753"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1</w:t>
            </w:r>
          </w:p>
        </w:tc>
        <w:tc>
          <w:tcPr>
            <w:tcW w:w="5015" w:type="dxa"/>
            <w:tcBorders>
              <w:top w:val="single" w:sz="4" w:space="0" w:color="auto"/>
              <w:left w:val="single" w:sz="4" w:space="0" w:color="auto"/>
            </w:tcBorders>
            <w:shd w:val="clear" w:color="auto" w:fill="FFFFFF"/>
            <w:vAlign w:val="center"/>
          </w:tcPr>
          <w:p w14:paraId="1F22C73C"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Р - 114 Серебряные Пруды - Кимовск</w:t>
            </w:r>
          </w:p>
        </w:tc>
        <w:tc>
          <w:tcPr>
            <w:tcW w:w="1489" w:type="dxa"/>
            <w:tcBorders>
              <w:top w:val="single" w:sz="4" w:space="0" w:color="auto"/>
              <w:left w:val="single" w:sz="4" w:space="0" w:color="auto"/>
            </w:tcBorders>
            <w:shd w:val="clear" w:color="auto" w:fill="FFFFFF"/>
            <w:vAlign w:val="center"/>
          </w:tcPr>
          <w:p w14:paraId="14421AD9"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IV</w:t>
            </w:r>
          </w:p>
        </w:tc>
        <w:tc>
          <w:tcPr>
            <w:tcW w:w="2552" w:type="dxa"/>
            <w:tcBorders>
              <w:top w:val="single" w:sz="4" w:space="0" w:color="auto"/>
              <w:left w:val="single" w:sz="4" w:space="0" w:color="auto"/>
            </w:tcBorders>
            <w:shd w:val="clear" w:color="auto" w:fill="FFFFFF"/>
            <w:vAlign w:val="center"/>
          </w:tcPr>
          <w:p w14:paraId="470CA656"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6,0-7,0</w:t>
            </w:r>
          </w:p>
        </w:tc>
        <w:tc>
          <w:tcPr>
            <w:tcW w:w="3969" w:type="dxa"/>
            <w:tcBorders>
              <w:top w:val="single" w:sz="4" w:space="0" w:color="auto"/>
              <w:left w:val="single" w:sz="4" w:space="0" w:color="auto"/>
              <w:right w:val="single" w:sz="4" w:space="0" w:color="auto"/>
            </w:tcBorders>
            <w:shd w:val="clear" w:color="auto" w:fill="FFFFFF"/>
            <w:vAlign w:val="center"/>
          </w:tcPr>
          <w:p w14:paraId="4B56113A"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до 1000</w:t>
            </w:r>
          </w:p>
        </w:tc>
      </w:tr>
      <w:tr w:rsidR="006A3285" w:rsidRPr="006A3285" w14:paraId="4660F142" w14:textId="77777777" w:rsidTr="002D7F6F">
        <w:trPr>
          <w:trHeight w:val="283"/>
          <w:jc w:val="center"/>
        </w:trPr>
        <w:tc>
          <w:tcPr>
            <w:tcW w:w="650" w:type="dxa"/>
            <w:tcBorders>
              <w:top w:val="single" w:sz="4" w:space="0" w:color="auto"/>
              <w:left w:val="single" w:sz="4" w:space="0" w:color="auto"/>
            </w:tcBorders>
            <w:shd w:val="clear" w:color="auto" w:fill="FFFFFF"/>
            <w:vAlign w:val="center"/>
          </w:tcPr>
          <w:p w14:paraId="02CAAC67"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2</w:t>
            </w:r>
          </w:p>
        </w:tc>
        <w:tc>
          <w:tcPr>
            <w:tcW w:w="5015" w:type="dxa"/>
            <w:tcBorders>
              <w:top w:val="single" w:sz="4" w:space="0" w:color="auto"/>
              <w:left w:val="single" w:sz="4" w:space="0" w:color="auto"/>
            </w:tcBorders>
            <w:shd w:val="clear" w:color="auto" w:fill="FFFFFF"/>
            <w:vAlign w:val="center"/>
          </w:tcPr>
          <w:p w14:paraId="34448BA3"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Р - 114 Кимовск - Узловая»</w:t>
            </w:r>
          </w:p>
        </w:tc>
        <w:tc>
          <w:tcPr>
            <w:tcW w:w="1489" w:type="dxa"/>
            <w:tcBorders>
              <w:top w:val="single" w:sz="4" w:space="0" w:color="auto"/>
              <w:left w:val="single" w:sz="4" w:space="0" w:color="auto"/>
            </w:tcBorders>
            <w:shd w:val="clear" w:color="auto" w:fill="FFFFFF"/>
            <w:vAlign w:val="center"/>
          </w:tcPr>
          <w:p w14:paraId="44ADCA1A"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IV</w:t>
            </w:r>
          </w:p>
        </w:tc>
        <w:tc>
          <w:tcPr>
            <w:tcW w:w="2552" w:type="dxa"/>
            <w:tcBorders>
              <w:top w:val="single" w:sz="4" w:space="0" w:color="auto"/>
              <w:left w:val="single" w:sz="4" w:space="0" w:color="auto"/>
            </w:tcBorders>
            <w:shd w:val="clear" w:color="auto" w:fill="FFFFFF"/>
            <w:vAlign w:val="center"/>
          </w:tcPr>
          <w:p w14:paraId="5A2F28C7"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6,0-7,0</w:t>
            </w:r>
          </w:p>
        </w:tc>
        <w:tc>
          <w:tcPr>
            <w:tcW w:w="3969" w:type="dxa"/>
            <w:tcBorders>
              <w:top w:val="single" w:sz="4" w:space="0" w:color="auto"/>
              <w:left w:val="single" w:sz="4" w:space="0" w:color="auto"/>
              <w:right w:val="single" w:sz="4" w:space="0" w:color="auto"/>
            </w:tcBorders>
            <w:shd w:val="clear" w:color="auto" w:fill="FFFFFF"/>
            <w:vAlign w:val="center"/>
          </w:tcPr>
          <w:p w14:paraId="5E3C3242"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до 1000</w:t>
            </w:r>
          </w:p>
        </w:tc>
      </w:tr>
      <w:tr w:rsidR="006A3285" w:rsidRPr="006A3285" w14:paraId="33FBE2E6" w14:textId="77777777" w:rsidTr="002D7F6F">
        <w:trPr>
          <w:trHeight w:val="283"/>
          <w:jc w:val="center"/>
        </w:trPr>
        <w:tc>
          <w:tcPr>
            <w:tcW w:w="650" w:type="dxa"/>
            <w:tcBorders>
              <w:top w:val="single" w:sz="4" w:space="0" w:color="auto"/>
              <w:left w:val="single" w:sz="4" w:space="0" w:color="auto"/>
            </w:tcBorders>
            <w:shd w:val="clear" w:color="auto" w:fill="FFFFFF"/>
            <w:vAlign w:val="center"/>
          </w:tcPr>
          <w:p w14:paraId="10143E4E"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3</w:t>
            </w:r>
          </w:p>
        </w:tc>
        <w:tc>
          <w:tcPr>
            <w:tcW w:w="5015" w:type="dxa"/>
            <w:tcBorders>
              <w:top w:val="single" w:sz="4" w:space="0" w:color="auto"/>
              <w:left w:val="single" w:sz="4" w:space="0" w:color="auto"/>
            </w:tcBorders>
            <w:shd w:val="clear" w:color="auto" w:fill="FFFFFF"/>
            <w:vAlign w:val="center"/>
          </w:tcPr>
          <w:p w14:paraId="73A6FB31"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Р - 145 Кимовск - Епифань</w:t>
            </w:r>
          </w:p>
        </w:tc>
        <w:tc>
          <w:tcPr>
            <w:tcW w:w="1489" w:type="dxa"/>
            <w:tcBorders>
              <w:top w:val="single" w:sz="4" w:space="0" w:color="auto"/>
              <w:left w:val="single" w:sz="4" w:space="0" w:color="auto"/>
            </w:tcBorders>
            <w:shd w:val="clear" w:color="auto" w:fill="FFFFFF"/>
            <w:vAlign w:val="center"/>
          </w:tcPr>
          <w:p w14:paraId="67FF843B"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IV</w:t>
            </w:r>
          </w:p>
        </w:tc>
        <w:tc>
          <w:tcPr>
            <w:tcW w:w="2552" w:type="dxa"/>
            <w:tcBorders>
              <w:top w:val="single" w:sz="4" w:space="0" w:color="auto"/>
              <w:left w:val="single" w:sz="4" w:space="0" w:color="auto"/>
            </w:tcBorders>
            <w:shd w:val="clear" w:color="auto" w:fill="FFFFFF"/>
            <w:vAlign w:val="center"/>
          </w:tcPr>
          <w:p w14:paraId="5080A7F8"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6,0-7,0</w:t>
            </w:r>
          </w:p>
        </w:tc>
        <w:tc>
          <w:tcPr>
            <w:tcW w:w="3969" w:type="dxa"/>
            <w:tcBorders>
              <w:top w:val="single" w:sz="4" w:space="0" w:color="auto"/>
              <w:left w:val="single" w:sz="4" w:space="0" w:color="auto"/>
              <w:right w:val="single" w:sz="4" w:space="0" w:color="auto"/>
            </w:tcBorders>
            <w:shd w:val="clear" w:color="auto" w:fill="FFFFFF"/>
            <w:vAlign w:val="center"/>
          </w:tcPr>
          <w:p w14:paraId="72B8BB71"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до 1000</w:t>
            </w:r>
          </w:p>
        </w:tc>
      </w:tr>
      <w:tr w:rsidR="006A3285" w:rsidRPr="006A3285" w14:paraId="3F325914" w14:textId="77777777" w:rsidTr="002D7F6F">
        <w:trPr>
          <w:trHeight w:val="283"/>
          <w:jc w:val="center"/>
        </w:trPr>
        <w:tc>
          <w:tcPr>
            <w:tcW w:w="650" w:type="dxa"/>
            <w:tcBorders>
              <w:top w:val="single" w:sz="4" w:space="0" w:color="auto"/>
              <w:left w:val="single" w:sz="4" w:space="0" w:color="auto"/>
              <w:bottom w:val="single" w:sz="4" w:space="0" w:color="auto"/>
            </w:tcBorders>
            <w:shd w:val="clear" w:color="auto" w:fill="FFFFFF"/>
            <w:vAlign w:val="center"/>
          </w:tcPr>
          <w:p w14:paraId="613C6D57"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4</w:t>
            </w:r>
          </w:p>
        </w:tc>
        <w:tc>
          <w:tcPr>
            <w:tcW w:w="5015" w:type="dxa"/>
            <w:tcBorders>
              <w:top w:val="single" w:sz="4" w:space="0" w:color="auto"/>
              <w:left w:val="single" w:sz="4" w:space="0" w:color="auto"/>
              <w:bottom w:val="single" w:sz="4" w:space="0" w:color="auto"/>
            </w:tcBorders>
            <w:shd w:val="clear" w:color="auto" w:fill="FFFFFF"/>
            <w:vAlign w:val="center"/>
          </w:tcPr>
          <w:p w14:paraId="663B9000"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Р - 145Епифань - Куликово Поле</w:t>
            </w:r>
          </w:p>
        </w:tc>
        <w:tc>
          <w:tcPr>
            <w:tcW w:w="1489" w:type="dxa"/>
            <w:tcBorders>
              <w:top w:val="single" w:sz="4" w:space="0" w:color="auto"/>
              <w:left w:val="single" w:sz="4" w:space="0" w:color="auto"/>
              <w:bottom w:val="single" w:sz="4" w:space="0" w:color="auto"/>
            </w:tcBorders>
            <w:shd w:val="clear" w:color="auto" w:fill="FFFFFF"/>
            <w:vAlign w:val="center"/>
          </w:tcPr>
          <w:p w14:paraId="16103156"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IV</w:t>
            </w:r>
          </w:p>
        </w:tc>
        <w:tc>
          <w:tcPr>
            <w:tcW w:w="2552" w:type="dxa"/>
            <w:tcBorders>
              <w:top w:val="single" w:sz="4" w:space="0" w:color="auto"/>
              <w:left w:val="single" w:sz="4" w:space="0" w:color="auto"/>
              <w:bottom w:val="single" w:sz="4" w:space="0" w:color="auto"/>
            </w:tcBorders>
            <w:shd w:val="clear" w:color="auto" w:fill="FFFFFF"/>
            <w:vAlign w:val="center"/>
          </w:tcPr>
          <w:p w14:paraId="064161D9"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6,0-7,0</w:t>
            </w:r>
          </w:p>
        </w:tc>
        <w:tc>
          <w:tcPr>
            <w:tcW w:w="3969" w:type="dxa"/>
            <w:tcBorders>
              <w:top w:val="single" w:sz="4" w:space="0" w:color="auto"/>
              <w:left w:val="single" w:sz="4" w:space="0" w:color="auto"/>
              <w:bottom w:val="single" w:sz="4" w:space="0" w:color="auto"/>
              <w:right w:val="single" w:sz="4" w:space="0" w:color="auto"/>
            </w:tcBorders>
            <w:shd w:val="clear" w:color="auto" w:fill="FFFFFF"/>
            <w:vAlign w:val="center"/>
          </w:tcPr>
          <w:p w14:paraId="15537EC0" w14:textId="77777777" w:rsidR="006A3285" w:rsidRPr="006A3285" w:rsidRDefault="006A3285" w:rsidP="006A3285">
            <w:pPr>
              <w:widowControl w:val="0"/>
              <w:suppressAutoHyphens w:val="0"/>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до 1000</w:t>
            </w:r>
          </w:p>
        </w:tc>
      </w:tr>
    </w:tbl>
    <w:p w14:paraId="09901921" w14:textId="77777777" w:rsidR="009E4629" w:rsidRDefault="009E4629" w:rsidP="002D7F6F">
      <w:pPr>
        <w:widowControl w:val="0"/>
        <w:suppressAutoHyphens w:val="0"/>
        <w:ind w:firstLine="709"/>
        <w:jc w:val="center"/>
        <w:rPr>
          <w:rFonts w:eastAsia="Arial Unicode MS" w:cs="Times New Roman"/>
          <w:b/>
          <w:color w:val="000000"/>
          <w:lang w:eastAsia="ru-RU" w:bidi="ru-RU"/>
        </w:rPr>
      </w:pPr>
    </w:p>
    <w:p w14:paraId="7820B7B0" w14:textId="77777777" w:rsidR="002D7F6F" w:rsidRDefault="002D7F6F" w:rsidP="002D7F6F">
      <w:pPr>
        <w:widowControl w:val="0"/>
        <w:suppressAutoHyphens w:val="0"/>
        <w:ind w:firstLine="709"/>
        <w:jc w:val="center"/>
        <w:rPr>
          <w:rFonts w:eastAsia="Arial Unicode MS" w:cs="Times New Roman"/>
          <w:b/>
          <w:color w:val="000000"/>
          <w:lang w:eastAsia="ru-RU" w:bidi="ru-RU"/>
        </w:rPr>
      </w:pPr>
      <w:r w:rsidRPr="002D7F6F">
        <w:rPr>
          <w:rFonts w:eastAsia="Arial Unicode MS" w:cs="Times New Roman"/>
          <w:b/>
          <w:color w:val="000000"/>
          <w:lang w:eastAsia="ru-RU" w:bidi="ru-RU"/>
        </w:rPr>
        <w:t xml:space="preserve">Парк транспортных средств и уровень автомобилизации </w:t>
      </w:r>
    </w:p>
    <w:p w14:paraId="1A33DDB1" w14:textId="77777777" w:rsidR="00E30D1B" w:rsidRPr="002D7F6F" w:rsidRDefault="00E30D1B" w:rsidP="002D7F6F">
      <w:pPr>
        <w:widowControl w:val="0"/>
        <w:suppressAutoHyphens w:val="0"/>
        <w:ind w:firstLine="709"/>
        <w:jc w:val="center"/>
        <w:rPr>
          <w:rFonts w:eastAsia="Arial Unicode MS" w:cs="Times New Roman"/>
          <w:b/>
          <w:color w:val="000000"/>
          <w:lang w:eastAsia="ru-RU" w:bidi="ru-RU"/>
        </w:rPr>
      </w:pPr>
    </w:p>
    <w:tbl>
      <w:tblPr>
        <w:tblW w:w="0" w:type="auto"/>
        <w:jc w:val="center"/>
        <w:tblLayout w:type="fixed"/>
        <w:tblCellMar>
          <w:left w:w="10" w:type="dxa"/>
          <w:right w:w="10" w:type="dxa"/>
        </w:tblCellMar>
        <w:tblLook w:val="0000" w:firstRow="0" w:lastRow="0" w:firstColumn="0" w:lastColumn="0" w:noHBand="0" w:noVBand="0"/>
      </w:tblPr>
      <w:tblGrid>
        <w:gridCol w:w="965"/>
        <w:gridCol w:w="6968"/>
        <w:gridCol w:w="3874"/>
      </w:tblGrid>
      <w:tr w:rsidR="002D7F6F" w:rsidRPr="002D7F6F" w14:paraId="1CFE9DD7" w14:textId="77777777" w:rsidTr="002D7F6F">
        <w:trPr>
          <w:trHeight w:val="283"/>
          <w:jc w:val="center"/>
        </w:trPr>
        <w:tc>
          <w:tcPr>
            <w:tcW w:w="965" w:type="dxa"/>
            <w:tcBorders>
              <w:top w:val="single" w:sz="4" w:space="0" w:color="auto"/>
              <w:left w:val="single" w:sz="4" w:space="0" w:color="auto"/>
            </w:tcBorders>
            <w:shd w:val="clear" w:color="auto" w:fill="FFFFFF"/>
            <w:vAlign w:val="center"/>
          </w:tcPr>
          <w:p w14:paraId="52CC816D" w14:textId="77777777" w:rsidR="002D7F6F" w:rsidRPr="002D7F6F" w:rsidRDefault="002D7F6F" w:rsidP="002D7F6F">
            <w:pPr>
              <w:widowControl w:val="0"/>
              <w:suppressAutoHyphens w:val="0"/>
              <w:spacing w:line="220" w:lineRule="exact"/>
              <w:ind w:left="180"/>
              <w:jc w:val="center"/>
              <w:rPr>
                <w:rFonts w:eastAsia="Arial Unicode MS" w:cs="Times New Roman"/>
                <w:b/>
                <w:color w:val="000000"/>
                <w:lang w:eastAsia="ru-RU" w:bidi="ru-RU"/>
              </w:rPr>
            </w:pPr>
            <w:r w:rsidRPr="002D7F6F">
              <w:rPr>
                <w:rFonts w:eastAsia="Arial Unicode MS" w:cs="Times New Roman"/>
                <w:b/>
                <w:color w:val="000000"/>
                <w:lang w:eastAsia="ru-RU" w:bidi="ru-RU"/>
              </w:rPr>
              <w:t>№ п/п</w:t>
            </w:r>
          </w:p>
        </w:tc>
        <w:tc>
          <w:tcPr>
            <w:tcW w:w="6968" w:type="dxa"/>
            <w:tcBorders>
              <w:top w:val="single" w:sz="4" w:space="0" w:color="auto"/>
              <w:left w:val="single" w:sz="4" w:space="0" w:color="auto"/>
            </w:tcBorders>
            <w:shd w:val="clear" w:color="auto" w:fill="FFFFFF"/>
            <w:vAlign w:val="center"/>
          </w:tcPr>
          <w:p w14:paraId="0A8E204C" w14:textId="77777777" w:rsidR="002D7F6F" w:rsidRPr="002D7F6F" w:rsidRDefault="002D7F6F" w:rsidP="002D7F6F">
            <w:pPr>
              <w:widowControl w:val="0"/>
              <w:suppressAutoHyphens w:val="0"/>
              <w:spacing w:line="220" w:lineRule="exact"/>
              <w:jc w:val="center"/>
              <w:rPr>
                <w:rFonts w:eastAsia="Arial Unicode MS" w:cs="Times New Roman"/>
                <w:b/>
                <w:color w:val="000000"/>
                <w:lang w:eastAsia="ru-RU" w:bidi="ru-RU"/>
              </w:rPr>
            </w:pPr>
            <w:r w:rsidRPr="002D7F6F">
              <w:rPr>
                <w:rFonts w:eastAsia="Arial Unicode MS" w:cs="Times New Roman"/>
                <w:b/>
                <w:color w:val="000000"/>
                <w:lang w:eastAsia="ru-RU" w:bidi="ru-RU"/>
              </w:rPr>
              <w:t>Наименование показателя</w:t>
            </w:r>
          </w:p>
        </w:tc>
        <w:tc>
          <w:tcPr>
            <w:tcW w:w="3874" w:type="dxa"/>
            <w:tcBorders>
              <w:top w:val="single" w:sz="4" w:space="0" w:color="auto"/>
              <w:left w:val="single" w:sz="4" w:space="0" w:color="auto"/>
              <w:right w:val="single" w:sz="4" w:space="0" w:color="auto"/>
            </w:tcBorders>
            <w:shd w:val="clear" w:color="auto" w:fill="FFFFFF"/>
            <w:vAlign w:val="center"/>
          </w:tcPr>
          <w:p w14:paraId="0979B417" w14:textId="77777777" w:rsidR="002D7F6F" w:rsidRPr="002D7F6F" w:rsidRDefault="002D7F6F" w:rsidP="002D7F6F">
            <w:pPr>
              <w:widowControl w:val="0"/>
              <w:suppressAutoHyphens w:val="0"/>
              <w:spacing w:line="220" w:lineRule="exact"/>
              <w:jc w:val="center"/>
              <w:rPr>
                <w:rFonts w:eastAsia="Arial Unicode MS" w:cs="Times New Roman"/>
                <w:b/>
                <w:color w:val="000000"/>
                <w:lang w:eastAsia="ru-RU" w:bidi="ru-RU"/>
              </w:rPr>
            </w:pPr>
            <w:r w:rsidRPr="002D7F6F">
              <w:rPr>
                <w:rFonts w:eastAsia="Arial Unicode MS" w:cs="Times New Roman"/>
                <w:b/>
                <w:color w:val="000000"/>
                <w:lang w:eastAsia="ru-RU" w:bidi="ru-RU"/>
              </w:rPr>
              <w:t>По состоянию на 01.01.2017 г.</w:t>
            </w:r>
          </w:p>
        </w:tc>
      </w:tr>
      <w:tr w:rsidR="002D7F6F" w:rsidRPr="002D7F6F" w14:paraId="3C78281D" w14:textId="77777777" w:rsidTr="002D7F6F">
        <w:trPr>
          <w:trHeight w:val="283"/>
          <w:jc w:val="center"/>
        </w:trPr>
        <w:tc>
          <w:tcPr>
            <w:tcW w:w="965" w:type="dxa"/>
            <w:tcBorders>
              <w:top w:val="single" w:sz="4" w:space="0" w:color="auto"/>
              <w:left w:val="single" w:sz="4" w:space="0" w:color="auto"/>
            </w:tcBorders>
            <w:shd w:val="clear" w:color="auto" w:fill="FFFFFF"/>
            <w:vAlign w:val="center"/>
          </w:tcPr>
          <w:p w14:paraId="6EF9FF85" w14:textId="77777777" w:rsidR="002D7F6F" w:rsidRPr="002D7F6F" w:rsidRDefault="002D7F6F" w:rsidP="002D7F6F">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1</w:t>
            </w:r>
          </w:p>
        </w:tc>
        <w:tc>
          <w:tcPr>
            <w:tcW w:w="6968" w:type="dxa"/>
            <w:tcBorders>
              <w:top w:val="single" w:sz="4" w:space="0" w:color="auto"/>
              <w:left w:val="single" w:sz="4" w:space="0" w:color="auto"/>
            </w:tcBorders>
            <w:shd w:val="clear" w:color="auto" w:fill="FFFFFF"/>
            <w:vAlign w:val="center"/>
          </w:tcPr>
          <w:p w14:paraId="07CC76EC" w14:textId="77777777" w:rsidR="002D7F6F" w:rsidRPr="002D7F6F" w:rsidRDefault="002D7F6F" w:rsidP="002D7F6F">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Легковые автомобили, единиц ТС</w:t>
            </w:r>
          </w:p>
        </w:tc>
        <w:tc>
          <w:tcPr>
            <w:tcW w:w="3874" w:type="dxa"/>
            <w:tcBorders>
              <w:top w:val="single" w:sz="4" w:space="0" w:color="auto"/>
              <w:left w:val="single" w:sz="4" w:space="0" w:color="auto"/>
              <w:right w:val="single" w:sz="4" w:space="0" w:color="auto"/>
            </w:tcBorders>
            <w:shd w:val="clear" w:color="auto" w:fill="FFFFFF"/>
            <w:vAlign w:val="center"/>
          </w:tcPr>
          <w:p w14:paraId="49FAFAE6" w14:textId="77777777" w:rsidR="002D7F6F" w:rsidRPr="002D7F6F" w:rsidRDefault="002D7F6F" w:rsidP="002D7F6F">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11367</w:t>
            </w:r>
          </w:p>
        </w:tc>
      </w:tr>
      <w:tr w:rsidR="002D7F6F" w:rsidRPr="002D7F6F" w14:paraId="0D5BD768" w14:textId="77777777" w:rsidTr="002D7F6F">
        <w:trPr>
          <w:trHeight w:val="283"/>
          <w:jc w:val="center"/>
        </w:trPr>
        <w:tc>
          <w:tcPr>
            <w:tcW w:w="965" w:type="dxa"/>
            <w:tcBorders>
              <w:top w:val="single" w:sz="4" w:space="0" w:color="auto"/>
              <w:left w:val="single" w:sz="4" w:space="0" w:color="auto"/>
            </w:tcBorders>
            <w:shd w:val="clear" w:color="auto" w:fill="FFFFFF"/>
            <w:vAlign w:val="center"/>
          </w:tcPr>
          <w:p w14:paraId="68A7C337" w14:textId="77777777" w:rsidR="002D7F6F" w:rsidRPr="002D7F6F" w:rsidRDefault="002D7F6F" w:rsidP="002D7F6F">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2</w:t>
            </w:r>
          </w:p>
        </w:tc>
        <w:tc>
          <w:tcPr>
            <w:tcW w:w="6968" w:type="dxa"/>
            <w:tcBorders>
              <w:top w:val="single" w:sz="4" w:space="0" w:color="auto"/>
              <w:left w:val="single" w:sz="4" w:space="0" w:color="auto"/>
            </w:tcBorders>
            <w:shd w:val="clear" w:color="auto" w:fill="FFFFFF"/>
            <w:vAlign w:val="center"/>
          </w:tcPr>
          <w:p w14:paraId="06F8F74A" w14:textId="77777777" w:rsidR="002D7F6F" w:rsidRPr="002D7F6F" w:rsidRDefault="002D7F6F" w:rsidP="002D7F6F">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Грузовые автомобили, единиц ТС</w:t>
            </w:r>
          </w:p>
        </w:tc>
        <w:tc>
          <w:tcPr>
            <w:tcW w:w="3874" w:type="dxa"/>
            <w:tcBorders>
              <w:top w:val="single" w:sz="4" w:space="0" w:color="auto"/>
              <w:left w:val="single" w:sz="4" w:space="0" w:color="auto"/>
              <w:right w:val="single" w:sz="4" w:space="0" w:color="auto"/>
            </w:tcBorders>
            <w:shd w:val="clear" w:color="auto" w:fill="FFFFFF"/>
            <w:vAlign w:val="center"/>
          </w:tcPr>
          <w:p w14:paraId="1833915A" w14:textId="77777777" w:rsidR="002D7F6F" w:rsidRPr="002D7F6F" w:rsidRDefault="002D7F6F" w:rsidP="002D7F6F">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899</w:t>
            </w:r>
          </w:p>
        </w:tc>
      </w:tr>
      <w:tr w:rsidR="002D7F6F" w:rsidRPr="002D7F6F" w14:paraId="5B6FCC35" w14:textId="77777777" w:rsidTr="002D7F6F">
        <w:trPr>
          <w:trHeight w:val="283"/>
          <w:jc w:val="center"/>
        </w:trPr>
        <w:tc>
          <w:tcPr>
            <w:tcW w:w="965" w:type="dxa"/>
            <w:tcBorders>
              <w:top w:val="single" w:sz="4" w:space="0" w:color="auto"/>
              <w:left w:val="single" w:sz="4" w:space="0" w:color="auto"/>
              <w:bottom w:val="single" w:sz="4" w:space="0" w:color="auto"/>
            </w:tcBorders>
            <w:shd w:val="clear" w:color="auto" w:fill="FFFFFF"/>
            <w:vAlign w:val="center"/>
          </w:tcPr>
          <w:p w14:paraId="17635C9E" w14:textId="77777777" w:rsidR="002D7F6F" w:rsidRPr="002D7F6F" w:rsidRDefault="002D7F6F" w:rsidP="002D7F6F">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3</w:t>
            </w:r>
          </w:p>
        </w:tc>
        <w:tc>
          <w:tcPr>
            <w:tcW w:w="6968" w:type="dxa"/>
            <w:tcBorders>
              <w:top w:val="single" w:sz="4" w:space="0" w:color="auto"/>
              <w:left w:val="single" w:sz="4" w:space="0" w:color="auto"/>
              <w:bottom w:val="single" w:sz="4" w:space="0" w:color="auto"/>
            </w:tcBorders>
            <w:shd w:val="clear" w:color="auto" w:fill="FFFFFF"/>
            <w:vAlign w:val="center"/>
          </w:tcPr>
          <w:p w14:paraId="59E4D6D7" w14:textId="77777777" w:rsidR="002D7F6F" w:rsidRPr="002D7F6F" w:rsidRDefault="002D7F6F" w:rsidP="00E30D1B">
            <w:pPr>
              <w:widowControl w:val="0"/>
              <w:suppressAutoHyphens w:val="0"/>
              <w:spacing w:line="254"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 xml:space="preserve">Уровень автомобилизации населения, ед. </w:t>
            </w:r>
            <w:r w:rsidR="00E30D1B">
              <w:rPr>
                <w:rFonts w:eastAsia="Arial Unicode MS" w:cs="Times New Roman"/>
                <w:smallCaps/>
                <w:color w:val="000000"/>
                <w:lang w:eastAsia="ru-RU" w:bidi="ru-RU"/>
              </w:rPr>
              <w:t>Т</w:t>
            </w:r>
            <w:r w:rsidRPr="002D7F6F">
              <w:rPr>
                <w:rFonts w:eastAsia="Arial Unicode MS" w:cs="Times New Roman"/>
                <w:smallCaps/>
                <w:color w:val="000000"/>
                <w:lang w:eastAsia="ru-RU" w:bidi="ru-RU"/>
              </w:rPr>
              <w:t xml:space="preserve">С/1000 </w:t>
            </w:r>
            <w:r w:rsidRPr="002D7F6F">
              <w:rPr>
                <w:rFonts w:eastAsia="Arial Unicode MS" w:cs="Times New Roman"/>
                <w:color w:val="000000"/>
                <w:lang w:eastAsia="ru-RU" w:bidi="ru-RU"/>
              </w:rPr>
              <w:t>жителей</w:t>
            </w:r>
          </w:p>
        </w:tc>
        <w:tc>
          <w:tcPr>
            <w:tcW w:w="3874" w:type="dxa"/>
            <w:tcBorders>
              <w:top w:val="single" w:sz="4" w:space="0" w:color="auto"/>
              <w:left w:val="single" w:sz="4" w:space="0" w:color="auto"/>
              <w:bottom w:val="single" w:sz="4" w:space="0" w:color="auto"/>
              <w:right w:val="single" w:sz="4" w:space="0" w:color="auto"/>
            </w:tcBorders>
            <w:shd w:val="clear" w:color="auto" w:fill="FFFFFF"/>
            <w:vAlign w:val="center"/>
          </w:tcPr>
          <w:p w14:paraId="3B12CDD9" w14:textId="77777777" w:rsidR="002D7F6F" w:rsidRPr="002D7F6F" w:rsidRDefault="002D7F6F" w:rsidP="002D7F6F">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293</w:t>
            </w:r>
          </w:p>
        </w:tc>
      </w:tr>
    </w:tbl>
    <w:p w14:paraId="6AF9E6F1" w14:textId="77777777" w:rsidR="002D7F6F" w:rsidRDefault="002D7F6F" w:rsidP="002D7F6F">
      <w:pPr>
        <w:widowControl w:val="0"/>
        <w:suppressAutoHyphens w:val="0"/>
        <w:ind w:left="567" w:firstLine="709"/>
        <w:jc w:val="both"/>
        <w:rPr>
          <w:rFonts w:eastAsia="Arial Unicode MS" w:cs="Times New Roman"/>
          <w:color w:val="000000"/>
          <w:lang w:eastAsia="ru-RU" w:bidi="ru-RU"/>
        </w:rPr>
      </w:pPr>
    </w:p>
    <w:p w14:paraId="101D95A7" w14:textId="77777777" w:rsidR="002D7F6F" w:rsidRPr="002D7F6F" w:rsidRDefault="002D7F6F" w:rsidP="002D7F6F">
      <w:pPr>
        <w:widowControl w:val="0"/>
        <w:suppressAutoHyphens w:val="0"/>
        <w:ind w:left="567" w:firstLine="426"/>
        <w:jc w:val="both"/>
        <w:rPr>
          <w:rFonts w:eastAsia="Arial Unicode MS" w:cs="Times New Roman"/>
          <w:color w:val="000000"/>
          <w:lang w:eastAsia="ru-RU" w:bidi="ru-RU"/>
        </w:rPr>
      </w:pPr>
      <w:r w:rsidRPr="002D7F6F">
        <w:rPr>
          <w:rFonts w:eastAsia="Arial Unicode MS" w:cs="Times New Roman"/>
          <w:color w:val="000000"/>
          <w:lang w:eastAsia="ru-RU" w:bidi="ru-RU"/>
        </w:rPr>
        <w:t xml:space="preserve">Анализ данных показывает рост автомобилизации населения, несмотря на убыль населения, количество легковых автомобилей </w:t>
      </w:r>
      <w:r w:rsidRPr="002D7F6F">
        <w:rPr>
          <w:rFonts w:eastAsia="Arial Unicode MS" w:cs="Times New Roman"/>
          <w:color w:val="000000"/>
          <w:lang w:eastAsia="ru-RU" w:bidi="ru-RU"/>
        </w:rPr>
        <w:lastRenderedPageBreak/>
        <w:t>продолжает расти.</w:t>
      </w:r>
    </w:p>
    <w:p w14:paraId="5A02E2EF" w14:textId="77777777" w:rsidR="002D7F6F" w:rsidRPr="002D7F6F" w:rsidRDefault="002D7F6F" w:rsidP="002D7F6F">
      <w:pPr>
        <w:widowControl w:val="0"/>
        <w:suppressAutoHyphens w:val="0"/>
        <w:ind w:left="567" w:firstLine="426"/>
        <w:jc w:val="both"/>
        <w:rPr>
          <w:rFonts w:eastAsia="Arial Unicode MS" w:cs="Times New Roman"/>
          <w:color w:val="000000"/>
          <w:lang w:eastAsia="ru-RU" w:bidi="ru-RU"/>
        </w:rPr>
      </w:pPr>
      <w:r w:rsidRPr="002D7F6F">
        <w:rPr>
          <w:rFonts w:eastAsia="Arial Unicode MS" w:cs="Times New Roman"/>
          <w:color w:val="000000"/>
          <w:lang w:eastAsia="ru-RU" w:bidi="ru-RU"/>
        </w:rPr>
        <w:t>Хранение легковых автомобилей индивидуальных владельцев осуществляется преимущественно в одноэтажных гаражах боксового типа.</w:t>
      </w:r>
    </w:p>
    <w:p w14:paraId="3BC8DEAA" w14:textId="77777777" w:rsidR="002D7F6F" w:rsidRDefault="002D7F6F" w:rsidP="002D7F6F">
      <w:pPr>
        <w:widowControl w:val="0"/>
        <w:suppressAutoHyphens w:val="0"/>
        <w:ind w:left="567" w:firstLine="426"/>
        <w:jc w:val="both"/>
        <w:rPr>
          <w:rFonts w:eastAsia="Arial Unicode MS" w:cs="Times New Roman"/>
          <w:color w:val="000000"/>
          <w:lang w:eastAsia="ru-RU" w:bidi="ru-RU"/>
        </w:rPr>
      </w:pPr>
      <w:r w:rsidRPr="002D7F6F">
        <w:rPr>
          <w:rFonts w:eastAsia="Arial Unicode MS" w:cs="Times New Roman"/>
          <w:color w:val="000000"/>
          <w:lang w:eastAsia="ru-RU" w:bidi="ru-RU"/>
        </w:rPr>
        <w:t>Существующее парковочное пространство на территории Кимовского района оценивается в 10 000 машино-мест, что говорит об отсутствии дефицита мест хранения индивидуального транспорта.</w:t>
      </w:r>
    </w:p>
    <w:p w14:paraId="2412F28E" w14:textId="77777777" w:rsidR="003149E9" w:rsidRDefault="003149E9" w:rsidP="002D7F6F">
      <w:pPr>
        <w:widowControl w:val="0"/>
        <w:suppressAutoHyphens w:val="0"/>
        <w:ind w:left="567" w:firstLine="426"/>
        <w:jc w:val="both"/>
        <w:rPr>
          <w:rFonts w:eastAsia="Arial Unicode MS" w:cs="Times New Roman"/>
          <w:color w:val="000000"/>
          <w:lang w:eastAsia="ru-RU" w:bidi="ru-RU"/>
        </w:rPr>
      </w:pPr>
    </w:p>
    <w:p w14:paraId="05F0006A" w14:textId="77777777" w:rsidR="003149E9" w:rsidRPr="002D7F6F" w:rsidRDefault="003149E9" w:rsidP="00322146">
      <w:pPr>
        <w:widowControl w:val="0"/>
        <w:suppressAutoHyphens w:val="0"/>
        <w:spacing w:after="120"/>
        <w:ind w:left="567" w:firstLine="425"/>
        <w:jc w:val="center"/>
        <w:rPr>
          <w:rFonts w:eastAsia="Arial Unicode MS" w:cs="Times New Roman"/>
          <w:color w:val="000000"/>
          <w:lang w:eastAsia="ru-RU" w:bidi="ru-RU"/>
        </w:rPr>
      </w:pPr>
      <w:r w:rsidRPr="003149E9">
        <w:rPr>
          <w:rFonts w:eastAsia="Arial Unicode MS" w:cs="Times New Roman"/>
          <w:b/>
          <w:color w:val="000000"/>
          <w:lang w:eastAsia="ru-RU" w:bidi="ru-RU"/>
        </w:rPr>
        <w:t>Прогноз развития дорожной сети</w:t>
      </w:r>
      <w:r>
        <w:rPr>
          <w:rFonts w:eastAsia="Arial Unicode MS" w:cs="Times New Roman"/>
          <w:b/>
          <w:color w:val="000000"/>
          <w:lang w:eastAsia="ru-RU" w:bidi="ru-RU"/>
        </w:rPr>
        <w:t>.</w:t>
      </w:r>
    </w:p>
    <w:tbl>
      <w:tblPr>
        <w:tblW w:w="0" w:type="auto"/>
        <w:jc w:val="center"/>
        <w:tblLayout w:type="fixed"/>
        <w:tblCellMar>
          <w:left w:w="10" w:type="dxa"/>
          <w:right w:w="10" w:type="dxa"/>
        </w:tblCellMar>
        <w:tblLook w:val="0000" w:firstRow="0" w:lastRow="0" w:firstColumn="0" w:lastColumn="0" w:noHBand="0" w:noVBand="0"/>
      </w:tblPr>
      <w:tblGrid>
        <w:gridCol w:w="691"/>
        <w:gridCol w:w="5146"/>
        <w:gridCol w:w="1099"/>
        <w:gridCol w:w="1281"/>
        <w:gridCol w:w="1299"/>
        <w:gridCol w:w="1249"/>
      </w:tblGrid>
      <w:tr w:rsidR="00322146" w:rsidRPr="00322146" w14:paraId="7BA774A6" w14:textId="77777777" w:rsidTr="00322146">
        <w:trPr>
          <w:jc w:val="center"/>
        </w:trPr>
        <w:tc>
          <w:tcPr>
            <w:tcW w:w="691" w:type="dxa"/>
            <w:tcBorders>
              <w:top w:val="single" w:sz="4" w:space="0" w:color="auto"/>
              <w:left w:val="single" w:sz="4" w:space="0" w:color="auto"/>
            </w:tcBorders>
            <w:shd w:val="clear" w:color="auto" w:fill="FFFFFF"/>
            <w:vAlign w:val="center"/>
          </w:tcPr>
          <w:p w14:paraId="634C9947" w14:textId="77777777" w:rsidR="00322146" w:rsidRPr="00322146" w:rsidRDefault="00322146" w:rsidP="00322146">
            <w:pPr>
              <w:widowControl w:val="0"/>
              <w:suppressAutoHyphens w:val="0"/>
              <w:spacing w:after="60" w:line="220" w:lineRule="exact"/>
              <w:ind w:left="280"/>
              <w:jc w:val="center"/>
              <w:rPr>
                <w:rFonts w:eastAsia="Arial Unicode MS" w:cs="Times New Roman"/>
                <w:b/>
                <w:color w:val="000000"/>
                <w:sz w:val="22"/>
                <w:szCs w:val="22"/>
                <w:lang w:eastAsia="ru-RU" w:bidi="ru-RU"/>
              </w:rPr>
            </w:pPr>
            <w:r w:rsidRPr="00322146">
              <w:rPr>
                <w:rFonts w:eastAsia="Arial Unicode MS" w:cs="Times New Roman"/>
                <w:b/>
                <w:color w:val="000000"/>
                <w:sz w:val="22"/>
                <w:szCs w:val="22"/>
                <w:lang w:eastAsia="ru-RU" w:bidi="ru-RU"/>
              </w:rPr>
              <w:t>№ п/п</w:t>
            </w:r>
          </w:p>
        </w:tc>
        <w:tc>
          <w:tcPr>
            <w:tcW w:w="5146" w:type="dxa"/>
            <w:tcBorders>
              <w:top w:val="single" w:sz="4" w:space="0" w:color="auto"/>
              <w:left w:val="single" w:sz="4" w:space="0" w:color="auto"/>
            </w:tcBorders>
            <w:shd w:val="clear" w:color="auto" w:fill="FFFFFF"/>
            <w:vAlign w:val="center"/>
          </w:tcPr>
          <w:p w14:paraId="0CA13088" w14:textId="77777777" w:rsidR="00322146" w:rsidRPr="00322146" w:rsidRDefault="00322146" w:rsidP="00322146">
            <w:pPr>
              <w:widowControl w:val="0"/>
              <w:suppressAutoHyphens w:val="0"/>
              <w:spacing w:line="220" w:lineRule="exact"/>
              <w:jc w:val="center"/>
              <w:rPr>
                <w:rFonts w:eastAsia="Arial Unicode MS" w:cs="Times New Roman"/>
                <w:b/>
                <w:color w:val="000000"/>
                <w:sz w:val="22"/>
                <w:szCs w:val="22"/>
                <w:lang w:eastAsia="ru-RU" w:bidi="ru-RU"/>
              </w:rPr>
            </w:pPr>
            <w:r w:rsidRPr="00322146">
              <w:rPr>
                <w:rFonts w:eastAsia="Arial Unicode MS" w:cs="Times New Roman"/>
                <w:b/>
                <w:color w:val="000000"/>
                <w:sz w:val="22"/>
                <w:szCs w:val="22"/>
                <w:lang w:eastAsia="ru-RU" w:bidi="ru-RU"/>
              </w:rPr>
              <w:t>Показатели</w:t>
            </w:r>
          </w:p>
        </w:tc>
        <w:tc>
          <w:tcPr>
            <w:tcW w:w="1099" w:type="dxa"/>
            <w:tcBorders>
              <w:top w:val="single" w:sz="4" w:space="0" w:color="auto"/>
              <w:left w:val="single" w:sz="4" w:space="0" w:color="auto"/>
            </w:tcBorders>
            <w:shd w:val="clear" w:color="auto" w:fill="FFFFFF"/>
            <w:vAlign w:val="center"/>
          </w:tcPr>
          <w:p w14:paraId="1ECF8EED" w14:textId="77777777" w:rsidR="00322146" w:rsidRPr="00322146" w:rsidRDefault="00322146" w:rsidP="00322146">
            <w:pPr>
              <w:widowControl w:val="0"/>
              <w:suppressAutoHyphens w:val="0"/>
              <w:spacing w:line="220" w:lineRule="exact"/>
              <w:jc w:val="center"/>
              <w:rPr>
                <w:rFonts w:eastAsia="Arial Unicode MS" w:cs="Times New Roman"/>
                <w:b/>
                <w:color w:val="000000"/>
                <w:sz w:val="22"/>
                <w:szCs w:val="22"/>
                <w:lang w:eastAsia="ru-RU" w:bidi="ru-RU"/>
              </w:rPr>
            </w:pPr>
            <w:r w:rsidRPr="00322146">
              <w:rPr>
                <w:rFonts w:eastAsia="Arial Unicode MS" w:cs="Times New Roman"/>
                <w:b/>
                <w:color w:val="000000"/>
                <w:sz w:val="22"/>
                <w:szCs w:val="22"/>
                <w:lang w:eastAsia="ru-RU" w:bidi="ru-RU"/>
              </w:rPr>
              <w:t>Ед. изм.</w:t>
            </w:r>
          </w:p>
        </w:tc>
        <w:tc>
          <w:tcPr>
            <w:tcW w:w="1281" w:type="dxa"/>
            <w:tcBorders>
              <w:top w:val="single" w:sz="4" w:space="0" w:color="auto"/>
              <w:left w:val="single" w:sz="4" w:space="0" w:color="auto"/>
            </w:tcBorders>
            <w:shd w:val="clear" w:color="auto" w:fill="FFFFFF"/>
            <w:vAlign w:val="center"/>
          </w:tcPr>
          <w:p w14:paraId="1BAAD272" w14:textId="77777777" w:rsidR="00322146" w:rsidRPr="00322146" w:rsidRDefault="00322146" w:rsidP="00322146">
            <w:pPr>
              <w:widowControl w:val="0"/>
              <w:suppressAutoHyphens w:val="0"/>
              <w:spacing w:line="220" w:lineRule="exact"/>
              <w:ind w:left="180"/>
              <w:jc w:val="center"/>
              <w:rPr>
                <w:rFonts w:eastAsia="Arial Unicode MS" w:cs="Times New Roman"/>
                <w:b/>
                <w:color w:val="000000"/>
                <w:sz w:val="22"/>
                <w:szCs w:val="22"/>
                <w:lang w:eastAsia="ru-RU" w:bidi="ru-RU"/>
              </w:rPr>
            </w:pPr>
            <w:r w:rsidRPr="00322146">
              <w:rPr>
                <w:rFonts w:eastAsia="Arial Unicode MS" w:cs="Times New Roman"/>
                <w:b/>
                <w:color w:val="000000"/>
                <w:sz w:val="22"/>
                <w:szCs w:val="22"/>
                <w:lang w:eastAsia="ru-RU" w:bidi="ru-RU"/>
              </w:rPr>
              <w:t>2017 г.</w:t>
            </w:r>
          </w:p>
        </w:tc>
        <w:tc>
          <w:tcPr>
            <w:tcW w:w="1299" w:type="dxa"/>
            <w:tcBorders>
              <w:top w:val="single" w:sz="4" w:space="0" w:color="auto"/>
              <w:left w:val="single" w:sz="4" w:space="0" w:color="auto"/>
            </w:tcBorders>
            <w:shd w:val="clear" w:color="auto" w:fill="FFFFFF"/>
            <w:vAlign w:val="center"/>
          </w:tcPr>
          <w:p w14:paraId="035829AC" w14:textId="77777777" w:rsidR="00322146" w:rsidRPr="00322146" w:rsidRDefault="00322146" w:rsidP="00322146">
            <w:pPr>
              <w:widowControl w:val="0"/>
              <w:suppressAutoHyphens w:val="0"/>
              <w:spacing w:line="220" w:lineRule="exact"/>
              <w:ind w:left="200"/>
              <w:jc w:val="center"/>
              <w:rPr>
                <w:rFonts w:eastAsia="Arial Unicode MS" w:cs="Times New Roman"/>
                <w:b/>
                <w:color w:val="000000"/>
                <w:sz w:val="22"/>
                <w:szCs w:val="22"/>
                <w:lang w:eastAsia="ru-RU" w:bidi="ru-RU"/>
              </w:rPr>
            </w:pPr>
            <w:r w:rsidRPr="00322146">
              <w:rPr>
                <w:rFonts w:eastAsia="Arial Unicode MS" w:cs="Times New Roman"/>
                <w:b/>
                <w:color w:val="000000"/>
                <w:sz w:val="22"/>
                <w:szCs w:val="22"/>
                <w:lang w:eastAsia="ru-RU" w:bidi="ru-RU"/>
              </w:rPr>
              <w:t>2026 г.</w:t>
            </w:r>
          </w:p>
        </w:tc>
        <w:tc>
          <w:tcPr>
            <w:tcW w:w="1249" w:type="dxa"/>
            <w:tcBorders>
              <w:top w:val="single" w:sz="4" w:space="0" w:color="auto"/>
              <w:left w:val="single" w:sz="4" w:space="0" w:color="auto"/>
              <w:right w:val="single" w:sz="4" w:space="0" w:color="auto"/>
            </w:tcBorders>
            <w:shd w:val="clear" w:color="auto" w:fill="FFFFFF"/>
            <w:vAlign w:val="center"/>
          </w:tcPr>
          <w:p w14:paraId="68435F2F" w14:textId="77777777" w:rsidR="00322146" w:rsidRPr="00322146" w:rsidRDefault="00322146" w:rsidP="00322146">
            <w:pPr>
              <w:widowControl w:val="0"/>
              <w:suppressAutoHyphens w:val="0"/>
              <w:spacing w:line="220" w:lineRule="exact"/>
              <w:ind w:left="180"/>
              <w:jc w:val="center"/>
              <w:rPr>
                <w:rFonts w:eastAsia="Arial Unicode MS" w:cs="Times New Roman"/>
                <w:b/>
                <w:color w:val="000000"/>
                <w:sz w:val="22"/>
                <w:szCs w:val="22"/>
                <w:lang w:eastAsia="ru-RU" w:bidi="ru-RU"/>
              </w:rPr>
            </w:pPr>
            <w:r w:rsidRPr="00322146">
              <w:rPr>
                <w:rFonts w:eastAsia="Arial Unicode MS" w:cs="Times New Roman"/>
                <w:b/>
                <w:color w:val="000000"/>
                <w:sz w:val="22"/>
                <w:szCs w:val="22"/>
                <w:lang w:eastAsia="ru-RU" w:bidi="ru-RU"/>
              </w:rPr>
              <w:t>2036 г.</w:t>
            </w:r>
          </w:p>
        </w:tc>
      </w:tr>
      <w:tr w:rsidR="00322146" w:rsidRPr="00322146" w14:paraId="6F25BE87" w14:textId="77777777" w:rsidTr="00322146">
        <w:trPr>
          <w:trHeight w:val="397"/>
          <w:jc w:val="center"/>
        </w:trPr>
        <w:tc>
          <w:tcPr>
            <w:tcW w:w="691" w:type="dxa"/>
            <w:tcBorders>
              <w:top w:val="single" w:sz="4" w:space="0" w:color="auto"/>
              <w:left w:val="single" w:sz="4" w:space="0" w:color="auto"/>
            </w:tcBorders>
            <w:shd w:val="clear" w:color="auto" w:fill="FFFFFF"/>
            <w:vAlign w:val="center"/>
          </w:tcPr>
          <w:p w14:paraId="6232F7B1" w14:textId="77777777" w:rsidR="00322146" w:rsidRPr="00322146" w:rsidRDefault="00322146" w:rsidP="00322146">
            <w:pPr>
              <w:widowControl w:val="0"/>
              <w:suppressAutoHyphens w:val="0"/>
              <w:spacing w:line="220" w:lineRule="exact"/>
              <w:ind w:right="30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1</w:t>
            </w:r>
          </w:p>
        </w:tc>
        <w:tc>
          <w:tcPr>
            <w:tcW w:w="5146" w:type="dxa"/>
            <w:tcBorders>
              <w:top w:val="single" w:sz="4" w:space="0" w:color="auto"/>
              <w:left w:val="single" w:sz="4" w:space="0" w:color="auto"/>
            </w:tcBorders>
            <w:shd w:val="clear" w:color="auto" w:fill="FFFFFF"/>
            <w:vAlign w:val="center"/>
          </w:tcPr>
          <w:p w14:paraId="58553703"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Протяженность улично-дорожной сети:</w:t>
            </w:r>
          </w:p>
        </w:tc>
        <w:tc>
          <w:tcPr>
            <w:tcW w:w="1099" w:type="dxa"/>
            <w:vMerge w:val="restart"/>
            <w:tcBorders>
              <w:top w:val="single" w:sz="4" w:space="0" w:color="auto"/>
              <w:left w:val="single" w:sz="4" w:space="0" w:color="auto"/>
            </w:tcBorders>
            <w:shd w:val="clear" w:color="auto" w:fill="FFFFFF"/>
            <w:vAlign w:val="center"/>
          </w:tcPr>
          <w:p w14:paraId="582C55A4"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км</w:t>
            </w:r>
          </w:p>
        </w:tc>
        <w:tc>
          <w:tcPr>
            <w:tcW w:w="1281" w:type="dxa"/>
            <w:tcBorders>
              <w:top w:val="single" w:sz="4" w:space="0" w:color="auto"/>
              <w:left w:val="single" w:sz="4" w:space="0" w:color="auto"/>
            </w:tcBorders>
            <w:shd w:val="clear" w:color="auto" w:fill="FFFFFF"/>
            <w:vAlign w:val="center"/>
          </w:tcPr>
          <w:p w14:paraId="37DE4F78" w14:textId="77777777" w:rsidR="00322146" w:rsidRPr="00322146" w:rsidRDefault="00322146" w:rsidP="00322146">
            <w:pPr>
              <w:widowControl w:val="0"/>
              <w:suppressAutoHyphens w:val="0"/>
              <w:spacing w:line="220" w:lineRule="exact"/>
              <w:ind w:left="34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600</w:t>
            </w:r>
          </w:p>
        </w:tc>
        <w:tc>
          <w:tcPr>
            <w:tcW w:w="1299" w:type="dxa"/>
            <w:tcBorders>
              <w:top w:val="single" w:sz="4" w:space="0" w:color="auto"/>
              <w:left w:val="single" w:sz="4" w:space="0" w:color="auto"/>
            </w:tcBorders>
            <w:shd w:val="clear" w:color="auto" w:fill="FFFFFF"/>
            <w:vAlign w:val="center"/>
          </w:tcPr>
          <w:p w14:paraId="669B6EBB"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615</w:t>
            </w:r>
          </w:p>
        </w:tc>
        <w:tc>
          <w:tcPr>
            <w:tcW w:w="1249" w:type="dxa"/>
            <w:tcBorders>
              <w:top w:val="single" w:sz="4" w:space="0" w:color="auto"/>
              <w:left w:val="single" w:sz="4" w:space="0" w:color="auto"/>
              <w:right w:val="single" w:sz="4" w:space="0" w:color="auto"/>
            </w:tcBorders>
            <w:shd w:val="clear" w:color="auto" w:fill="FFFFFF"/>
            <w:vAlign w:val="center"/>
          </w:tcPr>
          <w:p w14:paraId="73F3E85A"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630</w:t>
            </w:r>
          </w:p>
        </w:tc>
      </w:tr>
      <w:tr w:rsidR="00322146" w:rsidRPr="00322146" w14:paraId="3B27A706" w14:textId="77777777" w:rsidTr="00322146">
        <w:trPr>
          <w:trHeight w:val="417"/>
          <w:jc w:val="center"/>
        </w:trPr>
        <w:tc>
          <w:tcPr>
            <w:tcW w:w="691" w:type="dxa"/>
            <w:tcBorders>
              <w:top w:val="single" w:sz="4" w:space="0" w:color="auto"/>
              <w:left w:val="single" w:sz="4" w:space="0" w:color="auto"/>
            </w:tcBorders>
            <w:shd w:val="clear" w:color="auto" w:fill="FFFFFF"/>
            <w:vAlign w:val="center"/>
          </w:tcPr>
          <w:p w14:paraId="160B285F" w14:textId="77777777" w:rsidR="00322146" w:rsidRPr="00322146" w:rsidRDefault="00322146" w:rsidP="00322146">
            <w:pPr>
              <w:widowControl w:val="0"/>
              <w:suppressAutoHyphens w:val="0"/>
              <w:spacing w:line="220" w:lineRule="exact"/>
              <w:ind w:right="30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2</w:t>
            </w:r>
          </w:p>
        </w:tc>
        <w:tc>
          <w:tcPr>
            <w:tcW w:w="5146" w:type="dxa"/>
            <w:tcBorders>
              <w:top w:val="single" w:sz="4" w:space="0" w:color="auto"/>
              <w:left w:val="single" w:sz="4" w:space="0" w:color="auto"/>
            </w:tcBorders>
            <w:shd w:val="clear" w:color="auto" w:fill="FFFFFF"/>
            <w:vAlign w:val="center"/>
          </w:tcPr>
          <w:p w14:paraId="45188A92"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Дороги местного значения</w:t>
            </w:r>
          </w:p>
        </w:tc>
        <w:tc>
          <w:tcPr>
            <w:tcW w:w="1099" w:type="dxa"/>
            <w:vMerge/>
            <w:tcBorders>
              <w:left w:val="single" w:sz="4" w:space="0" w:color="auto"/>
            </w:tcBorders>
            <w:shd w:val="clear" w:color="auto" w:fill="FFFFFF"/>
            <w:vAlign w:val="center"/>
          </w:tcPr>
          <w:p w14:paraId="5988D682" w14:textId="77777777" w:rsidR="00322146" w:rsidRPr="00322146" w:rsidRDefault="00322146" w:rsidP="00322146">
            <w:pPr>
              <w:widowControl w:val="0"/>
              <w:suppressAutoHyphens w:val="0"/>
              <w:jc w:val="center"/>
              <w:rPr>
                <w:rFonts w:eastAsia="Arial Unicode MS" w:cs="Times New Roman"/>
                <w:color w:val="000000"/>
                <w:sz w:val="22"/>
                <w:szCs w:val="22"/>
                <w:lang w:eastAsia="ru-RU" w:bidi="ru-RU"/>
              </w:rPr>
            </w:pPr>
          </w:p>
        </w:tc>
        <w:tc>
          <w:tcPr>
            <w:tcW w:w="1281" w:type="dxa"/>
            <w:tcBorders>
              <w:top w:val="single" w:sz="4" w:space="0" w:color="auto"/>
              <w:left w:val="single" w:sz="4" w:space="0" w:color="auto"/>
            </w:tcBorders>
            <w:shd w:val="clear" w:color="auto" w:fill="FFFFFF"/>
            <w:vAlign w:val="center"/>
          </w:tcPr>
          <w:p w14:paraId="719A2066" w14:textId="77777777" w:rsidR="00322146" w:rsidRPr="00322146" w:rsidRDefault="00322146" w:rsidP="00322146">
            <w:pPr>
              <w:widowControl w:val="0"/>
              <w:suppressAutoHyphens w:val="0"/>
              <w:spacing w:line="220" w:lineRule="exact"/>
              <w:ind w:left="24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540,7</w:t>
            </w:r>
          </w:p>
        </w:tc>
        <w:tc>
          <w:tcPr>
            <w:tcW w:w="1299" w:type="dxa"/>
            <w:tcBorders>
              <w:top w:val="single" w:sz="4" w:space="0" w:color="auto"/>
              <w:left w:val="single" w:sz="4" w:space="0" w:color="auto"/>
            </w:tcBorders>
            <w:shd w:val="clear" w:color="auto" w:fill="FFFFFF"/>
            <w:vAlign w:val="center"/>
          </w:tcPr>
          <w:p w14:paraId="40D9EDD4"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550</w:t>
            </w:r>
          </w:p>
        </w:tc>
        <w:tc>
          <w:tcPr>
            <w:tcW w:w="1249" w:type="dxa"/>
            <w:tcBorders>
              <w:top w:val="single" w:sz="4" w:space="0" w:color="auto"/>
              <w:left w:val="single" w:sz="4" w:space="0" w:color="auto"/>
              <w:right w:val="single" w:sz="4" w:space="0" w:color="auto"/>
            </w:tcBorders>
            <w:shd w:val="clear" w:color="auto" w:fill="FFFFFF"/>
            <w:vAlign w:val="center"/>
          </w:tcPr>
          <w:p w14:paraId="0385B2C3"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570</w:t>
            </w:r>
          </w:p>
        </w:tc>
      </w:tr>
      <w:tr w:rsidR="00322146" w:rsidRPr="00322146" w14:paraId="4C46F6AF" w14:textId="77777777" w:rsidTr="00322146">
        <w:trPr>
          <w:trHeight w:val="420"/>
          <w:jc w:val="center"/>
        </w:trPr>
        <w:tc>
          <w:tcPr>
            <w:tcW w:w="691" w:type="dxa"/>
            <w:tcBorders>
              <w:top w:val="single" w:sz="4" w:space="0" w:color="auto"/>
              <w:left w:val="single" w:sz="4" w:space="0" w:color="auto"/>
            </w:tcBorders>
            <w:shd w:val="clear" w:color="auto" w:fill="FFFFFF"/>
            <w:vAlign w:val="center"/>
          </w:tcPr>
          <w:p w14:paraId="7B3F7641" w14:textId="77777777" w:rsidR="00322146" w:rsidRPr="00322146" w:rsidRDefault="00322146" w:rsidP="00322146">
            <w:pPr>
              <w:widowControl w:val="0"/>
              <w:suppressAutoHyphens w:val="0"/>
              <w:spacing w:line="220" w:lineRule="exact"/>
              <w:ind w:right="30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3</w:t>
            </w:r>
          </w:p>
        </w:tc>
        <w:tc>
          <w:tcPr>
            <w:tcW w:w="5146" w:type="dxa"/>
            <w:tcBorders>
              <w:top w:val="single" w:sz="4" w:space="0" w:color="auto"/>
              <w:left w:val="single" w:sz="4" w:space="0" w:color="auto"/>
            </w:tcBorders>
            <w:shd w:val="clear" w:color="auto" w:fill="FFFFFF"/>
            <w:vAlign w:val="center"/>
          </w:tcPr>
          <w:p w14:paraId="4CA89D17"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Дороги регионального значения</w:t>
            </w:r>
          </w:p>
        </w:tc>
        <w:tc>
          <w:tcPr>
            <w:tcW w:w="1099" w:type="dxa"/>
            <w:vMerge/>
            <w:tcBorders>
              <w:left w:val="single" w:sz="4" w:space="0" w:color="auto"/>
            </w:tcBorders>
            <w:shd w:val="clear" w:color="auto" w:fill="FFFFFF"/>
            <w:vAlign w:val="center"/>
          </w:tcPr>
          <w:p w14:paraId="7B9F5065" w14:textId="77777777" w:rsidR="00322146" w:rsidRPr="00322146" w:rsidRDefault="00322146" w:rsidP="00322146">
            <w:pPr>
              <w:widowControl w:val="0"/>
              <w:suppressAutoHyphens w:val="0"/>
              <w:jc w:val="center"/>
              <w:rPr>
                <w:rFonts w:eastAsia="Arial Unicode MS" w:cs="Times New Roman"/>
                <w:color w:val="000000"/>
                <w:sz w:val="22"/>
                <w:szCs w:val="22"/>
                <w:lang w:eastAsia="ru-RU" w:bidi="ru-RU"/>
              </w:rPr>
            </w:pPr>
          </w:p>
        </w:tc>
        <w:tc>
          <w:tcPr>
            <w:tcW w:w="1281" w:type="dxa"/>
            <w:tcBorders>
              <w:top w:val="single" w:sz="4" w:space="0" w:color="auto"/>
              <w:left w:val="single" w:sz="4" w:space="0" w:color="auto"/>
            </w:tcBorders>
            <w:shd w:val="clear" w:color="auto" w:fill="FFFFFF"/>
            <w:vAlign w:val="center"/>
          </w:tcPr>
          <w:p w14:paraId="29DC391D" w14:textId="77777777" w:rsidR="00322146" w:rsidRPr="00322146" w:rsidRDefault="00322146" w:rsidP="00322146">
            <w:pPr>
              <w:widowControl w:val="0"/>
              <w:suppressAutoHyphens w:val="0"/>
              <w:spacing w:line="220" w:lineRule="exact"/>
              <w:ind w:left="18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230,5</w:t>
            </w:r>
          </w:p>
        </w:tc>
        <w:tc>
          <w:tcPr>
            <w:tcW w:w="1299" w:type="dxa"/>
            <w:tcBorders>
              <w:top w:val="single" w:sz="4" w:space="0" w:color="auto"/>
              <w:left w:val="single" w:sz="4" w:space="0" w:color="auto"/>
            </w:tcBorders>
            <w:shd w:val="clear" w:color="auto" w:fill="FFFFFF"/>
            <w:vAlign w:val="center"/>
          </w:tcPr>
          <w:p w14:paraId="0087E249" w14:textId="77777777" w:rsidR="00322146" w:rsidRPr="00322146" w:rsidRDefault="00322146" w:rsidP="00322146">
            <w:pPr>
              <w:widowControl w:val="0"/>
              <w:suppressAutoHyphens w:val="0"/>
              <w:spacing w:line="220" w:lineRule="exact"/>
              <w:ind w:left="20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230,5</w:t>
            </w:r>
          </w:p>
        </w:tc>
        <w:tc>
          <w:tcPr>
            <w:tcW w:w="1249" w:type="dxa"/>
            <w:tcBorders>
              <w:top w:val="single" w:sz="4" w:space="0" w:color="auto"/>
              <w:left w:val="single" w:sz="4" w:space="0" w:color="auto"/>
              <w:right w:val="single" w:sz="4" w:space="0" w:color="auto"/>
            </w:tcBorders>
            <w:shd w:val="clear" w:color="auto" w:fill="FFFFFF"/>
            <w:vAlign w:val="center"/>
          </w:tcPr>
          <w:p w14:paraId="7800A857" w14:textId="77777777" w:rsidR="00322146" w:rsidRPr="00322146" w:rsidRDefault="00322146" w:rsidP="00322146">
            <w:pPr>
              <w:widowControl w:val="0"/>
              <w:suppressAutoHyphens w:val="0"/>
              <w:spacing w:line="220" w:lineRule="exact"/>
              <w:ind w:left="18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230,5</w:t>
            </w:r>
          </w:p>
        </w:tc>
      </w:tr>
      <w:tr w:rsidR="00322146" w:rsidRPr="00322146" w14:paraId="7A29564F" w14:textId="77777777" w:rsidTr="00322146">
        <w:trPr>
          <w:trHeight w:val="794"/>
          <w:jc w:val="center"/>
        </w:trPr>
        <w:tc>
          <w:tcPr>
            <w:tcW w:w="691" w:type="dxa"/>
            <w:tcBorders>
              <w:top w:val="single" w:sz="4" w:space="0" w:color="auto"/>
              <w:left w:val="single" w:sz="4" w:space="0" w:color="auto"/>
            </w:tcBorders>
            <w:shd w:val="clear" w:color="auto" w:fill="FFFFFF"/>
            <w:vAlign w:val="center"/>
          </w:tcPr>
          <w:p w14:paraId="59727E4D" w14:textId="77777777" w:rsidR="00322146" w:rsidRPr="00322146" w:rsidRDefault="00322146" w:rsidP="00322146">
            <w:pPr>
              <w:widowControl w:val="0"/>
              <w:suppressAutoHyphens w:val="0"/>
              <w:spacing w:line="220" w:lineRule="exact"/>
              <w:ind w:right="30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4</w:t>
            </w:r>
          </w:p>
        </w:tc>
        <w:tc>
          <w:tcPr>
            <w:tcW w:w="5146" w:type="dxa"/>
            <w:tcBorders>
              <w:top w:val="single" w:sz="4" w:space="0" w:color="auto"/>
              <w:left w:val="single" w:sz="4" w:space="0" w:color="auto"/>
            </w:tcBorders>
            <w:shd w:val="clear" w:color="auto" w:fill="FFFFFF"/>
            <w:vAlign w:val="center"/>
          </w:tcPr>
          <w:p w14:paraId="18642AF0" w14:textId="77777777" w:rsidR="00322146" w:rsidRPr="00322146" w:rsidRDefault="00322146" w:rsidP="00322146">
            <w:pPr>
              <w:widowControl w:val="0"/>
              <w:suppressAutoHyphens w:val="0"/>
              <w:spacing w:line="278"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Плотность транспортной сети в пределах городской застройки г. Кимовск</w:t>
            </w:r>
          </w:p>
        </w:tc>
        <w:tc>
          <w:tcPr>
            <w:tcW w:w="1099" w:type="dxa"/>
            <w:tcBorders>
              <w:top w:val="single" w:sz="4" w:space="0" w:color="auto"/>
              <w:left w:val="single" w:sz="4" w:space="0" w:color="auto"/>
            </w:tcBorders>
            <w:shd w:val="clear" w:color="auto" w:fill="FFFFFF"/>
            <w:vAlign w:val="center"/>
          </w:tcPr>
          <w:p w14:paraId="55D0004B"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км/км</w:t>
            </w:r>
            <w:r w:rsidRPr="00322146">
              <w:rPr>
                <w:rFonts w:eastAsia="Arial Unicode MS" w:cs="Times New Roman"/>
                <w:color w:val="000000"/>
                <w:sz w:val="22"/>
                <w:szCs w:val="22"/>
                <w:vertAlign w:val="superscript"/>
                <w:lang w:eastAsia="ru-RU" w:bidi="ru-RU"/>
              </w:rPr>
              <w:t>2</w:t>
            </w:r>
          </w:p>
        </w:tc>
        <w:tc>
          <w:tcPr>
            <w:tcW w:w="1281" w:type="dxa"/>
            <w:tcBorders>
              <w:top w:val="single" w:sz="4" w:space="0" w:color="auto"/>
              <w:left w:val="single" w:sz="4" w:space="0" w:color="auto"/>
            </w:tcBorders>
            <w:shd w:val="clear" w:color="auto" w:fill="FFFFFF"/>
            <w:vAlign w:val="center"/>
          </w:tcPr>
          <w:p w14:paraId="27A8258C" w14:textId="77777777" w:rsidR="00322146" w:rsidRPr="00322146" w:rsidRDefault="00322146" w:rsidP="00322146">
            <w:pPr>
              <w:widowControl w:val="0"/>
              <w:suppressAutoHyphens w:val="0"/>
              <w:spacing w:line="220" w:lineRule="exact"/>
              <w:ind w:left="24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34,7</w:t>
            </w:r>
          </w:p>
        </w:tc>
        <w:tc>
          <w:tcPr>
            <w:tcW w:w="1299" w:type="dxa"/>
            <w:tcBorders>
              <w:top w:val="single" w:sz="4" w:space="0" w:color="auto"/>
              <w:left w:val="single" w:sz="4" w:space="0" w:color="auto"/>
            </w:tcBorders>
            <w:shd w:val="clear" w:color="auto" w:fill="FFFFFF"/>
            <w:vAlign w:val="center"/>
          </w:tcPr>
          <w:p w14:paraId="78B53FB3" w14:textId="77777777" w:rsidR="00322146" w:rsidRPr="00322146" w:rsidRDefault="00322146" w:rsidP="00322146">
            <w:pPr>
              <w:widowControl w:val="0"/>
              <w:suppressAutoHyphens w:val="0"/>
              <w:spacing w:line="220" w:lineRule="exact"/>
              <w:ind w:left="36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34,7</w:t>
            </w:r>
          </w:p>
        </w:tc>
        <w:tc>
          <w:tcPr>
            <w:tcW w:w="1249" w:type="dxa"/>
            <w:tcBorders>
              <w:top w:val="single" w:sz="4" w:space="0" w:color="auto"/>
              <w:left w:val="single" w:sz="4" w:space="0" w:color="auto"/>
              <w:right w:val="single" w:sz="4" w:space="0" w:color="auto"/>
            </w:tcBorders>
            <w:shd w:val="clear" w:color="auto" w:fill="FFFFFF"/>
            <w:vAlign w:val="center"/>
          </w:tcPr>
          <w:p w14:paraId="5C59C00B" w14:textId="77777777" w:rsidR="00322146" w:rsidRPr="00322146" w:rsidRDefault="00322146" w:rsidP="00322146">
            <w:pPr>
              <w:widowControl w:val="0"/>
              <w:suppressAutoHyphens w:val="0"/>
              <w:spacing w:line="220" w:lineRule="exact"/>
              <w:ind w:left="32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34,7</w:t>
            </w:r>
          </w:p>
        </w:tc>
      </w:tr>
      <w:tr w:rsidR="00322146" w:rsidRPr="00322146" w14:paraId="40770898" w14:textId="77777777" w:rsidTr="00322146">
        <w:trPr>
          <w:trHeight w:val="879"/>
          <w:jc w:val="center"/>
        </w:trPr>
        <w:tc>
          <w:tcPr>
            <w:tcW w:w="691" w:type="dxa"/>
            <w:tcBorders>
              <w:top w:val="single" w:sz="4" w:space="0" w:color="auto"/>
              <w:left w:val="single" w:sz="4" w:space="0" w:color="auto"/>
              <w:bottom w:val="single" w:sz="4" w:space="0" w:color="auto"/>
            </w:tcBorders>
            <w:shd w:val="clear" w:color="auto" w:fill="FFFFFF"/>
            <w:vAlign w:val="center"/>
          </w:tcPr>
          <w:p w14:paraId="1EE11F9E" w14:textId="77777777" w:rsidR="00322146" w:rsidRPr="00322146" w:rsidRDefault="00322146" w:rsidP="00322146">
            <w:pPr>
              <w:widowControl w:val="0"/>
              <w:suppressAutoHyphens w:val="0"/>
              <w:spacing w:line="220" w:lineRule="exact"/>
              <w:ind w:right="30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5</w:t>
            </w:r>
          </w:p>
        </w:tc>
        <w:tc>
          <w:tcPr>
            <w:tcW w:w="5146" w:type="dxa"/>
            <w:tcBorders>
              <w:top w:val="single" w:sz="4" w:space="0" w:color="auto"/>
              <w:left w:val="single" w:sz="4" w:space="0" w:color="auto"/>
              <w:bottom w:val="single" w:sz="4" w:space="0" w:color="auto"/>
            </w:tcBorders>
            <w:shd w:val="clear" w:color="auto" w:fill="FFFFFF"/>
            <w:vAlign w:val="center"/>
          </w:tcPr>
          <w:p w14:paraId="3D86C13F" w14:textId="77777777" w:rsidR="00322146" w:rsidRPr="00322146" w:rsidRDefault="00322146" w:rsidP="00322146">
            <w:pPr>
              <w:widowControl w:val="0"/>
              <w:suppressAutoHyphens w:val="0"/>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Доля протяженности автомобильных дорог общего пользования местного значения, соответствующих нормативным требованиям</w:t>
            </w:r>
          </w:p>
        </w:tc>
        <w:tc>
          <w:tcPr>
            <w:tcW w:w="1099" w:type="dxa"/>
            <w:tcBorders>
              <w:top w:val="single" w:sz="4" w:space="0" w:color="auto"/>
              <w:left w:val="single" w:sz="4" w:space="0" w:color="auto"/>
              <w:bottom w:val="single" w:sz="4" w:space="0" w:color="auto"/>
            </w:tcBorders>
            <w:shd w:val="clear" w:color="auto" w:fill="FFFFFF"/>
            <w:vAlign w:val="center"/>
          </w:tcPr>
          <w:p w14:paraId="75B06759"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w:t>
            </w:r>
          </w:p>
        </w:tc>
        <w:tc>
          <w:tcPr>
            <w:tcW w:w="1281" w:type="dxa"/>
            <w:tcBorders>
              <w:top w:val="single" w:sz="4" w:space="0" w:color="auto"/>
              <w:left w:val="single" w:sz="4" w:space="0" w:color="auto"/>
              <w:bottom w:val="single" w:sz="4" w:space="0" w:color="auto"/>
            </w:tcBorders>
            <w:shd w:val="clear" w:color="auto" w:fill="FFFFFF"/>
            <w:vAlign w:val="center"/>
          </w:tcPr>
          <w:p w14:paraId="0B79BCE4"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40</w:t>
            </w:r>
          </w:p>
        </w:tc>
        <w:tc>
          <w:tcPr>
            <w:tcW w:w="1299" w:type="dxa"/>
            <w:tcBorders>
              <w:top w:val="single" w:sz="4" w:space="0" w:color="auto"/>
              <w:left w:val="single" w:sz="4" w:space="0" w:color="auto"/>
              <w:bottom w:val="single" w:sz="4" w:space="0" w:color="auto"/>
            </w:tcBorders>
            <w:shd w:val="clear" w:color="auto" w:fill="FFFFFF"/>
            <w:vAlign w:val="center"/>
          </w:tcPr>
          <w:p w14:paraId="58503E89"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68</w:t>
            </w:r>
          </w:p>
        </w:tc>
        <w:tc>
          <w:tcPr>
            <w:tcW w:w="1249" w:type="dxa"/>
            <w:tcBorders>
              <w:top w:val="single" w:sz="4" w:space="0" w:color="auto"/>
              <w:left w:val="single" w:sz="4" w:space="0" w:color="auto"/>
              <w:bottom w:val="single" w:sz="4" w:space="0" w:color="auto"/>
              <w:right w:val="single" w:sz="4" w:space="0" w:color="auto"/>
            </w:tcBorders>
            <w:shd w:val="clear" w:color="auto" w:fill="FFFFFF"/>
            <w:vAlign w:val="center"/>
          </w:tcPr>
          <w:p w14:paraId="197BE118" w14:textId="77777777" w:rsidR="00322146" w:rsidRPr="00322146" w:rsidRDefault="00322146" w:rsidP="00322146">
            <w:pPr>
              <w:widowControl w:val="0"/>
              <w:suppressAutoHyphens w:val="0"/>
              <w:spacing w:line="220" w:lineRule="exact"/>
              <w:jc w:val="center"/>
              <w:rPr>
                <w:rFonts w:eastAsia="Arial Unicode MS" w:cs="Times New Roman"/>
                <w:color w:val="000000"/>
                <w:sz w:val="22"/>
                <w:szCs w:val="22"/>
                <w:lang w:eastAsia="ru-RU" w:bidi="ru-RU"/>
              </w:rPr>
            </w:pPr>
            <w:r w:rsidRPr="00322146">
              <w:rPr>
                <w:rFonts w:eastAsia="Arial Unicode MS" w:cs="Times New Roman"/>
                <w:color w:val="000000"/>
                <w:sz w:val="22"/>
                <w:szCs w:val="22"/>
                <w:lang w:eastAsia="ru-RU" w:bidi="ru-RU"/>
              </w:rPr>
              <w:t>88</w:t>
            </w:r>
          </w:p>
        </w:tc>
      </w:tr>
    </w:tbl>
    <w:p w14:paraId="319195DF" w14:textId="77777777" w:rsidR="003149E9" w:rsidRDefault="003149E9" w:rsidP="00322146">
      <w:pPr>
        <w:spacing w:line="360" w:lineRule="auto"/>
        <w:rPr>
          <w:b/>
        </w:rPr>
        <w:sectPr w:rsidR="003149E9" w:rsidSect="00B4435C">
          <w:pgSz w:w="16838" w:h="11906" w:orient="landscape" w:code="9"/>
          <w:pgMar w:top="568" w:right="851" w:bottom="851" w:left="1134" w:header="709" w:footer="709" w:gutter="0"/>
          <w:cols w:space="708"/>
          <w:docGrid w:linePitch="360"/>
        </w:sectPr>
      </w:pPr>
    </w:p>
    <w:p w14:paraId="392F6002" w14:textId="77777777" w:rsidR="00816626" w:rsidRPr="00755B94" w:rsidRDefault="00226CE1" w:rsidP="00023C0A">
      <w:pPr>
        <w:pStyle w:val="3"/>
      </w:pPr>
      <w:bookmarkStart w:id="39" w:name="_Toc226267324"/>
      <w:bookmarkStart w:id="40" w:name="_Toc248575732"/>
      <w:bookmarkStart w:id="41" w:name="_Toc248747372"/>
      <w:bookmarkStart w:id="42" w:name="_Toc257135704"/>
      <w:bookmarkStart w:id="43" w:name="_Toc274206411"/>
      <w:bookmarkStart w:id="44" w:name="_Toc285406353"/>
      <w:bookmarkStart w:id="45" w:name="_Toc323818752"/>
      <w:bookmarkStart w:id="46" w:name="_Toc323819237"/>
      <w:bookmarkStart w:id="47" w:name="_Toc323819996"/>
      <w:bookmarkStart w:id="48" w:name="_Toc323821169"/>
      <w:bookmarkStart w:id="49" w:name="_Toc352160090"/>
      <w:bookmarkStart w:id="50" w:name="_Toc9845016"/>
      <w:bookmarkStart w:id="51" w:name="_Toc21505923"/>
      <w:bookmarkEnd w:id="32"/>
      <w:bookmarkEnd w:id="33"/>
      <w:bookmarkEnd w:id="34"/>
      <w:bookmarkEnd w:id="35"/>
      <w:r w:rsidRPr="00755B94">
        <w:lastRenderedPageBreak/>
        <w:t>2</w:t>
      </w:r>
      <w:r w:rsidR="00816626" w:rsidRPr="00755B94">
        <w:t>.</w:t>
      </w:r>
      <w:r w:rsidRPr="00755B94">
        <w:t>2</w:t>
      </w:r>
      <w:r w:rsidR="00816626" w:rsidRPr="00755B94">
        <w:t>.</w:t>
      </w:r>
      <w:r w:rsidR="00D118E2" w:rsidRPr="00755B94">
        <w:t>6</w:t>
      </w:r>
      <w:r w:rsidR="00816626" w:rsidRPr="00755B94">
        <w:t xml:space="preserve"> Существующее состояние и перспективы развития инженерной инфраструктур</w:t>
      </w:r>
      <w:bookmarkEnd w:id="39"/>
      <w:r w:rsidR="00816626" w:rsidRPr="00755B94">
        <w:t>ы поселения</w:t>
      </w:r>
      <w:bookmarkEnd w:id="40"/>
      <w:bookmarkEnd w:id="41"/>
      <w:bookmarkEnd w:id="42"/>
      <w:bookmarkEnd w:id="43"/>
      <w:bookmarkEnd w:id="44"/>
      <w:bookmarkEnd w:id="45"/>
      <w:bookmarkEnd w:id="46"/>
      <w:bookmarkEnd w:id="47"/>
      <w:bookmarkEnd w:id="48"/>
      <w:bookmarkEnd w:id="49"/>
      <w:bookmarkEnd w:id="50"/>
      <w:bookmarkEnd w:id="51"/>
    </w:p>
    <w:p w14:paraId="6982F7F4" w14:textId="77777777" w:rsidR="002D3D62" w:rsidRPr="0039138C" w:rsidRDefault="0039138C" w:rsidP="002C0784">
      <w:pPr>
        <w:ind w:firstLine="709"/>
        <w:jc w:val="both"/>
        <w:rPr>
          <w:kern w:val="1"/>
        </w:rPr>
      </w:pPr>
      <w:r w:rsidRPr="0039138C">
        <w:rPr>
          <w:kern w:val="1"/>
        </w:rPr>
        <w:t>Жилищно-коммунальное хозяйство муниципального образования</w:t>
      </w:r>
      <w:r w:rsidR="0069731E">
        <w:rPr>
          <w:kern w:val="1"/>
        </w:rPr>
        <w:t xml:space="preserve"> Новольвовское</w:t>
      </w:r>
      <w:r w:rsidRPr="0039138C">
        <w:rPr>
          <w:kern w:val="1"/>
        </w:rPr>
        <w:t xml:space="preserve"> </w:t>
      </w:r>
      <w:r w:rsidR="00577DE2">
        <w:rPr>
          <w:kern w:val="1"/>
        </w:rPr>
        <w:t>Кимовского</w:t>
      </w:r>
      <w:r w:rsidRPr="0039138C">
        <w:rPr>
          <w:kern w:val="1"/>
        </w:rPr>
        <w:t xml:space="preserve"> района представляет собой отрасль территориальной инженерной инфраструктуры, деятельность которой формирует жизненную среду человека.</w:t>
      </w:r>
    </w:p>
    <w:p w14:paraId="606F3391" w14:textId="77777777" w:rsidR="007D7F3F" w:rsidRDefault="007D7F3F" w:rsidP="002C0784">
      <w:pPr>
        <w:ind w:firstLine="709"/>
        <w:jc w:val="both"/>
        <w:rPr>
          <w:kern w:val="1"/>
        </w:rPr>
      </w:pPr>
      <w:bookmarkStart w:id="52" w:name="_Toc426705676"/>
      <w:r>
        <w:rPr>
          <w:kern w:val="1"/>
        </w:rPr>
        <w:t>Для о</w:t>
      </w:r>
      <w:r w:rsidRPr="007D7F3F">
        <w:rPr>
          <w:kern w:val="1"/>
        </w:rPr>
        <w:t>беспечени</w:t>
      </w:r>
      <w:r>
        <w:rPr>
          <w:kern w:val="1"/>
        </w:rPr>
        <w:t>я</w:t>
      </w:r>
      <w:r w:rsidRPr="007D7F3F">
        <w:rPr>
          <w:kern w:val="1"/>
        </w:rPr>
        <w:t xml:space="preserve"> потребителей коммунальными ресурсами нормативного качества</w:t>
      </w:r>
      <w:r>
        <w:rPr>
          <w:kern w:val="1"/>
        </w:rPr>
        <w:t>,</w:t>
      </w:r>
      <w:r w:rsidRPr="007D7F3F">
        <w:rPr>
          <w:kern w:val="1"/>
        </w:rPr>
        <w:t xml:space="preserve"> надежной и эффективной работы коммунальной инфраструктуры муниципального образования </w:t>
      </w:r>
      <w:r>
        <w:rPr>
          <w:kern w:val="1"/>
        </w:rPr>
        <w:t>разработана и утверждена «</w:t>
      </w:r>
      <w:r w:rsidRPr="007D7F3F">
        <w:rPr>
          <w:kern w:val="1"/>
        </w:rPr>
        <w:t>Программа комплексного развития систем коммунальной инфраструктуры муниципального образования Кимовский район на 2016-2025 годы</w:t>
      </w:r>
      <w:r>
        <w:rPr>
          <w:kern w:val="1"/>
        </w:rPr>
        <w:t>».</w:t>
      </w:r>
    </w:p>
    <w:p w14:paraId="251A190B" w14:textId="77777777" w:rsidR="007D7F3F" w:rsidRDefault="007D7F3F" w:rsidP="002C0784">
      <w:pPr>
        <w:widowControl w:val="0"/>
        <w:suppressAutoHyphens w:val="0"/>
        <w:ind w:firstLine="707"/>
        <w:jc w:val="both"/>
        <w:rPr>
          <w:rFonts w:cs="Times New Roman"/>
          <w:lang w:eastAsia="en-US"/>
        </w:rPr>
      </w:pPr>
      <w:r w:rsidRPr="00AF247C">
        <w:rPr>
          <w:rFonts w:cs="Times New Roman"/>
          <w:lang w:eastAsia="en-US"/>
        </w:rPr>
        <w:t>В</w:t>
      </w:r>
      <w:r w:rsidRPr="00AF247C">
        <w:rPr>
          <w:rFonts w:cs="Times New Roman"/>
          <w:spacing w:val="24"/>
          <w:lang w:eastAsia="en-US"/>
        </w:rPr>
        <w:t xml:space="preserve"> </w:t>
      </w:r>
      <w:r w:rsidRPr="00AF247C">
        <w:rPr>
          <w:rFonts w:cs="Times New Roman"/>
          <w:lang w:eastAsia="en-US"/>
        </w:rPr>
        <w:t>прогр</w:t>
      </w:r>
      <w:r w:rsidRPr="00AF247C">
        <w:rPr>
          <w:rFonts w:cs="Times New Roman"/>
          <w:spacing w:val="-1"/>
          <w:lang w:eastAsia="en-US"/>
        </w:rPr>
        <w:t>ам</w:t>
      </w:r>
      <w:r w:rsidRPr="00AF247C">
        <w:rPr>
          <w:rFonts w:cs="Times New Roman"/>
          <w:spacing w:val="3"/>
          <w:lang w:eastAsia="en-US"/>
        </w:rPr>
        <w:t>м</w:t>
      </w:r>
      <w:r w:rsidRPr="00AF247C">
        <w:rPr>
          <w:rFonts w:cs="Times New Roman"/>
          <w:lang w:eastAsia="en-US"/>
        </w:rPr>
        <w:t>у</w:t>
      </w:r>
      <w:r w:rsidRPr="00AF247C">
        <w:rPr>
          <w:rFonts w:cs="Times New Roman"/>
          <w:spacing w:val="21"/>
          <w:lang w:eastAsia="en-US"/>
        </w:rPr>
        <w:t xml:space="preserve"> </w:t>
      </w:r>
      <w:r w:rsidRPr="00AF247C">
        <w:rPr>
          <w:rFonts w:cs="Times New Roman"/>
          <w:lang w:eastAsia="en-US"/>
        </w:rPr>
        <w:t>вклю</w:t>
      </w:r>
      <w:r w:rsidRPr="00AF247C">
        <w:rPr>
          <w:rFonts w:cs="Times New Roman"/>
          <w:spacing w:val="-1"/>
          <w:lang w:eastAsia="en-US"/>
        </w:rPr>
        <w:t>че</w:t>
      </w:r>
      <w:r w:rsidRPr="00AF247C">
        <w:rPr>
          <w:rFonts w:cs="Times New Roman"/>
          <w:spacing w:val="3"/>
          <w:lang w:eastAsia="en-US"/>
        </w:rPr>
        <w:t>н</w:t>
      </w:r>
      <w:r w:rsidRPr="00AF247C">
        <w:rPr>
          <w:rFonts w:cs="Times New Roman"/>
          <w:lang w:eastAsia="en-US"/>
        </w:rPr>
        <w:t>ы</w:t>
      </w:r>
      <w:r w:rsidRPr="00AF247C">
        <w:rPr>
          <w:rFonts w:cs="Times New Roman"/>
          <w:spacing w:val="25"/>
          <w:lang w:eastAsia="en-US"/>
        </w:rPr>
        <w:t xml:space="preserve"> </w:t>
      </w:r>
      <w:r w:rsidRPr="00AF247C">
        <w:rPr>
          <w:rFonts w:cs="Times New Roman"/>
          <w:spacing w:val="-1"/>
          <w:lang w:eastAsia="en-US"/>
        </w:rPr>
        <w:t>ме</w:t>
      </w:r>
      <w:r w:rsidRPr="00AF247C">
        <w:rPr>
          <w:rFonts w:cs="Times New Roman"/>
          <w:lang w:eastAsia="en-US"/>
        </w:rPr>
        <w:t>роприятия,</w:t>
      </w:r>
      <w:r w:rsidRPr="00AF247C">
        <w:rPr>
          <w:rFonts w:cs="Times New Roman"/>
          <w:spacing w:val="26"/>
          <w:lang w:eastAsia="en-US"/>
        </w:rPr>
        <w:t xml:space="preserve"> </w:t>
      </w:r>
      <w:r w:rsidRPr="00AF247C">
        <w:rPr>
          <w:rFonts w:cs="Times New Roman"/>
          <w:lang w:eastAsia="en-US"/>
        </w:rPr>
        <w:t>п</w:t>
      </w:r>
      <w:r w:rsidRPr="00AF247C">
        <w:rPr>
          <w:rFonts w:cs="Times New Roman"/>
          <w:spacing w:val="-3"/>
          <w:lang w:eastAsia="en-US"/>
        </w:rPr>
        <w:t>о</w:t>
      </w:r>
      <w:r w:rsidRPr="00AF247C">
        <w:rPr>
          <w:rFonts w:cs="Times New Roman"/>
          <w:lang w:eastAsia="en-US"/>
        </w:rPr>
        <w:t>зво</w:t>
      </w:r>
      <w:r w:rsidRPr="00AF247C">
        <w:rPr>
          <w:rFonts w:cs="Times New Roman"/>
          <w:spacing w:val="-3"/>
          <w:lang w:eastAsia="en-US"/>
        </w:rPr>
        <w:t>л</w:t>
      </w:r>
      <w:r w:rsidRPr="00AF247C">
        <w:rPr>
          <w:rFonts w:cs="Times New Roman"/>
          <w:lang w:eastAsia="en-US"/>
        </w:rPr>
        <w:t>яющие</w:t>
      </w:r>
      <w:r w:rsidRPr="00AF247C">
        <w:rPr>
          <w:rFonts w:cs="Times New Roman"/>
          <w:spacing w:val="25"/>
          <w:lang w:eastAsia="en-US"/>
        </w:rPr>
        <w:t xml:space="preserve"> </w:t>
      </w:r>
      <w:r w:rsidRPr="00AF247C">
        <w:rPr>
          <w:rFonts w:cs="Times New Roman"/>
          <w:lang w:eastAsia="en-US"/>
        </w:rPr>
        <w:t>р</w:t>
      </w:r>
      <w:r w:rsidRPr="00AF247C">
        <w:rPr>
          <w:rFonts w:cs="Times New Roman"/>
          <w:spacing w:val="-1"/>
          <w:lang w:eastAsia="en-US"/>
        </w:rPr>
        <w:t>е</w:t>
      </w:r>
      <w:r w:rsidRPr="00AF247C">
        <w:rPr>
          <w:rFonts w:cs="Times New Roman"/>
          <w:lang w:eastAsia="en-US"/>
        </w:rPr>
        <w:t>шить</w:t>
      </w:r>
      <w:r w:rsidRPr="00AF247C">
        <w:rPr>
          <w:rFonts w:cs="Times New Roman"/>
          <w:spacing w:val="24"/>
          <w:lang w:eastAsia="en-US"/>
        </w:rPr>
        <w:t xml:space="preserve"> </w:t>
      </w:r>
      <w:r w:rsidRPr="00AF247C">
        <w:rPr>
          <w:rFonts w:cs="Times New Roman"/>
          <w:lang w:eastAsia="en-US"/>
        </w:rPr>
        <w:t>по</w:t>
      </w:r>
      <w:r w:rsidRPr="00AF247C">
        <w:rPr>
          <w:rFonts w:cs="Times New Roman"/>
          <w:spacing w:val="-1"/>
          <w:lang w:eastAsia="en-US"/>
        </w:rPr>
        <w:t>с</w:t>
      </w:r>
      <w:r w:rsidRPr="00AF247C">
        <w:rPr>
          <w:rFonts w:cs="Times New Roman"/>
          <w:lang w:eastAsia="en-US"/>
        </w:rPr>
        <w:t>т</w:t>
      </w:r>
      <w:r w:rsidRPr="00AF247C">
        <w:rPr>
          <w:rFonts w:cs="Times New Roman"/>
          <w:spacing w:val="-1"/>
          <w:lang w:eastAsia="en-US"/>
        </w:rPr>
        <w:t>а</w:t>
      </w:r>
      <w:r w:rsidRPr="00AF247C">
        <w:rPr>
          <w:rFonts w:cs="Times New Roman"/>
          <w:lang w:eastAsia="en-US"/>
        </w:rPr>
        <w:t>вл</w:t>
      </w:r>
      <w:r w:rsidRPr="00AF247C">
        <w:rPr>
          <w:rFonts w:cs="Times New Roman"/>
          <w:spacing w:val="-2"/>
          <w:lang w:eastAsia="en-US"/>
        </w:rPr>
        <w:t>е</w:t>
      </w:r>
      <w:r w:rsidRPr="00AF247C">
        <w:rPr>
          <w:rFonts w:cs="Times New Roman"/>
          <w:lang w:eastAsia="en-US"/>
        </w:rPr>
        <w:t>нные</w:t>
      </w:r>
      <w:r w:rsidRPr="00AF247C">
        <w:rPr>
          <w:rFonts w:cs="Times New Roman"/>
          <w:spacing w:val="24"/>
          <w:lang w:eastAsia="en-US"/>
        </w:rPr>
        <w:t xml:space="preserve"> </w:t>
      </w:r>
      <w:r w:rsidRPr="00AF247C">
        <w:rPr>
          <w:rFonts w:cs="Times New Roman"/>
          <w:lang w:eastAsia="en-US"/>
        </w:rPr>
        <w:t>з</w:t>
      </w:r>
      <w:r w:rsidRPr="00AF247C">
        <w:rPr>
          <w:rFonts w:cs="Times New Roman"/>
          <w:spacing w:val="-1"/>
          <w:lang w:eastAsia="en-US"/>
        </w:rPr>
        <w:t>а</w:t>
      </w:r>
      <w:r w:rsidRPr="00AF247C">
        <w:rPr>
          <w:rFonts w:cs="Times New Roman"/>
          <w:lang w:eastAsia="en-US"/>
        </w:rPr>
        <w:t>д</w:t>
      </w:r>
      <w:r w:rsidRPr="00AF247C">
        <w:rPr>
          <w:rFonts w:cs="Times New Roman"/>
          <w:spacing w:val="-1"/>
          <w:lang w:eastAsia="en-US"/>
        </w:rPr>
        <w:t>ач</w:t>
      </w:r>
      <w:r w:rsidRPr="00AF247C">
        <w:rPr>
          <w:rFonts w:cs="Times New Roman"/>
          <w:lang w:eastAsia="en-US"/>
        </w:rPr>
        <w:t>и, пов</w:t>
      </w:r>
      <w:r w:rsidRPr="00AF247C">
        <w:rPr>
          <w:rFonts w:cs="Times New Roman"/>
          <w:spacing w:val="-1"/>
          <w:lang w:eastAsia="en-US"/>
        </w:rPr>
        <w:t>ыс</w:t>
      </w:r>
      <w:r w:rsidRPr="00AF247C">
        <w:rPr>
          <w:rFonts w:cs="Times New Roman"/>
          <w:lang w:eastAsia="en-US"/>
        </w:rPr>
        <w:t>ить</w:t>
      </w:r>
      <w:r w:rsidRPr="00AF247C">
        <w:rPr>
          <w:rFonts w:cs="Times New Roman"/>
          <w:spacing w:val="26"/>
          <w:lang w:eastAsia="en-US"/>
        </w:rPr>
        <w:t xml:space="preserve"> </w:t>
      </w:r>
      <w:r w:rsidRPr="00AF247C">
        <w:rPr>
          <w:rFonts w:cs="Times New Roman"/>
          <w:lang w:eastAsia="en-US"/>
        </w:rPr>
        <w:t>к</w:t>
      </w:r>
      <w:r w:rsidRPr="00AF247C">
        <w:rPr>
          <w:rFonts w:cs="Times New Roman"/>
          <w:spacing w:val="-1"/>
          <w:lang w:eastAsia="en-US"/>
        </w:rPr>
        <w:t>ачес</w:t>
      </w:r>
      <w:r w:rsidRPr="00AF247C">
        <w:rPr>
          <w:rFonts w:cs="Times New Roman"/>
          <w:lang w:eastAsia="en-US"/>
        </w:rPr>
        <w:t>тво</w:t>
      </w:r>
      <w:r w:rsidRPr="00AF247C">
        <w:rPr>
          <w:rFonts w:cs="Times New Roman"/>
          <w:spacing w:val="28"/>
          <w:lang w:eastAsia="en-US"/>
        </w:rPr>
        <w:t xml:space="preserve"> </w:t>
      </w:r>
      <w:r w:rsidRPr="00AF247C">
        <w:rPr>
          <w:rFonts w:cs="Times New Roman"/>
          <w:lang w:eastAsia="en-US"/>
        </w:rPr>
        <w:t>ок</w:t>
      </w:r>
      <w:r w:rsidRPr="00AF247C">
        <w:rPr>
          <w:rFonts w:cs="Times New Roman"/>
          <w:spacing w:val="-1"/>
          <w:lang w:eastAsia="en-US"/>
        </w:rPr>
        <w:t>а</w:t>
      </w:r>
      <w:r w:rsidRPr="00AF247C">
        <w:rPr>
          <w:rFonts w:cs="Times New Roman"/>
          <w:lang w:eastAsia="en-US"/>
        </w:rPr>
        <w:t>зы</w:t>
      </w:r>
      <w:r w:rsidRPr="00AF247C">
        <w:rPr>
          <w:rFonts w:cs="Times New Roman"/>
          <w:spacing w:val="-1"/>
          <w:lang w:eastAsia="en-US"/>
        </w:rPr>
        <w:t>вае</w:t>
      </w:r>
      <w:r w:rsidRPr="00AF247C">
        <w:rPr>
          <w:rFonts w:cs="Times New Roman"/>
          <w:spacing w:val="1"/>
          <w:lang w:eastAsia="en-US"/>
        </w:rPr>
        <w:t>м</w:t>
      </w:r>
      <w:r w:rsidRPr="00AF247C">
        <w:rPr>
          <w:rFonts w:cs="Times New Roman"/>
          <w:lang w:eastAsia="en-US"/>
        </w:rPr>
        <w:t>ых</w:t>
      </w:r>
      <w:r w:rsidRPr="00AF247C">
        <w:rPr>
          <w:rFonts w:cs="Times New Roman"/>
          <w:spacing w:val="32"/>
          <w:lang w:eastAsia="en-US"/>
        </w:rPr>
        <w:t xml:space="preserve"> </w:t>
      </w:r>
      <w:r w:rsidRPr="00AF247C">
        <w:rPr>
          <w:rFonts w:cs="Times New Roman"/>
          <w:spacing w:val="-5"/>
          <w:lang w:eastAsia="en-US"/>
        </w:rPr>
        <w:t>у</w:t>
      </w:r>
      <w:r w:rsidRPr="00AF247C">
        <w:rPr>
          <w:rFonts w:cs="Times New Roman"/>
          <w:spacing w:val="-1"/>
          <w:lang w:eastAsia="en-US"/>
        </w:rPr>
        <w:t>с</w:t>
      </w:r>
      <w:r w:rsidRPr="00AF247C">
        <w:rPr>
          <w:rFonts w:cs="Times New Roman"/>
          <w:spacing w:val="2"/>
          <w:lang w:eastAsia="en-US"/>
        </w:rPr>
        <w:t>л</w:t>
      </w:r>
      <w:r w:rsidRPr="00AF247C">
        <w:rPr>
          <w:rFonts w:cs="Times New Roman"/>
          <w:spacing w:val="-5"/>
          <w:lang w:eastAsia="en-US"/>
        </w:rPr>
        <w:t>у</w:t>
      </w:r>
      <w:r w:rsidRPr="00AF247C">
        <w:rPr>
          <w:rFonts w:cs="Times New Roman"/>
          <w:lang w:eastAsia="en-US"/>
        </w:rPr>
        <w:t>г</w:t>
      </w:r>
      <w:r w:rsidRPr="00AF247C">
        <w:rPr>
          <w:rFonts w:cs="Times New Roman"/>
          <w:spacing w:val="28"/>
          <w:lang w:eastAsia="en-US"/>
        </w:rPr>
        <w:t xml:space="preserve"> </w:t>
      </w:r>
      <w:r w:rsidRPr="00AF247C">
        <w:rPr>
          <w:rFonts w:cs="Times New Roman"/>
          <w:lang w:eastAsia="en-US"/>
        </w:rPr>
        <w:t>и</w:t>
      </w:r>
      <w:r w:rsidRPr="00AF247C">
        <w:rPr>
          <w:rFonts w:cs="Times New Roman"/>
          <w:spacing w:val="29"/>
          <w:lang w:eastAsia="en-US"/>
        </w:rPr>
        <w:t xml:space="preserve"> </w:t>
      </w:r>
      <w:r w:rsidRPr="00AF247C">
        <w:rPr>
          <w:rFonts w:cs="Times New Roman"/>
          <w:lang w:eastAsia="en-US"/>
        </w:rPr>
        <w:t>прив</w:t>
      </w:r>
      <w:r w:rsidRPr="00AF247C">
        <w:rPr>
          <w:rFonts w:cs="Times New Roman"/>
          <w:spacing w:val="-2"/>
          <w:lang w:eastAsia="en-US"/>
        </w:rPr>
        <w:t>е</w:t>
      </w:r>
      <w:r w:rsidRPr="00AF247C">
        <w:rPr>
          <w:rFonts w:cs="Times New Roman"/>
          <w:spacing w:val="-1"/>
          <w:lang w:eastAsia="en-US"/>
        </w:rPr>
        <w:t>с</w:t>
      </w:r>
      <w:r w:rsidRPr="00AF247C">
        <w:rPr>
          <w:rFonts w:cs="Times New Roman"/>
          <w:lang w:eastAsia="en-US"/>
        </w:rPr>
        <w:t>ти</w:t>
      </w:r>
      <w:r w:rsidRPr="00AF247C">
        <w:rPr>
          <w:rFonts w:cs="Times New Roman"/>
          <w:spacing w:val="29"/>
          <w:lang w:eastAsia="en-US"/>
        </w:rPr>
        <w:t xml:space="preserve"> </w:t>
      </w:r>
      <w:r w:rsidRPr="00AF247C">
        <w:rPr>
          <w:rFonts w:cs="Times New Roman"/>
          <w:spacing w:val="-2"/>
          <w:lang w:eastAsia="en-US"/>
        </w:rPr>
        <w:t>и</w:t>
      </w:r>
      <w:r w:rsidRPr="00AF247C">
        <w:rPr>
          <w:rFonts w:cs="Times New Roman"/>
          <w:lang w:eastAsia="en-US"/>
        </w:rPr>
        <w:t>х</w:t>
      </w:r>
      <w:r w:rsidRPr="00AF247C">
        <w:rPr>
          <w:rFonts w:cs="Times New Roman"/>
          <w:spacing w:val="28"/>
          <w:lang w:eastAsia="en-US"/>
        </w:rPr>
        <w:t xml:space="preserve"> </w:t>
      </w:r>
      <w:r w:rsidRPr="00AF247C">
        <w:rPr>
          <w:rFonts w:cs="Times New Roman"/>
          <w:lang w:eastAsia="en-US"/>
        </w:rPr>
        <w:t>к</w:t>
      </w:r>
      <w:r w:rsidRPr="00AF247C">
        <w:rPr>
          <w:rFonts w:cs="Times New Roman"/>
          <w:spacing w:val="29"/>
          <w:lang w:eastAsia="en-US"/>
        </w:rPr>
        <w:t xml:space="preserve"> </w:t>
      </w:r>
      <w:r w:rsidRPr="00AF247C">
        <w:rPr>
          <w:rFonts w:cs="Times New Roman"/>
          <w:spacing w:val="-1"/>
          <w:lang w:eastAsia="en-US"/>
        </w:rPr>
        <w:t>с</w:t>
      </w:r>
      <w:r w:rsidRPr="00AF247C">
        <w:rPr>
          <w:rFonts w:cs="Times New Roman"/>
          <w:lang w:eastAsia="en-US"/>
        </w:rPr>
        <w:t>оо</w:t>
      </w:r>
      <w:r w:rsidRPr="00AF247C">
        <w:rPr>
          <w:rFonts w:cs="Times New Roman"/>
          <w:spacing w:val="8"/>
          <w:lang w:eastAsia="en-US"/>
        </w:rPr>
        <w:t>т</w:t>
      </w:r>
      <w:r w:rsidRPr="00AF247C">
        <w:rPr>
          <w:rFonts w:cs="Times New Roman"/>
          <w:lang w:eastAsia="en-US"/>
        </w:rPr>
        <w:t>в</w:t>
      </w:r>
      <w:r w:rsidRPr="00AF247C">
        <w:rPr>
          <w:rFonts w:cs="Times New Roman"/>
          <w:spacing w:val="-2"/>
          <w:lang w:eastAsia="en-US"/>
        </w:rPr>
        <w:t>ет</w:t>
      </w:r>
      <w:r w:rsidRPr="00AF247C">
        <w:rPr>
          <w:rFonts w:cs="Times New Roman"/>
          <w:spacing w:val="-1"/>
          <w:lang w:eastAsia="en-US"/>
        </w:rPr>
        <w:t>с</w:t>
      </w:r>
      <w:r w:rsidRPr="00AF247C">
        <w:rPr>
          <w:rFonts w:cs="Times New Roman"/>
          <w:lang w:eastAsia="en-US"/>
        </w:rPr>
        <w:t>твию</w:t>
      </w:r>
      <w:r w:rsidRPr="00AF247C">
        <w:rPr>
          <w:rFonts w:cs="Times New Roman"/>
          <w:spacing w:val="29"/>
          <w:lang w:eastAsia="en-US"/>
        </w:rPr>
        <w:t xml:space="preserve"> </w:t>
      </w:r>
      <w:r w:rsidRPr="00AF247C">
        <w:rPr>
          <w:rFonts w:cs="Times New Roman"/>
          <w:spacing w:val="-1"/>
          <w:lang w:eastAsia="en-US"/>
        </w:rPr>
        <w:t>с</w:t>
      </w:r>
      <w:r w:rsidRPr="00AF247C">
        <w:rPr>
          <w:rFonts w:cs="Times New Roman"/>
          <w:lang w:eastAsia="en-US"/>
        </w:rPr>
        <w:t>овр</w:t>
      </w:r>
      <w:r w:rsidRPr="00AF247C">
        <w:rPr>
          <w:rFonts w:cs="Times New Roman"/>
          <w:spacing w:val="-2"/>
          <w:lang w:eastAsia="en-US"/>
        </w:rPr>
        <w:t>е</w:t>
      </w:r>
      <w:r w:rsidRPr="00AF247C">
        <w:rPr>
          <w:rFonts w:cs="Times New Roman"/>
          <w:spacing w:val="-1"/>
          <w:lang w:eastAsia="en-US"/>
        </w:rPr>
        <w:t>ме</w:t>
      </w:r>
      <w:r w:rsidRPr="00AF247C">
        <w:rPr>
          <w:rFonts w:cs="Times New Roman"/>
          <w:lang w:eastAsia="en-US"/>
        </w:rPr>
        <w:t xml:space="preserve">нным </w:t>
      </w:r>
      <w:r w:rsidRPr="00AF247C">
        <w:rPr>
          <w:rFonts w:cs="Times New Roman"/>
          <w:spacing w:val="-1"/>
          <w:lang w:eastAsia="en-US"/>
        </w:rPr>
        <w:t>са</w:t>
      </w:r>
      <w:r w:rsidRPr="00AF247C">
        <w:rPr>
          <w:rFonts w:cs="Times New Roman"/>
          <w:lang w:eastAsia="en-US"/>
        </w:rPr>
        <w:t>нит</w:t>
      </w:r>
      <w:r w:rsidRPr="00AF247C">
        <w:rPr>
          <w:rFonts w:cs="Times New Roman"/>
          <w:spacing w:val="-1"/>
          <w:lang w:eastAsia="en-US"/>
        </w:rPr>
        <w:t>а</w:t>
      </w:r>
      <w:r w:rsidRPr="00AF247C">
        <w:rPr>
          <w:rFonts w:cs="Times New Roman"/>
          <w:lang w:eastAsia="en-US"/>
        </w:rPr>
        <w:t>рно</w:t>
      </w:r>
      <w:r w:rsidRPr="00AF247C">
        <w:rPr>
          <w:rFonts w:cs="Times New Roman"/>
          <w:spacing w:val="-1"/>
          <w:lang w:eastAsia="en-US"/>
        </w:rPr>
        <w:t>-</w:t>
      </w:r>
      <w:r w:rsidRPr="00AF247C">
        <w:rPr>
          <w:rFonts w:cs="Times New Roman"/>
          <w:lang w:eastAsia="en-US"/>
        </w:rPr>
        <w:t>э</w:t>
      </w:r>
      <w:r w:rsidRPr="00AF247C">
        <w:rPr>
          <w:rFonts w:cs="Times New Roman"/>
          <w:spacing w:val="1"/>
          <w:lang w:eastAsia="en-US"/>
        </w:rPr>
        <w:t>п</w:t>
      </w:r>
      <w:r w:rsidRPr="00AF247C">
        <w:rPr>
          <w:rFonts w:cs="Times New Roman"/>
          <w:lang w:eastAsia="en-US"/>
        </w:rPr>
        <w:t>ид</w:t>
      </w:r>
      <w:r w:rsidRPr="00AF247C">
        <w:rPr>
          <w:rFonts w:cs="Times New Roman"/>
          <w:spacing w:val="-1"/>
          <w:lang w:eastAsia="en-US"/>
        </w:rPr>
        <w:t>ем</w:t>
      </w:r>
      <w:r w:rsidRPr="00AF247C">
        <w:rPr>
          <w:rFonts w:cs="Times New Roman"/>
          <w:lang w:eastAsia="en-US"/>
        </w:rPr>
        <w:t>иол</w:t>
      </w:r>
      <w:r w:rsidRPr="00AF247C">
        <w:rPr>
          <w:rFonts w:cs="Times New Roman"/>
          <w:spacing w:val="-3"/>
          <w:lang w:eastAsia="en-US"/>
        </w:rPr>
        <w:t>о</w:t>
      </w:r>
      <w:r w:rsidRPr="00AF247C">
        <w:rPr>
          <w:rFonts w:cs="Times New Roman"/>
          <w:lang w:eastAsia="en-US"/>
        </w:rPr>
        <w:t>ги</w:t>
      </w:r>
      <w:r w:rsidRPr="00AF247C">
        <w:rPr>
          <w:rFonts w:cs="Times New Roman"/>
          <w:spacing w:val="-1"/>
          <w:lang w:eastAsia="en-US"/>
        </w:rPr>
        <w:t>чес</w:t>
      </w:r>
      <w:r w:rsidRPr="00AF247C">
        <w:rPr>
          <w:rFonts w:cs="Times New Roman"/>
          <w:lang w:eastAsia="en-US"/>
        </w:rPr>
        <w:t>ким</w:t>
      </w:r>
      <w:r w:rsidRPr="00AF247C">
        <w:rPr>
          <w:rFonts w:cs="Times New Roman"/>
          <w:spacing w:val="-1"/>
          <w:lang w:eastAsia="en-US"/>
        </w:rPr>
        <w:t xml:space="preserve"> </w:t>
      </w:r>
      <w:r w:rsidRPr="00AF247C">
        <w:rPr>
          <w:rFonts w:cs="Times New Roman"/>
          <w:lang w:eastAsia="en-US"/>
        </w:rPr>
        <w:t>тр</w:t>
      </w:r>
      <w:r w:rsidRPr="00AF247C">
        <w:rPr>
          <w:rFonts w:cs="Times New Roman"/>
          <w:spacing w:val="-1"/>
          <w:lang w:eastAsia="en-US"/>
        </w:rPr>
        <w:t>е</w:t>
      </w:r>
      <w:r w:rsidRPr="00AF247C">
        <w:rPr>
          <w:rFonts w:cs="Times New Roman"/>
          <w:lang w:eastAsia="en-US"/>
        </w:rPr>
        <w:t>бов</w:t>
      </w:r>
      <w:r w:rsidRPr="00AF247C">
        <w:rPr>
          <w:rFonts w:cs="Times New Roman"/>
          <w:spacing w:val="-2"/>
          <w:lang w:eastAsia="en-US"/>
        </w:rPr>
        <w:t>а</w:t>
      </w:r>
      <w:r w:rsidRPr="00AF247C">
        <w:rPr>
          <w:rFonts w:cs="Times New Roman"/>
          <w:lang w:eastAsia="en-US"/>
        </w:rPr>
        <w:t>ния</w:t>
      </w:r>
      <w:r w:rsidRPr="00AF247C">
        <w:rPr>
          <w:rFonts w:cs="Times New Roman"/>
          <w:spacing w:val="-1"/>
          <w:lang w:eastAsia="en-US"/>
        </w:rPr>
        <w:t>м</w:t>
      </w:r>
      <w:r w:rsidRPr="00AF247C">
        <w:rPr>
          <w:rFonts w:cs="Times New Roman"/>
          <w:lang w:eastAsia="en-US"/>
        </w:rPr>
        <w:t>.</w:t>
      </w:r>
    </w:p>
    <w:p w14:paraId="753F8CE4" w14:textId="77777777" w:rsidR="00C251D8" w:rsidRPr="00C251D8" w:rsidRDefault="00C251D8" w:rsidP="002C0784">
      <w:pPr>
        <w:widowControl w:val="0"/>
        <w:suppressAutoHyphens w:val="0"/>
        <w:ind w:firstLine="707"/>
        <w:jc w:val="both"/>
        <w:rPr>
          <w:rFonts w:cs="Times New Roman"/>
          <w:lang w:eastAsia="en-US"/>
        </w:rPr>
      </w:pPr>
      <w:r w:rsidRPr="00C251D8">
        <w:rPr>
          <w:rFonts w:cs="Times New Roman"/>
          <w:lang w:eastAsia="en-US"/>
        </w:rPr>
        <w:t>Основными целями и задачами Программы является:</w:t>
      </w:r>
    </w:p>
    <w:p w14:paraId="220CF520" w14:textId="77777777" w:rsidR="00C251D8" w:rsidRDefault="00C251D8" w:rsidP="002C0784">
      <w:pPr>
        <w:widowControl w:val="0"/>
        <w:suppressAutoHyphens w:val="0"/>
        <w:ind w:firstLine="707"/>
        <w:jc w:val="both"/>
        <w:rPr>
          <w:rFonts w:cs="Times New Roman"/>
          <w:lang w:eastAsia="en-US"/>
        </w:rPr>
      </w:pPr>
      <w:r w:rsidRPr="00C251D8">
        <w:rPr>
          <w:rFonts w:cs="Times New Roman"/>
          <w:lang w:eastAsia="en-US"/>
        </w:rPr>
        <w:t>- обеспечение мероприятий по капитальному ремонту, строительству, реконструкции и ремонту объектов коммунальной инфраструктуры, содержание и обустройство объектов благоустройства и санитарной очистки территорий муниципального образования;</w:t>
      </w:r>
    </w:p>
    <w:p w14:paraId="66248E7C" w14:textId="77777777" w:rsidR="00C251D8" w:rsidRPr="00C251D8" w:rsidRDefault="00C251D8" w:rsidP="002C0784">
      <w:pPr>
        <w:widowControl w:val="0"/>
        <w:suppressAutoHyphens w:val="0"/>
        <w:ind w:firstLine="707"/>
        <w:jc w:val="both"/>
        <w:rPr>
          <w:rFonts w:cs="Times New Roman"/>
          <w:lang w:eastAsia="en-US"/>
        </w:rPr>
      </w:pPr>
      <w:r>
        <w:rPr>
          <w:rFonts w:cs="Times New Roman"/>
          <w:lang w:eastAsia="en-US"/>
        </w:rPr>
        <w:t xml:space="preserve">- обеспечение населения, проживающего на территории муниципального </w:t>
      </w:r>
      <w:r w:rsidRPr="00C251D8">
        <w:rPr>
          <w:rFonts w:cs="Times New Roman"/>
          <w:lang w:eastAsia="en-US"/>
        </w:rPr>
        <w:t>образования, объектов социальной сферы коммунальными услугами</w:t>
      </w:r>
      <w:r w:rsidR="00665539">
        <w:rPr>
          <w:rFonts w:cs="Times New Roman"/>
          <w:lang w:eastAsia="en-US"/>
        </w:rPr>
        <w:t xml:space="preserve"> </w:t>
      </w:r>
      <w:r w:rsidRPr="00C251D8">
        <w:rPr>
          <w:rFonts w:cs="Times New Roman"/>
          <w:lang w:eastAsia="en-US"/>
        </w:rPr>
        <w:t>надлежащего качества при доступной их стоимости;</w:t>
      </w:r>
    </w:p>
    <w:p w14:paraId="237B1E4A" w14:textId="77777777" w:rsidR="00C251D8" w:rsidRPr="00C251D8" w:rsidRDefault="00C251D8" w:rsidP="002C0784">
      <w:pPr>
        <w:widowControl w:val="0"/>
        <w:suppressAutoHyphens w:val="0"/>
        <w:ind w:firstLine="707"/>
        <w:jc w:val="both"/>
        <w:rPr>
          <w:rFonts w:cs="Times New Roman"/>
          <w:lang w:eastAsia="en-US"/>
        </w:rPr>
      </w:pPr>
      <w:r w:rsidRPr="00C251D8">
        <w:rPr>
          <w:rFonts w:cs="Times New Roman"/>
          <w:lang w:eastAsia="en-US"/>
        </w:rPr>
        <w:t>- совершенствование системы управления жилищно-коммунальным хозяйством муниципального образования.</w:t>
      </w:r>
    </w:p>
    <w:p w14:paraId="4545BE4C" w14:textId="77777777" w:rsidR="00C251D8" w:rsidRDefault="00C251D8" w:rsidP="002C0784">
      <w:pPr>
        <w:widowControl w:val="0"/>
        <w:suppressAutoHyphens w:val="0"/>
        <w:ind w:firstLine="707"/>
        <w:jc w:val="both"/>
        <w:rPr>
          <w:rFonts w:cs="Times New Roman"/>
          <w:lang w:eastAsia="en-US"/>
        </w:rPr>
      </w:pPr>
      <w:r w:rsidRPr="00C251D8">
        <w:rPr>
          <w:rFonts w:cs="Times New Roman"/>
          <w:lang w:eastAsia="en-US"/>
        </w:rPr>
        <w:t>При проведении реконструкции очистных сооружений канализации необходимо предусмотреть наиболее полное использование существующих сооружений и сетей, но при этом предусмотреть современную технологию очистки стоков и соответствующее</w:t>
      </w:r>
      <w:r>
        <w:rPr>
          <w:rFonts w:cs="Times New Roman"/>
          <w:lang w:eastAsia="en-US"/>
        </w:rPr>
        <w:t xml:space="preserve"> </w:t>
      </w:r>
      <w:r w:rsidRPr="00C251D8">
        <w:rPr>
          <w:rFonts w:cs="Times New Roman"/>
          <w:lang w:eastAsia="en-US"/>
        </w:rPr>
        <w:t>оборудование.  Реконструируемые очистные сооружения</w:t>
      </w:r>
      <w:r>
        <w:rPr>
          <w:rFonts w:cs="Times New Roman"/>
          <w:lang w:eastAsia="en-US"/>
        </w:rPr>
        <w:t xml:space="preserve"> </w:t>
      </w:r>
      <w:r w:rsidRPr="00C251D8">
        <w:rPr>
          <w:rFonts w:cs="Times New Roman"/>
          <w:lang w:eastAsia="en-US"/>
        </w:rPr>
        <w:t>сточных вод, сбрасываемых в водоем до нормативных экологическую безопасность водных объектов.</w:t>
      </w:r>
    </w:p>
    <w:p w14:paraId="1FA2330B" w14:textId="77777777" w:rsidR="00C251D8" w:rsidRPr="00C251D8" w:rsidRDefault="00C251D8" w:rsidP="002C0784">
      <w:pPr>
        <w:widowControl w:val="0"/>
        <w:suppressAutoHyphens w:val="0"/>
        <w:ind w:firstLine="707"/>
        <w:jc w:val="both"/>
        <w:rPr>
          <w:rFonts w:cs="Times New Roman"/>
          <w:lang w:eastAsia="en-US"/>
        </w:rPr>
      </w:pPr>
      <w:r w:rsidRPr="00C251D8">
        <w:rPr>
          <w:rFonts w:cs="Times New Roman"/>
          <w:lang w:eastAsia="en-US"/>
        </w:rPr>
        <w:t>Достижение цели Программы будет осуществляться путем выполнения следующих</w:t>
      </w:r>
    </w:p>
    <w:p w14:paraId="2C8CE0C6" w14:textId="77777777" w:rsidR="00C251D8" w:rsidRPr="00C251D8" w:rsidRDefault="00C251D8" w:rsidP="002C0784">
      <w:pPr>
        <w:widowControl w:val="0"/>
        <w:suppressAutoHyphens w:val="0"/>
        <w:ind w:firstLine="707"/>
        <w:jc w:val="both"/>
        <w:rPr>
          <w:rFonts w:cs="Times New Roman"/>
          <w:lang w:eastAsia="en-US"/>
        </w:rPr>
      </w:pPr>
      <w:r w:rsidRPr="00C251D8">
        <w:rPr>
          <w:rFonts w:cs="Times New Roman"/>
          <w:lang w:eastAsia="en-US"/>
        </w:rPr>
        <w:t>задач:</w:t>
      </w:r>
    </w:p>
    <w:p w14:paraId="3397D31D" w14:textId="77777777" w:rsidR="00C251D8" w:rsidRPr="00C251D8" w:rsidRDefault="00C251D8" w:rsidP="002C0784">
      <w:pPr>
        <w:widowControl w:val="0"/>
        <w:suppressAutoHyphens w:val="0"/>
        <w:ind w:firstLine="707"/>
        <w:jc w:val="both"/>
        <w:rPr>
          <w:rFonts w:cs="Times New Roman"/>
          <w:lang w:eastAsia="en-US"/>
        </w:rPr>
      </w:pPr>
      <w:r w:rsidRPr="00C251D8">
        <w:rPr>
          <w:rFonts w:cs="Times New Roman"/>
          <w:lang w:eastAsia="en-US"/>
        </w:rPr>
        <w:t>- обеспечение бесперебойного теплоснабжения, водоснабжения потребителей;</w:t>
      </w:r>
    </w:p>
    <w:p w14:paraId="628AC870" w14:textId="77777777" w:rsidR="00C251D8" w:rsidRPr="00C251D8" w:rsidRDefault="00C251D8" w:rsidP="002C0784">
      <w:pPr>
        <w:widowControl w:val="0"/>
        <w:suppressAutoHyphens w:val="0"/>
        <w:ind w:firstLine="707"/>
        <w:jc w:val="both"/>
        <w:rPr>
          <w:rFonts w:cs="Times New Roman"/>
          <w:lang w:eastAsia="en-US"/>
        </w:rPr>
      </w:pPr>
      <w:r w:rsidRPr="00C251D8">
        <w:rPr>
          <w:rFonts w:cs="Times New Roman"/>
          <w:lang w:eastAsia="en-US"/>
        </w:rPr>
        <w:t xml:space="preserve">- обеспечение </w:t>
      </w:r>
      <w:r>
        <w:rPr>
          <w:rFonts w:cs="Times New Roman"/>
          <w:lang w:eastAsia="en-US"/>
        </w:rPr>
        <w:t xml:space="preserve">экологической и технологической безопасности объектов </w:t>
      </w:r>
      <w:r w:rsidRPr="00C251D8">
        <w:rPr>
          <w:rFonts w:cs="Times New Roman"/>
          <w:lang w:eastAsia="en-US"/>
        </w:rPr>
        <w:t>коммунального хозяйства и уменьшение техногенного воздействия на окружающую</w:t>
      </w:r>
      <w:r>
        <w:rPr>
          <w:rFonts w:cs="Times New Roman"/>
          <w:lang w:eastAsia="en-US"/>
        </w:rPr>
        <w:t xml:space="preserve"> </w:t>
      </w:r>
      <w:r w:rsidRPr="00C251D8">
        <w:rPr>
          <w:rFonts w:cs="Times New Roman"/>
          <w:lang w:eastAsia="en-US"/>
        </w:rPr>
        <w:t>среду;</w:t>
      </w:r>
    </w:p>
    <w:p w14:paraId="013866C7" w14:textId="77777777" w:rsidR="00C251D8" w:rsidRPr="00C251D8" w:rsidRDefault="00C251D8" w:rsidP="002C0784">
      <w:pPr>
        <w:widowControl w:val="0"/>
        <w:numPr>
          <w:ilvl w:val="0"/>
          <w:numId w:val="17"/>
        </w:numPr>
        <w:suppressAutoHyphens w:val="0"/>
        <w:ind w:firstLine="425"/>
        <w:jc w:val="both"/>
        <w:rPr>
          <w:rFonts w:cs="Times New Roman"/>
          <w:lang w:eastAsia="en-US"/>
        </w:rPr>
      </w:pPr>
      <w:r w:rsidRPr="00C251D8">
        <w:rPr>
          <w:rFonts w:cs="Times New Roman"/>
          <w:lang w:eastAsia="en-US"/>
        </w:rPr>
        <w:t>повышение КПД объектов теплоснабжения, повышение эффективности и надежности теплоснабжения, энергосбережение, снижение затрат на производство единицы теплоты</w:t>
      </w:r>
    </w:p>
    <w:p w14:paraId="6BCB9DF5" w14:textId="77777777" w:rsidR="00C251D8" w:rsidRPr="00C251D8" w:rsidRDefault="00C251D8" w:rsidP="002C0784">
      <w:pPr>
        <w:widowControl w:val="0"/>
        <w:numPr>
          <w:ilvl w:val="0"/>
          <w:numId w:val="17"/>
        </w:numPr>
        <w:suppressAutoHyphens w:val="0"/>
        <w:ind w:firstLine="425"/>
        <w:jc w:val="both"/>
        <w:rPr>
          <w:rFonts w:cs="Times New Roman"/>
          <w:lang w:eastAsia="en-US"/>
        </w:rPr>
      </w:pPr>
      <w:r w:rsidRPr="00C251D8">
        <w:rPr>
          <w:rFonts w:cs="Times New Roman"/>
          <w:lang w:eastAsia="en-US"/>
        </w:rPr>
        <w:t>снижение риска возможных аварийных ситуаций на объектах коммунального хозяйства;</w:t>
      </w:r>
    </w:p>
    <w:p w14:paraId="7D77ACA6" w14:textId="77777777" w:rsidR="00C251D8" w:rsidRDefault="00C251D8" w:rsidP="002C0784">
      <w:pPr>
        <w:widowControl w:val="0"/>
        <w:numPr>
          <w:ilvl w:val="0"/>
          <w:numId w:val="17"/>
        </w:numPr>
        <w:suppressAutoHyphens w:val="0"/>
        <w:ind w:firstLine="425"/>
        <w:jc w:val="both"/>
        <w:rPr>
          <w:rFonts w:cs="Times New Roman"/>
          <w:lang w:eastAsia="en-US"/>
        </w:rPr>
      </w:pPr>
      <w:r w:rsidRPr="00C251D8">
        <w:rPr>
          <w:rFonts w:cs="Times New Roman"/>
          <w:lang w:eastAsia="en-US"/>
        </w:rPr>
        <w:t>строительство и реконструкция тепловых, водопроводных и канализационных сетей;</w:t>
      </w:r>
    </w:p>
    <w:p w14:paraId="73275037" w14:textId="77777777" w:rsidR="00C251D8" w:rsidRPr="00EE03AC" w:rsidRDefault="00C251D8" w:rsidP="002C0784">
      <w:pPr>
        <w:widowControl w:val="0"/>
        <w:numPr>
          <w:ilvl w:val="0"/>
          <w:numId w:val="17"/>
        </w:numPr>
        <w:tabs>
          <w:tab w:val="left" w:pos="883"/>
        </w:tabs>
        <w:suppressAutoHyphens w:val="0"/>
        <w:ind w:firstLine="709"/>
        <w:jc w:val="both"/>
        <w:rPr>
          <w:rFonts w:cs="Times New Roman"/>
        </w:rPr>
      </w:pPr>
      <w:r w:rsidRPr="00EE03AC">
        <w:rPr>
          <w:rFonts w:cs="Times New Roman"/>
        </w:rPr>
        <w:t>прив</w:t>
      </w:r>
      <w:r w:rsidRPr="00EE03AC">
        <w:rPr>
          <w:rFonts w:cs="Times New Roman"/>
          <w:spacing w:val="-2"/>
        </w:rPr>
        <w:t>е</w:t>
      </w:r>
      <w:r w:rsidRPr="00EE03AC">
        <w:rPr>
          <w:rFonts w:cs="Times New Roman"/>
        </w:rPr>
        <w:t>д</w:t>
      </w:r>
      <w:r w:rsidRPr="00EE03AC">
        <w:rPr>
          <w:rFonts w:cs="Times New Roman"/>
          <w:spacing w:val="-1"/>
        </w:rPr>
        <w:t>е</w:t>
      </w:r>
      <w:r w:rsidRPr="00EE03AC">
        <w:rPr>
          <w:rFonts w:cs="Times New Roman"/>
        </w:rPr>
        <w:t>ние</w:t>
      </w:r>
      <w:r w:rsidRPr="00EE03AC">
        <w:rPr>
          <w:rFonts w:cs="Times New Roman"/>
          <w:spacing w:val="15"/>
        </w:rPr>
        <w:t xml:space="preserve"> </w:t>
      </w:r>
      <w:r w:rsidRPr="00EE03AC">
        <w:rPr>
          <w:rFonts w:cs="Times New Roman"/>
        </w:rPr>
        <w:t>к</w:t>
      </w:r>
      <w:r w:rsidRPr="00EE03AC">
        <w:rPr>
          <w:rFonts w:cs="Times New Roman"/>
          <w:spacing w:val="-1"/>
        </w:rPr>
        <w:t>ачес</w:t>
      </w:r>
      <w:r w:rsidRPr="00EE03AC">
        <w:rPr>
          <w:rFonts w:cs="Times New Roman"/>
        </w:rPr>
        <w:t>тва</w:t>
      </w:r>
      <w:r w:rsidRPr="00EE03AC">
        <w:rPr>
          <w:rFonts w:cs="Times New Roman"/>
          <w:spacing w:val="17"/>
        </w:rPr>
        <w:t xml:space="preserve"> </w:t>
      </w:r>
      <w:r w:rsidRPr="00EE03AC">
        <w:rPr>
          <w:rFonts w:cs="Times New Roman"/>
          <w:spacing w:val="-5"/>
        </w:rPr>
        <w:t>у</w:t>
      </w:r>
      <w:r w:rsidRPr="00EE03AC">
        <w:rPr>
          <w:rFonts w:cs="Times New Roman"/>
          <w:spacing w:val="1"/>
        </w:rPr>
        <w:t>с</w:t>
      </w:r>
      <w:r w:rsidRPr="00EE03AC">
        <w:rPr>
          <w:rFonts w:cs="Times New Roman"/>
          <w:spacing w:val="4"/>
        </w:rPr>
        <w:t>л</w:t>
      </w:r>
      <w:r w:rsidRPr="00EE03AC">
        <w:rPr>
          <w:rFonts w:cs="Times New Roman"/>
          <w:spacing w:val="-5"/>
        </w:rPr>
        <w:t>у</w:t>
      </w:r>
      <w:r w:rsidRPr="00EE03AC">
        <w:rPr>
          <w:rFonts w:cs="Times New Roman"/>
        </w:rPr>
        <w:t>г</w:t>
      </w:r>
      <w:r w:rsidRPr="00EE03AC">
        <w:rPr>
          <w:rFonts w:cs="Times New Roman"/>
          <w:spacing w:val="16"/>
        </w:rPr>
        <w:t xml:space="preserve"> </w:t>
      </w:r>
      <w:r w:rsidRPr="00EE03AC">
        <w:rPr>
          <w:rFonts w:cs="Times New Roman"/>
        </w:rPr>
        <w:t>по</w:t>
      </w:r>
      <w:r w:rsidRPr="00EE03AC">
        <w:rPr>
          <w:rFonts w:cs="Times New Roman"/>
          <w:spacing w:val="16"/>
        </w:rPr>
        <w:t xml:space="preserve"> </w:t>
      </w:r>
      <w:r w:rsidRPr="00EE03AC">
        <w:rPr>
          <w:rFonts w:cs="Times New Roman"/>
        </w:rPr>
        <w:t>водо</w:t>
      </w:r>
      <w:r w:rsidRPr="00EE03AC">
        <w:rPr>
          <w:rFonts w:cs="Times New Roman"/>
          <w:spacing w:val="-2"/>
        </w:rPr>
        <w:t>с</w:t>
      </w:r>
      <w:r w:rsidRPr="00EE03AC">
        <w:rPr>
          <w:rFonts w:cs="Times New Roman"/>
        </w:rPr>
        <w:t>н</w:t>
      </w:r>
      <w:r w:rsidRPr="00EE03AC">
        <w:rPr>
          <w:rFonts w:cs="Times New Roman"/>
          <w:spacing w:val="-1"/>
        </w:rPr>
        <w:t>а</w:t>
      </w:r>
      <w:r w:rsidRPr="00EE03AC">
        <w:rPr>
          <w:rFonts w:cs="Times New Roman"/>
        </w:rPr>
        <w:t>бж</w:t>
      </w:r>
      <w:r w:rsidRPr="00EE03AC">
        <w:rPr>
          <w:rFonts w:cs="Times New Roman"/>
          <w:spacing w:val="-1"/>
        </w:rPr>
        <w:t>е</w:t>
      </w:r>
      <w:r w:rsidRPr="00EE03AC">
        <w:rPr>
          <w:rFonts w:cs="Times New Roman"/>
        </w:rPr>
        <w:t>нию</w:t>
      </w:r>
      <w:r w:rsidRPr="00EE03AC">
        <w:rPr>
          <w:rFonts w:cs="Times New Roman"/>
          <w:spacing w:val="17"/>
        </w:rPr>
        <w:t xml:space="preserve"> </w:t>
      </w:r>
      <w:r w:rsidRPr="00EE03AC">
        <w:rPr>
          <w:rFonts w:cs="Times New Roman"/>
        </w:rPr>
        <w:t>и</w:t>
      </w:r>
      <w:r w:rsidRPr="00EE03AC">
        <w:rPr>
          <w:rFonts w:cs="Times New Roman"/>
          <w:spacing w:val="17"/>
        </w:rPr>
        <w:t xml:space="preserve"> </w:t>
      </w:r>
      <w:r w:rsidRPr="00EE03AC">
        <w:rPr>
          <w:rFonts w:cs="Times New Roman"/>
        </w:rPr>
        <w:t>водоотв</w:t>
      </w:r>
      <w:r w:rsidRPr="00EE03AC">
        <w:rPr>
          <w:rFonts w:cs="Times New Roman"/>
          <w:spacing w:val="-1"/>
        </w:rPr>
        <w:t>е</w:t>
      </w:r>
      <w:r w:rsidRPr="00EE03AC">
        <w:rPr>
          <w:rFonts w:cs="Times New Roman"/>
        </w:rPr>
        <w:t>д</w:t>
      </w:r>
      <w:r w:rsidRPr="00EE03AC">
        <w:rPr>
          <w:rFonts w:cs="Times New Roman"/>
          <w:spacing w:val="-1"/>
        </w:rPr>
        <w:t>е</w:t>
      </w:r>
      <w:r w:rsidRPr="00EE03AC">
        <w:rPr>
          <w:rFonts w:cs="Times New Roman"/>
        </w:rPr>
        <w:t>нию</w:t>
      </w:r>
      <w:r w:rsidRPr="00EE03AC">
        <w:rPr>
          <w:rFonts w:cs="Times New Roman"/>
          <w:spacing w:val="14"/>
        </w:rPr>
        <w:t xml:space="preserve"> </w:t>
      </w:r>
      <w:r w:rsidRPr="00EE03AC">
        <w:rPr>
          <w:rFonts w:cs="Times New Roman"/>
        </w:rPr>
        <w:t>в</w:t>
      </w:r>
      <w:r w:rsidRPr="00EE03AC">
        <w:rPr>
          <w:rFonts w:cs="Times New Roman"/>
          <w:spacing w:val="16"/>
        </w:rPr>
        <w:t xml:space="preserve"> </w:t>
      </w:r>
      <w:r w:rsidR="00EE03AC" w:rsidRPr="00EE03AC">
        <w:rPr>
          <w:rFonts w:cs="Times New Roman"/>
          <w:spacing w:val="16"/>
        </w:rPr>
        <w:t>с</w:t>
      </w:r>
      <w:r w:rsidRPr="00EE03AC">
        <w:rPr>
          <w:rFonts w:cs="Times New Roman"/>
        </w:rPr>
        <w:t>оотв</w:t>
      </w:r>
      <w:r w:rsidRPr="00EE03AC">
        <w:rPr>
          <w:rFonts w:cs="Times New Roman"/>
          <w:spacing w:val="-2"/>
        </w:rPr>
        <w:t>е</w:t>
      </w:r>
      <w:r w:rsidRPr="00EE03AC">
        <w:rPr>
          <w:rFonts w:cs="Times New Roman"/>
        </w:rPr>
        <w:t>т</w:t>
      </w:r>
      <w:r w:rsidRPr="00EE03AC">
        <w:rPr>
          <w:rFonts w:cs="Times New Roman"/>
          <w:spacing w:val="-1"/>
        </w:rPr>
        <w:t>с</w:t>
      </w:r>
      <w:r w:rsidRPr="00EE03AC">
        <w:rPr>
          <w:rFonts w:cs="Times New Roman"/>
        </w:rPr>
        <w:t>твие</w:t>
      </w:r>
      <w:r w:rsidRPr="00EE03AC">
        <w:rPr>
          <w:rFonts w:cs="Times New Roman"/>
          <w:spacing w:val="15"/>
        </w:rPr>
        <w:t xml:space="preserve"> </w:t>
      </w:r>
      <w:r w:rsidRPr="00EE03AC">
        <w:rPr>
          <w:rFonts w:cs="Times New Roman"/>
        </w:rPr>
        <w:t>с</w:t>
      </w:r>
      <w:r w:rsidR="00EE03AC">
        <w:rPr>
          <w:rFonts w:cs="Times New Roman"/>
        </w:rPr>
        <w:t xml:space="preserve"> </w:t>
      </w:r>
      <w:r w:rsidRPr="00EE03AC">
        <w:rPr>
          <w:rFonts w:cs="Times New Roman"/>
        </w:rPr>
        <w:t>д</w:t>
      </w:r>
      <w:r w:rsidRPr="00EE03AC">
        <w:rPr>
          <w:rFonts w:cs="Times New Roman"/>
          <w:spacing w:val="-1"/>
        </w:rPr>
        <w:t>е</w:t>
      </w:r>
      <w:r w:rsidRPr="00EE03AC">
        <w:rPr>
          <w:rFonts w:cs="Times New Roman"/>
        </w:rPr>
        <w:t>й</w:t>
      </w:r>
      <w:r w:rsidRPr="00EE03AC">
        <w:rPr>
          <w:rFonts w:cs="Times New Roman"/>
          <w:spacing w:val="-1"/>
        </w:rPr>
        <w:t>с</w:t>
      </w:r>
      <w:r w:rsidRPr="00EE03AC">
        <w:rPr>
          <w:rFonts w:cs="Times New Roman"/>
        </w:rPr>
        <w:t>т</w:t>
      </w:r>
      <w:r w:rsidRPr="00EE03AC">
        <w:rPr>
          <w:rFonts w:cs="Times New Roman"/>
          <w:spacing w:val="1"/>
        </w:rPr>
        <w:t>в</w:t>
      </w:r>
      <w:r w:rsidRPr="00EE03AC">
        <w:rPr>
          <w:rFonts w:cs="Times New Roman"/>
          <w:spacing w:val="-5"/>
        </w:rPr>
        <w:t>у</w:t>
      </w:r>
      <w:r w:rsidRPr="00EE03AC">
        <w:rPr>
          <w:rFonts w:cs="Times New Roman"/>
        </w:rPr>
        <w:t>ющи</w:t>
      </w:r>
      <w:r w:rsidRPr="00EE03AC">
        <w:rPr>
          <w:rFonts w:cs="Times New Roman"/>
          <w:spacing w:val="-1"/>
        </w:rPr>
        <w:t>м</w:t>
      </w:r>
      <w:r w:rsidRPr="00EE03AC">
        <w:rPr>
          <w:rFonts w:cs="Times New Roman"/>
        </w:rPr>
        <w:t>и нор</w:t>
      </w:r>
      <w:r w:rsidRPr="00EE03AC">
        <w:rPr>
          <w:rFonts w:cs="Times New Roman"/>
          <w:spacing w:val="-1"/>
        </w:rPr>
        <w:t>ма</w:t>
      </w:r>
      <w:r w:rsidRPr="00EE03AC">
        <w:rPr>
          <w:rFonts w:cs="Times New Roman"/>
        </w:rPr>
        <w:t>тивны</w:t>
      </w:r>
      <w:r w:rsidRPr="00EE03AC">
        <w:rPr>
          <w:rFonts w:cs="Times New Roman"/>
          <w:spacing w:val="-2"/>
        </w:rPr>
        <w:t>м</w:t>
      </w:r>
      <w:r w:rsidRPr="00EE03AC">
        <w:rPr>
          <w:rFonts w:cs="Times New Roman"/>
        </w:rPr>
        <w:t>и тр</w:t>
      </w:r>
      <w:r w:rsidRPr="00EE03AC">
        <w:rPr>
          <w:rFonts w:cs="Times New Roman"/>
          <w:spacing w:val="-1"/>
        </w:rPr>
        <w:t>е</w:t>
      </w:r>
      <w:r w:rsidRPr="00EE03AC">
        <w:rPr>
          <w:rFonts w:cs="Times New Roman"/>
        </w:rPr>
        <w:t>бов</w:t>
      </w:r>
      <w:r w:rsidRPr="00EE03AC">
        <w:rPr>
          <w:rFonts w:cs="Times New Roman"/>
          <w:spacing w:val="-2"/>
        </w:rPr>
        <w:t>а</w:t>
      </w:r>
      <w:r w:rsidRPr="00EE03AC">
        <w:rPr>
          <w:rFonts w:cs="Times New Roman"/>
        </w:rPr>
        <w:t>ния</w:t>
      </w:r>
      <w:r w:rsidRPr="00EE03AC">
        <w:rPr>
          <w:rFonts w:cs="Times New Roman"/>
          <w:spacing w:val="-1"/>
        </w:rPr>
        <w:t>м</w:t>
      </w:r>
      <w:r w:rsidRPr="00EE03AC">
        <w:rPr>
          <w:rFonts w:cs="Times New Roman"/>
          <w:spacing w:val="-2"/>
        </w:rPr>
        <w:t>и</w:t>
      </w:r>
      <w:r w:rsidRPr="00EE03AC">
        <w:rPr>
          <w:rFonts w:cs="Times New Roman"/>
        </w:rPr>
        <w:t>;</w:t>
      </w:r>
    </w:p>
    <w:p w14:paraId="463D4E2F" w14:textId="77777777" w:rsidR="00C251D8" w:rsidRPr="0029711D" w:rsidRDefault="00C251D8" w:rsidP="002C0784">
      <w:pPr>
        <w:widowControl w:val="0"/>
        <w:numPr>
          <w:ilvl w:val="0"/>
          <w:numId w:val="17"/>
        </w:numPr>
        <w:tabs>
          <w:tab w:val="left" w:pos="867"/>
        </w:tabs>
        <w:suppressAutoHyphens w:val="0"/>
        <w:ind w:firstLine="709"/>
        <w:jc w:val="both"/>
        <w:rPr>
          <w:rFonts w:cs="Times New Roman"/>
        </w:rPr>
      </w:pPr>
      <w:r w:rsidRPr="0029711D">
        <w:rPr>
          <w:rFonts w:cs="Times New Roman"/>
        </w:rPr>
        <w:t>об</w:t>
      </w:r>
      <w:r w:rsidRPr="0029711D">
        <w:rPr>
          <w:rFonts w:cs="Times New Roman"/>
          <w:spacing w:val="-1"/>
        </w:rPr>
        <w:t>ес</w:t>
      </w:r>
      <w:r w:rsidRPr="0029711D">
        <w:rPr>
          <w:rFonts w:cs="Times New Roman"/>
        </w:rPr>
        <w:t>п</w:t>
      </w:r>
      <w:r w:rsidRPr="0029711D">
        <w:rPr>
          <w:rFonts w:cs="Times New Roman"/>
          <w:spacing w:val="-1"/>
        </w:rPr>
        <w:t>е</w:t>
      </w:r>
      <w:r w:rsidRPr="0029711D">
        <w:rPr>
          <w:rFonts w:cs="Times New Roman"/>
          <w:spacing w:val="1"/>
        </w:rPr>
        <w:t>ч</w:t>
      </w:r>
      <w:r w:rsidRPr="0029711D">
        <w:rPr>
          <w:rFonts w:cs="Times New Roman"/>
          <w:spacing w:val="-1"/>
        </w:rPr>
        <w:t>е</w:t>
      </w:r>
      <w:r w:rsidRPr="0029711D">
        <w:rPr>
          <w:rFonts w:cs="Times New Roman"/>
        </w:rPr>
        <w:t>ние</w:t>
      </w:r>
      <w:r w:rsidRPr="0029711D">
        <w:rPr>
          <w:rFonts w:cs="Times New Roman"/>
          <w:spacing w:val="-1"/>
        </w:rPr>
        <w:t xml:space="preserve"> </w:t>
      </w:r>
      <w:r w:rsidRPr="0029711D">
        <w:rPr>
          <w:rFonts w:cs="Times New Roman"/>
        </w:rPr>
        <w:t>тр</w:t>
      </w:r>
      <w:r w:rsidRPr="0029711D">
        <w:rPr>
          <w:rFonts w:cs="Times New Roman"/>
          <w:spacing w:val="-1"/>
        </w:rPr>
        <w:t>е</w:t>
      </w:r>
      <w:r w:rsidRPr="0029711D">
        <w:rPr>
          <w:rFonts w:cs="Times New Roman"/>
          <w:spacing w:val="2"/>
        </w:rPr>
        <w:t>б</w:t>
      </w:r>
      <w:r w:rsidRPr="0029711D">
        <w:rPr>
          <w:rFonts w:cs="Times New Roman"/>
          <w:spacing w:val="-5"/>
        </w:rPr>
        <w:t>у</w:t>
      </w:r>
      <w:r w:rsidRPr="0029711D">
        <w:rPr>
          <w:rFonts w:cs="Times New Roman"/>
          <w:spacing w:val="1"/>
        </w:rPr>
        <w:t>е</w:t>
      </w:r>
      <w:r w:rsidRPr="0029711D">
        <w:rPr>
          <w:rFonts w:cs="Times New Roman"/>
          <w:spacing w:val="-1"/>
        </w:rPr>
        <w:t>м</w:t>
      </w:r>
      <w:r w:rsidRPr="0029711D">
        <w:rPr>
          <w:rFonts w:cs="Times New Roman"/>
          <w:spacing w:val="2"/>
        </w:rPr>
        <w:t>о</w:t>
      </w:r>
      <w:r w:rsidRPr="0029711D">
        <w:rPr>
          <w:rFonts w:cs="Times New Roman"/>
        </w:rPr>
        <w:t xml:space="preserve">й </w:t>
      </w:r>
      <w:r w:rsidRPr="0029711D">
        <w:rPr>
          <w:rFonts w:cs="Times New Roman"/>
          <w:spacing w:val="-1"/>
        </w:rPr>
        <w:t>с</w:t>
      </w:r>
      <w:r w:rsidRPr="0029711D">
        <w:rPr>
          <w:rFonts w:cs="Times New Roman"/>
        </w:rPr>
        <w:t>т</w:t>
      </w:r>
      <w:r w:rsidRPr="0029711D">
        <w:rPr>
          <w:rFonts w:cs="Times New Roman"/>
          <w:spacing w:val="-1"/>
        </w:rPr>
        <w:t>е</w:t>
      </w:r>
      <w:r w:rsidRPr="0029711D">
        <w:rPr>
          <w:rFonts w:cs="Times New Roman"/>
        </w:rPr>
        <w:t>п</w:t>
      </w:r>
      <w:r w:rsidRPr="0029711D">
        <w:rPr>
          <w:rFonts w:cs="Times New Roman"/>
          <w:spacing w:val="-1"/>
        </w:rPr>
        <w:t>е</w:t>
      </w:r>
      <w:r w:rsidRPr="0029711D">
        <w:rPr>
          <w:rFonts w:cs="Times New Roman"/>
        </w:rPr>
        <w:t>ни о</w:t>
      </w:r>
      <w:r w:rsidRPr="0029711D">
        <w:rPr>
          <w:rFonts w:cs="Times New Roman"/>
          <w:spacing w:val="-1"/>
        </w:rPr>
        <w:t>ч</w:t>
      </w:r>
      <w:r w:rsidRPr="0029711D">
        <w:rPr>
          <w:rFonts w:cs="Times New Roman"/>
        </w:rPr>
        <w:t>и</w:t>
      </w:r>
      <w:r w:rsidRPr="0029711D">
        <w:rPr>
          <w:rFonts w:cs="Times New Roman"/>
          <w:spacing w:val="-1"/>
        </w:rPr>
        <w:t>с</w:t>
      </w:r>
      <w:r w:rsidRPr="0029711D">
        <w:rPr>
          <w:rFonts w:cs="Times New Roman"/>
          <w:spacing w:val="-2"/>
        </w:rPr>
        <w:t>т</w:t>
      </w:r>
      <w:r w:rsidRPr="0029711D">
        <w:rPr>
          <w:rFonts w:cs="Times New Roman"/>
        </w:rPr>
        <w:t xml:space="preserve">ки </w:t>
      </w:r>
      <w:r w:rsidRPr="0029711D">
        <w:rPr>
          <w:rFonts w:cs="Times New Roman"/>
          <w:spacing w:val="-1"/>
        </w:rPr>
        <w:t>с</w:t>
      </w:r>
      <w:r w:rsidRPr="0029711D">
        <w:rPr>
          <w:rFonts w:cs="Times New Roman"/>
        </w:rPr>
        <w:t>то</w:t>
      </w:r>
      <w:r w:rsidRPr="0029711D">
        <w:rPr>
          <w:rFonts w:cs="Times New Roman"/>
          <w:spacing w:val="-4"/>
        </w:rPr>
        <w:t>ч</w:t>
      </w:r>
      <w:r w:rsidRPr="0029711D">
        <w:rPr>
          <w:rFonts w:cs="Times New Roman"/>
        </w:rPr>
        <w:t>ных</w:t>
      </w:r>
      <w:r w:rsidRPr="0029711D">
        <w:rPr>
          <w:rFonts w:cs="Times New Roman"/>
          <w:spacing w:val="1"/>
        </w:rPr>
        <w:t xml:space="preserve"> </w:t>
      </w:r>
      <w:r w:rsidRPr="0029711D">
        <w:rPr>
          <w:rFonts w:cs="Times New Roman"/>
        </w:rPr>
        <w:t>вод;</w:t>
      </w:r>
    </w:p>
    <w:p w14:paraId="38ED32D2" w14:textId="77777777" w:rsidR="00EE03AC" w:rsidRDefault="00EE03AC" w:rsidP="002C0784">
      <w:pPr>
        <w:tabs>
          <w:tab w:val="left" w:pos="1013"/>
          <w:tab w:val="left" w:pos="2392"/>
          <w:tab w:val="left" w:pos="4701"/>
          <w:tab w:val="left" w:pos="5895"/>
          <w:tab w:val="left" w:pos="7341"/>
          <w:tab w:val="left" w:pos="7653"/>
        </w:tabs>
        <w:ind w:firstLine="567"/>
        <w:rPr>
          <w:rFonts w:cs="Times New Roman"/>
        </w:rPr>
      </w:pPr>
      <w:r w:rsidRPr="0029711D">
        <w:rPr>
          <w:rFonts w:cs="Times New Roman"/>
        </w:rPr>
        <w:t>-</w:t>
      </w:r>
      <w:r>
        <w:rPr>
          <w:rFonts w:cs="Times New Roman"/>
        </w:rPr>
        <w:t xml:space="preserve"> </w:t>
      </w:r>
      <w:r w:rsidRPr="0029711D">
        <w:rPr>
          <w:rFonts w:cs="Times New Roman"/>
          <w:spacing w:val="-5"/>
        </w:rPr>
        <w:t>у</w:t>
      </w:r>
      <w:r w:rsidRPr="0029711D">
        <w:rPr>
          <w:rFonts w:cs="Times New Roman"/>
          <w:spacing w:val="1"/>
        </w:rPr>
        <w:t>в</w:t>
      </w:r>
      <w:r w:rsidRPr="0029711D">
        <w:rPr>
          <w:rFonts w:cs="Times New Roman"/>
          <w:spacing w:val="-1"/>
        </w:rPr>
        <w:t>е</w:t>
      </w:r>
      <w:r w:rsidRPr="0029711D">
        <w:rPr>
          <w:rFonts w:cs="Times New Roman"/>
        </w:rPr>
        <w:t>л</w:t>
      </w:r>
      <w:r w:rsidRPr="0029711D">
        <w:rPr>
          <w:rFonts w:cs="Times New Roman"/>
          <w:spacing w:val="1"/>
        </w:rPr>
        <w:t>и</w:t>
      </w:r>
      <w:r w:rsidRPr="0029711D">
        <w:rPr>
          <w:rFonts w:cs="Times New Roman"/>
          <w:spacing w:val="-1"/>
        </w:rPr>
        <w:t>че</w:t>
      </w:r>
      <w:r w:rsidRPr="0029711D">
        <w:rPr>
          <w:rFonts w:cs="Times New Roman"/>
        </w:rPr>
        <w:t>ние</w:t>
      </w:r>
      <w:r>
        <w:rPr>
          <w:rFonts w:cs="Times New Roman"/>
        </w:rPr>
        <w:t xml:space="preserve"> </w:t>
      </w:r>
      <w:r w:rsidRPr="0029711D">
        <w:rPr>
          <w:rFonts w:cs="Times New Roman"/>
        </w:rPr>
        <w:t>произ</w:t>
      </w:r>
      <w:r w:rsidRPr="0029711D">
        <w:rPr>
          <w:rFonts w:cs="Times New Roman"/>
          <w:spacing w:val="-3"/>
        </w:rPr>
        <w:t>в</w:t>
      </w:r>
      <w:r w:rsidRPr="0029711D">
        <w:rPr>
          <w:rFonts w:cs="Times New Roman"/>
        </w:rPr>
        <w:t>од</w:t>
      </w:r>
      <w:r w:rsidRPr="0029711D">
        <w:rPr>
          <w:rFonts w:cs="Times New Roman"/>
          <w:spacing w:val="1"/>
        </w:rPr>
        <w:t>и</w:t>
      </w:r>
      <w:r w:rsidRPr="0029711D">
        <w:rPr>
          <w:rFonts w:cs="Times New Roman"/>
        </w:rPr>
        <w:t>т</w:t>
      </w:r>
      <w:r w:rsidRPr="0029711D">
        <w:rPr>
          <w:rFonts w:cs="Times New Roman"/>
          <w:spacing w:val="-1"/>
        </w:rPr>
        <w:t>е</w:t>
      </w:r>
      <w:r w:rsidRPr="0029711D">
        <w:rPr>
          <w:rFonts w:cs="Times New Roman"/>
        </w:rPr>
        <w:t>льно</w:t>
      </w:r>
      <w:r w:rsidRPr="0029711D">
        <w:rPr>
          <w:rFonts w:cs="Times New Roman"/>
          <w:spacing w:val="-1"/>
        </w:rPr>
        <w:t>с</w:t>
      </w:r>
      <w:r w:rsidRPr="0029711D">
        <w:rPr>
          <w:rFonts w:cs="Times New Roman"/>
          <w:spacing w:val="-2"/>
        </w:rPr>
        <w:t>т</w:t>
      </w:r>
      <w:r w:rsidRPr="0029711D">
        <w:rPr>
          <w:rFonts w:cs="Times New Roman"/>
        </w:rPr>
        <w:t>и</w:t>
      </w:r>
      <w:r>
        <w:rPr>
          <w:rFonts w:cs="Times New Roman"/>
        </w:rPr>
        <w:t xml:space="preserve"> </w:t>
      </w:r>
      <w:r w:rsidRPr="0029711D">
        <w:rPr>
          <w:rFonts w:cs="Times New Roman"/>
        </w:rPr>
        <w:t>о</w:t>
      </w:r>
      <w:r w:rsidRPr="0029711D">
        <w:rPr>
          <w:rFonts w:cs="Times New Roman"/>
          <w:spacing w:val="-1"/>
        </w:rPr>
        <w:t>ч</w:t>
      </w:r>
      <w:r w:rsidRPr="0029711D">
        <w:rPr>
          <w:rFonts w:cs="Times New Roman"/>
        </w:rPr>
        <w:t>и</w:t>
      </w:r>
      <w:r w:rsidRPr="0029711D">
        <w:rPr>
          <w:rFonts w:cs="Times New Roman"/>
          <w:spacing w:val="-1"/>
        </w:rPr>
        <w:t>с</w:t>
      </w:r>
      <w:r w:rsidRPr="0029711D">
        <w:rPr>
          <w:rFonts w:cs="Times New Roman"/>
        </w:rPr>
        <w:t>т</w:t>
      </w:r>
      <w:r w:rsidRPr="0029711D">
        <w:rPr>
          <w:rFonts w:cs="Times New Roman"/>
          <w:spacing w:val="-2"/>
        </w:rPr>
        <w:t>н</w:t>
      </w:r>
      <w:r w:rsidRPr="0029711D">
        <w:rPr>
          <w:rFonts w:cs="Times New Roman"/>
        </w:rPr>
        <w:t>ых</w:t>
      </w:r>
      <w:r>
        <w:rPr>
          <w:rFonts w:cs="Times New Roman"/>
        </w:rPr>
        <w:t xml:space="preserve"> </w:t>
      </w:r>
      <w:r w:rsidRPr="0029711D">
        <w:rPr>
          <w:rFonts w:cs="Times New Roman"/>
          <w:spacing w:val="-1"/>
        </w:rPr>
        <w:t>с</w:t>
      </w:r>
      <w:r w:rsidRPr="0029711D">
        <w:rPr>
          <w:rFonts w:cs="Times New Roman"/>
        </w:rPr>
        <w:t>оо</w:t>
      </w:r>
      <w:r w:rsidRPr="0029711D">
        <w:rPr>
          <w:rFonts w:cs="Times New Roman"/>
          <w:spacing w:val="2"/>
        </w:rPr>
        <w:t>р</w:t>
      </w:r>
      <w:r w:rsidRPr="0029711D">
        <w:rPr>
          <w:rFonts w:cs="Times New Roman"/>
          <w:spacing w:val="-5"/>
        </w:rPr>
        <w:t>у</w:t>
      </w:r>
      <w:r w:rsidRPr="0029711D">
        <w:rPr>
          <w:rFonts w:cs="Times New Roman"/>
        </w:rPr>
        <w:t>ж</w:t>
      </w:r>
      <w:r w:rsidRPr="0029711D">
        <w:rPr>
          <w:rFonts w:cs="Times New Roman"/>
          <w:spacing w:val="-2"/>
        </w:rPr>
        <w:t>е</w:t>
      </w:r>
      <w:r w:rsidRPr="0029711D">
        <w:rPr>
          <w:rFonts w:cs="Times New Roman"/>
        </w:rPr>
        <w:t>ний</w:t>
      </w:r>
      <w:r>
        <w:rPr>
          <w:rFonts w:cs="Times New Roman"/>
        </w:rPr>
        <w:t xml:space="preserve"> </w:t>
      </w:r>
      <w:r w:rsidRPr="0029711D">
        <w:rPr>
          <w:rFonts w:cs="Times New Roman"/>
        </w:rPr>
        <w:t>с</w:t>
      </w:r>
      <w:r>
        <w:rPr>
          <w:rFonts w:cs="Times New Roman"/>
        </w:rPr>
        <w:t xml:space="preserve"> </w:t>
      </w:r>
      <w:r w:rsidRPr="0029711D">
        <w:rPr>
          <w:rFonts w:cs="Times New Roman"/>
          <w:spacing w:val="-3"/>
        </w:rPr>
        <w:t>у</w:t>
      </w:r>
      <w:r w:rsidRPr="0029711D">
        <w:rPr>
          <w:rFonts w:cs="Times New Roman"/>
          <w:spacing w:val="-1"/>
        </w:rPr>
        <w:t>че</w:t>
      </w:r>
      <w:r w:rsidRPr="0029711D">
        <w:rPr>
          <w:rFonts w:cs="Times New Roman"/>
        </w:rPr>
        <w:t>том</w:t>
      </w:r>
      <w:r>
        <w:rPr>
          <w:rFonts w:cs="Times New Roman"/>
        </w:rPr>
        <w:t xml:space="preserve"> </w:t>
      </w:r>
      <w:r>
        <w:rPr>
          <w:rFonts w:cs="Times New Roman"/>
          <w:spacing w:val="-1"/>
        </w:rPr>
        <w:t>с</w:t>
      </w:r>
      <w:r>
        <w:rPr>
          <w:rFonts w:cs="Times New Roman"/>
        </w:rPr>
        <w:t>троящи</w:t>
      </w:r>
      <w:r>
        <w:rPr>
          <w:rFonts w:cs="Times New Roman"/>
          <w:spacing w:val="2"/>
        </w:rPr>
        <w:t>х</w:t>
      </w:r>
      <w:r>
        <w:rPr>
          <w:rFonts w:cs="Times New Roman"/>
          <w:spacing w:val="-1"/>
        </w:rPr>
        <w:t>с</w:t>
      </w:r>
      <w:r>
        <w:rPr>
          <w:rFonts w:cs="Times New Roman"/>
        </w:rPr>
        <w:t>я объ</w:t>
      </w:r>
      <w:r>
        <w:rPr>
          <w:rFonts w:cs="Times New Roman"/>
          <w:spacing w:val="-1"/>
        </w:rPr>
        <w:t>е</w:t>
      </w:r>
      <w:r>
        <w:rPr>
          <w:rFonts w:cs="Times New Roman"/>
          <w:spacing w:val="-2"/>
        </w:rPr>
        <w:t>к</w:t>
      </w:r>
      <w:r>
        <w:rPr>
          <w:rFonts w:cs="Times New Roman"/>
        </w:rPr>
        <w:t>тов;</w:t>
      </w:r>
    </w:p>
    <w:p w14:paraId="7EC382A5" w14:textId="77777777" w:rsidR="00C251D8" w:rsidRDefault="00EE03AC" w:rsidP="002C0784">
      <w:pPr>
        <w:widowControl w:val="0"/>
        <w:numPr>
          <w:ilvl w:val="0"/>
          <w:numId w:val="17"/>
        </w:numPr>
        <w:suppressAutoHyphens w:val="0"/>
        <w:ind w:firstLine="567"/>
        <w:jc w:val="both"/>
        <w:rPr>
          <w:rFonts w:cs="Times New Roman"/>
          <w:lang w:eastAsia="en-US"/>
        </w:rPr>
      </w:pPr>
      <w:r>
        <w:rPr>
          <w:rFonts w:cs="Times New Roman"/>
          <w:lang w:eastAsia="en-US"/>
        </w:rPr>
        <w:t>реконструкция и модернизация существующих очистных сооружений, увеличение их пропускной способности;</w:t>
      </w:r>
    </w:p>
    <w:p w14:paraId="2D77E469" w14:textId="77777777" w:rsidR="00EE03AC" w:rsidRPr="008C198B" w:rsidRDefault="00EE03AC" w:rsidP="002C0784">
      <w:pPr>
        <w:rPr>
          <w:rFonts w:cs="Times New Roman"/>
        </w:rPr>
      </w:pPr>
      <w:r w:rsidRPr="0029711D">
        <w:rPr>
          <w:rFonts w:cs="Times New Roman"/>
        </w:rPr>
        <w:t xml:space="preserve">- </w:t>
      </w:r>
      <w:r w:rsidRPr="0029711D">
        <w:rPr>
          <w:rFonts w:cs="Times New Roman"/>
          <w:spacing w:val="42"/>
        </w:rPr>
        <w:t xml:space="preserve"> </w:t>
      </w:r>
      <w:r w:rsidRPr="0029711D">
        <w:rPr>
          <w:rFonts w:cs="Times New Roman"/>
        </w:rPr>
        <w:t>в</w:t>
      </w:r>
      <w:r w:rsidRPr="0029711D">
        <w:rPr>
          <w:rFonts w:cs="Times New Roman"/>
          <w:spacing w:val="-1"/>
        </w:rPr>
        <w:t>ы</w:t>
      </w:r>
      <w:r w:rsidRPr="0029711D">
        <w:rPr>
          <w:rFonts w:cs="Times New Roman"/>
        </w:rPr>
        <w:t>пол</w:t>
      </w:r>
      <w:r w:rsidRPr="0029711D">
        <w:rPr>
          <w:rFonts w:cs="Times New Roman"/>
          <w:spacing w:val="1"/>
        </w:rPr>
        <w:t>н</w:t>
      </w:r>
      <w:r w:rsidRPr="0029711D">
        <w:rPr>
          <w:rFonts w:cs="Times New Roman"/>
          <w:spacing w:val="-1"/>
        </w:rPr>
        <w:t>е</w:t>
      </w:r>
      <w:r w:rsidRPr="0029711D">
        <w:rPr>
          <w:rFonts w:cs="Times New Roman"/>
        </w:rPr>
        <w:t>ние</w:t>
      </w:r>
      <w:r w:rsidRPr="0029711D">
        <w:rPr>
          <w:rFonts w:cs="Times New Roman"/>
          <w:spacing w:val="42"/>
        </w:rPr>
        <w:t xml:space="preserve"> </w:t>
      </w:r>
      <w:r w:rsidRPr="0029711D">
        <w:rPr>
          <w:rFonts w:cs="Times New Roman"/>
          <w:spacing w:val="-1"/>
        </w:rPr>
        <w:t>ме</w:t>
      </w:r>
      <w:r w:rsidRPr="0029711D">
        <w:rPr>
          <w:rFonts w:cs="Times New Roman"/>
        </w:rPr>
        <w:t>роприят</w:t>
      </w:r>
      <w:r w:rsidRPr="0029711D">
        <w:rPr>
          <w:rFonts w:cs="Times New Roman"/>
          <w:spacing w:val="-2"/>
        </w:rPr>
        <w:t>и</w:t>
      </w:r>
      <w:r w:rsidRPr="0029711D">
        <w:rPr>
          <w:rFonts w:cs="Times New Roman"/>
        </w:rPr>
        <w:t>й</w:t>
      </w:r>
      <w:r w:rsidRPr="0029711D">
        <w:rPr>
          <w:rFonts w:cs="Times New Roman"/>
          <w:spacing w:val="43"/>
        </w:rPr>
        <w:t xml:space="preserve"> </w:t>
      </w:r>
      <w:r w:rsidRPr="0029711D">
        <w:rPr>
          <w:rFonts w:cs="Times New Roman"/>
        </w:rPr>
        <w:t>по</w:t>
      </w:r>
      <w:r w:rsidRPr="0029711D">
        <w:rPr>
          <w:rFonts w:cs="Times New Roman"/>
          <w:spacing w:val="45"/>
        </w:rPr>
        <w:t xml:space="preserve"> </w:t>
      </w:r>
      <w:r w:rsidRPr="0029711D">
        <w:rPr>
          <w:rFonts w:cs="Times New Roman"/>
          <w:spacing w:val="-8"/>
        </w:rPr>
        <w:t>у</w:t>
      </w:r>
      <w:r w:rsidRPr="0029711D">
        <w:rPr>
          <w:rFonts w:cs="Times New Roman"/>
        </w:rPr>
        <w:t>тил</w:t>
      </w:r>
      <w:r w:rsidRPr="0029711D">
        <w:rPr>
          <w:rFonts w:cs="Times New Roman"/>
          <w:spacing w:val="1"/>
        </w:rPr>
        <w:t>и</w:t>
      </w:r>
      <w:r w:rsidRPr="0029711D">
        <w:rPr>
          <w:rFonts w:cs="Times New Roman"/>
        </w:rPr>
        <w:t>з</w:t>
      </w:r>
      <w:r w:rsidRPr="0029711D">
        <w:rPr>
          <w:rFonts w:cs="Times New Roman"/>
          <w:spacing w:val="-1"/>
        </w:rPr>
        <w:t>а</w:t>
      </w:r>
      <w:r w:rsidRPr="0029711D">
        <w:rPr>
          <w:rFonts w:cs="Times New Roman"/>
        </w:rPr>
        <w:t>ц</w:t>
      </w:r>
      <w:r w:rsidRPr="0029711D">
        <w:rPr>
          <w:rFonts w:cs="Times New Roman"/>
          <w:spacing w:val="-2"/>
        </w:rPr>
        <w:t>и</w:t>
      </w:r>
      <w:r w:rsidRPr="0029711D">
        <w:rPr>
          <w:rFonts w:cs="Times New Roman"/>
        </w:rPr>
        <w:t>и и</w:t>
      </w:r>
      <w:r w:rsidRPr="0029711D">
        <w:rPr>
          <w:rFonts w:cs="Times New Roman"/>
          <w:spacing w:val="43"/>
        </w:rPr>
        <w:t xml:space="preserve"> </w:t>
      </w:r>
      <w:r w:rsidRPr="0029711D">
        <w:rPr>
          <w:rFonts w:cs="Times New Roman"/>
        </w:rPr>
        <w:t>з</w:t>
      </w:r>
      <w:r w:rsidRPr="0029711D">
        <w:rPr>
          <w:rFonts w:cs="Times New Roman"/>
          <w:spacing w:val="-1"/>
        </w:rPr>
        <w:t>а</w:t>
      </w:r>
      <w:r w:rsidRPr="0029711D">
        <w:rPr>
          <w:rFonts w:cs="Times New Roman"/>
          <w:spacing w:val="2"/>
        </w:rPr>
        <w:t>х</w:t>
      </w:r>
      <w:r w:rsidRPr="0029711D">
        <w:rPr>
          <w:rFonts w:cs="Times New Roman"/>
        </w:rPr>
        <w:t>ор</w:t>
      </w:r>
      <w:r w:rsidRPr="0029711D">
        <w:rPr>
          <w:rFonts w:cs="Times New Roman"/>
          <w:spacing w:val="-3"/>
        </w:rPr>
        <w:t>о</w:t>
      </w:r>
      <w:r w:rsidRPr="0029711D">
        <w:rPr>
          <w:rFonts w:cs="Times New Roman"/>
        </w:rPr>
        <w:t>н</w:t>
      </w:r>
      <w:r w:rsidRPr="0029711D">
        <w:rPr>
          <w:rFonts w:cs="Times New Roman"/>
          <w:spacing w:val="-1"/>
        </w:rPr>
        <w:t>е</w:t>
      </w:r>
      <w:r w:rsidRPr="0029711D">
        <w:rPr>
          <w:rFonts w:cs="Times New Roman"/>
        </w:rPr>
        <w:t>н</w:t>
      </w:r>
      <w:r w:rsidRPr="0029711D">
        <w:rPr>
          <w:rFonts w:cs="Times New Roman"/>
          <w:spacing w:val="-2"/>
        </w:rPr>
        <w:t>и</w:t>
      </w:r>
      <w:r w:rsidRPr="0029711D">
        <w:rPr>
          <w:rFonts w:cs="Times New Roman"/>
        </w:rPr>
        <w:t>ю</w:t>
      </w:r>
      <w:r w:rsidRPr="0029711D">
        <w:rPr>
          <w:rFonts w:cs="Times New Roman"/>
          <w:spacing w:val="43"/>
        </w:rPr>
        <w:t xml:space="preserve"> </w:t>
      </w:r>
      <w:r w:rsidRPr="008C198B">
        <w:rPr>
          <w:rFonts w:cs="Times New Roman"/>
        </w:rPr>
        <w:t>тв</w:t>
      </w:r>
      <w:r w:rsidRPr="008C198B">
        <w:rPr>
          <w:rFonts w:cs="Times New Roman"/>
          <w:spacing w:val="-2"/>
        </w:rPr>
        <w:t>е</w:t>
      </w:r>
      <w:r w:rsidRPr="008C198B">
        <w:rPr>
          <w:rFonts w:cs="Times New Roman"/>
        </w:rPr>
        <w:t>рдых</w:t>
      </w:r>
      <w:r w:rsidRPr="008C198B">
        <w:rPr>
          <w:rFonts w:cs="Times New Roman"/>
          <w:spacing w:val="44"/>
        </w:rPr>
        <w:t xml:space="preserve"> </w:t>
      </w:r>
      <w:r w:rsidRPr="008C198B">
        <w:rPr>
          <w:rFonts w:cs="Times New Roman"/>
        </w:rPr>
        <w:t>бытов</w:t>
      </w:r>
      <w:r w:rsidRPr="008C198B">
        <w:rPr>
          <w:rFonts w:cs="Times New Roman"/>
          <w:spacing w:val="-3"/>
        </w:rPr>
        <w:t>ы</w:t>
      </w:r>
      <w:r w:rsidRPr="008C198B">
        <w:rPr>
          <w:rFonts w:cs="Times New Roman"/>
        </w:rPr>
        <w:t>х</w:t>
      </w:r>
    </w:p>
    <w:p w14:paraId="6B825C58" w14:textId="77777777" w:rsidR="00EE03AC" w:rsidRPr="0029711D" w:rsidRDefault="00EE03AC" w:rsidP="002C0784">
      <w:pPr>
        <w:rPr>
          <w:rFonts w:cs="Times New Roman"/>
        </w:rPr>
      </w:pPr>
      <w:r w:rsidRPr="0029711D">
        <w:rPr>
          <w:rFonts w:cs="Times New Roman"/>
        </w:rPr>
        <w:t>от</w:t>
      </w:r>
      <w:r w:rsidRPr="0029711D">
        <w:rPr>
          <w:rFonts w:cs="Times New Roman"/>
          <w:spacing w:val="2"/>
        </w:rPr>
        <w:t>х</w:t>
      </w:r>
      <w:r w:rsidRPr="0029711D">
        <w:rPr>
          <w:rFonts w:cs="Times New Roman"/>
        </w:rPr>
        <w:t>одов.</w:t>
      </w:r>
    </w:p>
    <w:p w14:paraId="031D91C3" w14:textId="77777777" w:rsidR="00EE03AC" w:rsidRPr="00C251D8" w:rsidRDefault="00EE03AC" w:rsidP="002C0784">
      <w:pPr>
        <w:ind w:firstLine="707"/>
        <w:jc w:val="both"/>
        <w:rPr>
          <w:rFonts w:cs="Times New Roman"/>
          <w:lang w:eastAsia="en-US"/>
        </w:rPr>
      </w:pPr>
      <w:r w:rsidRPr="0029711D">
        <w:rPr>
          <w:rFonts w:cs="Times New Roman"/>
        </w:rPr>
        <w:lastRenderedPageBreak/>
        <w:t>Р</w:t>
      </w:r>
      <w:r w:rsidRPr="0029711D">
        <w:rPr>
          <w:rFonts w:cs="Times New Roman"/>
          <w:spacing w:val="-1"/>
        </w:rPr>
        <w:t>еа</w:t>
      </w:r>
      <w:r w:rsidRPr="0029711D">
        <w:rPr>
          <w:rFonts w:cs="Times New Roman"/>
        </w:rPr>
        <w:t>л</w:t>
      </w:r>
      <w:r w:rsidRPr="0029711D">
        <w:rPr>
          <w:rFonts w:cs="Times New Roman"/>
          <w:spacing w:val="1"/>
        </w:rPr>
        <w:t>и</w:t>
      </w:r>
      <w:r w:rsidRPr="0029711D">
        <w:rPr>
          <w:rFonts w:cs="Times New Roman"/>
        </w:rPr>
        <w:t>з</w:t>
      </w:r>
      <w:r w:rsidRPr="0029711D">
        <w:rPr>
          <w:rFonts w:cs="Times New Roman"/>
          <w:spacing w:val="-1"/>
        </w:rPr>
        <w:t>а</w:t>
      </w:r>
      <w:r w:rsidRPr="0029711D">
        <w:rPr>
          <w:rFonts w:cs="Times New Roman"/>
        </w:rPr>
        <w:t>ция</w:t>
      </w:r>
      <w:r w:rsidRPr="0029711D">
        <w:rPr>
          <w:rFonts w:cs="Times New Roman"/>
          <w:spacing w:val="59"/>
        </w:rPr>
        <w:t xml:space="preserve"> </w:t>
      </w:r>
      <w:r w:rsidRPr="0029711D">
        <w:rPr>
          <w:rFonts w:cs="Times New Roman"/>
        </w:rPr>
        <w:t>н</w:t>
      </w:r>
      <w:r w:rsidRPr="0029711D">
        <w:rPr>
          <w:rFonts w:cs="Times New Roman"/>
          <w:spacing w:val="-1"/>
        </w:rPr>
        <w:t>амече</w:t>
      </w:r>
      <w:r w:rsidRPr="0029711D">
        <w:rPr>
          <w:rFonts w:cs="Times New Roman"/>
        </w:rPr>
        <w:t>нных</w:t>
      </w:r>
      <w:r w:rsidRPr="0029711D">
        <w:rPr>
          <w:rFonts w:cs="Times New Roman"/>
          <w:spacing w:val="3"/>
        </w:rPr>
        <w:t xml:space="preserve"> </w:t>
      </w:r>
      <w:r w:rsidRPr="0029711D">
        <w:rPr>
          <w:rFonts w:cs="Times New Roman"/>
          <w:spacing w:val="-1"/>
        </w:rPr>
        <w:t>ме</w:t>
      </w:r>
      <w:r w:rsidRPr="0029711D">
        <w:rPr>
          <w:rFonts w:cs="Times New Roman"/>
        </w:rPr>
        <w:t>ропри</w:t>
      </w:r>
      <w:r w:rsidRPr="0029711D">
        <w:rPr>
          <w:rFonts w:cs="Times New Roman"/>
          <w:spacing w:val="-3"/>
        </w:rPr>
        <w:t>я</w:t>
      </w:r>
      <w:r w:rsidRPr="0029711D">
        <w:rPr>
          <w:rFonts w:cs="Times New Roman"/>
        </w:rPr>
        <w:t>т</w:t>
      </w:r>
      <w:r w:rsidRPr="0029711D">
        <w:rPr>
          <w:rFonts w:cs="Times New Roman"/>
          <w:spacing w:val="-2"/>
        </w:rPr>
        <w:t>и</w:t>
      </w:r>
      <w:r w:rsidRPr="0029711D">
        <w:rPr>
          <w:rFonts w:cs="Times New Roman"/>
        </w:rPr>
        <w:t>й</w:t>
      </w:r>
      <w:r w:rsidRPr="0029711D">
        <w:rPr>
          <w:rFonts w:cs="Times New Roman"/>
          <w:spacing w:val="3"/>
        </w:rPr>
        <w:t xml:space="preserve"> </w:t>
      </w:r>
      <w:r w:rsidRPr="0029711D">
        <w:rPr>
          <w:rFonts w:cs="Times New Roman"/>
        </w:rPr>
        <w:t>п</w:t>
      </w:r>
      <w:r w:rsidRPr="0029711D">
        <w:rPr>
          <w:rFonts w:cs="Times New Roman"/>
          <w:spacing w:val="-3"/>
        </w:rPr>
        <w:t>о</w:t>
      </w:r>
      <w:r w:rsidRPr="0029711D">
        <w:rPr>
          <w:rFonts w:cs="Times New Roman"/>
        </w:rPr>
        <w:t>зволит</w:t>
      </w:r>
      <w:r w:rsidRPr="0029711D">
        <w:rPr>
          <w:rFonts w:cs="Times New Roman"/>
          <w:spacing w:val="2"/>
        </w:rPr>
        <w:t xml:space="preserve"> </w:t>
      </w:r>
      <w:r w:rsidRPr="0029711D">
        <w:rPr>
          <w:rFonts w:cs="Times New Roman"/>
        </w:rPr>
        <w:t>об</w:t>
      </w:r>
      <w:r w:rsidRPr="0029711D">
        <w:rPr>
          <w:rFonts w:cs="Times New Roman"/>
          <w:spacing w:val="-1"/>
        </w:rPr>
        <w:t>ес</w:t>
      </w:r>
      <w:r w:rsidRPr="0029711D">
        <w:rPr>
          <w:rFonts w:cs="Times New Roman"/>
        </w:rPr>
        <w:t>п</w:t>
      </w:r>
      <w:r w:rsidRPr="0029711D">
        <w:rPr>
          <w:rFonts w:cs="Times New Roman"/>
          <w:spacing w:val="-1"/>
        </w:rPr>
        <w:t>еч</w:t>
      </w:r>
      <w:r w:rsidRPr="0029711D">
        <w:rPr>
          <w:rFonts w:cs="Times New Roman"/>
        </w:rPr>
        <w:t xml:space="preserve">ить </w:t>
      </w:r>
      <w:r w:rsidRPr="0029711D">
        <w:rPr>
          <w:rFonts w:cs="Times New Roman"/>
          <w:spacing w:val="9"/>
        </w:rPr>
        <w:t>п</w:t>
      </w:r>
      <w:r w:rsidRPr="0029711D">
        <w:rPr>
          <w:rFonts w:cs="Times New Roman"/>
        </w:rPr>
        <w:t>ов</w:t>
      </w:r>
      <w:r w:rsidRPr="0029711D">
        <w:rPr>
          <w:rFonts w:cs="Times New Roman"/>
          <w:spacing w:val="-1"/>
        </w:rPr>
        <w:t>ы</w:t>
      </w:r>
      <w:r w:rsidRPr="0029711D">
        <w:rPr>
          <w:rFonts w:cs="Times New Roman"/>
        </w:rPr>
        <w:t>ш</w:t>
      </w:r>
      <w:r w:rsidRPr="0029711D">
        <w:rPr>
          <w:rFonts w:cs="Times New Roman"/>
          <w:spacing w:val="-1"/>
        </w:rPr>
        <w:t>е</w:t>
      </w:r>
      <w:r w:rsidRPr="0029711D">
        <w:rPr>
          <w:rFonts w:cs="Times New Roman"/>
        </w:rPr>
        <w:t>ние</w:t>
      </w:r>
      <w:r w:rsidRPr="0029711D">
        <w:rPr>
          <w:rFonts w:cs="Times New Roman"/>
          <w:spacing w:val="1"/>
        </w:rPr>
        <w:t xml:space="preserve"> </w:t>
      </w:r>
      <w:r w:rsidRPr="0029711D">
        <w:rPr>
          <w:rFonts w:cs="Times New Roman"/>
        </w:rPr>
        <w:t>к</w:t>
      </w:r>
      <w:r w:rsidRPr="0029711D">
        <w:rPr>
          <w:rFonts w:cs="Times New Roman"/>
          <w:spacing w:val="-1"/>
        </w:rPr>
        <w:t>ачес</w:t>
      </w:r>
      <w:r w:rsidRPr="0029711D">
        <w:rPr>
          <w:rFonts w:cs="Times New Roman"/>
        </w:rPr>
        <w:t>тва жиз</w:t>
      </w:r>
      <w:r w:rsidRPr="0029711D">
        <w:rPr>
          <w:rFonts w:cs="Times New Roman"/>
          <w:spacing w:val="-1"/>
        </w:rPr>
        <w:t>н</w:t>
      </w:r>
      <w:r w:rsidRPr="0029711D">
        <w:rPr>
          <w:rFonts w:cs="Times New Roman"/>
        </w:rPr>
        <w:t xml:space="preserve">и </w:t>
      </w:r>
      <w:r w:rsidRPr="0029711D">
        <w:rPr>
          <w:rFonts w:cs="Times New Roman"/>
          <w:spacing w:val="3"/>
        </w:rPr>
        <w:t>п</w:t>
      </w:r>
      <w:r w:rsidRPr="0029711D">
        <w:rPr>
          <w:rFonts w:cs="Times New Roman"/>
          <w:spacing w:val="-8"/>
        </w:rPr>
        <w:t>у</w:t>
      </w:r>
      <w:r w:rsidRPr="0029711D">
        <w:rPr>
          <w:rFonts w:cs="Times New Roman"/>
        </w:rPr>
        <w:t>т</w:t>
      </w:r>
      <w:r w:rsidRPr="0029711D">
        <w:rPr>
          <w:rFonts w:cs="Times New Roman"/>
          <w:spacing w:val="-1"/>
        </w:rPr>
        <w:t>е</w:t>
      </w:r>
      <w:r w:rsidRPr="0029711D">
        <w:rPr>
          <w:rFonts w:cs="Times New Roman"/>
        </w:rPr>
        <w:t>м</w:t>
      </w:r>
      <w:r w:rsidRPr="0029711D">
        <w:rPr>
          <w:rFonts w:cs="Times New Roman"/>
          <w:spacing w:val="40"/>
        </w:rPr>
        <w:t xml:space="preserve"> </w:t>
      </w:r>
      <w:r w:rsidRPr="0029711D">
        <w:rPr>
          <w:rFonts w:cs="Times New Roman"/>
          <w:spacing w:val="-1"/>
        </w:rPr>
        <w:t>м</w:t>
      </w:r>
      <w:r w:rsidRPr="0029711D">
        <w:rPr>
          <w:rFonts w:cs="Times New Roman"/>
        </w:rPr>
        <w:t>од</w:t>
      </w:r>
      <w:r w:rsidRPr="0029711D">
        <w:rPr>
          <w:rFonts w:cs="Times New Roman"/>
          <w:spacing w:val="-1"/>
        </w:rPr>
        <w:t>е</w:t>
      </w:r>
      <w:r w:rsidRPr="0029711D">
        <w:rPr>
          <w:rFonts w:cs="Times New Roman"/>
        </w:rPr>
        <w:t>рниз</w:t>
      </w:r>
      <w:r w:rsidRPr="0029711D">
        <w:rPr>
          <w:rFonts w:cs="Times New Roman"/>
          <w:spacing w:val="-1"/>
        </w:rPr>
        <w:t>а</w:t>
      </w:r>
      <w:r w:rsidRPr="0029711D">
        <w:rPr>
          <w:rFonts w:cs="Times New Roman"/>
        </w:rPr>
        <w:t>ц</w:t>
      </w:r>
      <w:r w:rsidRPr="0029711D">
        <w:rPr>
          <w:rFonts w:cs="Times New Roman"/>
          <w:spacing w:val="-2"/>
        </w:rPr>
        <w:t>и</w:t>
      </w:r>
      <w:r w:rsidRPr="0029711D">
        <w:rPr>
          <w:rFonts w:cs="Times New Roman"/>
        </w:rPr>
        <w:t>и</w:t>
      </w:r>
      <w:r w:rsidRPr="0029711D">
        <w:rPr>
          <w:rFonts w:cs="Times New Roman"/>
          <w:spacing w:val="34"/>
        </w:rPr>
        <w:t xml:space="preserve"> </w:t>
      </w:r>
      <w:r w:rsidRPr="0029711D">
        <w:rPr>
          <w:rFonts w:cs="Times New Roman"/>
        </w:rPr>
        <w:t>объ</w:t>
      </w:r>
      <w:r w:rsidRPr="0029711D">
        <w:rPr>
          <w:rFonts w:cs="Times New Roman"/>
          <w:spacing w:val="-1"/>
        </w:rPr>
        <w:t>е</w:t>
      </w:r>
      <w:r w:rsidRPr="0029711D">
        <w:rPr>
          <w:rFonts w:cs="Times New Roman"/>
        </w:rPr>
        <w:t>кт</w:t>
      </w:r>
      <w:r w:rsidRPr="0029711D">
        <w:rPr>
          <w:rFonts w:cs="Times New Roman"/>
          <w:spacing w:val="-3"/>
        </w:rPr>
        <w:t>о</w:t>
      </w:r>
      <w:r w:rsidRPr="0029711D">
        <w:rPr>
          <w:rFonts w:cs="Times New Roman"/>
        </w:rPr>
        <w:t>в</w:t>
      </w:r>
      <w:r w:rsidRPr="0029711D">
        <w:rPr>
          <w:rFonts w:cs="Times New Roman"/>
          <w:spacing w:val="32"/>
        </w:rPr>
        <w:t xml:space="preserve"> </w:t>
      </w:r>
      <w:r w:rsidRPr="0029711D">
        <w:rPr>
          <w:rFonts w:cs="Times New Roman"/>
        </w:rPr>
        <w:t>ко</w:t>
      </w:r>
      <w:r w:rsidRPr="0029711D">
        <w:rPr>
          <w:rFonts w:cs="Times New Roman"/>
          <w:spacing w:val="-1"/>
        </w:rPr>
        <w:t>м</w:t>
      </w:r>
      <w:r w:rsidRPr="0029711D">
        <w:rPr>
          <w:rFonts w:cs="Times New Roman"/>
          <w:spacing w:val="3"/>
        </w:rPr>
        <w:t>м</w:t>
      </w:r>
      <w:r w:rsidRPr="0029711D">
        <w:rPr>
          <w:rFonts w:cs="Times New Roman"/>
          <w:spacing w:val="-8"/>
        </w:rPr>
        <w:t>у</w:t>
      </w:r>
      <w:r w:rsidRPr="0029711D">
        <w:rPr>
          <w:rFonts w:cs="Times New Roman"/>
          <w:spacing w:val="3"/>
        </w:rPr>
        <w:t>н</w:t>
      </w:r>
      <w:r w:rsidRPr="0029711D">
        <w:rPr>
          <w:rFonts w:cs="Times New Roman"/>
          <w:spacing w:val="-1"/>
        </w:rPr>
        <w:t>а</w:t>
      </w:r>
      <w:r w:rsidRPr="0029711D">
        <w:rPr>
          <w:rFonts w:cs="Times New Roman"/>
        </w:rPr>
        <w:t>льной</w:t>
      </w:r>
      <w:r w:rsidRPr="0029711D">
        <w:rPr>
          <w:rFonts w:cs="Times New Roman"/>
          <w:spacing w:val="34"/>
        </w:rPr>
        <w:t xml:space="preserve"> </w:t>
      </w:r>
      <w:r w:rsidRPr="0029711D">
        <w:rPr>
          <w:rFonts w:cs="Times New Roman"/>
          <w:spacing w:val="-2"/>
        </w:rPr>
        <w:t>и</w:t>
      </w:r>
      <w:r w:rsidRPr="0029711D">
        <w:rPr>
          <w:rFonts w:cs="Times New Roman"/>
        </w:rPr>
        <w:t>нф</w:t>
      </w:r>
      <w:r w:rsidRPr="0029711D">
        <w:rPr>
          <w:rFonts w:cs="Times New Roman"/>
          <w:spacing w:val="-2"/>
        </w:rPr>
        <w:t>р</w:t>
      </w:r>
      <w:r w:rsidRPr="0029711D">
        <w:rPr>
          <w:rFonts w:cs="Times New Roman"/>
          <w:spacing w:val="-1"/>
        </w:rPr>
        <w:t>ас</w:t>
      </w:r>
      <w:r w:rsidRPr="0029711D">
        <w:rPr>
          <w:rFonts w:cs="Times New Roman"/>
        </w:rPr>
        <w:t>т</w:t>
      </w:r>
      <w:r w:rsidRPr="0029711D">
        <w:rPr>
          <w:rFonts w:cs="Times New Roman"/>
          <w:spacing w:val="2"/>
        </w:rPr>
        <w:t>р</w:t>
      </w:r>
      <w:r w:rsidRPr="0029711D">
        <w:rPr>
          <w:rFonts w:cs="Times New Roman"/>
          <w:spacing w:val="-5"/>
        </w:rPr>
        <w:t>у</w:t>
      </w:r>
      <w:r w:rsidRPr="0029711D">
        <w:rPr>
          <w:rFonts w:cs="Times New Roman"/>
        </w:rPr>
        <w:t>к</w:t>
      </w:r>
      <w:r w:rsidRPr="0029711D">
        <w:rPr>
          <w:rFonts w:cs="Times New Roman"/>
          <w:spacing w:val="5"/>
        </w:rPr>
        <w:t>т</w:t>
      </w:r>
      <w:r w:rsidRPr="0029711D">
        <w:rPr>
          <w:rFonts w:cs="Times New Roman"/>
          <w:spacing w:val="-5"/>
        </w:rPr>
        <w:t>у</w:t>
      </w:r>
      <w:r w:rsidRPr="0029711D">
        <w:rPr>
          <w:rFonts w:cs="Times New Roman"/>
        </w:rPr>
        <w:t>ры</w:t>
      </w:r>
      <w:r w:rsidRPr="0029711D">
        <w:rPr>
          <w:rFonts w:cs="Times New Roman"/>
          <w:spacing w:val="32"/>
        </w:rPr>
        <w:t xml:space="preserve"> </w:t>
      </w:r>
      <w:r w:rsidRPr="0029711D">
        <w:rPr>
          <w:rFonts w:cs="Times New Roman"/>
          <w:spacing w:val="3"/>
        </w:rPr>
        <w:t>м</w:t>
      </w:r>
      <w:r w:rsidRPr="0029711D">
        <w:rPr>
          <w:rFonts w:cs="Times New Roman"/>
          <w:spacing w:val="-5"/>
        </w:rPr>
        <w:t>у</w:t>
      </w:r>
      <w:r w:rsidRPr="0029711D">
        <w:rPr>
          <w:rFonts w:cs="Times New Roman"/>
        </w:rPr>
        <w:t>ницип</w:t>
      </w:r>
      <w:r w:rsidRPr="0029711D">
        <w:rPr>
          <w:rFonts w:cs="Times New Roman"/>
          <w:spacing w:val="-4"/>
        </w:rPr>
        <w:t>а</w:t>
      </w:r>
      <w:r w:rsidRPr="0029711D">
        <w:rPr>
          <w:rFonts w:cs="Times New Roman"/>
        </w:rPr>
        <w:t>льного обр</w:t>
      </w:r>
      <w:r w:rsidRPr="0029711D">
        <w:rPr>
          <w:rFonts w:cs="Times New Roman"/>
          <w:spacing w:val="-1"/>
        </w:rPr>
        <w:t>а</w:t>
      </w:r>
      <w:r w:rsidRPr="0029711D">
        <w:rPr>
          <w:rFonts w:cs="Times New Roman"/>
        </w:rPr>
        <w:t>зов</w:t>
      </w:r>
      <w:r w:rsidRPr="0029711D">
        <w:rPr>
          <w:rFonts w:cs="Times New Roman"/>
          <w:spacing w:val="-2"/>
        </w:rPr>
        <w:t>а</w:t>
      </w:r>
      <w:r w:rsidRPr="0029711D">
        <w:rPr>
          <w:rFonts w:cs="Times New Roman"/>
        </w:rPr>
        <w:t>ния.</w:t>
      </w:r>
    </w:p>
    <w:p w14:paraId="206D87A2" w14:textId="77777777" w:rsidR="00C251D8" w:rsidRPr="00C251D8" w:rsidRDefault="00C251D8" w:rsidP="002C0784">
      <w:pPr>
        <w:widowControl w:val="0"/>
        <w:suppressAutoHyphens w:val="0"/>
        <w:ind w:firstLine="707"/>
        <w:jc w:val="both"/>
        <w:rPr>
          <w:rFonts w:cs="Times New Roman"/>
          <w:lang w:eastAsia="en-US"/>
        </w:rPr>
      </w:pPr>
    </w:p>
    <w:p w14:paraId="24F9289F" w14:textId="77777777" w:rsidR="007D7F3F" w:rsidRDefault="007D7F3F" w:rsidP="002C0784">
      <w:pPr>
        <w:jc w:val="both"/>
        <w:rPr>
          <w:kern w:val="1"/>
        </w:rPr>
      </w:pPr>
    </w:p>
    <w:p w14:paraId="05983348" w14:textId="77777777" w:rsidR="00863D40" w:rsidRPr="006A76CE" w:rsidRDefault="00863D40" w:rsidP="002C0784">
      <w:pPr>
        <w:jc w:val="center"/>
        <w:rPr>
          <w:b/>
          <w:color w:val="000000"/>
          <w:szCs w:val="28"/>
        </w:rPr>
      </w:pPr>
      <w:r w:rsidRPr="006A76CE">
        <w:rPr>
          <w:b/>
          <w:color w:val="000000"/>
          <w:szCs w:val="28"/>
        </w:rPr>
        <w:t>Водоснабжение</w:t>
      </w:r>
      <w:bookmarkEnd w:id="52"/>
      <w:r w:rsidR="006A76CE">
        <w:rPr>
          <w:b/>
          <w:color w:val="000000"/>
          <w:szCs w:val="28"/>
        </w:rPr>
        <w:t>.</w:t>
      </w:r>
    </w:p>
    <w:p w14:paraId="3AF40AA0" w14:textId="77777777" w:rsidR="00FC1069" w:rsidRPr="00FC1069" w:rsidRDefault="00863D40" w:rsidP="002C0784">
      <w:pPr>
        <w:ind w:firstLine="709"/>
        <w:jc w:val="both"/>
        <w:rPr>
          <w:color w:val="000000"/>
          <w:szCs w:val="28"/>
        </w:rPr>
      </w:pPr>
      <w:bookmarkStart w:id="53" w:name="_Toc223509066"/>
      <w:r w:rsidRPr="0083084D">
        <w:rPr>
          <w:color w:val="000000"/>
          <w:szCs w:val="28"/>
        </w:rPr>
        <w:t>Централизованное</w:t>
      </w:r>
      <w:r w:rsidR="00FC1069">
        <w:rPr>
          <w:color w:val="000000"/>
          <w:szCs w:val="28"/>
        </w:rPr>
        <w:t xml:space="preserve"> питьевое</w:t>
      </w:r>
      <w:r w:rsidRPr="0083084D">
        <w:rPr>
          <w:color w:val="000000"/>
          <w:szCs w:val="28"/>
        </w:rPr>
        <w:t xml:space="preserve"> водоснабжение </w:t>
      </w:r>
      <w:r>
        <w:rPr>
          <w:color w:val="000000"/>
          <w:szCs w:val="28"/>
        </w:rPr>
        <w:t>в муниципальном образовании</w:t>
      </w:r>
      <w:r w:rsidR="0069731E">
        <w:rPr>
          <w:color w:val="000000"/>
          <w:szCs w:val="28"/>
        </w:rPr>
        <w:t xml:space="preserve"> Новольвовское</w:t>
      </w:r>
      <w:r>
        <w:rPr>
          <w:color w:val="000000"/>
          <w:szCs w:val="28"/>
        </w:rPr>
        <w:t xml:space="preserve"> </w:t>
      </w:r>
      <w:bookmarkEnd w:id="53"/>
      <w:r w:rsidR="00FC1069" w:rsidRPr="00FC1069">
        <w:rPr>
          <w:color w:val="000000"/>
          <w:szCs w:val="28"/>
        </w:rPr>
        <w:t>осуществляется полностью из подземных источников.</w:t>
      </w:r>
    </w:p>
    <w:p w14:paraId="3F48822D" w14:textId="77777777" w:rsidR="00FC1069" w:rsidRPr="00FC1069" w:rsidRDefault="00FC1069" w:rsidP="002C0784">
      <w:pPr>
        <w:ind w:firstLine="709"/>
        <w:jc w:val="both"/>
        <w:rPr>
          <w:color w:val="000000"/>
          <w:szCs w:val="28"/>
        </w:rPr>
      </w:pPr>
      <w:r w:rsidRPr="00FC1069">
        <w:rPr>
          <w:color w:val="000000"/>
          <w:szCs w:val="28"/>
        </w:rPr>
        <w:t>Подземные водоносные горизонты на территории муниципального образования Кимовский район характеризуются повышенным содержанием железа, стронция стабильного и высокой минерализацией. Из-за природного состава подземных вод, используемых для питьевого водоснабжения, и отсутствия станций водоподготовки качество питьевой воды не соответствует гигиеническим нормативам по химическим и органолептическим показателям.</w:t>
      </w:r>
    </w:p>
    <w:p w14:paraId="5BB6E152" w14:textId="77777777" w:rsidR="00FC1069" w:rsidRPr="00FC1069" w:rsidRDefault="00FC1069" w:rsidP="002C0784">
      <w:pPr>
        <w:ind w:firstLine="709"/>
        <w:jc w:val="both"/>
        <w:rPr>
          <w:color w:val="000000"/>
          <w:szCs w:val="28"/>
        </w:rPr>
      </w:pPr>
      <w:r w:rsidRPr="00FC1069">
        <w:rPr>
          <w:color w:val="000000"/>
          <w:szCs w:val="28"/>
        </w:rPr>
        <w:t>Станции улучшения качества воды, установки обезжелезивания и бактерицидные установки на водозаборных сооружениях отсутствуют.</w:t>
      </w:r>
    </w:p>
    <w:p w14:paraId="11EEF2FD" w14:textId="77777777" w:rsidR="00863D40" w:rsidRPr="0083084D" w:rsidRDefault="00863D40" w:rsidP="002C0784">
      <w:pPr>
        <w:ind w:firstLine="720"/>
        <w:jc w:val="both"/>
        <w:rPr>
          <w:color w:val="000000"/>
          <w:szCs w:val="28"/>
        </w:rPr>
      </w:pPr>
      <w:r w:rsidRPr="0083084D">
        <w:rPr>
          <w:color w:val="000000"/>
          <w:szCs w:val="28"/>
        </w:rPr>
        <w:t xml:space="preserve"> </w:t>
      </w:r>
    </w:p>
    <w:p w14:paraId="16EC927A" w14:textId="77777777" w:rsidR="00B5224C" w:rsidRDefault="00B5224C" w:rsidP="002C0784">
      <w:pPr>
        <w:jc w:val="center"/>
        <w:rPr>
          <w:b/>
        </w:rPr>
      </w:pPr>
    </w:p>
    <w:p w14:paraId="0CBC1F80" w14:textId="77777777" w:rsidR="00B5224C" w:rsidRDefault="00B5224C" w:rsidP="002C0784">
      <w:pPr>
        <w:jc w:val="center"/>
        <w:rPr>
          <w:b/>
        </w:rPr>
      </w:pPr>
      <w:r>
        <w:rPr>
          <w:b/>
        </w:rPr>
        <w:t xml:space="preserve">Перечень </w:t>
      </w:r>
      <w:r w:rsidRPr="00B5224C">
        <w:rPr>
          <w:b/>
        </w:rPr>
        <w:t>артезианских скважин</w:t>
      </w:r>
      <w:r>
        <w:rPr>
          <w:b/>
        </w:rPr>
        <w:t xml:space="preserve"> муниципального образования </w:t>
      </w:r>
      <w:r w:rsidR="0069731E">
        <w:rPr>
          <w:b/>
        </w:rPr>
        <w:t>Новольвовское</w:t>
      </w:r>
    </w:p>
    <w:p w14:paraId="2811286D" w14:textId="77777777" w:rsidR="00D94056" w:rsidRDefault="00F013CC" w:rsidP="002C0784">
      <w:pPr>
        <w:widowControl w:val="0"/>
        <w:suppressAutoHyphens w:val="0"/>
        <w:jc w:val="center"/>
        <w:rPr>
          <w:rFonts w:cs="Times New Roman"/>
          <w:b/>
          <w:lang w:eastAsia="ru-RU"/>
        </w:rPr>
      </w:pPr>
      <w:r w:rsidRPr="00F013CC">
        <w:rPr>
          <w:rFonts w:cs="Times New Roman"/>
          <w:b/>
          <w:lang w:eastAsia="ru-RU"/>
        </w:rPr>
        <w:t>д. Алексеевка</w:t>
      </w:r>
    </w:p>
    <w:tbl>
      <w:tblPr>
        <w:tblStyle w:val="afb"/>
        <w:tblW w:w="9711" w:type="dxa"/>
        <w:jc w:val="right"/>
        <w:tblLayout w:type="fixed"/>
        <w:tblLook w:val="04A0" w:firstRow="1" w:lastRow="0" w:firstColumn="1" w:lastColumn="0" w:noHBand="0" w:noVBand="1"/>
      </w:tblPr>
      <w:tblGrid>
        <w:gridCol w:w="2943"/>
        <w:gridCol w:w="6768"/>
      </w:tblGrid>
      <w:tr w:rsidR="00F013CC" w:rsidRPr="00F013CC" w14:paraId="19A1405B" w14:textId="77777777" w:rsidTr="00F013CC">
        <w:trPr>
          <w:jc w:val="right"/>
        </w:trPr>
        <w:tc>
          <w:tcPr>
            <w:tcW w:w="2943" w:type="dxa"/>
          </w:tcPr>
          <w:p w14:paraId="3548968B" w14:textId="77777777" w:rsidR="00F013CC" w:rsidRPr="00F013CC" w:rsidRDefault="00F013CC" w:rsidP="00F013CC">
            <w:pPr>
              <w:suppressAutoHyphens w:val="0"/>
              <w:jc w:val="both"/>
              <w:rPr>
                <w:rFonts w:cs="Times New Roman"/>
                <w:lang w:eastAsia="ru-RU"/>
              </w:rPr>
            </w:pPr>
            <w:r w:rsidRPr="00F013CC">
              <w:rPr>
                <w:rFonts w:cs="Times New Roman"/>
                <w:lang w:eastAsia="ru-RU"/>
              </w:rPr>
              <w:t>Артезианская скважина</w:t>
            </w:r>
          </w:p>
        </w:tc>
        <w:tc>
          <w:tcPr>
            <w:tcW w:w="6768" w:type="dxa"/>
          </w:tcPr>
          <w:p w14:paraId="3CC42E22" w14:textId="77777777" w:rsidR="00F013CC" w:rsidRPr="00F013CC" w:rsidRDefault="00F013CC" w:rsidP="00F013CC">
            <w:pPr>
              <w:suppressAutoHyphens w:val="0"/>
              <w:jc w:val="both"/>
              <w:rPr>
                <w:rFonts w:cs="Times New Roman"/>
                <w:lang w:eastAsia="ru-RU"/>
              </w:rPr>
            </w:pPr>
            <w:r w:rsidRPr="00F013CC">
              <w:rPr>
                <w:rFonts w:cs="Times New Roman"/>
                <w:lang w:eastAsia="ru-RU"/>
              </w:rPr>
              <w:t>Расположена на северо-западной окраине населенного пункта у пруда.</w:t>
            </w:r>
          </w:p>
          <w:p w14:paraId="4D2AADCF" w14:textId="77777777" w:rsidR="00F013CC" w:rsidRPr="00F013CC" w:rsidRDefault="00F013CC" w:rsidP="00F013CC">
            <w:pPr>
              <w:suppressAutoHyphens w:val="0"/>
              <w:jc w:val="both"/>
              <w:rPr>
                <w:rFonts w:cs="Times New Roman"/>
                <w:lang w:eastAsia="ru-RU"/>
              </w:rPr>
            </w:pPr>
            <w:r w:rsidRPr="00F013CC">
              <w:rPr>
                <w:rFonts w:cs="Times New Roman"/>
                <w:lang w:eastAsia="ru-RU"/>
              </w:rPr>
              <w:t>Вертикальный водопровод:</w:t>
            </w:r>
          </w:p>
          <w:p w14:paraId="795AC7C5" w14:textId="77777777" w:rsidR="00F013CC" w:rsidRPr="00F013CC" w:rsidRDefault="00F013CC" w:rsidP="00F013CC">
            <w:pPr>
              <w:suppressAutoHyphens w:val="0"/>
              <w:jc w:val="both"/>
              <w:rPr>
                <w:rFonts w:cs="Times New Roman"/>
                <w:lang w:eastAsia="ru-RU"/>
              </w:rPr>
            </w:pPr>
            <w:r w:rsidRPr="00F013CC">
              <w:rPr>
                <w:rFonts w:cs="Times New Roman"/>
                <w:lang w:eastAsia="ru-RU"/>
              </w:rPr>
              <w:t>протяженность- 90 м,</w:t>
            </w:r>
          </w:p>
          <w:p w14:paraId="2AAECE26" w14:textId="77777777" w:rsidR="00F013CC" w:rsidRPr="00F013CC" w:rsidRDefault="00F013CC" w:rsidP="00F013CC">
            <w:pPr>
              <w:suppressAutoHyphens w:val="0"/>
              <w:jc w:val="both"/>
              <w:rPr>
                <w:rFonts w:cs="Times New Roman"/>
                <w:lang w:eastAsia="ru-RU"/>
              </w:rPr>
            </w:pPr>
            <w:r w:rsidRPr="00F013CC">
              <w:rPr>
                <w:rFonts w:cs="Times New Roman"/>
                <w:lang w:eastAsia="ru-RU"/>
              </w:rPr>
              <w:t>диаметр ствола- 100 мм,</w:t>
            </w:r>
          </w:p>
          <w:p w14:paraId="0F274BC5" w14:textId="77777777" w:rsidR="00F013CC" w:rsidRPr="00F013CC" w:rsidRDefault="00F013CC" w:rsidP="00F013CC">
            <w:pPr>
              <w:suppressAutoHyphens w:val="0"/>
              <w:jc w:val="both"/>
              <w:rPr>
                <w:rFonts w:cs="Times New Roman"/>
                <w:lang w:eastAsia="ru-RU"/>
              </w:rPr>
            </w:pPr>
            <w:r w:rsidRPr="00F013CC">
              <w:rPr>
                <w:rFonts w:cs="Times New Roman"/>
                <w:lang w:eastAsia="ru-RU"/>
              </w:rPr>
              <w:t>материал труб- ПЭ.</w:t>
            </w:r>
          </w:p>
          <w:p w14:paraId="71926E60" w14:textId="77777777" w:rsidR="00F013CC" w:rsidRPr="00F013CC" w:rsidRDefault="00F013CC" w:rsidP="00F013CC">
            <w:pPr>
              <w:suppressAutoHyphens w:val="0"/>
              <w:jc w:val="both"/>
              <w:rPr>
                <w:rFonts w:cs="Times New Roman"/>
                <w:lang w:eastAsia="ru-RU"/>
              </w:rPr>
            </w:pPr>
            <w:r w:rsidRPr="00F013CC">
              <w:rPr>
                <w:rFonts w:cs="Times New Roman"/>
                <w:lang w:eastAsia="ru-RU"/>
              </w:rPr>
              <w:t>Глубинный насос- ЭЦВ 8-25-100.</w:t>
            </w:r>
          </w:p>
        </w:tc>
      </w:tr>
      <w:tr w:rsidR="00F013CC" w:rsidRPr="00F013CC" w14:paraId="1219333B" w14:textId="77777777" w:rsidTr="00F013CC">
        <w:trPr>
          <w:jc w:val="right"/>
        </w:trPr>
        <w:tc>
          <w:tcPr>
            <w:tcW w:w="2943" w:type="dxa"/>
          </w:tcPr>
          <w:p w14:paraId="5A2E90B0" w14:textId="77777777" w:rsidR="00F013CC" w:rsidRPr="00F013CC" w:rsidRDefault="00F013CC" w:rsidP="00F013CC">
            <w:pPr>
              <w:suppressAutoHyphens w:val="0"/>
              <w:rPr>
                <w:rFonts w:cs="Times New Roman"/>
                <w:lang w:eastAsia="ru-RU"/>
              </w:rPr>
            </w:pPr>
            <w:r w:rsidRPr="00F013CC">
              <w:rPr>
                <w:rFonts w:cs="Times New Roman"/>
                <w:lang w:eastAsia="ru-RU"/>
              </w:rPr>
              <w:t>Водонапорная башня</w:t>
            </w:r>
          </w:p>
        </w:tc>
        <w:tc>
          <w:tcPr>
            <w:tcW w:w="6768" w:type="dxa"/>
          </w:tcPr>
          <w:p w14:paraId="4771A187" w14:textId="77777777" w:rsidR="00F013CC" w:rsidRPr="00F013CC" w:rsidRDefault="00F013CC" w:rsidP="00F013CC">
            <w:pPr>
              <w:suppressAutoHyphens w:val="0"/>
              <w:jc w:val="both"/>
              <w:rPr>
                <w:rFonts w:cs="Times New Roman"/>
                <w:lang w:eastAsia="ru-RU"/>
              </w:rPr>
            </w:pPr>
            <w:r w:rsidRPr="00F013CC">
              <w:rPr>
                <w:rFonts w:cs="Times New Roman"/>
                <w:lang w:eastAsia="ru-RU"/>
              </w:rPr>
              <w:t>Расположена: на С-З окраине населенного пункта у пруда.</w:t>
            </w:r>
          </w:p>
          <w:p w14:paraId="6D4E9FF7" w14:textId="77777777" w:rsidR="00F013CC" w:rsidRPr="00F013CC" w:rsidRDefault="00F013CC" w:rsidP="00F013CC">
            <w:pPr>
              <w:suppressAutoHyphens w:val="0"/>
              <w:jc w:val="both"/>
              <w:rPr>
                <w:rFonts w:cs="Times New Roman"/>
                <w:lang w:eastAsia="ru-RU"/>
              </w:rPr>
            </w:pPr>
            <w:r w:rsidRPr="00F013CC">
              <w:rPr>
                <w:rFonts w:cs="Times New Roman"/>
                <w:lang w:eastAsia="ru-RU"/>
              </w:rPr>
              <w:t>Высота-  14,5 м</w:t>
            </w:r>
          </w:p>
          <w:p w14:paraId="7C5BC475" w14:textId="77777777" w:rsidR="00F013CC" w:rsidRPr="00F013CC" w:rsidRDefault="00F013CC" w:rsidP="00F013CC">
            <w:pPr>
              <w:suppressAutoHyphens w:val="0"/>
              <w:jc w:val="both"/>
              <w:rPr>
                <w:rFonts w:cs="Times New Roman"/>
                <w:lang w:eastAsia="ru-RU"/>
              </w:rPr>
            </w:pPr>
            <w:r w:rsidRPr="00F013CC">
              <w:rPr>
                <w:rFonts w:cs="Times New Roman"/>
                <w:lang w:eastAsia="ru-RU"/>
              </w:rPr>
              <w:t>объем-  25 куб.м,</w:t>
            </w:r>
          </w:p>
          <w:p w14:paraId="678CB4E9"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ввода в эксплуатацию-1969.</w:t>
            </w:r>
          </w:p>
          <w:p w14:paraId="1C054AF4" w14:textId="77777777" w:rsidR="00F013CC" w:rsidRPr="00F013CC" w:rsidRDefault="00F013CC" w:rsidP="00F013CC">
            <w:pPr>
              <w:suppressAutoHyphens w:val="0"/>
              <w:jc w:val="both"/>
              <w:rPr>
                <w:rFonts w:cs="Times New Roman"/>
                <w:lang w:eastAsia="ru-RU"/>
              </w:rPr>
            </w:pPr>
            <w:r w:rsidRPr="00F013CC">
              <w:rPr>
                <w:rFonts w:cs="Times New Roman"/>
                <w:lang w:eastAsia="ru-RU"/>
              </w:rPr>
              <w:t>Техническое состояние- удовлетворительное</w:t>
            </w:r>
          </w:p>
        </w:tc>
      </w:tr>
      <w:tr w:rsidR="00F013CC" w:rsidRPr="00F013CC" w14:paraId="6A573DAB" w14:textId="77777777" w:rsidTr="00F013CC">
        <w:trPr>
          <w:jc w:val="right"/>
        </w:trPr>
        <w:tc>
          <w:tcPr>
            <w:tcW w:w="2943" w:type="dxa"/>
          </w:tcPr>
          <w:p w14:paraId="6BCF27F0" w14:textId="77777777" w:rsidR="00F013CC" w:rsidRPr="00F013CC" w:rsidRDefault="00F013CC" w:rsidP="00F013CC">
            <w:pPr>
              <w:suppressAutoHyphens w:val="0"/>
              <w:rPr>
                <w:rFonts w:cs="Times New Roman"/>
                <w:lang w:eastAsia="ru-RU"/>
              </w:rPr>
            </w:pPr>
            <w:r w:rsidRPr="00F013CC">
              <w:rPr>
                <w:rFonts w:cs="Times New Roman"/>
                <w:lang w:eastAsia="ru-RU"/>
              </w:rPr>
              <w:t>Насосная станция</w:t>
            </w:r>
          </w:p>
        </w:tc>
        <w:tc>
          <w:tcPr>
            <w:tcW w:w="6768" w:type="dxa"/>
          </w:tcPr>
          <w:p w14:paraId="053C034C" w14:textId="77777777" w:rsidR="00F013CC" w:rsidRPr="00F013CC" w:rsidRDefault="00F013CC" w:rsidP="00F013CC">
            <w:pPr>
              <w:suppressAutoHyphens w:val="0"/>
              <w:jc w:val="both"/>
              <w:rPr>
                <w:rFonts w:cs="Times New Roman"/>
                <w:lang w:eastAsia="ru-RU"/>
              </w:rPr>
            </w:pPr>
            <w:r w:rsidRPr="00F013CC">
              <w:rPr>
                <w:rFonts w:cs="Times New Roman"/>
                <w:lang w:eastAsia="ru-RU"/>
              </w:rPr>
              <w:t>нет</w:t>
            </w:r>
          </w:p>
        </w:tc>
      </w:tr>
      <w:tr w:rsidR="00F013CC" w:rsidRPr="00F013CC" w14:paraId="080C3F38" w14:textId="77777777" w:rsidTr="00F013CC">
        <w:trPr>
          <w:jc w:val="right"/>
        </w:trPr>
        <w:tc>
          <w:tcPr>
            <w:tcW w:w="2943" w:type="dxa"/>
          </w:tcPr>
          <w:p w14:paraId="2FE5B8C4" w14:textId="77777777" w:rsidR="00F013CC" w:rsidRPr="00F013CC" w:rsidRDefault="00F013CC" w:rsidP="00F013CC">
            <w:pPr>
              <w:suppressAutoHyphens w:val="0"/>
              <w:rPr>
                <w:rFonts w:cs="Times New Roman"/>
                <w:lang w:eastAsia="ru-RU"/>
              </w:rPr>
            </w:pPr>
            <w:r w:rsidRPr="00F013CC">
              <w:rPr>
                <w:rFonts w:cs="Times New Roman"/>
                <w:lang w:eastAsia="ru-RU"/>
              </w:rPr>
              <w:t>Водопроводные сети</w:t>
            </w:r>
          </w:p>
        </w:tc>
        <w:tc>
          <w:tcPr>
            <w:tcW w:w="6768" w:type="dxa"/>
          </w:tcPr>
          <w:p w14:paraId="1AEE0368" w14:textId="77777777" w:rsidR="00F013CC" w:rsidRPr="00F013CC" w:rsidRDefault="00F013CC" w:rsidP="00F013CC">
            <w:pPr>
              <w:suppressAutoHyphens w:val="0"/>
              <w:jc w:val="both"/>
              <w:rPr>
                <w:rFonts w:cs="Times New Roman"/>
                <w:lang w:eastAsia="ru-RU"/>
              </w:rPr>
            </w:pPr>
            <w:r w:rsidRPr="00F013CC">
              <w:rPr>
                <w:rFonts w:cs="Times New Roman"/>
                <w:lang w:eastAsia="ru-RU"/>
              </w:rPr>
              <w:t>Общая протяженность (</w:t>
            </w:r>
            <w:r w:rsidRPr="00F013CC">
              <w:rPr>
                <w:rFonts w:cs="Times New Roman"/>
                <w:lang w:val="en-US" w:eastAsia="ru-RU"/>
              </w:rPr>
              <w:t>L</w:t>
            </w:r>
            <w:r w:rsidRPr="00F013CC">
              <w:rPr>
                <w:rFonts w:cs="Times New Roman"/>
                <w:lang w:eastAsia="ru-RU"/>
              </w:rPr>
              <w:t>)-2615 м, в том числе:</w:t>
            </w:r>
          </w:p>
          <w:p w14:paraId="38057C35" w14:textId="77777777" w:rsidR="00F013CC" w:rsidRPr="00F013CC" w:rsidRDefault="00F013CC" w:rsidP="00F013CC">
            <w:pPr>
              <w:suppressAutoHyphens w:val="0"/>
              <w:jc w:val="both"/>
              <w:rPr>
                <w:rFonts w:cs="Times New Roman"/>
                <w:lang w:eastAsia="ru-RU"/>
              </w:rPr>
            </w:pPr>
            <w:r w:rsidRPr="00F013CC">
              <w:rPr>
                <w:rFonts w:cs="Times New Roman"/>
                <w:lang w:val="en-US" w:eastAsia="ru-RU"/>
              </w:rPr>
              <w:t>L</w:t>
            </w:r>
            <w:r w:rsidRPr="00F013CC">
              <w:rPr>
                <w:rFonts w:cs="Times New Roman"/>
                <w:lang w:eastAsia="ru-RU"/>
              </w:rPr>
              <w:t>- 1000 м, диаметр- 114 мм, материал труб –стальные;</w:t>
            </w:r>
          </w:p>
          <w:p w14:paraId="457AC569" w14:textId="77777777" w:rsidR="00F013CC" w:rsidRPr="00F013CC" w:rsidRDefault="00F013CC" w:rsidP="00F013CC">
            <w:pPr>
              <w:suppressAutoHyphens w:val="0"/>
              <w:jc w:val="both"/>
              <w:rPr>
                <w:rFonts w:cs="Times New Roman"/>
                <w:lang w:eastAsia="ru-RU"/>
              </w:rPr>
            </w:pPr>
            <w:r w:rsidRPr="00F013CC">
              <w:rPr>
                <w:rFonts w:cs="Times New Roman"/>
                <w:lang w:val="en-US" w:eastAsia="ru-RU"/>
              </w:rPr>
              <w:t>L</w:t>
            </w:r>
            <w:r w:rsidRPr="00F013CC">
              <w:rPr>
                <w:rFonts w:cs="Times New Roman"/>
                <w:lang w:eastAsia="ru-RU"/>
              </w:rPr>
              <w:t>- 1545 м, диаметр- 100 мм, материал труб–чугунные;</w:t>
            </w:r>
          </w:p>
          <w:p w14:paraId="11F423EA"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ввода в эксплуатацию-1969;</w:t>
            </w:r>
          </w:p>
          <w:p w14:paraId="5E128885" w14:textId="77777777" w:rsidR="00F013CC" w:rsidRPr="00F013CC" w:rsidRDefault="00F013CC" w:rsidP="00F013CC">
            <w:pPr>
              <w:suppressAutoHyphens w:val="0"/>
              <w:jc w:val="both"/>
              <w:rPr>
                <w:rFonts w:cs="Times New Roman"/>
                <w:lang w:eastAsia="ru-RU"/>
              </w:rPr>
            </w:pPr>
            <w:r w:rsidRPr="00F013CC">
              <w:rPr>
                <w:rFonts w:cs="Times New Roman"/>
                <w:lang w:val="en-US" w:eastAsia="ru-RU"/>
              </w:rPr>
              <w:t>L</w:t>
            </w:r>
            <w:r w:rsidRPr="00F013CC">
              <w:rPr>
                <w:rFonts w:cs="Times New Roman"/>
                <w:lang w:eastAsia="ru-RU"/>
              </w:rPr>
              <w:t>- 70 м, диаметр-110 мм, материал труб-ПЭ, год ремонта-2012.</w:t>
            </w:r>
          </w:p>
        </w:tc>
      </w:tr>
      <w:tr w:rsidR="00F013CC" w:rsidRPr="00F013CC" w14:paraId="2BEC6524" w14:textId="77777777" w:rsidTr="00F013CC">
        <w:trPr>
          <w:jc w:val="right"/>
        </w:trPr>
        <w:tc>
          <w:tcPr>
            <w:tcW w:w="2943" w:type="dxa"/>
          </w:tcPr>
          <w:p w14:paraId="58E20635" w14:textId="77777777" w:rsidR="00F013CC" w:rsidRPr="00F013CC" w:rsidRDefault="00F013CC" w:rsidP="00F013CC">
            <w:pPr>
              <w:suppressAutoHyphens w:val="0"/>
              <w:rPr>
                <w:rFonts w:cs="Times New Roman"/>
                <w:lang w:eastAsia="ru-RU"/>
              </w:rPr>
            </w:pPr>
            <w:r w:rsidRPr="00F013CC">
              <w:rPr>
                <w:rFonts w:cs="Times New Roman"/>
                <w:lang w:eastAsia="ru-RU"/>
              </w:rPr>
              <w:t>Состояние системы водоснабжения, % износа</w:t>
            </w:r>
          </w:p>
        </w:tc>
        <w:tc>
          <w:tcPr>
            <w:tcW w:w="6768" w:type="dxa"/>
          </w:tcPr>
          <w:p w14:paraId="7215084D" w14:textId="77777777" w:rsidR="00F013CC" w:rsidRPr="00F013CC" w:rsidRDefault="00F013CC" w:rsidP="00F013CC">
            <w:pPr>
              <w:suppressAutoHyphens w:val="0"/>
              <w:jc w:val="both"/>
              <w:rPr>
                <w:rFonts w:cs="Times New Roman"/>
                <w:lang w:eastAsia="ru-RU"/>
              </w:rPr>
            </w:pPr>
            <w:r w:rsidRPr="00F013CC">
              <w:rPr>
                <w:rFonts w:cs="Times New Roman"/>
                <w:lang w:eastAsia="ru-RU"/>
              </w:rPr>
              <w:t>60</w:t>
            </w:r>
          </w:p>
        </w:tc>
      </w:tr>
    </w:tbl>
    <w:p w14:paraId="26F0D099" w14:textId="77777777" w:rsidR="00F013CC" w:rsidRDefault="00F013CC" w:rsidP="00F013CC">
      <w:pPr>
        <w:widowControl w:val="0"/>
        <w:suppressAutoHyphens w:val="0"/>
        <w:spacing w:line="265" w:lineRule="exact"/>
        <w:ind w:left="20"/>
        <w:jc w:val="center"/>
        <w:rPr>
          <w:rFonts w:cs="Times New Roman"/>
          <w:lang w:eastAsia="en-US"/>
        </w:rPr>
      </w:pPr>
    </w:p>
    <w:p w14:paraId="7F7F5219" w14:textId="77777777" w:rsidR="00F013CC" w:rsidRDefault="00F013CC" w:rsidP="00F013CC">
      <w:pPr>
        <w:widowControl w:val="0"/>
        <w:suppressAutoHyphens w:val="0"/>
        <w:spacing w:line="265" w:lineRule="exact"/>
        <w:ind w:left="20"/>
        <w:jc w:val="center"/>
        <w:rPr>
          <w:rFonts w:cs="Times New Roman"/>
          <w:b/>
          <w:lang w:eastAsia="ru-RU"/>
        </w:rPr>
      </w:pPr>
      <w:r w:rsidRPr="00F013CC">
        <w:rPr>
          <w:rFonts w:cs="Times New Roman"/>
          <w:b/>
          <w:lang w:eastAsia="ru-RU"/>
        </w:rPr>
        <w:t>д. Александровка</w:t>
      </w:r>
    </w:p>
    <w:p w14:paraId="527D8516" w14:textId="77777777" w:rsidR="00F013CC" w:rsidRDefault="00F013CC" w:rsidP="00F013CC">
      <w:pPr>
        <w:widowControl w:val="0"/>
        <w:suppressAutoHyphens w:val="0"/>
        <w:spacing w:line="265" w:lineRule="exact"/>
        <w:ind w:left="20"/>
        <w:jc w:val="center"/>
        <w:rPr>
          <w:rFonts w:cs="Times New Roman"/>
          <w:lang w:eastAsia="en-US"/>
        </w:rPr>
      </w:pPr>
    </w:p>
    <w:tbl>
      <w:tblPr>
        <w:tblStyle w:val="afb"/>
        <w:tblW w:w="9606" w:type="dxa"/>
        <w:jc w:val="right"/>
        <w:tblLook w:val="04A0" w:firstRow="1" w:lastRow="0" w:firstColumn="1" w:lastColumn="0" w:noHBand="0" w:noVBand="1"/>
      </w:tblPr>
      <w:tblGrid>
        <w:gridCol w:w="2943"/>
        <w:gridCol w:w="6663"/>
      </w:tblGrid>
      <w:tr w:rsidR="00F013CC" w:rsidRPr="00F013CC" w14:paraId="42F7DB52" w14:textId="77777777" w:rsidTr="00F013CC">
        <w:trPr>
          <w:jc w:val="right"/>
        </w:trPr>
        <w:tc>
          <w:tcPr>
            <w:tcW w:w="2943" w:type="dxa"/>
          </w:tcPr>
          <w:p w14:paraId="34678E82" w14:textId="77777777" w:rsidR="00F013CC" w:rsidRPr="00F013CC" w:rsidRDefault="00F013CC" w:rsidP="00F013CC">
            <w:pPr>
              <w:suppressAutoHyphens w:val="0"/>
              <w:jc w:val="both"/>
              <w:rPr>
                <w:rFonts w:cs="Times New Roman"/>
                <w:lang w:eastAsia="ru-RU"/>
              </w:rPr>
            </w:pPr>
            <w:r w:rsidRPr="00F013CC">
              <w:rPr>
                <w:rFonts w:cs="Times New Roman"/>
                <w:lang w:eastAsia="ru-RU"/>
              </w:rPr>
              <w:t>Артезианская скважина</w:t>
            </w:r>
          </w:p>
        </w:tc>
        <w:tc>
          <w:tcPr>
            <w:tcW w:w="6663" w:type="dxa"/>
          </w:tcPr>
          <w:p w14:paraId="03D2F230" w14:textId="77777777" w:rsidR="00F013CC" w:rsidRPr="00F013CC" w:rsidRDefault="00F013CC" w:rsidP="00F013CC">
            <w:pPr>
              <w:suppressAutoHyphens w:val="0"/>
              <w:jc w:val="both"/>
              <w:rPr>
                <w:rFonts w:cs="Times New Roman"/>
                <w:lang w:eastAsia="ru-RU"/>
              </w:rPr>
            </w:pPr>
            <w:r w:rsidRPr="00F013CC">
              <w:rPr>
                <w:rFonts w:cs="Times New Roman"/>
                <w:lang w:eastAsia="ru-RU"/>
              </w:rPr>
              <w:t>Расположена на юго-западной окраине населенного пункта.</w:t>
            </w:r>
          </w:p>
          <w:p w14:paraId="4EA1D090" w14:textId="77777777" w:rsidR="00F013CC" w:rsidRPr="00F013CC" w:rsidRDefault="00F013CC" w:rsidP="00F013CC">
            <w:pPr>
              <w:suppressAutoHyphens w:val="0"/>
              <w:jc w:val="both"/>
              <w:rPr>
                <w:rFonts w:cs="Times New Roman"/>
                <w:lang w:eastAsia="ru-RU"/>
              </w:rPr>
            </w:pPr>
            <w:r w:rsidRPr="00F013CC">
              <w:rPr>
                <w:rFonts w:cs="Times New Roman"/>
                <w:lang w:eastAsia="ru-RU"/>
              </w:rPr>
              <w:t>Вертикальный водопровод:</w:t>
            </w:r>
          </w:p>
          <w:p w14:paraId="30CAF5D6" w14:textId="77777777" w:rsidR="00F013CC" w:rsidRPr="00F013CC" w:rsidRDefault="00F013CC" w:rsidP="00F013CC">
            <w:pPr>
              <w:suppressAutoHyphens w:val="0"/>
              <w:jc w:val="both"/>
              <w:rPr>
                <w:rFonts w:cs="Times New Roman"/>
                <w:lang w:eastAsia="ru-RU"/>
              </w:rPr>
            </w:pPr>
            <w:r w:rsidRPr="00F013CC">
              <w:rPr>
                <w:rFonts w:cs="Times New Roman"/>
                <w:lang w:eastAsia="ru-RU"/>
              </w:rPr>
              <w:t>протяженность-  112 м,</w:t>
            </w:r>
          </w:p>
          <w:p w14:paraId="7545DE31" w14:textId="77777777" w:rsidR="00F013CC" w:rsidRPr="00F013CC" w:rsidRDefault="00F013CC" w:rsidP="00F013CC">
            <w:pPr>
              <w:suppressAutoHyphens w:val="0"/>
              <w:jc w:val="both"/>
              <w:rPr>
                <w:rFonts w:cs="Times New Roman"/>
                <w:lang w:eastAsia="ru-RU"/>
              </w:rPr>
            </w:pPr>
            <w:r w:rsidRPr="00F013CC">
              <w:rPr>
                <w:rFonts w:cs="Times New Roman"/>
                <w:lang w:eastAsia="ru-RU"/>
              </w:rPr>
              <w:t>диаметр ствола - 70 мм,</w:t>
            </w:r>
          </w:p>
          <w:p w14:paraId="1469FAA2" w14:textId="77777777" w:rsidR="00F013CC" w:rsidRPr="00F013CC" w:rsidRDefault="00F013CC" w:rsidP="00F013CC">
            <w:pPr>
              <w:suppressAutoHyphens w:val="0"/>
              <w:jc w:val="both"/>
              <w:rPr>
                <w:rFonts w:cs="Times New Roman"/>
                <w:lang w:eastAsia="ru-RU"/>
              </w:rPr>
            </w:pPr>
            <w:r w:rsidRPr="00F013CC">
              <w:rPr>
                <w:rFonts w:cs="Times New Roman"/>
                <w:lang w:eastAsia="ru-RU"/>
              </w:rPr>
              <w:t>материал труб- стальные.</w:t>
            </w:r>
          </w:p>
          <w:p w14:paraId="40C0E401" w14:textId="77777777" w:rsidR="00F013CC" w:rsidRPr="00F013CC" w:rsidRDefault="00F013CC" w:rsidP="00F013CC">
            <w:pPr>
              <w:suppressAutoHyphens w:val="0"/>
              <w:jc w:val="both"/>
              <w:rPr>
                <w:rFonts w:cs="Times New Roman"/>
                <w:lang w:eastAsia="ru-RU"/>
              </w:rPr>
            </w:pPr>
            <w:r w:rsidRPr="00F013CC">
              <w:rPr>
                <w:rFonts w:cs="Times New Roman"/>
                <w:lang w:eastAsia="ru-RU"/>
              </w:rPr>
              <w:t>Глубинный насос- ЭЦВ 6-10-80.</w:t>
            </w:r>
          </w:p>
        </w:tc>
      </w:tr>
      <w:tr w:rsidR="00F013CC" w:rsidRPr="00F013CC" w14:paraId="31C6C9D0" w14:textId="77777777" w:rsidTr="00F013CC">
        <w:trPr>
          <w:jc w:val="right"/>
        </w:trPr>
        <w:tc>
          <w:tcPr>
            <w:tcW w:w="2943" w:type="dxa"/>
          </w:tcPr>
          <w:p w14:paraId="39A5B447"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Водонапорная башня</w:t>
            </w:r>
          </w:p>
        </w:tc>
        <w:tc>
          <w:tcPr>
            <w:tcW w:w="6663" w:type="dxa"/>
          </w:tcPr>
          <w:p w14:paraId="2501D951" w14:textId="77777777" w:rsidR="00F013CC" w:rsidRPr="00F013CC" w:rsidRDefault="00F013CC" w:rsidP="00F013CC">
            <w:pPr>
              <w:suppressAutoHyphens w:val="0"/>
              <w:jc w:val="both"/>
              <w:rPr>
                <w:rFonts w:cs="Times New Roman"/>
                <w:lang w:eastAsia="ru-RU"/>
              </w:rPr>
            </w:pPr>
            <w:r w:rsidRPr="00F013CC">
              <w:rPr>
                <w:rFonts w:cs="Times New Roman"/>
                <w:lang w:eastAsia="ru-RU"/>
              </w:rPr>
              <w:t>Расположена на юго-западной окраине при въезде в населенный пункт.</w:t>
            </w:r>
          </w:p>
          <w:p w14:paraId="52FAC3E1" w14:textId="77777777" w:rsidR="00F013CC" w:rsidRPr="00F013CC" w:rsidRDefault="00F013CC" w:rsidP="00F013CC">
            <w:pPr>
              <w:suppressAutoHyphens w:val="0"/>
              <w:jc w:val="both"/>
              <w:rPr>
                <w:rFonts w:cs="Times New Roman"/>
                <w:lang w:eastAsia="ru-RU"/>
              </w:rPr>
            </w:pPr>
            <w:r w:rsidRPr="00F013CC">
              <w:rPr>
                <w:rFonts w:cs="Times New Roman"/>
                <w:lang w:eastAsia="ru-RU"/>
              </w:rPr>
              <w:t>Высота башни -14,5 м,</w:t>
            </w:r>
          </w:p>
          <w:p w14:paraId="79396534" w14:textId="77777777" w:rsidR="00F013CC" w:rsidRPr="00F013CC" w:rsidRDefault="00F013CC" w:rsidP="00F013CC">
            <w:pPr>
              <w:suppressAutoHyphens w:val="0"/>
              <w:jc w:val="both"/>
              <w:rPr>
                <w:rFonts w:cs="Times New Roman"/>
                <w:lang w:eastAsia="ru-RU"/>
              </w:rPr>
            </w:pPr>
            <w:r w:rsidRPr="00F013CC">
              <w:rPr>
                <w:rFonts w:cs="Times New Roman"/>
                <w:lang w:eastAsia="ru-RU"/>
              </w:rPr>
              <w:lastRenderedPageBreak/>
              <w:t>Объем башни - 25 куб.м,</w:t>
            </w:r>
          </w:p>
          <w:p w14:paraId="29EC6D42"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ввода в эксплуатацию-1970.</w:t>
            </w:r>
          </w:p>
          <w:p w14:paraId="6E285012" w14:textId="77777777" w:rsidR="00F013CC" w:rsidRPr="00F013CC" w:rsidRDefault="00F013CC" w:rsidP="00F013CC">
            <w:pPr>
              <w:suppressAutoHyphens w:val="0"/>
              <w:jc w:val="both"/>
              <w:rPr>
                <w:rFonts w:cs="Times New Roman"/>
                <w:lang w:eastAsia="ru-RU"/>
              </w:rPr>
            </w:pPr>
            <w:r w:rsidRPr="00F013CC">
              <w:rPr>
                <w:rFonts w:cs="Times New Roman"/>
                <w:lang w:eastAsia="ru-RU"/>
              </w:rPr>
              <w:t>Техническое состояние - удовлетворительное.</w:t>
            </w:r>
          </w:p>
          <w:p w14:paraId="1B94AD3D" w14:textId="77777777" w:rsidR="00F013CC" w:rsidRPr="00F013CC" w:rsidRDefault="00F013CC" w:rsidP="00F013CC">
            <w:pPr>
              <w:suppressAutoHyphens w:val="0"/>
              <w:jc w:val="both"/>
              <w:rPr>
                <w:rFonts w:cs="Times New Roman"/>
                <w:lang w:eastAsia="ru-RU"/>
              </w:rPr>
            </w:pPr>
          </w:p>
        </w:tc>
      </w:tr>
      <w:tr w:rsidR="00F013CC" w:rsidRPr="00F013CC" w14:paraId="54070078" w14:textId="77777777" w:rsidTr="00F013CC">
        <w:trPr>
          <w:jc w:val="right"/>
        </w:trPr>
        <w:tc>
          <w:tcPr>
            <w:tcW w:w="2943" w:type="dxa"/>
          </w:tcPr>
          <w:p w14:paraId="3239036F" w14:textId="77777777" w:rsidR="00F013CC" w:rsidRPr="00F013CC" w:rsidRDefault="00F013CC" w:rsidP="00F013CC">
            <w:pPr>
              <w:suppressAutoHyphens w:val="0"/>
              <w:jc w:val="both"/>
              <w:rPr>
                <w:rFonts w:cs="Times New Roman"/>
                <w:lang w:eastAsia="ru-RU"/>
              </w:rPr>
            </w:pPr>
            <w:r w:rsidRPr="00F013CC">
              <w:rPr>
                <w:rFonts w:cs="Times New Roman"/>
                <w:lang w:eastAsia="ru-RU"/>
              </w:rPr>
              <w:lastRenderedPageBreak/>
              <w:t>Насосная станция</w:t>
            </w:r>
          </w:p>
        </w:tc>
        <w:tc>
          <w:tcPr>
            <w:tcW w:w="6663" w:type="dxa"/>
          </w:tcPr>
          <w:p w14:paraId="50458F1E" w14:textId="77777777" w:rsidR="00F013CC" w:rsidRPr="00F013CC" w:rsidRDefault="00F013CC" w:rsidP="00F013CC">
            <w:pPr>
              <w:suppressAutoHyphens w:val="0"/>
              <w:jc w:val="both"/>
              <w:rPr>
                <w:rFonts w:cs="Times New Roman"/>
                <w:lang w:eastAsia="ru-RU"/>
              </w:rPr>
            </w:pPr>
            <w:r w:rsidRPr="00F013CC">
              <w:rPr>
                <w:rFonts w:cs="Times New Roman"/>
                <w:lang w:eastAsia="ru-RU"/>
              </w:rPr>
              <w:t>Материал стен: блочные бетонные, размеры здания 3м*3,8м*1,5м.</w:t>
            </w:r>
          </w:p>
          <w:p w14:paraId="17904AEB"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капитального ремонта-2012.</w:t>
            </w:r>
          </w:p>
          <w:p w14:paraId="1596C4C2" w14:textId="77777777" w:rsidR="00F013CC" w:rsidRPr="00F013CC" w:rsidRDefault="00F013CC" w:rsidP="00F013CC">
            <w:pPr>
              <w:suppressAutoHyphens w:val="0"/>
              <w:jc w:val="both"/>
              <w:rPr>
                <w:rFonts w:cs="Times New Roman"/>
                <w:lang w:eastAsia="ru-RU"/>
              </w:rPr>
            </w:pPr>
            <w:r w:rsidRPr="00F013CC">
              <w:rPr>
                <w:rFonts w:cs="Times New Roman"/>
                <w:lang w:eastAsia="ru-RU"/>
              </w:rPr>
              <w:t>Техническое состояние-удовлетворительное.</w:t>
            </w:r>
          </w:p>
        </w:tc>
      </w:tr>
      <w:tr w:rsidR="00F013CC" w:rsidRPr="00F013CC" w14:paraId="0AB9AD47" w14:textId="77777777" w:rsidTr="00F013CC">
        <w:trPr>
          <w:jc w:val="right"/>
        </w:trPr>
        <w:tc>
          <w:tcPr>
            <w:tcW w:w="2943" w:type="dxa"/>
          </w:tcPr>
          <w:p w14:paraId="2BA9EC10"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Водопроводные сети</w:t>
            </w:r>
          </w:p>
        </w:tc>
        <w:tc>
          <w:tcPr>
            <w:tcW w:w="6663" w:type="dxa"/>
          </w:tcPr>
          <w:p w14:paraId="30D1EDF1" w14:textId="77777777" w:rsidR="00F013CC" w:rsidRPr="00F013CC" w:rsidRDefault="00F013CC" w:rsidP="00F013CC">
            <w:pPr>
              <w:suppressAutoHyphens w:val="0"/>
              <w:jc w:val="both"/>
              <w:rPr>
                <w:rFonts w:cs="Times New Roman"/>
                <w:lang w:eastAsia="ru-RU"/>
              </w:rPr>
            </w:pPr>
            <w:r w:rsidRPr="00F013CC">
              <w:rPr>
                <w:rFonts w:cs="Times New Roman"/>
                <w:lang w:eastAsia="ru-RU"/>
              </w:rPr>
              <w:t>Общая протяженность (</w:t>
            </w:r>
            <w:r w:rsidRPr="00F013CC">
              <w:rPr>
                <w:rFonts w:cs="Times New Roman"/>
                <w:lang w:val="en-US" w:eastAsia="ru-RU"/>
              </w:rPr>
              <w:t>L</w:t>
            </w:r>
            <w:r w:rsidRPr="00F013CC">
              <w:rPr>
                <w:rFonts w:cs="Times New Roman"/>
                <w:lang w:eastAsia="ru-RU"/>
              </w:rPr>
              <w:t>)-1549м, в том числе:</w:t>
            </w:r>
          </w:p>
          <w:p w14:paraId="00A1FF03" w14:textId="77777777" w:rsidR="00F013CC" w:rsidRPr="00F013CC" w:rsidRDefault="00F013CC" w:rsidP="00F013CC">
            <w:pPr>
              <w:suppressAutoHyphens w:val="0"/>
              <w:jc w:val="both"/>
              <w:rPr>
                <w:rFonts w:cs="Times New Roman"/>
                <w:lang w:eastAsia="ru-RU"/>
              </w:rPr>
            </w:pPr>
            <w:r w:rsidRPr="00F013CC">
              <w:rPr>
                <w:rFonts w:cs="Times New Roman"/>
                <w:lang w:val="en-US" w:eastAsia="ru-RU"/>
              </w:rPr>
              <w:t>L</w:t>
            </w:r>
            <w:r w:rsidRPr="00F013CC">
              <w:rPr>
                <w:rFonts w:cs="Times New Roman"/>
                <w:lang w:eastAsia="ru-RU"/>
              </w:rPr>
              <w:t>-965м,  диаметр- 114 мм, материал труб-стальные, год ввода  эксплуатацию-1970;</w:t>
            </w:r>
          </w:p>
          <w:p w14:paraId="61C0BC00"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водопровод протяженностью-584м, в том числе:</w:t>
            </w:r>
          </w:p>
          <w:p w14:paraId="39F948C2" w14:textId="77777777" w:rsidR="00F013CC" w:rsidRPr="00F013CC" w:rsidRDefault="00F013CC" w:rsidP="00F013CC">
            <w:pPr>
              <w:suppressAutoHyphens w:val="0"/>
              <w:jc w:val="both"/>
              <w:rPr>
                <w:rFonts w:cs="Times New Roman"/>
                <w:lang w:eastAsia="ru-RU"/>
              </w:rPr>
            </w:pPr>
            <w:r w:rsidRPr="00F013CC">
              <w:rPr>
                <w:rFonts w:cs="Times New Roman"/>
                <w:lang w:val="en-US" w:eastAsia="ru-RU"/>
              </w:rPr>
              <w:t>L</w:t>
            </w:r>
            <w:r w:rsidRPr="00F013CC">
              <w:rPr>
                <w:rFonts w:cs="Times New Roman"/>
                <w:lang w:eastAsia="ru-RU"/>
              </w:rPr>
              <w:t>- 197  м, диаметр -110 мм, материал труб-ПЭ,</w:t>
            </w:r>
          </w:p>
          <w:p w14:paraId="2B6909FA" w14:textId="77777777" w:rsidR="00F013CC" w:rsidRPr="00F013CC" w:rsidRDefault="00F013CC" w:rsidP="00F013CC">
            <w:pPr>
              <w:suppressAutoHyphens w:val="0"/>
              <w:jc w:val="both"/>
              <w:rPr>
                <w:rFonts w:cs="Times New Roman"/>
                <w:lang w:eastAsia="ru-RU"/>
              </w:rPr>
            </w:pPr>
            <w:r w:rsidRPr="00F013CC">
              <w:rPr>
                <w:rFonts w:cs="Times New Roman"/>
                <w:lang w:val="en-US" w:eastAsia="ru-RU"/>
              </w:rPr>
              <w:t>L</w:t>
            </w:r>
            <w:r w:rsidRPr="00F013CC">
              <w:rPr>
                <w:rFonts w:cs="Times New Roman"/>
                <w:lang w:eastAsia="ru-RU"/>
              </w:rPr>
              <w:t>- 387  м, диаметр-63 мм, материал труб-ПЭ,</w:t>
            </w:r>
          </w:p>
          <w:p w14:paraId="77B08AF1"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капитального ремонта ремонта-2015.</w:t>
            </w:r>
          </w:p>
          <w:p w14:paraId="4ACF388F" w14:textId="77777777" w:rsidR="00F013CC" w:rsidRPr="00F013CC" w:rsidRDefault="00F013CC" w:rsidP="00F013CC">
            <w:pPr>
              <w:suppressAutoHyphens w:val="0"/>
              <w:jc w:val="both"/>
              <w:rPr>
                <w:rFonts w:cs="Times New Roman"/>
                <w:lang w:eastAsia="ru-RU"/>
              </w:rPr>
            </w:pPr>
          </w:p>
        </w:tc>
      </w:tr>
      <w:tr w:rsidR="00F013CC" w:rsidRPr="00F013CC" w14:paraId="0DC98F0C" w14:textId="77777777" w:rsidTr="00F013CC">
        <w:trPr>
          <w:jc w:val="right"/>
        </w:trPr>
        <w:tc>
          <w:tcPr>
            <w:tcW w:w="2943" w:type="dxa"/>
          </w:tcPr>
          <w:p w14:paraId="103942C7" w14:textId="77777777" w:rsidR="00F013CC" w:rsidRPr="00F013CC" w:rsidRDefault="00F013CC" w:rsidP="00F013CC">
            <w:pPr>
              <w:suppressAutoHyphens w:val="0"/>
              <w:jc w:val="both"/>
              <w:rPr>
                <w:rFonts w:cs="Times New Roman"/>
                <w:lang w:eastAsia="ru-RU"/>
              </w:rPr>
            </w:pPr>
            <w:r w:rsidRPr="00F013CC">
              <w:rPr>
                <w:rFonts w:cs="Times New Roman"/>
                <w:lang w:eastAsia="ru-RU"/>
              </w:rPr>
              <w:t>Состояние системы водоснабжения, % износа</w:t>
            </w:r>
          </w:p>
        </w:tc>
        <w:tc>
          <w:tcPr>
            <w:tcW w:w="6663" w:type="dxa"/>
          </w:tcPr>
          <w:p w14:paraId="7FC398CB" w14:textId="77777777" w:rsidR="00F013CC" w:rsidRPr="00F013CC" w:rsidRDefault="00F013CC" w:rsidP="00F013CC">
            <w:pPr>
              <w:suppressAutoHyphens w:val="0"/>
              <w:jc w:val="both"/>
              <w:rPr>
                <w:rFonts w:cs="Times New Roman"/>
                <w:lang w:eastAsia="ru-RU"/>
              </w:rPr>
            </w:pPr>
            <w:r w:rsidRPr="00F013CC">
              <w:rPr>
                <w:rFonts w:cs="Times New Roman"/>
                <w:lang w:eastAsia="ru-RU"/>
              </w:rPr>
              <w:t>40</w:t>
            </w:r>
          </w:p>
        </w:tc>
      </w:tr>
    </w:tbl>
    <w:p w14:paraId="08817709" w14:textId="77777777" w:rsidR="00F013CC" w:rsidRDefault="00F013CC" w:rsidP="00F013CC">
      <w:pPr>
        <w:widowControl w:val="0"/>
        <w:suppressAutoHyphens w:val="0"/>
        <w:spacing w:line="265" w:lineRule="exact"/>
        <w:ind w:left="20"/>
        <w:jc w:val="center"/>
        <w:rPr>
          <w:rFonts w:cs="Times New Roman"/>
          <w:lang w:eastAsia="en-US"/>
        </w:rPr>
      </w:pPr>
    </w:p>
    <w:p w14:paraId="69C0462B" w14:textId="77777777" w:rsidR="00F013CC" w:rsidRDefault="00F013CC" w:rsidP="00F013CC">
      <w:pPr>
        <w:widowControl w:val="0"/>
        <w:suppressAutoHyphens w:val="0"/>
        <w:spacing w:line="265" w:lineRule="exact"/>
        <w:ind w:left="20"/>
        <w:jc w:val="center"/>
        <w:rPr>
          <w:rFonts w:cs="Times New Roman"/>
          <w:lang w:eastAsia="en-US"/>
        </w:rPr>
      </w:pPr>
    </w:p>
    <w:p w14:paraId="1050DEC7" w14:textId="77777777" w:rsidR="00F013CC" w:rsidRPr="00F013CC" w:rsidRDefault="00F013CC" w:rsidP="00F013CC">
      <w:pPr>
        <w:suppressAutoHyphens w:val="0"/>
        <w:autoSpaceDE w:val="0"/>
        <w:autoSpaceDN w:val="0"/>
        <w:adjustRightInd w:val="0"/>
        <w:ind w:firstLine="709"/>
        <w:jc w:val="center"/>
        <w:rPr>
          <w:rFonts w:cs="Times New Roman"/>
          <w:b/>
          <w:lang w:eastAsia="en-US"/>
        </w:rPr>
      </w:pPr>
      <w:r w:rsidRPr="00F013CC">
        <w:rPr>
          <w:rFonts w:cs="Times New Roman"/>
          <w:b/>
          <w:lang w:eastAsia="en-US"/>
        </w:rPr>
        <w:t>с. Гранки</w:t>
      </w:r>
    </w:p>
    <w:p w14:paraId="097F3523" w14:textId="77777777" w:rsidR="00F013CC" w:rsidRDefault="00F013CC" w:rsidP="00F013CC">
      <w:pPr>
        <w:widowControl w:val="0"/>
        <w:suppressAutoHyphens w:val="0"/>
        <w:spacing w:line="265" w:lineRule="exact"/>
        <w:ind w:left="20"/>
        <w:jc w:val="center"/>
        <w:rPr>
          <w:rFonts w:cs="Times New Roman"/>
          <w:lang w:eastAsia="en-US"/>
        </w:rPr>
      </w:pPr>
    </w:p>
    <w:tbl>
      <w:tblPr>
        <w:tblStyle w:val="afb"/>
        <w:tblW w:w="9606" w:type="dxa"/>
        <w:jc w:val="right"/>
        <w:tblLook w:val="04A0" w:firstRow="1" w:lastRow="0" w:firstColumn="1" w:lastColumn="0" w:noHBand="0" w:noVBand="1"/>
      </w:tblPr>
      <w:tblGrid>
        <w:gridCol w:w="2943"/>
        <w:gridCol w:w="6663"/>
      </w:tblGrid>
      <w:tr w:rsidR="00F013CC" w:rsidRPr="00F013CC" w14:paraId="5DE7039A" w14:textId="77777777" w:rsidTr="00F013CC">
        <w:trPr>
          <w:jc w:val="right"/>
        </w:trPr>
        <w:tc>
          <w:tcPr>
            <w:tcW w:w="2943" w:type="dxa"/>
          </w:tcPr>
          <w:p w14:paraId="70264612" w14:textId="77777777" w:rsidR="00F013CC" w:rsidRPr="00F013CC" w:rsidRDefault="00F013CC" w:rsidP="00F013CC">
            <w:pPr>
              <w:suppressAutoHyphens w:val="0"/>
              <w:jc w:val="both"/>
              <w:rPr>
                <w:rFonts w:cs="Times New Roman"/>
                <w:lang w:eastAsia="ru-RU"/>
              </w:rPr>
            </w:pPr>
            <w:r w:rsidRPr="00F013CC">
              <w:rPr>
                <w:rFonts w:cs="Times New Roman"/>
                <w:lang w:eastAsia="ru-RU"/>
              </w:rPr>
              <w:t>Артезианская скважина</w:t>
            </w:r>
          </w:p>
        </w:tc>
        <w:tc>
          <w:tcPr>
            <w:tcW w:w="6663" w:type="dxa"/>
          </w:tcPr>
          <w:p w14:paraId="075B0FE3" w14:textId="77777777" w:rsidR="00F013CC" w:rsidRPr="00F013CC" w:rsidRDefault="00F013CC" w:rsidP="00F013CC">
            <w:pPr>
              <w:suppressAutoHyphens w:val="0"/>
              <w:jc w:val="both"/>
              <w:rPr>
                <w:rFonts w:cs="Times New Roman"/>
                <w:lang w:eastAsia="ru-RU"/>
              </w:rPr>
            </w:pPr>
            <w:r w:rsidRPr="00F013CC">
              <w:rPr>
                <w:rFonts w:cs="Times New Roman"/>
                <w:lang w:eastAsia="ru-RU"/>
              </w:rPr>
              <w:t>Расположена на северо-восточной окраине населенного пункта.</w:t>
            </w:r>
          </w:p>
          <w:p w14:paraId="4B7D27F1" w14:textId="77777777" w:rsidR="00F013CC" w:rsidRPr="00F013CC" w:rsidRDefault="00F013CC" w:rsidP="00F013CC">
            <w:pPr>
              <w:suppressAutoHyphens w:val="0"/>
              <w:jc w:val="both"/>
              <w:rPr>
                <w:rFonts w:cs="Times New Roman"/>
                <w:lang w:eastAsia="ru-RU"/>
              </w:rPr>
            </w:pPr>
            <w:r w:rsidRPr="00F013CC">
              <w:rPr>
                <w:rFonts w:cs="Times New Roman"/>
                <w:lang w:eastAsia="ru-RU"/>
              </w:rPr>
              <w:t>Вертикальный водопровод:</w:t>
            </w:r>
          </w:p>
          <w:p w14:paraId="1B723666" w14:textId="77777777" w:rsidR="00F013CC" w:rsidRPr="00F013CC" w:rsidRDefault="00F013CC" w:rsidP="00F013CC">
            <w:pPr>
              <w:suppressAutoHyphens w:val="0"/>
              <w:jc w:val="both"/>
              <w:rPr>
                <w:rFonts w:cs="Times New Roman"/>
                <w:lang w:eastAsia="ru-RU"/>
              </w:rPr>
            </w:pPr>
            <w:r w:rsidRPr="00F013CC">
              <w:rPr>
                <w:rFonts w:cs="Times New Roman"/>
                <w:lang w:eastAsia="ru-RU"/>
              </w:rPr>
              <w:t>Протяженность - 60 м,</w:t>
            </w:r>
          </w:p>
          <w:p w14:paraId="079DA579" w14:textId="77777777" w:rsidR="00F013CC" w:rsidRPr="00F013CC" w:rsidRDefault="00F013CC" w:rsidP="00F013CC">
            <w:pPr>
              <w:suppressAutoHyphens w:val="0"/>
              <w:jc w:val="both"/>
              <w:rPr>
                <w:rFonts w:cs="Times New Roman"/>
                <w:lang w:eastAsia="ru-RU"/>
              </w:rPr>
            </w:pPr>
            <w:r w:rsidRPr="00F013CC">
              <w:rPr>
                <w:rFonts w:cs="Times New Roman"/>
                <w:lang w:eastAsia="ru-RU"/>
              </w:rPr>
              <w:t>диаметр ствола -  100 мм</w:t>
            </w:r>
          </w:p>
          <w:p w14:paraId="45E1D232" w14:textId="77777777" w:rsidR="00F013CC" w:rsidRPr="00F013CC" w:rsidRDefault="00F013CC" w:rsidP="00F013CC">
            <w:pPr>
              <w:suppressAutoHyphens w:val="0"/>
              <w:jc w:val="both"/>
              <w:rPr>
                <w:rFonts w:cs="Times New Roman"/>
                <w:lang w:eastAsia="ru-RU"/>
              </w:rPr>
            </w:pPr>
            <w:r w:rsidRPr="00F013CC">
              <w:rPr>
                <w:rFonts w:cs="Times New Roman"/>
                <w:lang w:eastAsia="ru-RU"/>
              </w:rPr>
              <w:t>материал труб - стальные.</w:t>
            </w:r>
          </w:p>
          <w:p w14:paraId="0349ADB2" w14:textId="77777777" w:rsidR="00F013CC" w:rsidRPr="00F013CC" w:rsidRDefault="00F013CC" w:rsidP="00F013CC">
            <w:pPr>
              <w:suppressAutoHyphens w:val="0"/>
              <w:jc w:val="both"/>
              <w:rPr>
                <w:rFonts w:cs="Times New Roman"/>
                <w:lang w:eastAsia="ru-RU"/>
              </w:rPr>
            </w:pPr>
            <w:r w:rsidRPr="00F013CC">
              <w:rPr>
                <w:rFonts w:cs="Times New Roman"/>
                <w:lang w:eastAsia="ru-RU"/>
              </w:rPr>
              <w:t>Глубинный насос - ЭЦВ6-10-110</w:t>
            </w:r>
          </w:p>
          <w:p w14:paraId="3C993DDC" w14:textId="77777777" w:rsidR="00F013CC" w:rsidRPr="00F013CC" w:rsidRDefault="00F013CC" w:rsidP="00F013CC">
            <w:pPr>
              <w:suppressAutoHyphens w:val="0"/>
              <w:jc w:val="both"/>
              <w:rPr>
                <w:rFonts w:cs="Times New Roman"/>
                <w:lang w:eastAsia="ru-RU"/>
              </w:rPr>
            </w:pPr>
            <w:r w:rsidRPr="00F013CC">
              <w:rPr>
                <w:rFonts w:cs="Times New Roman"/>
                <w:lang w:eastAsia="ru-RU"/>
              </w:rPr>
              <w:t>Техническое состояние – ветхая, длительное время находится в нерабочем состоянии</w:t>
            </w:r>
          </w:p>
        </w:tc>
      </w:tr>
      <w:tr w:rsidR="00F013CC" w:rsidRPr="00F013CC" w14:paraId="35EF6DC6" w14:textId="77777777" w:rsidTr="00F013CC">
        <w:trPr>
          <w:jc w:val="right"/>
        </w:trPr>
        <w:tc>
          <w:tcPr>
            <w:tcW w:w="2943" w:type="dxa"/>
          </w:tcPr>
          <w:p w14:paraId="02822442" w14:textId="77777777" w:rsidR="00F013CC" w:rsidRPr="00F013CC" w:rsidRDefault="00F013CC" w:rsidP="00F013CC">
            <w:pPr>
              <w:suppressAutoHyphens w:val="0"/>
              <w:jc w:val="both"/>
              <w:rPr>
                <w:rFonts w:cs="Times New Roman"/>
                <w:lang w:eastAsia="ru-RU"/>
              </w:rPr>
            </w:pPr>
            <w:r w:rsidRPr="00F013CC">
              <w:rPr>
                <w:rFonts w:cs="Times New Roman"/>
                <w:lang w:eastAsia="ru-RU"/>
              </w:rPr>
              <w:t>Колодцы</w:t>
            </w:r>
          </w:p>
        </w:tc>
        <w:tc>
          <w:tcPr>
            <w:tcW w:w="6663" w:type="dxa"/>
          </w:tcPr>
          <w:p w14:paraId="55B5AE60" w14:textId="77777777" w:rsidR="00F013CC" w:rsidRPr="00F013CC" w:rsidRDefault="00F013CC" w:rsidP="00F013CC">
            <w:pPr>
              <w:suppressAutoHyphens w:val="0"/>
              <w:jc w:val="both"/>
              <w:rPr>
                <w:rFonts w:cs="Times New Roman"/>
                <w:lang w:eastAsia="ru-RU"/>
              </w:rPr>
            </w:pPr>
            <w:r w:rsidRPr="00F013CC">
              <w:rPr>
                <w:rFonts w:cs="Times New Roman"/>
                <w:lang w:eastAsia="ru-RU"/>
              </w:rPr>
              <w:t>Колодцы грунтовые глубиной 4-10 м, расположены на приусадебных участках жителей села.</w:t>
            </w:r>
          </w:p>
        </w:tc>
      </w:tr>
      <w:tr w:rsidR="00F013CC" w:rsidRPr="00F013CC" w14:paraId="7B12C039" w14:textId="77777777" w:rsidTr="00F013CC">
        <w:trPr>
          <w:jc w:val="right"/>
        </w:trPr>
        <w:tc>
          <w:tcPr>
            <w:tcW w:w="2943" w:type="dxa"/>
          </w:tcPr>
          <w:p w14:paraId="3D5307B1" w14:textId="77777777" w:rsidR="00F013CC" w:rsidRPr="00F013CC" w:rsidRDefault="00F013CC" w:rsidP="00F013CC">
            <w:pPr>
              <w:suppressAutoHyphens w:val="0"/>
              <w:jc w:val="both"/>
              <w:rPr>
                <w:rFonts w:cs="Times New Roman"/>
                <w:lang w:eastAsia="ru-RU"/>
              </w:rPr>
            </w:pPr>
            <w:r w:rsidRPr="00F013CC">
              <w:rPr>
                <w:rFonts w:cs="Times New Roman"/>
                <w:lang w:eastAsia="ru-RU"/>
              </w:rPr>
              <w:t>Насосная станция</w:t>
            </w:r>
          </w:p>
        </w:tc>
        <w:tc>
          <w:tcPr>
            <w:tcW w:w="6663" w:type="dxa"/>
          </w:tcPr>
          <w:p w14:paraId="355AE512" w14:textId="77777777" w:rsidR="00F013CC" w:rsidRPr="00F013CC" w:rsidRDefault="00F013CC" w:rsidP="00F013CC">
            <w:pPr>
              <w:suppressAutoHyphens w:val="0"/>
              <w:jc w:val="both"/>
              <w:rPr>
                <w:rFonts w:cs="Times New Roman"/>
                <w:lang w:eastAsia="ru-RU"/>
              </w:rPr>
            </w:pPr>
            <w:r w:rsidRPr="00F013CC">
              <w:rPr>
                <w:rFonts w:cs="Times New Roman"/>
                <w:lang w:eastAsia="ru-RU"/>
              </w:rPr>
              <w:t>нет</w:t>
            </w:r>
          </w:p>
        </w:tc>
      </w:tr>
      <w:tr w:rsidR="00F013CC" w:rsidRPr="00F013CC" w14:paraId="5EFFF397" w14:textId="77777777" w:rsidTr="00F013CC">
        <w:trPr>
          <w:jc w:val="right"/>
        </w:trPr>
        <w:tc>
          <w:tcPr>
            <w:tcW w:w="2943" w:type="dxa"/>
          </w:tcPr>
          <w:p w14:paraId="19653F00"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Водопроводные сети</w:t>
            </w:r>
          </w:p>
        </w:tc>
        <w:tc>
          <w:tcPr>
            <w:tcW w:w="6663" w:type="dxa"/>
          </w:tcPr>
          <w:p w14:paraId="5C2E92E1" w14:textId="77777777" w:rsidR="00F013CC" w:rsidRPr="00F013CC" w:rsidRDefault="00F013CC" w:rsidP="00F013CC">
            <w:pPr>
              <w:suppressAutoHyphens w:val="0"/>
              <w:jc w:val="both"/>
              <w:rPr>
                <w:rFonts w:cs="Times New Roman"/>
                <w:lang w:eastAsia="ru-RU"/>
              </w:rPr>
            </w:pPr>
            <w:r w:rsidRPr="00F013CC">
              <w:rPr>
                <w:rFonts w:cs="Times New Roman"/>
                <w:lang w:eastAsia="ru-RU"/>
              </w:rPr>
              <w:t>Общая протяженность-4500м,</w:t>
            </w:r>
          </w:p>
          <w:p w14:paraId="01C59E34" w14:textId="77777777" w:rsidR="00F013CC" w:rsidRPr="00F013CC" w:rsidRDefault="00F013CC" w:rsidP="00F013CC">
            <w:pPr>
              <w:suppressAutoHyphens w:val="0"/>
              <w:jc w:val="both"/>
              <w:rPr>
                <w:rFonts w:cs="Times New Roman"/>
                <w:lang w:eastAsia="ru-RU"/>
              </w:rPr>
            </w:pPr>
            <w:r w:rsidRPr="00F013CC">
              <w:rPr>
                <w:rFonts w:cs="Times New Roman"/>
                <w:lang w:eastAsia="ru-RU"/>
              </w:rPr>
              <w:t>Диаметр труб- 114 мм, материал труб -стальные.</w:t>
            </w:r>
          </w:p>
          <w:p w14:paraId="1552E9EA"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ввода эксплуатацию- данных нет.</w:t>
            </w:r>
          </w:p>
          <w:p w14:paraId="28E47241" w14:textId="77777777" w:rsidR="00F013CC" w:rsidRPr="00F013CC" w:rsidRDefault="00F013CC" w:rsidP="00F013CC">
            <w:pPr>
              <w:suppressAutoHyphens w:val="0"/>
              <w:jc w:val="both"/>
              <w:rPr>
                <w:rFonts w:cs="Times New Roman"/>
                <w:lang w:eastAsia="ru-RU"/>
              </w:rPr>
            </w:pPr>
            <w:r w:rsidRPr="00F013CC">
              <w:rPr>
                <w:rFonts w:cs="Times New Roman"/>
                <w:lang w:eastAsia="ru-RU"/>
              </w:rPr>
              <w:t>Сети в нерабочем состоянии.</w:t>
            </w:r>
          </w:p>
        </w:tc>
      </w:tr>
      <w:tr w:rsidR="00F013CC" w:rsidRPr="00F013CC" w14:paraId="72C5ED5A" w14:textId="77777777" w:rsidTr="00F013CC">
        <w:trPr>
          <w:jc w:val="right"/>
        </w:trPr>
        <w:tc>
          <w:tcPr>
            <w:tcW w:w="2943" w:type="dxa"/>
          </w:tcPr>
          <w:p w14:paraId="1C30C8BE" w14:textId="77777777" w:rsidR="00F013CC" w:rsidRPr="00F013CC" w:rsidRDefault="00F013CC" w:rsidP="00F013CC">
            <w:pPr>
              <w:suppressAutoHyphens w:val="0"/>
              <w:jc w:val="both"/>
              <w:rPr>
                <w:rFonts w:cs="Times New Roman"/>
                <w:lang w:eastAsia="ru-RU"/>
              </w:rPr>
            </w:pPr>
            <w:r w:rsidRPr="00F013CC">
              <w:rPr>
                <w:rFonts w:cs="Times New Roman"/>
                <w:lang w:eastAsia="ru-RU"/>
              </w:rPr>
              <w:t>Состояние системы водоснабжения, % износа</w:t>
            </w:r>
          </w:p>
        </w:tc>
        <w:tc>
          <w:tcPr>
            <w:tcW w:w="6663" w:type="dxa"/>
          </w:tcPr>
          <w:p w14:paraId="1691CF2F" w14:textId="77777777" w:rsidR="00F013CC" w:rsidRPr="00F013CC" w:rsidRDefault="00F013CC" w:rsidP="00F013CC">
            <w:pPr>
              <w:suppressAutoHyphens w:val="0"/>
              <w:jc w:val="both"/>
              <w:rPr>
                <w:rFonts w:cs="Times New Roman"/>
                <w:lang w:eastAsia="ru-RU"/>
              </w:rPr>
            </w:pPr>
            <w:r w:rsidRPr="00F013CC">
              <w:rPr>
                <w:rFonts w:cs="Times New Roman"/>
                <w:lang w:eastAsia="ru-RU"/>
              </w:rPr>
              <w:t>100%</w:t>
            </w:r>
          </w:p>
        </w:tc>
      </w:tr>
    </w:tbl>
    <w:p w14:paraId="2E2F8723" w14:textId="77777777" w:rsidR="00F013CC" w:rsidRDefault="00F013CC" w:rsidP="00F013CC">
      <w:pPr>
        <w:widowControl w:val="0"/>
        <w:suppressAutoHyphens w:val="0"/>
        <w:spacing w:line="265" w:lineRule="exact"/>
        <w:ind w:left="20"/>
        <w:jc w:val="center"/>
        <w:rPr>
          <w:rFonts w:cs="Times New Roman"/>
          <w:lang w:eastAsia="en-US"/>
        </w:rPr>
      </w:pPr>
    </w:p>
    <w:p w14:paraId="706023DA" w14:textId="77777777" w:rsidR="00F013CC" w:rsidRDefault="00F013CC" w:rsidP="00F013CC">
      <w:pPr>
        <w:widowControl w:val="0"/>
        <w:suppressAutoHyphens w:val="0"/>
        <w:spacing w:line="265" w:lineRule="exact"/>
        <w:ind w:left="20"/>
        <w:jc w:val="center"/>
        <w:rPr>
          <w:rFonts w:cs="Times New Roman"/>
          <w:lang w:eastAsia="en-US"/>
        </w:rPr>
      </w:pPr>
    </w:p>
    <w:p w14:paraId="334C4FBE" w14:textId="77777777" w:rsidR="00F013CC" w:rsidRPr="00F013CC" w:rsidRDefault="00F013CC" w:rsidP="00F013CC">
      <w:pPr>
        <w:suppressAutoHyphens w:val="0"/>
        <w:autoSpaceDE w:val="0"/>
        <w:autoSpaceDN w:val="0"/>
        <w:adjustRightInd w:val="0"/>
        <w:ind w:firstLine="709"/>
        <w:jc w:val="center"/>
        <w:rPr>
          <w:rFonts w:cs="Times New Roman"/>
          <w:b/>
          <w:lang w:eastAsia="en-US"/>
        </w:rPr>
      </w:pPr>
      <w:r w:rsidRPr="00F013CC">
        <w:rPr>
          <w:rFonts w:cs="Times New Roman"/>
          <w:b/>
          <w:lang w:eastAsia="en-US"/>
        </w:rPr>
        <w:t>д. Дудкино</w:t>
      </w:r>
    </w:p>
    <w:p w14:paraId="119BF515" w14:textId="77777777" w:rsidR="00F013CC" w:rsidRDefault="00F013CC" w:rsidP="00F013CC">
      <w:pPr>
        <w:widowControl w:val="0"/>
        <w:suppressAutoHyphens w:val="0"/>
        <w:spacing w:line="265" w:lineRule="exact"/>
        <w:ind w:left="20"/>
        <w:jc w:val="center"/>
        <w:rPr>
          <w:rFonts w:cs="Times New Roman"/>
          <w:lang w:eastAsia="en-US"/>
        </w:rPr>
      </w:pPr>
    </w:p>
    <w:tbl>
      <w:tblPr>
        <w:tblStyle w:val="afb"/>
        <w:tblW w:w="9606" w:type="dxa"/>
        <w:jc w:val="right"/>
        <w:tblLook w:val="04A0" w:firstRow="1" w:lastRow="0" w:firstColumn="1" w:lastColumn="0" w:noHBand="0" w:noVBand="1"/>
      </w:tblPr>
      <w:tblGrid>
        <w:gridCol w:w="4503"/>
        <w:gridCol w:w="5103"/>
      </w:tblGrid>
      <w:tr w:rsidR="00F013CC" w:rsidRPr="00F013CC" w14:paraId="5C749078" w14:textId="77777777" w:rsidTr="00F013CC">
        <w:trPr>
          <w:jc w:val="right"/>
        </w:trPr>
        <w:tc>
          <w:tcPr>
            <w:tcW w:w="4503" w:type="dxa"/>
          </w:tcPr>
          <w:p w14:paraId="2715DDEE" w14:textId="77777777" w:rsidR="00F013CC" w:rsidRPr="00F013CC" w:rsidRDefault="00F013CC" w:rsidP="00F013CC">
            <w:pPr>
              <w:suppressAutoHyphens w:val="0"/>
              <w:jc w:val="both"/>
              <w:rPr>
                <w:rFonts w:cs="Times New Roman"/>
                <w:lang w:eastAsia="ru-RU"/>
              </w:rPr>
            </w:pPr>
            <w:r w:rsidRPr="00F013CC">
              <w:rPr>
                <w:rFonts w:cs="Times New Roman"/>
                <w:lang w:eastAsia="ru-RU"/>
              </w:rPr>
              <w:t xml:space="preserve">Источник водоснабжения: </w:t>
            </w:r>
            <w:r w:rsidRPr="00F013CC">
              <w:rPr>
                <w:rFonts w:cs="Times New Roman"/>
                <w:b/>
                <w:lang w:eastAsia="ru-RU"/>
              </w:rPr>
              <w:t>водопровод, запитанный от центрального водовода Гремячее-Кимовск</w:t>
            </w:r>
          </w:p>
        </w:tc>
        <w:tc>
          <w:tcPr>
            <w:tcW w:w="5103" w:type="dxa"/>
          </w:tcPr>
          <w:p w14:paraId="0CEFA8E3" w14:textId="77777777" w:rsidR="00F013CC" w:rsidRPr="00F013CC" w:rsidRDefault="00F013CC" w:rsidP="00F013CC">
            <w:pPr>
              <w:suppressAutoHyphens w:val="0"/>
              <w:jc w:val="both"/>
              <w:rPr>
                <w:rFonts w:cs="Times New Roman"/>
                <w:lang w:eastAsia="ru-RU"/>
              </w:rPr>
            </w:pPr>
            <w:r w:rsidRPr="00F013CC">
              <w:rPr>
                <w:rFonts w:cs="Times New Roman"/>
                <w:lang w:eastAsia="ru-RU"/>
              </w:rPr>
              <w:t xml:space="preserve">Тульская область, Кимовский район, </w:t>
            </w:r>
          </w:p>
          <w:p w14:paraId="612ED37F" w14:textId="77777777" w:rsidR="00F013CC" w:rsidRPr="00F013CC" w:rsidRDefault="00F013CC" w:rsidP="00F013CC">
            <w:pPr>
              <w:suppressAutoHyphens w:val="0"/>
              <w:jc w:val="both"/>
              <w:rPr>
                <w:rFonts w:cs="Times New Roman"/>
                <w:lang w:eastAsia="ru-RU"/>
              </w:rPr>
            </w:pPr>
            <w:r w:rsidRPr="00F013CC">
              <w:rPr>
                <w:rFonts w:cs="Times New Roman"/>
                <w:lang w:eastAsia="ru-RU"/>
              </w:rPr>
              <w:t>д. Дудкино</w:t>
            </w:r>
          </w:p>
        </w:tc>
      </w:tr>
      <w:tr w:rsidR="00F013CC" w:rsidRPr="00F013CC" w14:paraId="21ABB992" w14:textId="77777777" w:rsidTr="00F013CC">
        <w:trPr>
          <w:jc w:val="right"/>
        </w:trPr>
        <w:tc>
          <w:tcPr>
            <w:tcW w:w="4503" w:type="dxa"/>
          </w:tcPr>
          <w:p w14:paraId="7ED7238E" w14:textId="77777777" w:rsidR="00F013CC" w:rsidRPr="00F013CC" w:rsidRDefault="00F013CC" w:rsidP="00F013CC">
            <w:pPr>
              <w:suppressAutoHyphens w:val="0"/>
              <w:jc w:val="both"/>
              <w:rPr>
                <w:rFonts w:cs="Times New Roman"/>
                <w:lang w:eastAsia="ru-RU"/>
              </w:rPr>
            </w:pPr>
            <w:r w:rsidRPr="00F013CC">
              <w:rPr>
                <w:rFonts w:cs="Times New Roman"/>
                <w:lang w:eastAsia="ru-RU"/>
              </w:rPr>
              <w:t>Собственник элементов системы водоснабжения и обслуживающая организация</w:t>
            </w:r>
          </w:p>
        </w:tc>
        <w:tc>
          <w:tcPr>
            <w:tcW w:w="5103" w:type="dxa"/>
          </w:tcPr>
          <w:p w14:paraId="1E7C083B"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Водопроводные сети - муниципальное образование Кимовский район</w:t>
            </w:r>
          </w:p>
          <w:p w14:paraId="17548CD6" w14:textId="77777777" w:rsidR="00F013CC" w:rsidRPr="00F013CC" w:rsidRDefault="00F013CC" w:rsidP="00F013CC">
            <w:pPr>
              <w:suppressAutoHyphens w:val="0"/>
              <w:jc w:val="both"/>
              <w:rPr>
                <w:rFonts w:cs="Times New Roman"/>
                <w:lang w:eastAsia="ru-RU"/>
              </w:rPr>
            </w:pPr>
          </w:p>
        </w:tc>
      </w:tr>
    </w:tbl>
    <w:p w14:paraId="53FAE8FC" w14:textId="77777777" w:rsidR="00F013CC" w:rsidRDefault="00F013CC" w:rsidP="00F013CC">
      <w:pPr>
        <w:widowControl w:val="0"/>
        <w:suppressAutoHyphens w:val="0"/>
        <w:spacing w:line="265" w:lineRule="exact"/>
        <w:ind w:left="20"/>
        <w:jc w:val="center"/>
        <w:rPr>
          <w:rFonts w:cs="Times New Roman"/>
          <w:lang w:eastAsia="en-US"/>
        </w:rPr>
      </w:pPr>
    </w:p>
    <w:p w14:paraId="5BC8E84F" w14:textId="77777777" w:rsidR="00F013CC" w:rsidRPr="00F013CC" w:rsidRDefault="00F013CC" w:rsidP="00F013CC">
      <w:pPr>
        <w:suppressAutoHyphens w:val="0"/>
        <w:autoSpaceDE w:val="0"/>
        <w:autoSpaceDN w:val="0"/>
        <w:adjustRightInd w:val="0"/>
        <w:ind w:firstLine="709"/>
        <w:jc w:val="center"/>
        <w:rPr>
          <w:rFonts w:cs="Times New Roman"/>
          <w:b/>
          <w:lang w:eastAsia="en-US"/>
        </w:rPr>
      </w:pPr>
      <w:r w:rsidRPr="00F013CC">
        <w:rPr>
          <w:rFonts w:cs="Times New Roman"/>
          <w:b/>
          <w:lang w:eastAsia="en-US"/>
        </w:rPr>
        <w:t>д. Зубовка</w:t>
      </w:r>
    </w:p>
    <w:p w14:paraId="4584F398" w14:textId="77777777" w:rsidR="00F013CC" w:rsidRDefault="00F013CC" w:rsidP="00F013CC">
      <w:pPr>
        <w:widowControl w:val="0"/>
        <w:suppressAutoHyphens w:val="0"/>
        <w:spacing w:line="265" w:lineRule="exact"/>
        <w:ind w:left="20"/>
        <w:jc w:val="center"/>
        <w:rPr>
          <w:rFonts w:cs="Times New Roman"/>
          <w:lang w:eastAsia="en-US"/>
        </w:rPr>
      </w:pPr>
    </w:p>
    <w:tbl>
      <w:tblPr>
        <w:tblStyle w:val="afb"/>
        <w:tblW w:w="9606" w:type="dxa"/>
        <w:jc w:val="right"/>
        <w:tblLook w:val="04A0" w:firstRow="1" w:lastRow="0" w:firstColumn="1" w:lastColumn="0" w:noHBand="0" w:noVBand="1"/>
      </w:tblPr>
      <w:tblGrid>
        <w:gridCol w:w="4503"/>
        <w:gridCol w:w="5103"/>
      </w:tblGrid>
      <w:tr w:rsidR="00F013CC" w:rsidRPr="00F013CC" w14:paraId="72AB3701" w14:textId="77777777" w:rsidTr="00F013CC">
        <w:trPr>
          <w:trHeight w:val="925"/>
          <w:jc w:val="right"/>
        </w:trPr>
        <w:tc>
          <w:tcPr>
            <w:tcW w:w="4503" w:type="dxa"/>
          </w:tcPr>
          <w:p w14:paraId="1881E058" w14:textId="77777777" w:rsidR="00F013CC" w:rsidRPr="00F013CC" w:rsidRDefault="00F013CC" w:rsidP="00F013CC">
            <w:pPr>
              <w:suppressAutoHyphens w:val="0"/>
              <w:jc w:val="both"/>
              <w:rPr>
                <w:rFonts w:cs="Times New Roman"/>
                <w:lang w:eastAsia="ru-RU"/>
              </w:rPr>
            </w:pPr>
            <w:r w:rsidRPr="00F013CC">
              <w:rPr>
                <w:rFonts w:cs="Times New Roman"/>
                <w:lang w:eastAsia="ru-RU"/>
              </w:rPr>
              <w:t xml:space="preserve">Источник водоснабжения: </w:t>
            </w:r>
            <w:r w:rsidRPr="00F013CC">
              <w:rPr>
                <w:rFonts w:cs="Times New Roman"/>
                <w:b/>
                <w:lang w:eastAsia="ru-RU"/>
              </w:rPr>
              <w:t>водопровод, запитанный от центрального водовода Кимовск-Зубовка</w:t>
            </w:r>
          </w:p>
        </w:tc>
        <w:tc>
          <w:tcPr>
            <w:tcW w:w="5103" w:type="dxa"/>
          </w:tcPr>
          <w:p w14:paraId="49884671" w14:textId="77777777" w:rsidR="00F013CC" w:rsidRPr="00F013CC" w:rsidRDefault="00F013CC" w:rsidP="00F013CC">
            <w:pPr>
              <w:suppressAutoHyphens w:val="0"/>
              <w:jc w:val="both"/>
              <w:rPr>
                <w:rFonts w:cs="Times New Roman"/>
                <w:lang w:eastAsia="ru-RU"/>
              </w:rPr>
            </w:pPr>
            <w:r w:rsidRPr="00F013CC">
              <w:rPr>
                <w:rFonts w:cs="Times New Roman"/>
                <w:lang w:eastAsia="ru-RU"/>
              </w:rPr>
              <w:t xml:space="preserve">Тульская область, Кимовский район, </w:t>
            </w:r>
          </w:p>
          <w:p w14:paraId="0C0338EB" w14:textId="77777777" w:rsidR="00F013CC" w:rsidRPr="00F013CC" w:rsidRDefault="00F013CC" w:rsidP="00F013CC">
            <w:pPr>
              <w:suppressAutoHyphens w:val="0"/>
              <w:jc w:val="both"/>
              <w:rPr>
                <w:rFonts w:cs="Times New Roman"/>
                <w:lang w:eastAsia="ru-RU"/>
              </w:rPr>
            </w:pPr>
            <w:r w:rsidRPr="00F013CC">
              <w:rPr>
                <w:rFonts w:cs="Times New Roman"/>
                <w:lang w:eastAsia="ru-RU"/>
              </w:rPr>
              <w:t>д. Зубовка.</w:t>
            </w:r>
          </w:p>
        </w:tc>
      </w:tr>
      <w:tr w:rsidR="00F013CC" w:rsidRPr="00F013CC" w14:paraId="2E66448F" w14:textId="77777777" w:rsidTr="00F013CC">
        <w:trPr>
          <w:trHeight w:val="838"/>
          <w:jc w:val="right"/>
        </w:trPr>
        <w:tc>
          <w:tcPr>
            <w:tcW w:w="4503" w:type="dxa"/>
          </w:tcPr>
          <w:p w14:paraId="2D6A24F0"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Водовод до д. Зубовка</w:t>
            </w:r>
          </w:p>
        </w:tc>
        <w:tc>
          <w:tcPr>
            <w:tcW w:w="5103" w:type="dxa"/>
            <w:vAlign w:val="bottom"/>
          </w:tcPr>
          <w:p w14:paraId="5C17E387" w14:textId="77777777" w:rsidR="00F013CC" w:rsidRPr="00F013CC" w:rsidRDefault="00F013CC" w:rsidP="00F013CC">
            <w:pPr>
              <w:suppressAutoHyphens w:val="0"/>
              <w:autoSpaceDE w:val="0"/>
              <w:autoSpaceDN w:val="0"/>
              <w:adjustRightInd w:val="0"/>
              <w:contextualSpacing/>
              <w:jc w:val="both"/>
              <w:rPr>
                <w:rFonts w:cs="Times New Roman"/>
                <w:lang w:eastAsia="en-US"/>
              </w:rPr>
            </w:pPr>
            <w:r w:rsidRPr="00F013CC">
              <w:rPr>
                <w:rFonts w:cs="Times New Roman"/>
                <w:lang w:eastAsia="en-US"/>
              </w:rPr>
              <w:t>Общая протяженность - 2248,4 м, диаметр -110 мм, материал труб - ПЭ.</w:t>
            </w:r>
          </w:p>
          <w:p w14:paraId="1B8091CE"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ввода в эксплуатацию: 2014</w:t>
            </w:r>
          </w:p>
        </w:tc>
      </w:tr>
      <w:tr w:rsidR="00F013CC" w:rsidRPr="00F013CC" w14:paraId="074212D8" w14:textId="77777777" w:rsidTr="00F013CC">
        <w:trPr>
          <w:jc w:val="right"/>
        </w:trPr>
        <w:tc>
          <w:tcPr>
            <w:tcW w:w="4503" w:type="dxa"/>
          </w:tcPr>
          <w:p w14:paraId="2460E8AF" w14:textId="77777777" w:rsidR="00F013CC" w:rsidRPr="00F013CC" w:rsidRDefault="00F013CC" w:rsidP="00F013CC">
            <w:pPr>
              <w:suppressAutoHyphens w:val="0"/>
              <w:jc w:val="both"/>
              <w:rPr>
                <w:rFonts w:cs="Times New Roman"/>
                <w:lang w:eastAsia="ru-RU"/>
              </w:rPr>
            </w:pPr>
            <w:r w:rsidRPr="00F013CC">
              <w:rPr>
                <w:rFonts w:cs="Times New Roman"/>
                <w:lang w:eastAsia="ru-RU"/>
              </w:rPr>
              <w:t>Собственник элементов системы водоснабжения и обслуживающая организация</w:t>
            </w:r>
          </w:p>
        </w:tc>
        <w:tc>
          <w:tcPr>
            <w:tcW w:w="5103" w:type="dxa"/>
          </w:tcPr>
          <w:p w14:paraId="34CB4709"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Водопроводные сети - муниципальное образование Кимовский район.</w:t>
            </w:r>
          </w:p>
          <w:p w14:paraId="7570E65A" w14:textId="77777777" w:rsidR="00F013CC" w:rsidRPr="00F013CC" w:rsidRDefault="00F013CC" w:rsidP="00F013CC">
            <w:pPr>
              <w:suppressAutoHyphens w:val="0"/>
              <w:jc w:val="both"/>
              <w:rPr>
                <w:rFonts w:cs="Times New Roman"/>
                <w:lang w:eastAsia="ru-RU"/>
              </w:rPr>
            </w:pPr>
          </w:p>
        </w:tc>
      </w:tr>
    </w:tbl>
    <w:p w14:paraId="0CD99D99" w14:textId="77777777" w:rsidR="00F013CC" w:rsidRDefault="00F013CC" w:rsidP="00F013CC">
      <w:pPr>
        <w:widowControl w:val="0"/>
        <w:suppressAutoHyphens w:val="0"/>
        <w:spacing w:line="265" w:lineRule="exact"/>
        <w:ind w:left="20"/>
        <w:jc w:val="center"/>
        <w:rPr>
          <w:rFonts w:cs="Times New Roman"/>
          <w:lang w:eastAsia="en-US"/>
        </w:rPr>
      </w:pPr>
    </w:p>
    <w:p w14:paraId="137FA1BE" w14:textId="77777777" w:rsidR="00F013CC" w:rsidRPr="00F013CC" w:rsidRDefault="00F013CC" w:rsidP="00F013CC">
      <w:pPr>
        <w:suppressAutoHyphens w:val="0"/>
        <w:autoSpaceDE w:val="0"/>
        <w:autoSpaceDN w:val="0"/>
        <w:adjustRightInd w:val="0"/>
        <w:ind w:firstLine="709"/>
        <w:jc w:val="center"/>
        <w:rPr>
          <w:rFonts w:cs="Times New Roman"/>
          <w:b/>
          <w:lang w:eastAsia="en-US"/>
        </w:rPr>
      </w:pPr>
      <w:r w:rsidRPr="00F013CC">
        <w:rPr>
          <w:rFonts w:cs="Times New Roman"/>
          <w:b/>
          <w:lang w:eastAsia="en-US"/>
        </w:rPr>
        <w:t>д. Новоселки</w:t>
      </w:r>
    </w:p>
    <w:p w14:paraId="226CC17A" w14:textId="77777777" w:rsidR="00F013CC" w:rsidRDefault="00F013CC" w:rsidP="00F013CC">
      <w:pPr>
        <w:widowControl w:val="0"/>
        <w:suppressAutoHyphens w:val="0"/>
        <w:spacing w:line="265" w:lineRule="exact"/>
        <w:ind w:left="20"/>
        <w:jc w:val="center"/>
        <w:rPr>
          <w:rFonts w:cs="Times New Roman"/>
          <w:lang w:eastAsia="en-US"/>
        </w:rPr>
      </w:pPr>
    </w:p>
    <w:tbl>
      <w:tblPr>
        <w:tblStyle w:val="afb"/>
        <w:tblW w:w="0" w:type="auto"/>
        <w:jc w:val="right"/>
        <w:tblLook w:val="04A0" w:firstRow="1" w:lastRow="0" w:firstColumn="1" w:lastColumn="0" w:noHBand="0" w:noVBand="1"/>
      </w:tblPr>
      <w:tblGrid>
        <w:gridCol w:w="4401"/>
        <w:gridCol w:w="4943"/>
      </w:tblGrid>
      <w:tr w:rsidR="00F013CC" w:rsidRPr="00F013CC" w14:paraId="2C4A6647" w14:textId="77777777" w:rsidTr="00F013CC">
        <w:trPr>
          <w:trHeight w:val="283"/>
          <w:jc w:val="right"/>
        </w:trPr>
        <w:tc>
          <w:tcPr>
            <w:tcW w:w="4503" w:type="dxa"/>
          </w:tcPr>
          <w:p w14:paraId="41473BCA" w14:textId="77777777" w:rsidR="00F013CC" w:rsidRPr="00F013CC" w:rsidRDefault="00F013CC" w:rsidP="00F013CC">
            <w:pPr>
              <w:suppressAutoHyphens w:val="0"/>
              <w:jc w:val="both"/>
              <w:rPr>
                <w:rFonts w:cs="Times New Roman"/>
                <w:lang w:eastAsia="ru-RU"/>
              </w:rPr>
            </w:pPr>
            <w:r w:rsidRPr="00F013CC">
              <w:rPr>
                <w:rFonts w:cs="Times New Roman"/>
                <w:lang w:eastAsia="ru-RU"/>
              </w:rPr>
              <w:t xml:space="preserve">Источник водоснабжения: </w:t>
            </w:r>
            <w:r w:rsidRPr="00F013CC">
              <w:rPr>
                <w:rFonts w:cs="Times New Roman"/>
                <w:b/>
                <w:lang w:eastAsia="ru-RU"/>
              </w:rPr>
              <w:t>водопровод, запитанный от центрального водовода Гремячее-Кимовск</w:t>
            </w:r>
          </w:p>
        </w:tc>
        <w:tc>
          <w:tcPr>
            <w:tcW w:w="5068" w:type="dxa"/>
          </w:tcPr>
          <w:p w14:paraId="64CD7F62" w14:textId="77777777" w:rsidR="00F013CC" w:rsidRPr="00F013CC" w:rsidRDefault="00F013CC" w:rsidP="00F013CC">
            <w:pPr>
              <w:suppressAutoHyphens w:val="0"/>
              <w:jc w:val="both"/>
              <w:rPr>
                <w:rFonts w:cs="Times New Roman"/>
                <w:lang w:eastAsia="ru-RU"/>
              </w:rPr>
            </w:pPr>
            <w:r w:rsidRPr="00F013CC">
              <w:rPr>
                <w:rFonts w:cs="Times New Roman"/>
                <w:lang w:eastAsia="ru-RU"/>
              </w:rPr>
              <w:t xml:space="preserve">Тульская область, Кимовский район, </w:t>
            </w:r>
          </w:p>
          <w:p w14:paraId="3A9CCBFC" w14:textId="77777777" w:rsidR="00F013CC" w:rsidRPr="00F013CC" w:rsidRDefault="00F013CC" w:rsidP="00F013CC">
            <w:pPr>
              <w:suppressAutoHyphens w:val="0"/>
              <w:jc w:val="both"/>
              <w:rPr>
                <w:rFonts w:cs="Times New Roman"/>
                <w:lang w:eastAsia="ru-RU"/>
              </w:rPr>
            </w:pPr>
            <w:r w:rsidRPr="00F013CC">
              <w:rPr>
                <w:rFonts w:cs="Times New Roman"/>
                <w:lang w:eastAsia="ru-RU"/>
              </w:rPr>
              <w:t>д. Новоселки</w:t>
            </w:r>
          </w:p>
        </w:tc>
      </w:tr>
      <w:tr w:rsidR="00F013CC" w:rsidRPr="00F013CC" w14:paraId="48C0BC4C" w14:textId="77777777" w:rsidTr="00F013CC">
        <w:trPr>
          <w:trHeight w:val="1014"/>
          <w:jc w:val="right"/>
        </w:trPr>
        <w:tc>
          <w:tcPr>
            <w:tcW w:w="4503" w:type="dxa"/>
          </w:tcPr>
          <w:p w14:paraId="3D428291" w14:textId="77777777" w:rsidR="00F013CC" w:rsidRPr="00F013CC" w:rsidRDefault="00F013CC" w:rsidP="00F013CC">
            <w:pPr>
              <w:suppressAutoHyphens w:val="0"/>
              <w:jc w:val="both"/>
              <w:rPr>
                <w:rFonts w:cs="Times New Roman"/>
                <w:lang w:eastAsia="ru-RU"/>
              </w:rPr>
            </w:pPr>
            <w:r w:rsidRPr="00F013CC">
              <w:rPr>
                <w:rFonts w:cs="Times New Roman"/>
                <w:lang w:eastAsia="ru-RU"/>
              </w:rPr>
              <w:t>Собственник элементов системы водоснабжения и обслуживающая организация</w:t>
            </w:r>
          </w:p>
        </w:tc>
        <w:tc>
          <w:tcPr>
            <w:tcW w:w="5068" w:type="dxa"/>
          </w:tcPr>
          <w:p w14:paraId="3B97C72C"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Водопроводные сети - муниципальное образование Кимовский район</w:t>
            </w:r>
          </w:p>
        </w:tc>
      </w:tr>
    </w:tbl>
    <w:p w14:paraId="25049D3B" w14:textId="77777777" w:rsidR="00F013CC" w:rsidRDefault="00F013CC" w:rsidP="00F013CC">
      <w:pPr>
        <w:widowControl w:val="0"/>
        <w:suppressAutoHyphens w:val="0"/>
        <w:spacing w:line="265" w:lineRule="exact"/>
        <w:ind w:left="20"/>
        <w:jc w:val="center"/>
        <w:rPr>
          <w:rFonts w:cs="Times New Roman"/>
          <w:lang w:eastAsia="en-US"/>
        </w:rPr>
      </w:pPr>
    </w:p>
    <w:p w14:paraId="3D10B04F" w14:textId="77777777" w:rsidR="00F013CC" w:rsidRDefault="00F013CC" w:rsidP="00F013CC">
      <w:pPr>
        <w:widowControl w:val="0"/>
        <w:suppressAutoHyphens w:val="0"/>
        <w:spacing w:line="265" w:lineRule="exact"/>
        <w:ind w:left="20"/>
        <w:jc w:val="center"/>
        <w:rPr>
          <w:rFonts w:cs="Times New Roman"/>
          <w:lang w:eastAsia="en-US"/>
        </w:rPr>
      </w:pPr>
      <w:r w:rsidRPr="00F013CC">
        <w:rPr>
          <w:rFonts w:cs="Times New Roman"/>
          <w:b/>
          <w:lang w:eastAsia="ru-RU"/>
        </w:rPr>
        <w:t>д. Урусово</w:t>
      </w:r>
    </w:p>
    <w:p w14:paraId="4448924D" w14:textId="77777777" w:rsidR="00F013CC" w:rsidRDefault="00F013CC" w:rsidP="00F013CC">
      <w:pPr>
        <w:widowControl w:val="0"/>
        <w:suppressAutoHyphens w:val="0"/>
        <w:spacing w:line="265" w:lineRule="exact"/>
        <w:ind w:left="20"/>
        <w:jc w:val="center"/>
        <w:rPr>
          <w:rFonts w:cs="Times New Roman"/>
          <w:lang w:eastAsia="en-US"/>
        </w:rPr>
      </w:pPr>
    </w:p>
    <w:tbl>
      <w:tblPr>
        <w:tblStyle w:val="afb"/>
        <w:tblW w:w="0" w:type="auto"/>
        <w:jc w:val="right"/>
        <w:tblLook w:val="04A0" w:firstRow="1" w:lastRow="0" w:firstColumn="1" w:lastColumn="0" w:noHBand="0" w:noVBand="1"/>
      </w:tblPr>
      <w:tblGrid>
        <w:gridCol w:w="3033"/>
        <w:gridCol w:w="6311"/>
      </w:tblGrid>
      <w:tr w:rsidR="00F013CC" w:rsidRPr="00F013CC" w14:paraId="0F32E5BC" w14:textId="77777777" w:rsidTr="00F013CC">
        <w:trPr>
          <w:jc w:val="right"/>
        </w:trPr>
        <w:tc>
          <w:tcPr>
            <w:tcW w:w="3085" w:type="dxa"/>
          </w:tcPr>
          <w:p w14:paraId="2F217861" w14:textId="77777777" w:rsidR="00F013CC" w:rsidRPr="00F013CC" w:rsidRDefault="00F013CC" w:rsidP="00F013CC">
            <w:pPr>
              <w:suppressAutoHyphens w:val="0"/>
              <w:jc w:val="both"/>
              <w:rPr>
                <w:rFonts w:cs="Times New Roman"/>
                <w:lang w:eastAsia="ru-RU"/>
              </w:rPr>
            </w:pPr>
            <w:r w:rsidRPr="00F013CC">
              <w:rPr>
                <w:rFonts w:cs="Times New Roman"/>
                <w:lang w:eastAsia="ru-RU"/>
              </w:rPr>
              <w:t>Артезианская скважина</w:t>
            </w:r>
          </w:p>
        </w:tc>
        <w:tc>
          <w:tcPr>
            <w:tcW w:w="6486" w:type="dxa"/>
          </w:tcPr>
          <w:p w14:paraId="3213E400" w14:textId="77777777" w:rsidR="00F013CC" w:rsidRPr="00F013CC" w:rsidRDefault="00F013CC" w:rsidP="00F013CC">
            <w:pPr>
              <w:suppressAutoHyphens w:val="0"/>
              <w:jc w:val="both"/>
              <w:rPr>
                <w:rFonts w:cs="Times New Roman"/>
                <w:lang w:eastAsia="ru-RU"/>
              </w:rPr>
            </w:pPr>
            <w:r w:rsidRPr="00F013CC">
              <w:rPr>
                <w:rFonts w:cs="Times New Roman"/>
                <w:lang w:eastAsia="ru-RU"/>
              </w:rPr>
              <w:t>Расположена на юго-западной окраине населенного пункта.</w:t>
            </w:r>
          </w:p>
          <w:p w14:paraId="401EA7C5" w14:textId="77777777" w:rsidR="00F013CC" w:rsidRPr="00F013CC" w:rsidRDefault="00F013CC" w:rsidP="00F013CC">
            <w:pPr>
              <w:suppressAutoHyphens w:val="0"/>
              <w:jc w:val="both"/>
              <w:rPr>
                <w:rFonts w:cs="Times New Roman"/>
                <w:lang w:eastAsia="ru-RU"/>
              </w:rPr>
            </w:pPr>
            <w:r w:rsidRPr="00F013CC">
              <w:rPr>
                <w:rFonts w:cs="Times New Roman"/>
                <w:lang w:eastAsia="ru-RU"/>
              </w:rPr>
              <w:t>Вертикальный водопровод:</w:t>
            </w:r>
          </w:p>
          <w:p w14:paraId="73170D40" w14:textId="77777777" w:rsidR="00F013CC" w:rsidRPr="00F013CC" w:rsidRDefault="00F013CC" w:rsidP="00F013CC">
            <w:pPr>
              <w:suppressAutoHyphens w:val="0"/>
              <w:jc w:val="both"/>
              <w:rPr>
                <w:rFonts w:cs="Times New Roman"/>
                <w:lang w:eastAsia="ru-RU"/>
              </w:rPr>
            </w:pPr>
            <w:r w:rsidRPr="00F013CC">
              <w:rPr>
                <w:rFonts w:cs="Times New Roman"/>
                <w:lang w:eastAsia="ru-RU"/>
              </w:rPr>
              <w:t>протяжённость-  50 м,</w:t>
            </w:r>
          </w:p>
          <w:p w14:paraId="5664448A" w14:textId="77777777" w:rsidR="00F013CC" w:rsidRPr="00F013CC" w:rsidRDefault="00F013CC" w:rsidP="00F013CC">
            <w:pPr>
              <w:suppressAutoHyphens w:val="0"/>
              <w:jc w:val="both"/>
              <w:rPr>
                <w:rFonts w:cs="Times New Roman"/>
                <w:lang w:eastAsia="ru-RU"/>
              </w:rPr>
            </w:pPr>
            <w:r w:rsidRPr="00F013CC">
              <w:rPr>
                <w:rFonts w:cs="Times New Roman"/>
                <w:lang w:eastAsia="ru-RU"/>
              </w:rPr>
              <w:t>диаметр-  110 мм,</w:t>
            </w:r>
          </w:p>
          <w:p w14:paraId="5FA63860" w14:textId="77777777" w:rsidR="00F013CC" w:rsidRPr="00F013CC" w:rsidRDefault="00F013CC" w:rsidP="00F013CC">
            <w:pPr>
              <w:suppressAutoHyphens w:val="0"/>
              <w:jc w:val="both"/>
              <w:rPr>
                <w:rFonts w:cs="Times New Roman"/>
                <w:lang w:eastAsia="ru-RU"/>
              </w:rPr>
            </w:pPr>
            <w:r w:rsidRPr="00F013CC">
              <w:rPr>
                <w:rFonts w:cs="Times New Roman"/>
                <w:lang w:eastAsia="ru-RU"/>
              </w:rPr>
              <w:t>материал- полиэтилен.</w:t>
            </w:r>
          </w:p>
          <w:p w14:paraId="06CD9757" w14:textId="77777777" w:rsidR="00F013CC" w:rsidRPr="00F013CC" w:rsidRDefault="00F013CC" w:rsidP="00F013CC">
            <w:pPr>
              <w:suppressAutoHyphens w:val="0"/>
              <w:jc w:val="both"/>
              <w:rPr>
                <w:rFonts w:cs="Times New Roman"/>
                <w:lang w:eastAsia="ru-RU"/>
              </w:rPr>
            </w:pPr>
            <w:r w:rsidRPr="00F013CC">
              <w:rPr>
                <w:rFonts w:cs="Times New Roman"/>
                <w:lang w:eastAsia="ru-RU"/>
              </w:rPr>
              <w:t>Глубинный насос- ЭЦВ 6-16-110.</w:t>
            </w:r>
          </w:p>
          <w:p w14:paraId="18339DA1" w14:textId="77777777" w:rsidR="00F013CC" w:rsidRPr="00F013CC" w:rsidRDefault="00F013CC" w:rsidP="00F013CC">
            <w:pPr>
              <w:suppressAutoHyphens w:val="0"/>
              <w:jc w:val="both"/>
              <w:rPr>
                <w:rFonts w:cs="Times New Roman"/>
                <w:lang w:eastAsia="ru-RU"/>
              </w:rPr>
            </w:pPr>
          </w:p>
        </w:tc>
      </w:tr>
      <w:tr w:rsidR="00F013CC" w:rsidRPr="00F013CC" w14:paraId="23F68EAC" w14:textId="77777777" w:rsidTr="00F013CC">
        <w:trPr>
          <w:jc w:val="right"/>
        </w:trPr>
        <w:tc>
          <w:tcPr>
            <w:tcW w:w="3085" w:type="dxa"/>
          </w:tcPr>
          <w:p w14:paraId="2EA41246"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Водонапорная башня</w:t>
            </w:r>
          </w:p>
        </w:tc>
        <w:tc>
          <w:tcPr>
            <w:tcW w:w="6486" w:type="dxa"/>
          </w:tcPr>
          <w:p w14:paraId="675DCB03" w14:textId="77777777" w:rsidR="00F013CC" w:rsidRPr="00F013CC" w:rsidRDefault="00F013CC" w:rsidP="00F013CC">
            <w:pPr>
              <w:suppressAutoHyphens w:val="0"/>
              <w:jc w:val="both"/>
              <w:rPr>
                <w:rFonts w:cs="Times New Roman"/>
                <w:lang w:eastAsia="ru-RU"/>
              </w:rPr>
            </w:pPr>
            <w:r w:rsidRPr="00F013CC">
              <w:rPr>
                <w:rFonts w:cs="Times New Roman"/>
                <w:lang w:eastAsia="ru-RU"/>
              </w:rPr>
              <w:t>Расположена: на западной окраине, в 900 м от въезда в деревню.</w:t>
            </w:r>
          </w:p>
          <w:p w14:paraId="14422C27" w14:textId="77777777" w:rsidR="00F013CC" w:rsidRPr="00F013CC" w:rsidRDefault="00F013CC" w:rsidP="00F013CC">
            <w:pPr>
              <w:suppressAutoHyphens w:val="0"/>
              <w:jc w:val="both"/>
              <w:rPr>
                <w:rFonts w:cs="Times New Roman"/>
                <w:lang w:eastAsia="ru-RU"/>
              </w:rPr>
            </w:pPr>
            <w:r w:rsidRPr="00F013CC">
              <w:rPr>
                <w:rFonts w:cs="Times New Roman"/>
                <w:lang w:eastAsia="ru-RU"/>
              </w:rPr>
              <w:t>Высота - 15,</w:t>
            </w:r>
          </w:p>
          <w:p w14:paraId="49A48386" w14:textId="77777777" w:rsidR="00F013CC" w:rsidRPr="00F013CC" w:rsidRDefault="00F013CC" w:rsidP="00F013CC">
            <w:pPr>
              <w:suppressAutoHyphens w:val="0"/>
              <w:jc w:val="both"/>
              <w:rPr>
                <w:rFonts w:cs="Times New Roman"/>
                <w:lang w:eastAsia="ru-RU"/>
              </w:rPr>
            </w:pPr>
            <w:r w:rsidRPr="00F013CC">
              <w:rPr>
                <w:rFonts w:cs="Times New Roman"/>
                <w:lang w:eastAsia="ru-RU"/>
              </w:rPr>
              <w:t>Объем - 25 куб.м</w:t>
            </w:r>
          </w:p>
          <w:p w14:paraId="47567DBA"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ввода в эксплуатацию-1975.</w:t>
            </w:r>
          </w:p>
          <w:p w14:paraId="5C221E70" w14:textId="77777777" w:rsidR="00F013CC" w:rsidRPr="00F013CC" w:rsidRDefault="00F013CC" w:rsidP="00F013CC">
            <w:pPr>
              <w:suppressAutoHyphens w:val="0"/>
              <w:jc w:val="both"/>
              <w:rPr>
                <w:rFonts w:cs="Times New Roman"/>
                <w:lang w:eastAsia="ru-RU"/>
              </w:rPr>
            </w:pPr>
            <w:r w:rsidRPr="00F013CC">
              <w:rPr>
                <w:rFonts w:cs="Times New Roman"/>
                <w:lang w:eastAsia="ru-RU"/>
              </w:rPr>
              <w:t>Техническое состояние- требует ремонта.</w:t>
            </w:r>
          </w:p>
        </w:tc>
      </w:tr>
      <w:tr w:rsidR="00F013CC" w:rsidRPr="00F013CC" w14:paraId="6C9C9A18" w14:textId="77777777" w:rsidTr="00F013CC">
        <w:trPr>
          <w:trHeight w:val="926"/>
          <w:jc w:val="right"/>
        </w:trPr>
        <w:tc>
          <w:tcPr>
            <w:tcW w:w="3085" w:type="dxa"/>
          </w:tcPr>
          <w:p w14:paraId="44CC2A1C" w14:textId="77777777" w:rsidR="00F013CC" w:rsidRPr="00F013CC" w:rsidRDefault="00F013CC" w:rsidP="00F013CC">
            <w:pPr>
              <w:suppressAutoHyphens w:val="0"/>
              <w:jc w:val="both"/>
              <w:rPr>
                <w:rFonts w:cs="Times New Roman"/>
                <w:lang w:eastAsia="ru-RU"/>
              </w:rPr>
            </w:pPr>
            <w:r w:rsidRPr="00F013CC">
              <w:rPr>
                <w:rFonts w:cs="Times New Roman"/>
                <w:lang w:eastAsia="ru-RU"/>
              </w:rPr>
              <w:t>Насосная станция</w:t>
            </w:r>
          </w:p>
          <w:p w14:paraId="677854E7" w14:textId="77777777" w:rsidR="00F013CC" w:rsidRPr="00F013CC" w:rsidRDefault="00F013CC" w:rsidP="00F013CC">
            <w:pPr>
              <w:suppressAutoHyphens w:val="0"/>
              <w:jc w:val="both"/>
              <w:rPr>
                <w:rFonts w:cs="Times New Roman"/>
                <w:lang w:eastAsia="ru-RU"/>
              </w:rPr>
            </w:pPr>
          </w:p>
        </w:tc>
        <w:tc>
          <w:tcPr>
            <w:tcW w:w="6486" w:type="dxa"/>
          </w:tcPr>
          <w:p w14:paraId="0E5E0EDE" w14:textId="77777777" w:rsidR="00F013CC" w:rsidRPr="00F013CC" w:rsidRDefault="00F013CC" w:rsidP="00F013CC">
            <w:pPr>
              <w:suppressAutoHyphens w:val="0"/>
              <w:jc w:val="both"/>
              <w:rPr>
                <w:rFonts w:cs="Times New Roman"/>
                <w:lang w:eastAsia="ru-RU"/>
              </w:rPr>
            </w:pPr>
            <w:r w:rsidRPr="00F013CC">
              <w:rPr>
                <w:rFonts w:cs="Times New Roman"/>
                <w:lang w:eastAsia="ru-RU"/>
              </w:rPr>
              <w:t>Здание- кирпичное.</w:t>
            </w:r>
          </w:p>
          <w:p w14:paraId="496D122C"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капитального ремонта-2014.</w:t>
            </w:r>
          </w:p>
          <w:p w14:paraId="785EEC4F" w14:textId="77777777" w:rsidR="00F013CC" w:rsidRPr="00F013CC" w:rsidRDefault="00F013CC" w:rsidP="00F013CC">
            <w:pPr>
              <w:suppressAutoHyphens w:val="0"/>
              <w:jc w:val="both"/>
              <w:rPr>
                <w:rFonts w:cs="Times New Roman"/>
                <w:lang w:eastAsia="ru-RU"/>
              </w:rPr>
            </w:pPr>
            <w:r w:rsidRPr="00F013CC">
              <w:rPr>
                <w:rFonts w:cs="Times New Roman"/>
                <w:lang w:eastAsia="ru-RU"/>
              </w:rPr>
              <w:t>Техническое состояние-удовлетворительное.</w:t>
            </w:r>
          </w:p>
        </w:tc>
      </w:tr>
      <w:tr w:rsidR="00F013CC" w:rsidRPr="00F013CC" w14:paraId="1679D774" w14:textId="77777777" w:rsidTr="00F013CC">
        <w:trPr>
          <w:jc w:val="right"/>
        </w:trPr>
        <w:tc>
          <w:tcPr>
            <w:tcW w:w="3085" w:type="dxa"/>
          </w:tcPr>
          <w:p w14:paraId="4ED06D40"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Водопроводные сети</w:t>
            </w:r>
          </w:p>
        </w:tc>
        <w:tc>
          <w:tcPr>
            <w:tcW w:w="6486" w:type="dxa"/>
          </w:tcPr>
          <w:p w14:paraId="2CFC04B2" w14:textId="77777777" w:rsidR="00F013CC" w:rsidRPr="00F013CC" w:rsidRDefault="00F013CC" w:rsidP="00F013CC">
            <w:pPr>
              <w:suppressAutoHyphens w:val="0"/>
              <w:jc w:val="both"/>
              <w:rPr>
                <w:rFonts w:cs="Times New Roman"/>
                <w:lang w:eastAsia="ru-RU"/>
              </w:rPr>
            </w:pPr>
            <w:r w:rsidRPr="00F013CC">
              <w:rPr>
                <w:rFonts w:cs="Times New Roman"/>
                <w:lang w:eastAsia="ru-RU"/>
              </w:rPr>
              <w:t>Общая протяженность-3307м,</w:t>
            </w:r>
          </w:p>
          <w:p w14:paraId="5B4CEF56" w14:textId="77777777" w:rsidR="00F013CC" w:rsidRPr="00F013CC" w:rsidRDefault="00F013CC" w:rsidP="00F013CC">
            <w:pPr>
              <w:suppressAutoHyphens w:val="0"/>
              <w:jc w:val="both"/>
              <w:rPr>
                <w:rFonts w:cs="Times New Roman"/>
                <w:lang w:eastAsia="ru-RU"/>
              </w:rPr>
            </w:pPr>
            <w:r w:rsidRPr="00F013CC">
              <w:rPr>
                <w:rFonts w:cs="Times New Roman"/>
                <w:lang w:eastAsia="ru-RU"/>
              </w:rPr>
              <w:t>диаметр- 110 мм, материал труб-ПЭ,</w:t>
            </w:r>
          </w:p>
          <w:p w14:paraId="3186ABCE"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капитального ремонта-1992.</w:t>
            </w:r>
          </w:p>
        </w:tc>
      </w:tr>
      <w:tr w:rsidR="00F013CC" w:rsidRPr="00F013CC" w14:paraId="4CBFA95F" w14:textId="77777777" w:rsidTr="00F013CC">
        <w:trPr>
          <w:jc w:val="right"/>
        </w:trPr>
        <w:tc>
          <w:tcPr>
            <w:tcW w:w="3085" w:type="dxa"/>
          </w:tcPr>
          <w:p w14:paraId="5B4B39E8" w14:textId="77777777" w:rsidR="00F013CC" w:rsidRPr="00F013CC" w:rsidRDefault="00F013CC" w:rsidP="00F013CC">
            <w:pPr>
              <w:suppressAutoHyphens w:val="0"/>
              <w:jc w:val="both"/>
              <w:rPr>
                <w:rFonts w:cs="Times New Roman"/>
                <w:lang w:eastAsia="ru-RU"/>
              </w:rPr>
            </w:pPr>
            <w:r w:rsidRPr="00F013CC">
              <w:rPr>
                <w:rFonts w:cs="Times New Roman"/>
                <w:lang w:eastAsia="ru-RU"/>
              </w:rPr>
              <w:t>Состояние системы водоснабжения, % износа</w:t>
            </w:r>
          </w:p>
        </w:tc>
        <w:tc>
          <w:tcPr>
            <w:tcW w:w="6486" w:type="dxa"/>
          </w:tcPr>
          <w:p w14:paraId="6FF95F08" w14:textId="77777777" w:rsidR="00F013CC" w:rsidRPr="00F013CC" w:rsidRDefault="00F013CC" w:rsidP="00F013CC">
            <w:pPr>
              <w:suppressAutoHyphens w:val="0"/>
              <w:jc w:val="both"/>
              <w:rPr>
                <w:rFonts w:cs="Times New Roman"/>
                <w:lang w:eastAsia="ru-RU"/>
              </w:rPr>
            </w:pPr>
            <w:r w:rsidRPr="00F013CC">
              <w:rPr>
                <w:rFonts w:cs="Times New Roman"/>
                <w:lang w:eastAsia="ru-RU"/>
              </w:rPr>
              <w:t>70</w:t>
            </w:r>
          </w:p>
        </w:tc>
      </w:tr>
    </w:tbl>
    <w:p w14:paraId="6FD177E7" w14:textId="77777777" w:rsidR="00F013CC" w:rsidRDefault="00F013CC" w:rsidP="00F013CC">
      <w:pPr>
        <w:widowControl w:val="0"/>
        <w:suppressAutoHyphens w:val="0"/>
        <w:spacing w:line="265" w:lineRule="exact"/>
        <w:ind w:left="20"/>
        <w:jc w:val="center"/>
        <w:rPr>
          <w:rFonts w:cs="Times New Roman"/>
          <w:lang w:eastAsia="en-US"/>
        </w:rPr>
      </w:pPr>
    </w:p>
    <w:p w14:paraId="51F1C351" w14:textId="77777777" w:rsidR="00F013CC" w:rsidRPr="00F013CC" w:rsidRDefault="00F013CC" w:rsidP="00F013CC">
      <w:pPr>
        <w:suppressAutoHyphens w:val="0"/>
        <w:autoSpaceDE w:val="0"/>
        <w:autoSpaceDN w:val="0"/>
        <w:adjustRightInd w:val="0"/>
        <w:ind w:firstLine="709"/>
        <w:jc w:val="center"/>
        <w:rPr>
          <w:rFonts w:cs="Times New Roman"/>
          <w:b/>
          <w:lang w:eastAsia="en-US"/>
        </w:rPr>
      </w:pPr>
      <w:r w:rsidRPr="00F013CC">
        <w:rPr>
          <w:rFonts w:cs="Times New Roman"/>
          <w:b/>
          <w:lang w:eastAsia="en-US"/>
        </w:rPr>
        <w:t>п. Пронь</w:t>
      </w:r>
    </w:p>
    <w:p w14:paraId="42DED191" w14:textId="77777777" w:rsidR="00F013CC" w:rsidRDefault="00F013CC" w:rsidP="00F013CC">
      <w:pPr>
        <w:widowControl w:val="0"/>
        <w:suppressAutoHyphens w:val="0"/>
        <w:spacing w:line="265" w:lineRule="exact"/>
        <w:ind w:left="20"/>
        <w:jc w:val="center"/>
        <w:rPr>
          <w:rFonts w:cs="Times New Roman"/>
          <w:lang w:eastAsia="en-US"/>
        </w:rPr>
      </w:pPr>
    </w:p>
    <w:tbl>
      <w:tblPr>
        <w:tblStyle w:val="afb"/>
        <w:tblW w:w="0" w:type="auto"/>
        <w:jc w:val="right"/>
        <w:tblLook w:val="04A0" w:firstRow="1" w:lastRow="0" w:firstColumn="1" w:lastColumn="0" w:noHBand="0" w:noVBand="1"/>
      </w:tblPr>
      <w:tblGrid>
        <w:gridCol w:w="3033"/>
        <w:gridCol w:w="6311"/>
      </w:tblGrid>
      <w:tr w:rsidR="00F013CC" w:rsidRPr="00F013CC" w14:paraId="0C5E68DE" w14:textId="77777777" w:rsidTr="00F013CC">
        <w:trPr>
          <w:jc w:val="right"/>
        </w:trPr>
        <w:tc>
          <w:tcPr>
            <w:tcW w:w="3085" w:type="dxa"/>
          </w:tcPr>
          <w:p w14:paraId="791A8B07" w14:textId="77777777" w:rsidR="00F013CC" w:rsidRPr="00F013CC" w:rsidRDefault="00F013CC" w:rsidP="00F013CC">
            <w:pPr>
              <w:suppressAutoHyphens w:val="0"/>
              <w:jc w:val="both"/>
              <w:rPr>
                <w:rFonts w:cs="Times New Roman"/>
                <w:lang w:eastAsia="ru-RU"/>
              </w:rPr>
            </w:pPr>
            <w:r w:rsidRPr="00F013CC">
              <w:rPr>
                <w:rFonts w:cs="Times New Roman"/>
                <w:lang w:eastAsia="ru-RU"/>
              </w:rPr>
              <w:t>Артезианская скважина</w:t>
            </w:r>
          </w:p>
        </w:tc>
        <w:tc>
          <w:tcPr>
            <w:tcW w:w="6486" w:type="dxa"/>
          </w:tcPr>
          <w:p w14:paraId="0A548634" w14:textId="77777777" w:rsidR="00F013CC" w:rsidRPr="00F013CC" w:rsidRDefault="00F013CC" w:rsidP="00F013CC">
            <w:pPr>
              <w:suppressAutoHyphens w:val="0"/>
              <w:jc w:val="both"/>
              <w:rPr>
                <w:rFonts w:cs="Times New Roman"/>
                <w:lang w:eastAsia="ru-RU"/>
              </w:rPr>
            </w:pPr>
            <w:r w:rsidRPr="00F013CC">
              <w:rPr>
                <w:rFonts w:cs="Times New Roman"/>
                <w:lang w:eastAsia="ru-RU"/>
              </w:rPr>
              <w:t>п. Пронь: ул. Центральная, Заводская, Садовая, Стадионная, Парковая, Новая</w:t>
            </w:r>
          </w:p>
          <w:p w14:paraId="67AD39B4" w14:textId="77777777" w:rsidR="00F013CC" w:rsidRPr="00F013CC" w:rsidRDefault="00F013CC" w:rsidP="00F013CC">
            <w:pPr>
              <w:suppressAutoHyphens w:val="0"/>
              <w:jc w:val="both"/>
              <w:rPr>
                <w:rFonts w:cs="Times New Roman"/>
                <w:lang w:eastAsia="ru-RU"/>
              </w:rPr>
            </w:pPr>
            <w:r w:rsidRPr="00F013CC">
              <w:rPr>
                <w:rFonts w:cs="Times New Roman"/>
                <w:lang w:eastAsia="ru-RU"/>
              </w:rPr>
              <w:t>Расположена на южной окраине населенного пункта.</w:t>
            </w:r>
          </w:p>
          <w:p w14:paraId="7B8B8CCC" w14:textId="77777777" w:rsidR="00F013CC" w:rsidRPr="00F013CC" w:rsidRDefault="00F013CC" w:rsidP="00F013CC">
            <w:pPr>
              <w:suppressAutoHyphens w:val="0"/>
              <w:jc w:val="both"/>
              <w:rPr>
                <w:rFonts w:cs="Times New Roman"/>
                <w:lang w:eastAsia="ru-RU"/>
              </w:rPr>
            </w:pPr>
            <w:r w:rsidRPr="00F013CC">
              <w:rPr>
                <w:rFonts w:cs="Times New Roman"/>
                <w:lang w:eastAsia="ru-RU"/>
              </w:rPr>
              <w:t>Вертикальный водопровод:</w:t>
            </w:r>
          </w:p>
          <w:p w14:paraId="33A56938" w14:textId="77777777" w:rsidR="00F013CC" w:rsidRPr="00F013CC" w:rsidRDefault="00F013CC" w:rsidP="00F013CC">
            <w:pPr>
              <w:suppressAutoHyphens w:val="0"/>
              <w:jc w:val="both"/>
              <w:rPr>
                <w:rFonts w:cs="Times New Roman"/>
                <w:lang w:eastAsia="ru-RU"/>
              </w:rPr>
            </w:pPr>
            <w:r w:rsidRPr="00F013CC">
              <w:rPr>
                <w:rFonts w:cs="Times New Roman"/>
                <w:lang w:eastAsia="ru-RU"/>
              </w:rPr>
              <w:t>Протяженность - 90 м,</w:t>
            </w:r>
          </w:p>
          <w:p w14:paraId="6BC24D9A" w14:textId="77777777" w:rsidR="00F013CC" w:rsidRPr="00F013CC" w:rsidRDefault="00F013CC" w:rsidP="00F013CC">
            <w:pPr>
              <w:suppressAutoHyphens w:val="0"/>
              <w:jc w:val="both"/>
              <w:rPr>
                <w:rFonts w:cs="Times New Roman"/>
                <w:lang w:eastAsia="ru-RU"/>
              </w:rPr>
            </w:pPr>
            <w:r w:rsidRPr="00F013CC">
              <w:rPr>
                <w:rFonts w:cs="Times New Roman"/>
                <w:lang w:eastAsia="ru-RU"/>
              </w:rPr>
              <w:lastRenderedPageBreak/>
              <w:t>Диаметр - 90 мм</w:t>
            </w:r>
          </w:p>
          <w:p w14:paraId="1827F8FF" w14:textId="77777777" w:rsidR="00F013CC" w:rsidRPr="00F013CC" w:rsidRDefault="00F013CC" w:rsidP="00F013CC">
            <w:pPr>
              <w:suppressAutoHyphens w:val="0"/>
              <w:jc w:val="both"/>
              <w:rPr>
                <w:rFonts w:cs="Times New Roman"/>
                <w:lang w:eastAsia="ru-RU"/>
              </w:rPr>
            </w:pPr>
            <w:r w:rsidRPr="00F013CC">
              <w:rPr>
                <w:rFonts w:cs="Times New Roman"/>
                <w:lang w:eastAsia="ru-RU"/>
              </w:rPr>
              <w:t>материал труб - ПЭ.</w:t>
            </w:r>
          </w:p>
          <w:p w14:paraId="5087FF6A" w14:textId="77777777" w:rsidR="00F013CC" w:rsidRPr="00F013CC" w:rsidRDefault="00F013CC" w:rsidP="00F013CC">
            <w:pPr>
              <w:suppressAutoHyphens w:val="0"/>
              <w:jc w:val="both"/>
              <w:rPr>
                <w:rFonts w:cs="Times New Roman"/>
                <w:lang w:eastAsia="ru-RU"/>
              </w:rPr>
            </w:pPr>
            <w:r w:rsidRPr="00F013CC">
              <w:rPr>
                <w:rFonts w:cs="Times New Roman"/>
                <w:lang w:eastAsia="ru-RU"/>
              </w:rPr>
              <w:t>Глубинный насос - ЭЦВ 6-16-140.</w:t>
            </w:r>
          </w:p>
        </w:tc>
      </w:tr>
      <w:tr w:rsidR="00F013CC" w:rsidRPr="00F013CC" w14:paraId="27641FE3" w14:textId="77777777" w:rsidTr="00F013CC">
        <w:trPr>
          <w:jc w:val="right"/>
        </w:trPr>
        <w:tc>
          <w:tcPr>
            <w:tcW w:w="3085" w:type="dxa"/>
          </w:tcPr>
          <w:p w14:paraId="1CE9BA95" w14:textId="77777777" w:rsidR="00F013CC" w:rsidRPr="00F013CC" w:rsidRDefault="00F013CC" w:rsidP="00F013CC">
            <w:pPr>
              <w:suppressAutoHyphens w:val="0"/>
              <w:jc w:val="both"/>
              <w:rPr>
                <w:rFonts w:cs="Times New Roman"/>
                <w:lang w:eastAsia="ru-RU"/>
              </w:rPr>
            </w:pPr>
            <w:r w:rsidRPr="00F013CC">
              <w:rPr>
                <w:rFonts w:cs="Times New Roman"/>
                <w:lang w:eastAsia="ru-RU"/>
              </w:rPr>
              <w:lastRenderedPageBreak/>
              <w:t>Водонапорная башня</w:t>
            </w:r>
          </w:p>
        </w:tc>
        <w:tc>
          <w:tcPr>
            <w:tcW w:w="6486" w:type="dxa"/>
          </w:tcPr>
          <w:p w14:paraId="4DA7A6DE" w14:textId="77777777" w:rsidR="00F013CC" w:rsidRPr="00F013CC" w:rsidRDefault="00F013CC" w:rsidP="00F013CC">
            <w:pPr>
              <w:suppressAutoHyphens w:val="0"/>
              <w:jc w:val="both"/>
              <w:rPr>
                <w:rFonts w:cs="Times New Roman"/>
                <w:lang w:eastAsia="ru-RU"/>
              </w:rPr>
            </w:pPr>
            <w:r w:rsidRPr="00F013CC">
              <w:rPr>
                <w:rFonts w:cs="Times New Roman"/>
                <w:lang w:eastAsia="ru-RU"/>
              </w:rPr>
              <w:t>Расположена: на южной окраине,</w:t>
            </w:r>
          </w:p>
          <w:p w14:paraId="33B96A17" w14:textId="77777777" w:rsidR="00F013CC" w:rsidRPr="00F013CC" w:rsidRDefault="00F013CC" w:rsidP="00F013CC">
            <w:pPr>
              <w:suppressAutoHyphens w:val="0"/>
              <w:jc w:val="both"/>
              <w:rPr>
                <w:rFonts w:cs="Times New Roman"/>
                <w:lang w:eastAsia="ru-RU"/>
              </w:rPr>
            </w:pPr>
            <w:r w:rsidRPr="00F013CC">
              <w:rPr>
                <w:rFonts w:cs="Times New Roman"/>
                <w:lang w:eastAsia="ru-RU"/>
              </w:rPr>
              <w:t>Высота - 14,5 м,</w:t>
            </w:r>
          </w:p>
          <w:p w14:paraId="6B27CD38" w14:textId="77777777" w:rsidR="00F013CC" w:rsidRPr="00F013CC" w:rsidRDefault="00F013CC" w:rsidP="00F013CC">
            <w:pPr>
              <w:suppressAutoHyphens w:val="0"/>
              <w:jc w:val="both"/>
              <w:rPr>
                <w:rFonts w:cs="Times New Roman"/>
                <w:lang w:eastAsia="ru-RU"/>
              </w:rPr>
            </w:pPr>
            <w:r w:rsidRPr="00F013CC">
              <w:rPr>
                <w:rFonts w:cs="Times New Roman"/>
                <w:lang w:eastAsia="ru-RU"/>
              </w:rPr>
              <w:t>Объем - 48 куб.м,</w:t>
            </w:r>
          </w:p>
          <w:p w14:paraId="70F8C784"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ввода в эксплуатацию - 1961.</w:t>
            </w:r>
          </w:p>
          <w:p w14:paraId="130AFBA2" w14:textId="77777777" w:rsidR="00F013CC" w:rsidRPr="00F013CC" w:rsidRDefault="00F013CC" w:rsidP="00F013CC">
            <w:pPr>
              <w:suppressAutoHyphens w:val="0"/>
              <w:jc w:val="both"/>
              <w:rPr>
                <w:rFonts w:cs="Times New Roman"/>
                <w:lang w:eastAsia="ru-RU"/>
              </w:rPr>
            </w:pPr>
            <w:r w:rsidRPr="00F013CC">
              <w:rPr>
                <w:rFonts w:cs="Times New Roman"/>
                <w:lang w:eastAsia="ru-RU"/>
              </w:rPr>
              <w:t>Техническое состояние - требует ремонта.</w:t>
            </w:r>
          </w:p>
        </w:tc>
      </w:tr>
      <w:tr w:rsidR="00F013CC" w:rsidRPr="00F013CC" w14:paraId="3C1830B1" w14:textId="77777777" w:rsidTr="00F013CC">
        <w:trPr>
          <w:jc w:val="right"/>
        </w:trPr>
        <w:tc>
          <w:tcPr>
            <w:tcW w:w="3085" w:type="dxa"/>
          </w:tcPr>
          <w:p w14:paraId="47281D7B" w14:textId="77777777" w:rsidR="00F013CC" w:rsidRPr="00F013CC" w:rsidRDefault="00F013CC" w:rsidP="00F013CC">
            <w:pPr>
              <w:suppressAutoHyphens w:val="0"/>
              <w:jc w:val="both"/>
              <w:rPr>
                <w:rFonts w:cs="Times New Roman"/>
                <w:lang w:eastAsia="ru-RU"/>
              </w:rPr>
            </w:pPr>
            <w:r w:rsidRPr="00F013CC">
              <w:rPr>
                <w:rFonts w:cs="Times New Roman"/>
                <w:lang w:eastAsia="ru-RU"/>
              </w:rPr>
              <w:t>Насосная станция</w:t>
            </w:r>
          </w:p>
        </w:tc>
        <w:tc>
          <w:tcPr>
            <w:tcW w:w="6486" w:type="dxa"/>
          </w:tcPr>
          <w:p w14:paraId="68FFE59A" w14:textId="77777777" w:rsidR="00F013CC" w:rsidRPr="00F013CC" w:rsidRDefault="00F013CC" w:rsidP="00F013CC">
            <w:pPr>
              <w:suppressAutoHyphens w:val="0"/>
              <w:jc w:val="both"/>
              <w:rPr>
                <w:rFonts w:cs="Times New Roman"/>
                <w:lang w:eastAsia="ru-RU"/>
              </w:rPr>
            </w:pPr>
            <w:r w:rsidRPr="00F013CC">
              <w:rPr>
                <w:rFonts w:cs="Times New Roman"/>
                <w:lang w:eastAsia="ru-RU"/>
              </w:rPr>
              <w:t>Нет</w:t>
            </w:r>
          </w:p>
        </w:tc>
      </w:tr>
      <w:tr w:rsidR="00F013CC" w:rsidRPr="00F013CC" w14:paraId="35FDBECA" w14:textId="77777777" w:rsidTr="00F013CC">
        <w:trPr>
          <w:jc w:val="right"/>
        </w:trPr>
        <w:tc>
          <w:tcPr>
            <w:tcW w:w="3085" w:type="dxa"/>
          </w:tcPr>
          <w:p w14:paraId="0710D7C9"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Водопроводные сети</w:t>
            </w:r>
          </w:p>
        </w:tc>
        <w:tc>
          <w:tcPr>
            <w:tcW w:w="6486" w:type="dxa"/>
          </w:tcPr>
          <w:p w14:paraId="2C32F98F" w14:textId="77777777" w:rsidR="00F013CC" w:rsidRPr="00F013CC" w:rsidRDefault="00F013CC" w:rsidP="00F013CC">
            <w:pPr>
              <w:suppressAutoHyphens w:val="0"/>
              <w:jc w:val="both"/>
              <w:rPr>
                <w:rFonts w:cs="Times New Roman"/>
                <w:lang w:eastAsia="ru-RU"/>
              </w:rPr>
            </w:pPr>
            <w:r w:rsidRPr="00F013CC">
              <w:rPr>
                <w:rFonts w:cs="Times New Roman"/>
                <w:lang w:eastAsia="ru-RU"/>
              </w:rPr>
              <w:t>Общая протяженность-4205,3 м,</w:t>
            </w:r>
          </w:p>
          <w:p w14:paraId="3A9CBDFD" w14:textId="77777777" w:rsidR="00F013CC" w:rsidRPr="00F013CC" w:rsidRDefault="00F013CC" w:rsidP="00F013CC">
            <w:pPr>
              <w:suppressAutoHyphens w:val="0"/>
              <w:jc w:val="both"/>
              <w:rPr>
                <w:rFonts w:cs="Times New Roman"/>
                <w:lang w:eastAsia="ru-RU"/>
              </w:rPr>
            </w:pPr>
            <w:r w:rsidRPr="00F013CC">
              <w:rPr>
                <w:rFonts w:cs="Times New Roman"/>
                <w:lang w:val="en-US" w:eastAsia="ru-RU"/>
              </w:rPr>
              <w:t>L</w:t>
            </w:r>
            <w:r w:rsidRPr="00F013CC">
              <w:rPr>
                <w:rFonts w:cs="Times New Roman"/>
                <w:lang w:eastAsia="ru-RU"/>
              </w:rPr>
              <w:t>-4045,3 м, диаметром- 110 мм, материал труб-ПЭ;</w:t>
            </w:r>
          </w:p>
          <w:p w14:paraId="2A3160FD" w14:textId="77777777" w:rsidR="00F013CC" w:rsidRPr="00F013CC" w:rsidRDefault="00F013CC" w:rsidP="00F013CC">
            <w:pPr>
              <w:suppressAutoHyphens w:val="0"/>
              <w:jc w:val="both"/>
              <w:rPr>
                <w:rFonts w:cs="Times New Roman"/>
                <w:lang w:eastAsia="ru-RU"/>
              </w:rPr>
            </w:pPr>
            <w:r w:rsidRPr="00F013CC">
              <w:rPr>
                <w:rFonts w:cs="Times New Roman"/>
                <w:lang w:val="en-US" w:eastAsia="ru-RU"/>
              </w:rPr>
              <w:t>L</w:t>
            </w:r>
            <w:r w:rsidRPr="00F013CC">
              <w:rPr>
                <w:rFonts w:cs="Times New Roman"/>
                <w:lang w:eastAsia="ru-RU"/>
              </w:rPr>
              <w:t>-160 м, диаметром- 63 мм, материал труб-ПЭ.</w:t>
            </w:r>
          </w:p>
          <w:p w14:paraId="436287BA" w14:textId="77777777" w:rsidR="00F013CC" w:rsidRPr="00F013CC" w:rsidRDefault="00F013CC" w:rsidP="00F013CC">
            <w:pPr>
              <w:suppressAutoHyphens w:val="0"/>
              <w:jc w:val="both"/>
              <w:rPr>
                <w:rFonts w:cs="Times New Roman"/>
                <w:lang w:eastAsia="ru-RU"/>
              </w:rPr>
            </w:pPr>
            <w:r w:rsidRPr="00F013CC">
              <w:rPr>
                <w:rFonts w:cs="Times New Roman"/>
                <w:lang w:eastAsia="ru-RU"/>
              </w:rPr>
              <w:t>год реконструкции 2015.</w:t>
            </w:r>
          </w:p>
        </w:tc>
      </w:tr>
      <w:tr w:rsidR="00F013CC" w:rsidRPr="00F013CC" w14:paraId="7CC39A71" w14:textId="77777777" w:rsidTr="00F013CC">
        <w:trPr>
          <w:jc w:val="right"/>
        </w:trPr>
        <w:tc>
          <w:tcPr>
            <w:tcW w:w="3085" w:type="dxa"/>
          </w:tcPr>
          <w:p w14:paraId="628D2B84" w14:textId="77777777" w:rsidR="00F013CC" w:rsidRPr="00F013CC" w:rsidRDefault="00F013CC" w:rsidP="00F013CC">
            <w:pPr>
              <w:suppressAutoHyphens w:val="0"/>
              <w:jc w:val="both"/>
              <w:rPr>
                <w:rFonts w:cs="Times New Roman"/>
                <w:lang w:eastAsia="ru-RU"/>
              </w:rPr>
            </w:pPr>
            <w:r w:rsidRPr="00F013CC">
              <w:rPr>
                <w:rFonts w:cs="Times New Roman"/>
                <w:lang w:eastAsia="ru-RU"/>
              </w:rPr>
              <w:t>Состояние системы водоснабжения, % износа</w:t>
            </w:r>
          </w:p>
        </w:tc>
        <w:tc>
          <w:tcPr>
            <w:tcW w:w="6486" w:type="dxa"/>
          </w:tcPr>
          <w:p w14:paraId="5CCB4284" w14:textId="77777777" w:rsidR="00F013CC" w:rsidRPr="00F013CC" w:rsidRDefault="00F013CC" w:rsidP="00F013CC">
            <w:pPr>
              <w:suppressAutoHyphens w:val="0"/>
              <w:jc w:val="both"/>
              <w:rPr>
                <w:rFonts w:cs="Times New Roman"/>
                <w:lang w:eastAsia="ru-RU"/>
              </w:rPr>
            </w:pPr>
            <w:r w:rsidRPr="00F013CC">
              <w:rPr>
                <w:rFonts w:cs="Times New Roman"/>
                <w:lang w:eastAsia="ru-RU"/>
              </w:rPr>
              <w:t>Техническое состояние удовлетворительное.</w:t>
            </w:r>
          </w:p>
        </w:tc>
      </w:tr>
    </w:tbl>
    <w:p w14:paraId="7708CEBE" w14:textId="77777777" w:rsidR="00F013CC" w:rsidRDefault="00F013CC" w:rsidP="00F013CC">
      <w:pPr>
        <w:widowControl w:val="0"/>
        <w:suppressAutoHyphens w:val="0"/>
        <w:spacing w:line="265" w:lineRule="exact"/>
        <w:ind w:left="20"/>
        <w:jc w:val="center"/>
        <w:rPr>
          <w:rFonts w:cs="Times New Roman"/>
          <w:lang w:eastAsia="en-US"/>
        </w:rPr>
      </w:pPr>
    </w:p>
    <w:p w14:paraId="27F04C3B" w14:textId="77777777" w:rsidR="00F013CC" w:rsidRPr="00F013CC" w:rsidRDefault="00F013CC" w:rsidP="00F013CC">
      <w:pPr>
        <w:suppressAutoHyphens w:val="0"/>
        <w:autoSpaceDE w:val="0"/>
        <w:autoSpaceDN w:val="0"/>
        <w:adjustRightInd w:val="0"/>
        <w:ind w:firstLine="709"/>
        <w:jc w:val="center"/>
        <w:rPr>
          <w:rFonts w:cs="Times New Roman"/>
          <w:b/>
          <w:lang w:eastAsia="en-US"/>
        </w:rPr>
      </w:pPr>
      <w:r w:rsidRPr="00F013CC">
        <w:rPr>
          <w:rFonts w:cs="Times New Roman"/>
          <w:b/>
          <w:lang w:eastAsia="en-US"/>
        </w:rPr>
        <w:t>п. Пронь</w:t>
      </w:r>
    </w:p>
    <w:p w14:paraId="48A93AFD" w14:textId="77777777" w:rsidR="00F013CC" w:rsidRDefault="00F013CC" w:rsidP="00F013CC">
      <w:pPr>
        <w:widowControl w:val="0"/>
        <w:suppressAutoHyphens w:val="0"/>
        <w:spacing w:line="265" w:lineRule="exact"/>
        <w:ind w:left="20"/>
        <w:jc w:val="center"/>
        <w:rPr>
          <w:rFonts w:cs="Times New Roman"/>
          <w:lang w:eastAsia="en-US"/>
        </w:rPr>
      </w:pPr>
    </w:p>
    <w:tbl>
      <w:tblPr>
        <w:tblStyle w:val="afb"/>
        <w:tblW w:w="0" w:type="auto"/>
        <w:jc w:val="right"/>
        <w:tblLook w:val="04A0" w:firstRow="1" w:lastRow="0" w:firstColumn="1" w:lastColumn="0" w:noHBand="0" w:noVBand="1"/>
      </w:tblPr>
      <w:tblGrid>
        <w:gridCol w:w="4672"/>
        <w:gridCol w:w="4672"/>
      </w:tblGrid>
      <w:tr w:rsidR="00F013CC" w:rsidRPr="00F013CC" w14:paraId="1B1648D0" w14:textId="77777777" w:rsidTr="00F013CC">
        <w:trPr>
          <w:jc w:val="right"/>
        </w:trPr>
        <w:tc>
          <w:tcPr>
            <w:tcW w:w="4785" w:type="dxa"/>
          </w:tcPr>
          <w:p w14:paraId="1F48E7A9" w14:textId="77777777" w:rsidR="00F013CC" w:rsidRPr="00F013CC" w:rsidRDefault="00F013CC" w:rsidP="00F013CC">
            <w:pPr>
              <w:suppressAutoHyphens w:val="0"/>
              <w:jc w:val="both"/>
              <w:rPr>
                <w:rFonts w:cs="Times New Roman"/>
                <w:lang w:eastAsia="ru-RU"/>
              </w:rPr>
            </w:pPr>
            <w:r w:rsidRPr="00F013CC">
              <w:rPr>
                <w:rFonts w:cs="Times New Roman"/>
                <w:lang w:eastAsia="ru-RU"/>
              </w:rPr>
              <w:t xml:space="preserve">Источник водоснабжения: </w:t>
            </w:r>
            <w:r w:rsidRPr="00F013CC">
              <w:rPr>
                <w:rFonts w:cs="Times New Roman"/>
                <w:b/>
                <w:lang w:eastAsia="ru-RU"/>
              </w:rPr>
              <w:t>центральный водопровод, запитанный от центрального водовода Гремячее-Кимовск</w:t>
            </w:r>
          </w:p>
        </w:tc>
        <w:tc>
          <w:tcPr>
            <w:tcW w:w="4786" w:type="dxa"/>
          </w:tcPr>
          <w:p w14:paraId="4AEBF983" w14:textId="77777777" w:rsidR="00F013CC" w:rsidRPr="00F013CC" w:rsidRDefault="00F013CC" w:rsidP="00F013CC">
            <w:pPr>
              <w:suppressAutoHyphens w:val="0"/>
              <w:jc w:val="both"/>
              <w:rPr>
                <w:rFonts w:cs="Times New Roman"/>
                <w:lang w:eastAsia="ru-RU"/>
              </w:rPr>
            </w:pPr>
            <w:r w:rsidRPr="00F013CC">
              <w:rPr>
                <w:rFonts w:cs="Times New Roman"/>
                <w:lang w:eastAsia="ru-RU"/>
              </w:rPr>
              <w:t xml:space="preserve">Тульская область, Кимовский район, </w:t>
            </w:r>
          </w:p>
          <w:p w14:paraId="59CFFC7E" w14:textId="77777777" w:rsidR="00F013CC" w:rsidRPr="00F013CC" w:rsidRDefault="00F013CC" w:rsidP="00F013CC">
            <w:pPr>
              <w:suppressAutoHyphens w:val="0"/>
              <w:jc w:val="both"/>
              <w:rPr>
                <w:rFonts w:cs="Times New Roman"/>
                <w:lang w:eastAsia="ru-RU"/>
              </w:rPr>
            </w:pPr>
            <w:r w:rsidRPr="00F013CC">
              <w:rPr>
                <w:rFonts w:cs="Times New Roman"/>
                <w:lang w:eastAsia="ru-RU"/>
              </w:rPr>
              <w:t>п. Пронь: ул. Зеленая, Лесная, Октябрьская, Молодежная</w:t>
            </w:r>
          </w:p>
        </w:tc>
      </w:tr>
      <w:tr w:rsidR="00F013CC" w:rsidRPr="00F013CC" w14:paraId="5CBB4CE9" w14:textId="77777777" w:rsidTr="00F013CC">
        <w:trPr>
          <w:jc w:val="right"/>
        </w:trPr>
        <w:tc>
          <w:tcPr>
            <w:tcW w:w="4785" w:type="dxa"/>
          </w:tcPr>
          <w:p w14:paraId="40F421A3" w14:textId="77777777" w:rsidR="00F013CC" w:rsidRPr="00F013CC" w:rsidRDefault="00F013CC" w:rsidP="00F013CC">
            <w:pPr>
              <w:suppressAutoHyphens w:val="0"/>
              <w:jc w:val="both"/>
              <w:rPr>
                <w:rFonts w:cs="Times New Roman"/>
                <w:lang w:eastAsia="ru-RU"/>
              </w:rPr>
            </w:pPr>
            <w:r w:rsidRPr="00F013CC">
              <w:rPr>
                <w:rFonts w:cs="Times New Roman"/>
                <w:lang w:eastAsia="ru-RU"/>
              </w:rPr>
              <w:t>Собственник элементов системы водоснабжения и обслуживающая организация</w:t>
            </w:r>
          </w:p>
        </w:tc>
        <w:tc>
          <w:tcPr>
            <w:tcW w:w="4786" w:type="dxa"/>
          </w:tcPr>
          <w:p w14:paraId="70BB4E64" w14:textId="77777777" w:rsidR="00F013CC" w:rsidRPr="00F013CC" w:rsidRDefault="00F013CC" w:rsidP="00F013CC">
            <w:pPr>
              <w:suppressAutoHyphens w:val="0"/>
              <w:jc w:val="both"/>
              <w:rPr>
                <w:rFonts w:cs="Times New Roman"/>
                <w:lang w:eastAsia="ru-RU"/>
              </w:rPr>
            </w:pPr>
            <w:r w:rsidRPr="00F013CC">
              <w:rPr>
                <w:rFonts w:cs="Times New Roman"/>
                <w:lang w:eastAsia="ru-RU"/>
              </w:rPr>
              <w:t>Водопроводные сети - муниципальное образование Новольвовское Кимовского района</w:t>
            </w:r>
          </w:p>
        </w:tc>
      </w:tr>
    </w:tbl>
    <w:p w14:paraId="188266C8" w14:textId="77777777" w:rsidR="00F013CC" w:rsidRDefault="00F013CC" w:rsidP="00F013CC">
      <w:pPr>
        <w:widowControl w:val="0"/>
        <w:suppressAutoHyphens w:val="0"/>
        <w:spacing w:line="265" w:lineRule="exact"/>
        <w:ind w:left="20"/>
        <w:jc w:val="center"/>
        <w:rPr>
          <w:rFonts w:cs="Times New Roman"/>
          <w:lang w:eastAsia="en-US"/>
        </w:rPr>
      </w:pPr>
    </w:p>
    <w:p w14:paraId="5DADBBDB" w14:textId="77777777" w:rsidR="00700BB0" w:rsidRPr="00700BB0" w:rsidRDefault="00700BB0" w:rsidP="00700BB0">
      <w:pPr>
        <w:suppressAutoHyphens w:val="0"/>
        <w:autoSpaceDE w:val="0"/>
        <w:autoSpaceDN w:val="0"/>
        <w:adjustRightInd w:val="0"/>
        <w:ind w:firstLine="709"/>
        <w:jc w:val="center"/>
        <w:rPr>
          <w:rFonts w:cs="Times New Roman"/>
          <w:b/>
          <w:lang w:eastAsia="en-US"/>
        </w:rPr>
      </w:pPr>
      <w:r w:rsidRPr="00700BB0">
        <w:rPr>
          <w:rFonts w:cs="Times New Roman"/>
          <w:b/>
          <w:lang w:eastAsia="en-US"/>
        </w:rPr>
        <w:t>п. Новая жизнь</w:t>
      </w:r>
    </w:p>
    <w:p w14:paraId="6D0C990C" w14:textId="77777777" w:rsidR="00700BB0" w:rsidRPr="00700BB0" w:rsidRDefault="00700BB0" w:rsidP="00700BB0">
      <w:pPr>
        <w:suppressAutoHyphens w:val="0"/>
        <w:autoSpaceDE w:val="0"/>
        <w:autoSpaceDN w:val="0"/>
        <w:adjustRightInd w:val="0"/>
        <w:ind w:firstLine="709"/>
        <w:jc w:val="right"/>
        <w:rPr>
          <w:rFonts w:cs="Times New Roman"/>
          <w:lang w:eastAsia="en-US"/>
        </w:rPr>
      </w:pPr>
    </w:p>
    <w:tbl>
      <w:tblPr>
        <w:tblStyle w:val="afb"/>
        <w:tblW w:w="0" w:type="auto"/>
        <w:jc w:val="right"/>
        <w:tblLook w:val="04A0" w:firstRow="1" w:lastRow="0" w:firstColumn="1" w:lastColumn="0" w:noHBand="0" w:noVBand="1"/>
      </w:tblPr>
      <w:tblGrid>
        <w:gridCol w:w="4672"/>
        <w:gridCol w:w="4672"/>
      </w:tblGrid>
      <w:tr w:rsidR="00700BB0" w:rsidRPr="00700BB0" w14:paraId="522E4154" w14:textId="77777777" w:rsidTr="00700BB0">
        <w:trPr>
          <w:jc w:val="right"/>
        </w:trPr>
        <w:tc>
          <w:tcPr>
            <w:tcW w:w="4785" w:type="dxa"/>
          </w:tcPr>
          <w:p w14:paraId="17584F0F" w14:textId="77777777" w:rsidR="00700BB0" w:rsidRPr="00700BB0" w:rsidRDefault="00700BB0" w:rsidP="00700BB0">
            <w:pPr>
              <w:suppressAutoHyphens w:val="0"/>
              <w:jc w:val="both"/>
              <w:rPr>
                <w:rFonts w:cs="Times New Roman"/>
                <w:lang w:eastAsia="ru-RU"/>
              </w:rPr>
            </w:pPr>
            <w:r w:rsidRPr="00700BB0">
              <w:rPr>
                <w:rFonts w:cs="Times New Roman"/>
                <w:lang w:eastAsia="ru-RU"/>
              </w:rPr>
              <w:t xml:space="preserve">Источник водоснабжения: </w:t>
            </w:r>
            <w:r w:rsidRPr="00700BB0">
              <w:rPr>
                <w:rFonts w:cs="Times New Roman"/>
                <w:b/>
                <w:lang w:eastAsia="ru-RU"/>
              </w:rPr>
              <w:t>от водопровода пос.Зубовский</w:t>
            </w:r>
          </w:p>
        </w:tc>
        <w:tc>
          <w:tcPr>
            <w:tcW w:w="4786" w:type="dxa"/>
          </w:tcPr>
          <w:p w14:paraId="31DDA2EE" w14:textId="77777777" w:rsidR="00700BB0" w:rsidRPr="00700BB0" w:rsidRDefault="00700BB0" w:rsidP="00700BB0">
            <w:pPr>
              <w:suppressAutoHyphens w:val="0"/>
              <w:jc w:val="both"/>
              <w:rPr>
                <w:rFonts w:cs="Times New Roman"/>
                <w:lang w:eastAsia="ru-RU"/>
              </w:rPr>
            </w:pPr>
            <w:r w:rsidRPr="00700BB0">
              <w:rPr>
                <w:rFonts w:cs="Times New Roman"/>
                <w:lang w:eastAsia="ru-RU"/>
              </w:rPr>
              <w:t>Тульская область, Кимовский район,</w:t>
            </w:r>
          </w:p>
          <w:p w14:paraId="1EC04BF2" w14:textId="77777777" w:rsidR="00700BB0" w:rsidRPr="00700BB0" w:rsidRDefault="00700BB0" w:rsidP="00700BB0">
            <w:pPr>
              <w:suppressAutoHyphens w:val="0"/>
              <w:jc w:val="both"/>
              <w:rPr>
                <w:rFonts w:cs="Times New Roman"/>
                <w:lang w:eastAsia="ru-RU"/>
              </w:rPr>
            </w:pPr>
            <w:r w:rsidRPr="00700BB0">
              <w:rPr>
                <w:rFonts w:cs="Times New Roman"/>
                <w:lang w:eastAsia="ru-RU"/>
              </w:rPr>
              <w:t>п. Новая жизнь</w:t>
            </w:r>
          </w:p>
        </w:tc>
      </w:tr>
      <w:tr w:rsidR="00700BB0" w:rsidRPr="00700BB0" w14:paraId="762BC635" w14:textId="77777777" w:rsidTr="00700BB0">
        <w:trPr>
          <w:jc w:val="right"/>
        </w:trPr>
        <w:tc>
          <w:tcPr>
            <w:tcW w:w="4785" w:type="dxa"/>
          </w:tcPr>
          <w:p w14:paraId="538D191E" w14:textId="77777777" w:rsidR="00700BB0" w:rsidRPr="00700BB0" w:rsidRDefault="00700BB0" w:rsidP="00700BB0">
            <w:pPr>
              <w:suppressAutoHyphens w:val="0"/>
              <w:jc w:val="both"/>
              <w:rPr>
                <w:rFonts w:cs="Times New Roman"/>
                <w:lang w:eastAsia="ru-RU"/>
              </w:rPr>
            </w:pPr>
            <w:r w:rsidRPr="00700BB0">
              <w:rPr>
                <w:rFonts w:cs="Times New Roman"/>
                <w:lang w:eastAsia="ru-RU"/>
              </w:rPr>
              <w:t>Собственник элементов системы водоснабжения и обслуживающая организация</w:t>
            </w:r>
          </w:p>
        </w:tc>
        <w:tc>
          <w:tcPr>
            <w:tcW w:w="4786" w:type="dxa"/>
          </w:tcPr>
          <w:p w14:paraId="6709796D"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 - муниципальное образование Кимовский район</w:t>
            </w:r>
          </w:p>
          <w:p w14:paraId="71842928" w14:textId="77777777" w:rsidR="00700BB0" w:rsidRPr="00700BB0" w:rsidRDefault="00700BB0" w:rsidP="00700BB0">
            <w:pPr>
              <w:suppressAutoHyphens w:val="0"/>
              <w:jc w:val="both"/>
              <w:rPr>
                <w:rFonts w:cs="Times New Roman"/>
                <w:lang w:eastAsia="ru-RU"/>
              </w:rPr>
            </w:pPr>
          </w:p>
        </w:tc>
      </w:tr>
    </w:tbl>
    <w:p w14:paraId="085FE800" w14:textId="77777777" w:rsidR="00F013CC" w:rsidRDefault="00F013CC" w:rsidP="00F013CC">
      <w:pPr>
        <w:widowControl w:val="0"/>
        <w:suppressAutoHyphens w:val="0"/>
        <w:spacing w:line="265" w:lineRule="exact"/>
        <w:ind w:left="20"/>
        <w:jc w:val="center"/>
        <w:rPr>
          <w:rFonts w:cs="Times New Roman"/>
          <w:lang w:eastAsia="en-US"/>
        </w:rPr>
      </w:pPr>
    </w:p>
    <w:p w14:paraId="62540E81" w14:textId="77777777" w:rsidR="00700BB0" w:rsidRPr="00700BB0" w:rsidRDefault="00700BB0" w:rsidP="00700BB0">
      <w:pPr>
        <w:suppressAutoHyphens w:val="0"/>
        <w:autoSpaceDE w:val="0"/>
        <w:autoSpaceDN w:val="0"/>
        <w:adjustRightInd w:val="0"/>
        <w:ind w:firstLine="709"/>
        <w:jc w:val="center"/>
        <w:rPr>
          <w:rFonts w:cs="Times New Roman"/>
          <w:b/>
          <w:lang w:eastAsia="en-US"/>
        </w:rPr>
      </w:pPr>
      <w:r w:rsidRPr="00700BB0">
        <w:rPr>
          <w:rFonts w:cs="Times New Roman"/>
          <w:b/>
          <w:lang w:eastAsia="en-US"/>
        </w:rPr>
        <w:t>д. Кудашево</w:t>
      </w:r>
    </w:p>
    <w:p w14:paraId="4DBD6825" w14:textId="77777777" w:rsidR="00F013CC" w:rsidRDefault="00F013CC" w:rsidP="00F013CC">
      <w:pPr>
        <w:widowControl w:val="0"/>
        <w:suppressAutoHyphens w:val="0"/>
        <w:spacing w:line="265" w:lineRule="exact"/>
        <w:ind w:left="20"/>
        <w:jc w:val="center"/>
        <w:rPr>
          <w:rFonts w:cs="Times New Roman"/>
          <w:lang w:eastAsia="en-US"/>
        </w:rPr>
      </w:pPr>
    </w:p>
    <w:tbl>
      <w:tblPr>
        <w:tblStyle w:val="afb"/>
        <w:tblW w:w="0" w:type="auto"/>
        <w:jc w:val="right"/>
        <w:tblLook w:val="04A0" w:firstRow="1" w:lastRow="0" w:firstColumn="1" w:lastColumn="0" w:noHBand="0" w:noVBand="1"/>
      </w:tblPr>
      <w:tblGrid>
        <w:gridCol w:w="3034"/>
        <w:gridCol w:w="6310"/>
      </w:tblGrid>
      <w:tr w:rsidR="00700BB0" w:rsidRPr="00700BB0" w14:paraId="470FF5D0" w14:textId="77777777" w:rsidTr="00700BB0">
        <w:trPr>
          <w:jc w:val="right"/>
        </w:trPr>
        <w:tc>
          <w:tcPr>
            <w:tcW w:w="3085" w:type="dxa"/>
          </w:tcPr>
          <w:p w14:paraId="765121E3"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218E087D"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севере жилой застройки деревни, в 100 м на восток от автодороги.</w:t>
            </w:r>
          </w:p>
          <w:p w14:paraId="60E8632C"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4E317EED"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- 96 м,</w:t>
            </w:r>
          </w:p>
          <w:p w14:paraId="5BDF322C"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75 мм,</w:t>
            </w:r>
          </w:p>
          <w:p w14:paraId="1C94A74A"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 сталь.</w:t>
            </w:r>
          </w:p>
          <w:p w14:paraId="0DE28B8A"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ЭЦВ 6-10-110.</w:t>
            </w:r>
          </w:p>
        </w:tc>
      </w:tr>
      <w:tr w:rsidR="00700BB0" w:rsidRPr="00700BB0" w14:paraId="58E1E771" w14:textId="77777777" w:rsidTr="00700BB0">
        <w:trPr>
          <w:jc w:val="right"/>
        </w:trPr>
        <w:tc>
          <w:tcPr>
            <w:tcW w:w="3085" w:type="dxa"/>
          </w:tcPr>
          <w:p w14:paraId="4A560DBF"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625A226A"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севере жилой застройки деревни.</w:t>
            </w:r>
          </w:p>
          <w:p w14:paraId="36E72808" w14:textId="77777777" w:rsidR="00700BB0" w:rsidRPr="00700BB0" w:rsidRDefault="00700BB0" w:rsidP="00700BB0">
            <w:pPr>
              <w:suppressAutoHyphens w:val="0"/>
              <w:jc w:val="both"/>
              <w:rPr>
                <w:rFonts w:cs="Times New Roman"/>
                <w:lang w:eastAsia="ru-RU"/>
              </w:rPr>
            </w:pPr>
            <w:r w:rsidRPr="00700BB0">
              <w:rPr>
                <w:rFonts w:cs="Times New Roman"/>
                <w:lang w:eastAsia="ru-RU"/>
              </w:rPr>
              <w:t>Высота - 10м,</w:t>
            </w:r>
          </w:p>
          <w:p w14:paraId="5CF7877B" w14:textId="77777777" w:rsidR="00700BB0" w:rsidRPr="00700BB0" w:rsidRDefault="00700BB0" w:rsidP="00700BB0">
            <w:pPr>
              <w:suppressAutoHyphens w:val="0"/>
              <w:jc w:val="both"/>
              <w:rPr>
                <w:rFonts w:cs="Times New Roman"/>
                <w:lang w:eastAsia="ru-RU"/>
              </w:rPr>
            </w:pPr>
            <w:r w:rsidRPr="00700BB0">
              <w:rPr>
                <w:rFonts w:cs="Times New Roman"/>
                <w:lang w:eastAsia="ru-RU"/>
              </w:rPr>
              <w:t>Объем - 15 куб.м,</w:t>
            </w:r>
          </w:p>
          <w:p w14:paraId="1F156BF4"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 - 1990.</w:t>
            </w:r>
          </w:p>
          <w:p w14:paraId="13DB2332"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 удовлетворительное</w:t>
            </w:r>
          </w:p>
        </w:tc>
      </w:tr>
      <w:tr w:rsidR="00700BB0" w:rsidRPr="00700BB0" w14:paraId="4ABDE3A2" w14:textId="77777777" w:rsidTr="00700BB0">
        <w:trPr>
          <w:jc w:val="right"/>
        </w:trPr>
        <w:tc>
          <w:tcPr>
            <w:tcW w:w="3085" w:type="dxa"/>
          </w:tcPr>
          <w:p w14:paraId="6D78AF51"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49EAAB63" w14:textId="77777777" w:rsidR="00700BB0" w:rsidRPr="00700BB0" w:rsidRDefault="00700BB0" w:rsidP="00700BB0">
            <w:pPr>
              <w:suppressAutoHyphens w:val="0"/>
              <w:jc w:val="both"/>
              <w:rPr>
                <w:rFonts w:cs="Times New Roman"/>
                <w:lang w:eastAsia="ru-RU"/>
              </w:rPr>
            </w:pPr>
            <w:r w:rsidRPr="00700BB0">
              <w:rPr>
                <w:rFonts w:cs="Times New Roman"/>
                <w:lang w:eastAsia="ru-RU"/>
              </w:rPr>
              <w:t>Нет</w:t>
            </w:r>
          </w:p>
        </w:tc>
      </w:tr>
      <w:tr w:rsidR="00700BB0" w:rsidRPr="00700BB0" w14:paraId="7CFA564B" w14:textId="77777777" w:rsidTr="00700BB0">
        <w:trPr>
          <w:jc w:val="right"/>
        </w:trPr>
        <w:tc>
          <w:tcPr>
            <w:tcW w:w="3085" w:type="dxa"/>
          </w:tcPr>
          <w:p w14:paraId="71D2A28D"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w:t>
            </w:r>
          </w:p>
        </w:tc>
        <w:tc>
          <w:tcPr>
            <w:tcW w:w="6486" w:type="dxa"/>
          </w:tcPr>
          <w:p w14:paraId="38B30039" w14:textId="77777777" w:rsidR="00700BB0" w:rsidRPr="00700BB0" w:rsidRDefault="00700BB0" w:rsidP="00700BB0">
            <w:pPr>
              <w:suppressAutoHyphens w:val="0"/>
              <w:jc w:val="both"/>
              <w:rPr>
                <w:rFonts w:cs="Times New Roman"/>
                <w:lang w:eastAsia="ru-RU"/>
              </w:rPr>
            </w:pPr>
            <w:r w:rsidRPr="00700BB0">
              <w:rPr>
                <w:rFonts w:cs="Times New Roman"/>
                <w:lang w:eastAsia="ru-RU"/>
              </w:rPr>
              <w:t>Общая протяженность - 2678 м, в том числе:</w:t>
            </w:r>
          </w:p>
          <w:p w14:paraId="461C4E11"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-2000 м, диаметр - 100 мм, материал труб-стальные,</w:t>
            </w:r>
          </w:p>
          <w:p w14:paraId="46EBC754"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-678 м, диаметр - 80 мм, материал труб - стальные,</w:t>
            </w:r>
          </w:p>
          <w:p w14:paraId="5E4AC398" w14:textId="77777777" w:rsidR="00700BB0" w:rsidRPr="00700BB0" w:rsidRDefault="00700BB0" w:rsidP="00700BB0">
            <w:pPr>
              <w:suppressAutoHyphens w:val="0"/>
              <w:jc w:val="both"/>
              <w:rPr>
                <w:rFonts w:cs="Times New Roman"/>
                <w:lang w:eastAsia="ru-RU"/>
              </w:rPr>
            </w:pPr>
            <w:r w:rsidRPr="00700BB0">
              <w:rPr>
                <w:rFonts w:cs="Times New Roman"/>
                <w:lang w:eastAsia="ru-RU"/>
              </w:rPr>
              <w:lastRenderedPageBreak/>
              <w:t>год ввода эксплуатацию-1991.</w:t>
            </w:r>
          </w:p>
          <w:p w14:paraId="753E9580" w14:textId="77777777" w:rsidR="00700BB0" w:rsidRPr="00700BB0" w:rsidRDefault="00700BB0" w:rsidP="00700BB0">
            <w:pPr>
              <w:suppressAutoHyphens w:val="0"/>
              <w:jc w:val="both"/>
              <w:rPr>
                <w:rFonts w:cs="Times New Roman"/>
                <w:lang w:eastAsia="ru-RU"/>
              </w:rPr>
            </w:pPr>
          </w:p>
        </w:tc>
      </w:tr>
      <w:tr w:rsidR="00700BB0" w:rsidRPr="00700BB0" w14:paraId="073645B9" w14:textId="77777777" w:rsidTr="00700BB0">
        <w:trPr>
          <w:jc w:val="right"/>
        </w:trPr>
        <w:tc>
          <w:tcPr>
            <w:tcW w:w="3085" w:type="dxa"/>
          </w:tcPr>
          <w:p w14:paraId="2ACD72C2" w14:textId="77777777" w:rsidR="00700BB0" w:rsidRPr="00700BB0" w:rsidRDefault="00700BB0" w:rsidP="00700BB0">
            <w:pPr>
              <w:suppressAutoHyphens w:val="0"/>
              <w:jc w:val="both"/>
              <w:rPr>
                <w:rFonts w:cs="Times New Roman"/>
                <w:lang w:eastAsia="ru-RU"/>
              </w:rPr>
            </w:pPr>
            <w:r w:rsidRPr="00700BB0">
              <w:rPr>
                <w:rFonts w:cs="Times New Roman"/>
                <w:lang w:eastAsia="ru-RU"/>
              </w:rPr>
              <w:lastRenderedPageBreak/>
              <w:t>Состояние системы водоснабжения, % износа</w:t>
            </w:r>
          </w:p>
        </w:tc>
        <w:tc>
          <w:tcPr>
            <w:tcW w:w="6486" w:type="dxa"/>
          </w:tcPr>
          <w:p w14:paraId="26B84B87" w14:textId="77777777" w:rsidR="00700BB0" w:rsidRPr="00700BB0" w:rsidRDefault="00700BB0" w:rsidP="00700BB0">
            <w:pPr>
              <w:suppressAutoHyphens w:val="0"/>
              <w:jc w:val="both"/>
              <w:rPr>
                <w:rFonts w:cs="Times New Roman"/>
                <w:lang w:eastAsia="ru-RU"/>
              </w:rPr>
            </w:pPr>
            <w:r w:rsidRPr="00700BB0">
              <w:rPr>
                <w:rFonts w:cs="Times New Roman"/>
                <w:lang w:eastAsia="ru-RU"/>
              </w:rPr>
              <w:t>10</w:t>
            </w:r>
          </w:p>
        </w:tc>
      </w:tr>
    </w:tbl>
    <w:p w14:paraId="481D8F37" w14:textId="77777777" w:rsidR="00F013CC" w:rsidRDefault="00F013CC" w:rsidP="00F013CC">
      <w:pPr>
        <w:widowControl w:val="0"/>
        <w:suppressAutoHyphens w:val="0"/>
        <w:spacing w:line="265" w:lineRule="exact"/>
        <w:ind w:left="20"/>
        <w:jc w:val="center"/>
        <w:rPr>
          <w:rFonts w:cs="Times New Roman"/>
          <w:lang w:eastAsia="en-US"/>
        </w:rPr>
      </w:pPr>
    </w:p>
    <w:p w14:paraId="310C15FC" w14:textId="77777777" w:rsidR="00F013CC" w:rsidRDefault="00700BB0" w:rsidP="00F013CC">
      <w:pPr>
        <w:widowControl w:val="0"/>
        <w:suppressAutoHyphens w:val="0"/>
        <w:spacing w:line="265" w:lineRule="exact"/>
        <w:ind w:left="20"/>
        <w:jc w:val="center"/>
        <w:rPr>
          <w:rFonts w:cs="Times New Roman"/>
          <w:b/>
          <w:lang w:eastAsia="ru-RU"/>
        </w:rPr>
      </w:pPr>
      <w:r w:rsidRPr="00700BB0">
        <w:rPr>
          <w:rFonts w:cs="Times New Roman"/>
          <w:b/>
          <w:lang w:eastAsia="ru-RU"/>
        </w:rPr>
        <w:t>д. Белоозеро</w:t>
      </w:r>
    </w:p>
    <w:p w14:paraId="37B438B1" w14:textId="77777777" w:rsidR="00700BB0" w:rsidRDefault="00700BB0" w:rsidP="00F013CC">
      <w:pPr>
        <w:widowControl w:val="0"/>
        <w:suppressAutoHyphens w:val="0"/>
        <w:spacing w:line="265" w:lineRule="exact"/>
        <w:ind w:left="20"/>
        <w:jc w:val="center"/>
        <w:rPr>
          <w:rFonts w:cs="Times New Roman"/>
          <w:b/>
          <w:lang w:eastAsia="ru-RU"/>
        </w:rPr>
      </w:pPr>
    </w:p>
    <w:tbl>
      <w:tblPr>
        <w:tblStyle w:val="afb"/>
        <w:tblW w:w="0" w:type="auto"/>
        <w:jc w:val="right"/>
        <w:tblLook w:val="04A0" w:firstRow="1" w:lastRow="0" w:firstColumn="1" w:lastColumn="0" w:noHBand="0" w:noVBand="1"/>
      </w:tblPr>
      <w:tblGrid>
        <w:gridCol w:w="3034"/>
        <w:gridCol w:w="6310"/>
      </w:tblGrid>
      <w:tr w:rsidR="00700BB0" w:rsidRPr="00700BB0" w14:paraId="4B047F4A" w14:textId="77777777" w:rsidTr="00700BB0">
        <w:trPr>
          <w:jc w:val="right"/>
        </w:trPr>
        <w:tc>
          <w:tcPr>
            <w:tcW w:w="3085" w:type="dxa"/>
          </w:tcPr>
          <w:p w14:paraId="17EFB778"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625E2FEA"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в 150 м от домов № 49, 50.</w:t>
            </w:r>
          </w:p>
          <w:p w14:paraId="5260FC1F"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6DB5227A"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- 30 м,</w:t>
            </w:r>
          </w:p>
          <w:p w14:paraId="58F88DC4"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80 мм,</w:t>
            </w:r>
          </w:p>
          <w:p w14:paraId="52638453"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труб - стальные.</w:t>
            </w:r>
          </w:p>
          <w:p w14:paraId="4ED8421D"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 ЭЦВ 6-70-16.</w:t>
            </w:r>
          </w:p>
          <w:p w14:paraId="596D23D5" w14:textId="77777777" w:rsidR="00700BB0" w:rsidRPr="00700BB0" w:rsidRDefault="00700BB0" w:rsidP="00700BB0">
            <w:pPr>
              <w:suppressAutoHyphens w:val="0"/>
              <w:jc w:val="both"/>
              <w:rPr>
                <w:rFonts w:cs="Times New Roman"/>
                <w:lang w:eastAsia="ru-RU"/>
              </w:rPr>
            </w:pPr>
            <w:r w:rsidRPr="00700BB0">
              <w:rPr>
                <w:rFonts w:cs="Times New Roman"/>
                <w:lang w:eastAsia="ru-RU"/>
              </w:rPr>
              <w:t>Фактический водоотбор-16 куб.м/сут.</w:t>
            </w:r>
          </w:p>
        </w:tc>
      </w:tr>
      <w:tr w:rsidR="00700BB0" w:rsidRPr="00700BB0" w14:paraId="0072A80E" w14:textId="77777777" w:rsidTr="00700BB0">
        <w:trPr>
          <w:jc w:val="right"/>
        </w:trPr>
        <w:tc>
          <w:tcPr>
            <w:tcW w:w="3085" w:type="dxa"/>
          </w:tcPr>
          <w:p w14:paraId="06941CB8"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7B1E625B"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за огородами домов № 49, 50.</w:t>
            </w:r>
          </w:p>
          <w:p w14:paraId="57B04102" w14:textId="77777777" w:rsidR="00700BB0" w:rsidRPr="00700BB0" w:rsidRDefault="00700BB0" w:rsidP="00700BB0">
            <w:pPr>
              <w:suppressAutoHyphens w:val="0"/>
              <w:jc w:val="both"/>
              <w:rPr>
                <w:rFonts w:cs="Times New Roman"/>
                <w:lang w:eastAsia="ru-RU"/>
              </w:rPr>
            </w:pPr>
            <w:r w:rsidRPr="00700BB0">
              <w:rPr>
                <w:rFonts w:cs="Times New Roman"/>
                <w:lang w:eastAsia="ru-RU"/>
              </w:rPr>
              <w:t>Высота - 15 м,</w:t>
            </w:r>
          </w:p>
          <w:p w14:paraId="1FBABE9F" w14:textId="77777777" w:rsidR="00700BB0" w:rsidRPr="00700BB0" w:rsidRDefault="00700BB0" w:rsidP="00700BB0">
            <w:pPr>
              <w:suppressAutoHyphens w:val="0"/>
              <w:jc w:val="both"/>
              <w:rPr>
                <w:rFonts w:cs="Times New Roman"/>
                <w:lang w:eastAsia="ru-RU"/>
              </w:rPr>
            </w:pPr>
            <w:r w:rsidRPr="00700BB0">
              <w:rPr>
                <w:rFonts w:cs="Times New Roman"/>
                <w:lang w:eastAsia="ru-RU"/>
              </w:rPr>
              <w:t>Объем -  25м,</w:t>
            </w:r>
          </w:p>
          <w:p w14:paraId="5A2FABE2"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 -1988.</w:t>
            </w:r>
          </w:p>
          <w:p w14:paraId="71E1D9EF"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состояние-удовлетворительное</w:t>
            </w:r>
          </w:p>
        </w:tc>
      </w:tr>
      <w:tr w:rsidR="00700BB0" w:rsidRPr="00700BB0" w14:paraId="4B7E4675" w14:textId="77777777" w:rsidTr="00700BB0">
        <w:trPr>
          <w:jc w:val="right"/>
        </w:trPr>
        <w:tc>
          <w:tcPr>
            <w:tcW w:w="3085" w:type="dxa"/>
          </w:tcPr>
          <w:p w14:paraId="49A5C8DF"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7817FE28" w14:textId="77777777" w:rsidR="00700BB0" w:rsidRPr="00700BB0" w:rsidRDefault="00700BB0" w:rsidP="00700BB0">
            <w:pPr>
              <w:suppressAutoHyphens w:val="0"/>
              <w:jc w:val="both"/>
              <w:rPr>
                <w:rFonts w:cs="Times New Roman"/>
                <w:lang w:eastAsia="ru-RU"/>
              </w:rPr>
            </w:pPr>
            <w:r w:rsidRPr="00700BB0">
              <w:rPr>
                <w:rFonts w:cs="Times New Roman"/>
                <w:lang w:eastAsia="ru-RU"/>
              </w:rPr>
              <w:t>Нет</w:t>
            </w:r>
          </w:p>
        </w:tc>
      </w:tr>
      <w:tr w:rsidR="00700BB0" w:rsidRPr="00700BB0" w14:paraId="3113DE85" w14:textId="77777777" w:rsidTr="00700BB0">
        <w:trPr>
          <w:jc w:val="right"/>
        </w:trPr>
        <w:tc>
          <w:tcPr>
            <w:tcW w:w="3085" w:type="dxa"/>
          </w:tcPr>
          <w:p w14:paraId="4661CF25"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w:t>
            </w:r>
          </w:p>
        </w:tc>
        <w:tc>
          <w:tcPr>
            <w:tcW w:w="6486" w:type="dxa"/>
          </w:tcPr>
          <w:p w14:paraId="315493B6" w14:textId="77777777" w:rsidR="00700BB0" w:rsidRPr="00700BB0" w:rsidRDefault="00700BB0" w:rsidP="00700BB0">
            <w:pPr>
              <w:suppressAutoHyphens w:val="0"/>
              <w:jc w:val="both"/>
              <w:rPr>
                <w:rFonts w:cs="Times New Roman"/>
                <w:lang w:eastAsia="ru-RU"/>
              </w:rPr>
            </w:pPr>
            <w:r w:rsidRPr="00700BB0">
              <w:rPr>
                <w:rFonts w:cs="Times New Roman"/>
                <w:lang w:eastAsia="ru-RU"/>
              </w:rPr>
              <w:t>Общая протяженность-813м, в том числе:</w:t>
            </w:r>
          </w:p>
          <w:p w14:paraId="14B37BB8"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-300м, диаметр-100мм, материал труб- чугунные, год ввода в эксплуатацию 1988;</w:t>
            </w:r>
          </w:p>
          <w:p w14:paraId="449E0A13"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- 513м, диаметр- 63 мм, материал труб-ПЭ.</w:t>
            </w:r>
          </w:p>
          <w:p w14:paraId="7DF558A2"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капитального ремонта-2012.</w:t>
            </w:r>
          </w:p>
          <w:p w14:paraId="485647F8" w14:textId="77777777" w:rsidR="00700BB0" w:rsidRPr="00700BB0" w:rsidRDefault="00700BB0" w:rsidP="00700BB0">
            <w:pPr>
              <w:suppressAutoHyphens w:val="0"/>
              <w:jc w:val="both"/>
              <w:rPr>
                <w:rFonts w:cs="Times New Roman"/>
                <w:lang w:eastAsia="ru-RU"/>
              </w:rPr>
            </w:pPr>
          </w:p>
        </w:tc>
      </w:tr>
      <w:tr w:rsidR="00700BB0" w:rsidRPr="00700BB0" w14:paraId="36392872" w14:textId="77777777" w:rsidTr="00700BB0">
        <w:trPr>
          <w:jc w:val="right"/>
        </w:trPr>
        <w:tc>
          <w:tcPr>
            <w:tcW w:w="3085" w:type="dxa"/>
          </w:tcPr>
          <w:p w14:paraId="624C5D98" w14:textId="77777777" w:rsidR="00700BB0" w:rsidRPr="00700BB0" w:rsidRDefault="00700BB0" w:rsidP="00700BB0">
            <w:pPr>
              <w:suppressAutoHyphens w:val="0"/>
              <w:jc w:val="both"/>
              <w:rPr>
                <w:rFonts w:cs="Times New Roman"/>
                <w:lang w:eastAsia="ru-RU"/>
              </w:rPr>
            </w:pPr>
            <w:r w:rsidRPr="00700BB0">
              <w:rPr>
                <w:rFonts w:cs="Times New Roman"/>
                <w:lang w:eastAsia="ru-RU"/>
              </w:rPr>
              <w:t>Состояние системы водоснабжения, % износа</w:t>
            </w:r>
          </w:p>
        </w:tc>
        <w:tc>
          <w:tcPr>
            <w:tcW w:w="6486" w:type="dxa"/>
          </w:tcPr>
          <w:p w14:paraId="26AF82C9" w14:textId="77777777" w:rsidR="00700BB0" w:rsidRPr="00700BB0" w:rsidRDefault="00700BB0" w:rsidP="00700BB0">
            <w:pPr>
              <w:suppressAutoHyphens w:val="0"/>
              <w:jc w:val="both"/>
              <w:rPr>
                <w:rFonts w:cs="Times New Roman"/>
                <w:lang w:eastAsia="ru-RU"/>
              </w:rPr>
            </w:pPr>
            <w:r w:rsidRPr="00700BB0">
              <w:rPr>
                <w:rFonts w:cs="Times New Roman"/>
                <w:lang w:eastAsia="ru-RU"/>
              </w:rPr>
              <w:t>30</w:t>
            </w:r>
          </w:p>
        </w:tc>
      </w:tr>
    </w:tbl>
    <w:p w14:paraId="49D16592" w14:textId="77777777" w:rsidR="00700BB0" w:rsidRDefault="00700BB0" w:rsidP="00F013CC">
      <w:pPr>
        <w:widowControl w:val="0"/>
        <w:suppressAutoHyphens w:val="0"/>
        <w:spacing w:line="265" w:lineRule="exact"/>
        <w:ind w:left="20"/>
        <w:jc w:val="center"/>
        <w:rPr>
          <w:rFonts w:cs="Times New Roman"/>
          <w:b/>
          <w:lang w:eastAsia="ru-RU"/>
        </w:rPr>
      </w:pPr>
    </w:p>
    <w:p w14:paraId="013268CF" w14:textId="77777777" w:rsidR="00700BB0" w:rsidRPr="00700BB0" w:rsidRDefault="00700BB0" w:rsidP="00700BB0">
      <w:pPr>
        <w:suppressAutoHyphens w:val="0"/>
        <w:autoSpaceDE w:val="0"/>
        <w:autoSpaceDN w:val="0"/>
        <w:adjustRightInd w:val="0"/>
        <w:ind w:firstLine="709"/>
        <w:jc w:val="center"/>
        <w:rPr>
          <w:rFonts w:cs="Times New Roman"/>
          <w:b/>
          <w:lang w:eastAsia="en-US"/>
        </w:rPr>
      </w:pPr>
      <w:r w:rsidRPr="00700BB0">
        <w:rPr>
          <w:rFonts w:cs="Times New Roman"/>
          <w:b/>
          <w:lang w:eastAsia="en-US"/>
        </w:rPr>
        <w:t>д. Каменка</w:t>
      </w:r>
    </w:p>
    <w:p w14:paraId="05EB8DB7" w14:textId="77777777" w:rsidR="00700BB0" w:rsidRDefault="00700BB0" w:rsidP="00F013CC">
      <w:pPr>
        <w:widowControl w:val="0"/>
        <w:suppressAutoHyphens w:val="0"/>
        <w:spacing w:line="265" w:lineRule="exact"/>
        <w:ind w:left="20"/>
        <w:jc w:val="center"/>
        <w:rPr>
          <w:rFonts w:cs="Times New Roman"/>
          <w:b/>
          <w:lang w:eastAsia="ru-RU"/>
        </w:rPr>
      </w:pPr>
    </w:p>
    <w:tbl>
      <w:tblPr>
        <w:tblStyle w:val="afb"/>
        <w:tblW w:w="0" w:type="auto"/>
        <w:jc w:val="right"/>
        <w:tblLook w:val="04A0" w:firstRow="1" w:lastRow="0" w:firstColumn="1" w:lastColumn="0" w:noHBand="0" w:noVBand="1"/>
      </w:tblPr>
      <w:tblGrid>
        <w:gridCol w:w="3033"/>
        <w:gridCol w:w="6311"/>
      </w:tblGrid>
      <w:tr w:rsidR="00700BB0" w:rsidRPr="00700BB0" w14:paraId="265B2D37" w14:textId="77777777" w:rsidTr="00700BB0">
        <w:trPr>
          <w:jc w:val="right"/>
        </w:trPr>
        <w:tc>
          <w:tcPr>
            <w:tcW w:w="3085" w:type="dxa"/>
          </w:tcPr>
          <w:p w14:paraId="38A86805"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2FAB522E"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запад за мехмастерскими.</w:t>
            </w:r>
          </w:p>
          <w:p w14:paraId="5A7C7870"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742556B2"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40 м,</w:t>
            </w:r>
          </w:p>
          <w:p w14:paraId="577BEE16"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110 мм,</w:t>
            </w:r>
          </w:p>
          <w:p w14:paraId="4869B2E9"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труб - ПЭ.</w:t>
            </w:r>
          </w:p>
          <w:p w14:paraId="1A016439"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 ЭЦВ 6-16-70.</w:t>
            </w:r>
          </w:p>
          <w:p w14:paraId="426E8E70" w14:textId="77777777" w:rsidR="00700BB0" w:rsidRPr="00700BB0" w:rsidRDefault="00700BB0" w:rsidP="00700BB0">
            <w:pPr>
              <w:suppressAutoHyphens w:val="0"/>
              <w:jc w:val="both"/>
              <w:rPr>
                <w:rFonts w:cs="Times New Roman"/>
                <w:lang w:eastAsia="ru-RU"/>
              </w:rPr>
            </w:pPr>
            <w:r w:rsidRPr="00700BB0">
              <w:rPr>
                <w:rFonts w:cs="Times New Roman"/>
                <w:lang w:eastAsia="ru-RU"/>
              </w:rPr>
              <w:t>Фактический водоотбор-16 куб.м/сутки.</w:t>
            </w:r>
          </w:p>
        </w:tc>
      </w:tr>
      <w:tr w:rsidR="00700BB0" w:rsidRPr="00700BB0" w14:paraId="421E7A17" w14:textId="77777777" w:rsidTr="00700BB0">
        <w:trPr>
          <w:jc w:val="right"/>
        </w:trPr>
        <w:tc>
          <w:tcPr>
            <w:tcW w:w="3085" w:type="dxa"/>
          </w:tcPr>
          <w:p w14:paraId="12E2583F"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10602462"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запад за мехмастерскими.</w:t>
            </w:r>
          </w:p>
          <w:p w14:paraId="53607F9E" w14:textId="77777777" w:rsidR="00700BB0" w:rsidRPr="00700BB0" w:rsidRDefault="00700BB0" w:rsidP="00700BB0">
            <w:pPr>
              <w:suppressAutoHyphens w:val="0"/>
              <w:jc w:val="both"/>
              <w:rPr>
                <w:rFonts w:cs="Times New Roman"/>
                <w:lang w:eastAsia="ru-RU"/>
              </w:rPr>
            </w:pPr>
            <w:r w:rsidRPr="00700BB0">
              <w:rPr>
                <w:rFonts w:cs="Times New Roman"/>
                <w:lang w:eastAsia="ru-RU"/>
              </w:rPr>
              <w:t>Высота- 12 м,</w:t>
            </w:r>
          </w:p>
          <w:p w14:paraId="380CBD32" w14:textId="77777777" w:rsidR="00700BB0" w:rsidRPr="00700BB0" w:rsidRDefault="00700BB0" w:rsidP="00700BB0">
            <w:pPr>
              <w:suppressAutoHyphens w:val="0"/>
              <w:jc w:val="both"/>
              <w:rPr>
                <w:rFonts w:cs="Times New Roman"/>
                <w:lang w:eastAsia="ru-RU"/>
              </w:rPr>
            </w:pPr>
            <w:r w:rsidRPr="00700BB0">
              <w:rPr>
                <w:rFonts w:cs="Times New Roman"/>
                <w:lang w:eastAsia="ru-RU"/>
              </w:rPr>
              <w:t>объем-  15м,</w:t>
            </w:r>
          </w:p>
          <w:p w14:paraId="5BC2F71C"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 1991.</w:t>
            </w:r>
          </w:p>
          <w:p w14:paraId="618EE61B"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 удовлетворительное.</w:t>
            </w:r>
          </w:p>
        </w:tc>
      </w:tr>
      <w:tr w:rsidR="00700BB0" w:rsidRPr="00700BB0" w14:paraId="03A967A4" w14:textId="77777777" w:rsidTr="00700BB0">
        <w:trPr>
          <w:jc w:val="right"/>
        </w:trPr>
        <w:tc>
          <w:tcPr>
            <w:tcW w:w="3085" w:type="dxa"/>
          </w:tcPr>
          <w:p w14:paraId="263EADDB"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4DA07ACE"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стен-кирпичные,</w:t>
            </w:r>
          </w:p>
          <w:p w14:paraId="20941F48" w14:textId="77777777" w:rsidR="00700BB0" w:rsidRPr="00700BB0" w:rsidRDefault="00700BB0" w:rsidP="00700BB0">
            <w:pPr>
              <w:suppressAutoHyphens w:val="0"/>
              <w:jc w:val="both"/>
              <w:rPr>
                <w:rFonts w:cs="Times New Roman"/>
                <w:lang w:eastAsia="ru-RU"/>
              </w:rPr>
            </w:pPr>
            <w:r w:rsidRPr="00700BB0">
              <w:rPr>
                <w:rFonts w:cs="Times New Roman"/>
                <w:lang w:eastAsia="ru-RU"/>
              </w:rPr>
              <w:t>размеры: 3м*3м*1,8м.</w:t>
            </w:r>
          </w:p>
          <w:p w14:paraId="6D80DCF4"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удовлетворительное.</w:t>
            </w:r>
          </w:p>
        </w:tc>
      </w:tr>
      <w:tr w:rsidR="00700BB0" w:rsidRPr="00700BB0" w14:paraId="29174DA1" w14:textId="77777777" w:rsidTr="00700BB0">
        <w:trPr>
          <w:jc w:val="right"/>
        </w:trPr>
        <w:tc>
          <w:tcPr>
            <w:tcW w:w="3085" w:type="dxa"/>
          </w:tcPr>
          <w:p w14:paraId="14F9C0BE"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w:t>
            </w:r>
          </w:p>
        </w:tc>
        <w:tc>
          <w:tcPr>
            <w:tcW w:w="6486" w:type="dxa"/>
          </w:tcPr>
          <w:p w14:paraId="4C63FB69" w14:textId="77777777" w:rsidR="00700BB0" w:rsidRPr="00700BB0" w:rsidRDefault="00700BB0" w:rsidP="00700BB0">
            <w:pPr>
              <w:suppressAutoHyphens w:val="0"/>
              <w:jc w:val="both"/>
              <w:rPr>
                <w:rFonts w:cs="Times New Roman"/>
                <w:lang w:eastAsia="ru-RU"/>
              </w:rPr>
            </w:pPr>
            <w:r w:rsidRPr="00700BB0">
              <w:rPr>
                <w:rFonts w:cs="Times New Roman"/>
                <w:lang w:eastAsia="ru-RU"/>
              </w:rPr>
              <w:t>Общая протяженность-909м,</w:t>
            </w:r>
          </w:p>
          <w:p w14:paraId="32B0C270"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диаметр- 63 мм, материал труб-ПЭ,</w:t>
            </w:r>
          </w:p>
          <w:p w14:paraId="42200D9E"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эксплуатацию-1991.</w:t>
            </w:r>
          </w:p>
          <w:p w14:paraId="62B73273" w14:textId="77777777" w:rsidR="00700BB0" w:rsidRPr="00700BB0" w:rsidRDefault="00700BB0" w:rsidP="00700BB0">
            <w:pPr>
              <w:suppressAutoHyphens w:val="0"/>
              <w:jc w:val="both"/>
              <w:rPr>
                <w:rFonts w:cs="Times New Roman"/>
                <w:lang w:eastAsia="ru-RU"/>
              </w:rPr>
            </w:pPr>
          </w:p>
        </w:tc>
      </w:tr>
      <w:tr w:rsidR="00700BB0" w:rsidRPr="00700BB0" w14:paraId="0D4D7F9B" w14:textId="77777777" w:rsidTr="00700BB0">
        <w:trPr>
          <w:jc w:val="right"/>
        </w:trPr>
        <w:tc>
          <w:tcPr>
            <w:tcW w:w="3085" w:type="dxa"/>
          </w:tcPr>
          <w:p w14:paraId="7E09E9E2" w14:textId="77777777" w:rsidR="00700BB0" w:rsidRPr="00700BB0" w:rsidRDefault="00700BB0" w:rsidP="00700BB0">
            <w:pPr>
              <w:suppressAutoHyphens w:val="0"/>
              <w:jc w:val="both"/>
              <w:rPr>
                <w:rFonts w:cs="Times New Roman"/>
                <w:lang w:eastAsia="ru-RU"/>
              </w:rPr>
            </w:pPr>
            <w:r w:rsidRPr="00700BB0">
              <w:rPr>
                <w:rFonts w:cs="Times New Roman"/>
                <w:lang w:eastAsia="ru-RU"/>
              </w:rPr>
              <w:t>Состояние системы водоснабжения, % износа</w:t>
            </w:r>
          </w:p>
        </w:tc>
        <w:tc>
          <w:tcPr>
            <w:tcW w:w="6486" w:type="dxa"/>
          </w:tcPr>
          <w:p w14:paraId="5D5E7F7B" w14:textId="77777777" w:rsidR="00700BB0" w:rsidRPr="00700BB0" w:rsidRDefault="00700BB0" w:rsidP="00700BB0">
            <w:pPr>
              <w:suppressAutoHyphens w:val="0"/>
              <w:jc w:val="both"/>
              <w:rPr>
                <w:rFonts w:cs="Times New Roman"/>
                <w:lang w:eastAsia="ru-RU"/>
              </w:rPr>
            </w:pPr>
            <w:r w:rsidRPr="00700BB0">
              <w:rPr>
                <w:rFonts w:cs="Times New Roman"/>
                <w:lang w:eastAsia="ru-RU"/>
              </w:rPr>
              <w:t>10</w:t>
            </w:r>
          </w:p>
        </w:tc>
      </w:tr>
    </w:tbl>
    <w:p w14:paraId="712522B1" w14:textId="77777777" w:rsidR="00700BB0" w:rsidRDefault="00700BB0" w:rsidP="00F013CC">
      <w:pPr>
        <w:widowControl w:val="0"/>
        <w:suppressAutoHyphens w:val="0"/>
        <w:spacing w:line="265" w:lineRule="exact"/>
        <w:ind w:left="20"/>
        <w:jc w:val="center"/>
        <w:rPr>
          <w:rFonts w:cs="Times New Roman"/>
          <w:b/>
          <w:lang w:eastAsia="ru-RU"/>
        </w:rPr>
      </w:pPr>
    </w:p>
    <w:p w14:paraId="38B0C1C9" w14:textId="77777777" w:rsidR="00700BB0" w:rsidRDefault="00700BB0" w:rsidP="00F013CC">
      <w:pPr>
        <w:widowControl w:val="0"/>
        <w:suppressAutoHyphens w:val="0"/>
        <w:spacing w:line="265" w:lineRule="exact"/>
        <w:ind w:left="20"/>
        <w:jc w:val="center"/>
        <w:rPr>
          <w:rFonts w:cs="Times New Roman"/>
          <w:b/>
          <w:lang w:eastAsia="ru-RU"/>
        </w:rPr>
      </w:pPr>
    </w:p>
    <w:p w14:paraId="7006FBA2" w14:textId="77777777" w:rsidR="00700BB0" w:rsidRPr="00700BB0" w:rsidRDefault="00700BB0" w:rsidP="00700BB0">
      <w:pPr>
        <w:suppressAutoHyphens w:val="0"/>
        <w:autoSpaceDE w:val="0"/>
        <w:autoSpaceDN w:val="0"/>
        <w:adjustRightInd w:val="0"/>
        <w:ind w:firstLine="709"/>
        <w:jc w:val="center"/>
        <w:rPr>
          <w:rFonts w:cs="Times New Roman"/>
          <w:b/>
          <w:lang w:eastAsia="en-US"/>
        </w:rPr>
      </w:pPr>
      <w:r w:rsidRPr="00700BB0">
        <w:rPr>
          <w:rFonts w:cs="Times New Roman"/>
          <w:b/>
          <w:lang w:eastAsia="en-US"/>
        </w:rPr>
        <w:t>с. Краснополье</w:t>
      </w:r>
    </w:p>
    <w:p w14:paraId="56F057DB" w14:textId="77777777" w:rsidR="00700BB0" w:rsidRDefault="00700BB0" w:rsidP="00F013CC">
      <w:pPr>
        <w:widowControl w:val="0"/>
        <w:suppressAutoHyphens w:val="0"/>
        <w:spacing w:line="265" w:lineRule="exact"/>
        <w:ind w:left="20"/>
        <w:jc w:val="center"/>
        <w:rPr>
          <w:rFonts w:cs="Times New Roman"/>
          <w:b/>
          <w:lang w:eastAsia="ru-RU"/>
        </w:rPr>
      </w:pPr>
    </w:p>
    <w:tbl>
      <w:tblPr>
        <w:tblStyle w:val="afb"/>
        <w:tblW w:w="0" w:type="auto"/>
        <w:jc w:val="right"/>
        <w:tblLook w:val="04A0" w:firstRow="1" w:lastRow="0" w:firstColumn="1" w:lastColumn="0" w:noHBand="0" w:noVBand="1"/>
      </w:tblPr>
      <w:tblGrid>
        <w:gridCol w:w="3033"/>
        <w:gridCol w:w="6311"/>
      </w:tblGrid>
      <w:tr w:rsidR="00700BB0" w:rsidRPr="00700BB0" w14:paraId="2FB765EC" w14:textId="77777777" w:rsidTr="00700BB0">
        <w:trPr>
          <w:jc w:val="right"/>
        </w:trPr>
        <w:tc>
          <w:tcPr>
            <w:tcW w:w="3085" w:type="dxa"/>
          </w:tcPr>
          <w:p w14:paraId="5D675CE0"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6162E1ED" w14:textId="77777777" w:rsidR="00700BB0" w:rsidRPr="00700BB0" w:rsidRDefault="00700BB0" w:rsidP="00700BB0">
            <w:pPr>
              <w:suppressAutoHyphens w:val="0"/>
              <w:jc w:val="both"/>
              <w:rPr>
                <w:rFonts w:cs="Times New Roman"/>
                <w:lang w:eastAsia="ru-RU"/>
              </w:rPr>
            </w:pPr>
            <w:r w:rsidRPr="00700BB0">
              <w:rPr>
                <w:rFonts w:cs="Times New Roman"/>
                <w:lang w:eastAsia="ru-RU"/>
              </w:rPr>
              <w:t>Скважина расположена в районе фермы.</w:t>
            </w:r>
          </w:p>
          <w:p w14:paraId="29823829"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03B1486D"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25 м,</w:t>
            </w:r>
          </w:p>
          <w:p w14:paraId="433434AC"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ствола -  80 мм,</w:t>
            </w:r>
          </w:p>
          <w:p w14:paraId="44D5715E"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труб - сталь,</w:t>
            </w:r>
          </w:p>
          <w:p w14:paraId="4B6AF68B"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 ЭЦВ 6-10-110.</w:t>
            </w:r>
          </w:p>
          <w:p w14:paraId="618112B4" w14:textId="77777777" w:rsidR="00700BB0" w:rsidRPr="00700BB0" w:rsidRDefault="00700BB0" w:rsidP="00700BB0">
            <w:pPr>
              <w:suppressAutoHyphens w:val="0"/>
              <w:jc w:val="both"/>
              <w:rPr>
                <w:rFonts w:cs="Times New Roman"/>
                <w:lang w:eastAsia="ru-RU"/>
              </w:rPr>
            </w:pPr>
            <w:r w:rsidRPr="00700BB0">
              <w:rPr>
                <w:rFonts w:cs="Times New Roman"/>
                <w:lang w:eastAsia="ru-RU"/>
              </w:rPr>
              <w:t>Фактический водоотбор -50 куб.м/сут.</w:t>
            </w:r>
          </w:p>
        </w:tc>
      </w:tr>
      <w:tr w:rsidR="00700BB0" w:rsidRPr="00700BB0" w14:paraId="6D5A6353" w14:textId="77777777" w:rsidTr="00700BB0">
        <w:trPr>
          <w:jc w:val="right"/>
        </w:trPr>
        <w:tc>
          <w:tcPr>
            <w:tcW w:w="3085" w:type="dxa"/>
          </w:tcPr>
          <w:p w14:paraId="29CDE31B"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5A8E4A84"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в районе фермы,</w:t>
            </w:r>
          </w:p>
          <w:p w14:paraId="1FCD7D47" w14:textId="77777777" w:rsidR="00700BB0" w:rsidRPr="00700BB0" w:rsidRDefault="00700BB0" w:rsidP="00700BB0">
            <w:pPr>
              <w:suppressAutoHyphens w:val="0"/>
              <w:jc w:val="both"/>
              <w:rPr>
                <w:rFonts w:cs="Times New Roman"/>
                <w:lang w:eastAsia="ru-RU"/>
              </w:rPr>
            </w:pPr>
            <w:r w:rsidRPr="00700BB0">
              <w:rPr>
                <w:rFonts w:cs="Times New Roman"/>
                <w:lang w:eastAsia="ru-RU"/>
              </w:rPr>
              <w:t>Высота - 10 м,</w:t>
            </w:r>
          </w:p>
          <w:p w14:paraId="294BBFAC" w14:textId="77777777" w:rsidR="00700BB0" w:rsidRPr="00700BB0" w:rsidRDefault="00700BB0" w:rsidP="00700BB0">
            <w:pPr>
              <w:suppressAutoHyphens w:val="0"/>
              <w:jc w:val="both"/>
              <w:rPr>
                <w:rFonts w:cs="Times New Roman"/>
                <w:lang w:eastAsia="ru-RU"/>
              </w:rPr>
            </w:pPr>
            <w:r w:rsidRPr="00700BB0">
              <w:rPr>
                <w:rFonts w:cs="Times New Roman"/>
                <w:lang w:eastAsia="ru-RU"/>
              </w:rPr>
              <w:t>Объем -  15  куб.м,</w:t>
            </w:r>
          </w:p>
          <w:p w14:paraId="5A04E9C6"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 1988.</w:t>
            </w:r>
          </w:p>
          <w:p w14:paraId="098924EE"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удовлетворительное.</w:t>
            </w:r>
          </w:p>
        </w:tc>
      </w:tr>
      <w:tr w:rsidR="00700BB0" w:rsidRPr="00700BB0" w14:paraId="0DBDA1F0" w14:textId="77777777" w:rsidTr="00700BB0">
        <w:trPr>
          <w:jc w:val="right"/>
        </w:trPr>
        <w:tc>
          <w:tcPr>
            <w:tcW w:w="3085" w:type="dxa"/>
          </w:tcPr>
          <w:p w14:paraId="3FA14F14"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2A6389B5" w14:textId="77777777" w:rsidR="00700BB0" w:rsidRPr="00700BB0" w:rsidRDefault="00700BB0" w:rsidP="00700BB0">
            <w:pPr>
              <w:suppressAutoHyphens w:val="0"/>
              <w:jc w:val="both"/>
              <w:rPr>
                <w:rFonts w:cs="Times New Roman"/>
                <w:lang w:eastAsia="ru-RU"/>
              </w:rPr>
            </w:pPr>
            <w:r w:rsidRPr="00700BB0">
              <w:rPr>
                <w:rFonts w:cs="Times New Roman"/>
                <w:lang w:eastAsia="ru-RU"/>
              </w:rPr>
              <w:t>Здание-кирпичное,</w:t>
            </w:r>
          </w:p>
          <w:p w14:paraId="47A6BD9E" w14:textId="77777777" w:rsidR="00700BB0" w:rsidRPr="00700BB0" w:rsidRDefault="00700BB0" w:rsidP="00700BB0">
            <w:pPr>
              <w:suppressAutoHyphens w:val="0"/>
              <w:jc w:val="both"/>
              <w:rPr>
                <w:rFonts w:cs="Times New Roman"/>
                <w:lang w:eastAsia="ru-RU"/>
              </w:rPr>
            </w:pPr>
            <w:r w:rsidRPr="00700BB0">
              <w:rPr>
                <w:rFonts w:cs="Times New Roman"/>
                <w:lang w:eastAsia="ru-RU"/>
              </w:rPr>
              <w:t>размеры: 3м*3м*2,2м,</w:t>
            </w:r>
          </w:p>
          <w:p w14:paraId="62C54092"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эксплуатацию-1988</w:t>
            </w:r>
          </w:p>
          <w:p w14:paraId="444B09A4"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состояние-удовлетворительное.</w:t>
            </w:r>
          </w:p>
        </w:tc>
      </w:tr>
      <w:tr w:rsidR="00700BB0" w:rsidRPr="00700BB0" w14:paraId="541242B7" w14:textId="77777777" w:rsidTr="00700BB0">
        <w:trPr>
          <w:jc w:val="right"/>
        </w:trPr>
        <w:tc>
          <w:tcPr>
            <w:tcW w:w="3085" w:type="dxa"/>
          </w:tcPr>
          <w:p w14:paraId="3EFA20FF"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w:t>
            </w:r>
          </w:p>
        </w:tc>
        <w:tc>
          <w:tcPr>
            <w:tcW w:w="6486" w:type="dxa"/>
          </w:tcPr>
          <w:p w14:paraId="1CD0A1F1" w14:textId="77777777" w:rsidR="00700BB0" w:rsidRPr="00700BB0" w:rsidRDefault="00700BB0" w:rsidP="00700BB0">
            <w:pPr>
              <w:suppressAutoHyphens w:val="0"/>
              <w:jc w:val="both"/>
              <w:rPr>
                <w:rFonts w:cs="Times New Roman"/>
                <w:lang w:eastAsia="ru-RU"/>
              </w:rPr>
            </w:pPr>
            <w:r w:rsidRPr="00700BB0">
              <w:rPr>
                <w:rFonts w:cs="Times New Roman"/>
                <w:lang w:eastAsia="ru-RU"/>
              </w:rPr>
              <w:t>Общая протяженность-1100м, в том числе:</w:t>
            </w:r>
          </w:p>
          <w:p w14:paraId="0AE16316"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-900м, диаметр-150, материал труб-стальные;</w:t>
            </w:r>
          </w:p>
          <w:p w14:paraId="03A2EFE1"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- 200 м, диаметр-80 мм, материал труб-стальные, год ввода в эксплуатацию 1988.</w:t>
            </w:r>
          </w:p>
          <w:p w14:paraId="1CD936A6" w14:textId="77777777" w:rsidR="00700BB0" w:rsidRPr="00700BB0" w:rsidRDefault="00700BB0" w:rsidP="00700BB0">
            <w:pPr>
              <w:suppressAutoHyphens w:val="0"/>
              <w:jc w:val="both"/>
              <w:rPr>
                <w:rFonts w:cs="Times New Roman"/>
                <w:lang w:eastAsia="ru-RU"/>
              </w:rPr>
            </w:pPr>
          </w:p>
        </w:tc>
      </w:tr>
      <w:tr w:rsidR="00700BB0" w:rsidRPr="00700BB0" w14:paraId="02A34256" w14:textId="77777777" w:rsidTr="00700BB0">
        <w:trPr>
          <w:jc w:val="right"/>
        </w:trPr>
        <w:tc>
          <w:tcPr>
            <w:tcW w:w="3085" w:type="dxa"/>
          </w:tcPr>
          <w:p w14:paraId="5B963A19" w14:textId="77777777" w:rsidR="00700BB0" w:rsidRPr="00700BB0" w:rsidRDefault="00700BB0" w:rsidP="00700BB0">
            <w:pPr>
              <w:suppressAutoHyphens w:val="0"/>
              <w:jc w:val="both"/>
              <w:rPr>
                <w:rFonts w:cs="Times New Roman"/>
                <w:lang w:eastAsia="ru-RU"/>
              </w:rPr>
            </w:pPr>
            <w:r w:rsidRPr="00700BB0">
              <w:rPr>
                <w:rFonts w:cs="Times New Roman"/>
                <w:lang w:eastAsia="ru-RU"/>
              </w:rPr>
              <w:t>Состояние системы водоснабжения, % износа</w:t>
            </w:r>
          </w:p>
        </w:tc>
        <w:tc>
          <w:tcPr>
            <w:tcW w:w="6486" w:type="dxa"/>
          </w:tcPr>
          <w:p w14:paraId="2D3FC632" w14:textId="77777777" w:rsidR="00700BB0" w:rsidRPr="00700BB0" w:rsidRDefault="00700BB0" w:rsidP="00700BB0">
            <w:pPr>
              <w:suppressAutoHyphens w:val="0"/>
              <w:jc w:val="both"/>
              <w:rPr>
                <w:rFonts w:cs="Times New Roman"/>
                <w:lang w:eastAsia="ru-RU"/>
              </w:rPr>
            </w:pPr>
            <w:r w:rsidRPr="00700BB0">
              <w:rPr>
                <w:rFonts w:cs="Times New Roman"/>
                <w:lang w:eastAsia="ru-RU"/>
              </w:rPr>
              <w:t>60</w:t>
            </w:r>
          </w:p>
        </w:tc>
      </w:tr>
    </w:tbl>
    <w:p w14:paraId="4C348C5F" w14:textId="77777777" w:rsidR="00700BB0" w:rsidRDefault="00700BB0" w:rsidP="00F013CC">
      <w:pPr>
        <w:widowControl w:val="0"/>
        <w:suppressAutoHyphens w:val="0"/>
        <w:spacing w:line="265" w:lineRule="exact"/>
        <w:ind w:left="20"/>
        <w:jc w:val="center"/>
        <w:rPr>
          <w:rFonts w:cs="Times New Roman"/>
          <w:b/>
          <w:lang w:eastAsia="ru-RU"/>
        </w:rPr>
      </w:pPr>
    </w:p>
    <w:p w14:paraId="16F9FC06" w14:textId="77777777" w:rsidR="00700BB0" w:rsidRPr="00700BB0" w:rsidRDefault="00700BB0" w:rsidP="00700BB0">
      <w:pPr>
        <w:suppressAutoHyphens w:val="0"/>
        <w:autoSpaceDE w:val="0"/>
        <w:autoSpaceDN w:val="0"/>
        <w:adjustRightInd w:val="0"/>
        <w:ind w:firstLine="709"/>
        <w:jc w:val="center"/>
        <w:rPr>
          <w:rFonts w:cs="Times New Roman"/>
          <w:b/>
          <w:lang w:eastAsia="en-US"/>
        </w:rPr>
      </w:pPr>
      <w:r w:rsidRPr="00700BB0">
        <w:rPr>
          <w:rFonts w:cs="Times New Roman"/>
          <w:b/>
          <w:lang w:eastAsia="en-US"/>
        </w:rPr>
        <w:t>с. Краснополье</w:t>
      </w:r>
    </w:p>
    <w:p w14:paraId="0F461EB1" w14:textId="77777777" w:rsidR="00700BB0" w:rsidRDefault="00700BB0" w:rsidP="00F013CC">
      <w:pPr>
        <w:widowControl w:val="0"/>
        <w:suppressAutoHyphens w:val="0"/>
        <w:spacing w:line="265" w:lineRule="exact"/>
        <w:ind w:left="20"/>
        <w:jc w:val="center"/>
        <w:rPr>
          <w:rFonts w:cs="Times New Roman"/>
          <w:b/>
          <w:lang w:eastAsia="ru-RU"/>
        </w:rPr>
      </w:pPr>
    </w:p>
    <w:tbl>
      <w:tblPr>
        <w:tblStyle w:val="afb"/>
        <w:tblW w:w="0" w:type="auto"/>
        <w:jc w:val="right"/>
        <w:tblLook w:val="04A0" w:firstRow="1" w:lastRow="0" w:firstColumn="1" w:lastColumn="0" w:noHBand="0" w:noVBand="1"/>
      </w:tblPr>
      <w:tblGrid>
        <w:gridCol w:w="3033"/>
        <w:gridCol w:w="6311"/>
      </w:tblGrid>
      <w:tr w:rsidR="00700BB0" w:rsidRPr="00700BB0" w14:paraId="6AA0EF87" w14:textId="77777777" w:rsidTr="00700BB0">
        <w:trPr>
          <w:jc w:val="right"/>
        </w:trPr>
        <w:tc>
          <w:tcPr>
            <w:tcW w:w="3085" w:type="dxa"/>
          </w:tcPr>
          <w:p w14:paraId="10141BBC"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6E78ADF2" w14:textId="77777777" w:rsidR="00700BB0" w:rsidRPr="00700BB0" w:rsidRDefault="00700BB0" w:rsidP="00700BB0">
            <w:pPr>
              <w:suppressAutoHyphens w:val="0"/>
              <w:jc w:val="both"/>
              <w:rPr>
                <w:rFonts w:cs="Times New Roman"/>
                <w:lang w:eastAsia="ru-RU"/>
              </w:rPr>
            </w:pPr>
            <w:r w:rsidRPr="00700BB0">
              <w:rPr>
                <w:rFonts w:cs="Times New Roman"/>
                <w:lang w:eastAsia="ru-RU"/>
              </w:rPr>
              <w:t>Скважина расположена в районе нового поселка.</w:t>
            </w:r>
          </w:p>
          <w:p w14:paraId="26B61507"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3251679D"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25 м,</w:t>
            </w:r>
          </w:p>
          <w:p w14:paraId="7800C31B"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80 мм,</w:t>
            </w:r>
          </w:p>
          <w:p w14:paraId="5049D12D"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 сталь,</w:t>
            </w:r>
          </w:p>
          <w:p w14:paraId="3AEA9A9E"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 ЭЦВ 6-10-90.</w:t>
            </w:r>
          </w:p>
          <w:p w14:paraId="553A6F1F" w14:textId="77777777" w:rsidR="00700BB0" w:rsidRPr="00700BB0" w:rsidRDefault="00700BB0" w:rsidP="00700BB0">
            <w:pPr>
              <w:suppressAutoHyphens w:val="0"/>
              <w:jc w:val="both"/>
              <w:rPr>
                <w:rFonts w:cs="Times New Roman"/>
                <w:lang w:eastAsia="ru-RU"/>
              </w:rPr>
            </w:pPr>
            <w:r w:rsidRPr="00700BB0">
              <w:rPr>
                <w:rFonts w:cs="Times New Roman"/>
                <w:lang w:eastAsia="ru-RU"/>
              </w:rPr>
              <w:t>Фактический водоотбор -36 куб.м/сут.</w:t>
            </w:r>
          </w:p>
          <w:p w14:paraId="3DC5DC4B"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 ЧРП-1988.</w:t>
            </w:r>
          </w:p>
        </w:tc>
      </w:tr>
      <w:tr w:rsidR="00700BB0" w:rsidRPr="00700BB0" w14:paraId="6C0FB61B" w14:textId="77777777" w:rsidTr="00700BB0">
        <w:trPr>
          <w:jc w:val="right"/>
        </w:trPr>
        <w:tc>
          <w:tcPr>
            <w:tcW w:w="3085" w:type="dxa"/>
          </w:tcPr>
          <w:p w14:paraId="3B11F66B"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3B2741AF" w14:textId="77777777" w:rsidR="00700BB0" w:rsidRPr="00700BB0" w:rsidRDefault="00700BB0" w:rsidP="00700BB0">
            <w:pPr>
              <w:suppressAutoHyphens w:val="0"/>
              <w:jc w:val="both"/>
              <w:rPr>
                <w:rFonts w:cs="Times New Roman"/>
                <w:lang w:eastAsia="ru-RU"/>
              </w:rPr>
            </w:pPr>
            <w:r w:rsidRPr="00700BB0">
              <w:rPr>
                <w:rFonts w:cs="Times New Roman"/>
                <w:lang w:eastAsia="ru-RU"/>
              </w:rPr>
              <w:t>В нерабочем состоянии.</w:t>
            </w:r>
          </w:p>
        </w:tc>
      </w:tr>
      <w:tr w:rsidR="00700BB0" w:rsidRPr="00700BB0" w14:paraId="2F2E1D13" w14:textId="77777777" w:rsidTr="00700BB0">
        <w:trPr>
          <w:jc w:val="right"/>
        </w:trPr>
        <w:tc>
          <w:tcPr>
            <w:tcW w:w="3085" w:type="dxa"/>
          </w:tcPr>
          <w:p w14:paraId="31CA1A5A"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3161C1F1" w14:textId="77777777" w:rsidR="00700BB0" w:rsidRPr="00700BB0" w:rsidRDefault="00700BB0" w:rsidP="00700BB0">
            <w:pPr>
              <w:suppressAutoHyphens w:val="0"/>
              <w:jc w:val="both"/>
              <w:rPr>
                <w:rFonts w:cs="Times New Roman"/>
                <w:lang w:eastAsia="ru-RU"/>
              </w:rPr>
            </w:pPr>
            <w:r w:rsidRPr="00700BB0">
              <w:rPr>
                <w:rFonts w:cs="Times New Roman"/>
                <w:lang w:eastAsia="ru-RU"/>
              </w:rPr>
              <w:t>Здание-кирпичное,</w:t>
            </w:r>
          </w:p>
          <w:p w14:paraId="0E5A0CD3" w14:textId="77777777" w:rsidR="00700BB0" w:rsidRPr="00700BB0" w:rsidRDefault="00700BB0" w:rsidP="00700BB0">
            <w:pPr>
              <w:suppressAutoHyphens w:val="0"/>
              <w:jc w:val="both"/>
              <w:rPr>
                <w:rFonts w:cs="Times New Roman"/>
                <w:lang w:eastAsia="ru-RU"/>
              </w:rPr>
            </w:pPr>
            <w:r w:rsidRPr="00700BB0">
              <w:rPr>
                <w:rFonts w:cs="Times New Roman"/>
                <w:lang w:eastAsia="ru-RU"/>
              </w:rPr>
              <w:t>размеры: 3,2м*2,2м*1,8м</w:t>
            </w:r>
          </w:p>
          <w:p w14:paraId="2FAABF10"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эксплуатацию-1988</w:t>
            </w:r>
          </w:p>
          <w:p w14:paraId="44709C6F"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состояние-удовлетворительное.</w:t>
            </w:r>
          </w:p>
        </w:tc>
      </w:tr>
      <w:tr w:rsidR="00700BB0" w:rsidRPr="00700BB0" w14:paraId="746D5700" w14:textId="77777777" w:rsidTr="00700BB0">
        <w:trPr>
          <w:jc w:val="right"/>
        </w:trPr>
        <w:tc>
          <w:tcPr>
            <w:tcW w:w="3085" w:type="dxa"/>
          </w:tcPr>
          <w:p w14:paraId="171E3813"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w:t>
            </w:r>
          </w:p>
        </w:tc>
        <w:tc>
          <w:tcPr>
            <w:tcW w:w="6486" w:type="dxa"/>
          </w:tcPr>
          <w:p w14:paraId="7D59E007" w14:textId="77777777" w:rsidR="00700BB0" w:rsidRPr="00700BB0" w:rsidRDefault="00700BB0" w:rsidP="00700BB0">
            <w:pPr>
              <w:suppressAutoHyphens w:val="0"/>
              <w:jc w:val="both"/>
              <w:rPr>
                <w:rFonts w:cs="Times New Roman"/>
                <w:lang w:eastAsia="ru-RU"/>
              </w:rPr>
            </w:pPr>
            <w:r w:rsidRPr="00700BB0">
              <w:rPr>
                <w:rFonts w:cs="Times New Roman"/>
                <w:lang w:eastAsia="ru-RU"/>
              </w:rPr>
              <w:t>Общая протяженность-2890м, в том числе:</w:t>
            </w:r>
          </w:p>
          <w:p w14:paraId="7BF47668"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- 1670 м, диаметр-150 мм, материал труб-стальные,</w:t>
            </w:r>
          </w:p>
          <w:p w14:paraId="6C6F7C60"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-230 м, диаметр-80, материал труб- стальные, год ввода в эксплуатацию 1988.</w:t>
            </w:r>
          </w:p>
          <w:p w14:paraId="0C034DD0"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- 130 м, диаметр- 110 мм , материал труб-ПЭ,</w:t>
            </w:r>
          </w:p>
          <w:p w14:paraId="75CCDD6E"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- 860 м, диам.-63 мм, материал труб-ПЭ,</w:t>
            </w:r>
          </w:p>
          <w:p w14:paraId="4F57BFFE"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капитального ремонта-2015.</w:t>
            </w:r>
          </w:p>
        </w:tc>
      </w:tr>
      <w:tr w:rsidR="00700BB0" w:rsidRPr="00700BB0" w14:paraId="1ED47FAD" w14:textId="77777777" w:rsidTr="00700BB0">
        <w:trPr>
          <w:jc w:val="right"/>
        </w:trPr>
        <w:tc>
          <w:tcPr>
            <w:tcW w:w="3085" w:type="dxa"/>
          </w:tcPr>
          <w:p w14:paraId="21AF9223" w14:textId="77777777" w:rsidR="00700BB0" w:rsidRPr="00700BB0" w:rsidRDefault="00700BB0" w:rsidP="00700BB0">
            <w:pPr>
              <w:suppressAutoHyphens w:val="0"/>
              <w:jc w:val="both"/>
              <w:rPr>
                <w:rFonts w:cs="Times New Roman"/>
                <w:lang w:eastAsia="ru-RU"/>
              </w:rPr>
            </w:pPr>
            <w:r w:rsidRPr="00700BB0">
              <w:rPr>
                <w:rFonts w:cs="Times New Roman"/>
                <w:lang w:eastAsia="ru-RU"/>
              </w:rPr>
              <w:t>Состояние системы водоснабжения, % износа</w:t>
            </w:r>
          </w:p>
        </w:tc>
        <w:tc>
          <w:tcPr>
            <w:tcW w:w="6486" w:type="dxa"/>
          </w:tcPr>
          <w:p w14:paraId="67861B5C" w14:textId="77777777" w:rsidR="00700BB0" w:rsidRPr="00700BB0" w:rsidRDefault="00700BB0" w:rsidP="00700BB0">
            <w:pPr>
              <w:suppressAutoHyphens w:val="0"/>
              <w:jc w:val="both"/>
              <w:rPr>
                <w:rFonts w:cs="Times New Roman"/>
                <w:lang w:eastAsia="ru-RU"/>
              </w:rPr>
            </w:pPr>
            <w:r w:rsidRPr="00700BB0">
              <w:rPr>
                <w:rFonts w:cs="Times New Roman"/>
                <w:lang w:eastAsia="ru-RU"/>
              </w:rPr>
              <w:t>20</w:t>
            </w:r>
          </w:p>
        </w:tc>
      </w:tr>
    </w:tbl>
    <w:p w14:paraId="5932CEDC" w14:textId="77777777" w:rsidR="00700BB0" w:rsidRDefault="00700BB0" w:rsidP="00F013CC">
      <w:pPr>
        <w:widowControl w:val="0"/>
        <w:suppressAutoHyphens w:val="0"/>
        <w:spacing w:line="265" w:lineRule="exact"/>
        <w:ind w:left="20"/>
        <w:jc w:val="center"/>
        <w:rPr>
          <w:rFonts w:cs="Times New Roman"/>
          <w:b/>
          <w:lang w:eastAsia="ru-RU"/>
        </w:rPr>
      </w:pPr>
    </w:p>
    <w:p w14:paraId="0D36C4E9" w14:textId="77777777" w:rsidR="00023C0A" w:rsidRDefault="00023C0A" w:rsidP="00F013CC">
      <w:pPr>
        <w:widowControl w:val="0"/>
        <w:suppressAutoHyphens w:val="0"/>
        <w:spacing w:line="265" w:lineRule="exact"/>
        <w:ind w:left="20"/>
        <w:jc w:val="center"/>
        <w:rPr>
          <w:rFonts w:cs="Times New Roman"/>
          <w:b/>
          <w:lang w:eastAsia="ru-RU"/>
        </w:rPr>
      </w:pPr>
    </w:p>
    <w:p w14:paraId="092CE335" w14:textId="77777777" w:rsidR="00023C0A" w:rsidRDefault="00023C0A" w:rsidP="00F013CC">
      <w:pPr>
        <w:widowControl w:val="0"/>
        <w:suppressAutoHyphens w:val="0"/>
        <w:spacing w:line="265" w:lineRule="exact"/>
        <w:ind w:left="20"/>
        <w:jc w:val="center"/>
        <w:rPr>
          <w:rFonts w:cs="Times New Roman"/>
          <w:b/>
          <w:lang w:eastAsia="ru-RU"/>
        </w:rPr>
      </w:pPr>
    </w:p>
    <w:p w14:paraId="1A152373" w14:textId="77777777" w:rsidR="00023C0A" w:rsidRDefault="00023C0A" w:rsidP="00F013CC">
      <w:pPr>
        <w:widowControl w:val="0"/>
        <w:suppressAutoHyphens w:val="0"/>
        <w:spacing w:line="265" w:lineRule="exact"/>
        <w:ind w:left="20"/>
        <w:jc w:val="center"/>
        <w:rPr>
          <w:rFonts w:cs="Times New Roman"/>
          <w:b/>
          <w:lang w:eastAsia="ru-RU"/>
        </w:rPr>
      </w:pPr>
    </w:p>
    <w:p w14:paraId="37FDB949" w14:textId="77777777" w:rsidR="00700BB0" w:rsidRDefault="00700BB0" w:rsidP="00F013CC">
      <w:pPr>
        <w:widowControl w:val="0"/>
        <w:suppressAutoHyphens w:val="0"/>
        <w:spacing w:line="265" w:lineRule="exact"/>
        <w:ind w:left="20"/>
        <w:jc w:val="center"/>
        <w:rPr>
          <w:rFonts w:cs="Times New Roman"/>
          <w:b/>
          <w:lang w:eastAsia="ru-RU"/>
        </w:rPr>
      </w:pPr>
    </w:p>
    <w:p w14:paraId="1BB9FC70" w14:textId="77777777" w:rsidR="00700BB0" w:rsidRPr="00700BB0" w:rsidRDefault="00700BB0" w:rsidP="00700BB0">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uppressAutoHyphens w:val="0"/>
        <w:ind w:firstLine="709"/>
        <w:jc w:val="center"/>
        <w:rPr>
          <w:rFonts w:eastAsia="ヒラギノ角ゴ Pro W3" w:cs="Times New Roman"/>
          <w:b/>
          <w:lang w:eastAsia="ru-RU"/>
        </w:rPr>
      </w:pPr>
      <w:r w:rsidRPr="00700BB0">
        <w:rPr>
          <w:rFonts w:eastAsia="ヒラギノ角ゴ Pro W3" w:cs="Times New Roman"/>
          <w:b/>
          <w:lang w:eastAsia="ru-RU"/>
        </w:rPr>
        <w:t>с. Карачево</w:t>
      </w:r>
    </w:p>
    <w:p w14:paraId="49162323" w14:textId="77777777" w:rsidR="00700BB0" w:rsidRDefault="00700BB0" w:rsidP="00700BB0">
      <w:pPr>
        <w:widowControl w:val="0"/>
        <w:suppressAutoHyphens w:val="0"/>
        <w:spacing w:line="265" w:lineRule="exact"/>
        <w:ind w:left="20"/>
        <w:jc w:val="right"/>
        <w:rPr>
          <w:rFonts w:cs="Times New Roman"/>
          <w:b/>
          <w:lang w:eastAsia="ru-RU"/>
        </w:rPr>
      </w:pPr>
    </w:p>
    <w:tbl>
      <w:tblPr>
        <w:tblStyle w:val="afb"/>
        <w:tblW w:w="0" w:type="auto"/>
        <w:jc w:val="right"/>
        <w:tblLook w:val="04A0" w:firstRow="1" w:lastRow="0" w:firstColumn="1" w:lastColumn="0" w:noHBand="0" w:noVBand="1"/>
      </w:tblPr>
      <w:tblGrid>
        <w:gridCol w:w="3034"/>
        <w:gridCol w:w="6310"/>
      </w:tblGrid>
      <w:tr w:rsidR="00700BB0" w:rsidRPr="00700BB0" w14:paraId="769F8F21" w14:textId="77777777" w:rsidTr="00700BB0">
        <w:trPr>
          <w:jc w:val="right"/>
        </w:trPr>
        <w:tc>
          <w:tcPr>
            <w:tcW w:w="3085" w:type="dxa"/>
          </w:tcPr>
          <w:p w14:paraId="714ED65F"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7882E07C"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северо-западной окраине населенного пункта.</w:t>
            </w:r>
          </w:p>
          <w:p w14:paraId="4FEAFD7E"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050B9BC6"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- 100 м,</w:t>
            </w:r>
          </w:p>
          <w:p w14:paraId="2963BBF8"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- 100 мм</w:t>
            </w:r>
          </w:p>
          <w:p w14:paraId="722EE60B"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 сталь</w:t>
            </w:r>
          </w:p>
          <w:p w14:paraId="0C3C22BE"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 ЭЦВ 8-40-150.</w:t>
            </w:r>
          </w:p>
          <w:p w14:paraId="7A0D987B" w14:textId="77777777" w:rsidR="00700BB0" w:rsidRPr="00700BB0" w:rsidRDefault="00700BB0" w:rsidP="00700BB0">
            <w:pPr>
              <w:suppressAutoHyphens w:val="0"/>
              <w:jc w:val="both"/>
              <w:rPr>
                <w:rFonts w:cs="Times New Roman"/>
                <w:lang w:eastAsia="ru-RU"/>
              </w:rPr>
            </w:pPr>
            <w:r w:rsidRPr="00700BB0">
              <w:rPr>
                <w:rFonts w:cs="Times New Roman"/>
                <w:lang w:eastAsia="ru-RU"/>
              </w:rPr>
              <w:t>Фактический водоотбор -32 куб.м/сут.</w:t>
            </w:r>
          </w:p>
        </w:tc>
      </w:tr>
      <w:tr w:rsidR="00700BB0" w:rsidRPr="00700BB0" w14:paraId="722F8D9E" w14:textId="77777777" w:rsidTr="00700BB0">
        <w:trPr>
          <w:jc w:val="right"/>
        </w:trPr>
        <w:tc>
          <w:tcPr>
            <w:tcW w:w="3085" w:type="dxa"/>
          </w:tcPr>
          <w:p w14:paraId="6242ED48"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3C95CC95"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северо-западной окраине населенного пункта.</w:t>
            </w:r>
          </w:p>
          <w:p w14:paraId="59D63968" w14:textId="77777777" w:rsidR="00700BB0" w:rsidRPr="00700BB0" w:rsidRDefault="00700BB0" w:rsidP="00700BB0">
            <w:pPr>
              <w:suppressAutoHyphens w:val="0"/>
              <w:jc w:val="both"/>
              <w:rPr>
                <w:rFonts w:cs="Times New Roman"/>
                <w:lang w:eastAsia="ru-RU"/>
              </w:rPr>
            </w:pPr>
            <w:r w:rsidRPr="00700BB0">
              <w:rPr>
                <w:rFonts w:cs="Times New Roman"/>
                <w:lang w:eastAsia="ru-RU"/>
              </w:rPr>
              <w:t>Высота - 10 м</w:t>
            </w:r>
          </w:p>
          <w:p w14:paraId="0A653D5A" w14:textId="77777777" w:rsidR="00700BB0" w:rsidRPr="00700BB0" w:rsidRDefault="00700BB0" w:rsidP="00700BB0">
            <w:pPr>
              <w:suppressAutoHyphens w:val="0"/>
              <w:jc w:val="both"/>
              <w:rPr>
                <w:rFonts w:cs="Times New Roman"/>
                <w:lang w:eastAsia="ru-RU"/>
              </w:rPr>
            </w:pPr>
            <w:r w:rsidRPr="00700BB0">
              <w:rPr>
                <w:rFonts w:cs="Times New Roman"/>
                <w:lang w:eastAsia="ru-RU"/>
              </w:rPr>
              <w:t>Объем -  30 куб.м</w:t>
            </w:r>
          </w:p>
          <w:p w14:paraId="68EF4EC1"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 требует ремонта.</w:t>
            </w:r>
          </w:p>
          <w:p w14:paraId="3FAD30A2"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эксплуатацию-1964.</w:t>
            </w:r>
          </w:p>
        </w:tc>
      </w:tr>
      <w:tr w:rsidR="00700BB0" w:rsidRPr="00700BB0" w14:paraId="35E07DE8" w14:textId="77777777" w:rsidTr="00700BB0">
        <w:trPr>
          <w:jc w:val="right"/>
        </w:trPr>
        <w:tc>
          <w:tcPr>
            <w:tcW w:w="3085" w:type="dxa"/>
          </w:tcPr>
          <w:p w14:paraId="2558CD47"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5AC7DF67" w14:textId="77777777" w:rsidR="00700BB0" w:rsidRPr="00700BB0" w:rsidRDefault="00700BB0" w:rsidP="00700BB0">
            <w:pPr>
              <w:suppressAutoHyphens w:val="0"/>
              <w:jc w:val="both"/>
              <w:rPr>
                <w:rFonts w:cs="Times New Roman"/>
                <w:lang w:eastAsia="ru-RU"/>
              </w:rPr>
            </w:pPr>
            <w:r w:rsidRPr="00700BB0">
              <w:rPr>
                <w:rFonts w:cs="Times New Roman"/>
                <w:lang w:eastAsia="ru-RU"/>
              </w:rPr>
              <w:t>Здание- кирпичное, размеры: 2,7м*2,3м*2,1м.</w:t>
            </w:r>
          </w:p>
          <w:p w14:paraId="40D25E9D"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эксплуатацию-1964</w:t>
            </w:r>
          </w:p>
          <w:p w14:paraId="618491F6"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требуется ремонт.</w:t>
            </w:r>
          </w:p>
        </w:tc>
      </w:tr>
      <w:tr w:rsidR="00700BB0" w:rsidRPr="00700BB0" w14:paraId="27019850" w14:textId="77777777" w:rsidTr="00700BB0">
        <w:trPr>
          <w:jc w:val="right"/>
        </w:trPr>
        <w:tc>
          <w:tcPr>
            <w:tcW w:w="3085" w:type="dxa"/>
          </w:tcPr>
          <w:p w14:paraId="004B0A92"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w:t>
            </w:r>
          </w:p>
        </w:tc>
        <w:tc>
          <w:tcPr>
            <w:tcW w:w="6486" w:type="dxa"/>
          </w:tcPr>
          <w:p w14:paraId="59E13BFC" w14:textId="77777777" w:rsidR="00700BB0" w:rsidRPr="00700BB0" w:rsidRDefault="00700BB0" w:rsidP="00700BB0">
            <w:pPr>
              <w:suppressAutoHyphens w:val="0"/>
              <w:jc w:val="both"/>
              <w:rPr>
                <w:rFonts w:cs="Times New Roman"/>
                <w:lang w:eastAsia="ru-RU"/>
              </w:rPr>
            </w:pPr>
            <w:r w:rsidRPr="00700BB0">
              <w:rPr>
                <w:rFonts w:cs="Times New Roman"/>
                <w:lang w:eastAsia="ru-RU"/>
              </w:rPr>
              <w:t>Общая протяженность-1216м, в том числе:</w:t>
            </w:r>
          </w:p>
          <w:p w14:paraId="30C70E30"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-1150м- диаметр- 110 мм, материал-ПЭ,</w:t>
            </w:r>
          </w:p>
          <w:p w14:paraId="5F780EEB"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- 16  м, диаметр-63 мм, материал-ПЭ,</w:t>
            </w:r>
          </w:p>
          <w:p w14:paraId="1BE13227"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- 50  м, диаметр-50 мм, материал-ПЭ,</w:t>
            </w:r>
          </w:p>
          <w:p w14:paraId="294DC169"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ремонта-2015.</w:t>
            </w:r>
          </w:p>
        </w:tc>
      </w:tr>
      <w:tr w:rsidR="00700BB0" w:rsidRPr="00700BB0" w14:paraId="2C9F1257" w14:textId="77777777" w:rsidTr="00700BB0">
        <w:trPr>
          <w:jc w:val="right"/>
        </w:trPr>
        <w:tc>
          <w:tcPr>
            <w:tcW w:w="3085" w:type="dxa"/>
          </w:tcPr>
          <w:p w14:paraId="033CED43" w14:textId="77777777" w:rsidR="00700BB0" w:rsidRPr="00700BB0" w:rsidRDefault="00700BB0" w:rsidP="00700BB0">
            <w:pPr>
              <w:suppressAutoHyphens w:val="0"/>
              <w:jc w:val="both"/>
              <w:rPr>
                <w:rFonts w:cs="Times New Roman"/>
                <w:lang w:eastAsia="ru-RU"/>
              </w:rPr>
            </w:pPr>
            <w:r w:rsidRPr="00700BB0">
              <w:rPr>
                <w:rFonts w:cs="Times New Roman"/>
                <w:lang w:eastAsia="ru-RU"/>
              </w:rPr>
              <w:t>Состояние системы водоснабжения, % износа</w:t>
            </w:r>
          </w:p>
        </w:tc>
        <w:tc>
          <w:tcPr>
            <w:tcW w:w="6486" w:type="dxa"/>
          </w:tcPr>
          <w:p w14:paraId="5366DFA8" w14:textId="77777777" w:rsidR="00700BB0" w:rsidRPr="00700BB0" w:rsidRDefault="00700BB0" w:rsidP="00700BB0">
            <w:pPr>
              <w:suppressAutoHyphens w:val="0"/>
              <w:jc w:val="both"/>
              <w:rPr>
                <w:rFonts w:cs="Times New Roman"/>
                <w:lang w:eastAsia="ru-RU"/>
              </w:rPr>
            </w:pPr>
            <w:r w:rsidRPr="00700BB0">
              <w:rPr>
                <w:rFonts w:cs="Times New Roman"/>
                <w:lang w:eastAsia="ru-RU"/>
              </w:rPr>
              <w:t>состояние удовлетворительное</w:t>
            </w:r>
          </w:p>
        </w:tc>
      </w:tr>
    </w:tbl>
    <w:p w14:paraId="6D8F6A12" w14:textId="77777777" w:rsidR="00700BB0" w:rsidRDefault="00700BB0" w:rsidP="00F013CC">
      <w:pPr>
        <w:widowControl w:val="0"/>
        <w:suppressAutoHyphens w:val="0"/>
        <w:spacing w:line="265" w:lineRule="exact"/>
        <w:ind w:left="20"/>
        <w:jc w:val="center"/>
        <w:rPr>
          <w:rFonts w:cs="Times New Roman"/>
          <w:b/>
          <w:lang w:eastAsia="ru-RU"/>
        </w:rPr>
      </w:pPr>
    </w:p>
    <w:p w14:paraId="31E525E8" w14:textId="77777777" w:rsidR="00700BB0" w:rsidRPr="00700BB0" w:rsidRDefault="00700BB0" w:rsidP="00700BB0">
      <w:pPr>
        <w:suppressAutoHyphens w:val="0"/>
        <w:autoSpaceDE w:val="0"/>
        <w:autoSpaceDN w:val="0"/>
        <w:adjustRightInd w:val="0"/>
        <w:ind w:firstLine="709"/>
        <w:jc w:val="center"/>
        <w:rPr>
          <w:rFonts w:cs="Times New Roman"/>
          <w:b/>
          <w:lang w:eastAsia="en-US"/>
        </w:rPr>
      </w:pPr>
      <w:r w:rsidRPr="00700BB0">
        <w:rPr>
          <w:rFonts w:cs="Times New Roman"/>
          <w:b/>
          <w:lang w:eastAsia="en-US"/>
        </w:rPr>
        <w:t>д. Кропотово</w:t>
      </w:r>
    </w:p>
    <w:p w14:paraId="3EEC0861" w14:textId="77777777" w:rsidR="00700BB0" w:rsidRDefault="00700BB0" w:rsidP="00F013CC">
      <w:pPr>
        <w:widowControl w:val="0"/>
        <w:suppressAutoHyphens w:val="0"/>
        <w:spacing w:line="265" w:lineRule="exact"/>
        <w:ind w:left="20"/>
        <w:jc w:val="center"/>
        <w:rPr>
          <w:rFonts w:cs="Times New Roman"/>
          <w:b/>
          <w:lang w:eastAsia="ru-RU"/>
        </w:rPr>
      </w:pPr>
    </w:p>
    <w:tbl>
      <w:tblPr>
        <w:tblStyle w:val="afb"/>
        <w:tblW w:w="0" w:type="auto"/>
        <w:jc w:val="right"/>
        <w:tblLook w:val="04A0" w:firstRow="1" w:lastRow="0" w:firstColumn="1" w:lastColumn="0" w:noHBand="0" w:noVBand="1"/>
      </w:tblPr>
      <w:tblGrid>
        <w:gridCol w:w="3033"/>
        <w:gridCol w:w="6311"/>
      </w:tblGrid>
      <w:tr w:rsidR="00700BB0" w:rsidRPr="00700BB0" w14:paraId="58F76D67" w14:textId="77777777" w:rsidTr="00700BB0">
        <w:trPr>
          <w:jc w:val="right"/>
        </w:trPr>
        <w:tc>
          <w:tcPr>
            <w:tcW w:w="3085" w:type="dxa"/>
          </w:tcPr>
          <w:p w14:paraId="000A3594"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22B6150E"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юго-восточной окраине населенного пункта.</w:t>
            </w:r>
          </w:p>
          <w:p w14:paraId="3E528CF5"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7FF6766E"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- 100 м,</w:t>
            </w:r>
          </w:p>
          <w:p w14:paraId="2D2A5B97"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- 110 мм</w:t>
            </w:r>
          </w:p>
          <w:p w14:paraId="4D086C9F"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труб - ПЭ.</w:t>
            </w:r>
          </w:p>
          <w:p w14:paraId="573BF583"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 ЭЦВ 8-25-110</w:t>
            </w:r>
          </w:p>
          <w:p w14:paraId="3246960E" w14:textId="77777777" w:rsidR="00700BB0" w:rsidRPr="00700BB0" w:rsidRDefault="00700BB0" w:rsidP="00700BB0">
            <w:pPr>
              <w:suppressAutoHyphens w:val="0"/>
              <w:jc w:val="both"/>
              <w:rPr>
                <w:rFonts w:cs="Times New Roman"/>
                <w:lang w:eastAsia="ru-RU"/>
              </w:rPr>
            </w:pPr>
            <w:r w:rsidRPr="00700BB0">
              <w:rPr>
                <w:rFonts w:cs="Times New Roman"/>
                <w:lang w:eastAsia="ru-RU"/>
              </w:rPr>
              <w:t>Фактический водоотбор-45 куб.м/сут.</w:t>
            </w:r>
          </w:p>
        </w:tc>
      </w:tr>
      <w:tr w:rsidR="00700BB0" w:rsidRPr="00700BB0" w14:paraId="7C10879F" w14:textId="77777777" w:rsidTr="00700BB0">
        <w:trPr>
          <w:jc w:val="right"/>
        </w:trPr>
        <w:tc>
          <w:tcPr>
            <w:tcW w:w="3085" w:type="dxa"/>
          </w:tcPr>
          <w:p w14:paraId="272CEBDA"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0160BF19"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Ю-В окраине населенного пункта.</w:t>
            </w:r>
          </w:p>
          <w:p w14:paraId="778FDEB2" w14:textId="77777777" w:rsidR="00700BB0" w:rsidRPr="00700BB0" w:rsidRDefault="00700BB0" w:rsidP="00700BB0">
            <w:pPr>
              <w:suppressAutoHyphens w:val="0"/>
              <w:jc w:val="both"/>
              <w:rPr>
                <w:rFonts w:cs="Times New Roman"/>
                <w:lang w:eastAsia="ru-RU"/>
              </w:rPr>
            </w:pPr>
            <w:r w:rsidRPr="00700BB0">
              <w:rPr>
                <w:rFonts w:cs="Times New Roman"/>
                <w:lang w:eastAsia="ru-RU"/>
              </w:rPr>
              <w:t>Высота - 15 м,</w:t>
            </w:r>
          </w:p>
          <w:p w14:paraId="655F50D8" w14:textId="77777777" w:rsidR="00700BB0" w:rsidRPr="00700BB0" w:rsidRDefault="00700BB0" w:rsidP="00700BB0">
            <w:pPr>
              <w:suppressAutoHyphens w:val="0"/>
              <w:jc w:val="both"/>
              <w:rPr>
                <w:rFonts w:cs="Times New Roman"/>
                <w:lang w:eastAsia="ru-RU"/>
              </w:rPr>
            </w:pPr>
            <w:r w:rsidRPr="00700BB0">
              <w:rPr>
                <w:rFonts w:cs="Times New Roman"/>
                <w:lang w:eastAsia="ru-RU"/>
              </w:rPr>
              <w:t>Объем - 25  куб.м,</w:t>
            </w:r>
          </w:p>
          <w:p w14:paraId="14AD4F5B"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эксплуатацию-1970.</w:t>
            </w:r>
          </w:p>
          <w:p w14:paraId="57CA0437"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состояние-удовлетворительное.</w:t>
            </w:r>
          </w:p>
        </w:tc>
      </w:tr>
      <w:tr w:rsidR="00700BB0" w:rsidRPr="00700BB0" w14:paraId="0D263B17" w14:textId="77777777" w:rsidTr="00700BB0">
        <w:trPr>
          <w:jc w:val="right"/>
        </w:trPr>
        <w:tc>
          <w:tcPr>
            <w:tcW w:w="3085" w:type="dxa"/>
          </w:tcPr>
          <w:p w14:paraId="212FD035"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42533508" w14:textId="77777777" w:rsidR="00700BB0" w:rsidRPr="00700BB0" w:rsidRDefault="00700BB0" w:rsidP="00700BB0">
            <w:pPr>
              <w:suppressAutoHyphens w:val="0"/>
              <w:jc w:val="both"/>
              <w:rPr>
                <w:rFonts w:cs="Times New Roman"/>
                <w:lang w:eastAsia="ru-RU"/>
              </w:rPr>
            </w:pPr>
            <w:r w:rsidRPr="00700BB0">
              <w:rPr>
                <w:rFonts w:cs="Times New Roman"/>
                <w:lang w:eastAsia="ru-RU"/>
              </w:rPr>
              <w:t>нет</w:t>
            </w:r>
          </w:p>
        </w:tc>
      </w:tr>
      <w:tr w:rsidR="00700BB0" w:rsidRPr="00700BB0" w14:paraId="57DCF5D7" w14:textId="77777777" w:rsidTr="00700BB0">
        <w:trPr>
          <w:jc w:val="right"/>
        </w:trPr>
        <w:tc>
          <w:tcPr>
            <w:tcW w:w="3085" w:type="dxa"/>
          </w:tcPr>
          <w:p w14:paraId="0EB5AA44" w14:textId="77777777" w:rsidR="00700BB0" w:rsidRPr="00700BB0" w:rsidRDefault="00700BB0" w:rsidP="00700BB0">
            <w:pPr>
              <w:suppressAutoHyphens w:val="0"/>
              <w:jc w:val="both"/>
              <w:rPr>
                <w:rFonts w:cs="Times New Roman"/>
                <w:lang w:eastAsia="ru-RU"/>
              </w:rPr>
            </w:pPr>
            <w:r w:rsidRPr="00700BB0">
              <w:rPr>
                <w:rFonts w:cs="Times New Roman"/>
                <w:lang w:eastAsia="ru-RU"/>
              </w:rPr>
              <w:t>Состояние системы водоснабжения, % износа</w:t>
            </w:r>
          </w:p>
        </w:tc>
        <w:tc>
          <w:tcPr>
            <w:tcW w:w="6486" w:type="dxa"/>
          </w:tcPr>
          <w:p w14:paraId="6A519C10" w14:textId="77777777" w:rsidR="00700BB0" w:rsidRPr="00700BB0" w:rsidRDefault="00700BB0" w:rsidP="00700BB0">
            <w:pPr>
              <w:suppressAutoHyphens w:val="0"/>
              <w:jc w:val="both"/>
              <w:rPr>
                <w:rFonts w:cs="Times New Roman"/>
                <w:lang w:eastAsia="ru-RU"/>
              </w:rPr>
            </w:pPr>
            <w:r w:rsidRPr="00700BB0">
              <w:rPr>
                <w:rFonts w:cs="Times New Roman"/>
                <w:lang w:eastAsia="ru-RU"/>
              </w:rPr>
              <w:t>10</w:t>
            </w:r>
          </w:p>
        </w:tc>
      </w:tr>
    </w:tbl>
    <w:p w14:paraId="52D025C0" w14:textId="77777777" w:rsidR="00700BB0" w:rsidRDefault="00700BB0" w:rsidP="00F013CC">
      <w:pPr>
        <w:widowControl w:val="0"/>
        <w:suppressAutoHyphens w:val="0"/>
        <w:spacing w:line="265" w:lineRule="exact"/>
        <w:ind w:left="20"/>
        <w:jc w:val="center"/>
        <w:rPr>
          <w:rFonts w:cs="Times New Roman"/>
          <w:b/>
          <w:lang w:eastAsia="ru-RU"/>
        </w:rPr>
      </w:pPr>
    </w:p>
    <w:p w14:paraId="16451F21" w14:textId="77777777" w:rsidR="00700BB0" w:rsidRDefault="00700BB0" w:rsidP="00F013CC">
      <w:pPr>
        <w:widowControl w:val="0"/>
        <w:suppressAutoHyphens w:val="0"/>
        <w:spacing w:line="265" w:lineRule="exact"/>
        <w:ind w:left="20"/>
        <w:jc w:val="center"/>
        <w:rPr>
          <w:rFonts w:cs="Times New Roman"/>
          <w:b/>
          <w:lang w:eastAsia="ru-RU"/>
        </w:rPr>
      </w:pPr>
      <w:r w:rsidRPr="00700BB0">
        <w:rPr>
          <w:rFonts w:cs="Times New Roman"/>
          <w:b/>
          <w:lang w:eastAsia="ru-RU"/>
        </w:rPr>
        <w:t>д. Ренево</w:t>
      </w:r>
    </w:p>
    <w:p w14:paraId="74C7E96F" w14:textId="77777777" w:rsidR="00700BB0" w:rsidRDefault="00700BB0" w:rsidP="00F013CC">
      <w:pPr>
        <w:widowControl w:val="0"/>
        <w:suppressAutoHyphens w:val="0"/>
        <w:spacing w:line="265" w:lineRule="exact"/>
        <w:ind w:left="20"/>
        <w:jc w:val="center"/>
        <w:rPr>
          <w:rFonts w:cs="Times New Roman"/>
          <w:b/>
          <w:lang w:eastAsia="ru-RU"/>
        </w:rPr>
      </w:pPr>
    </w:p>
    <w:tbl>
      <w:tblPr>
        <w:tblStyle w:val="afb"/>
        <w:tblW w:w="0" w:type="auto"/>
        <w:jc w:val="right"/>
        <w:tblLook w:val="04A0" w:firstRow="1" w:lastRow="0" w:firstColumn="1" w:lastColumn="0" w:noHBand="0" w:noVBand="1"/>
      </w:tblPr>
      <w:tblGrid>
        <w:gridCol w:w="3035"/>
        <w:gridCol w:w="6309"/>
      </w:tblGrid>
      <w:tr w:rsidR="00700BB0" w:rsidRPr="00700BB0" w14:paraId="692413B2" w14:textId="77777777" w:rsidTr="00700BB0">
        <w:trPr>
          <w:jc w:val="right"/>
        </w:trPr>
        <w:tc>
          <w:tcPr>
            <w:tcW w:w="3085" w:type="dxa"/>
          </w:tcPr>
          <w:p w14:paraId="34534D39"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7AC64DF5"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юго-восточной окраине деревни.</w:t>
            </w:r>
          </w:p>
          <w:p w14:paraId="24A9B06F"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1CE252B1"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60 м,</w:t>
            </w:r>
          </w:p>
          <w:p w14:paraId="318B04E7"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- 75   мм</w:t>
            </w:r>
          </w:p>
          <w:p w14:paraId="3D47D907"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 ПЭ,</w:t>
            </w:r>
          </w:p>
          <w:p w14:paraId="085DA37C"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ЭЦВ-6-10-80.</w:t>
            </w:r>
          </w:p>
          <w:p w14:paraId="0B557988" w14:textId="77777777" w:rsidR="00700BB0" w:rsidRPr="00700BB0" w:rsidRDefault="00700BB0" w:rsidP="00700BB0">
            <w:pPr>
              <w:suppressAutoHyphens w:val="0"/>
              <w:jc w:val="both"/>
              <w:rPr>
                <w:rFonts w:cs="Times New Roman"/>
                <w:lang w:eastAsia="ru-RU"/>
              </w:rPr>
            </w:pPr>
            <w:r w:rsidRPr="00700BB0">
              <w:rPr>
                <w:rFonts w:cs="Times New Roman"/>
                <w:lang w:eastAsia="ru-RU"/>
              </w:rPr>
              <w:t>Фактический водоотбор-16 куб.м/сутки.</w:t>
            </w:r>
          </w:p>
        </w:tc>
      </w:tr>
      <w:tr w:rsidR="00700BB0" w:rsidRPr="00700BB0" w14:paraId="41BFE38E" w14:textId="77777777" w:rsidTr="00700BB0">
        <w:trPr>
          <w:jc w:val="right"/>
        </w:trPr>
        <w:tc>
          <w:tcPr>
            <w:tcW w:w="3085" w:type="dxa"/>
          </w:tcPr>
          <w:p w14:paraId="281483D5"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361258FF"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юго-восточной окраине деревни.</w:t>
            </w:r>
          </w:p>
          <w:p w14:paraId="78ED0793" w14:textId="77777777" w:rsidR="00700BB0" w:rsidRPr="00700BB0" w:rsidRDefault="00700BB0" w:rsidP="00700BB0">
            <w:pPr>
              <w:suppressAutoHyphens w:val="0"/>
              <w:jc w:val="both"/>
              <w:rPr>
                <w:rFonts w:cs="Times New Roman"/>
                <w:lang w:eastAsia="ru-RU"/>
              </w:rPr>
            </w:pPr>
            <w:r w:rsidRPr="00700BB0">
              <w:rPr>
                <w:rFonts w:cs="Times New Roman"/>
                <w:lang w:eastAsia="ru-RU"/>
              </w:rPr>
              <w:t>Высота- 12 м,</w:t>
            </w:r>
          </w:p>
          <w:p w14:paraId="3848838B" w14:textId="77777777" w:rsidR="00700BB0" w:rsidRPr="00700BB0" w:rsidRDefault="00700BB0" w:rsidP="00700BB0">
            <w:pPr>
              <w:suppressAutoHyphens w:val="0"/>
              <w:jc w:val="both"/>
              <w:rPr>
                <w:rFonts w:cs="Times New Roman"/>
                <w:lang w:eastAsia="ru-RU"/>
              </w:rPr>
            </w:pPr>
            <w:r w:rsidRPr="00700BB0">
              <w:rPr>
                <w:rFonts w:cs="Times New Roman"/>
                <w:lang w:eastAsia="ru-RU"/>
              </w:rPr>
              <w:t>объем-  15м,</w:t>
            </w:r>
          </w:p>
          <w:p w14:paraId="50EB5020"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эксплуатацию-1970.</w:t>
            </w:r>
          </w:p>
          <w:p w14:paraId="6E6DB34A"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 удовлетворительное</w:t>
            </w:r>
          </w:p>
          <w:p w14:paraId="01840BA8" w14:textId="77777777" w:rsidR="00700BB0" w:rsidRPr="00700BB0" w:rsidRDefault="00700BB0" w:rsidP="00700BB0">
            <w:pPr>
              <w:suppressAutoHyphens w:val="0"/>
              <w:jc w:val="both"/>
              <w:rPr>
                <w:rFonts w:cs="Times New Roman"/>
                <w:lang w:eastAsia="ru-RU"/>
              </w:rPr>
            </w:pPr>
          </w:p>
        </w:tc>
      </w:tr>
      <w:tr w:rsidR="00700BB0" w:rsidRPr="00700BB0" w14:paraId="0980E04E" w14:textId="77777777" w:rsidTr="00700BB0">
        <w:trPr>
          <w:jc w:val="right"/>
        </w:trPr>
        <w:tc>
          <w:tcPr>
            <w:tcW w:w="3085" w:type="dxa"/>
          </w:tcPr>
          <w:p w14:paraId="798988EA"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2C566581" w14:textId="77777777" w:rsidR="00700BB0" w:rsidRPr="00700BB0" w:rsidRDefault="00700BB0" w:rsidP="00700BB0">
            <w:pPr>
              <w:suppressAutoHyphens w:val="0"/>
              <w:jc w:val="both"/>
              <w:rPr>
                <w:rFonts w:cs="Times New Roman"/>
                <w:lang w:eastAsia="ru-RU"/>
              </w:rPr>
            </w:pPr>
            <w:r w:rsidRPr="00700BB0">
              <w:rPr>
                <w:rFonts w:cs="Times New Roman"/>
                <w:lang w:eastAsia="ru-RU"/>
              </w:rPr>
              <w:t>Нет</w:t>
            </w:r>
          </w:p>
        </w:tc>
      </w:tr>
      <w:tr w:rsidR="00700BB0" w:rsidRPr="00700BB0" w14:paraId="2213179B" w14:textId="77777777" w:rsidTr="00700BB0">
        <w:trPr>
          <w:jc w:val="right"/>
        </w:trPr>
        <w:tc>
          <w:tcPr>
            <w:tcW w:w="3085" w:type="dxa"/>
          </w:tcPr>
          <w:p w14:paraId="3029CD07"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Население, обеспеченное водой</w:t>
            </w:r>
          </w:p>
        </w:tc>
        <w:tc>
          <w:tcPr>
            <w:tcW w:w="6486" w:type="dxa"/>
          </w:tcPr>
          <w:p w14:paraId="4EAB6454" w14:textId="77777777" w:rsidR="00700BB0" w:rsidRPr="00700BB0" w:rsidRDefault="00700BB0" w:rsidP="00700BB0">
            <w:pPr>
              <w:suppressAutoHyphens w:val="0"/>
              <w:jc w:val="both"/>
              <w:rPr>
                <w:rFonts w:cs="Times New Roman"/>
                <w:lang w:eastAsia="ru-RU"/>
              </w:rPr>
            </w:pPr>
            <w:r w:rsidRPr="00700BB0">
              <w:rPr>
                <w:rFonts w:cs="Times New Roman"/>
                <w:lang w:eastAsia="ru-RU"/>
              </w:rPr>
              <w:t>д. Ренево- 18 чел.</w:t>
            </w:r>
          </w:p>
          <w:p w14:paraId="2034BBBD" w14:textId="77777777" w:rsidR="00700BB0" w:rsidRPr="00700BB0" w:rsidRDefault="00700BB0" w:rsidP="00700BB0">
            <w:pPr>
              <w:suppressAutoHyphens w:val="0"/>
              <w:jc w:val="both"/>
              <w:rPr>
                <w:rFonts w:cs="Times New Roman"/>
                <w:lang w:eastAsia="ru-RU"/>
              </w:rPr>
            </w:pPr>
          </w:p>
        </w:tc>
      </w:tr>
      <w:tr w:rsidR="00700BB0" w:rsidRPr="00700BB0" w14:paraId="6D087A8E" w14:textId="77777777" w:rsidTr="00700BB0">
        <w:trPr>
          <w:jc w:val="right"/>
        </w:trPr>
        <w:tc>
          <w:tcPr>
            <w:tcW w:w="3085" w:type="dxa"/>
          </w:tcPr>
          <w:p w14:paraId="517D55E5" w14:textId="77777777" w:rsidR="00700BB0" w:rsidRPr="00700BB0" w:rsidRDefault="00700BB0" w:rsidP="00700BB0">
            <w:pPr>
              <w:suppressAutoHyphens w:val="0"/>
              <w:jc w:val="both"/>
              <w:rPr>
                <w:rFonts w:cs="Times New Roman"/>
                <w:lang w:eastAsia="ru-RU"/>
              </w:rPr>
            </w:pPr>
            <w:r w:rsidRPr="00700BB0">
              <w:rPr>
                <w:rFonts w:cs="Times New Roman"/>
                <w:lang w:eastAsia="ru-RU"/>
              </w:rPr>
              <w:t>Наличие и характеристика подкачивающих насосных станций и регулирующих резервуаров</w:t>
            </w:r>
          </w:p>
        </w:tc>
        <w:tc>
          <w:tcPr>
            <w:tcW w:w="6486" w:type="dxa"/>
          </w:tcPr>
          <w:p w14:paraId="5055220F" w14:textId="77777777" w:rsidR="00700BB0" w:rsidRPr="00700BB0" w:rsidRDefault="00700BB0" w:rsidP="00700BB0">
            <w:pPr>
              <w:suppressAutoHyphens w:val="0"/>
              <w:jc w:val="both"/>
              <w:rPr>
                <w:rFonts w:cs="Times New Roman"/>
                <w:lang w:eastAsia="ru-RU"/>
              </w:rPr>
            </w:pPr>
            <w:r w:rsidRPr="00700BB0">
              <w:rPr>
                <w:rFonts w:cs="Times New Roman"/>
                <w:lang w:eastAsia="ru-RU"/>
              </w:rPr>
              <w:t>Почасовой график работы.</w:t>
            </w:r>
          </w:p>
        </w:tc>
      </w:tr>
      <w:tr w:rsidR="00700BB0" w:rsidRPr="00700BB0" w14:paraId="4F548FA9" w14:textId="77777777" w:rsidTr="00700BB0">
        <w:trPr>
          <w:jc w:val="right"/>
        </w:trPr>
        <w:tc>
          <w:tcPr>
            <w:tcW w:w="3085" w:type="dxa"/>
          </w:tcPr>
          <w:p w14:paraId="79528302" w14:textId="77777777" w:rsidR="00700BB0" w:rsidRPr="00700BB0" w:rsidRDefault="00700BB0" w:rsidP="00700BB0">
            <w:pPr>
              <w:suppressAutoHyphens w:val="0"/>
              <w:jc w:val="both"/>
              <w:rPr>
                <w:rFonts w:cs="Times New Roman"/>
                <w:lang w:eastAsia="ru-RU"/>
              </w:rPr>
            </w:pPr>
            <w:r w:rsidRPr="00700BB0">
              <w:rPr>
                <w:rFonts w:cs="Times New Roman"/>
                <w:lang w:eastAsia="ru-RU"/>
              </w:rPr>
              <w:t>Очистка воды</w:t>
            </w:r>
          </w:p>
        </w:tc>
        <w:tc>
          <w:tcPr>
            <w:tcW w:w="6486" w:type="dxa"/>
          </w:tcPr>
          <w:p w14:paraId="6D78D371" w14:textId="77777777" w:rsidR="00700BB0" w:rsidRPr="00700BB0" w:rsidRDefault="00700BB0" w:rsidP="00700BB0">
            <w:pPr>
              <w:suppressAutoHyphens w:val="0"/>
              <w:jc w:val="both"/>
              <w:rPr>
                <w:rFonts w:cs="Times New Roman"/>
                <w:lang w:eastAsia="ru-RU"/>
              </w:rPr>
            </w:pPr>
            <w:r w:rsidRPr="00700BB0">
              <w:rPr>
                <w:rFonts w:cs="Times New Roman"/>
                <w:lang w:eastAsia="ru-RU"/>
              </w:rPr>
              <w:t>Отсутствует</w:t>
            </w:r>
          </w:p>
        </w:tc>
      </w:tr>
      <w:tr w:rsidR="00700BB0" w:rsidRPr="00700BB0" w14:paraId="00CC5A51" w14:textId="77777777" w:rsidTr="00700BB0">
        <w:trPr>
          <w:jc w:val="right"/>
        </w:trPr>
        <w:tc>
          <w:tcPr>
            <w:tcW w:w="3085" w:type="dxa"/>
          </w:tcPr>
          <w:p w14:paraId="7A1818BD"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w:t>
            </w:r>
          </w:p>
        </w:tc>
        <w:tc>
          <w:tcPr>
            <w:tcW w:w="6486" w:type="dxa"/>
          </w:tcPr>
          <w:p w14:paraId="0979FC68" w14:textId="77777777" w:rsidR="00700BB0" w:rsidRPr="00700BB0" w:rsidRDefault="00700BB0" w:rsidP="00700BB0">
            <w:pPr>
              <w:suppressAutoHyphens w:val="0"/>
              <w:jc w:val="both"/>
              <w:rPr>
                <w:rFonts w:cs="Times New Roman"/>
                <w:lang w:eastAsia="ru-RU"/>
              </w:rPr>
            </w:pPr>
            <w:r w:rsidRPr="00700BB0">
              <w:rPr>
                <w:rFonts w:cs="Times New Roman"/>
                <w:lang w:eastAsia="ru-RU"/>
              </w:rPr>
              <w:t>Общая протяженность-1839м, в том числе:</w:t>
            </w:r>
          </w:p>
          <w:p w14:paraId="27D4CB12"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-739м, диаметр- 110 мм, материал-ПЭ,</w:t>
            </w:r>
          </w:p>
          <w:p w14:paraId="297F283D"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-1100м, диаметр- 63 мм, материал-ПЭ.</w:t>
            </w:r>
          </w:p>
          <w:p w14:paraId="0E377691"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эксплуатацию-1970.</w:t>
            </w:r>
          </w:p>
        </w:tc>
      </w:tr>
      <w:tr w:rsidR="00700BB0" w:rsidRPr="00700BB0" w14:paraId="7D257225" w14:textId="77777777" w:rsidTr="00700BB0">
        <w:trPr>
          <w:jc w:val="right"/>
        </w:trPr>
        <w:tc>
          <w:tcPr>
            <w:tcW w:w="3085" w:type="dxa"/>
          </w:tcPr>
          <w:p w14:paraId="3AB18D66" w14:textId="77777777" w:rsidR="00700BB0" w:rsidRPr="00700BB0" w:rsidRDefault="00700BB0" w:rsidP="00700BB0">
            <w:pPr>
              <w:suppressAutoHyphens w:val="0"/>
              <w:jc w:val="both"/>
              <w:rPr>
                <w:rFonts w:cs="Times New Roman"/>
                <w:lang w:eastAsia="ru-RU"/>
              </w:rPr>
            </w:pPr>
            <w:r w:rsidRPr="00700BB0">
              <w:rPr>
                <w:rFonts w:cs="Times New Roman"/>
                <w:lang w:eastAsia="ru-RU"/>
              </w:rPr>
              <w:t>Состояние системы водоснабжения, % износа</w:t>
            </w:r>
          </w:p>
        </w:tc>
        <w:tc>
          <w:tcPr>
            <w:tcW w:w="6486" w:type="dxa"/>
          </w:tcPr>
          <w:p w14:paraId="488A4FD5" w14:textId="77777777" w:rsidR="00700BB0" w:rsidRPr="00700BB0" w:rsidRDefault="00700BB0" w:rsidP="00700BB0">
            <w:pPr>
              <w:suppressAutoHyphens w:val="0"/>
              <w:jc w:val="both"/>
              <w:rPr>
                <w:rFonts w:cs="Times New Roman"/>
                <w:lang w:eastAsia="ru-RU"/>
              </w:rPr>
            </w:pPr>
            <w:r w:rsidRPr="00700BB0">
              <w:rPr>
                <w:rFonts w:cs="Times New Roman"/>
                <w:lang w:eastAsia="ru-RU"/>
              </w:rPr>
              <w:t>50</w:t>
            </w:r>
          </w:p>
        </w:tc>
      </w:tr>
    </w:tbl>
    <w:p w14:paraId="2098F87E" w14:textId="77777777" w:rsidR="00700BB0" w:rsidRDefault="00700BB0" w:rsidP="00F013CC">
      <w:pPr>
        <w:widowControl w:val="0"/>
        <w:suppressAutoHyphens w:val="0"/>
        <w:spacing w:line="265" w:lineRule="exact"/>
        <w:ind w:left="20"/>
        <w:jc w:val="center"/>
        <w:rPr>
          <w:rFonts w:cs="Times New Roman"/>
          <w:b/>
          <w:lang w:eastAsia="ru-RU"/>
        </w:rPr>
      </w:pPr>
    </w:p>
    <w:p w14:paraId="2781C7C7" w14:textId="77777777" w:rsidR="00700BB0" w:rsidRDefault="00700BB0" w:rsidP="00F013CC">
      <w:pPr>
        <w:widowControl w:val="0"/>
        <w:suppressAutoHyphens w:val="0"/>
        <w:spacing w:line="265" w:lineRule="exact"/>
        <w:ind w:left="20"/>
        <w:jc w:val="center"/>
        <w:rPr>
          <w:rFonts w:cs="Times New Roman"/>
          <w:b/>
          <w:lang w:eastAsia="ru-RU"/>
        </w:rPr>
      </w:pPr>
      <w:r w:rsidRPr="00700BB0">
        <w:rPr>
          <w:rFonts w:cs="Times New Roman"/>
          <w:b/>
          <w:lang w:eastAsia="ru-RU"/>
        </w:rPr>
        <w:t>с. Таболо</w:t>
      </w:r>
    </w:p>
    <w:p w14:paraId="38D9D424" w14:textId="77777777" w:rsidR="00700BB0" w:rsidRDefault="00700BB0" w:rsidP="00F013CC">
      <w:pPr>
        <w:widowControl w:val="0"/>
        <w:suppressAutoHyphens w:val="0"/>
        <w:spacing w:line="265" w:lineRule="exact"/>
        <w:ind w:left="20"/>
        <w:jc w:val="center"/>
        <w:rPr>
          <w:rFonts w:cs="Times New Roman"/>
          <w:b/>
          <w:lang w:eastAsia="ru-RU"/>
        </w:rPr>
      </w:pPr>
    </w:p>
    <w:tbl>
      <w:tblPr>
        <w:tblStyle w:val="afb"/>
        <w:tblW w:w="0" w:type="auto"/>
        <w:jc w:val="right"/>
        <w:tblLook w:val="04A0" w:firstRow="1" w:lastRow="0" w:firstColumn="1" w:lastColumn="0" w:noHBand="0" w:noVBand="1"/>
      </w:tblPr>
      <w:tblGrid>
        <w:gridCol w:w="3037"/>
        <w:gridCol w:w="6307"/>
      </w:tblGrid>
      <w:tr w:rsidR="00700BB0" w:rsidRPr="00700BB0" w14:paraId="74845530" w14:textId="77777777" w:rsidTr="00700BB0">
        <w:trPr>
          <w:jc w:val="right"/>
        </w:trPr>
        <w:tc>
          <w:tcPr>
            <w:tcW w:w="3085" w:type="dxa"/>
          </w:tcPr>
          <w:p w14:paraId="17AC416C"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465685A1"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северной окраине населенного пункта.</w:t>
            </w:r>
          </w:p>
          <w:p w14:paraId="00515094"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4A8CDE22"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- 60 м,</w:t>
            </w:r>
          </w:p>
          <w:p w14:paraId="1932AA2D"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- 75 мм</w:t>
            </w:r>
          </w:p>
          <w:p w14:paraId="47B750D2"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труб - стальные.</w:t>
            </w:r>
          </w:p>
          <w:p w14:paraId="5EA46546"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 ЭЦВ 6.</w:t>
            </w:r>
          </w:p>
          <w:p w14:paraId="63CE183A" w14:textId="77777777" w:rsidR="00700BB0" w:rsidRPr="00700BB0" w:rsidRDefault="00700BB0" w:rsidP="00700BB0">
            <w:pPr>
              <w:suppressAutoHyphens w:val="0"/>
              <w:jc w:val="both"/>
              <w:rPr>
                <w:rFonts w:cs="Times New Roman"/>
                <w:lang w:eastAsia="ru-RU"/>
              </w:rPr>
            </w:pPr>
            <w:r w:rsidRPr="00700BB0">
              <w:rPr>
                <w:rFonts w:cs="Times New Roman"/>
                <w:lang w:eastAsia="ru-RU"/>
              </w:rPr>
              <w:t>Фактический водоотбор -32 куб.м/сут.</w:t>
            </w:r>
          </w:p>
        </w:tc>
      </w:tr>
      <w:tr w:rsidR="00700BB0" w:rsidRPr="00700BB0" w14:paraId="1AACE892" w14:textId="77777777" w:rsidTr="00700BB0">
        <w:trPr>
          <w:jc w:val="right"/>
        </w:trPr>
        <w:tc>
          <w:tcPr>
            <w:tcW w:w="3085" w:type="dxa"/>
          </w:tcPr>
          <w:p w14:paraId="13C516C4"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0B07084A"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северо-западной окраине населенного пункта.</w:t>
            </w:r>
          </w:p>
          <w:p w14:paraId="27D5C35E" w14:textId="77777777" w:rsidR="00700BB0" w:rsidRPr="00700BB0" w:rsidRDefault="00700BB0" w:rsidP="00700BB0">
            <w:pPr>
              <w:suppressAutoHyphens w:val="0"/>
              <w:jc w:val="both"/>
              <w:rPr>
                <w:rFonts w:cs="Times New Roman"/>
                <w:lang w:eastAsia="ru-RU"/>
              </w:rPr>
            </w:pPr>
            <w:r w:rsidRPr="00700BB0">
              <w:rPr>
                <w:rFonts w:cs="Times New Roman"/>
                <w:lang w:eastAsia="ru-RU"/>
              </w:rPr>
              <w:t>Высота -  10 м,</w:t>
            </w:r>
          </w:p>
          <w:p w14:paraId="4EB4C7BC" w14:textId="77777777" w:rsidR="00700BB0" w:rsidRPr="00700BB0" w:rsidRDefault="00700BB0" w:rsidP="00700BB0">
            <w:pPr>
              <w:suppressAutoHyphens w:val="0"/>
              <w:jc w:val="both"/>
              <w:rPr>
                <w:rFonts w:cs="Times New Roman"/>
                <w:lang w:eastAsia="ru-RU"/>
              </w:rPr>
            </w:pPr>
            <w:r w:rsidRPr="00700BB0">
              <w:rPr>
                <w:rFonts w:cs="Times New Roman"/>
                <w:lang w:eastAsia="ru-RU"/>
              </w:rPr>
              <w:t>Объем - 30 куб.м</w:t>
            </w:r>
          </w:p>
          <w:p w14:paraId="085F684B"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 требует ремонта.</w:t>
            </w:r>
          </w:p>
          <w:p w14:paraId="4F30B56D"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 -1983.</w:t>
            </w:r>
          </w:p>
        </w:tc>
      </w:tr>
      <w:tr w:rsidR="00700BB0" w:rsidRPr="00700BB0" w14:paraId="3A375B84" w14:textId="77777777" w:rsidTr="00700BB0">
        <w:trPr>
          <w:jc w:val="right"/>
        </w:trPr>
        <w:tc>
          <w:tcPr>
            <w:tcW w:w="3085" w:type="dxa"/>
          </w:tcPr>
          <w:p w14:paraId="7662F7F0"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4DCE964B"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стен- рубленные, размеры: 1,5м*1,5м*2,5м.</w:t>
            </w:r>
          </w:p>
          <w:p w14:paraId="09688880"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эксплуатацию-1983.</w:t>
            </w:r>
          </w:p>
          <w:p w14:paraId="0A495465"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требуется капитальный ремонт.</w:t>
            </w:r>
          </w:p>
        </w:tc>
      </w:tr>
      <w:tr w:rsidR="00700BB0" w:rsidRPr="00700BB0" w14:paraId="4BD02CBC" w14:textId="77777777" w:rsidTr="00700BB0">
        <w:trPr>
          <w:jc w:val="right"/>
        </w:trPr>
        <w:tc>
          <w:tcPr>
            <w:tcW w:w="3085" w:type="dxa"/>
          </w:tcPr>
          <w:p w14:paraId="78BEB2F6"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w:t>
            </w:r>
          </w:p>
        </w:tc>
        <w:tc>
          <w:tcPr>
            <w:tcW w:w="6486" w:type="dxa"/>
          </w:tcPr>
          <w:p w14:paraId="46E489AB" w14:textId="77777777" w:rsidR="00700BB0" w:rsidRPr="00700BB0" w:rsidRDefault="00700BB0" w:rsidP="00700BB0">
            <w:pPr>
              <w:suppressAutoHyphens w:val="0"/>
              <w:jc w:val="both"/>
              <w:rPr>
                <w:rFonts w:cs="Times New Roman"/>
                <w:lang w:eastAsia="ru-RU"/>
              </w:rPr>
            </w:pPr>
            <w:r w:rsidRPr="00700BB0">
              <w:rPr>
                <w:rFonts w:cs="Times New Roman"/>
                <w:lang w:eastAsia="ru-RU"/>
              </w:rPr>
              <w:t>Общая протяженность-3359м, в том числе:</w:t>
            </w:r>
          </w:p>
          <w:p w14:paraId="48823A2A"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-1510м, диаметр- 50 мм, материал- стальной,</w:t>
            </w:r>
          </w:p>
          <w:p w14:paraId="46FE3D51"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эксплуатацию-1983;</w:t>
            </w:r>
          </w:p>
          <w:p w14:paraId="22832106"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- 1380  м, диаметр-63 мм, материал-ПЭ,</w:t>
            </w:r>
          </w:p>
          <w:p w14:paraId="1B96996E"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- 469  м, диаметр-110 мм, материал-ПЭ,</w:t>
            </w:r>
          </w:p>
          <w:p w14:paraId="7B88D7EA" w14:textId="77777777" w:rsidR="00700BB0" w:rsidRPr="00700BB0" w:rsidRDefault="00700BB0" w:rsidP="00700BB0">
            <w:pPr>
              <w:suppressAutoHyphens w:val="0"/>
              <w:jc w:val="both"/>
              <w:rPr>
                <w:rFonts w:cs="Times New Roman"/>
                <w:lang w:eastAsia="ru-RU"/>
              </w:rPr>
            </w:pPr>
            <w:r w:rsidRPr="00700BB0">
              <w:rPr>
                <w:rFonts w:cs="Times New Roman"/>
                <w:lang w:eastAsia="ru-RU"/>
              </w:rPr>
              <w:lastRenderedPageBreak/>
              <w:t>год капитального ремонта - 2014-2015.</w:t>
            </w:r>
          </w:p>
        </w:tc>
      </w:tr>
      <w:tr w:rsidR="00700BB0" w:rsidRPr="00700BB0" w14:paraId="5FED4DDB" w14:textId="77777777" w:rsidTr="00700BB0">
        <w:trPr>
          <w:jc w:val="right"/>
        </w:trPr>
        <w:tc>
          <w:tcPr>
            <w:tcW w:w="3085" w:type="dxa"/>
          </w:tcPr>
          <w:p w14:paraId="0C510489" w14:textId="77777777" w:rsidR="00700BB0" w:rsidRPr="00700BB0" w:rsidRDefault="00700BB0" w:rsidP="00700BB0">
            <w:pPr>
              <w:suppressAutoHyphens w:val="0"/>
              <w:jc w:val="both"/>
              <w:rPr>
                <w:rFonts w:cs="Times New Roman"/>
                <w:lang w:eastAsia="ru-RU"/>
              </w:rPr>
            </w:pPr>
            <w:r w:rsidRPr="00700BB0">
              <w:rPr>
                <w:rFonts w:cs="Times New Roman"/>
                <w:lang w:eastAsia="ru-RU"/>
              </w:rPr>
              <w:lastRenderedPageBreak/>
              <w:t>Состояние системы водоснабжения, % износа</w:t>
            </w:r>
          </w:p>
        </w:tc>
        <w:tc>
          <w:tcPr>
            <w:tcW w:w="6486" w:type="dxa"/>
          </w:tcPr>
          <w:p w14:paraId="1B27C640" w14:textId="77777777" w:rsidR="00700BB0" w:rsidRPr="00700BB0" w:rsidRDefault="00700BB0" w:rsidP="00700BB0">
            <w:pPr>
              <w:suppressAutoHyphens w:val="0"/>
              <w:jc w:val="both"/>
              <w:rPr>
                <w:rFonts w:cs="Times New Roman"/>
                <w:lang w:eastAsia="ru-RU"/>
              </w:rPr>
            </w:pPr>
            <w:r w:rsidRPr="00700BB0">
              <w:rPr>
                <w:rFonts w:cs="Times New Roman"/>
                <w:lang w:eastAsia="ru-RU"/>
              </w:rPr>
              <w:t>12</w:t>
            </w:r>
          </w:p>
        </w:tc>
      </w:tr>
    </w:tbl>
    <w:p w14:paraId="2DD0A4C6" w14:textId="77777777" w:rsidR="00700BB0" w:rsidRDefault="00700BB0" w:rsidP="00F013CC">
      <w:pPr>
        <w:widowControl w:val="0"/>
        <w:suppressAutoHyphens w:val="0"/>
        <w:spacing w:line="265" w:lineRule="exact"/>
        <w:ind w:left="20"/>
        <w:jc w:val="center"/>
        <w:rPr>
          <w:rFonts w:cs="Times New Roman"/>
          <w:b/>
          <w:lang w:eastAsia="ru-RU"/>
        </w:rPr>
      </w:pPr>
    </w:p>
    <w:p w14:paraId="384E0E15" w14:textId="77777777" w:rsidR="00700BB0" w:rsidRDefault="00700BB0" w:rsidP="00F013CC">
      <w:pPr>
        <w:widowControl w:val="0"/>
        <w:suppressAutoHyphens w:val="0"/>
        <w:spacing w:line="265" w:lineRule="exact"/>
        <w:ind w:left="20"/>
        <w:jc w:val="center"/>
        <w:rPr>
          <w:rFonts w:cs="Times New Roman"/>
          <w:b/>
          <w:lang w:eastAsia="ru-RU"/>
        </w:rPr>
      </w:pPr>
    </w:p>
    <w:p w14:paraId="257F006A" w14:textId="77777777" w:rsidR="00700BB0" w:rsidRDefault="00700BB0" w:rsidP="00F013CC">
      <w:pPr>
        <w:widowControl w:val="0"/>
        <w:suppressAutoHyphens w:val="0"/>
        <w:spacing w:line="265" w:lineRule="exact"/>
        <w:ind w:left="20"/>
        <w:jc w:val="center"/>
        <w:rPr>
          <w:rFonts w:cs="Times New Roman"/>
          <w:b/>
          <w:lang w:eastAsia="ru-RU"/>
        </w:rPr>
      </w:pPr>
    </w:p>
    <w:p w14:paraId="143FB29C" w14:textId="77777777" w:rsidR="00700BB0" w:rsidRDefault="00700BB0" w:rsidP="00F013CC">
      <w:pPr>
        <w:widowControl w:val="0"/>
        <w:suppressAutoHyphens w:val="0"/>
        <w:spacing w:line="265" w:lineRule="exact"/>
        <w:ind w:left="20"/>
        <w:jc w:val="center"/>
        <w:rPr>
          <w:rFonts w:cs="Times New Roman"/>
          <w:b/>
          <w:lang w:eastAsia="ru-RU"/>
        </w:rPr>
      </w:pPr>
      <w:r w:rsidRPr="00700BB0">
        <w:rPr>
          <w:rFonts w:cs="Times New Roman"/>
          <w:b/>
          <w:lang w:eastAsia="ru-RU"/>
        </w:rPr>
        <w:t>д. Хомутовка</w:t>
      </w:r>
    </w:p>
    <w:p w14:paraId="6AB3C4D0" w14:textId="77777777" w:rsidR="00700BB0" w:rsidRDefault="00700BB0" w:rsidP="00F013CC">
      <w:pPr>
        <w:widowControl w:val="0"/>
        <w:suppressAutoHyphens w:val="0"/>
        <w:spacing w:line="265" w:lineRule="exact"/>
        <w:ind w:left="20"/>
        <w:jc w:val="center"/>
        <w:rPr>
          <w:rFonts w:cs="Times New Roman"/>
          <w:b/>
          <w:lang w:eastAsia="ru-RU"/>
        </w:rPr>
      </w:pPr>
    </w:p>
    <w:tbl>
      <w:tblPr>
        <w:tblStyle w:val="afb"/>
        <w:tblW w:w="0" w:type="auto"/>
        <w:jc w:val="right"/>
        <w:tblLook w:val="04A0" w:firstRow="1" w:lastRow="0" w:firstColumn="1" w:lastColumn="0" w:noHBand="0" w:noVBand="1"/>
      </w:tblPr>
      <w:tblGrid>
        <w:gridCol w:w="3038"/>
        <w:gridCol w:w="6306"/>
      </w:tblGrid>
      <w:tr w:rsidR="00700BB0" w:rsidRPr="00700BB0" w14:paraId="3657B36A" w14:textId="77777777" w:rsidTr="00700BB0">
        <w:trPr>
          <w:jc w:val="right"/>
        </w:trPr>
        <w:tc>
          <w:tcPr>
            <w:tcW w:w="3085" w:type="dxa"/>
          </w:tcPr>
          <w:p w14:paraId="0D925DF8"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432BB6FB"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востоке населенного пункта, в районе фермы.</w:t>
            </w:r>
          </w:p>
          <w:p w14:paraId="7F178463"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443EB590"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Глубиной - 75 м,</w:t>
            </w:r>
          </w:p>
          <w:p w14:paraId="34C828DC"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- 100 мм,</w:t>
            </w:r>
          </w:p>
          <w:p w14:paraId="7DD447B3"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труб - стальные.</w:t>
            </w:r>
          </w:p>
          <w:p w14:paraId="53CF9EAE"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 ЭЦВ 6-10-80.</w:t>
            </w:r>
          </w:p>
          <w:p w14:paraId="5F074E67" w14:textId="77777777" w:rsidR="00700BB0" w:rsidRPr="00700BB0" w:rsidRDefault="00700BB0" w:rsidP="00700BB0">
            <w:pPr>
              <w:suppressAutoHyphens w:val="0"/>
              <w:jc w:val="both"/>
              <w:rPr>
                <w:rFonts w:cs="Times New Roman"/>
                <w:lang w:eastAsia="ru-RU"/>
              </w:rPr>
            </w:pPr>
            <w:r w:rsidRPr="00700BB0">
              <w:rPr>
                <w:rFonts w:cs="Times New Roman"/>
                <w:lang w:eastAsia="ru-RU"/>
              </w:rPr>
              <w:t>Фактический водоотбор -10 куб.м/сут.</w:t>
            </w:r>
          </w:p>
        </w:tc>
      </w:tr>
      <w:tr w:rsidR="00700BB0" w:rsidRPr="00700BB0" w14:paraId="6BC13001" w14:textId="77777777" w:rsidTr="00700BB0">
        <w:trPr>
          <w:jc w:val="right"/>
        </w:trPr>
        <w:tc>
          <w:tcPr>
            <w:tcW w:w="3085" w:type="dxa"/>
          </w:tcPr>
          <w:p w14:paraId="5D8AB5DC"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2D6F9649"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на востоке населенного пункта, в район фермы.</w:t>
            </w:r>
          </w:p>
          <w:p w14:paraId="2CE52E6F" w14:textId="77777777" w:rsidR="00700BB0" w:rsidRPr="00700BB0" w:rsidRDefault="00700BB0" w:rsidP="00700BB0">
            <w:pPr>
              <w:suppressAutoHyphens w:val="0"/>
              <w:jc w:val="both"/>
              <w:rPr>
                <w:rFonts w:cs="Times New Roman"/>
                <w:lang w:eastAsia="ru-RU"/>
              </w:rPr>
            </w:pPr>
            <w:r w:rsidRPr="00700BB0">
              <w:rPr>
                <w:rFonts w:cs="Times New Roman"/>
                <w:lang w:eastAsia="ru-RU"/>
              </w:rPr>
              <w:t>Высота - 10м,</w:t>
            </w:r>
          </w:p>
          <w:p w14:paraId="6F332FD7" w14:textId="77777777" w:rsidR="00700BB0" w:rsidRPr="00700BB0" w:rsidRDefault="00700BB0" w:rsidP="00700BB0">
            <w:pPr>
              <w:suppressAutoHyphens w:val="0"/>
              <w:jc w:val="both"/>
              <w:rPr>
                <w:rFonts w:cs="Times New Roman"/>
                <w:lang w:eastAsia="ru-RU"/>
              </w:rPr>
            </w:pPr>
            <w:r w:rsidRPr="00700BB0">
              <w:rPr>
                <w:rFonts w:cs="Times New Roman"/>
                <w:lang w:eastAsia="ru-RU"/>
              </w:rPr>
              <w:t>Объем - 30 куб.м,</w:t>
            </w:r>
          </w:p>
          <w:p w14:paraId="19BF2AF1"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 -1966.</w:t>
            </w:r>
          </w:p>
          <w:p w14:paraId="55DF1F50"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 требуется капитальный ремонт.</w:t>
            </w:r>
          </w:p>
        </w:tc>
      </w:tr>
      <w:tr w:rsidR="00700BB0" w:rsidRPr="00700BB0" w14:paraId="0F92675B" w14:textId="77777777" w:rsidTr="00700BB0">
        <w:trPr>
          <w:jc w:val="right"/>
        </w:trPr>
        <w:tc>
          <w:tcPr>
            <w:tcW w:w="3085" w:type="dxa"/>
          </w:tcPr>
          <w:p w14:paraId="6D5B7E70"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6A0E7410" w14:textId="77777777" w:rsidR="00700BB0" w:rsidRPr="00700BB0" w:rsidRDefault="00700BB0" w:rsidP="00700BB0">
            <w:pPr>
              <w:suppressAutoHyphens w:val="0"/>
              <w:jc w:val="both"/>
              <w:rPr>
                <w:rFonts w:cs="Times New Roman"/>
                <w:lang w:eastAsia="ru-RU"/>
              </w:rPr>
            </w:pPr>
            <w:r w:rsidRPr="00700BB0">
              <w:rPr>
                <w:rFonts w:cs="Times New Roman"/>
                <w:lang w:eastAsia="ru-RU"/>
              </w:rPr>
              <w:t>Здание металлическое,</w:t>
            </w:r>
          </w:p>
          <w:p w14:paraId="478780E0"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 - 1966.</w:t>
            </w:r>
          </w:p>
          <w:p w14:paraId="3467DCE7"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 - требуется капитальный ремонт.</w:t>
            </w:r>
          </w:p>
        </w:tc>
      </w:tr>
      <w:tr w:rsidR="00700BB0" w:rsidRPr="00700BB0" w14:paraId="5A73BD01" w14:textId="77777777" w:rsidTr="00700BB0">
        <w:trPr>
          <w:jc w:val="right"/>
        </w:trPr>
        <w:tc>
          <w:tcPr>
            <w:tcW w:w="3085" w:type="dxa"/>
          </w:tcPr>
          <w:p w14:paraId="7E93D4F0"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w:t>
            </w:r>
          </w:p>
        </w:tc>
        <w:tc>
          <w:tcPr>
            <w:tcW w:w="6486" w:type="dxa"/>
          </w:tcPr>
          <w:p w14:paraId="085CF4F3" w14:textId="77777777" w:rsidR="00700BB0" w:rsidRPr="00700BB0" w:rsidRDefault="00700BB0" w:rsidP="00700BB0">
            <w:pPr>
              <w:suppressAutoHyphens w:val="0"/>
              <w:jc w:val="both"/>
              <w:rPr>
                <w:rFonts w:cs="Times New Roman"/>
                <w:lang w:eastAsia="ru-RU"/>
              </w:rPr>
            </w:pPr>
            <w:r w:rsidRPr="00700BB0">
              <w:rPr>
                <w:rFonts w:cs="Times New Roman"/>
                <w:lang w:eastAsia="ru-RU"/>
              </w:rPr>
              <w:t>Общая протяженность-1221 м,</w:t>
            </w:r>
          </w:p>
          <w:p w14:paraId="712DC832"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диаметр- 63 мм, материал-ПЭ,</w:t>
            </w:r>
          </w:p>
          <w:p w14:paraId="04660FAB"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реконструкции-1998.</w:t>
            </w:r>
          </w:p>
        </w:tc>
      </w:tr>
      <w:tr w:rsidR="00700BB0" w:rsidRPr="00700BB0" w14:paraId="438A8AA2" w14:textId="77777777" w:rsidTr="00700BB0">
        <w:trPr>
          <w:jc w:val="right"/>
        </w:trPr>
        <w:tc>
          <w:tcPr>
            <w:tcW w:w="3085" w:type="dxa"/>
          </w:tcPr>
          <w:p w14:paraId="2526BDCF" w14:textId="77777777" w:rsidR="00700BB0" w:rsidRPr="00700BB0" w:rsidRDefault="00700BB0" w:rsidP="00700BB0">
            <w:pPr>
              <w:suppressAutoHyphens w:val="0"/>
              <w:jc w:val="both"/>
              <w:rPr>
                <w:rFonts w:cs="Times New Roman"/>
                <w:lang w:eastAsia="ru-RU"/>
              </w:rPr>
            </w:pPr>
            <w:r w:rsidRPr="00700BB0">
              <w:rPr>
                <w:rFonts w:cs="Times New Roman"/>
                <w:lang w:eastAsia="ru-RU"/>
              </w:rPr>
              <w:t>Состояние системы водоснабжения, % износа</w:t>
            </w:r>
          </w:p>
        </w:tc>
        <w:tc>
          <w:tcPr>
            <w:tcW w:w="6486" w:type="dxa"/>
          </w:tcPr>
          <w:p w14:paraId="5A4C7DFF" w14:textId="77777777" w:rsidR="00700BB0" w:rsidRPr="00700BB0" w:rsidRDefault="00700BB0" w:rsidP="00700BB0">
            <w:pPr>
              <w:suppressAutoHyphens w:val="0"/>
              <w:jc w:val="both"/>
              <w:rPr>
                <w:rFonts w:cs="Times New Roman"/>
                <w:lang w:eastAsia="ru-RU"/>
              </w:rPr>
            </w:pPr>
            <w:r w:rsidRPr="00700BB0">
              <w:rPr>
                <w:rFonts w:cs="Times New Roman"/>
                <w:lang w:eastAsia="ru-RU"/>
              </w:rPr>
              <w:t>10</w:t>
            </w:r>
          </w:p>
        </w:tc>
      </w:tr>
    </w:tbl>
    <w:p w14:paraId="34F55161" w14:textId="77777777" w:rsidR="00700BB0" w:rsidRDefault="00700BB0" w:rsidP="00F013CC">
      <w:pPr>
        <w:widowControl w:val="0"/>
        <w:suppressAutoHyphens w:val="0"/>
        <w:spacing w:line="265" w:lineRule="exact"/>
        <w:ind w:left="20"/>
        <w:jc w:val="center"/>
        <w:rPr>
          <w:rFonts w:cs="Times New Roman"/>
          <w:b/>
          <w:lang w:eastAsia="ru-RU"/>
        </w:rPr>
      </w:pPr>
    </w:p>
    <w:p w14:paraId="423FB8A0" w14:textId="77777777" w:rsidR="00700BB0" w:rsidRPr="00700BB0" w:rsidRDefault="00700BB0" w:rsidP="00700BB0">
      <w:pPr>
        <w:suppressAutoHyphens w:val="0"/>
        <w:autoSpaceDE w:val="0"/>
        <w:autoSpaceDN w:val="0"/>
        <w:adjustRightInd w:val="0"/>
        <w:ind w:firstLine="709"/>
        <w:jc w:val="center"/>
        <w:rPr>
          <w:rFonts w:cs="Times New Roman"/>
          <w:b/>
          <w:lang w:eastAsia="en-US"/>
        </w:rPr>
      </w:pPr>
      <w:r w:rsidRPr="00700BB0">
        <w:rPr>
          <w:rFonts w:cs="Times New Roman"/>
          <w:b/>
          <w:lang w:eastAsia="en-US"/>
        </w:rPr>
        <w:t>с. Покровское</w:t>
      </w:r>
    </w:p>
    <w:p w14:paraId="219AA96B" w14:textId="77777777" w:rsidR="00700BB0" w:rsidRDefault="00700BB0" w:rsidP="00F013CC">
      <w:pPr>
        <w:widowControl w:val="0"/>
        <w:suppressAutoHyphens w:val="0"/>
        <w:spacing w:line="265" w:lineRule="exact"/>
        <w:ind w:left="20"/>
        <w:jc w:val="center"/>
        <w:rPr>
          <w:rFonts w:cs="Times New Roman"/>
          <w:lang w:eastAsia="en-US"/>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0"/>
        <w:gridCol w:w="6374"/>
      </w:tblGrid>
      <w:tr w:rsidR="00700BB0" w:rsidRPr="00700BB0" w14:paraId="34FDE888" w14:textId="77777777" w:rsidTr="00700BB0">
        <w:trPr>
          <w:jc w:val="right"/>
        </w:trPr>
        <w:tc>
          <w:tcPr>
            <w:tcW w:w="3015" w:type="dxa"/>
            <w:shd w:val="clear" w:color="auto" w:fill="auto"/>
          </w:tcPr>
          <w:p w14:paraId="456238CD"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 xml:space="preserve">Источник водоснабжения: </w:t>
            </w:r>
            <w:r w:rsidRPr="00700BB0">
              <w:rPr>
                <w:rFonts w:cs="Times New Roman"/>
                <w:b/>
                <w:lang w:eastAsia="en-US"/>
              </w:rPr>
              <w:t>колодцы</w:t>
            </w:r>
            <w:r w:rsidRPr="00700BB0">
              <w:rPr>
                <w:rFonts w:cs="Times New Roman"/>
                <w:lang w:eastAsia="en-US"/>
              </w:rPr>
              <w:t xml:space="preserve"> </w:t>
            </w:r>
          </w:p>
        </w:tc>
        <w:tc>
          <w:tcPr>
            <w:tcW w:w="6556" w:type="dxa"/>
            <w:shd w:val="clear" w:color="auto" w:fill="auto"/>
          </w:tcPr>
          <w:p w14:paraId="6429DC86"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Тульская область, Кимовский район, с. Покровское</w:t>
            </w:r>
          </w:p>
        </w:tc>
      </w:tr>
      <w:tr w:rsidR="00700BB0" w:rsidRPr="00700BB0" w14:paraId="6B180B41" w14:textId="77777777" w:rsidTr="00700BB0">
        <w:trPr>
          <w:jc w:val="right"/>
        </w:trPr>
        <w:tc>
          <w:tcPr>
            <w:tcW w:w="3015" w:type="dxa"/>
            <w:shd w:val="clear" w:color="auto" w:fill="auto"/>
          </w:tcPr>
          <w:p w14:paraId="0BCE79CF"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Артезианская скважина</w:t>
            </w:r>
          </w:p>
        </w:tc>
        <w:tc>
          <w:tcPr>
            <w:tcW w:w="6556" w:type="dxa"/>
            <w:shd w:val="clear" w:color="auto" w:fill="auto"/>
          </w:tcPr>
          <w:p w14:paraId="0B23A9DB"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через дорогу на восток от храма.</w:t>
            </w:r>
          </w:p>
          <w:p w14:paraId="7237FE1D"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691C8A48"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- 70 м,</w:t>
            </w:r>
          </w:p>
          <w:p w14:paraId="06F1CDCB"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75 мм,</w:t>
            </w:r>
          </w:p>
          <w:p w14:paraId="05708BDD"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труб - стальные.</w:t>
            </w:r>
          </w:p>
          <w:p w14:paraId="49B249B8"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Глубинный насос - ЭЦВ 6-10-110.</w:t>
            </w:r>
          </w:p>
          <w:p w14:paraId="57C2E6AB"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Техническое состояние - капремонт 2016 г., ЧРП</w:t>
            </w:r>
          </w:p>
        </w:tc>
      </w:tr>
      <w:tr w:rsidR="00700BB0" w:rsidRPr="00700BB0" w14:paraId="7FD41C08" w14:textId="77777777" w:rsidTr="00700BB0">
        <w:trPr>
          <w:jc w:val="right"/>
        </w:trPr>
        <w:tc>
          <w:tcPr>
            <w:tcW w:w="3015" w:type="dxa"/>
            <w:shd w:val="clear" w:color="auto" w:fill="auto"/>
          </w:tcPr>
          <w:p w14:paraId="1474B45A"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Водонапорная башня</w:t>
            </w:r>
          </w:p>
        </w:tc>
        <w:tc>
          <w:tcPr>
            <w:tcW w:w="6556" w:type="dxa"/>
            <w:shd w:val="clear" w:color="auto" w:fill="auto"/>
          </w:tcPr>
          <w:p w14:paraId="5C379E5C"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Расположена через дорогу на восток от храма.</w:t>
            </w:r>
          </w:p>
          <w:p w14:paraId="5CC31C11"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Высота-10м, объем-15 куб.м.</w:t>
            </w:r>
          </w:p>
          <w:p w14:paraId="4418A08D"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Находится в нерабочем состоянии.</w:t>
            </w:r>
          </w:p>
        </w:tc>
      </w:tr>
      <w:tr w:rsidR="00700BB0" w:rsidRPr="00700BB0" w14:paraId="01D33074" w14:textId="77777777" w:rsidTr="00700BB0">
        <w:trPr>
          <w:jc w:val="right"/>
        </w:trPr>
        <w:tc>
          <w:tcPr>
            <w:tcW w:w="3015" w:type="dxa"/>
            <w:shd w:val="clear" w:color="auto" w:fill="auto"/>
          </w:tcPr>
          <w:p w14:paraId="074464CF"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Насосная станция</w:t>
            </w:r>
          </w:p>
        </w:tc>
        <w:tc>
          <w:tcPr>
            <w:tcW w:w="6556" w:type="dxa"/>
            <w:shd w:val="clear" w:color="auto" w:fill="auto"/>
          </w:tcPr>
          <w:p w14:paraId="65DBFD17"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Здание деревянное, ветхое.</w:t>
            </w:r>
          </w:p>
          <w:p w14:paraId="4389356B"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Техническое состояние- требуется постройка каменного нежилого здания.</w:t>
            </w:r>
          </w:p>
        </w:tc>
      </w:tr>
      <w:tr w:rsidR="00700BB0" w:rsidRPr="00700BB0" w14:paraId="5D142D4F" w14:textId="77777777" w:rsidTr="00700BB0">
        <w:trPr>
          <w:jc w:val="right"/>
        </w:trPr>
        <w:tc>
          <w:tcPr>
            <w:tcW w:w="3015" w:type="dxa"/>
            <w:shd w:val="clear" w:color="auto" w:fill="auto"/>
          </w:tcPr>
          <w:p w14:paraId="1DF678CE"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Сети</w:t>
            </w:r>
          </w:p>
        </w:tc>
        <w:tc>
          <w:tcPr>
            <w:tcW w:w="6556" w:type="dxa"/>
            <w:shd w:val="clear" w:color="auto" w:fill="auto"/>
          </w:tcPr>
          <w:p w14:paraId="13854631"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 xml:space="preserve">Общая протяженность-790м. </w:t>
            </w:r>
          </w:p>
          <w:p w14:paraId="7AE277A0"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Капремонт  2016 год</w:t>
            </w:r>
          </w:p>
        </w:tc>
      </w:tr>
      <w:tr w:rsidR="00700BB0" w:rsidRPr="00700BB0" w14:paraId="7492608B" w14:textId="77777777" w:rsidTr="00700BB0">
        <w:trPr>
          <w:jc w:val="right"/>
        </w:trPr>
        <w:tc>
          <w:tcPr>
            <w:tcW w:w="3015" w:type="dxa"/>
            <w:shd w:val="clear" w:color="auto" w:fill="auto"/>
          </w:tcPr>
          <w:p w14:paraId="6A1B1706"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Состояние системы водоснабжения, % износа</w:t>
            </w:r>
          </w:p>
        </w:tc>
        <w:tc>
          <w:tcPr>
            <w:tcW w:w="6556" w:type="dxa"/>
            <w:shd w:val="clear" w:color="auto" w:fill="auto"/>
          </w:tcPr>
          <w:p w14:paraId="2C4F2D87" w14:textId="77777777" w:rsidR="00700BB0" w:rsidRPr="00700BB0" w:rsidRDefault="00700BB0" w:rsidP="00700BB0">
            <w:pPr>
              <w:suppressAutoHyphens w:val="0"/>
              <w:autoSpaceDE w:val="0"/>
              <w:autoSpaceDN w:val="0"/>
              <w:adjustRightInd w:val="0"/>
              <w:jc w:val="both"/>
              <w:rPr>
                <w:rFonts w:cs="Times New Roman"/>
                <w:lang w:eastAsia="en-US"/>
              </w:rPr>
            </w:pPr>
            <w:r w:rsidRPr="00700BB0">
              <w:rPr>
                <w:rFonts w:cs="Times New Roman"/>
                <w:lang w:eastAsia="en-US"/>
              </w:rPr>
              <w:t xml:space="preserve"> Вновь проложенные сети</w:t>
            </w:r>
          </w:p>
        </w:tc>
      </w:tr>
    </w:tbl>
    <w:p w14:paraId="2E8E9FCB" w14:textId="77777777" w:rsidR="00700BB0" w:rsidRDefault="00700BB0" w:rsidP="00F013CC">
      <w:pPr>
        <w:widowControl w:val="0"/>
        <w:suppressAutoHyphens w:val="0"/>
        <w:spacing w:line="265" w:lineRule="exact"/>
        <w:ind w:left="20"/>
        <w:jc w:val="center"/>
        <w:rPr>
          <w:rFonts w:cs="Times New Roman"/>
          <w:lang w:eastAsia="en-US"/>
        </w:rPr>
      </w:pPr>
    </w:p>
    <w:p w14:paraId="30950CC8" w14:textId="77777777" w:rsidR="00700BB0" w:rsidRDefault="00700BB0" w:rsidP="00F013CC">
      <w:pPr>
        <w:widowControl w:val="0"/>
        <w:suppressAutoHyphens w:val="0"/>
        <w:spacing w:line="265" w:lineRule="exact"/>
        <w:ind w:left="20"/>
        <w:jc w:val="center"/>
        <w:rPr>
          <w:rFonts w:cs="Times New Roman"/>
          <w:lang w:eastAsia="en-US"/>
        </w:rPr>
      </w:pPr>
      <w:r w:rsidRPr="00700BB0">
        <w:rPr>
          <w:rFonts w:cs="Times New Roman"/>
          <w:b/>
          <w:lang w:eastAsia="ru-RU"/>
        </w:rPr>
        <w:t>п. Новольвовск</w:t>
      </w:r>
    </w:p>
    <w:p w14:paraId="61182CEC" w14:textId="77777777" w:rsidR="00700BB0" w:rsidRDefault="00700BB0" w:rsidP="00F013CC">
      <w:pPr>
        <w:widowControl w:val="0"/>
        <w:suppressAutoHyphens w:val="0"/>
        <w:spacing w:line="265" w:lineRule="exact"/>
        <w:ind w:left="20"/>
        <w:jc w:val="center"/>
        <w:rPr>
          <w:rFonts w:cs="Times New Roman"/>
          <w:lang w:eastAsia="en-US"/>
        </w:rPr>
      </w:pPr>
    </w:p>
    <w:tbl>
      <w:tblPr>
        <w:tblStyle w:val="afb"/>
        <w:tblW w:w="0" w:type="auto"/>
        <w:jc w:val="right"/>
        <w:tblLook w:val="04A0" w:firstRow="1" w:lastRow="0" w:firstColumn="1" w:lastColumn="0" w:noHBand="0" w:noVBand="1"/>
      </w:tblPr>
      <w:tblGrid>
        <w:gridCol w:w="3033"/>
        <w:gridCol w:w="6311"/>
      </w:tblGrid>
      <w:tr w:rsidR="00700BB0" w:rsidRPr="00700BB0" w14:paraId="411F31C4" w14:textId="77777777" w:rsidTr="0072091D">
        <w:trPr>
          <w:jc w:val="right"/>
        </w:trPr>
        <w:tc>
          <w:tcPr>
            <w:tcW w:w="3085" w:type="dxa"/>
          </w:tcPr>
          <w:p w14:paraId="77803285" w14:textId="77777777" w:rsidR="00700BB0" w:rsidRPr="00700BB0" w:rsidRDefault="00700BB0" w:rsidP="00700BB0">
            <w:pPr>
              <w:suppressAutoHyphens w:val="0"/>
              <w:jc w:val="both"/>
              <w:rPr>
                <w:rFonts w:cs="Times New Roman"/>
                <w:lang w:eastAsia="ru-RU"/>
              </w:rPr>
            </w:pPr>
            <w:r w:rsidRPr="00700BB0">
              <w:rPr>
                <w:rFonts w:cs="Times New Roman"/>
                <w:lang w:eastAsia="ru-RU"/>
              </w:rPr>
              <w:t>Артезианская скважина</w:t>
            </w:r>
          </w:p>
        </w:tc>
        <w:tc>
          <w:tcPr>
            <w:tcW w:w="6486" w:type="dxa"/>
          </w:tcPr>
          <w:p w14:paraId="0C1F21E3" w14:textId="77777777" w:rsidR="00700BB0" w:rsidRPr="00700BB0" w:rsidRDefault="00700BB0" w:rsidP="00700BB0">
            <w:pPr>
              <w:suppressAutoHyphens w:val="0"/>
              <w:jc w:val="both"/>
              <w:rPr>
                <w:rFonts w:cs="Times New Roman"/>
                <w:lang w:eastAsia="ru-RU"/>
              </w:rPr>
            </w:pPr>
            <w:r w:rsidRPr="00700BB0">
              <w:rPr>
                <w:rFonts w:cs="Times New Roman"/>
                <w:lang w:eastAsia="ru-RU"/>
              </w:rPr>
              <w:t>На территории водозабора расположено 2 артезианские скважины.</w:t>
            </w:r>
          </w:p>
          <w:p w14:paraId="2163C7D3" w14:textId="77777777" w:rsidR="00700BB0" w:rsidRPr="00700BB0" w:rsidRDefault="00700BB0" w:rsidP="00700BB0">
            <w:pPr>
              <w:suppressAutoHyphens w:val="0"/>
              <w:jc w:val="both"/>
              <w:rPr>
                <w:rFonts w:cs="Times New Roman"/>
                <w:lang w:eastAsia="ru-RU"/>
              </w:rPr>
            </w:pPr>
            <w:r w:rsidRPr="00700BB0">
              <w:rPr>
                <w:rFonts w:cs="Times New Roman"/>
                <w:lang w:eastAsia="ru-RU"/>
              </w:rPr>
              <w:t>Скважина №1</w:t>
            </w:r>
          </w:p>
          <w:p w14:paraId="0BF5B2A3"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6BD2C78B"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- 64м,</w:t>
            </w:r>
          </w:p>
          <w:p w14:paraId="103DFF68"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110 мм,</w:t>
            </w:r>
          </w:p>
          <w:p w14:paraId="357BFF71"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труб ствола - ПЭ,</w:t>
            </w:r>
          </w:p>
          <w:p w14:paraId="7103508A"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 ЭЦВ 8-25-100.</w:t>
            </w:r>
          </w:p>
          <w:p w14:paraId="2735AAB5" w14:textId="77777777" w:rsidR="00700BB0" w:rsidRPr="00700BB0" w:rsidRDefault="00700BB0" w:rsidP="00700BB0">
            <w:pPr>
              <w:suppressAutoHyphens w:val="0"/>
              <w:jc w:val="both"/>
              <w:rPr>
                <w:rFonts w:cs="Times New Roman"/>
                <w:lang w:eastAsia="ru-RU"/>
              </w:rPr>
            </w:pPr>
            <w:r w:rsidRPr="00700BB0">
              <w:rPr>
                <w:rFonts w:cs="Times New Roman"/>
                <w:lang w:eastAsia="ru-RU"/>
              </w:rPr>
              <w:t>Скважина №2</w:t>
            </w:r>
          </w:p>
          <w:p w14:paraId="50E29CDF" w14:textId="77777777" w:rsidR="00700BB0" w:rsidRPr="00700BB0" w:rsidRDefault="00700BB0" w:rsidP="00700BB0">
            <w:pPr>
              <w:suppressAutoHyphens w:val="0"/>
              <w:jc w:val="both"/>
              <w:rPr>
                <w:rFonts w:cs="Times New Roman"/>
                <w:lang w:eastAsia="ru-RU"/>
              </w:rPr>
            </w:pPr>
            <w:r w:rsidRPr="00700BB0">
              <w:rPr>
                <w:rFonts w:cs="Times New Roman"/>
                <w:lang w:eastAsia="ru-RU"/>
              </w:rPr>
              <w:t>Вертикальный водопровод:</w:t>
            </w:r>
          </w:p>
          <w:p w14:paraId="20A8FCEB" w14:textId="77777777" w:rsidR="00700BB0" w:rsidRPr="00700BB0" w:rsidRDefault="00700BB0" w:rsidP="00700BB0">
            <w:pPr>
              <w:suppressAutoHyphens w:val="0"/>
              <w:jc w:val="both"/>
              <w:rPr>
                <w:rFonts w:cs="Times New Roman"/>
                <w:lang w:eastAsia="ru-RU"/>
              </w:rPr>
            </w:pPr>
            <w:r w:rsidRPr="00700BB0">
              <w:rPr>
                <w:rFonts w:cs="Times New Roman"/>
                <w:lang w:eastAsia="ru-RU"/>
              </w:rPr>
              <w:t>Протяженность -  62 м,</w:t>
            </w:r>
          </w:p>
          <w:p w14:paraId="0DFB780D" w14:textId="77777777" w:rsidR="00700BB0" w:rsidRPr="00700BB0" w:rsidRDefault="00700BB0" w:rsidP="00700BB0">
            <w:pPr>
              <w:suppressAutoHyphens w:val="0"/>
              <w:jc w:val="both"/>
              <w:rPr>
                <w:rFonts w:cs="Times New Roman"/>
                <w:lang w:eastAsia="ru-RU"/>
              </w:rPr>
            </w:pPr>
            <w:r w:rsidRPr="00700BB0">
              <w:rPr>
                <w:rFonts w:cs="Times New Roman"/>
                <w:lang w:eastAsia="ru-RU"/>
              </w:rPr>
              <w:t>Диаметр -  110 мм</w:t>
            </w:r>
          </w:p>
          <w:p w14:paraId="03393270" w14:textId="77777777" w:rsidR="00700BB0" w:rsidRPr="00700BB0" w:rsidRDefault="00700BB0" w:rsidP="00700BB0">
            <w:pPr>
              <w:suppressAutoHyphens w:val="0"/>
              <w:jc w:val="both"/>
              <w:rPr>
                <w:rFonts w:cs="Times New Roman"/>
                <w:lang w:eastAsia="ru-RU"/>
              </w:rPr>
            </w:pPr>
            <w:r w:rsidRPr="00700BB0">
              <w:rPr>
                <w:rFonts w:cs="Times New Roman"/>
                <w:lang w:eastAsia="ru-RU"/>
              </w:rPr>
              <w:t>материал труб ствола - ПЭ,</w:t>
            </w:r>
          </w:p>
          <w:p w14:paraId="4450B081" w14:textId="77777777" w:rsidR="00700BB0" w:rsidRPr="00700BB0" w:rsidRDefault="00700BB0" w:rsidP="00700BB0">
            <w:pPr>
              <w:suppressAutoHyphens w:val="0"/>
              <w:jc w:val="both"/>
              <w:rPr>
                <w:rFonts w:cs="Times New Roman"/>
                <w:lang w:eastAsia="ru-RU"/>
              </w:rPr>
            </w:pPr>
            <w:r w:rsidRPr="00700BB0">
              <w:rPr>
                <w:rFonts w:cs="Times New Roman"/>
                <w:lang w:eastAsia="ru-RU"/>
              </w:rPr>
              <w:t>глубинный насос - ЭЦВ 8-25-100.</w:t>
            </w:r>
          </w:p>
          <w:p w14:paraId="66901915" w14:textId="77777777" w:rsidR="00700BB0" w:rsidRPr="00700BB0" w:rsidRDefault="00700BB0" w:rsidP="00700BB0">
            <w:pPr>
              <w:suppressAutoHyphens w:val="0"/>
              <w:jc w:val="both"/>
              <w:rPr>
                <w:rFonts w:cs="Times New Roman"/>
                <w:lang w:eastAsia="ru-RU"/>
              </w:rPr>
            </w:pPr>
            <w:r w:rsidRPr="00700BB0">
              <w:rPr>
                <w:rFonts w:cs="Times New Roman"/>
                <w:lang w:eastAsia="ru-RU"/>
              </w:rPr>
              <w:t>Фактический водоотбор -130 куб.м/сут.</w:t>
            </w:r>
          </w:p>
        </w:tc>
      </w:tr>
      <w:tr w:rsidR="00700BB0" w:rsidRPr="00700BB0" w14:paraId="6C3CE139" w14:textId="77777777" w:rsidTr="0072091D">
        <w:trPr>
          <w:jc w:val="right"/>
        </w:trPr>
        <w:tc>
          <w:tcPr>
            <w:tcW w:w="3085" w:type="dxa"/>
          </w:tcPr>
          <w:p w14:paraId="64C4FEB2"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Водонапорная башня</w:t>
            </w:r>
          </w:p>
        </w:tc>
        <w:tc>
          <w:tcPr>
            <w:tcW w:w="6486" w:type="dxa"/>
          </w:tcPr>
          <w:p w14:paraId="746BF257" w14:textId="77777777" w:rsidR="00700BB0" w:rsidRPr="00700BB0" w:rsidRDefault="00700BB0" w:rsidP="00700BB0">
            <w:pPr>
              <w:suppressAutoHyphens w:val="0"/>
              <w:jc w:val="both"/>
              <w:rPr>
                <w:rFonts w:cs="Times New Roman"/>
                <w:lang w:eastAsia="ru-RU"/>
              </w:rPr>
            </w:pPr>
            <w:r w:rsidRPr="00700BB0">
              <w:rPr>
                <w:rFonts w:cs="Times New Roman"/>
                <w:lang w:eastAsia="ru-RU"/>
              </w:rPr>
              <w:t>отсутствует</w:t>
            </w:r>
          </w:p>
        </w:tc>
      </w:tr>
      <w:tr w:rsidR="00700BB0" w:rsidRPr="00700BB0" w14:paraId="6FAD5040" w14:textId="77777777" w:rsidTr="0072091D">
        <w:trPr>
          <w:jc w:val="right"/>
        </w:trPr>
        <w:tc>
          <w:tcPr>
            <w:tcW w:w="3085" w:type="dxa"/>
          </w:tcPr>
          <w:p w14:paraId="76993E04" w14:textId="77777777" w:rsidR="00700BB0" w:rsidRPr="00700BB0" w:rsidRDefault="00700BB0" w:rsidP="00700BB0">
            <w:pPr>
              <w:suppressAutoHyphens w:val="0"/>
              <w:jc w:val="both"/>
              <w:rPr>
                <w:rFonts w:cs="Times New Roman"/>
                <w:lang w:eastAsia="ru-RU"/>
              </w:rPr>
            </w:pPr>
            <w:r w:rsidRPr="00700BB0">
              <w:rPr>
                <w:rFonts w:cs="Times New Roman"/>
                <w:lang w:eastAsia="ru-RU"/>
              </w:rPr>
              <w:t>Насосная станция</w:t>
            </w:r>
          </w:p>
        </w:tc>
        <w:tc>
          <w:tcPr>
            <w:tcW w:w="6486" w:type="dxa"/>
          </w:tcPr>
          <w:p w14:paraId="6FED1876" w14:textId="77777777" w:rsidR="00700BB0" w:rsidRPr="00700BB0" w:rsidRDefault="00700BB0" w:rsidP="00700BB0">
            <w:pPr>
              <w:suppressAutoHyphens w:val="0"/>
              <w:jc w:val="both"/>
              <w:rPr>
                <w:rFonts w:cs="Times New Roman"/>
                <w:lang w:eastAsia="ru-RU"/>
              </w:rPr>
            </w:pPr>
            <w:r w:rsidRPr="00700BB0">
              <w:rPr>
                <w:rFonts w:cs="Times New Roman"/>
                <w:lang w:eastAsia="ru-RU"/>
              </w:rPr>
              <w:t>Расположена по ул.2-я Больничная в районе д/ж №№ 7-8.</w:t>
            </w:r>
          </w:p>
          <w:p w14:paraId="75D04E31" w14:textId="77777777" w:rsidR="00700BB0" w:rsidRPr="00700BB0" w:rsidRDefault="00700BB0" w:rsidP="00700BB0">
            <w:pPr>
              <w:suppressAutoHyphens w:val="0"/>
              <w:jc w:val="both"/>
              <w:rPr>
                <w:rFonts w:cs="Times New Roman"/>
                <w:lang w:eastAsia="ru-RU"/>
              </w:rPr>
            </w:pPr>
            <w:r w:rsidRPr="00700BB0">
              <w:rPr>
                <w:rFonts w:cs="Times New Roman"/>
                <w:lang w:eastAsia="ru-RU"/>
              </w:rPr>
              <w:t>Здание- кирпичное, общая площадь-114,3 кв.м, год ввода в эксплуатацию-1954.</w:t>
            </w:r>
          </w:p>
          <w:p w14:paraId="53549A39" w14:textId="77777777" w:rsidR="00700BB0" w:rsidRPr="00700BB0" w:rsidRDefault="00700BB0" w:rsidP="00700BB0">
            <w:pPr>
              <w:suppressAutoHyphens w:val="0"/>
              <w:jc w:val="both"/>
              <w:rPr>
                <w:rFonts w:cs="Times New Roman"/>
                <w:lang w:eastAsia="ru-RU"/>
              </w:rPr>
            </w:pPr>
            <w:r w:rsidRPr="00700BB0">
              <w:rPr>
                <w:rFonts w:cs="Times New Roman"/>
                <w:lang w:eastAsia="ru-RU"/>
              </w:rPr>
              <w:t>Техническое состояние-удовлетворительное.</w:t>
            </w:r>
          </w:p>
        </w:tc>
      </w:tr>
      <w:tr w:rsidR="00700BB0" w:rsidRPr="00700BB0" w14:paraId="2285432A" w14:textId="77777777" w:rsidTr="0072091D">
        <w:trPr>
          <w:jc w:val="right"/>
        </w:trPr>
        <w:tc>
          <w:tcPr>
            <w:tcW w:w="3085" w:type="dxa"/>
          </w:tcPr>
          <w:p w14:paraId="66EC9564" w14:textId="77777777" w:rsidR="00700BB0" w:rsidRPr="00700BB0" w:rsidRDefault="00700BB0" w:rsidP="00700BB0">
            <w:pPr>
              <w:suppressAutoHyphens w:val="0"/>
              <w:jc w:val="both"/>
              <w:rPr>
                <w:rFonts w:cs="Times New Roman"/>
                <w:lang w:eastAsia="ru-RU"/>
              </w:rPr>
            </w:pPr>
            <w:r w:rsidRPr="00700BB0">
              <w:rPr>
                <w:rFonts w:cs="Times New Roman"/>
                <w:lang w:eastAsia="ru-RU"/>
              </w:rPr>
              <w:t>Водопроводные сети</w:t>
            </w:r>
          </w:p>
        </w:tc>
        <w:tc>
          <w:tcPr>
            <w:tcW w:w="6486" w:type="dxa"/>
          </w:tcPr>
          <w:p w14:paraId="1D2C1E22" w14:textId="77777777" w:rsidR="00700BB0" w:rsidRPr="00700BB0" w:rsidRDefault="00700BB0" w:rsidP="00700BB0">
            <w:pPr>
              <w:suppressAutoHyphens w:val="0"/>
              <w:jc w:val="both"/>
              <w:rPr>
                <w:rFonts w:cs="Times New Roman"/>
                <w:lang w:eastAsia="ru-RU"/>
              </w:rPr>
            </w:pPr>
            <w:r w:rsidRPr="00700BB0">
              <w:rPr>
                <w:rFonts w:cs="Times New Roman"/>
                <w:lang w:eastAsia="ru-RU"/>
              </w:rPr>
              <w:t>Общая протяженность-6714м, в том числе:</w:t>
            </w:r>
          </w:p>
          <w:p w14:paraId="408CBB0B"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-497м, диаметр-100, материал- стальной,</w:t>
            </w:r>
          </w:p>
          <w:p w14:paraId="71F073C7"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ввода в эксплуатацию 1989.</w:t>
            </w:r>
          </w:p>
          <w:p w14:paraId="309690E1" w14:textId="77777777" w:rsidR="00700BB0" w:rsidRPr="00700BB0" w:rsidRDefault="00700BB0" w:rsidP="00700BB0">
            <w:pPr>
              <w:suppressAutoHyphens w:val="0"/>
              <w:jc w:val="both"/>
              <w:rPr>
                <w:rFonts w:cs="Times New Roman"/>
                <w:lang w:eastAsia="ru-RU"/>
              </w:rPr>
            </w:pPr>
            <w:r w:rsidRPr="00700BB0">
              <w:rPr>
                <w:rFonts w:cs="Times New Roman"/>
                <w:lang w:val="en-US" w:eastAsia="ru-RU"/>
              </w:rPr>
              <w:t>L</w:t>
            </w:r>
            <w:r w:rsidRPr="00700BB0">
              <w:rPr>
                <w:rFonts w:cs="Times New Roman"/>
                <w:lang w:eastAsia="ru-RU"/>
              </w:rPr>
              <w:t>-6217 м, диаметр- 110 мм, материал-ПЭ,</w:t>
            </w:r>
          </w:p>
          <w:p w14:paraId="1B40DDAF"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реконструкции-2014.</w:t>
            </w:r>
          </w:p>
        </w:tc>
      </w:tr>
      <w:tr w:rsidR="00700BB0" w:rsidRPr="00700BB0" w14:paraId="2E1E47D1" w14:textId="77777777" w:rsidTr="0072091D">
        <w:trPr>
          <w:jc w:val="right"/>
        </w:trPr>
        <w:tc>
          <w:tcPr>
            <w:tcW w:w="3085" w:type="dxa"/>
          </w:tcPr>
          <w:p w14:paraId="6D6E6BC3" w14:textId="77777777" w:rsidR="00700BB0" w:rsidRPr="00700BB0" w:rsidRDefault="00700BB0" w:rsidP="00700BB0">
            <w:pPr>
              <w:suppressAutoHyphens w:val="0"/>
              <w:jc w:val="both"/>
              <w:rPr>
                <w:rFonts w:cs="Times New Roman"/>
                <w:lang w:eastAsia="ru-RU"/>
              </w:rPr>
            </w:pPr>
            <w:r w:rsidRPr="00700BB0">
              <w:rPr>
                <w:rFonts w:cs="Times New Roman"/>
                <w:lang w:eastAsia="ru-RU"/>
              </w:rPr>
              <w:t>Колодцы на водопроводных сетях</w:t>
            </w:r>
          </w:p>
        </w:tc>
        <w:tc>
          <w:tcPr>
            <w:tcW w:w="6486" w:type="dxa"/>
          </w:tcPr>
          <w:p w14:paraId="4028F8F2" w14:textId="77777777" w:rsidR="00700BB0" w:rsidRPr="00700BB0" w:rsidRDefault="00700BB0" w:rsidP="00700BB0">
            <w:pPr>
              <w:suppressAutoHyphens w:val="0"/>
              <w:jc w:val="both"/>
              <w:rPr>
                <w:rFonts w:cs="Times New Roman"/>
                <w:lang w:eastAsia="ru-RU"/>
              </w:rPr>
            </w:pPr>
            <w:r w:rsidRPr="00700BB0">
              <w:rPr>
                <w:rFonts w:cs="Times New Roman"/>
                <w:lang w:eastAsia="ru-RU"/>
              </w:rPr>
              <w:t>Колодцы -53 шт.</w:t>
            </w:r>
          </w:p>
          <w:p w14:paraId="7EE34556" w14:textId="77777777" w:rsidR="00700BB0" w:rsidRPr="00700BB0" w:rsidRDefault="00700BB0" w:rsidP="00700BB0">
            <w:pPr>
              <w:suppressAutoHyphens w:val="0"/>
              <w:jc w:val="both"/>
              <w:rPr>
                <w:rFonts w:cs="Times New Roman"/>
                <w:lang w:eastAsia="ru-RU"/>
              </w:rPr>
            </w:pPr>
            <w:r w:rsidRPr="00700BB0">
              <w:rPr>
                <w:rFonts w:cs="Times New Roman"/>
                <w:lang w:eastAsia="ru-RU"/>
              </w:rPr>
              <w:t>Конструкции- сборные ж/б  Д-1,0м, Н-2м</w:t>
            </w:r>
          </w:p>
          <w:p w14:paraId="6FE7E3E2" w14:textId="77777777" w:rsidR="00700BB0" w:rsidRPr="00700BB0" w:rsidRDefault="00700BB0" w:rsidP="00700BB0">
            <w:pPr>
              <w:suppressAutoHyphens w:val="0"/>
              <w:jc w:val="both"/>
              <w:rPr>
                <w:rFonts w:cs="Times New Roman"/>
                <w:lang w:eastAsia="ru-RU"/>
              </w:rPr>
            </w:pPr>
            <w:r w:rsidRPr="00700BB0">
              <w:rPr>
                <w:rFonts w:cs="Times New Roman"/>
                <w:lang w:eastAsia="ru-RU"/>
              </w:rPr>
              <w:t>Год постойки-2002.</w:t>
            </w:r>
          </w:p>
        </w:tc>
      </w:tr>
      <w:tr w:rsidR="00700BB0" w:rsidRPr="00700BB0" w14:paraId="0351DB85" w14:textId="77777777" w:rsidTr="0072091D">
        <w:trPr>
          <w:jc w:val="right"/>
        </w:trPr>
        <w:tc>
          <w:tcPr>
            <w:tcW w:w="3085" w:type="dxa"/>
          </w:tcPr>
          <w:p w14:paraId="5AB5FA5C" w14:textId="77777777" w:rsidR="00700BB0" w:rsidRPr="00700BB0" w:rsidRDefault="00700BB0" w:rsidP="00700BB0">
            <w:pPr>
              <w:suppressAutoHyphens w:val="0"/>
              <w:jc w:val="both"/>
              <w:rPr>
                <w:rFonts w:cs="Times New Roman"/>
                <w:lang w:eastAsia="ru-RU"/>
              </w:rPr>
            </w:pPr>
            <w:r w:rsidRPr="00700BB0">
              <w:rPr>
                <w:rFonts w:cs="Times New Roman"/>
                <w:lang w:eastAsia="ru-RU"/>
              </w:rPr>
              <w:t>Состояние системы водоснабжения, % износа</w:t>
            </w:r>
          </w:p>
        </w:tc>
        <w:tc>
          <w:tcPr>
            <w:tcW w:w="6486" w:type="dxa"/>
          </w:tcPr>
          <w:p w14:paraId="125288AC" w14:textId="77777777" w:rsidR="00700BB0" w:rsidRPr="00700BB0" w:rsidRDefault="00700BB0" w:rsidP="00700BB0">
            <w:pPr>
              <w:suppressAutoHyphens w:val="0"/>
              <w:jc w:val="both"/>
              <w:rPr>
                <w:rFonts w:cs="Times New Roman"/>
                <w:lang w:eastAsia="ru-RU"/>
              </w:rPr>
            </w:pPr>
            <w:r w:rsidRPr="00700BB0">
              <w:rPr>
                <w:rFonts w:cs="Times New Roman"/>
                <w:lang w:eastAsia="ru-RU"/>
              </w:rPr>
              <w:t>5</w:t>
            </w:r>
          </w:p>
        </w:tc>
      </w:tr>
    </w:tbl>
    <w:p w14:paraId="765F3728" w14:textId="77777777" w:rsidR="00700BB0" w:rsidRDefault="00700BB0" w:rsidP="00F013CC">
      <w:pPr>
        <w:widowControl w:val="0"/>
        <w:suppressAutoHyphens w:val="0"/>
        <w:spacing w:line="265" w:lineRule="exact"/>
        <w:ind w:left="20"/>
        <w:jc w:val="center"/>
        <w:rPr>
          <w:rFonts w:cs="Times New Roman"/>
          <w:lang w:eastAsia="en-US"/>
        </w:rPr>
      </w:pPr>
    </w:p>
    <w:p w14:paraId="3DD4026E" w14:textId="77777777" w:rsidR="00700BB0" w:rsidRPr="00700BB0" w:rsidRDefault="00700BB0" w:rsidP="00700BB0">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uppressAutoHyphens w:val="0"/>
        <w:ind w:firstLine="709"/>
        <w:jc w:val="center"/>
        <w:rPr>
          <w:rFonts w:eastAsia="ヒラギノ角ゴ Pro W3" w:cs="Times New Roman"/>
          <w:b/>
          <w:lang w:eastAsia="ru-RU"/>
        </w:rPr>
      </w:pPr>
      <w:r w:rsidRPr="00700BB0">
        <w:rPr>
          <w:rFonts w:eastAsia="ヒラギノ角ゴ Pro W3" w:cs="Times New Roman"/>
          <w:b/>
          <w:lang w:eastAsia="ru-RU"/>
        </w:rPr>
        <w:t>с. Хитровщина</w:t>
      </w:r>
    </w:p>
    <w:p w14:paraId="096DFAF9" w14:textId="77777777" w:rsidR="00700BB0" w:rsidRDefault="00700BB0" w:rsidP="00F013CC">
      <w:pPr>
        <w:widowControl w:val="0"/>
        <w:suppressAutoHyphens w:val="0"/>
        <w:spacing w:line="265" w:lineRule="exact"/>
        <w:ind w:left="20"/>
        <w:jc w:val="center"/>
        <w:rPr>
          <w:rFonts w:cs="Times New Roman"/>
          <w:lang w:eastAsia="en-US"/>
        </w:rPr>
      </w:pPr>
    </w:p>
    <w:tbl>
      <w:tblPr>
        <w:tblStyle w:val="afb"/>
        <w:tblW w:w="0" w:type="auto"/>
        <w:jc w:val="right"/>
        <w:tblLook w:val="04A0" w:firstRow="1" w:lastRow="0" w:firstColumn="1" w:lastColumn="0" w:noHBand="0" w:noVBand="1"/>
      </w:tblPr>
      <w:tblGrid>
        <w:gridCol w:w="3037"/>
        <w:gridCol w:w="6307"/>
      </w:tblGrid>
      <w:tr w:rsidR="0072091D" w:rsidRPr="0072091D" w14:paraId="7D56A5C2" w14:textId="77777777" w:rsidTr="0072091D">
        <w:trPr>
          <w:jc w:val="right"/>
        </w:trPr>
        <w:tc>
          <w:tcPr>
            <w:tcW w:w="3085" w:type="dxa"/>
          </w:tcPr>
          <w:p w14:paraId="5B41E119" w14:textId="77777777" w:rsidR="0072091D" w:rsidRPr="0072091D" w:rsidRDefault="0072091D" w:rsidP="0072091D">
            <w:pPr>
              <w:suppressAutoHyphens w:val="0"/>
              <w:jc w:val="both"/>
              <w:rPr>
                <w:rFonts w:cs="Times New Roman"/>
                <w:lang w:eastAsia="ru-RU"/>
              </w:rPr>
            </w:pPr>
            <w:r w:rsidRPr="0072091D">
              <w:rPr>
                <w:rFonts w:cs="Times New Roman"/>
                <w:lang w:eastAsia="ru-RU"/>
              </w:rPr>
              <w:t>Артезианская скважина</w:t>
            </w:r>
          </w:p>
        </w:tc>
        <w:tc>
          <w:tcPr>
            <w:tcW w:w="6486" w:type="dxa"/>
          </w:tcPr>
          <w:p w14:paraId="0965503B" w14:textId="77777777" w:rsidR="0072091D" w:rsidRPr="0072091D" w:rsidRDefault="0072091D" w:rsidP="0072091D">
            <w:pPr>
              <w:suppressAutoHyphens w:val="0"/>
              <w:jc w:val="both"/>
              <w:rPr>
                <w:rFonts w:cs="Times New Roman"/>
                <w:lang w:eastAsia="ru-RU"/>
              </w:rPr>
            </w:pPr>
            <w:r w:rsidRPr="0072091D">
              <w:rPr>
                <w:rFonts w:cs="Times New Roman"/>
                <w:lang w:eastAsia="ru-RU"/>
              </w:rPr>
              <w:t>Расположена в западной части населенного пункта.</w:t>
            </w:r>
          </w:p>
          <w:p w14:paraId="0EC39A3D" w14:textId="77777777" w:rsidR="0072091D" w:rsidRPr="0072091D" w:rsidRDefault="0072091D" w:rsidP="0072091D">
            <w:pPr>
              <w:suppressAutoHyphens w:val="0"/>
              <w:jc w:val="both"/>
              <w:rPr>
                <w:rFonts w:cs="Times New Roman"/>
                <w:lang w:eastAsia="ru-RU"/>
              </w:rPr>
            </w:pPr>
            <w:r w:rsidRPr="0072091D">
              <w:rPr>
                <w:rFonts w:cs="Times New Roman"/>
                <w:lang w:eastAsia="ru-RU"/>
              </w:rPr>
              <w:t>Вертикальный водопровод:</w:t>
            </w:r>
          </w:p>
          <w:p w14:paraId="0100CF7C" w14:textId="77777777" w:rsidR="0072091D" w:rsidRPr="0072091D" w:rsidRDefault="0072091D" w:rsidP="0072091D">
            <w:pPr>
              <w:suppressAutoHyphens w:val="0"/>
              <w:jc w:val="both"/>
              <w:rPr>
                <w:rFonts w:cs="Times New Roman"/>
                <w:lang w:eastAsia="ru-RU"/>
              </w:rPr>
            </w:pPr>
            <w:r w:rsidRPr="0072091D">
              <w:rPr>
                <w:rFonts w:cs="Times New Roman"/>
                <w:lang w:eastAsia="ru-RU"/>
              </w:rPr>
              <w:t>Протяженность -  75 м,</w:t>
            </w:r>
          </w:p>
          <w:p w14:paraId="172479CD" w14:textId="77777777" w:rsidR="0072091D" w:rsidRPr="0072091D" w:rsidRDefault="0072091D" w:rsidP="0072091D">
            <w:pPr>
              <w:suppressAutoHyphens w:val="0"/>
              <w:jc w:val="both"/>
              <w:rPr>
                <w:rFonts w:cs="Times New Roman"/>
                <w:lang w:eastAsia="ru-RU"/>
              </w:rPr>
            </w:pPr>
            <w:r w:rsidRPr="0072091D">
              <w:rPr>
                <w:rFonts w:cs="Times New Roman"/>
                <w:lang w:eastAsia="ru-RU"/>
              </w:rPr>
              <w:t>диаметр -  80 мм,</w:t>
            </w:r>
          </w:p>
          <w:p w14:paraId="6D617853" w14:textId="77777777" w:rsidR="0072091D" w:rsidRPr="0072091D" w:rsidRDefault="0072091D" w:rsidP="0072091D">
            <w:pPr>
              <w:suppressAutoHyphens w:val="0"/>
              <w:jc w:val="both"/>
              <w:rPr>
                <w:rFonts w:cs="Times New Roman"/>
                <w:lang w:eastAsia="ru-RU"/>
              </w:rPr>
            </w:pPr>
            <w:r w:rsidRPr="0072091D">
              <w:rPr>
                <w:rFonts w:cs="Times New Roman"/>
                <w:lang w:eastAsia="ru-RU"/>
              </w:rPr>
              <w:t>материал труб - стальные.</w:t>
            </w:r>
          </w:p>
          <w:p w14:paraId="4F51FF1A" w14:textId="77777777" w:rsidR="0072091D" w:rsidRPr="0072091D" w:rsidRDefault="0072091D" w:rsidP="0072091D">
            <w:pPr>
              <w:suppressAutoHyphens w:val="0"/>
              <w:jc w:val="both"/>
              <w:rPr>
                <w:rFonts w:cs="Times New Roman"/>
                <w:lang w:eastAsia="ru-RU"/>
              </w:rPr>
            </w:pPr>
            <w:r w:rsidRPr="0072091D">
              <w:rPr>
                <w:rFonts w:cs="Times New Roman"/>
                <w:lang w:eastAsia="ru-RU"/>
              </w:rPr>
              <w:t>Глубинный насос - ЭЦВ 8-25-100.</w:t>
            </w:r>
          </w:p>
          <w:p w14:paraId="17B45CBE" w14:textId="77777777" w:rsidR="0072091D" w:rsidRPr="0072091D" w:rsidRDefault="0072091D" w:rsidP="0072091D">
            <w:pPr>
              <w:suppressAutoHyphens w:val="0"/>
              <w:jc w:val="both"/>
              <w:rPr>
                <w:rFonts w:cs="Times New Roman"/>
                <w:lang w:eastAsia="ru-RU"/>
              </w:rPr>
            </w:pPr>
            <w:r w:rsidRPr="0072091D">
              <w:rPr>
                <w:rFonts w:cs="Times New Roman"/>
                <w:lang w:eastAsia="ru-RU"/>
              </w:rPr>
              <w:t>Автоматическое управление.</w:t>
            </w:r>
          </w:p>
        </w:tc>
      </w:tr>
      <w:tr w:rsidR="0072091D" w:rsidRPr="0072091D" w14:paraId="42932922" w14:textId="77777777" w:rsidTr="0072091D">
        <w:trPr>
          <w:jc w:val="right"/>
        </w:trPr>
        <w:tc>
          <w:tcPr>
            <w:tcW w:w="3085" w:type="dxa"/>
          </w:tcPr>
          <w:p w14:paraId="00220149" w14:textId="77777777" w:rsidR="0072091D" w:rsidRPr="0072091D" w:rsidRDefault="0072091D" w:rsidP="0072091D">
            <w:pPr>
              <w:suppressAutoHyphens w:val="0"/>
              <w:jc w:val="both"/>
              <w:rPr>
                <w:rFonts w:cs="Times New Roman"/>
                <w:lang w:eastAsia="ru-RU"/>
              </w:rPr>
            </w:pPr>
            <w:r w:rsidRPr="0072091D">
              <w:rPr>
                <w:rFonts w:cs="Times New Roman"/>
                <w:lang w:eastAsia="ru-RU"/>
              </w:rPr>
              <w:t>Водонапорная башня</w:t>
            </w:r>
          </w:p>
        </w:tc>
        <w:tc>
          <w:tcPr>
            <w:tcW w:w="6486" w:type="dxa"/>
          </w:tcPr>
          <w:p w14:paraId="33980019" w14:textId="77777777" w:rsidR="0072091D" w:rsidRPr="0072091D" w:rsidRDefault="0072091D" w:rsidP="0072091D">
            <w:pPr>
              <w:suppressAutoHyphens w:val="0"/>
              <w:jc w:val="both"/>
              <w:rPr>
                <w:rFonts w:cs="Times New Roman"/>
                <w:lang w:eastAsia="ru-RU"/>
              </w:rPr>
            </w:pPr>
            <w:r w:rsidRPr="0072091D">
              <w:rPr>
                <w:rFonts w:cs="Times New Roman"/>
                <w:lang w:eastAsia="ru-RU"/>
              </w:rPr>
              <w:t>Расположена: в западной части населенного пункта.</w:t>
            </w:r>
          </w:p>
          <w:p w14:paraId="694889DC" w14:textId="77777777" w:rsidR="0072091D" w:rsidRPr="0072091D" w:rsidRDefault="0072091D" w:rsidP="0072091D">
            <w:pPr>
              <w:suppressAutoHyphens w:val="0"/>
              <w:jc w:val="both"/>
              <w:rPr>
                <w:rFonts w:cs="Times New Roman"/>
                <w:lang w:eastAsia="ru-RU"/>
              </w:rPr>
            </w:pPr>
            <w:r w:rsidRPr="0072091D">
              <w:rPr>
                <w:rFonts w:cs="Times New Roman"/>
                <w:lang w:eastAsia="ru-RU"/>
              </w:rPr>
              <w:t>Высота - 12м,</w:t>
            </w:r>
          </w:p>
          <w:p w14:paraId="1EDDAFCA" w14:textId="77777777" w:rsidR="0072091D" w:rsidRPr="0072091D" w:rsidRDefault="0072091D" w:rsidP="0072091D">
            <w:pPr>
              <w:suppressAutoHyphens w:val="0"/>
              <w:jc w:val="both"/>
              <w:rPr>
                <w:rFonts w:cs="Times New Roman"/>
                <w:lang w:eastAsia="ru-RU"/>
              </w:rPr>
            </w:pPr>
            <w:r w:rsidRPr="0072091D">
              <w:rPr>
                <w:rFonts w:cs="Times New Roman"/>
                <w:lang w:eastAsia="ru-RU"/>
              </w:rPr>
              <w:t>Объем - 21  куб.м,</w:t>
            </w:r>
          </w:p>
          <w:p w14:paraId="39AD9D51" w14:textId="77777777" w:rsidR="0072091D" w:rsidRPr="0072091D" w:rsidRDefault="0072091D" w:rsidP="0072091D">
            <w:pPr>
              <w:suppressAutoHyphens w:val="0"/>
              <w:jc w:val="both"/>
              <w:rPr>
                <w:rFonts w:cs="Times New Roman"/>
                <w:lang w:eastAsia="ru-RU"/>
              </w:rPr>
            </w:pPr>
            <w:r w:rsidRPr="0072091D">
              <w:rPr>
                <w:rFonts w:cs="Times New Roman"/>
                <w:lang w:eastAsia="ru-RU"/>
              </w:rPr>
              <w:t>год ввода в эксплуатацию -1974.</w:t>
            </w:r>
          </w:p>
          <w:p w14:paraId="54790A76" w14:textId="77777777" w:rsidR="0072091D" w:rsidRPr="0072091D" w:rsidRDefault="0072091D" w:rsidP="0072091D">
            <w:pPr>
              <w:suppressAutoHyphens w:val="0"/>
              <w:jc w:val="both"/>
              <w:rPr>
                <w:rFonts w:cs="Times New Roman"/>
                <w:lang w:eastAsia="ru-RU"/>
              </w:rPr>
            </w:pPr>
            <w:r w:rsidRPr="0072091D">
              <w:rPr>
                <w:rFonts w:cs="Times New Roman"/>
                <w:lang w:eastAsia="ru-RU"/>
              </w:rPr>
              <w:t>Техническое состояние - требуется капитальный ремонт.</w:t>
            </w:r>
          </w:p>
        </w:tc>
      </w:tr>
      <w:tr w:rsidR="0072091D" w:rsidRPr="0072091D" w14:paraId="0656E4E2" w14:textId="77777777" w:rsidTr="0072091D">
        <w:trPr>
          <w:jc w:val="right"/>
        </w:trPr>
        <w:tc>
          <w:tcPr>
            <w:tcW w:w="3085" w:type="dxa"/>
          </w:tcPr>
          <w:p w14:paraId="229DD625" w14:textId="77777777" w:rsidR="0072091D" w:rsidRPr="0072091D" w:rsidRDefault="0072091D" w:rsidP="0072091D">
            <w:pPr>
              <w:suppressAutoHyphens w:val="0"/>
              <w:jc w:val="both"/>
              <w:rPr>
                <w:rFonts w:cs="Times New Roman"/>
                <w:lang w:eastAsia="ru-RU"/>
              </w:rPr>
            </w:pPr>
            <w:r w:rsidRPr="0072091D">
              <w:rPr>
                <w:rFonts w:cs="Times New Roman"/>
                <w:lang w:eastAsia="ru-RU"/>
              </w:rPr>
              <w:t>Насосная станция</w:t>
            </w:r>
          </w:p>
        </w:tc>
        <w:tc>
          <w:tcPr>
            <w:tcW w:w="6486" w:type="dxa"/>
          </w:tcPr>
          <w:p w14:paraId="1C2D0649" w14:textId="77777777" w:rsidR="0072091D" w:rsidRPr="0072091D" w:rsidRDefault="0072091D" w:rsidP="0072091D">
            <w:pPr>
              <w:suppressAutoHyphens w:val="0"/>
              <w:jc w:val="both"/>
              <w:rPr>
                <w:rFonts w:cs="Times New Roman"/>
                <w:lang w:eastAsia="ru-RU"/>
              </w:rPr>
            </w:pPr>
            <w:r w:rsidRPr="0072091D">
              <w:rPr>
                <w:rFonts w:cs="Times New Roman"/>
                <w:lang w:eastAsia="ru-RU"/>
              </w:rPr>
              <w:t>Нет</w:t>
            </w:r>
          </w:p>
        </w:tc>
      </w:tr>
      <w:tr w:rsidR="0072091D" w:rsidRPr="0072091D" w14:paraId="3CEF7E81" w14:textId="77777777" w:rsidTr="0072091D">
        <w:trPr>
          <w:jc w:val="right"/>
        </w:trPr>
        <w:tc>
          <w:tcPr>
            <w:tcW w:w="3085" w:type="dxa"/>
          </w:tcPr>
          <w:p w14:paraId="4E9754B8" w14:textId="77777777" w:rsidR="0072091D" w:rsidRPr="0072091D" w:rsidRDefault="0072091D" w:rsidP="0072091D">
            <w:pPr>
              <w:suppressAutoHyphens w:val="0"/>
              <w:jc w:val="both"/>
              <w:rPr>
                <w:rFonts w:cs="Times New Roman"/>
                <w:lang w:eastAsia="ru-RU"/>
              </w:rPr>
            </w:pPr>
            <w:r w:rsidRPr="0072091D">
              <w:rPr>
                <w:rFonts w:cs="Times New Roman"/>
                <w:lang w:eastAsia="ru-RU"/>
              </w:rPr>
              <w:t>Водопроводные сети</w:t>
            </w:r>
          </w:p>
        </w:tc>
        <w:tc>
          <w:tcPr>
            <w:tcW w:w="6486" w:type="dxa"/>
          </w:tcPr>
          <w:p w14:paraId="1E99ED8A" w14:textId="77777777" w:rsidR="0072091D" w:rsidRPr="0072091D" w:rsidRDefault="0072091D" w:rsidP="0072091D">
            <w:pPr>
              <w:suppressAutoHyphens w:val="0"/>
              <w:jc w:val="both"/>
              <w:rPr>
                <w:rFonts w:cs="Times New Roman"/>
                <w:lang w:eastAsia="ru-RU"/>
              </w:rPr>
            </w:pPr>
            <w:r w:rsidRPr="0072091D">
              <w:rPr>
                <w:rFonts w:cs="Times New Roman"/>
                <w:lang w:eastAsia="ru-RU"/>
              </w:rPr>
              <w:t>Общая протяженность-3500 м,</w:t>
            </w:r>
          </w:p>
          <w:p w14:paraId="123A80AE" w14:textId="77777777" w:rsidR="0072091D" w:rsidRPr="0072091D" w:rsidRDefault="0072091D" w:rsidP="0072091D">
            <w:pPr>
              <w:suppressAutoHyphens w:val="0"/>
              <w:jc w:val="both"/>
              <w:rPr>
                <w:rFonts w:cs="Times New Roman"/>
                <w:lang w:eastAsia="ru-RU"/>
              </w:rPr>
            </w:pPr>
            <w:r w:rsidRPr="0072091D">
              <w:rPr>
                <w:rFonts w:cs="Times New Roman"/>
                <w:lang w:eastAsia="ru-RU"/>
              </w:rPr>
              <w:t>диаметр- 100 мм, материал труб-чугунные,</w:t>
            </w:r>
          </w:p>
          <w:p w14:paraId="696759DE" w14:textId="77777777" w:rsidR="0072091D" w:rsidRPr="0072091D" w:rsidRDefault="0072091D" w:rsidP="0072091D">
            <w:pPr>
              <w:suppressAutoHyphens w:val="0"/>
              <w:jc w:val="both"/>
              <w:rPr>
                <w:rFonts w:cs="Times New Roman"/>
                <w:lang w:eastAsia="ru-RU"/>
              </w:rPr>
            </w:pPr>
            <w:r w:rsidRPr="0072091D">
              <w:rPr>
                <w:rFonts w:cs="Times New Roman"/>
                <w:lang w:eastAsia="ru-RU"/>
              </w:rPr>
              <w:t>год ввода в эксплуатацию-1974.</w:t>
            </w:r>
          </w:p>
        </w:tc>
      </w:tr>
      <w:tr w:rsidR="0072091D" w:rsidRPr="0072091D" w14:paraId="09ED32DA" w14:textId="77777777" w:rsidTr="0072091D">
        <w:trPr>
          <w:jc w:val="right"/>
        </w:trPr>
        <w:tc>
          <w:tcPr>
            <w:tcW w:w="3085" w:type="dxa"/>
          </w:tcPr>
          <w:p w14:paraId="4AD4E112" w14:textId="77777777" w:rsidR="0072091D" w:rsidRPr="0072091D" w:rsidRDefault="0072091D" w:rsidP="0072091D">
            <w:pPr>
              <w:suppressAutoHyphens w:val="0"/>
              <w:jc w:val="both"/>
              <w:rPr>
                <w:rFonts w:cs="Times New Roman"/>
                <w:lang w:eastAsia="ru-RU"/>
              </w:rPr>
            </w:pPr>
            <w:r w:rsidRPr="0072091D">
              <w:rPr>
                <w:rFonts w:cs="Times New Roman"/>
                <w:lang w:eastAsia="ru-RU"/>
              </w:rPr>
              <w:lastRenderedPageBreak/>
              <w:t>Состояние системы водоснабжения, % износа</w:t>
            </w:r>
          </w:p>
        </w:tc>
        <w:tc>
          <w:tcPr>
            <w:tcW w:w="6486" w:type="dxa"/>
          </w:tcPr>
          <w:p w14:paraId="63CB50F2" w14:textId="77777777" w:rsidR="0072091D" w:rsidRPr="0072091D" w:rsidRDefault="0072091D" w:rsidP="0072091D">
            <w:pPr>
              <w:suppressAutoHyphens w:val="0"/>
              <w:jc w:val="both"/>
              <w:rPr>
                <w:rFonts w:cs="Times New Roman"/>
                <w:lang w:eastAsia="ru-RU"/>
              </w:rPr>
            </w:pPr>
            <w:r w:rsidRPr="0072091D">
              <w:rPr>
                <w:rFonts w:cs="Times New Roman"/>
                <w:lang w:eastAsia="ru-RU"/>
              </w:rPr>
              <w:t>85</w:t>
            </w:r>
          </w:p>
        </w:tc>
      </w:tr>
    </w:tbl>
    <w:p w14:paraId="6BC48DFD" w14:textId="77777777" w:rsidR="00700BB0" w:rsidRDefault="00700BB0" w:rsidP="00F013CC">
      <w:pPr>
        <w:widowControl w:val="0"/>
        <w:suppressAutoHyphens w:val="0"/>
        <w:spacing w:line="265" w:lineRule="exact"/>
        <w:ind w:left="20"/>
        <w:jc w:val="center"/>
        <w:rPr>
          <w:rFonts w:cs="Times New Roman"/>
          <w:lang w:eastAsia="en-US"/>
        </w:rPr>
      </w:pPr>
    </w:p>
    <w:p w14:paraId="6E8816F9" w14:textId="77777777" w:rsidR="0072091D" w:rsidRPr="0072091D" w:rsidRDefault="0072091D" w:rsidP="0072091D">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uppressAutoHyphens w:val="0"/>
        <w:ind w:firstLine="709"/>
        <w:jc w:val="center"/>
        <w:rPr>
          <w:rFonts w:eastAsia="ヒラギノ角ゴ Pro W3" w:cs="Times New Roman"/>
          <w:b/>
          <w:lang w:eastAsia="ru-RU"/>
        </w:rPr>
      </w:pPr>
      <w:r w:rsidRPr="0072091D">
        <w:rPr>
          <w:rFonts w:eastAsia="ヒラギノ角ゴ Pro W3" w:cs="Times New Roman"/>
          <w:b/>
          <w:lang w:eastAsia="ru-RU"/>
        </w:rPr>
        <w:t>д. Львово</w:t>
      </w:r>
    </w:p>
    <w:p w14:paraId="75E6363B" w14:textId="77777777" w:rsidR="00700BB0" w:rsidRDefault="00700BB0" w:rsidP="00F013CC">
      <w:pPr>
        <w:widowControl w:val="0"/>
        <w:suppressAutoHyphens w:val="0"/>
        <w:spacing w:line="265" w:lineRule="exact"/>
        <w:ind w:left="20"/>
        <w:jc w:val="center"/>
        <w:rPr>
          <w:rFonts w:cs="Times New Roman"/>
          <w:lang w:eastAsia="en-US"/>
        </w:rPr>
      </w:pPr>
    </w:p>
    <w:tbl>
      <w:tblPr>
        <w:tblStyle w:val="afb"/>
        <w:tblW w:w="0" w:type="auto"/>
        <w:jc w:val="right"/>
        <w:tblLook w:val="04A0" w:firstRow="1" w:lastRow="0" w:firstColumn="1" w:lastColumn="0" w:noHBand="0" w:noVBand="1"/>
      </w:tblPr>
      <w:tblGrid>
        <w:gridCol w:w="3038"/>
        <w:gridCol w:w="6306"/>
      </w:tblGrid>
      <w:tr w:rsidR="0072091D" w:rsidRPr="0072091D" w14:paraId="38D044EF" w14:textId="77777777" w:rsidTr="0072091D">
        <w:trPr>
          <w:jc w:val="right"/>
        </w:trPr>
        <w:tc>
          <w:tcPr>
            <w:tcW w:w="3085" w:type="dxa"/>
          </w:tcPr>
          <w:p w14:paraId="1BBB654E" w14:textId="77777777" w:rsidR="0072091D" w:rsidRPr="0072091D" w:rsidRDefault="0072091D" w:rsidP="0072091D">
            <w:pPr>
              <w:suppressAutoHyphens w:val="0"/>
              <w:jc w:val="both"/>
              <w:rPr>
                <w:rFonts w:cs="Times New Roman"/>
                <w:lang w:eastAsia="ru-RU"/>
              </w:rPr>
            </w:pPr>
            <w:r w:rsidRPr="0072091D">
              <w:rPr>
                <w:rFonts w:cs="Times New Roman"/>
                <w:lang w:eastAsia="ru-RU"/>
              </w:rPr>
              <w:t>Артезианская скважина</w:t>
            </w:r>
          </w:p>
        </w:tc>
        <w:tc>
          <w:tcPr>
            <w:tcW w:w="6486" w:type="dxa"/>
          </w:tcPr>
          <w:p w14:paraId="7F2A1C27" w14:textId="77777777" w:rsidR="0072091D" w:rsidRPr="0072091D" w:rsidRDefault="0072091D" w:rsidP="0072091D">
            <w:pPr>
              <w:suppressAutoHyphens w:val="0"/>
              <w:jc w:val="both"/>
              <w:rPr>
                <w:rFonts w:cs="Times New Roman"/>
                <w:lang w:eastAsia="ru-RU"/>
              </w:rPr>
            </w:pPr>
            <w:r w:rsidRPr="0072091D">
              <w:rPr>
                <w:rFonts w:cs="Times New Roman"/>
                <w:lang w:eastAsia="ru-RU"/>
              </w:rPr>
              <w:t>Расположена на западной стороне автодороги, напротив многоэтажной жилой застройки.</w:t>
            </w:r>
          </w:p>
          <w:p w14:paraId="0D86F490" w14:textId="77777777" w:rsidR="0072091D" w:rsidRPr="0072091D" w:rsidRDefault="0072091D" w:rsidP="0072091D">
            <w:pPr>
              <w:suppressAutoHyphens w:val="0"/>
              <w:jc w:val="both"/>
              <w:rPr>
                <w:rFonts w:cs="Times New Roman"/>
                <w:lang w:eastAsia="ru-RU"/>
              </w:rPr>
            </w:pPr>
            <w:r w:rsidRPr="0072091D">
              <w:rPr>
                <w:rFonts w:cs="Times New Roman"/>
                <w:lang w:eastAsia="ru-RU"/>
              </w:rPr>
              <w:t>Вертикальный водопровод:</w:t>
            </w:r>
          </w:p>
          <w:p w14:paraId="0D60FD7A" w14:textId="77777777" w:rsidR="0072091D" w:rsidRPr="0072091D" w:rsidRDefault="0072091D" w:rsidP="0072091D">
            <w:pPr>
              <w:suppressAutoHyphens w:val="0"/>
              <w:jc w:val="both"/>
              <w:rPr>
                <w:rFonts w:cs="Times New Roman"/>
                <w:lang w:eastAsia="ru-RU"/>
              </w:rPr>
            </w:pPr>
            <w:r w:rsidRPr="0072091D">
              <w:rPr>
                <w:rFonts w:cs="Times New Roman"/>
                <w:lang w:eastAsia="ru-RU"/>
              </w:rPr>
              <w:t>Протяженность -  65 м,</w:t>
            </w:r>
          </w:p>
          <w:p w14:paraId="5CE8D788" w14:textId="77777777" w:rsidR="0072091D" w:rsidRPr="0072091D" w:rsidRDefault="0072091D" w:rsidP="0072091D">
            <w:pPr>
              <w:suppressAutoHyphens w:val="0"/>
              <w:jc w:val="both"/>
              <w:rPr>
                <w:rFonts w:cs="Times New Roman"/>
                <w:lang w:eastAsia="ru-RU"/>
              </w:rPr>
            </w:pPr>
            <w:r w:rsidRPr="0072091D">
              <w:rPr>
                <w:rFonts w:cs="Times New Roman"/>
                <w:lang w:eastAsia="ru-RU"/>
              </w:rPr>
              <w:t>Диаметр - 50 мм,</w:t>
            </w:r>
          </w:p>
          <w:p w14:paraId="6BA16EAB" w14:textId="77777777" w:rsidR="0072091D" w:rsidRPr="0072091D" w:rsidRDefault="0072091D" w:rsidP="0072091D">
            <w:pPr>
              <w:suppressAutoHyphens w:val="0"/>
              <w:jc w:val="both"/>
              <w:rPr>
                <w:rFonts w:cs="Times New Roman"/>
                <w:lang w:eastAsia="ru-RU"/>
              </w:rPr>
            </w:pPr>
            <w:r w:rsidRPr="0072091D">
              <w:rPr>
                <w:rFonts w:cs="Times New Roman"/>
                <w:lang w:eastAsia="ru-RU"/>
              </w:rPr>
              <w:t>материал труб - стальные.</w:t>
            </w:r>
          </w:p>
          <w:p w14:paraId="2B1F9666" w14:textId="77777777" w:rsidR="0072091D" w:rsidRPr="0072091D" w:rsidRDefault="0072091D" w:rsidP="0072091D">
            <w:pPr>
              <w:suppressAutoHyphens w:val="0"/>
              <w:jc w:val="both"/>
              <w:rPr>
                <w:rFonts w:cs="Times New Roman"/>
                <w:lang w:eastAsia="ru-RU"/>
              </w:rPr>
            </w:pPr>
            <w:r w:rsidRPr="0072091D">
              <w:rPr>
                <w:rFonts w:cs="Times New Roman"/>
                <w:lang w:eastAsia="ru-RU"/>
              </w:rPr>
              <w:t>Глубинный насос- ЭЦВ 6.</w:t>
            </w:r>
          </w:p>
          <w:p w14:paraId="75D99FB1" w14:textId="77777777" w:rsidR="0072091D" w:rsidRPr="0072091D" w:rsidRDefault="0072091D" w:rsidP="0072091D">
            <w:pPr>
              <w:suppressAutoHyphens w:val="0"/>
              <w:jc w:val="both"/>
              <w:rPr>
                <w:rFonts w:cs="Times New Roman"/>
                <w:lang w:eastAsia="ru-RU"/>
              </w:rPr>
            </w:pPr>
            <w:r w:rsidRPr="0072091D">
              <w:rPr>
                <w:rFonts w:cs="Times New Roman"/>
                <w:lang w:eastAsia="ru-RU"/>
              </w:rPr>
              <w:t>Ствол скважины имеет деформацию.</w:t>
            </w:r>
          </w:p>
        </w:tc>
      </w:tr>
      <w:tr w:rsidR="0072091D" w:rsidRPr="0072091D" w14:paraId="46A25023" w14:textId="77777777" w:rsidTr="0072091D">
        <w:trPr>
          <w:jc w:val="right"/>
        </w:trPr>
        <w:tc>
          <w:tcPr>
            <w:tcW w:w="3085" w:type="dxa"/>
          </w:tcPr>
          <w:p w14:paraId="28F15393" w14:textId="77777777" w:rsidR="0072091D" w:rsidRPr="0072091D" w:rsidRDefault="0072091D" w:rsidP="0072091D">
            <w:pPr>
              <w:suppressAutoHyphens w:val="0"/>
              <w:jc w:val="both"/>
              <w:rPr>
                <w:rFonts w:cs="Times New Roman"/>
                <w:lang w:eastAsia="ru-RU"/>
              </w:rPr>
            </w:pPr>
            <w:r w:rsidRPr="0072091D">
              <w:rPr>
                <w:rFonts w:cs="Times New Roman"/>
                <w:lang w:eastAsia="ru-RU"/>
              </w:rPr>
              <w:t>Водонапорная башня</w:t>
            </w:r>
          </w:p>
        </w:tc>
        <w:tc>
          <w:tcPr>
            <w:tcW w:w="6486" w:type="dxa"/>
          </w:tcPr>
          <w:p w14:paraId="4D200492" w14:textId="77777777" w:rsidR="0072091D" w:rsidRPr="0072091D" w:rsidRDefault="0072091D" w:rsidP="0072091D">
            <w:pPr>
              <w:suppressAutoHyphens w:val="0"/>
              <w:jc w:val="both"/>
              <w:rPr>
                <w:rFonts w:cs="Times New Roman"/>
                <w:lang w:eastAsia="ru-RU"/>
              </w:rPr>
            </w:pPr>
            <w:r w:rsidRPr="0072091D">
              <w:rPr>
                <w:rFonts w:cs="Times New Roman"/>
                <w:lang w:eastAsia="ru-RU"/>
              </w:rPr>
              <w:t>Расположена на западной стороне автодороги, напротив многоэтажной жилой застройки.</w:t>
            </w:r>
          </w:p>
          <w:p w14:paraId="605C2A88" w14:textId="77777777" w:rsidR="0072091D" w:rsidRPr="0072091D" w:rsidRDefault="0072091D" w:rsidP="0072091D">
            <w:pPr>
              <w:suppressAutoHyphens w:val="0"/>
              <w:jc w:val="both"/>
              <w:rPr>
                <w:rFonts w:cs="Times New Roman"/>
                <w:lang w:eastAsia="ru-RU"/>
              </w:rPr>
            </w:pPr>
            <w:r w:rsidRPr="0072091D">
              <w:rPr>
                <w:rFonts w:cs="Times New Roman"/>
                <w:lang w:eastAsia="ru-RU"/>
              </w:rPr>
              <w:t>Высота -32 м,</w:t>
            </w:r>
          </w:p>
          <w:p w14:paraId="4AD886E9" w14:textId="77777777" w:rsidR="0072091D" w:rsidRPr="0072091D" w:rsidRDefault="0072091D" w:rsidP="0072091D">
            <w:pPr>
              <w:suppressAutoHyphens w:val="0"/>
              <w:jc w:val="both"/>
              <w:rPr>
                <w:rFonts w:cs="Times New Roman"/>
                <w:lang w:eastAsia="ru-RU"/>
              </w:rPr>
            </w:pPr>
            <w:r w:rsidRPr="0072091D">
              <w:rPr>
                <w:rFonts w:cs="Times New Roman"/>
                <w:lang w:eastAsia="ru-RU"/>
              </w:rPr>
              <w:t>Объем - 50 куб.м,</w:t>
            </w:r>
          </w:p>
          <w:p w14:paraId="6FBC7ADF" w14:textId="77777777" w:rsidR="0072091D" w:rsidRPr="0072091D" w:rsidRDefault="0072091D" w:rsidP="0072091D">
            <w:pPr>
              <w:suppressAutoHyphens w:val="0"/>
              <w:jc w:val="both"/>
              <w:rPr>
                <w:rFonts w:cs="Times New Roman"/>
                <w:lang w:eastAsia="ru-RU"/>
              </w:rPr>
            </w:pPr>
            <w:r w:rsidRPr="0072091D">
              <w:rPr>
                <w:rFonts w:cs="Times New Roman"/>
                <w:lang w:eastAsia="ru-RU"/>
              </w:rPr>
              <w:t>год ввода в экслуатацию-1963.</w:t>
            </w:r>
          </w:p>
          <w:p w14:paraId="2CC2C23C" w14:textId="77777777" w:rsidR="0072091D" w:rsidRPr="0072091D" w:rsidRDefault="0072091D" w:rsidP="0072091D">
            <w:pPr>
              <w:suppressAutoHyphens w:val="0"/>
              <w:jc w:val="both"/>
              <w:rPr>
                <w:rFonts w:cs="Times New Roman"/>
                <w:lang w:eastAsia="ru-RU"/>
              </w:rPr>
            </w:pPr>
            <w:r w:rsidRPr="0072091D">
              <w:rPr>
                <w:rFonts w:cs="Times New Roman"/>
                <w:lang w:eastAsia="ru-RU"/>
              </w:rPr>
              <w:t>Техническое состояние- требует ремонта.</w:t>
            </w:r>
          </w:p>
        </w:tc>
      </w:tr>
      <w:tr w:rsidR="0072091D" w:rsidRPr="0072091D" w14:paraId="3282E7BB" w14:textId="77777777" w:rsidTr="0072091D">
        <w:trPr>
          <w:jc w:val="right"/>
        </w:trPr>
        <w:tc>
          <w:tcPr>
            <w:tcW w:w="3085" w:type="dxa"/>
          </w:tcPr>
          <w:p w14:paraId="5BE92E79" w14:textId="77777777" w:rsidR="0072091D" w:rsidRPr="0072091D" w:rsidRDefault="0072091D" w:rsidP="0072091D">
            <w:pPr>
              <w:suppressAutoHyphens w:val="0"/>
              <w:jc w:val="both"/>
              <w:rPr>
                <w:rFonts w:cs="Times New Roman"/>
                <w:lang w:eastAsia="ru-RU"/>
              </w:rPr>
            </w:pPr>
            <w:r w:rsidRPr="0072091D">
              <w:rPr>
                <w:rFonts w:cs="Times New Roman"/>
                <w:lang w:eastAsia="ru-RU"/>
              </w:rPr>
              <w:t>Насосная станция</w:t>
            </w:r>
          </w:p>
        </w:tc>
        <w:tc>
          <w:tcPr>
            <w:tcW w:w="6486" w:type="dxa"/>
          </w:tcPr>
          <w:p w14:paraId="1BA8B70B" w14:textId="77777777" w:rsidR="0072091D" w:rsidRPr="0072091D" w:rsidRDefault="0072091D" w:rsidP="0072091D">
            <w:pPr>
              <w:suppressAutoHyphens w:val="0"/>
              <w:jc w:val="both"/>
              <w:rPr>
                <w:rFonts w:cs="Times New Roman"/>
                <w:lang w:eastAsia="ru-RU"/>
              </w:rPr>
            </w:pPr>
            <w:r w:rsidRPr="0072091D">
              <w:rPr>
                <w:rFonts w:cs="Times New Roman"/>
                <w:lang w:eastAsia="ru-RU"/>
              </w:rPr>
              <w:t>Нет</w:t>
            </w:r>
          </w:p>
        </w:tc>
      </w:tr>
      <w:tr w:rsidR="0072091D" w:rsidRPr="0072091D" w14:paraId="56798B91" w14:textId="77777777" w:rsidTr="0072091D">
        <w:trPr>
          <w:jc w:val="right"/>
        </w:trPr>
        <w:tc>
          <w:tcPr>
            <w:tcW w:w="3085" w:type="dxa"/>
          </w:tcPr>
          <w:p w14:paraId="6300B664" w14:textId="77777777" w:rsidR="0072091D" w:rsidRPr="0072091D" w:rsidRDefault="0072091D" w:rsidP="0072091D">
            <w:pPr>
              <w:suppressAutoHyphens w:val="0"/>
              <w:jc w:val="both"/>
              <w:rPr>
                <w:rFonts w:cs="Times New Roman"/>
                <w:lang w:eastAsia="ru-RU"/>
              </w:rPr>
            </w:pPr>
            <w:r w:rsidRPr="0072091D">
              <w:rPr>
                <w:rFonts w:cs="Times New Roman"/>
                <w:lang w:eastAsia="ru-RU"/>
              </w:rPr>
              <w:t>Водопроводные сети</w:t>
            </w:r>
          </w:p>
        </w:tc>
        <w:tc>
          <w:tcPr>
            <w:tcW w:w="6486" w:type="dxa"/>
          </w:tcPr>
          <w:p w14:paraId="2D6202C8" w14:textId="77777777" w:rsidR="0072091D" w:rsidRPr="0072091D" w:rsidRDefault="0072091D" w:rsidP="0072091D">
            <w:pPr>
              <w:suppressAutoHyphens w:val="0"/>
              <w:jc w:val="both"/>
              <w:rPr>
                <w:rFonts w:cs="Times New Roman"/>
                <w:lang w:eastAsia="ru-RU"/>
              </w:rPr>
            </w:pPr>
            <w:r w:rsidRPr="0072091D">
              <w:rPr>
                <w:rFonts w:cs="Times New Roman"/>
                <w:lang w:eastAsia="ru-RU"/>
              </w:rPr>
              <w:t>Общая протяженность-5156 м, в том числе:</w:t>
            </w:r>
          </w:p>
          <w:p w14:paraId="24116E14" w14:textId="77777777" w:rsidR="0072091D" w:rsidRPr="0072091D" w:rsidRDefault="0072091D" w:rsidP="0072091D">
            <w:pPr>
              <w:suppressAutoHyphens w:val="0"/>
              <w:jc w:val="both"/>
              <w:rPr>
                <w:rFonts w:cs="Times New Roman"/>
                <w:lang w:eastAsia="ru-RU"/>
              </w:rPr>
            </w:pPr>
            <w:r w:rsidRPr="0072091D">
              <w:rPr>
                <w:rFonts w:cs="Times New Roman"/>
                <w:lang w:val="en-US" w:eastAsia="ru-RU"/>
              </w:rPr>
              <w:t>L</w:t>
            </w:r>
            <w:r w:rsidRPr="0072091D">
              <w:rPr>
                <w:rFonts w:cs="Times New Roman"/>
                <w:lang w:eastAsia="ru-RU"/>
              </w:rPr>
              <w:t>-630 м, диаметр- 100мм, материал труб- чугунные,</w:t>
            </w:r>
          </w:p>
          <w:p w14:paraId="4BB8AA51" w14:textId="77777777" w:rsidR="0072091D" w:rsidRPr="0072091D" w:rsidRDefault="0072091D" w:rsidP="0072091D">
            <w:pPr>
              <w:suppressAutoHyphens w:val="0"/>
              <w:jc w:val="both"/>
              <w:rPr>
                <w:rFonts w:cs="Times New Roman"/>
                <w:lang w:eastAsia="ru-RU"/>
              </w:rPr>
            </w:pPr>
            <w:r w:rsidRPr="0072091D">
              <w:rPr>
                <w:rFonts w:cs="Times New Roman"/>
                <w:lang w:val="en-US" w:eastAsia="ru-RU"/>
              </w:rPr>
              <w:t>L</w:t>
            </w:r>
            <w:r w:rsidRPr="0072091D">
              <w:rPr>
                <w:rFonts w:cs="Times New Roman"/>
                <w:lang w:eastAsia="ru-RU"/>
              </w:rPr>
              <w:t>- 3776 м, диаметр-100 мм, материал труб- стальные, год ввод  в эксплуатацию 1963;</w:t>
            </w:r>
          </w:p>
          <w:p w14:paraId="066AAFFC" w14:textId="77777777" w:rsidR="0072091D" w:rsidRPr="0072091D" w:rsidRDefault="0072091D" w:rsidP="0072091D">
            <w:pPr>
              <w:suppressAutoHyphens w:val="0"/>
              <w:jc w:val="both"/>
              <w:rPr>
                <w:rFonts w:cs="Times New Roman"/>
                <w:lang w:eastAsia="ru-RU"/>
              </w:rPr>
            </w:pPr>
            <w:r w:rsidRPr="0072091D">
              <w:rPr>
                <w:rFonts w:cs="Times New Roman"/>
                <w:lang w:val="en-US" w:eastAsia="ru-RU"/>
              </w:rPr>
              <w:t>L</w:t>
            </w:r>
            <w:r w:rsidRPr="0072091D">
              <w:rPr>
                <w:rFonts w:cs="Times New Roman"/>
                <w:lang w:eastAsia="ru-RU"/>
              </w:rPr>
              <w:t>- 750м, диаметр- 63 мм, материал труб-ПЭ, год ремонтных работ- 2012-2015.</w:t>
            </w:r>
          </w:p>
          <w:p w14:paraId="45EDFFC2" w14:textId="77777777" w:rsidR="0072091D" w:rsidRPr="0072091D" w:rsidRDefault="0072091D" w:rsidP="0072091D">
            <w:pPr>
              <w:suppressAutoHyphens w:val="0"/>
              <w:jc w:val="both"/>
              <w:rPr>
                <w:rFonts w:cs="Times New Roman"/>
                <w:lang w:eastAsia="ru-RU"/>
              </w:rPr>
            </w:pPr>
          </w:p>
        </w:tc>
      </w:tr>
      <w:tr w:rsidR="0072091D" w:rsidRPr="0072091D" w14:paraId="455FA60B" w14:textId="77777777" w:rsidTr="0072091D">
        <w:trPr>
          <w:jc w:val="right"/>
        </w:trPr>
        <w:tc>
          <w:tcPr>
            <w:tcW w:w="3085" w:type="dxa"/>
          </w:tcPr>
          <w:p w14:paraId="0FEC2E91" w14:textId="77777777" w:rsidR="0072091D" w:rsidRPr="0072091D" w:rsidRDefault="0072091D" w:rsidP="0072091D">
            <w:pPr>
              <w:suppressAutoHyphens w:val="0"/>
              <w:jc w:val="both"/>
              <w:rPr>
                <w:rFonts w:cs="Times New Roman"/>
                <w:lang w:eastAsia="ru-RU"/>
              </w:rPr>
            </w:pPr>
            <w:r w:rsidRPr="0072091D">
              <w:rPr>
                <w:rFonts w:cs="Times New Roman"/>
                <w:lang w:eastAsia="ru-RU"/>
              </w:rPr>
              <w:t>Состояние системы водоснабжения, % износа</w:t>
            </w:r>
          </w:p>
        </w:tc>
        <w:tc>
          <w:tcPr>
            <w:tcW w:w="6486" w:type="dxa"/>
          </w:tcPr>
          <w:p w14:paraId="72C331F0" w14:textId="77777777" w:rsidR="0072091D" w:rsidRPr="0072091D" w:rsidRDefault="0072091D" w:rsidP="0072091D">
            <w:pPr>
              <w:suppressAutoHyphens w:val="0"/>
              <w:jc w:val="both"/>
              <w:rPr>
                <w:rFonts w:cs="Times New Roman"/>
                <w:lang w:eastAsia="ru-RU"/>
              </w:rPr>
            </w:pPr>
            <w:r w:rsidRPr="0072091D">
              <w:rPr>
                <w:rFonts w:cs="Times New Roman"/>
                <w:lang w:eastAsia="ru-RU"/>
              </w:rPr>
              <w:t>70</w:t>
            </w:r>
          </w:p>
        </w:tc>
      </w:tr>
    </w:tbl>
    <w:p w14:paraId="0171D688" w14:textId="77777777" w:rsidR="0072091D" w:rsidRDefault="0072091D" w:rsidP="00F013CC">
      <w:pPr>
        <w:widowControl w:val="0"/>
        <w:suppressAutoHyphens w:val="0"/>
        <w:spacing w:line="265" w:lineRule="exact"/>
        <w:ind w:left="20"/>
        <w:jc w:val="center"/>
        <w:rPr>
          <w:rFonts w:cs="Times New Roman"/>
          <w:lang w:eastAsia="en-US"/>
        </w:rPr>
      </w:pPr>
    </w:p>
    <w:p w14:paraId="073FCD6B" w14:textId="77777777" w:rsidR="000A2CAD" w:rsidRPr="000A2CAD" w:rsidRDefault="000A2CAD" w:rsidP="000A2CAD">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uppressAutoHyphens w:val="0"/>
        <w:ind w:firstLine="709"/>
        <w:jc w:val="center"/>
        <w:rPr>
          <w:rFonts w:eastAsia="ヒラギノ角ゴ Pro W3" w:cs="Times New Roman"/>
          <w:b/>
          <w:lang w:eastAsia="ru-RU"/>
        </w:rPr>
      </w:pPr>
      <w:r w:rsidRPr="000A2CAD">
        <w:rPr>
          <w:rFonts w:eastAsia="ヒラギノ角ゴ Pro W3" w:cs="Times New Roman"/>
          <w:b/>
          <w:lang w:eastAsia="ru-RU"/>
        </w:rPr>
        <w:t>д. Лопухиновка</w:t>
      </w:r>
    </w:p>
    <w:p w14:paraId="35B82337" w14:textId="77777777" w:rsidR="00700BB0" w:rsidRDefault="00700BB0" w:rsidP="00F013CC">
      <w:pPr>
        <w:widowControl w:val="0"/>
        <w:suppressAutoHyphens w:val="0"/>
        <w:spacing w:line="265" w:lineRule="exact"/>
        <w:ind w:left="20"/>
        <w:jc w:val="center"/>
        <w:rPr>
          <w:rFonts w:cs="Times New Roman"/>
          <w:lang w:eastAsia="en-US"/>
        </w:rPr>
      </w:pPr>
    </w:p>
    <w:tbl>
      <w:tblPr>
        <w:tblStyle w:val="afb"/>
        <w:tblW w:w="0" w:type="auto"/>
        <w:jc w:val="right"/>
        <w:tblLook w:val="04A0" w:firstRow="1" w:lastRow="0" w:firstColumn="1" w:lastColumn="0" w:noHBand="0" w:noVBand="1"/>
      </w:tblPr>
      <w:tblGrid>
        <w:gridCol w:w="3038"/>
        <w:gridCol w:w="6306"/>
      </w:tblGrid>
      <w:tr w:rsidR="000A2CAD" w:rsidRPr="000A2CAD" w14:paraId="5F3D4402" w14:textId="77777777" w:rsidTr="000A2CAD">
        <w:trPr>
          <w:jc w:val="right"/>
        </w:trPr>
        <w:tc>
          <w:tcPr>
            <w:tcW w:w="3085" w:type="dxa"/>
          </w:tcPr>
          <w:p w14:paraId="742BD3CD" w14:textId="77777777" w:rsidR="000A2CAD" w:rsidRPr="000A2CAD" w:rsidRDefault="000A2CAD" w:rsidP="000A2CAD">
            <w:pPr>
              <w:suppressAutoHyphens w:val="0"/>
              <w:jc w:val="both"/>
              <w:rPr>
                <w:rFonts w:cs="Times New Roman"/>
                <w:lang w:eastAsia="ru-RU"/>
              </w:rPr>
            </w:pPr>
            <w:r w:rsidRPr="000A2CAD">
              <w:rPr>
                <w:rFonts w:cs="Times New Roman"/>
                <w:lang w:eastAsia="ru-RU"/>
              </w:rPr>
              <w:t>Артезианская скважина</w:t>
            </w:r>
          </w:p>
        </w:tc>
        <w:tc>
          <w:tcPr>
            <w:tcW w:w="6486" w:type="dxa"/>
          </w:tcPr>
          <w:p w14:paraId="50694753" w14:textId="77777777" w:rsidR="000A2CAD" w:rsidRPr="000A2CAD" w:rsidRDefault="000A2CAD" w:rsidP="000A2CAD">
            <w:pPr>
              <w:suppressAutoHyphens w:val="0"/>
              <w:jc w:val="both"/>
              <w:rPr>
                <w:rFonts w:cs="Times New Roman"/>
                <w:lang w:eastAsia="ru-RU"/>
              </w:rPr>
            </w:pPr>
            <w:r w:rsidRPr="000A2CAD">
              <w:rPr>
                <w:rFonts w:cs="Times New Roman"/>
                <w:lang w:eastAsia="ru-RU"/>
              </w:rPr>
              <w:t>Расположена с южной стороны промзоны.</w:t>
            </w:r>
          </w:p>
          <w:p w14:paraId="71E20BB3" w14:textId="77777777" w:rsidR="000A2CAD" w:rsidRPr="000A2CAD" w:rsidRDefault="000A2CAD" w:rsidP="000A2CAD">
            <w:pPr>
              <w:suppressAutoHyphens w:val="0"/>
              <w:jc w:val="both"/>
              <w:rPr>
                <w:rFonts w:cs="Times New Roman"/>
                <w:lang w:eastAsia="ru-RU"/>
              </w:rPr>
            </w:pPr>
            <w:r w:rsidRPr="000A2CAD">
              <w:rPr>
                <w:rFonts w:cs="Times New Roman"/>
                <w:lang w:eastAsia="ru-RU"/>
              </w:rPr>
              <w:t>Год ввода в экслуатацию-1963.</w:t>
            </w:r>
          </w:p>
          <w:p w14:paraId="07E7B5FC" w14:textId="77777777" w:rsidR="000A2CAD" w:rsidRPr="000A2CAD" w:rsidRDefault="000A2CAD" w:rsidP="000A2CAD">
            <w:pPr>
              <w:suppressAutoHyphens w:val="0"/>
              <w:jc w:val="both"/>
              <w:rPr>
                <w:rFonts w:cs="Times New Roman"/>
                <w:lang w:eastAsia="ru-RU"/>
              </w:rPr>
            </w:pPr>
            <w:r w:rsidRPr="000A2CAD">
              <w:rPr>
                <w:rFonts w:cs="Times New Roman"/>
                <w:lang w:eastAsia="ru-RU"/>
              </w:rPr>
              <w:t>Техническое состояние - требует капитального ремонта.</w:t>
            </w:r>
          </w:p>
        </w:tc>
      </w:tr>
      <w:tr w:rsidR="000A2CAD" w:rsidRPr="000A2CAD" w14:paraId="0668798C" w14:textId="77777777" w:rsidTr="000A2CAD">
        <w:trPr>
          <w:jc w:val="right"/>
        </w:trPr>
        <w:tc>
          <w:tcPr>
            <w:tcW w:w="3085" w:type="dxa"/>
          </w:tcPr>
          <w:p w14:paraId="4C66FB29" w14:textId="77777777" w:rsidR="000A2CAD" w:rsidRPr="000A2CAD" w:rsidRDefault="000A2CAD" w:rsidP="000A2CAD">
            <w:pPr>
              <w:suppressAutoHyphens w:val="0"/>
              <w:jc w:val="both"/>
              <w:rPr>
                <w:rFonts w:cs="Times New Roman"/>
                <w:lang w:eastAsia="ru-RU"/>
              </w:rPr>
            </w:pPr>
            <w:r w:rsidRPr="000A2CAD">
              <w:rPr>
                <w:rFonts w:cs="Times New Roman"/>
                <w:lang w:eastAsia="ru-RU"/>
              </w:rPr>
              <w:t>Водонапорная башня</w:t>
            </w:r>
          </w:p>
        </w:tc>
        <w:tc>
          <w:tcPr>
            <w:tcW w:w="6486" w:type="dxa"/>
          </w:tcPr>
          <w:p w14:paraId="25BE2618" w14:textId="77777777" w:rsidR="000A2CAD" w:rsidRPr="000A2CAD" w:rsidRDefault="000A2CAD" w:rsidP="000A2CAD">
            <w:pPr>
              <w:suppressAutoHyphens w:val="0"/>
              <w:jc w:val="both"/>
              <w:rPr>
                <w:rFonts w:cs="Times New Roman"/>
                <w:lang w:eastAsia="ru-RU"/>
              </w:rPr>
            </w:pPr>
            <w:r w:rsidRPr="000A2CAD">
              <w:rPr>
                <w:rFonts w:cs="Times New Roman"/>
                <w:lang w:eastAsia="ru-RU"/>
              </w:rPr>
              <w:t>Расположена с южной стороны промзоны.</w:t>
            </w:r>
          </w:p>
          <w:p w14:paraId="0AC8242A" w14:textId="77777777" w:rsidR="000A2CAD" w:rsidRPr="000A2CAD" w:rsidRDefault="000A2CAD" w:rsidP="000A2CAD">
            <w:pPr>
              <w:suppressAutoHyphens w:val="0"/>
              <w:jc w:val="both"/>
              <w:rPr>
                <w:rFonts w:cs="Times New Roman"/>
                <w:lang w:eastAsia="ru-RU"/>
              </w:rPr>
            </w:pPr>
            <w:r w:rsidRPr="000A2CAD">
              <w:rPr>
                <w:rFonts w:cs="Times New Roman"/>
                <w:lang w:eastAsia="ru-RU"/>
              </w:rPr>
              <w:t>Год ввода в экслуатацию-1963.</w:t>
            </w:r>
          </w:p>
          <w:p w14:paraId="3B2010A3" w14:textId="77777777" w:rsidR="000A2CAD" w:rsidRPr="000A2CAD" w:rsidRDefault="000A2CAD" w:rsidP="000A2CAD">
            <w:pPr>
              <w:suppressAutoHyphens w:val="0"/>
              <w:jc w:val="both"/>
              <w:rPr>
                <w:rFonts w:cs="Times New Roman"/>
                <w:lang w:eastAsia="ru-RU"/>
              </w:rPr>
            </w:pPr>
            <w:r w:rsidRPr="000A2CAD">
              <w:rPr>
                <w:rFonts w:cs="Times New Roman"/>
                <w:lang w:eastAsia="ru-RU"/>
              </w:rPr>
              <w:t>Техническое состояние - требует капитального ремонта.</w:t>
            </w:r>
          </w:p>
          <w:p w14:paraId="582B0B97" w14:textId="77777777" w:rsidR="000A2CAD" w:rsidRPr="000A2CAD" w:rsidRDefault="000A2CAD" w:rsidP="000A2CAD">
            <w:pPr>
              <w:suppressAutoHyphens w:val="0"/>
              <w:jc w:val="both"/>
              <w:rPr>
                <w:rFonts w:cs="Times New Roman"/>
                <w:lang w:eastAsia="ru-RU"/>
              </w:rPr>
            </w:pPr>
          </w:p>
        </w:tc>
      </w:tr>
      <w:tr w:rsidR="000A2CAD" w:rsidRPr="000A2CAD" w14:paraId="34680BBF" w14:textId="77777777" w:rsidTr="000A2CAD">
        <w:trPr>
          <w:jc w:val="right"/>
        </w:trPr>
        <w:tc>
          <w:tcPr>
            <w:tcW w:w="3085" w:type="dxa"/>
          </w:tcPr>
          <w:p w14:paraId="710BB398" w14:textId="77777777" w:rsidR="000A2CAD" w:rsidRPr="000A2CAD" w:rsidRDefault="000A2CAD" w:rsidP="000A2CAD">
            <w:pPr>
              <w:suppressAutoHyphens w:val="0"/>
              <w:jc w:val="both"/>
              <w:rPr>
                <w:rFonts w:cs="Times New Roman"/>
                <w:lang w:eastAsia="ru-RU"/>
              </w:rPr>
            </w:pPr>
            <w:r w:rsidRPr="000A2CAD">
              <w:rPr>
                <w:rFonts w:cs="Times New Roman"/>
                <w:lang w:eastAsia="ru-RU"/>
              </w:rPr>
              <w:t>Насосная станция</w:t>
            </w:r>
          </w:p>
        </w:tc>
        <w:tc>
          <w:tcPr>
            <w:tcW w:w="6486" w:type="dxa"/>
          </w:tcPr>
          <w:p w14:paraId="68F5AFD9" w14:textId="77777777" w:rsidR="000A2CAD" w:rsidRPr="000A2CAD" w:rsidRDefault="000A2CAD" w:rsidP="000A2CAD">
            <w:pPr>
              <w:suppressAutoHyphens w:val="0"/>
              <w:jc w:val="both"/>
              <w:rPr>
                <w:rFonts w:cs="Times New Roman"/>
                <w:lang w:eastAsia="ru-RU"/>
              </w:rPr>
            </w:pPr>
            <w:r w:rsidRPr="000A2CAD">
              <w:rPr>
                <w:rFonts w:cs="Times New Roman"/>
                <w:lang w:eastAsia="ru-RU"/>
              </w:rPr>
              <w:t>Техническое состояние-требуется капитальный ремонт.</w:t>
            </w:r>
          </w:p>
        </w:tc>
      </w:tr>
      <w:tr w:rsidR="000A2CAD" w:rsidRPr="000A2CAD" w14:paraId="69919487" w14:textId="77777777" w:rsidTr="000A2CAD">
        <w:trPr>
          <w:jc w:val="right"/>
        </w:trPr>
        <w:tc>
          <w:tcPr>
            <w:tcW w:w="3085" w:type="dxa"/>
          </w:tcPr>
          <w:p w14:paraId="16977827" w14:textId="77777777" w:rsidR="000A2CAD" w:rsidRPr="000A2CAD" w:rsidRDefault="000A2CAD" w:rsidP="000A2CAD">
            <w:pPr>
              <w:suppressAutoHyphens w:val="0"/>
              <w:jc w:val="both"/>
              <w:rPr>
                <w:rFonts w:cs="Times New Roman"/>
                <w:lang w:eastAsia="ru-RU"/>
              </w:rPr>
            </w:pPr>
            <w:r w:rsidRPr="000A2CAD">
              <w:rPr>
                <w:rFonts w:cs="Times New Roman"/>
                <w:lang w:eastAsia="ru-RU"/>
              </w:rPr>
              <w:t>Водопроводные сети</w:t>
            </w:r>
          </w:p>
        </w:tc>
        <w:tc>
          <w:tcPr>
            <w:tcW w:w="6486" w:type="dxa"/>
          </w:tcPr>
          <w:p w14:paraId="4BE93ADF" w14:textId="77777777" w:rsidR="000A2CAD" w:rsidRPr="000A2CAD" w:rsidRDefault="000A2CAD" w:rsidP="000A2CAD">
            <w:pPr>
              <w:suppressAutoHyphens w:val="0"/>
              <w:autoSpaceDE w:val="0"/>
              <w:autoSpaceDN w:val="0"/>
              <w:adjustRightInd w:val="0"/>
              <w:jc w:val="both"/>
              <w:rPr>
                <w:rFonts w:cs="Times New Roman"/>
                <w:lang w:eastAsia="en-US"/>
              </w:rPr>
            </w:pPr>
            <w:r w:rsidRPr="000A2CAD">
              <w:rPr>
                <w:rFonts w:cs="Times New Roman"/>
                <w:lang w:eastAsia="en-US"/>
              </w:rPr>
              <w:t>Общая протяженность - 1038 м., диаметр-100м, материал труб - стальные</w:t>
            </w:r>
          </w:p>
          <w:p w14:paraId="4D845A86" w14:textId="77777777" w:rsidR="000A2CAD" w:rsidRPr="000A2CAD" w:rsidRDefault="000A2CAD" w:rsidP="000A2CAD">
            <w:pPr>
              <w:suppressAutoHyphens w:val="0"/>
              <w:jc w:val="both"/>
              <w:rPr>
                <w:rFonts w:cs="Times New Roman"/>
                <w:lang w:eastAsia="ru-RU"/>
              </w:rPr>
            </w:pPr>
            <w:r w:rsidRPr="000A2CAD">
              <w:rPr>
                <w:rFonts w:cs="Times New Roman"/>
                <w:lang w:eastAsia="ru-RU"/>
              </w:rPr>
              <w:t>год ввода в эксплуатацию - 1963.</w:t>
            </w:r>
          </w:p>
        </w:tc>
      </w:tr>
      <w:tr w:rsidR="000A2CAD" w:rsidRPr="000A2CAD" w14:paraId="255A25C2" w14:textId="77777777" w:rsidTr="000A2CAD">
        <w:trPr>
          <w:jc w:val="right"/>
        </w:trPr>
        <w:tc>
          <w:tcPr>
            <w:tcW w:w="3085" w:type="dxa"/>
          </w:tcPr>
          <w:p w14:paraId="10FBF4AF" w14:textId="77777777" w:rsidR="000A2CAD" w:rsidRPr="000A2CAD" w:rsidRDefault="000A2CAD" w:rsidP="000A2CAD">
            <w:pPr>
              <w:suppressAutoHyphens w:val="0"/>
              <w:jc w:val="both"/>
              <w:rPr>
                <w:rFonts w:cs="Times New Roman"/>
                <w:lang w:eastAsia="ru-RU"/>
              </w:rPr>
            </w:pPr>
            <w:r w:rsidRPr="000A2CAD">
              <w:rPr>
                <w:rFonts w:cs="Times New Roman"/>
                <w:lang w:eastAsia="ru-RU"/>
              </w:rPr>
              <w:t>Состояние системы водоснабжения, % износа</w:t>
            </w:r>
          </w:p>
        </w:tc>
        <w:tc>
          <w:tcPr>
            <w:tcW w:w="6486" w:type="dxa"/>
          </w:tcPr>
          <w:p w14:paraId="2CE697CC" w14:textId="77777777" w:rsidR="000A2CAD" w:rsidRPr="000A2CAD" w:rsidRDefault="000A2CAD" w:rsidP="000A2CAD">
            <w:pPr>
              <w:suppressAutoHyphens w:val="0"/>
              <w:jc w:val="both"/>
              <w:rPr>
                <w:rFonts w:cs="Times New Roman"/>
                <w:lang w:eastAsia="ru-RU"/>
              </w:rPr>
            </w:pPr>
            <w:r w:rsidRPr="000A2CAD">
              <w:rPr>
                <w:rFonts w:cs="Times New Roman"/>
                <w:lang w:eastAsia="ru-RU"/>
              </w:rPr>
              <w:t>нет данных</w:t>
            </w:r>
          </w:p>
        </w:tc>
      </w:tr>
    </w:tbl>
    <w:p w14:paraId="0E67433E" w14:textId="77777777" w:rsidR="00700BB0" w:rsidRDefault="00700BB0" w:rsidP="00F013CC">
      <w:pPr>
        <w:widowControl w:val="0"/>
        <w:suppressAutoHyphens w:val="0"/>
        <w:spacing w:line="265" w:lineRule="exact"/>
        <w:ind w:left="20"/>
        <w:jc w:val="center"/>
        <w:rPr>
          <w:rFonts w:cs="Times New Roman"/>
          <w:lang w:eastAsia="en-US"/>
        </w:rPr>
      </w:pPr>
    </w:p>
    <w:p w14:paraId="2A8B6B1B" w14:textId="77777777" w:rsidR="000A2CAD" w:rsidRPr="000A2CAD" w:rsidRDefault="000A2CAD" w:rsidP="000A2CAD">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uppressAutoHyphens w:val="0"/>
        <w:ind w:firstLine="709"/>
        <w:jc w:val="center"/>
        <w:rPr>
          <w:rFonts w:eastAsia="ヒラギノ角ゴ Pro W3" w:cs="Times New Roman"/>
          <w:b/>
          <w:lang w:eastAsia="ru-RU"/>
        </w:rPr>
      </w:pPr>
      <w:r w:rsidRPr="000A2CAD">
        <w:rPr>
          <w:rFonts w:eastAsia="ヒラギノ角ゴ Pro W3" w:cs="Times New Roman"/>
          <w:b/>
          <w:lang w:eastAsia="ru-RU"/>
        </w:rPr>
        <w:t>п. Апарки</w:t>
      </w:r>
    </w:p>
    <w:p w14:paraId="4198AC85" w14:textId="77777777" w:rsidR="00700BB0" w:rsidRDefault="00700BB0" w:rsidP="00F013CC">
      <w:pPr>
        <w:widowControl w:val="0"/>
        <w:suppressAutoHyphens w:val="0"/>
        <w:spacing w:line="265" w:lineRule="exact"/>
        <w:ind w:left="20"/>
        <w:jc w:val="center"/>
        <w:rPr>
          <w:rFonts w:cs="Times New Roman"/>
          <w:lang w:eastAsia="en-US"/>
        </w:rPr>
      </w:pPr>
    </w:p>
    <w:tbl>
      <w:tblPr>
        <w:tblStyle w:val="afb"/>
        <w:tblW w:w="0" w:type="auto"/>
        <w:jc w:val="right"/>
        <w:tblLook w:val="04A0" w:firstRow="1" w:lastRow="0" w:firstColumn="1" w:lastColumn="0" w:noHBand="0" w:noVBand="1"/>
      </w:tblPr>
      <w:tblGrid>
        <w:gridCol w:w="3033"/>
        <w:gridCol w:w="6311"/>
      </w:tblGrid>
      <w:tr w:rsidR="000A2CAD" w:rsidRPr="000A2CAD" w14:paraId="723B3ED4" w14:textId="77777777" w:rsidTr="000A2CAD">
        <w:trPr>
          <w:jc w:val="right"/>
        </w:trPr>
        <w:tc>
          <w:tcPr>
            <w:tcW w:w="3085" w:type="dxa"/>
          </w:tcPr>
          <w:p w14:paraId="191F4F9F" w14:textId="77777777" w:rsidR="000A2CAD" w:rsidRPr="000A2CAD" w:rsidRDefault="000A2CAD" w:rsidP="000A2CAD">
            <w:pPr>
              <w:suppressAutoHyphens w:val="0"/>
              <w:jc w:val="both"/>
              <w:rPr>
                <w:rFonts w:cs="Times New Roman"/>
                <w:lang w:eastAsia="ru-RU"/>
              </w:rPr>
            </w:pPr>
            <w:r w:rsidRPr="000A2CAD">
              <w:rPr>
                <w:rFonts w:cs="Times New Roman"/>
                <w:lang w:eastAsia="ru-RU"/>
              </w:rPr>
              <w:t>Артезианская скважина-2</w:t>
            </w:r>
          </w:p>
        </w:tc>
        <w:tc>
          <w:tcPr>
            <w:tcW w:w="6486" w:type="dxa"/>
          </w:tcPr>
          <w:p w14:paraId="613E506A" w14:textId="77777777" w:rsidR="000A2CAD" w:rsidRPr="000A2CAD" w:rsidRDefault="000A2CAD" w:rsidP="000A2CAD">
            <w:pPr>
              <w:suppressAutoHyphens w:val="0"/>
              <w:jc w:val="both"/>
              <w:rPr>
                <w:rFonts w:cs="Times New Roman"/>
                <w:lang w:eastAsia="ru-RU"/>
              </w:rPr>
            </w:pPr>
            <w:r w:rsidRPr="000A2CAD">
              <w:rPr>
                <w:rFonts w:cs="Times New Roman"/>
                <w:lang w:eastAsia="ru-RU"/>
              </w:rPr>
              <w:t>Артезианская скважина №1</w:t>
            </w:r>
          </w:p>
          <w:p w14:paraId="2E9FE18E" w14:textId="77777777" w:rsidR="000A2CAD" w:rsidRPr="000A2CAD" w:rsidRDefault="000A2CAD" w:rsidP="000A2CAD">
            <w:pPr>
              <w:suppressAutoHyphens w:val="0"/>
              <w:jc w:val="both"/>
              <w:rPr>
                <w:rFonts w:cs="Times New Roman"/>
                <w:lang w:eastAsia="ru-RU"/>
              </w:rPr>
            </w:pPr>
            <w:r w:rsidRPr="000A2CAD">
              <w:rPr>
                <w:rFonts w:cs="Times New Roman"/>
                <w:lang w:eastAsia="ru-RU"/>
              </w:rPr>
              <w:t>Расположена на левой стороне автодороги при въезде в поселок</w:t>
            </w:r>
          </w:p>
          <w:p w14:paraId="469CBF68" w14:textId="77777777" w:rsidR="000A2CAD" w:rsidRPr="000A2CAD" w:rsidRDefault="000A2CAD" w:rsidP="000A2CAD">
            <w:pPr>
              <w:suppressAutoHyphens w:val="0"/>
              <w:jc w:val="both"/>
              <w:rPr>
                <w:rFonts w:cs="Times New Roman"/>
                <w:lang w:eastAsia="ru-RU"/>
              </w:rPr>
            </w:pPr>
            <w:r w:rsidRPr="000A2CAD">
              <w:rPr>
                <w:rFonts w:cs="Times New Roman"/>
                <w:lang w:eastAsia="ru-RU"/>
              </w:rPr>
              <w:t>Вертикальный водопровод:</w:t>
            </w:r>
          </w:p>
          <w:p w14:paraId="0667C2D0" w14:textId="77777777" w:rsidR="000A2CAD" w:rsidRPr="000A2CAD" w:rsidRDefault="000A2CAD" w:rsidP="000A2CAD">
            <w:pPr>
              <w:suppressAutoHyphens w:val="0"/>
              <w:jc w:val="both"/>
              <w:rPr>
                <w:rFonts w:cs="Times New Roman"/>
                <w:lang w:eastAsia="ru-RU"/>
              </w:rPr>
            </w:pPr>
            <w:r w:rsidRPr="000A2CAD">
              <w:rPr>
                <w:rFonts w:cs="Times New Roman"/>
                <w:lang w:eastAsia="ru-RU"/>
              </w:rPr>
              <w:lastRenderedPageBreak/>
              <w:t>Глубиной - 25 м, диаметр-  80   мм,</w:t>
            </w:r>
          </w:p>
          <w:p w14:paraId="55A96AB8" w14:textId="77777777" w:rsidR="000A2CAD" w:rsidRPr="000A2CAD" w:rsidRDefault="000A2CAD" w:rsidP="000A2CAD">
            <w:pPr>
              <w:suppressAutoHyphens w:val="0"/>
              <w:jc w:val="both"/>
              <w:rPr>
                <w:rFonts w:cs="Times New Roman"/>
                <w:lang w:eastAsia="ru-RU"/>
              </w:rPr>
            </w:pPr>
            <w:r w:rsidRPr="000A2CAD">
              <w:rPr>
                <w:rFonts w:cs="Times New Roman"/>
                <w:lang w:eastAsia="ru-RU"/>
              </w:rPr>
              <w:t>материал труб - ПЭ.</w:t>
            </w:r>
          </w:p>
          <w:p w14:paraId="5F7007C8" w14:textId="77777777" w:rsidR="000A2CAD" w:rsidRPr="000A2CAD" w:rsidRDefault="000A2CAD" w:rsidP="000A2CAD">
            <w:pPr>
              <w:suppressAutoHyphens w:val="0"/>
              <w:jc w:val="both"/>
              <w:rPr>
                <w:rFonts w:cs="Times New Roman"/>
                <w:lang w:eastAsia="ru-RU"/>
              </w:rPr>
            </w:pPr>
            <w:r w:rsidRPr="000A2CAD">
              <w:rPr>
                <w:rFonts w:cs="Times New Roman"/>
                <w:lang w:eastAsia="ru-RU"/>
              </w:rPr>
              <w:t>Глубинный насос - ЭЦВ 8-25-100.</w:t>
            </w:r>
          </w:p>
          <w:p w14:paraId="67E775EB" w14:textId="77777777" w:rsidR="000A2CAD" w:rsidRPr="000A2CAD" w:rsidRDefault="000A2CAD" w:rsidP="000A2CAD">
            <w:pPr>
              <w:suppressAutoHyphens w:val="0"/>
              <w:jc w:val="both"/>
              <w:rPr>
                <w:rFonts w:cs="Times New Roman"/>
                <w:lang w:eastAsia="ru-RU"/>
              </w:rPr>
            </w:pPr>
            <w:r w:rsidRPr="000A2CAD">
              <w:rPr>
                <w:rFonts w:cs="Times New Roman"/>
                <w:lang w:eastAsia="ru-RU"/>
              </w:rPr>
              <w:t>Артезианская скважина №2</w:t>
            </w:r>
          </w:p>
          <w:p w14:paraId="35A3B8A6" w14:textId="77777777" w:rsidR="000A2CAD" w:rsidRPr="000A2CAD" w:rsidRDefault="000A2CAD" w:rsidP="000A2CAD">
            <w:pPr>
              <w:suppressAutoHyphens w:val="0"/>
              <w:jc w:val="both"/>
              <w:rPr>
                <w:rFonts w:cs="Times New Roman"/>
                <w:lang w:eastAsia="ru-RU"/>
              </w:rPr>
            </w:pPr>
            <w:r w:rsidRPr="000A2CAD">
              <w:rPr>
                <w:rFonts w:cs="Times New Roman"/>
                <w:lang w:eastAsia="ru-RU"/>
              </w:rPr>
              <w:t xml:space="preserve">Расположена на окраине поселка со стороны </w:t>
            </w:r>
          </w:p>
          <w:p w14:paraId="64EF90F1" w14:textId="77777777" w:rsidR="000A2CAD" w:rsidRPr="000A2CAD" w:rsidRDefault="000A2CAD" w:rsidP="000A2CAD">
            <w:pPr>
              <w:suppressAutoHyphens w:val="0"/>
              <w:jc w:val="both"/>
              <w:rPr>
                <w:rFonts w:cs="Times New Roman"/>
                <w:lang w:eastAsia="ru-RU"/>
              </w:rPr>
            </w:pPr>
            <w:r w:rsidRPr="000A2CAD">
              <w:rPr>
                <w:rFonts w:cs="Times New Roman"/>
                <w:lang w:eastAsia="ru-RU"/>
              </w:rPr>
              <w:t>ул. Больничная.</w:t>
            </w:r>
          </w:p>
          <w:p w14:paraId="5598692E" w14:textId="77777777" w:rsidR="000A2CAD" w:rsidRPr="000A2CAD" w:rsidRDefault="000A2CAD" w:rsidP="000A2CAD">
            <w:pPr>
              <w:suppressAutoHyphens w:val="0"/>
              <w:jc w:val="both"/>
              <w:rPr>
                <w:rFonts w:cs="Times New Roman"/>
                <w:lang w:eastAsia="ru-RU"/>
              </w:rPr>
            </w:pPr>
            <w:r w:rsidRPr="000A2CAD">
              <w:rPr>
                <w:rFonts w:cs="Times New Roman"/>
                <w:lang w:eastAsia="ru-RU"/>
              </w:rPr>
              <w:t>Вертикальный водопровод:</w:t>
            </w:r>
          </w:p>
          <w:p w14:paraId="5307FEAC" w14:textId="77777777" w:rsidR="000A2CAD" w:rsidRPr="000A2CAD" w:rsidRDefault="000A2CAD" w:rsidP="000A2CAD">
            <w:pPr>
              <w:suppressAutoHyphens w:val="0"/>
              <w:jc w:val="both"/>
              <w:rPr>
                <w:rFonts w:cs="Times New Roman"/>
                <w:lang w:eastAsia="ru-RU"/>
              </w:rPr>
            </w:pPr>
            <w:r w:rsidRPr="000A2CAD">
              <w:rPr>
                <w:rFonts w:cs="Times New Roman"/>
                <w:lang w:eastAsia="ru-RU"/>
              </w:rPr>
              <w:t>Глубиной - 25 м, диаметр -  80   мм,</w:t>
            </w:r>
          </w:p>
          <w:p w14:paraId="74C1FB13" w14:textId="77777777" w:rsidR="000A2CAD" w:rsidRPr="000A2CAD" w:rsidRDefault="000A2CAD" w:rsidP="000A2CAD">
            <w:pPr>
              <w:suppressAutoHyphens w:val="0"/>
              <w:jc w:val="both"/>
              <w:rPr>
                <w:rFonts w:cs="Times New Roman"/>
                <w:lang w:eastAsia="ru-RU"/>
              </w:rPr>
            </w:pPr>
            <w:r w:rsidRPr="000A2CAD">
              <w:rPr>
                <w:rFonts w:cs="Times New Roman"/>
                <w:lang w:eastAsia="ru-RU"/>
              </w:rPr>
              <w:t>материал труб- ПЭ.</w:t>
            </w:r>
          </w:p>
          <w:p w14:paraId="50CA0C00" w14:textId="77777777" w:rsidR="000A2CAD" w:rsidRPr="000A2CAD" w:rsidRDefault="000A2CAD" w:rsidP="000A2CAD">
            <w:pPr>
              <w:suppressAutoHyphens w:val="0"/>
              <w:jc w:val="both"/>
              <w:rPr>
                <w:rFonts w:cs="Times New Roman"/>
                <w:lang w:eastAsia="ru-RU"/>
              </w:rPr>
            </w:pPr>
            <w:r w:rsidRPr="000A2CAD">
              <w:rPr>
                <w:rFonts w:cs="Times New Roman"/>
                <w:lang w:eastAsia="ru-RU"/>
              </w:rPr>
              <w:t>Глубинный насос- ЭЦВ 8-25-100.</w:t>
            </w:r>
          </w:p>
        </w:tc>
      </w:tr>
      <w:tr w:rsidR="000A2CAD" w:rsidRPr="000A2CAD" w14:paraId="20E3D29F" w14:textId="77777777" w:rsidTr="000A2CAD">
        <w:trPr>
          <w:jc w:val="right"/>
        </w:trPr>
        <w:tc>
          <w:tcPr>
            <w:tcW w:w="3085" w:type="dxa"/>
          </w:tcPr>
          <w:p w14:paraId="65E63B42" w14:textId="77777777" w:rsidR="000A2CAD" w:rsidRPr="000A2CAD" w:rsidRDefault="000A2CAD" w:rsidP="000A2CAD">
            <w:pPr>
              <w:suppressAutoHyphens w:val="0"/>
              <w:jc w:val="both"/>
              <w:rPr>
                <w:rFonts w:cs="Times New Roman"/>
                <w:lang w:eastAsia="ru-RU"/>
              </w:rPr>
            </w:pPr>
            <w:r w:rsidRPr="000A2CAD">
              <w:rPr>
                <w:rFonts w:cs="Times New Roman"/>
                <w:lang w:eastAsia="ru-RU"/>
              </w:rPr>
              <w:lastRenderedPageBreak/>
              <w:t>Водонапорная башня-2</w:t>
            </w:r>
          </w:p>
        </w:tc>
        <w:tc>
          <w:tcPr>
            <w:tcW w:w="6486" w:type="dxa"/>
          </w:tcPr>
          <w:p w14:paraId="4C7C30B6" w14:textId="77777777" w:rsidR="000A2CAD" w:rsidRPr="000A2CAD" w:rsidRDefault="000A2CAD" w:rsidP="000A2CAD">
            <w:pPr>
              <w:suppressAutoHyphens w:val="0"/>
              <w:jc w:val="both"/>
              <w:rPr>
                <w:rFonts w:cs="Times New Roman"/>
                <w:lang w:eastAsia="ru-RU"/>
              </w:rPr>
            </w:pPr>
            <w:r w:rsidRPr="000A2CAD">
              <w:rPr>
                <w:rFonts w:cs="Times New Roman"/>
                <w:lang w:eastAsia="ru-RU"/>
              </w:rPr>
              <w:t>№1-расположена: на левой стороне автодороги при въезде в поселок.</w:t>
            </w:r>
          </w:p>
          <w:p w14:paraId="536598DF" w14:textId="77777777" w:rsidR="000A2CAD" w:rsidRPr="000A2CAD" w:rsidRDefault="000A2CAD" w:rsidP="000A2CAD">
            <w:pPr>
              <w:suppressAutoHyphens w:val="0"/>
              <w:jc w:val="both"/>
              <w:rPr>
                <w:rFonts w:cs="Times New Roman"/>
                <w:lang w:eastAsia="ru-RU"/>
              </w:rPr>
            </w:pPr>
            <w:r w:rsidRPr="000A2CAD">
              <w:rPr>
                <w:rFonts w:cs="Times New Roman"/>
                <w:lang w:eastAsia="ru-RU"/>
              </w:rPr>
              <w:t>Высота -  15 м,</w:t>
            </w:r>
          </w:p>
          <w:p w14:paraId="7BA68C48" w14:textId="77777777" w:rsidR="000A2CAD" w:rsidRPr="000A2CAD" w:rsidRDefault="000A2CAD" w:rsidP="000A2CAD">
            <w:pPr>
              <w:suppressAutoHyphens w:val="0"/>
              <w:jc w:val="both"/>
              <w:rPr>
                <w:rFonts w:cs="Times New Roman"/>
                <w:lang w:eastAsia="ru-RU"/>
              </w:rPr>
            </w:pPr>
            <w:r w:rsidRPr="000A2CAD">
              <w:rPr>
                <w:rFonts w:cs="Times New Roman"/>
                <w:lang w:eastAsia="ru-RU"/>
              </w:rPr>
              <w:t>Объем - 25 куб.м,</w:t>
            </w:r>
          </w:p>
          <w:p w14:paraId="3F60AE3A" w14:textId="77777777" w:rsidR="000A2CAD" w:rsidRPr="000A2CAD" w:rsidRDefault="000A2CAD" w:rsidP="000A2CAD">
            <w:pPr>
              <w:suppressAutoHyphens w:val="0"/>
              <w:jc w:val="both"/>
              <w:rPr>
                <w:rFonts w:cs="Times New Roman"/>
                <w:lang w:eastAsia="ru-RU"/>
              </w:rPr>
            </w:pPr>
            <w:r w:rsidRPr="000A2CAD">
              <w:rPr>
                <w:rFonts w:cs="Times New Roman"/>
                <w:lang w:eastAsia="ru-RU"/>
              </w:rPr>
              <w:t>Год ввода в эксплуатацию - 1969.</w:t>
            </w:r>
          </w:p>
          <w:p w14:paraId="7B08BB83" w14:textId="77777777" w:rsidR="000A2CAD" w:rsidRPr="000A2CAD" w:rsidRDefault="000A2CAD" w:rsidP="000A2CAD">
            <w:pPr>
              <w:suppressAutoHyphens w:val="0"/>
              <w:jc w:val="both"/>
              <w:rPr>
                <w:rFonts w:cs="Times New Roman"/>
                <w:lang w:eastAsia="ru-RU"/>
              </w:rPr>
            </w:pPr>
            <w:r w:rsidRPr="000A2CAD">
              <w:rPr>
                <w:rFonts w:cs="Times New Roman"/>
                <w:lang w:eastAsia="ru-RU"/>
              </w:rPr>
              <w:t>Техническое состояние - удовлетворительное</w:t>
            </w:r>
          </w:p>
          <w:p w14:paraId="190E85A1" w14:textId="77777777" w:rsidR="000A2CAD" w:rsidRPr="000A2CAD" w:rsidRDefault="000A2CAD" w:rsidP="000A2CAD">
            <w:pPr>
              <w:suppressAutoHyphens w:val="0"/>
              <w:jc w:val="both"/>
              <w:rPr>
                <w:rFonts w:cs="Times New Roman"/>
                <w:lang w:eastAsia="ru-RU"/>
              </w:rPr>
            </w:pPr>
            <w:r w:rsidRPr="000A2CAD">
              <w:rPr>
                <w:rFonts w:cs="Times New Roman"/>
                <w:lang w:eastAsia="ru-RU"/>
              </w:rPr>
              <w:t>№2-расположена: в районе ул. Молодежная</w:t>
            </w:r>
          </w:p>
          <w:p w14:paraId="5D2940D6" w14:textId="77777777" w:rsidR="000A2CAD" w:rsidRPr="000A2CAD" w:rsidRDefault="000A2CAD" w:rsidP="000A2CAD">
            <w:pPr>
              <w:suppressAutoHyphens w:val="0"/>
              <w:jc w:val="both"/>
              <w:rPr>
                <w:rFonts w:cs="Times New Roman"/>
                <w:lang w:eastAsia="ru-RU"/>
              </w:rPr>
            </w:pPr>
            <w:r w:rsidRPr="000A2CAD">
              <w:rPr>
                <w:rFonts w:cs="Times New Roman"/>
                <w:lang w:eastAsia="ru-RU"/>
              </w:rPr>
              <w:t>Высота- 15   м,</w:t>
            </w:r>
          </w:p>
          <w:p w14:paraId="12A9394C" w14:textId="77777777" w:rsidR="000A2CAD" w:rsidRPr="000A2CAD" w:rsidRDefault="000A2CAD" w:rsidP="000A2CAD">
            <w:pPr>
              <w:suppressAutoHyphens w:val="0"/>
              <w:jc w:val="both"/>
              <w:rPr>
                <w:rFonts w:cs="Times New Roman"/>
                <w:lang w:eastAsia="ru-RU"/>
              </w:rPr>
            </w:pPr>
            <w:r w:rsidRPr="000A2CAD">
              <w:rPr>
                <w:rFonts w:cs="Times New Roman"/>
                <w:lang w:eastAsia="ru-RU"/>
              </w:rPr>
              <w:t>объем- 25  куб.м,</w:t>
            </w:r>
          </w:p>
          <w:p w14:paraId="0107CD23" w14:textId="77777777" w:rsidR="000A2CAD" w:rsidRPr="000A2CAD" w:rsidRDefault="000A2CAD" w:rsidP="000A2CAD">
            <w:pPr>
              <w:suppressAutoHyphens w:val="0"/>
              <w:jc w:val="both"/>
              <w:rPr>
                <w:rFonts w:cs="Times New Roman"/>
                <w:lang w:eastAsia="ru-RU"/>
              </w:rPr>
            </w:pPr>
            <w:r w:rsidRPr="000A2CAD">
              <w:rPr>
                <w:rFonts w:cs="Times New Roman"/>
                <w:lang w:eastAsia="ru-RU"/>
              </w:rPr>
              <w:t>год ввода в эксплуатацию-1969.</w:t>
            </w:r>
          </w:p>
          <w:p w14:paraId="235577DB" w14:textId="77777777" w:rsidR="000A2CAD" w:rsidRPr="000A2CAD" w:rsidRDefault="000A2CAD" w:rsidP="000A2CAD">
            <w:pPr>
              <w:suppressAutoHyphens w:val="0"/>
              <w:jc w:val="both"/>
              <w:rPr>
                <w:rFonts w:cs="Times New Roman"/>
                <w:lang w:eastAsia="ru-RU"/>
              </w:rPr>
            </w:pPr>
            <w:r w:rsidRPr="000A2CAD">
              <w:rPr>
                <w:rFonts w:cs="Times New Roman"/>
                <w:lang w:eastAsia="ru-RU"/>
              </w:rPr>
              <w:t>Состояние не рабочее.</w:t>
            </w:r>
          </w:p>
        </w:tc>
      </w:tr>
      <w:tr w:rsidR="000A2CAD" w:rsidRPr="000A2CAD" w14:paraId="33FE824C" w14:textId="77777777" w:rsidTr="000A2CAD">
        <w:trPr>
          <w:jc w:val="right"/>
        </w:trPr>
        <w:tc>
          <w:tcPr>
            <w:tcW w:w="3085" w:type="dxa"/>
          </w:tcPr>
          <w:p w14:paraId="5F13D65E" w14:textId="77777777" w:rsidR="000A2CAD" w:rsidRPr="000A2CAD" w:rsidRDefault="000A2CAD" w:rsidP="000A2CAD">
            <w:pPr>
              <w:suppressAutoHyphens w:val="0"/>
              <w:jc w:val="both"/>
              <w:rPr>
                <w:rFonts w:cs="Times New Roman"/>
                <w:lang w:eastAsia="ru-RU"/>
              </w:rPr>
            </w:pPr>
            <w:r w:rsidRPr="000A2CAD">
              <w:rPr>
                <w:rFonts w:cs="Times New Roman"/>
                <w:lang w:eastAsia="ru-RU"/>
              </w:rPr>
              <w:t>Насосная станция</w:t>
            </w:r>
          </w:p>
        </w:tc>
        <w:tc>
          <w:tcPr>
            <w:tcW w:w="6486" w:type="dxa"/>
          </w:tcPr>
          <w:p w14:paraId="1713C9FA" w14:textId="77777777" w:rsidR="000A2CAD" w:rsidRPr="000A2CAD" w:rsidRDefault="000A2CAD" w:rsidP="000A2CAD">
            <w:pPr>
              <w:suppressAutoHyphens w:val="0"/>
              <w:jc w:val="both"/>
              <w:rPr>
                <w:rFonts w:cs="Times New Roman"/>
                <w:lang w:eastAsia="ru-RU"/>
              </w:rPr>
            </w:pPr>
            <w:r w:rsidRPr="000A2CAD">
              <w:rPr>
                <w:rFonts w:cs="Times New Roman"/>
                <w:lang w:eastAsia="ru-RU"/>
              </w:rPr>
              <w:t>Здание - кирпичная постройка,</w:t>
            </w:r>
          </w:p>
          <w:p w14:paraId="6D383450" w14:textId="77777777" w:rsidR="000A2CAD" w:rsidRPr="000A2CAD" w:rsidRDefault="000A2CAD" w:rsidP="000A2CAD">
            <w:pPr>
              <w:suppressAutoHyphens w:val="0"/>
              <w:jc w:val="both"/>
              <w:rPr>
                <w:rFonts w:cs="Times New Roman"/>
                <w:lang w:eastAsia="ru-RU"/>
              </w:rPr>
            </w:pPr>
            <w:r w:rsidRPr="000A2CAD">
              <w:rPr>
                <w:rFonts w:cs="Times New Roman"/>
                <w:lang w:eastAsia="ru-RU"/>
              </w:rPr>
              <w:t>год ввода в эксплуатацию-1969.</w:t>
            </w:r>
          </w:p>
          <w:p w14:paraId="203BDF9E" w14:textId="77777777" w:rsidR="000A2CAD" w:rsidRPr="000A2CAD" w:rsidRDefault="000A2CAD" w:rsidP="000A2CAD">
            <w:pPr>
              <w:suppressAutoHyphens w:val="0"/>
              <w:jc w:val="both"/>
              <w:rPr>
                <w:rFonts w:cs="Times New Roman"/>
                <w:lang w:eastAsia="ru-RU"/>
              </w:rPr>
            </w:pPr>
            <w:r w:rsidRPr="000A2CAD">
              <w:rPr>
                <w:rFonts w:cs="Times New Roman"/>
                <w:lang w:eastAsia="ru-RU"/>
              </w:rPr>
              <w:t>Техническое состояние - ветхое, требуется капитальный ремонт.</w:t>
            </w:r>
          </w:p>
        </w:tc>
      </w:tr>
      <w:tr w:rsidR="000A2CAD" w:rsidRPr="000A2CAD" w14:paraId="4139EA13" w14:textId="77777777" w:rsidTr="000A2CAD">
        <w:trPr>
          <w:jc w:val="right"/>
        </w:trPr>
        <w:tc>
          <w:tcPr>
            <w:tcW w:w="3085" w:type="dxa"/>
          </w:tcPr>
          <w:p w14:paraId="45D9658A" w14:textId="77777777" w:rsidR="000A2CAD" w:rsidRPr="000A2CAD" w:rsidRDefault="000A2CAD" w:rsidP="000A2CAD">
            <w:pPr>
              <w:suppressAutoHyphens w:val="0"/>
              <w:jc w:val="both"/>
              <w:rPr>
                <w:rFonts w:cs="Times New Roman"/>
                <w:lang w:eastAsia="ru-RU"/>
              </w:rPr>
            </w:pPr>
            <w:r w:rsidRPr="000A2CAD">
              <w:rPr>
                <w:rFonts w:cs="Times New Roman"/>
                <w:lang w:eastAsia="ru-RU"/>
              </w:rPr>
              <w:t>Водопроводные сети</w:t>
            </w:r>
          </w:p>
        </w:tc>
        <w:tc>
          <w:tcPr>
            <w:tcW w:w="6486" w:type="dxa"/>
          </w:tcPr>
          <w:p w14:paraId="4019475C" w14:textId="77777777" w:rsidR="000A2CAD" w:rsidRPr="000A2CAD" w:rsidRDefault="000A2CAD" w:rsidP="000A2CAD">
            <w:pPr>
              <w:suppressAutoHyphens w:val="0"/>
              <w:jc w:val="both"/>
              <w:rPr>
                <w:rFonts w:cs="Times New Roman"/>
                <w:lang w:eastAsia="ru-RU"/>
              </w:rPr>
            </w:pPr>
            <w:r w:rsidRPr="000A2CAD">
              <w:rPr>
                <w:rFonts w:cs="Times New Roman"/>
                <w:lang w:eastAsia="ru-RU"/>
              </w:rPr>
              <w:t>Общая протяженность-3198 м, в том числе:</w:t>
            </w:r>
          </w:p>
          <w:p w14:paraId="24D3614D" w14:textId="77777777" w:rsidR="000A2CAD" w:rsidRPr="000A2CAD" w:rsidRDefault="000A2CAD" w:rsidP="000A2CAD">
            <w:pPr>
              <w:numPr>
                <w:ilvl w:val="0"/>
                <w:numId w:val="39"/>
              </w:numPr>
              <w:suppressAutoHyphens w:val="0"/>
              <w:spacing w:before="100" w:after="100"/>
              <w:contextualSpacing/>
              <w:jc w:val="both"/>
              <w:rPr>
                <w:rFonts w:cs="Times New Roman"/>
                <w:lang w:eastAsia="ru-RU"/>
              </w:rPr>
            </w:pPr>
            <w:r w:rsidRPr="000A2CAD">
              <w:rPr>
                <w:rFonts w:cs="Times New Roman"/>
                <w:lang w:val="en-US" w:eastAsia="ru-RU"/>
              </w:rPr>
              <w:t>L</w:t>
            </w:r>
            <w:r w:rsidRPr="000A2CAD">
              <w:rPr>
                <w:rFonts w:cs="Times New Roman"/>
                <w:lang w:eastAsia="ru-RU"/>
              </w:rPr>
              <w:t xml:space="preserve">- 190 м, диаетр-100 мм, </w:t>
            </w:r>
            <w:r w:rsidRPr="000A2CAD">
              <w:rPr>
                <w:rFonts w:cs="Times New Roman"/>
                <w:lang w:val="en-US" w:eastAsia="ru-RU"/>
              </w:rPr>
              <w:t>L</w:t>
            </w:r>
            <w:r w:rsidRPr="000A2CAD">
              <w:rPr>
                <w:rFonts w:cs="Times New Roman"/>
                <w:lang w:eastAsia="ru-RU"/>
              </w:rPr>
              <w:t>-1950 м, диаметр 63,год ввода в эксплуатацию -2016.</w:t>
            </w:r>
          </w:p>
          <w:p w14:paraId="5C488862" w14:textId="77777777" w:rsidR="000A2CAD" w:rsidRPr="000A2CAD" w:rsidRDefault="000A2CAD" w:rsidP="000A2CAD">
            <w:pPr>
              <w:numPr>
                <w:ilvl w:val="0"/>
                <w:numId w:val="39"/>
              </w:numPr>
              <w:suppressAutoHyphens w:val="0"/>
              <w:spacing w:before="100" w:after="100"/>
              <w:contextualSpacing/>
              <w:jc w:val="both"/>
              <w:rPr>
                <w:rFonts w:cs="Times New Roman"/>
                <w:lang w:eastAsia="ru-RU"/>
              </w:rPr>
            </w:pPr>
            <w:r w:rsidRPr="000A2CAD">
              <w:rPr>
                <w:rFonts w:cs="Times New Roman"/>
                <w:lang w:val="en-US" w:eastAsia="ru-RU"/>
              </w:rPr>
              <w:t>L</w:t>
            </w:r>
            <w:r w:rsidRPr="000A2CAD">
              <w:rPr>
                <w:rFonts w:cs="Times New Roman"/>
                <w:lang w:eastAsia="ru-RU"/>
              </w:rPr>
              <w:t>- 560 м, диаметр-110 мм, материал-ПЭ,</w:t>
            </w:r>
          </w:p>
          <w:p w14:paraId="65A50765" w14:textId="77777777" w:rsidR="000A2CAD" w:rsidRPr="000A2CAD" w:rsidRDefault="000A2CAD" w:rsidP="000A2CAD">
            <w:pPr>
              <w:suppressAutoHyphens w:val="0"/>
              <w:ind w:left="360"/>
              <w:jc w:val="both"/>
              <w:rPr>
                <w:rFonts w:cs="Times New Roman"/>
                <w:lang w:eastAsia="ru-RU"/>
              </w:rPr>
            </w:pPr>
            <w:r w:rsidRPr="000A2CAD">
              <w:rPr>
                <w:rFonts w:cs="Times New Roman"/>
                <w:lang w:val="en-US" w:eastAsia="ru-RU"/>
              </w:rPr>
              <w:t>L</w:t>
            </w:r>
            <w:r w:rsidRPr="000A2CAD">
              <w:rPr>
                <w:rFonts w:cs="Times New Roman"/>
                <w:lang w:eastAsia="ru-RU"/>
              </w:rPr>
              <w:t>- 200  м, диам.-63 мм, материал-ПЭ,</w:t>
            </w:r>
          </w:p>
          <w:p w14:paraId="071987D5" w14:textId="77777777" w:rsidR="000A2CAD" w:rsidRPr="000A2CAD" w:rsidRDefault="000A2CAD" w:rsidP="000A2CAD">
            <w:pPr>
              <w:suppressAutoHyphens w:val="0"/>
              <w:jc w:val="both"/>
              <w:rPr>
                <w:rFonts w:cs="Times New Roman"/>
                <w:lang w:eastAsia="ru-RU"/>
              </w:rPr>
            </w:pPr>
            <w:r w:rsidRPr="000A2CAD">
              <w:rPr>
                <w:rFonts w:cs="Times New Roman"/>
                <w:lang w:eastAsia="ru-RU"/>
              </w:rPr>
              <w:t>год ремонта-1989.</w:t>
            </w:r>
          </w:p>
          <w:p w14:paraId="797CBD8F" w14:textId="77777777" w:rsidR="000A2CAD" w:rsidRPr="000A2CAD" w:rsidRDefault="000A2CAD" w:rsidP="000A2CAD">
            <w:pPr>
              <w:numPr>
                <w:ilvl w:val="0"/>
                <w:numId w:val="39"/>
              </w:numPr>
              <w:suppressAutoHyphens w:val="0"/>
              <w:spacing w:before="100" w:after="100"/>
              <w:contextualSpacing/>
              <w:jc w:val="both"/>
              <w:rPr>
                <w:rFonts w:cs="Times New Roman"/>
                <w:lang w:eastAsia="ru-RU"/>
              </w:rPr>
            </w:pPr>
            <w:r w:rsidRPr="000A2CAD">
              <w:rPr>
                <w:rFonts w:cs="Times New Roman"/>
                <w:lang w:val="en-US" w:eastAsia="ru-RU"/>
              </w:rPr>
              <w:t>L</w:t>
            </w:r>
            <w:r w:rsidRPr="000A2CAD">
              <w:rPr>
                <w:rFonts w:cs="Times New Roman"/>
                <w:lang w:eastAsia="ru-RU"/>
              </w:rPr>
              <w:t>- 400  м, диам.-110 мм, материал-ПЭ,</w:t>
            </w:r>
          </w:p>
          <w:p w14:paraId="41810638" w14:textId="77777777" w:rsidR="000A2CAD" w:rsidRPr="000A2CAD" w:rsidRDefault="000A2CAD" w:rsidP="000A2CAD">
            <w:pPr>
              <w:suppressAutoHyphens w:val="0"/>
              <w:jc w:val="both"/>
              <w:rPr>
                <w:rFonts w:cs="Times New Roman"/>
                <w:lang w:eastAsia="ru-RU"/>
              </w:rPr>
            </w:pPr>
            <w:r w:rsidRPr="000A2CAD">
              <w:rPr>
                <w:rFonts w:cs="Times New Roman"/>
                <w:lang w:eastAsia="ru-RU"/>
              </w:rPr>
              <w:t>год ремонта-2015.</w:t>
            </w:r>
          </w:p>
          <w:p w14:paraId="0DD86225" w14:textId="77777777" w:rsidR="000A2CAD" w:rsidRPr="000A2CAD" w:rsidRDefault="000A2CAD" w:rsidP="000A2CAD">
            <w:pPr>
              <w:suppressAutoHyphens w:val="0"/>
              <w:jc w:val="both"/>
              <w:rPr>
                <w:rFonts w:cs="Times New Roman"/>
                <w:lang w:eastAsia="ru-RU"/>
              </w:rPr>
            </w:pPr>
          </w:p>
        </w:tc>
      </w:tr>
      <w:tr w:rsidR="000A2CAD" w:rsidRPr="000A2CAD" w14:paraId="0EBACEA0" w14:textId="77777777" w:rsidTr="000A2CAD">
        <w:trPr>
          <w:jc w:val="right"/>
        </w:trPr>
        <w:tc>
          <w:tcPr>
            <w:tcW w:w="3085" w:type="dxa"/>
          </w:tcPr>
          <w:p w14:paraId="65D5C36D" w14:textId="77777777" w:rsidR="000A2CAD" w:rsidRPr="000A2CAD" w:rsidRDefault="000A2CAD" w:rsidP="000A2CAD">
            <w:pPr>
              <w:suppressAutoHyphens w:val="0"/>
              <w:jc w:val="both"/>
              <w:rPr>
                <w:rFonts w:cs="Times New Roman"/>
                <w:lang w:eastAsia="ru-RU"/>
              </w:rPr>
            </w:pPr>
            <w:r w:rsidRPr="000A2CAD">
              <w:rPr>
                <w:rFonts w:cs="Times New Roman"/>
                <w:lang w:eastAsia="ru-RU"/>
              </w:rPr>
              <w:t>Состояние системы водоснабжения, % износа</w:t>
            </w:r>
          </w:p>
        </w:tc>
        <w:tc>
          <w:tcPr>
            <w:tcW w:w="6486" w:type="dxa"/>
          </w:tcPr>
          <w:p w14:paraId="54B71559" w14:textId="77777777" w:rsidR="000A2CAD" w:rsidRPr="000A2CAD" w:rsidRDefault="000A2CAD" w:rsidP="000A2CAD">
            <w:pPr>
              <w:suppressAutoHyphens w:val="0"/>
              <w:jc w:val="both"/>
              <w:rPr>
                <w:rFonts w:cs="Times New Roman"/>
                <w:lang w:eastAsia="ru-RU"/>
              </w:rPr>
            </w:pPr>
            <w:r w:rsidRPr="000A2CAD">
              <w:rPr>
                <w:rFonts w:cs="Times New Roman"/>
                <w:lang w:eastAsia="ru-RU"/>
              </w:rPr>
              <w:t>Техническое состояние сетей удовлетворительное</w:t>
            </w:r>
          </w:p>
        </w:tc>
      </w:tr>
    </w:tbl>
    <w:p w14:paraId="2F959B0E" w14:textId="77777777" w:rsidR="00700BB0" w:rsidRDefault="00700BB0" w:rsidP="00F013CC">
      <w:pPr>
        <w:widowControl w:val="0"/>
        <w:suppressAutoHyphens w:val="0"/>
        <w:spacing w:line="265" w:lineRule="exact"/>
        <w:ind w:left="20"/>
        <w:jc w:val="center"/>
        <w:rPr>
          <w:rFonts w:cs="Times New Roman"/>
          <w:lang w:eastAsia="en-US"/>
        </w:rPr>
      </w:pPr>
    </w:p>
    <w:p w14:paraId="196A3424" w14:textId="77777777" w:rsidR="00D94056" w:rsidRPr="002C0784" w:rsidRDefault="00D94056" w:rsidP="002C0784">
      <w:pPr>
        <w:ind w:firstLine="709"/>
        <w:jc w:val="both"/>
        <w:rPr>
          <w:color w:val="000000"/>
          <w:szCs w:val="28"/>
        </w:rPr>
      </w:pPr>
      <w:r w:rsidRPr="002C0784">
        <w:rPr>
          <w:color w:val="000000"/>
          <w:szCs w:val="28"/>
        </w:rPr>
        <w:t>Вследствие низких капитальных вложений инфраструктура, связанная с водоснабжением, водоотведением и очисткой сточных вод, стремительно изнашивается, что приводит к перерывам в поставках воды и снижению ее качества.</w:t>
      </w:r>
    </w:p>
    <w:p w14:paraId="1A5F0A91" w14:textId="77777777" w:rsidR="00D94056" w:rsidRPr="002C0784" w:rsidRDefault="00D94056" w:rsidP="002C0784">
      <w:pPr>
        <w:ind w:firstLine="709"/>
        <w:jc w:val="both"/>
        <w:rPr>
          <w:color w:val="000000"/>
          <w:szCs w:val="28"/>
        </w:rPr>
      </w:pPr>
      <w:r w:rsidRPr="002C0784">
        <w:rPr>
          <w:color w:val="000000"/>
          <w:szCs w:val="28"/>
        </w:rPr>
        <w:t xml:space="preserve">Обеспечение населения </w:t>
      </w:r>
      <w:r w:rsidR="00AF247C" w:rsidRPr="002C0784">
        <w:rPr>
          <w:color w:val="000000"/>
          <w:szCs w:val="28"/>
        </w:rPr>
        <w:t xml:space="preserve">муниципального образования </w:t>
      </w:r>
      <w:r w:rsidR="0069731E" w:rsidRPr="002C0784">
        <w:rPr>
          <w:color w:val="000000"/>
          <w:szCs w:val="28"/>
        </w:rPr>
        <w:t>Новольвовское</w:t>
      </w:r>
      <w:r w:rsidR="00AF247C" w:rsidRPr="002C0784">
        <w:rPr>
          <w:color w:val="000000"/>
          <w:szCs w:val="28"/>
        </w:rPr>
        <w:t xml:space="preserve"> </w:t>
      </w:r>
      <w:r w:rsidRPr="002C0784">
        <w:rPr>
          <w:color w:val="000000"/>
          <w:szCs w:val="28"/>
        </w:rPr>
        <w:t>питьевой водой надлежащего качества и в достаточном количестве является одной из приоритетных задач, решение которой необходимо для сохранения здоровья и условий жизнедеятельности населения.</w:t>
      </w:r>
    </w:p>
    <w:p w14:paraId="4B252D13" w14:textId="77777777" w:rsidR="00D94056" w:rsidRPr="002C0784" w:rsidRDefault="00D94056" w:rsidP="002C0784">
      <w:pPr>
        <w:ind w:firstLine="709"/>
        <w:jc w:val="both"/>
        <w:rPr>
          <w:color w:val="000000"/>
          <w:szCs w:val="28"/>
        </w:rPr>
      </w:pPr>
      <w:r w:rsidRPr="002C0784">
        <w:rPr>
          <w:color w:val="000000"/>
          <w:szCs w:val="28"/>
        </w:rPr>
        <w:t>Реализация мероприятий в секторе водоснабжения, водоотведения и очистки сточных вод осуществляется преимущественно с финансированием из бюджета области.</w:t>
      </w:r>
    </w:p>
    <w:p w14:paraId="6C3F07EB" w14:textId="77777777" w:rsidR="00AF247C" w:rsidRPr="002C0784" w:rsidRDefault="00AF247C" w:rsidP="002C0784">
      <w:pPr>
        <w:ind w:firstLine="709"/>
        <w:jc w:val="both"/>
        <w:rPr>
          <w:color w:val="000000"/>
          <w:szCs w:val="28"/>
        </w:rPr>
      </w:pPr>
      <w:r w:rsidRPr="002C0784">
        <w:rPr>
          <w:color w:val="000000"/>
          <w:szCs w:val="28"/>
        </w:rPr>
        <w:t>Основной из главных задач, стоящих перед администрацией</w:t>
      </w:r>
      <w:r w:rsidR="00C251D8" w:rsidRPr="002C0784">
        <w:rPr>
          <w:color w:val="000000"/>
          <w:szCs w:val="28"/>
        </w:rPr>
        <w:t xml:space="preserve"> </w:t>
      </w:r>
      <w:r w:rsidRPr="002C0784">
        <w:rPr>
          <w:color w:val="000000"/>
          <w:szCs w:val="28"/>
        </w:rPr>
        <w:t>муниципального образования Кимовский район на 2016-2025 годы в части обеспечения</w:t>
      </w:r>
      <w:r w:rsidR="00C251D8" w:rsidRPr="002C0784">
        <w:rPr>
          <w:color w:val="000000"/>
          <w:szCs w:val="28"/>
        </w:rPr>
        <w:t xml:space="preserve"> </w:t>
      </w:r>
      <w:r w:rsidRPr="002C0784">
        <w:rPr>
          <w:color w:val="000000"/>
          <w:szCs w:val="28"/>
        </w:rPr>
        <w:t xml:space="preserve">тепло- и водоснабжения, и водоотведения населения Кимовского района является проведение капитального ремонта инженерных сетей, реконструкция котельных, строительство очистных сооружений, станций обезжелезивания на водозаборах, очистка сточных вод, </w:t>
      </w:r>
      <w:r w:rsidRPr="002C0784">
        <w:rPr>
          <w:color w:val="000000"/>
          <w:szCs w:val="28"/>
        </w:rPr>
        <w:lastRenderedPageBreak/>
        <w:t>повышение надежности и бесперебойности функционирования систем водоснабжения и водоотведения.</w:t>
      </w:r>
    </w:p>
    <w:p w14:paraId="491FB04A" w14:textId="77777777" w:rsidR="002A6582" w:rsidRDefault="002A6582" w:rsidP="002C0784">
      <w:pPr>
        <w:suppressAutoHyphens w:val="0"/>
        <w:jc w:val="center"/>
        <w:rPr>
          <w:rFonts w:cs="Times New Roman"/>
          <w:b/>
          <w:lang w:eastAsia="ru-RU"/>
        </w:rPr>
      </w:pPr>
      <w:r w:rsidRPr="002A6582">
        <w:rPr>
          <w:rFonts w:cs="Times New Roman"/>
          <w:b/>
          <w:lang w:eastAsia="ru-RU"/>
        </w:rPr>
        <w:t>Водоотведение</w:t>
      </w:r>
      <w:r>
        <w:rPr>
          <w:rFonts w:cs="Times New Roman"/>
          <w:b/>
          <w:lang w:eastAsia="ru-RU"/>
        </w:rPr>
        <w:t>.</w:t>
      </w:r>
    </w:p>
    <w:p w14:paraId="5FBAF2B4" w14:textId="77777777" w:rsidR="002A6582" w:rsidRPr="002C0784" w:rsidRDefault="002A6582" w:rsidP="002C0784">
      <w:pPr>
        <w:ind w:firstLine="709"/>
        <w:jc w:val="both"/>
        <w:rPr>
          <w:color w:val="000000"/>
          <w:szCs w:val="28"/>
        </w:rPr>
      </w:pPr>
      <w:r w:rsidRPr="002C0784">
        <w:rPr>
          <w:color w:val="000000"/>
          <w:szCs w:val="28"/>
        </w:rPr>
        <w:t>В общем объеме сточных вод основная доля приходится на предприятия жилищно-коммунального хозяйства и промышленности. Ливневые и талые стоки с водосборной площади практически нигде не очищаются и ухудшают качество воды не меньше, чем промышленные и хозяйственно-бытовые стоки.</w:t>
      </w:r>
    </w:p>
    <w:p w14:paraId="21FDCBD8" w14:textId="77777777" w:rsidR="002A6582" w:rsidRPr="002C0784" w:rsidRDefault="002A6582" w:rsidP="002C0784">
      <w:pPr>
        <w:ind w:firstLine="709"/>
        <w:jc w:val="both"/>
        <w:rPr>
          <w:color w:val="000000"/>
          <w:szCs w:val="28"/>
        </w:rPr>
      </w:pPr>
      <w:r w:rsidRPr="002C0784">
        <w:rPr>
          <w:color w:val="000000"/>
          <w:szCs w:val="28"/>
        </w:rPr>
        <w:t>На расчетный срок Генеральным планом предлагается замена водопроводных сетей.</w:t>
      </w:r>
    </w:p>
    <w:p w14:paraId="2081D8E4" w14:textId="77777777" w:rsidR="002A6582" w:rsidRPr="002C0784" w:rsidRDefault="002A6582" w:rsidP="002C0784">
      <w:pPr>
        <w:suppressAutoHyphens w:val="0"/>
        <w:jc w:val="center"/>
        <w:rPr>
          <w:rFonts w:cs="Times New Roman"/>
          <w:b/>
          <w:lang w:eastAsia="ru-RU"/>
        </w:rPr>
      </w:pPr>
      <w:r w:rsidRPr="002C0784">
        <w:rPr>
          <w:rFonts w:cs="Times New Roman"/>
          <w:b/>
          <w:lang w:eastAsia="ru-RU"/>
        </w:rPr>
        <w:t>Расчетное потребление воды</w:t>
      </w:r>
    </w:p>
    <w:p w14:paraId="306A57E1" w14:textId="77777777" w:rsidR="002A6582" w:rsidRPr="002A6582" w:rsidRDefault="002A6582" w:rsidP="002A6582">
      <w:pPr>
        <w:suppressAutoHyphens w:val="0"/>
        <w:ind w:left="567"/>
        <w:jc w:val="right"/>
        <w:rPr>
          <w:rFonts w:cs="Times New Roman"/>
          <w:lang w:eastAsia="ru-RU"/>
        </w:rPr>
      </w:pPr>
    </w:p>
    <w:tbl>
      <w:tblPr>
        <w:tblOverlap w:val="never"/>
        <w:tblW w:w="9634" w:type="dxa"/>
        <w:jc w:val="right"/>
        <w:tblLayout w:type="fixed"/>
        <w:tblCellMar>
          <w:left w:w="10" w:type="dxa"/>
          <w:right w:w="10" w:type="dxa"/>
        </w:tblCellMar>
        <w:tblLook w:val="04A0" w:firstRow="1" w:lastRow="0" w:firstColumn="1" w:lastColumn="0" w:noHBand="0" w:noVBand="1"/>
      </w:tblPr>
      <w:tblGrid>
        <w:gridCol w:w="2263"/>
        <w:gridCol w:w="992"/>
        <w:gridCol w:w="1196"/>
        <w:gridCol w:w="1522"/>
        <w:gridCol w:w="1860"/>
        <w:gridCol w:w="921"/>
        <w:gridCol w:w="851"/>
        <w:gridCol w:w="29"/>
      </w:tblGrid>
      <w:tr w:rsidR="002A6582" w:rsidRPr="002A6582" w14:paraId="15B9F29C" w14:textId="77777777" w:rsidTr="002A6582">
        <w:trPr>
          <w:gridAfter w:val="1"/>
          <w:wAfter w:w="29" w:type="dxa"/>
          <w:trHeight w:hRule="exact" w:val="1304"/>
          <w:jc w:val="right"/>
        </w:trPr>
        <w:tc>
          <w:tcPr>
            <w:tcW w:w="2263" w:type="dxa"/>
            <w:tcBorders>
              <w:top w:val="single" w:sz="4" w:space="0" w:color="auto"/>
              <w:left w:val="single" w:sz="4" w:space="0" w:color="auto"/>
            </w:tcBorders>
            <w:shd w:val="clear" w:color="auto" w:fill="FFFFFF"/>
          </w:tcPr>
          <w:p w14:paraId="7ABA1D4A" w14:textId="77777777" w:rsidR="002A6582" w:rsidRPr="002A6582" w:rsidRDefault="002A6582" w:rsidP="002A6582">
            <w:pPr>
              <w:widowControl w:val="0"/>
              <w:suppressAutoHyphens w:val="0"/>
              <w:ind w:left="567"/>
              <w:rPr>
                <w:rFonts w:cs="Times New Roman"/>
                <w:bCs/>
                <w:color w:val="000000"/>
                <w:sz w:val="22"/>
                <w:szCs w:val="22"/>
                <w:shd w:val="clear" w:color="auto" w:fill="FFFFFF"/>
                <w:lang w:eastAsia="ru-RU"/>
              </w:rPr>
            </w:pPr>
          </w:p>
          <w:p w14:paraId="510295D2" w14:textId="77777777" w:rsidR="002A6582" w:rsidRPr="002A6582" w:rsidRDefault="002A6582" w:rsidP="002A6582">
            <w:pPr>
              <w:widowControl w:val="0"/>
              <w:suppressAutoHyphens w:val="0"/>
              <w:ind w:left="567"/>
              <w:rPr>
                <w:rFonts w:cs="Times New Roman"/>
                <w:color w:val="000000"/>
                <w:sz w:val="22"/>
                <w:szCs w:val="22"/>
                <w:lang w:eastAsia="ru-RU"/>
              </w:rPr>
            </w:pPr>
            <w:r w:rsidRPr="002A6582">
              <w:rPr>
                <w:rFonts w:cs="Times New Roman"/>
                <w:bCs/>
                <w:color w:val="000000"/>
                <w:sz w:val="22"/>
                <w:szCs w:val="22"/>
                <w:shd w:val="clear" w:color="auto" w:fill="FFFFFF"/>
                <w:lang w:eastAsia="ru-RU"/>
              </w:rPr>
              <w:t>Наименование</w:t>
            </w:r>
          </w:p>
          <w:p w14:paraId="6B3A6F87" w14:textId="77777777" w:rsidR="002A6582" w:rsidRPr="002A6582" w:rsidRDefault="002A6582" w:rsidP="002A6582">
            <w:pPr>
              <w:widowControl w:val="0"/>
              <w:suppressAutoHyphens w:val="0"/>
              <w:ind w:left="567"/>
              <w:rPr>
                <w:rFonts w:cs="Times New Roman"/>
                <w:color w:val="000000"/>
                <w:sz w:val="22"/>
                <w:szCs w:val="22"/>
                <w:lang w:eastAsia="ru-RU"/>
              </w:rPr>
            </w:pPr>
            <w:r w:rsidRPr="002A6582">
              <w:rPr>
                <w:rFonts w:cs="Times New Roman"/>
                <w:bCs/>
                <w:color w:val="000000"/>
                <w:sz w:val="22"/>
                <w:szCs w:val="22"/>
                <w:shd w:val="clear" w:color="auto" w:fill="FFFFFF"/>
                <w:lang w:eastAsia="ru-RU"/>
              </w:rPr>
              <w:t>потребителей</w:t>
            </w:r>
          </w:p>
        </w:tc>
        <w:tc>
          <w:tcPr>
            <w:tcW w:w="992" w:type="dxa"/>
            <w:tcBorders>
              <w:top w:val="single" w:sz="4" w:space="0" w:color="auto"/>
              <w:left w:val="single" w:sz="4" w:space="0" w:color="auto"/>
            </w:tcBorders>
            <w:shd w:val="clear" w:color="auto" w:fill="FFFFFF"/>
            <w:vAlign w:val="center"/>
          </w:tcPr>
          <w:p w14:paraId="3BD590DE" w14:textId="77777777" w:rsidR="002A6582" w:rsidRPr="002A6582" w:rsidRDefault="002A6582" w:rsidP="002A6582">
            <w:pPr>
              <w:widowControl w:val="0"/>
              <w:suppressAutoHyphens w:val="0"/>
              <w:ind w:left="567" w:hanging="101"/>
              <w:jc w:val="center"/>
              <w:rPr>
                <w:rFonts w:cs="Times New Roman"/>
                <w:bCs/>
                <w:color w:val="000000"/>
                <w:sz w:val="22"/>
                <w:szCs w:val="22"/>
                <w:shd w:val="clear" w:color="auto" w:fill="FFFFFF"/>
                <w:lang w:eastAsia="ru-RU"/>
              </w:rPr>
            </w:pPr>
          </w:p>
          <w:p w14:paraId="0B237430" w14:textId="77777777" w:rsidR="002A6582" w:rsidRPr="00063B1D" w:rsidRDefault="002A6582" w:rsidP="002A6582">
            <w:pPr>
              <w:widowControl w:val="0"/>
              <w:suppressAutoHyphens w:val="0"/>
              <w:ind w:left="-151" w:firstLine="66"/>
              <w:jc w:val="center"/>
              <w:rPr>
                <w:rFonts w:cs="Times New Roman"/>
                <w:color w:val="000000"/>
                <w:sz w:val="20"/>
                <w:szCs w:val="20"/>
                <w:lang w:eastAsia="ru-RU"/>
              </w:rPr>
            </w:pPr>
            <w:r w:rsidRPr="00063B1D">
              <w:rPr>
                <w:rFonts w:cs="Times New Roman"/>
                <w:bCs/>
                <w:color w:val="000000"/>
                <w:sz w:val="20"/>
                <w:szCs w:val="20"/>
                <w:shd w:val="clear" w:color="auto" w:fill="FFFFFF"/>
                <w:lang w:eastAsia="ru-RU"/>
              </w:rPr>
              <w:t>Едини</w:t>
            </w:r>
            <w:r w:rsidRPr="00063B1D">
              <w:rPr>
                <w:rFonts w:cs="Times New Roman"/>
                <w:bCs/>
                <w:color w:val="000000"/>
                <w:sz w:val="20"/>
                <w:szCs w:val="20"/>
                <w:shd w:val="clear" w:color="auto" w:fill="FFFFFF"/>
                <w:lang w:eastAsia="ru-RU"/>
              </w:rPr>
              <w:softHyphen/>
              <w:t>цы</w:t>
            </w:r>
          </w:p>
          <w:p w14:paraId="6A2CF940" w14:textId="77777777" w:rsidR="002A6582" w:rsidRPr="00063B1D" w:rsidRDefault="002A6582" w:rsidP="00063B1D">
            <w:pPr>
              <w:widowControl w:val="0"/>
              <w:suppressAutoHyphens w:val="0"/>
              <w:ind w:left="-10"/>
              <w:jc w:val="center"/>
              <w:rPr>
                <w:rFonts w:cs="Times New Roman"/>
                <w:color w:val="000000"/>
                <w:sz w:val="20"/>
                <w:szCs w:val="20"/>
                <w:lang w:eastAsia="ru-RU"/>
              </w:rPr>
            </w:pPr>
            <w:r w:rsidRPr="00063B1D">
              <w:rPr>
                <w:rFonts w:cs="Times New Roman"/>
                <w:bCs/>
                <w:color w:val="000000"/>
                <w:sz w:val="20"/>
                <w:szCs w:val="20"/>
                <w:shd w:val="clear" w:color="auto" w:fill="FFFFFF"/>
                <w:lang w:eastAsia="ru-RU"/>
              </w:rPr>
              <w:t>измерения</w:t>
            </w:r>
          </w:p>
          <w:p w14:paraId="5A6305B5" w14:textId="77777777" w:rsidR="002A6582" w:rsidRPr="002A6582" w:rsidRDefault="002A6582" w:rsidP="002A6582">
            <w:pPr>
              <w:widowControl w:val="0"/>
              <w:suppressAutoHyphens w:val="0"/>
              <w:ind w:left="567" w:hanging="101"/>
              <w:jc w:val="center"/>
              <w:rPr>
                <w:rFonts w:cs="Times New Roman"/>
                <w:color w:val="000000"/>
                <w:sz w:val="22"/>
                <w:szCs w:val="22"/>
                <w:lang w:eastAsia="ru-RU"/>
              </w:rPr>
            </w:pPr>
          </w:p>
        </w:tc>
        <w:tc>
          <w:tcPr>
            <w:tcW w:w="1196" w:type="dxa"/>
            <w:tcBorders>
              <w:top w:val="single" w:sz="4" w:space="0" w:color="auto"/>
              <w:left w:val="single" w:sz="4" w:space="0" w:color="auto"/>
            </w:tcBorders>
            <w:shd w:val="clear" w:color="auto" w:fill="FFFFFF"/>
            <w:vAlign w:val="center"/>
          </w:tcPr>
          <w:p w14:paraId="23DEDB74" w14:textId="77777777" w:rsidR="002A6582" w:rsidRPr="002A6582" w:rsidRDefault="002A6582" w:rsidP="002A6582">
            <w:pPr>
              <w:widowControl w:val="0"/>
              <w:suppressAutoHyphens w:val="0"/>
              <w:ind w:left="567"/>
              <w:jc w:val="center"/>
              <w:rPr>
                <w:rFonts w:cs="Times New Roman"/>
                <w:bCs/>
                <w:color w:val="000000"/>
                <w:sz w:val="22"/>
                <w:szCs w:val="22"/>
                <w:shd w:val="clear" w:color="auto" w:fill="FFFFFF"/>
                <w:lang w:eastAsia="ru-RU"/>
              </w:rPr>
            </w:pPr>
          </w:p>
          <w:p w14:paraId="3795BDCB" w14:textId="77777777" w:rsidR="002A6582" w:rsidRPr="002A6582" w:rsidRDefault="002A6582" w:rsidP="002A6582">
            <w:pPr>
              <w:widowControl w:val="0"/>
              <w:suppressAutoHyphens w:val="0"/>
              <w:ind w:left="-9"/>
              <w:jc w:val="center"/>
              <w:rPr>
                <w:rFonts w:cs="Times New Roman"/>
                <w:color w:val="000000"/>
                <w:sz w:val="22"/>
                <w:szCs w:val="22"/>
                <w:lang w:eastAsia="ru-RU"/>
              </w:rPr>
            </w:pPr>
            <w:r w:rsidRPr="002A6582">
              <w:rPr>
                <w:rFonts w:cs="Times New Roman"/>
                <w:bCs/>
                <w:color w:val="000000"/>
                <w:sz w:val="22"/>
                <w:szCs w:val="22"/>
                <w:shd w:val="clear" w:color="auto" w:fill="FFFFFF"/>
                <w:lang w:eastAsia="ru-RU"/>
              </w:rPr>
              <w:t>Количество</w:t>
            </w:r>
          </w:p>
        </w:tc>
        <w:tc>
          <w:tcPr>
            <w:tcW w:w="1522" w:type="dxa"/>
            <w:tcBorders>
              <w:top w:val="single" w:sz="4" w:space="0" w:color="auto"/>
              <w:left w:val="single" w:sz="4" w:space="0" w:color="auto"/>
            </w:tcBorders>
            <w:shd w:val="clear" w:color="auto" w:fill="FFFFFF"/>
            <w:vAlign w:val="center"/>
          </w:tcPr>
          <w:p w14:paraId="069EE79F" w14:textId="77777777" w:rsidR="002A6582" w:rsidRPr="002A6582" w:rsidRDefault="002A6582" w:rsidP="002A6582">
            <w:pPr>
              <w:widowControl w:val="0"/>
              <w:suppressAutoHyphens w:val="0"/>
              <w:jc w:val="center"/>
              <w:rPr>
                <w:rFonts w:cs="Times New Roman"/>
                <w:color w:val="000000"/>
                <w:sz w:val="22"/>
                <w:szCs w:val="22"/>
                <w:lang w:eastAsia="ru-RU"/>
              </w:rPr>
            </w:pPr>
            <w:r w:rsidRPr="002A6582">
              <w:rPr>
                <w:rFonts w:cs="Times New Roman"/>
                <w:bCs/>
                <w:color w:val="000000"/>
                <w:sz w:val="22"/>
                <w:szCs w:val="22"/>
                <w:shd w:val="clear" w:color="auto" w:fill="FFFFFF"/>
                <w:lang w:eastAsia="ru-RU"/>
              </w:rPr>
              <w:t>Удельная норма потребления, л/сутки</w:t>
            </w:r>
          </w:p>
        </w:tc>
        <w:tc>
          <w:tcPr>
            <w:tcW w:w="1860" w:type="dxa"/>
            <w:tcBorders>
              <w:top w:val="single" w:sz="4" w:space="0" w:color="auto"/>
              <w:left w:val="single" w:sz="4" w:space="0" w:color="auto"/>
            </w:tcBorders>
            <w:shd w:val="clear" w:color="auto" w:fill="FFFFFF"/>
            <w:vAlign w:val="center"/>
          </w:tcPr>
          <w:p w14:paraId="19286E32" w14:textId="77777777" w:rsidR="002A6582" w:rsidRPr="002A6582" w:rsidRDefault="002A6582" w:rsidP="002A6582">
            <w:pPr>
              <w:widowControl w:val="0"/>
              <w:suppressAutoHyphens w:val="0"/>
              <w:jc w:val="center"/>
              <w:rPr>
                <w:rFonts w:cs="Times New Roman"/>
                <w:color w:val="000000"/>
                <w:sz w:val="22"/>
                <w:szCs w:val="22"/>
                <w:lang w:eastAsia="ru-RU"/>
              </w:rPr>
            </w:pPr>
            <w:r w:rsidRPr="002A6582">
              <w:rPr>
                <w:rFonts w:cs="Times New Roman"/>
                <w:bCs/>
                <w:color w:val="000000"/>
                <w:sz w:val="22"/>
                <w:szCs w:val="22"/>
                <w:shd w:val="clear" w:color="auto" w:fill="FFFFFF"/>
                <w:lang w:eastAsia="ru-RU"/>
              </w:rPr>
              <w:t>Коэффициент неравномерности (</w:t>
            </w:r>
            <w:r w:rsidRPr="002A6582">
              <w:rPr>
                <w:rFonts w:cs="Times New Roman"/>
                <w:bCs/>
                <w:color w:val="000000"/>
                <w:sz w:val="22"/>
                <w:szCs w:val="22"/>
                <w:shd w:val="clear" w:color="auto" w:fill="FFFFFF"/>
                <w:lang w:val="en-US" w:eastAsia="ru-RU"/>
              </w:rPr>
              <w:t>max</w:t>
            </w:r>
            <w:r w:rsidRPr="002A6582">
              <w:rPr>
                <w:rFonts w:cs="Times New Roman"/>
                <w:bCs/>
                <w:color w:val="000000"/>
                <w:sz w:val="22"/>
                <w:szCs w:val="22"/>
                <w:shd w:val="clear" w:color="auto" w:fill="FFFFFF"/>
                <w:lang w:eastAsia="ru-RU"/>
              </w:rPr>
              <w:t>/</w:t>
            </w:r>
            <w:r w:rsidRPr="002A6582">
              <w:rPr>
                <w:rFonts w:cs="Times New Roman"/>
                <w:bCs/>
                <w:color w:val="000000"/>
                <w:sz w:val="22"/>
                <w:szCs w:val="22"/>
                <w:shd w:val="clear" w:color="auto" w:fill="FFFFFF"/>
                <w:lang w:val="en-US" w:eastAsia="ru-RU"/>
              </w:rPr>
              <w:t>min</w:t>
            </w:r>
            <w:r w:rsidRPr="002A6582">
              <w:rPr>
                <w:rFonts w:cs="Times New Roman"/>
                <w:bCs/>
                <w:color w:val="000000"/>
                <w:sz w:val="22"/>
                <w:szCs w:val="22"/>
                <w:shd w:val="clear" w:color="auto" w:fill="FFFFFF"/>
                <w:lang w:eastAsia="ru-RU"/>
              </w:rPr>
              <w:t>)</w:t>
            </w:r>
          </w:p>
        </w:tc>
        <w:tc>
          <w:tcPr>
            <w:tcW w:w="921" w:type="dxa"/>
            <w:tcBorders>
              <w:top w:val="single" w:sz="4" w:space="0" w:color="auto"/>
              <w:left w:val="single" w:sz="4" w:space="0" w:color="auto"/>
            </w:tcBorders>
            <w:shd w:val="clear" w:color="auto" w:fill="FFFFFF"/>
            <w:vAlign w:val="center"/>
          </w:tcPr>
          <w:p w14:paraId="3F1826D1" w14:textId="77777777" w:rsidR="002A6582" w:rsidRPr="002A6582" w:rsidRDefault="002A6582" w:rsidP="002A6582">
            <w:pPr>
              <w:widowControl w:val="0"/>
              <w:suppressAutoHyphens w:val="0"/>
              <w:ind w:left="567"/>
              <w:jc w:val="center"/>
              <w:rPr>
                <w:rFonts w:cs="Times New Roman"/>
                <w:bCs/>
                <w:color w:val="000000"/>
                <w:sz w:val="22"/>
                <w:szCs w:val="22"/>
                <w:shd w:val="clear" w:color="auto" w:fill="FFFFFF"/>
                <w:lang w:eastAsia="ru-RU"/>
              </w:rPr>
            </w:pPr>
          </w:p>
          <w:p w14:paraId="1C95F1AD" w14:textId="77777777" w:rsidR="002A6582" w:rsidRPr="002A6582" w:rsidRDefault="002A6582" w:rsidP="002A6582">
            <w:pPr>
              <w:widowControl w:val="0"/>
              <w:suppressAutoHyphens w:val="0"/>
              <w:jc w:val="center"/>
              <w:rPr>
                <w:rFonts w:cs="Times New Roman"/>
                <w:color w:val="000000"/>
                <w:sz w:val="22"/>
                <w:szCs w:val="22"/>
                <w:lang w:eastAsia="ru-RU"/>
              </w:rPr>
            </w:pPr>
            <w:r w:rsidRPr="002A6582">
              <w:rPr>
                <w:rFonts w:cs="Times New Roman"/>
                <w:bCs/>
                <w:color w:val="000000"/>
                <w:sz w:val="22"/>
                <w:szCs w:val="22"/>
                <w:shd w:val="clear" w:color="auto" w:fill="FFFFFF"/>
                <w:lang w:val="en-US" w:eastAsia="ru-RU"/>
              </w:rPr>
              <w:t>Q</w:t>
            </w:r>
          </w:p>
          <w:p w14:paraId="3F6533D8" w14:textId="77777777" w:rsidR="002A6582" w:rsidRPr="002A6582" w:rsidRDefault="002A6582" w:rsidP="002A6582">
            <w:pPr>
              <w:widowControl w:val="0"/>
              <w:suppressAutoHyphens w:val="0"/>
              <w:jc w:val="center"/>
              <w:rPr>
                <w:rFonts w:cs="Times New Roman"/>
                <w:color w:val="000000"/>
                <w:sz w:val="22"/>
                <w:szCs w:val="22"/>
                <w:lang w:eastAsia="ru-RU"/>
              </w:rPr>
            </w:pPr>
            <w:r w:rsidRPr="002A6582">
              <w:rPr>
                <w:rFonts w:cs="Times New Roman"/>
                <w:bCs/>
                <w:color w:val="000000"/>
                <w:sz w:val="22"/>
                <w:szCs w:val="22"/>
                <w:shd w:val="clear" w:color="auto" w:fill="FFFFFF"/>
                <w:lang w:val="en-US" w:eastAsia="ru-RU"/>
              </w:rPr>
              <w:t>min,</w:t>
            </w:r>
          </w:p>
          <w:p w14:paraId="2882AF93" w14:textId="77777777" w:rsidR="002A6582" w:rsidRPr="002A6582" w:rsidRDefault="002A6582" w:rsidP="002A6582">
            <w:pPr>
              <w:widowControl w:val="0"/>
              <w:suppressAutoHyphens w:val="0"/>
              <w:jc w:val="center"/>
              <w:rPr>
                <w:rFonts w:cs="Times New Roman"/>
                <w:color w:val="000000"/>
                <w:sz w:val="22"/>
                <w:szCs w:val="22"/>
                <w:lang w:eastAsia="ru-RU"/>
              </w:rPr>
            </w:pPr>
            <w:r w:rsidRPr="002A6582">
              <w:rPr>
                <w:rFonts w:cs="Times New Roman"/>
                <w:bCs/>
                <w:color w:val="000000"/>
                <w:sz w:val="22"/>
                <w:szCs w:val="22"/>
                <w:shd w:val="clear" w:color="auto" w:fill="FFFFFF"/>
                <w:lang w:eastAsia="ru-RU"/>
              </w:rPr>
              <w:t>м</w:t>
            </w:r>
            <w:r w:rsidRPr="002A6582">
              <w:rPr>
                <w:rFonts w:cs="Times New Roman"/>
                <w:bCs/>
                <w:color w:val="000000"/>
                <w:sz w:val="22"/>
                <w:szCs w:val="22"/>
                <w:shd w:val="clear" w:color="auto" w:fill="FFFFFF"/>
                <w:vertAlign w:val="superscript"/>
                <w:lang w:eastAsia="ru-RU"/>
              </w:rPr>
              <w:t>3</w:t>
            </w:r>
            <w:r w:rsidRPr="002A6582">
              <w:rPr>
                <w:rFonts w:cs="Times New Roman"/>
                <w:bCs/>
                <w:color w:val="000000"/>
                <w:sz w:val="22"/>
                <w:szCs w:val="22"/>
                <w:shd w:val="clear" w:color="auto" w:fill="FFFFFF"/>
                <w:lang w:eastAsia="ru-RU"/>
              </w:rPr>
              <w:t>/сут</w:t>
            </w:r>
          </w:p>
        </w:tc>
        <w:tc>
          <w:tcPr>
            <w:tcW w:w="851" w:type="dxa"/>
            <w:tcBorders>
              <w:top w:val="single" w:sz="4" w:space="0" w:color="auto"/>
              <w:left w:val="single" w:sz="4" w:space="0" w:color="auto"/>
              <w:right w:val="single" w:sz="4" w:space="0" w:color="auto"/>
            </w:tcBorders>
            <w:shd w:val="clear" w:color="auto" w:fill="FFFFFF"/>
            <w:vAlign w:val="center"/>
          </w:tcPr>
          <w:p w14:paraId="38966688" w14:textId="77777777" w:rsidR="002A6582" w:rsidRPr="002A6582" w:rsidRDefault="002A6582" w:rsidP="002A6582">
            <w:pPr>
              <w:widowControl w:val="0"/>
              <w:suppressAutoHyphens w:val="0"/>
              <w:ind w:left="567"/>
              <w:jc w:val="center"/>
              <w:rPr>
                <w:rFonts w:cs="Times New Roman"/>
                <w:bCs/>
                <w:color w:val="000000"/>
                <w:sz w:val="22"/>
                <w:szCs w:val="22"/>
                <w:shd w:val="clear" w:color="auto" w:fill="FFFFFF"/>
                <w:lang w:eastAsia="ru-RU"/>
              </w:rPr>
            </w:pPr>
          </w:p>
          <w:p w14:paraId="7CE837DC" w14:textId="77777777" w:rsidR="002A6582" w:rsidRPr="002A6582" w:rsidRDefault="002A6582" w:rsidP="002A6582">
            <w:pPr>
              <w:widowControl w:val="0"/>
              <w:suppressAutoHyphens w:val="0"/>
              <w:jc w:val="center"/>
              <w:rPr>
                <w:rFonts w:cs="Times New Roman"/>
                <w:color w:val="000000"/>
                <w:sz w:val="22"/>
                <w:szCs w:val="22"/>
                <w:lang w:eastAsia="ru-RU"/>
              </w:rPr>
            </w:pPr>
            <w:r w:rsidRPr="002A6582">
              <w:rPr>
                <w:rFonts w:cs="Times New Roman"/>
                <w:bCs/>
                <w:color w:val="000000"/>
                <w:sz w:val="22"/>
                <w:szCs w:val="22"/>
                <w:shd w:val="clear" w:color="auto" w:fill="FFFFFF"/>
                <w:lang w:val="en-US" w:eastAsia="ru-RU"/>
              </w:rPr>
              <w:t>Q</w:t>
            </w:r>
          </w:p>
          <w:p w14:paraId="73B3E58F" w14:textId="77777777" w:rsidR="002A6582" w:rsidRPr="002A6582" w:rsidRDefault="002A6582" w:rsidP="002A6582">
            <w:pPr>
              <w:widowControl w:val="0"/>
              <w:suppressAutoHyphens w:val="0"/>
              <w:jc w:val="center"/>
              <w:rPr>
                <w:rFonts w:cs="Times New Roman"/>
                <w:color w:val="000000"/>
                <w:sz w:val="22"/>
                <w:szCs w:val="22"/>
                <w:lang w:eastAsia="ru-RU"/>
              </w:rPr>
            </w:pPr>
            <w:r w:rsidRPr="002A6582">
              <w:rPr>
                <w:rFonts w:cs="Times New Roman"/>
                <w:bCs/>
                <w:color w:val="000000"/>
                <w:sz w:val="22"/>
                <w:szCs w:val="22"/>
                <w:shd w:val="clear" w:color="auto" w:fill="FFFFFF"/>
                <w:lang w:val="en-US" w:eastAsia="ru-RU"/>
              </w:rPr>
              <w:t>m</w:t>
            </w:r>
            <w:r w:rsidRPr="002A6582">
              <w:rPr>
                <w:rFonts w:cs="Times New Roman"/>
                <w:bCs/>
                <w:color w:val="000000"/>
                <w:sz w:val="22"/>
                <w:szCs w:val="22"/>
                <w:shd w:val="clear" w:color="auto" w:fill="FFFFFF"/>
                <w:lang w:eastAsia="ru-RU"/>
              </w:rPr>
              <w:t>ах,</w:t>
            </w:r>
          </w:p>
          <w:p w14:paraId="577A9BDB" w14:textId="77777777" w:rsidR="002A6582" w:rsidRPr="002A6582" w:rsidRDefault="002A6582" w:rsidP="002A6582">
            <w:pPr>
              <w:widowControl w:val="0"/>
              <w:suppressAutoHyphens w:val="0"/>
              <w:jc w:val="center"/>
              <w:rPr>
                <w:rFonts w:cs="Times New Roman"/>
                <w:color w:val="000000"/>
                <w:sz w:val="22"/>
                <w:szCs w:val="22"/>
                <w:lang w:eastAsia="ru-RU"/>
              </w:rPr>
            </w:pPr>
            <w:r w:rsidRPr="002A6582">
              <w:rPr>
                <w:rFonts w:cs="Times New Roman"/>
                <w:bCs/>
                <w:color w:val="000000"/>
                <w:sz w:val="22"/>
                <w:szCs w:val="22"/>
                <w:shd w:val="clear" w:color="auto" w:fill="FFFFFF"/>
                <w:lang w:eastAsia="ru-RU"/>
              </w:rPr>
              <w:t>м</w:t>
            </w:r>
            <w:r w:rsidRPr="002A6582">
              <w:rPr>
                <w:rFonts w:cs="Times New Roman"/>
                <w:bCs/>
                <w:color w:val="000000"/>
                <w:sz w:val="22"/>
                <w:szCs w:val="22"/>
                <w:shd w:val="clear" w:color="auto" w:fill="FFFFFF"/>
                <w:vertAlign w:val="superscript"/>
                <w:lang w:eastAsia="ru-RU"/>
              </w:rPr>
              <w:t>3</w:t>
            </w:r>
            <w:r w:rsidRPr="002A6582">
              <w:rPr>
                <w:rFonts w:cs="Times New Roman"/>
                <w:bCs/>
                <w:color w:val="000000"/>
                <w:sz w:val="22"/>
                <w:szCs w:val="22"/>
                <w:shd w:val="clear" w:color="auto" w:fill="FFFFFF"/>
                <w:lang w:eastAsia="ru-RU"/>
              </w:rPr>
              <w:t>/сут</w:t>
            </w:r>
          </w:p>
        </w:tc>
      </w:tr>
      <w:tr w:rsidR="002A6582" w:rsidRPr="002A6582" w14:paraId="36367055" w14:textId="77777777" w:rsidTr="002A6582">
        <w:trPr>
          <w:gridAfter w:val="1"/>
          <w:wAfter w:w="29" w:type="dxa"/>
          <w:trHeight w:hRule="exact" w:val="288"/>
          <w:jc w:val="right"/>
        </w:trPr>
        <w:tc>
          <w:tcPr>
            <w:tcW w:w="9605" w:type="dxa"/>
            <w:gridSpan w:val="7"/>
            <w:tcBorders>
              <w:top w:val="single" w:sz="4" w:space="0" w:color="auto"/>
              <w:left w:val="single" w:sz="4" w:space="0" w:color="auto"/>
              <w:right w:val="single" w:sz="4" w:space="0" w:color="auto"/>
            </w:tcBorders>
            <w:shd w:val="clear" w:color="auto" w:fill="FFFFFF"/>
          </w:tcPr>
          <w:p w14:paraId="199CFA2E" w14:textId="77777777" w:rsidR="002A6582" w:rsidRPr="002A6582" w:rsidRDefault="002A6582" w:rsidP="002A6582">
            <w:pPr>
              <w:widowControl w:val="0"/>
              <w:suppressAutoHyphens w:val="0"/>
              <w:ind w:left="567"/>
              <w:jc w:val="center"/>
              <w:rPr>
                <w:rFonts w:cs="Times New Roman"/>
                <w:b/>
                <w:color w:val="000000"/>
                <w:sz w:val="22"/>
                <w:szCs w:val="22"/>
                <w:lang w:eastAsia="ru-RU"/>
              </w:rPr>
            </w:pPr>
            <w:r w:rsidRPr="002A6582">
              <w:rPr>
                <w:rFonts w:cs="Times New Roman"/>
                <w:bCs/>
                <w:color w:val="000000"/>
                <w:sz w:val="22"/>
                <w:szCs w:val="22"/>
                <w:shd w:val="clear" w:color="auto" w:fill="FFFFFF"/>
                <w:lang w:eastAsia="ru-RU"/>
              </w:rPr>
              <w:t>I очередь</w:t>
            </w:r>
          </w:p>
        </w:tc>
      </w:tr>
      <w:tr w:rsidR="002A6582" w:rsidRPr="002A6582" w14:paraId="193DC50B" w14:textId="77777777" w:rsidTr="00020FFC">
        <w:trPr>
          <w:trHeight w:hRule="exact" w:val="2262"/>
          <w:jc w:val="right"/>
        </w:trPr>
        <w:tc>
          <w:tcPr>
            <w:tcW w:w="2263" w:type="dxa"/>
            <w:tcBorders>
              <w:top w:val="single" w:sz="4" w:space="0" w:color="auto"/>
              <w:left w:val="single" w:sz="4" w:space="0" w:color="auto"/>
            </w:tcBorders>
            <w:shd w:val="clear" w:color="auto" w:fill="FFFFFF"/>
          </w:tcPr>
          <w:p w14:paraId="61803A81" w14:textId="77777777" w:rsidR="002A6582" w:rsidRPr="002A6582" w:rsidRDefault="002A6582" w:rsidP="002A6582">
            <w:pPr>
              <w:widowControl w:val="0"/>
              <w:suppressAutoHyphens w:val="0"/>
              <w:ind w:left="127"/>
              <w:jc w:val="center"/>
              <w:rPr>
                <w:rFonts w:cs="Times New Roman"/>
                <w:color w:val="000000"/>
                <w:sz w:val="22"/>
                <w:szCs w:val="22"/>
                <w:shd w:val="clear" w:color="auto" w:fill="FFFFFF"/>
                <w:lang w:eastAsia="ru-RU"/>
              </w:rPr>
            </w:pPr>
            <w:r w:rsidRPr="002A6582">
              <w:rPr>
                <w:rFonts w:cs="Times New Roman"/>
                <w:color w:val="000000"/>
                <w:sz w:val="22"/>
                <w:szCs w:val="22"/>
                <w:shd w:val="clear" w:color="auto" w:fill="FFFFFF"/>
                <w:lang w:eastAsia="ru-RU"/>
              </w:rPr>
              <w:t>Застройка зданиями, оборудованными внутренним водопроводом и канализацией:</w:t>
            </w:r>
          </w:p>
          <w:p w14:paraId="0F514799" w14:textId="77777777" w:rsidR="002A6582" w:rsidRPr="002A6582" w:rsidRDefault="002A6582" w:rsidP="002A6582">
            <w:pPr>
              <w:widowControl w:val="0"/>
              <w:suppressAutoHyphens w:val="0"/>
              <w:ind w:left="127"/>
              <w:jc w:val="center"/>
              <w:rPr>
                <w:rFonts w:cs="Times New Roman"/>
                <w:color w:val="000000"/>
                <w:sz w:val="22"/>
                <w:szCs w:val="22"/>
                <w:lang w:eastAsia="ru-RU"/>
              </w:rPr>
            </w:pPr>
            <w:r w:rsidRPr="002A6582">
              <w:rPr>
                <w:rFonts w:cs="Times New Roman"/>
                <w:color w:val="000000"/>
                <w:sz w:val="22"/>
                <w:szCs w:val="22"/>
                <w:shd w:val="clear" w:color="auto" w:fill="FFFFFF"/>
                <w:lang w:eastAsia="ru-RU"/>
              </w:rPr>
              <w:t>с ванными и местными водонагревателями</w:t>
            </w:r>
          </w:p>
        </w:tc>
        <w:tc>
          <w:tcPr>
            <w:tcW w:w="992" w:type="dxa"/>
            <w:tcBorders>
              <w:top w:val="single" w:sz="4" w:space="0" w:color="auto"/>
              <w:left w:val="single" w:sz="4" w:space="0" w:color="auto"/>
            </w:tcBorders>
            <w:shd w:val="clear" w:color="auto" w:fill="FFFFFF"/>
          </w:tcPr>
          <w:p w14:paraId="3C347F2A"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44FF4C25"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1118F1C6"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04FFF39A" w14:textId="77777777" w:rsidR="002A6582" w:rsidRPr="002A6582" w:rsidRDefault="002A6582" w:rsidP="002A6582">
            <w:pPr>
              <w:widowControl w:val="0"/>
              <w:suppressAutoHyphens w:val="0"/>
              <w:jc w:val="center"/>
              <w:rPr>
                <w:rFonts w:cs="Times New Roman"/>
                <w:color w:val="000000"/>
                <w:sz w:val="22"/>
                <w:szCs w:val="22"/>
                <w:highlight w:val="cyan"/>
                <w:lang w:eastAsia="ru-RU"/>
              </w:rPr>
            </w:pPr>
            <w:r w:rsidRPr="002A6582">
              <w:rPr>
                <w:rFonts w:cs="Times New Roman"/>
                <w:color w:val="000000"/>
                <w:sz w:val="22"/>
                <w:szCs w:val="22"/>
                <w:shd w:val="clear" w:color="auto" w:fill="FFFFFF"/>
                <w:lang w:eastAsia="ru-RU"/>
              </w:rPr>
              <w:t>чел.</w:t>
            </w:r>
          </w:p>
        </w:tc>
        <w:tc>
          <w:tcPr>
            <w:tcW w:w="1196" w:type="dxa"/>
            <w:tcBorders>
              <w:top w:val="single" w:sz="4" w:space="0" w:color="auto"/>
              <w:left w:val="single" w:sz="4" w:space="0" w:color="auto"/>
            </w:tcBorders>
            <w:shd w:val="clear" w:color="auto" w:fill="FFFFFF"/>
          </w:tcPr>
          <w:p w14:paraId="6A311709"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784DA808"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56342D19"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2AB2EB07" w14:textId="77777777" w:rsidR="002A6582" w:rsidRPr="002A6582" w:rsidRDefault="00063B1D" w:rsidP="002A6582">
            <w:pPr>
              <w:widowControl w:val="0"/>
              <w:suppressAutoHyphens w:val="0"/>
              <w:ind w:left="-9"/>
              <w:jc w:val="center"/>
              <w:rPr>
                <w:rFonts w:cs="Times New Roman"/>
                <w:color w:val="000000"/>
                <w:sz w:val="22"/>
                <w:szCs w:val="22"/>
                <w:highlight w:val="cyan"/>
                <w:lang w:eastAsia="ru-RU"/>
              </w:rPr>
            </w:pPr>
            <w:r w:rsidRPr="00063B1D">
              <w:rPr>
                <w:rFonts w:cs="Times New Roman"/>
                <w:color w:val="000000"/>
                <w:sz w:val="22"/>
                <w:szCs w:val="22"/>
                <w:shd w:val="clear" w:color="auto" w:fill="FFFFFF"/>
                <w:lang w:eastAsia="ru-RU"/>
              </w:rPr>
              <w:t>6248</w:t>
            </w:r>
          </w:p>
        </w:tc>
        <w:tc>
          <w:tcPr>
            <w:tcW w:w="1522" w:type="dxa"/>
            <w:tcBorders>
              <w:top w:val="single" w:sz="4" w:space="0" w:color="auto"/>
              <w:left w:val="single" w:sz="4" w:space="0" w:color="auto"/>
            </w:tcBorders>
            <w:shd w:val="clear" w:color="auto" w:fill="FFFFFF"/>
          </w:tcPr>
          <w:p w14:paraId="2CEF484E"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72B5AD3A"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3EC3828E"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6D745E6B" w14:textId="77777777" w:rsidR="002A6582" w:rsidRPr="002A6582" w:rsidRDefault="002A6582" w:rsidP="002A6582">
            <w:pPr>
              <w:widowControl w:val="0"/>
              <w:suppressAutoHyphens w:val="0"/>
              <w:ind w:left="70"/>
              <w:jc w:val="center"/>
              <w:rPr>
                <w:rFonts w:cs="Times New Roman"/>
                <w:color w:val="000000"/>
                <w:sz w:val="22"/>
                <w:szCs w:val="22"/>
                <w:highlight w:val="cyan"/>
                <w:lang w:eastAsia="ru-RU"/>
              </w:rPr>
            </w:pPr>
            <w:r w:rsidRPr="002A6582">
              <w:rPr>
                <w:rFonts w:cs="Times New Roman"/>
                <w:color w:val="000000"/>
                <w:sz w:val="22"/>
                <w:szCs w:val="22"/>
                <w:shd w:val="clear" w:color="auto" w:fill="FFFFFF"/>
                <w:lang w:eastAsia="ru-RU"/>
              </w:rPr>
              <w:t>180*</w:t>
            </w:r>
          </w:p>
        </w:tc>
        <w:tc>
          <w:tcPr>
            <w:tcW w:w="1860" w:type="dxa"/>
            <w:tcBorders>
              <w:top w:val="single" w:sz="4" w:space="0" w:color="auto"/>
              <w:left w:val="single" w:sz="4" w:space="0" w:color="auto"/>
            </w:tcBorders>
            <w:shd w:val="clear" w:color="auto" w:fill="FFFFFF"/>
          </w:tcPr>
          <w:p w14:paraId="24573119"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40035A3C"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5BA97494" w14:textId="77777777" w:rsidR="002A6582" w:rsidRPr="002A6582" w:rsidRDefault="002A6582" w:rsidP="002A6582">
            <w:pPr>
              <w:widowControl w:val="0"/>
              <w:suppressAutoHyphens w:val="0"/>
              <w:ind w:left="567"/>
              <w:jc w:val="center"/>
              <w:rPr>
                <w:rFonts w:cs="Times New Roman"/>
                <w:color w:val="000000"/>
                <w:sz w:val="22"/>
                <w:szCs w:val="22"/>
                <w:shd w:val="clear" w:color="auto" w:fill="FFFFFF"/>
                <w:lang w:eastAsia="ru-RU"/>
              </w:rPr>
            </w:pPr>
          </w:p>
          <w:p w14:paraId="0EEA483B" w14:textId="77777777" w:rsidR="002A6582" w:rsidRPr="002A6582" w:rsidRDefault="002A6582" w:rsidP="002A6582">
            <w:pPr>
              <w:widowControl w:val="0"/>
              <w:suppressAutoHyphens w:val="0"/>
              <w:ind w:left="567"/>
              <w:jc w:val="center"/>
              <w:rPr>
                <w:rFonts w:cs="Times New Roman"/>
                <w:color w:val="000000"/>
                <w:sz w:val="22"/>
                <w:szCs w:val="22"/>
                <w:highlight w:val="cyan"/>
                <w:lang w:eastAsia="ru-RU"/>
              </w:rPr>
            </w:pPr>
            <w:r w:rsidRPr="002A6582">
              <w:rPr>
                <w:rFonts w:cs="Times New Roman"/>
                <w:color w:val="000000"/>
                <w:sz w:val="22"/>
                <w:szCs w:val="22"/>
                <w:shd w:val="clear" w:color="auto" w:fill="FFFFFF"/>
                <w:lang w:eastAsia="ru-RU"/>
              </w:rPr>
              <w:t>1,1/0,</w:t>
            </w:r>
            <w:r w:rsidRPr="002A6582">
              <w:rPr>
                <w:rFonts w:cs="Times New Roman"/>
                <w:bCs/>
                <w:color w:val="000000"/>
                <w:sz w:val="22"/>
                <w:szCs w:val="22"/>
                <w:shd w:val="clear" w:color="auto" w:fill="FFFFFF"/>
                <w:lang w:eastAsia="ru-RU"/>
              </w:rPr>
              <w:t>7</w:t>
            </w:r>
          </w:p>
        </w:tc>
        <w:tc>
          <w:tcPr>
            <w:tcW w:w="921" w:type="dxa"/>
            <w:tcBorders>
              <w:top w:val="single" w:sz="4" w:space="0" w:color="auto"/>
              <w:left w:val="single" w:sz="4" w:space="0" w:color="auto"/>
            </w:tcBorders>
            <w:shd w:val="clear" w:color="auto" w:fill="FFFFFF"/>
          </w:tcPr>
          <w:p w14:paraId="4CE1B994" w14:textId="77777777" w:rsidR="002A6582" w:rsidRPr="002A6582" w:rsidRDefault="002A6582" w:rsidP="002A6582">
            <w:pPr>
              <w:widowControl w:val="0"/>
              <w:suppressAutoHyphens w:val="0"/>
              <w:ind w:left="162"/>
              <w:jc w:val="both"/>
              <w:rPr>
                <w:rFonts w:cs="Times New Roman"/>
                <w:color w:val="000000"/>
                <w:sz w:val="22"/>
                <w:szCs w:val="22"/>
                <w:shd w:val="clear" w:color="auto" w:fill="FFFFFF"/>
                <w:lang w:eastAsia="ru-RU"/>
              </w:rPr>
            </w:pPr>
          </w:p>
          <w:p w14:paraId="0A993ACF" w14:textId="77777777" w:rsidR="002A6582" w:rsidRPr="002A6582" w:rsidRDefault="002A6582" w:rsidP="002A6582">
            <w:pPr>
              <w:widowControl w:val="0"/>
              <w:suppressAutoHyphens w:val="0"/>
              <w:ind w:left="162"/>
              <w:jc w:val="both"/>
              <w:rPr>
                <w:rFonts w:cs="Times New Roman"/>
                <w:color w:val="000000"/>
                <w:sz w:val="22"/>
                <w:szCs w:val="22"/>
                <w:shd w:val="clear" w:color="auto" w:fill="FFFFFF"/>
                <w:lang w:eastAsia="ru-RU"/>
              </w:rPr>
            </w:pPr>
          </w:p>
          <w:p w14:paraId="3371DB16" w14:textId="77777777" w:rsidR="002A6582" w:rsidRPr="002A6582" w:rsidRDefault="002A6582" w:rsidP="002A6582">
            <w:pPr>
              <w:widowControl w:val="0"/>
              <w:suppressAutoHyphens w:val="0"/>
              <w:ind w:left="162"/>
              <w:jc w:val="both"/>
              <w:rPr>
                <w:rFonts w:cs="Times New Roman"/>
                <w:color w:val="000000"/>
                <w:sz w:val="22"/>
                <w:szCs w:val="22"/>
                <w:shd w:val="clear" w:color="auto" w:fill="FFFFFF"/>
                <w:lang w:eastAsia="ru-RU"/>
              </w:rPr>
            </w:pPr>
          </w:p>
          <w:p w14:paraId="31EEA433" w14:textId="77777777" w:rsidR="002A6582" w:rsidRPr="002A6582" w:rsidRDefault="002A6582" w:rsidP="002A6582">
            <w:pPr>
              <w:widowControl w:val="0"/>
              <w:suppressAutoHyphens w:val="0"/>
              <w:ind w:left="162"/>
              <w:jc w:val="both"/>
              <w:rPr>
                <w:rFonts w:cs="Times New Roman"/>
                <w:color w:val="000000"/>
                <w:sz w:val="22"/>
                <w:szCs w:val="22"/>
                <w:highlight w:val="cyan"/>
                <w:lang w:eastAsia="ru-RU"/>
              </w:rPr>
            </w:pPr>
            <w:r w:rsidRPr="002A6582">
              <w:rPr>
                <w:rFonts w:cs="Times New Roman"/>
                <w:color w:val="000000"/>
                <w:sz w:val="22"/>
                <w:szCs w:val="22"/>
                <w:shd w:val="clear" w:color="auto" w:fill="FFFFFF"/>
                <w:lang w:eastAsia="ru-RU"/>
              </w:rPr>
              <w:t>911,6</w:t>
            </w:r>
          </w:p>
        </w:tc>
        <w:tc>
          <w:tcPr>
            <w:tcW w:w="880" w:type="dxa"/>
            <w:gridSpan w:val="2"/>
            <w:tcBorders>
              <w:top w:val="single" w:sz="4" w:space="0" w:color="auto"/>
              <w:left w:val="single" w:sz="4" w:space="0" w:color="auto"/>
              <w:right w:val="single" w:sz="4" w:space="0" w:color="auto"/>
            </w:tcBorders>
            <w:shd w:val="clear" w:color="auto" w:fill="FFFFFF"/>
          </w:tcPr>
          <w:p w14:paraId="2B1DFDC3" w14:textId="77777777" w:rsidR="002A6582" w:rsidRPr="002A6582" w:rsidRDefault="002A6582" w:rsidP="002A6582">
            <w:pPr>
              <w:widowControl w:val="0"/>
              <w:suppressAutoHyphens w:val="0"/>
              <w:ind w:left="567"/>
              <w:jc w:val="both"/>
              <w:rPr>
                <w:rFonts w:cs="Times New Roman"/>
                <w:color w:val="000000"/>
                <w:sz w:val="22"/>
                <w:szCs w:val="22"/>
                <w:shd w:val="clear" w:color="auto" w:fill="FFFFFF"/>
                <w:lang w:eastAsia="ru-RU"/>
              </w:rPr>
            </w:pPr>
          </w:p>
          <w:p w14:paraId="389CF563" w14:textId="77777777" w:rsidR="002A6582" w:rsidRPr="002A6582" w:rsidRDefault="002A6582" w:rsidP="002A6582">
            <w:pPr>
              <w:widowControl w:val="0"/>
              <w:suppressAutoHyphens w:val="0"/>
              <w:ind w:left="567"/>
              <w:jc w:val="both"/>
              <w:rPr>
                <w:rFonts w:cs="Times New Roman"/>
                <w:color w:val="000000"/>
                <w:sz w:val="22"/>
                <w:szCs w:val="22"/>
                <w:shd w:val="clear" w:color="auto" w:fill="FFFFFF"/>
                <w:lang w:eastAsia="ru-RU"/>
              </w:rPr>
            </w:pPr>
          </w:p>
          <w:p w14:paraId="787E9EBE" w14:textId="77777777" w:rsidR="002A6582" w:rsidRPr="002A6582" w:rsidRDefault="002A6582" w:rsidP="002A6582">
            <w:pPr>
              <w:widowControl w:val="0"/>
              <w:suppressAutoHyphens w:val="0"/>
              <w:ind w:left="567"/>
              <w:jc w:val="both"/>
              <w:rPr>
                <w:rFonts w:cs="Times New Roman"/>
                <w:color w:val="000000"/>
                <w:sz w:val="22"/>
                <w:szCs w:val="22"/>
                <w:shd w:val="clear" w:color="auto" w:fill="FFFFFF"/>
                <w:lang w:eastAsia="ru-RU"/>
              </w:rPr>
            </w:pPr>
          </w:p>
          <w:p w14:paraId="2C9CDFAD" w14:textId="77777777" w:rsidR="002A6582" w:rsidRPr="002A6582" w:rsidRDefault="002A6582" w:rsidP="002A6582">
            <w:pPr>
              <w:widowControl w:val="0"/>
              <w:suppressAutoHyphens w:val="0"/>
              <w:ind w:left="162"/>
              <w:jc w:val="both"/>
              <w:rPr>
                <w:rFonts w:cs="Times New Roman"/>
                <w:color w:val="000000"/>
                <w:sz w:val="22"/>
                <w:szCs w:val="22"/>
                <w:highlight w:val="cyan"/>
                <w:lang w:eastAsia="ru-RU"/>
              </w:rPr>
            </w:pPr>
            <w:r w:rsidRPr="002A6582">
              <w:rPr>
                <w:rFonts w:cs="Times New Roman"/>
                <w:color w:val="000000"/>
                <w:sz w:val="22"/>
                <w:szCs w:val="22"/>
                <w:shd w:val="clear" w:color="auto" w:fill="FFFFFF"/>
                <w:lang w:eastAsia="ru-RU"/>
              </w:rPr>
              <w:t>616,5</w:t>
            </w:r>
          </w:p>
        </w:tc>
      </w:tr>
      <w:tr w:rsidR="002A6582" w:rsidRPr="002A6582" w14:paraId="46CA8EED" w14:textId="77777777" w:rsidTr="002A6582">
        <w:trPr>
          <w:trHeight w:hRule="exact" w:val="293"/>
          <w:jc w:val="right"/>
        </w:trPr>
        <w:tc>
          <w:tcPr>
            <w:tcW w:w="2263" w:type="dxa"/>
            <w:tcBorders>
              <w:top w:val="single" w:sz="4" w:space="0" w:color="auto"/>
              <w:left w:val="single" w:sz="4" w:space="0" w:color="auto"/>
            </w:tcBorders>
            <w:shd w:val="clear" w:color="auto" w:fill="FFFFFF"/>
          </w:tcPr>
          <w:p w14:paraId="71BCFEA0" w14:textId="77777777" w:rsidR="002A6582" w:rsidRPr="002A6582" w:rsidRDefault="002A6582" w:rsidP="002A6582">
            <w:pPr>
              <w:widowControl w:val="0"/>
              <w:suppressAutoHyphens w:val="0"/>
              <w:ind w:left="567"/>
              <w:jc w:val="both"/>
              <w:rPr>
                <w:rFonts w:cs="Times New Roman"/>
                <w:b/>
                <w:color w:val="000000"/>
                <w:sz w:val="22"/>
                <w:szCs w:val="22"/>
                <w:lang w:eastAsia="ru-RU"/>
              </w:rPr>
            </w:pPr>
            <w:r w:rsidRPr="002A6582">
              <w:rPr>
                <w:rFonts w:cs="Times New Roman"/>
                <w:bCs/>
                <w:color w:val="000000"/>
                <w:sz w:val="22"/>
                <w:szCs w:val="22"/>
                <w:shd w:val="clear" w:color="auto" w:fill="FFFFFF"/>
                <w:lang w:eastAsia="ru-RU"/>
              </w:rPr>
              <w:t>ИТОГО:</w:t>
            </w:r>
          </w:p>
        </w:tc>
        <w:tc>
          <w:tcPr>
            <w:tcW w:w="992" w:type="dxa"/>
            <w:tcBorders>
              <w:top w:val="single" w:sz="4" w:space="0" w:color="auto"/>
              <w:left w:val="single" w:sz="4" w:space="0" w:color="auto"/>
            </w:tcBorders>
            <w:shd w:val="clear" w:color="auto" w:fill="FFFFFF"/>
          </w:tcPr>
          <w:p w14:paraId="7A8132D6" w14:textId="77777777" w:rsidR="002A6582" w:rsidRPr="002A6582" w:rsidRDefault="002A6582" w:rsidP="002A6582">
            <w:pPr>
              <w:suppressAutoHyphens w:val="0"/>
              <w:ind w:left="567"/>
              <w:jc w:val="both"/>
              <w:rPr>
                <w:rFonts w:cs="Times New Roman"/>
                <w:sz w:val="22"/>
                <w:szCs w:val="22"/>
                <w:highlight w:val="cyan"/>
                <w:lang w:eastAsia="ru-RU"/>
              </w:rPr>
            </w:pPr>
          </w:p>
        </w:tc>
        <w:tc>
          <w:tcPr>
            <w:tcW w:w="1196" w:type="dxa"/>
            <w:tcBorders>
              <w:top w:val="single" w:sz="4" w:space="0" w:color="auto"/>
              <w:left w:val="single" w:sz="4" w:space="0" w:color="auto"/>
            </w:tcBorders>
            <w:shd w:val="clear" w:color="auto" w:fill="FFFFFF"/>
          </w:tcPr>
          <w:p w14:paraId="49883F8A" w14:textId="77777777" w:rsidR="002A6582" w:rsidRPr="002A6582" w:rsidRDefault="002A6582" w:rsidP="002A6582">
            <w:pPr>
              <w:suppressAutoHyphens w:val="0"/>
              <w:ind w:left="567"/>
              <w:jc w:val="both"/>
              <w:rPr>
                <w:rFonts w:cs="Times New Roman"/>
                <w:sz w:val="22"/>
                <w:szCs w:val="22"/>
                <w:highlight w:val="cyan"/>
                <w:lang w:eastAsia="ru-RU"/>
              </w:rPr>
            </w:pPr>
          </w:p>
        </w:tc>
        <w:tc>
          <w:tcPr>
            <w:tcW w:w="1522" w:type="dxa"/>
            <w:tcBorders>
              <w:top w:val="single" w:sz="4" w:space="0" w:color="auto"/>
              <w:left w:val="single" w:sz="4" w:space="0" w:color="auto"/>
            </w:tcBorders>
            <w:shd w:val="clear" w:color="auto" w:fill="FFFFFF"/>
          </w:tcPr>
          <w:p w14:paraId="0AFA7E75" w14:textId="77777777" w:rsidR="002A6582" w:rsidRPr="002A6582" w:rsidRDefault="002A6582" w:rsidP="002A6582">
            <w:pPr>
              <w:suppressAutoHyphens w:val="0"/>
              <w:ind w:left="567"/>
              <w:jc w:val="both"/>
              <w:rPr>
                <w:rFonts w:cs="Times New Roman"/>
                <w:sz w:val="22"/>
                <w:szCs w:val="22"/>
                <w:highlight w:val="cyan"/>
                <w:lang w:eastAsia="ru-RU"/>
              </w:rPr>
            </w:pPr>
          </w:p>
        </w:tc>
        <w:tc>
          <w:tcPr>
            <w:tcW w:w="1860" w:type="dxa"/>
            <w:tcBorders>
              <w:top w:val="single" w:sz="4" w:space="0" w:color="auto"/>
              <w:left w:val="single" w:sz="4" w:space="0" w:color="auto"/>
            </w:tcBorders>
            <w:shd w:val="clear" w:color="auto" w:fill="FFFFFF"/>
          </w:tcPr>
          <w:p w14:paraId="46D20281" w14:textId="77777777" w:rsidR="002A6582" w:rsidRPr="002A6582" w:rsidRDefault="002A6582" w:rsidP="002A6582">
            <w:pPr>
              <w:suppressAutoHyphens w:val="0"/>
              <w:ind w:left="567"/>
              <w:jc w:val="both"/>
              <w:rPr>
                <w:rFonts w:cs="Times New Roman"/>
                <w:sz w:val="22"/>
                <w:szCs w:val="22"/>
                <w:highlight w:val="cyan"/>
                <w:lang w:eastAsia="ru-RU"/>
              </w:rPr>
            </w:pPr>
          </w:p>
        </w:tc>
        <w:tc>
          <w:tcPr>
            <w:tcW w:w="921" w:type="dxa"/>
            <w:tcBorders>
              <w:top w:val="single" w:sz="4" w:space="0" w:color="auto"/>
              <w:left w:val="single" w:sz="4" w:space="0" w:color="auto"/>
            </w:tcBorders>
            <w:shd w:val="clear" w:color="auto" w:fill="FFFFFF"/>
          </w:tcPr>
          <w:p w14:paraId="01B6EAF4" w14:textId="77777777" w:rsidR="002A6582" w:rsidRPr="002A6582" w:rsidRDefault="002A6582" w:rsidP="002A6582">
            <w:pPr>
              <w:widowControl w:val="0"/>
              <w:suppressAutoHyphens w:val="0"/>
              <w:ind w:left="162"/>
              <w:jc w:val="both"/>
              <w:rPr>
                <w:rFonts w:cs="Times New Roman"/>
                <w:color w:val="000000"/>
                <w:sz w:val="22"/>
                <w:szCs w:val="22"/>
                <w:highlight w:val="cyan"/>
                <w:lang w:eastAsia="ru-RU"/>
              </w:rPr>
            </w:pPr>
            <w:r w:rsidRPr="002A6582">
              <w:rPr>
                <w:rFonts w:cs="Times New Roman"/>
                <w:color w:val="000000"/>
                <w:sz w:val="22"/>
                <w:szCs w:val="22"/>
                <w:shd w:val="clear" w:color="auto" w:fill="FFFFFF"/>
                <w:lang w:eastAsia="ru-RU"/>
              </w:rPr>
              <w:t>911,6</w:t>
            </w:r>
          </w:p>
        </w:tc>
        <w:tc>
          <w:tcPr>
            <w:tcW w:w="880" w:type="dxa"/>
            <w:gridSpan w:val="2"/>
            <w:tcBorders>
              <w:top w:val="single" w:sz="4" w:space="0" w:color="auto"/>
              <w:left w:val="single" w:sz="4" w:space="0" w:color="auto"/>
              <w:right w:val="single" w:sz="4" w:space="0" w:color="auto"/>
            </w:tcBorders>
            <w:shd w:val="clear" w:color="auto" w:fill="FFFFFF"/>
          </w:tcPr>
          <w:p w14:paraId="61604F2E" w14:textId="77777777" w:rsidR="002A6582" w:rsidRPr="002A6582" w:rsidRDefault="002A6582" w:rsidP="002A6582">
            <w:pPr>
              <w:widowControl w:val="0"/>
              <w:suppressAutoHyphens w:val="0"/>
              <w:ind w:left="162"/>
              <w:jc w:val="both"/>
              <w:rPr>
                <w:rFonts w:cs="Times New Roman"/>
                <w:color w:val="000000"/>
                <w:sz w:val="22"/>
                <w:szCs w:val="22"/>
                <w:highlight w:val="cyan"/>
                <w:lang w:eastAsia="ru-RU"/>
              </w:rPr>
            </w:pPr>
            <w:r w:rsidRPr="002A6582">
              <w:rPr>
                <w:rFonts w:cs="Times New Roman"/>
                <w:color w:val="000000"/>
                <w:sz w:val="22"/>
                <w:szCs w:val="22"/>
                <w:shd w:val="clear" w:color="auto" w:fill="FFFFFF"/>
                <w:lang w:eastAsia="ru-RU"/>
              </w:rPr>
              <w:t>616,5</w:t>
            </w:r>
          </w:p>
        </w:tc>
      </w:tr>
      <w:tr w:rsidR="002A6582" w:rsidRPr="002A6582" w14:paraId="223C663E" w14:textId="77777777" w:rsidTr="00020FFC">
        <w:trPr>
          <w:trHeight w:hRule="exact" w:val="555"/>
          <w:jc w:val="right"/>
        </w:trPr>
        <w:tc>
          <w:tcPr>
            <w:tcW w:w="2263" w:type="dxa"/>
            <w:tcBorders>
              <w:top w:val="single" w:sz="4" w:space="0" w:color="auto"/>
              <w:left w:val="single" w:sz="4" w:space="0" w:color="auto"/>
            </w:tcBorders>
            <w:shd w:val="clear" w:color="auto" w:fill="FFFFFF"/>
          </w:tcPr>
          <w:p w14:paraId="63D9E433" w14:textId="77777777" w:rsidR="002A6582" w:rsidRPr="002A6582" w:rsidRDefault="002A6582" w:rsidP="002A6582">
            <w:pPr>
              <w:widowControl w:val="0"/>
              <w:suppressAutoHyphens w:val="0"/>
              <w:ind w:left="127"/>
              <w:jc w:val="both"/>
              <w:rPr>
                <w:rFonts w:cs="Times New Roman"/>
                <w:color w:val="000000"/>
                <w:sz w:val="22"/>
                <w:szCs w:val="22"/>
                <w:lang w:eastAsia="ru-RU"/>
              </w:rPr>
            </w:pPr>
            <w:r w:rsidRPr="002A6582">
              <w:rPr>
                <w:rFonts w:cs="Times New Roman"/>
                <w:color w:val="000000"/>
                <w:sz w:val="22"/>
                <w:szCs w:val="22"/>
                <w:shd w:val="clear" w:color="auto" w:fill="FFFFFF"/>
                <w:lang w:eastAsia="ru-RU"/>
              </w:rPr>
              <w:t>Неучтенные расходы в размере 20 %</w:t>
            </w:r>
          </w:p>
        </w:tc>
        <w:tc>
          <w:tcPr>
            <w:tcW w:w="992" w:type="dxa"/>
            <w:tcBorders>
              <w:top w:val="single" w:sz="4" w:space="0" w:color="auto"/>
              <w:left w:val="single" w:sz="4" w:space="0" w:color="auto"/>
            </w:tcBorders>
            <w:shd w:val="clear" w:color="auto" w:fill="FFFFFF"/>
          </w:tcPr>
          <w:p w14:paraId="39146B05" w14:textId="77777777" w:rsidR="002A6582" w:rsidRPr="002A6582" w:rsidRDefault="002A6582" w:rsidP="002A6582">
            <w:pPr>
              <w:suppressAutoHyphens w:val="0"/>
              <w:ind w:left="567"/>
              <w:jc w:val="both"/>
              <w:rPr>
                <w:rFonts w:cs="Times New Roman"/>
                <w:sz w:val="22"/>
                <w:szCs w:val="22"/>
                <w:highlight w:val="cyan"/>
                <w:lang w:eastAsia="ru-RU"/>
              </w:rPr>
            </w:pPr>
          </w:p>
        </w:tc>
        <w:tc>
          <w:tcPr>
            <w:tcW w:w="1196" w:type="dxa"/>
            <w:tcBorders>
              <w:top w:val="single" w:sz="4" w:space="0" w:color="auto"/>
              <w:left w:val="single" w:sz="4" w:space="0" w:color="auto"/>
            </w:tcBorders>
            <w:shd w:val="clear" w:color="auto" w:fill="FFFFFF"/>
          </w:tcPr>
          <w:p w14:paraId="5F5A6745" w14:textId="77777777" w:rsidR="002A6582" w:rsidRPr="002A6582" w:rsidRDefault="002A6582" w:rsidP="002A6582">
            <w:pPr>
              <w:suppressAutoHyphens w:val="0"/>
              <w:ind w:left="567"/>
              <w:jc w:val="both"/>
              <w:rPr>
                <w:rFonts w:cs="Times New Roman"/>
                <w:sz w:val="22"/>
                <w:szCs w:val="22"/>
                <w:highlight w:val="cyan"/>
                <w:lang w:eastAsia="ru-RU"/>
              </w:rPr>
            </w:pPr>
          </w:p>
        </w:tc>
        <w:tc>
          <w:tcPr>
            <w:tcW w:w="1522" w:type="dxa"/>
            <w:tcBorders>
              <w:top w:val="single" w:sz="4" w:space="0" w:color="auto"/>
              <w:left w:val="single" w:sz="4" w:space="0" w:color="auto"/>
            </w:tcBorders>
            <w:shd w:val="clear" w:color="auto" w:fill="FFFFFF"/>
          </w:tcPr>
          <w:p w14:paraId="2A38B4B5" w14:textId="77777777" w:rsidR="002A6582" w:rsidRPr="002A6582" w:rsidRDefault="002A6582" w:rsidP="002A6582">
            <w:pPr>
              <w:suppressAutoHyphens w:val="0"/>
              <w:ind w:left="567"/>
              <w:jc w:val="both"/>
              <w:rPr>
                <w:rFonts w:cs="Times New Roman"/>
                <w:sz w:val="22"/>
                <w:szCs w:val="22"/>
                <w:highlight w:val="cyan"/>
                <w:lang w:eastAsia="ru-RU"/>
              </w:rPr>
            </w:pPr>
          </w:p>
        </w:tc>
        <w:tc>
          <w:tcPr>
            <w:tcW w:w="1860" w:type="dxa"/>
            <w:tcBorders>
              <w:top w:val="single" w:sz="4" w:space="0" w:color="auto"/>
              <w:left w:val="single" w:sz="4" w:space="0" w:color="auto"/>
            </w:tcBorders>
            <w:shd w:val="clear" w:color="auto" w:fill="FFFFFF"/>
          </w:tcPr>
          <w:p w14:paraId="5C795A25" w14:textId="77777777" w:rsidR="002A6582" w:rsidRPr="002A6582" w:rsidRDefault="002A6582" w:rsidP="002A6582">
            <w:pPr>
              <w:suppressAutoHyphens w:val="0"/>
              <w:ind w:left="567"/>
              <w:jc w:val="both"/>
              <w:rPr>
                <w:rFonts w:cs="Times New Roman"/>
                <w:sz w:val="22"/>
                <w:szCs w:val="22"/>
                <w:highlight w:val="cyan"/>
                <w:lang w:eastAsia="ru-RU"/>
              </w:rPr>
            </w:pPr>
          </w:p>
        </w:tc>
        <w:tc>
          <w:tcPr>
            <w:tcW w:w="921" w:type="dxa"/>
            <w:tcBorders>
              <w:top w:val="single" w:sz="4" w:space="0" w:color="auto"/>
              <w:left w:val="single" w:sz="4" w:space="0" w:color="auto"/>
            </w:tcBorders>
            <w:shd w:val="clear" w:color="auto" w:fill="FFFFFF"/>
          </w:tcPr>
          <w:p w14:paraId="368427D7" w14:textId="77777777" w:rsidR="002A6582" w:rsidRPr="002A6582" w:rsidRDefault="002A6582" w:rsidP="002A6582">
            <w:pPr>
              <w:widowControl w:val="0"/>
              <w:suppressAutoHyphens w:val="0"/>
              <w:ind w:left="162"/>
              <w:jc w:val="both"/>
              <w:rPr>
                <w:rFonts w:cs="Times New Roman"/>
                <w:color w:val="000000"/>
                <w:sz w:val="22"/>
                <w:szCs w:val="22"/>
                <w:lang w:eastAsia="ru-RU"/>
              </w:rPr>
            </w:pPr>
            <w:r w:rsidRPr="002A6582">
              <w:rPr>
                <w:rFonts w:cs="Times New Roman"/>
                <w:color w:val="000000"/>
                <w:sz w:val="22"/>
                <w:szCs w:val="22"/>
                <w:shd w:val="clear" w:color="auto" w:fill="FFFFFF"/>
                <w:lang w:eastAsia="ru-RU"/>
              </w:rPr>
              <w:t>262,3</w:t>
            </w:r>
          </w:p>
        </w:tc>
        <w:tc>
          <w:tcPr>
            <w:tcW w:w="880" w:type="dxa"/>
            <w:gridSpan w:val="2"/>
            <w:tcBorders>
              <w:top w:val="single" w:sz="4" w:space="0" w:color="auto"/>
              <w:left w:val="single" w:sz="4" w:space="0" w:color="auto"/>
              <w:right w:val="single" w:sz="4" w:space="0" w:color="auto"/>
            </w:tcBorders>
            <w:shd w:val="clear" w:color="auto" w:fill="FFFFFF"/>
          </w:tcPr>
          <w:p w14:paraId="06F93A40" w14:textId="77777777" w:rsidR="002A6582" w:rsidRPr="002A6582" w:rsidRDefault="002A6582" w:rsidP="002A6582">
            <w:pPr>
              <w:widowControl w:val="0"/>
              <w:suppressAutoHyphens w:val="0"/>
              <w:ind w:left="162"/>
              <w:jc w:val="both"/>
              <w:rPr>
                <w:rFonts w:cs="Times New Roman"/>
                <w:color w:val="000000"/>
                <w:sz w:val="22"/>
                <w:szCs w:val="22"/>
                <w:lang w:eastAsia="ru-RU"/>
              </w:rPr>
            </w:pPr>
            <w:r w:rsidRPr="002A6582">
              <w:rPr>
                <w:rFonts w:cs="Times New Roman"/>
                <w:color w:val="000000"/>
                <w:sz w:val="22"/>
                <w:szCs w:val="22"/>
                <w:shd w:val="clear" w:color="auto" w:fill="FFFFFF"/>
                <w:lang w:eastAsia="ru-RU"/>
              </w:rPr>
              <w:t>203,3</w:t>
            </w:r>
          </w:p>
        </w:tc>
      </w:tr>
      <w:tr w:rsidR="002A6582" w:rsidRPr="002A6582" w14:paraId="1012900A" w14:textId="77777777" w:rsidTr="002A6582">
        <w:trPr>
          <w:trHeight w:hRule="exact" w:val="298"/>
          <w:jc w:val="right"/>
        </w:trPr>
        <w:tc>
          <w:tcPr>
            <w:tcW w:w="3255" w:type="dxa"/>
            <w:gridSpan w:val="2"/>
            <w:tcBorders>
              <w:top w:val="single" w:sz="4" w:space="0" w:color="auto"/>
              <w:left w:val="single" w:sz="4" w:space="0" w:color="auto"/>
              <w:bottom w:val="single" w:sz="4" w:space="0" w:color="auto"/>
            </w:tcBorders>
            <w:shd w:val="clear" w:color="auto" w:fill="FFFFFF"/>
          </w:tcPr>
          <w:p w14:paraId="022B2CD2" w14:textId="77777777" w:rsidR="002A6582" w:rsidRPr="002A6582" w:rsidRDefault="002A6582" w:rsidP="002A6582">
            <w:pPr>
              <w:widowControl w:val="0"/>
              <w:suppressAutoHyphens w:val="0"/>
              <w:ind w:left="567"/>
              <w:jc w:val="both"/>
              <w:rPr>
                <w:rFonts w:cs="Times New Roman"/>
                <w:b/>
                <w:color w:val="000000"/>
                <w:sz w:val="22"/>
                <w:szCs w:val="22"/>
                <w:lang w:eastAsia="ru-RU"/>
              </w:rPr>
            </w:pPr>
            <w:r w:rsidRPr="002A6582">
              <w:rPr>
                <w:rFonts w:cs="Times New Roman"/>
                <w:bCs/>
                <w:color w:val="000000"/>
                <w:sz w:val="22"/>
                <w:szCs w:val="22"/>
                <w:shd w:val="clear" w:color="auto" w:fill="FFFFFF"/>
                <w:lang w:eastAsia="ru-RU"/>
              </w:rPr>
              <w:t>ВСЕГО:</w:t>
            </w:r>
          </w:p>
        </w:tc>
        <w:tc>
          <w:tcPr>
            <w:tcW w:w="1196" w:type="dxa"/>
            <w:tcBorders>
              <w:top w:val="single" w:sz="4" w:space="0" w:color="auto"/>
              <w:left w:val="single" w:sz="4" w:space="0" w:color="auto"/>
              <w:bottom w:val="single" w:sz="4" w:space="0" w:color="auto"/>
            </w:tcBorders>
            <w:shd w:val="clear" w:color="auto" w:fill="FFFFFF"/>
          </w:tcPr>
          <w:p w14:paraId="4D633507" w14:textId="77777777" w:rsidR="002A6582" w:rsidRPr="002A6582" w:rsidRDefault="002A6582" w:rsidP="002A6582">
            <w:pPr>
              <w:suppressAutoHyphens w:val="0"/>
              <w:ind w:left="567"/>
              <w:jc w:val="both"/>
              <w:rPr>
                <w:rFonts w:cs="Times New Roman"/>
                <w:sz w:val="22"/>
                <w:szCs w:val="22"/>
                <w:highlight w:val="cyan"/>
                <w:lang w:eastAsia="ru-RU"/>
              </w:rPr>
            </w:pPr>
          </w:p>
        </w:tc>
        <w:tc>
          <w:tcPr>
            <w:tcW w:w="1522" w:type="dxa"/>
            <w:tcBorders>
              <w:top w:val="single" w:sz="4" w:space="0" w:color="auto"/>
              <w:left w:val="single" w:sz="4" w:space="0" w:color="auto"/>
              <w:bottom w:val="single" w:sz="4" w:space="0" w:color="auto"/>
            </w:tcBorders>
            <w:shd w:val="clear" w:color="auto" w:fill="FFFFFF"/>
          </w:tcPr>
          <w:p w14:paraId="71F624FC" w14:textId="77777777" w:rsidR="002A6582" w:rsidRPr="002A6582" w:rsidRDefault="002A6582" w:rsidP="002A6582">
            <w:pPr>
              <w:suppressAutoHyphens w:val="0"/>
              <w:ind w:left="567"/>
              <w:jc w:val="both"/>
              <w:rPr>
                <w:rFonts w:cs="Times New Roman"/>
                <w:sz w:val="22"/>
                <w:szCs w:val="22"/>
                <w:highlight w:val="cyan"/>
                <w:lang w:eastAsia="ru-RU"/>
              </w:rPr>
            </w:pPr>
          </w:p>
        </w:tc>
        <w:tc>
          <w:tcPr>
            <w:tcW w:w="1860" w:type="dxa"/>
            <w:tcBorders>
              <w:top w:val="single" w:sz="4" w:space="0" w:color="auto"/>
              <w:left w:val="single" w:sz="4" w:space="0" w:color="auto"/>
              <w:bottom w:val="single" w:sz="4" w:space="0" w:color="auto"/>
            </w:tcBorders>
            <w:shd w:val="clear" w:color="auto" w:fill="FFFFFF"/>
          </w:tcPr>
          <w:p w14:paraId="0AF5C76B" w14:textId="77777777" w:rsidR="002A6582" w:rsidRPr="002A6582" w:rsidRDefault="002A6582" w:rsidP="002A6582">
            <w:pPr>
              <w:suppressAutoHyphens w:val="0"/>
              <w:ind w:left="567"/>
              <w:jc w:val="both"/>
              <w:rPr>
                <w:rFonts w:cs="Times New Roman"/>
                <w:sz w:val="22"/>
                <w:szCs w:val="22"/>
                <w:highlight w:val="cyan"/>
                <w:lang w:eastAsia="ru-RU"/>
              </w:rPr>
            </w:pPr>
          </w:p>
        </w:tc>
        <w:tc>
          <w:tcPr>
            <w:tcW w:w="921" w:type="dxa"/>
            <w:tcBorders>
              <w:top w:val="single" w:sz="4" w:space="0" w:color="auto"/>
              <w:left w:val="single" w:sz="4" w:space="0" w:color="auto"/>
              <w:bottom w:val="single" w:sz="4" w:space="0" w:color="auto"/>
            </w:tcBorders>
            <w:shd w:val="clear" w:color="auto" w:fill="FFFFFF"/>
          </w:tcPr>
          <w:p w14:paraId="11F00EB1" w14:textId="77777777" w:rsidR="002A6582" w:rsidRPr="002A6582" w:rsidRDefault="002A6582" w:rsidP="002A6582">
            <w:pPr>
              <w:widowControl w:val="0"/>
              <w:suppressAutoHyphens w:val="0"/>
              <w:ind w:left="162"/>
              <w:rPr>
                <w:rFonts w:cs="Times New Roman"/>
                <w:color w:val="000000"/>
                <w:sz w:val="22"/>
                <w:szCs w:val="22"/>
                <w:lang w:eastAsia="ru-RU"/>
              </w:rPr>
            </w:pPr>
            <w:r w:rsidRPr="002A6582">
              <w:rPr>
                <w:rFonts w:cs="Times New Roman"/>
                <w:bCs/>
                <w:color w:val="000000"/>
                <w:sz w:val="22"/>
                <w:szCs w:val="22"/>
                <w:shd w:val="clear" w:color="auto" w:fill="FFFFFF"/>
                <w:lang w:eastAsia="ru-RU"/>
              </w:rPr>
              <w:t>1073,9</w:t>
            </w:r>
          </w:p>
        </w:tc>
        <w:tc>
          <w:tcPr>
            <w:tcW w:w="880" w:type="dxa"/>
            <w:gridSpan w:val="2"/>
            <w:tcBorders>
              <w:top w:val="single" w:sz="4" w:space="0" w:color="auto"/>
              <w:left w:val="single" w:sz="4" w:space="0" w:color="auto"/>
              <w:bottom w:val="single" w:sz="4" w:space="0" w:color="auto"/>
              <w:right w:val="single" w:sz="4" w:space="0" w:color="auto"/>
            </w:tcBorders>
            <w:shd w:val="clear" w:color="auto" w:fill="FFFFFF"/>
          </w:tcPr>
          <w:p w14:paraId="41706655" w14:textId="77777777" w:rsidR="002A6582" w:rsidRPr="002A6582" w:rsidRDefault="002A6582" w:rsidP="002A6582">
            <w:pPr>
              <w:widowControl w:val="0"/>
              <w:suppressAutoHyphens w:val="0"/>
              <w:ind w:left="20"/>
              <w:jc w:val="both"/>
              <w:rPr>
                <w:rFonts w:cs="Times New Roman"/>
                <w:color w:val="000000"/>
                <w:sz w:val="22"/>
                <w:szCs w:val="22"/>
                <w:lang w:eastAsia="ru-RU"/>
              </w:rPr>
            </w:pPr>
            <w:r w:rsidRPr="002A6582">
              <w:rPr>
                <w:rFonts w:cs="Times New Roman"/>
                <w:bCs/>
                <w:color w:val="000000"/>
                <w:sz w:val="22"/>
                <w:szCs w:val="22"/>
                <w:shd w:val="clear" w:color="auto" w:fill="FFFFFF"/>
                <w:lang w:eastAsia="ru-RU"/>
              </w:rPr>
              <w:t>719,8</w:t>
            </w:r>
          </w:p>
        </w:tc>
      </w:tr>
    </w:tbl>
    <w:p w14:paraId="332C9C36" w14:textId="77777777" w:rsidR="002A6582" w:rsidRPr="002C0784" w:rsidRDefault="002A6582" w:rsidP="002C0784">
      <w:pPr>
        <w:ind w:firstLine="709"/>
        <w:jc w:val="both"/>
        <w:rPr>
          <w:color w:val="000000"/>
          <w:szCs w:val="28"/>
        </w:rPr>
      </w:pPr>
      <w:r w:rsidRPr="002C0784">
        <w:rPr>
          <w:color w:val="000000"/>
          <w:szCs w:val="28"/>
        </w:rPr>
        <w:t>Примечания: * - СНиП 2.04.02-84 «Водоснабжение. Наружные сети и сооружения».</w:t>
      </w:r>
    </w:p>
    <w:p w14:paraId="51718F85" w14:textId="77777777" w:rsidR="002A6582" w:rsidRPr="002C0784" w:rsidRDefault="002A6582" w:rsidP="002C0784">
      <w:pPr>
        <w:ind w:firstLine="709"/>
        <w:jc w:val="both"/>
        <w:rPr>
          <w:color w:val="000000"/>
          <w:szCs w:val="28"/>
        </w:rPr>
      </w:pPr>
    </w:p>
    <w:p w14:paraId="0C9BBB3C" w14:textId="77777777" w:rsidR="002A6582" w:rsidRPr="002C0784" w:rsidRDefault="002A6582" w:rsidP="002C0784">
      <w:pPr>
        <w:ind w:firstLine="709"/>
        <w:jc w:val="both"/>
        <w:rPr>
          <w:color w:val="000000"/>
          <w:szCs w:val="28"/>
        </w:rPr>
      </w:pPr>
      <w:r w:rsidRPr="002C0784">
        <w:rPr>
          <w:color w:val="000000"/>
          <w:szCs w:val="28"/>
        </w:rPr>
        <w:t>В соответствии с Федеральным законом от 22.07.2008 № 123-ФЭ (с изменениями на 2 июля 2013 года)   «Технический регламент о требованиях пожарной безопасности» в поселениях количеством жителей до 5000 человек, отдельно стоящих общественных зданиях объемом до 1000 кубических метров, расположенных в поселениях, не имеющих кольцевого противопожарного водопровода, производственных зданиях с производствами категорий В, Г и Д по пожаровзрывоопасности и пожарной опасности при расходе воды на наружное пожаротушение 10 литров в секунду, на складах грубых кормов объемом до 1000 кубических метров, складах минеральных удобрений объемом до 5000 кубических метров, допускается предусматривать в качестве источников наружного противопожарного водоснабжения природные или искусственные водоемы.</w:t>
      </w:r>
    </w:p>
    <w:p w14:paraId="4D6A9F13" w14:textId="77777777" w:rsidR="002A6582" w:rsidRPr="002C0784" w:rsidRDefault="002A6582" w:rsidP="002C0784">
      <w:pPr>
        <w:ind w:firstLine="709"/>
        <w:jc w:val="both"/>
        <w:rPr>
          <w:color w:val="000000"/>
          <w:szCs w:val="28"/>
        </w:rPr>
      </w:pPr>
      <w:r w:rsidRPr="002C0784">
        <w:rPr>
          <w:color w:val="000000"/>
          <w:szCs w:val="28"/>
        </w:rPr>
        <w:t>Расчетные расходы сточных вод для населения приведены в таблице в соответствии со СНиП 2.04.03-85 «Канализация. Наружные сети и сооружения», удельное водоотведение принято равным расчетному удельному водопотреблению, без учета расхода воды на полив территорий и зеленых насаждений.</w:t>
      </w:r>
    </w:p>
    <w:p w14:paraId="0E65712D" w14:textId="77777777" w:rsidR="00020FFC" w:rsidRPr="002A6582" w:rsidRDefault="00020FFC" w:rsidP="002A6582">
      <w:pPr>
        <w:widowControl w:val="0"/>
        <w:suppressAutoHyphens w:val="0"/>
        <w:ind w:left="567" w:firstLine="640"/>
        <w:jc w:val="both"/>
        <w:rPr>
          <w:rFonts w:cs="Times New Roman"/>
          <w:color w:val="000000"/>
          <w:lang w:eastAsia="ru-RU"/>
        </w:rPr>
      </w:pPr>
    </w:p>
    <w:p w14:paraId="64B37395" w14:textId="77777777" w:rsidR="002A6582" w:rsidRPr="002A6582" w:rsidRDefault="002A6582" w:rsidP="00020FFC">
      <w:pPr>
        <w:suppressAutoHyphens w:val="0"/>
        <w:spacing w:after="120"/>
        <w:ind w:left="567"/>
        <w:jc w:val="center"/>
        <w:rPr>
          <w:rFonts w:cs="Times New Roman"/>
          <w:lang w:eastAsia="ru-RU"/>
        </w:rPr>
      </w:pPr>
      <w:r w:rsidRPr="002A6582">
        <w:rPr>
          <w:rFonts w:cs="Times New Roman"/>
          <w:lang w:eastAsia="ru-RU"/>
        </w:rPr>
        <w:t>"</w:t>
      </w:r>
      <w:r w:rsidRPr="002A6582">
        <w:rPr>
          <w:rFonts w:cs="Times New Roman"/>
          <w:color w:val="000000"/>
          <w:lang w:eastAsia="ru-RU"/>
        </w:rPr>
        <w:t>Расчетные расходы сточных вод от жилой застройки"</w:t>
      </w:r>
    </w:p>
    <w:tbl>
      <w:tblPr>
        <w:tblOverlap w:val="never"/>
        <w:tblW w:w="9628" w:type="dxa"/>
        <w:jc w:val="center"/>
        <w:tblLayout w:type="fixed"/>
        <w:tblCellMar>
          <w:left w:w="10" w:type="dxa"/>
          <w:right w:w="10" w:type="dxa"/>
        </w:tblCellMar>
        <w:tblLook w:val="04A0" w:firstRow="1" w:lastRow="0" w:firstColumn="1" w:lastColumn="0" w:noHBand="0" w:noVBand="1"/>
      </w:tblPr>
      <w:tblGrid>
        <w:gridCol w:w="2467"/>
        <w:gridCol w:w="1426"/>
        <w:gridCol w:w="739"/>
        <w:gridCol w:w="1958"/>
        <w:gridCol w:w="1190"/>
        <w:gridCol w:w="926"/>
        <w:gridCol w:w="922"/>
      </w:tblGrid>
      <w:tr w:rsidR="002A6582" w:rsidRPr="002A6582" w14:paraId="35D67176" w14:textId="77777777" w:rsidTr="002C0784">
        <w:trPr>
          <w:trHeight w:hRule="exact" w:val="302"/>
          <w:tblHeader/>
          <w:jc w:val="center"/>
        </w:trPr>
        <w:tc>
          <w:tcPr>
            <w:tcW w:w="2467" w:type="dxa"/>
            <w:vMerge w:val="restart"/>
            <w:tcBorders>
              <w:top w:val="single" w:sz="4" w:space="0" w:color="auto"/>
              <w:left w:val="single" w:sz="4" w:space="0" w:color="auto"/>
            </w:tcBorders>
            <w:shd w:val="clear" w:color="auto" w:fill="FFFFFF"/>
            <w:vAlign w:val="center"/>
          </w:tcPr>
          <w:p w14:paraId="536609B9" w14:textId="77777777" w:rsidR="002A6582" w:rsidRPr="002C0784" w:rsidRDefault="002A6582" w:rsidP="002A6582">
            <w:pPr>
              <w:widowControl w:val="0"/>
              <w:suppressAutoHyphens w:val="0"/>
              <w:ind w:left="567"/>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Наименование</w:t>
            </w:r>
          </w:p>
          <w:p w14:paraId="0C8FDBF2" w14:textId="77777777" w:rsidR="002A6582" w:rsidRPr="002C0784" w:rsidRDefault="002A6582" w:rsidP="002A6582">
            <w:pPr>
              <w:widowControl w:val="0"/>
              <w:suppressAutoHyphens w:val="0"/>
              <w:ind w:left="567"/>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потребителей</w:t>
            </w:r>
          </w:p>
        </w:tc>
        <w:tc>
          <w:tcPr>
            <w:tcW w:w="1426" w:type="dxa"/>
            <w:vMerge w:val="restart"/>
            <w:tcBorders>
              <w:top w:val="single" w:sz="4" w:space="0" w:color="auto"/>
              <w:left w:val="single" w:sz="4" w:space="0" w:color="auto"/>
            </w:tcBorders>
            <w:shd w:val="clear" w:color="auto" w:fill="FFFFFF"/>
            <w:vAlign w:val="center"/>
          </w:tcPr>
          <w:p w14:paraId="05F58F4F" w14:textId="77777777" w:rsidR="002A6582" w:rsidRPr="002C0784" w:rsidRDefault="002A6582" w:rsidP="002A6582">
            <w:pPr>
              <w:widowControl w:val="0"/>
              <w:suppressAutoHyphens w:val="0"/>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Единицы</w:t>
            </w:r>
          </w:p>
          <w:p w14:paraId="38878C9C" w14:textId="77777777" w:rsidR="002A6582" w:rsidRPr="002C0784" w:rsidRDefault="002A6582" w:rsidP="002A6582">
            <w:pPr>
              <w:widowControl w:val="0"/>
              <w:suppressAutoHyphens w:val="0"/>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измерения</w:t>
            </w:r>
          </w:p>
        </w:tc>
        <w:tc>
          <w:tcPr>
            <w:tcW w:w="739" w:type="dxa"/>
            <w:vMerge w:val="restart"/>
            <w:tcBorders>
              <w:top w:val="single" w:sz="4" w:space="0" w:color="auto"/>
              <w:left w:val="single" w:sz="4" w:space="0" w:color="auto"/>
            </w:tcBorders>
            <w:shd w:val="clear" w:color="auto" w:fill="FFFFFF"/>
            <w:vAlign w:val="center"/>
          </w:tcPr>
          <w:p w14:paraId="432A1E61" w14:textId="77777777" w:rsidR="002A6582" w:rsidRPr="002C0784" w:rsidRDefault="002A6582" w:rsidP="002A6582">
            <w:pPr>
              <w:widowControl w:val="0"/>
              <w:suppressAutoHyphens w:val="0"/>
              <w:ind w:left="-80"/>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Кол-во</w:t>
            </w:r>
          </w:p>
        </w:tc>
        <w:tc>
          <w:tcPr>
            <w:tcW w:w="1958" w:type="dxa"/>
            <w:vMerge w:val="restart"/>
            <w:tcBorders>
              <w:top w:val="single" w:sz="4" w:space="0" w:color="auto"/>
              <w:left w:val="single" w:sz="4" w:space="0" w:color="auto"/>
            </w:tcBorders>
            <w:shd w:val="clear" w:color="auto" w:fill="FFFFFF"/>
            <w:vAlign w:val="center"/>
          </w:tcPr>
          <w:p w14:paraId="41DC43AF" w14:textId="77777777" w:rsidR="002A6582" w:rsidRPr="002C0784" w:rsidRDefault="002A6582" w:rsidP="002A6582">
            <w:pPr>
              <w:widowControl w:val="0"/>
              <w:suppressAutoHyphens w:val="0"/>
              <w:ind w:left="-111"/>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Норма</w:t>
            </w:r>
          </w:p>
          <w:p w14:paraId="3A1D5F40" w14:textId="77777777" w:rsidR="002A6582" w:rsidRPr="002C0784" w:rsidRDefault="002A6582" w:rsidP="002A6582">
            <w:pPr>
              <w:widowControl w:val="0"/>
              <w:suppressAutoHyphens w:val="0"/>
              <w:ind w:left="-111"/>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водоотведения,</w:t>
            </w:r>
          </w:p>
          <w:p w14:paraId="13DBE974" w14:textId="77777777" w:rsidR="002A6582" w:rsidRPr="002C0784" w:rsidRDefault="002A6582" w:rsidP="002A6582">
            <w:pPr>
              <w:widowControl w:val="0"/>
              <w:suppressAutoHyphens w:val="0"/>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л/сутки</w:t>
            </w:r>
          </w:p>
        </w:tc>
        <w:tc>
          <w:tcPr>
            <w:tcW w:w="3038" w:type="dxa"/>
            <w:gridSpan w:val="3"/>
            <w:tcBorders>
              <w:top w:val="single" w:sz="4" w:space="0" w:color="auto"/>
              <w:left w:val="single" w:sz="4" w:space="0" w:color="auto"/>
              <w:right w:val="single" w:sz="4" w:space="0" w:color="auto"/>
            </w:tcBorders>
            <w:shd w:val="clear" w:color="auto" w:fill="FFFFFF"/>
            <w:vAlign w:val="center"/>
          </w:tcPr>
          <w:p w14:paraId="7697BA63" w14:textId="77777777" w:rsidR="002A6582" w:rsidRPr="002C0784" w:rsidRDefault="002A6582" w:rsidP="002A6582">
            <w:pPr>
              <w:widowControl w:val="0"/>
              <w:suppressAutoHyphens w:val="0"/>
              <w:ind w:left="567"/>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Средние расходы,</w:t>
            </w:r>
          </w:p>
        </w:tc>
      </w:tr>
      <w:tr w:rsidR="002A6582" w:rsidRPr="002A6582" w14:paraId="31223AB6" w14:textId="77777777" w:rsidTr="002C0784">
        <w:trPr>
          <w:trHeight w:hRule="exact" w:val="562"/>
          <w:tblHeader/>
          <w:jc w:val="center"/>
        </w:trPr>
        <w:tc>
          <w:tcPr>
            <w:tcW w:w="2467" w:type="dxa"/>
            <w:vMerge/>
            <w:tcBorders>
              <w:left w:val="single" w:sz="4" w:space="0" w:color="auto"/>
            </w:tcBorders>
            <w:shd w:val="clear" w:color="auto" w:fill="FFFFFF"/>
            <w:vAlign w:val="center"/>
          </w:tcPr>
          <w:p w14:paraId="7ECB7B54" w14:textId="77777777" w:rsidR="002A6582" w:rsidRPr="002C0784" w:rsidRDefault="002A6582" w:rsidP="002A6582">
            <w:pPr>
              <w:suppressAutoHyphens w:val="0"/>
              <w:ind w:left="567"/>
              <w:jc w:val="center"/>
              <w:rPr>
                <w:rFonts w:cs="Times New Roman"/>
                <w:b/>
                <w:sz w:val="22"/>
                <w:szCs w:val="22"/>
                <w:lang w:eastAsia="ru-RU"/>
              </w:rPr>
            </w:pPr>
          </w:p>
        </w:tc>
        <w:tc>
          <w:tcPr>
            <w:tcW w:w="1426" w:type="dxa"/>
            <w:vMerge/>
            <w:tcBorders>
              <w:left w:val="single" w:sz="4" w:space="0" w:color="auto"/>
            </w:tcBorders>
            <w:shd w:val="clear" w:color="auto" w:fill="FFFFFF"/>
            <w:vAlign w:val="center"/>
          </w:tcPr>
          <w:p w14:paraId="5F473FF2" w14:textId="77777777" w:rsidR="002A6582" w:rsidRPr="002C0784" w:rsidRDefault="002A6582" w:rsidP="002A6582">
            <w:pPr>
              <w:suppressAutoHyphens w:val="0"/>
              <w:ind w:left="567"/>
              <w:jc w:val="center"/>
              <w:rPr>
                <w:rFonts w:cs="Times New Roman"/>
                <w:b/>
                <w:sz w:val="22"/>
                <w:szCs w:val="22"/>
                <w:lang w:eastAsia="ru-RU"/>
              </w:rPr>
            </w:pPr>
          </w:p>
        </w:tc>
        <w:tc>
          <w:tcPr>
            <w:tcW w:w="739" w:type="dxa"/>
            <w:vMerge/>
            <w:tcBorders>
              <w:left w:val="single" w:sz="4" w:space="0" w:color="auto"/>
            </w:tcBorders>
            <w:shd w:val="clear" w:color="auto" w:fill="FFFFFF"/>
            <w:vAlign w:val="center"/>
          </w:tcPr>
          <w:p w14:paraId="4B6D1FA0" w14:textId="77777777" w:rsidR="002A6582" w:rsidRPr="002C0784" w:rsidRDefault="002A6582" w:rsidP="002A6582">
            <w:pPr>
              <w:suppressAutoHyphens w:val="0"/>
              <w:ind w:left="567"/>
              <w:jc w:val="center"/>
              <w:rPr>
                <w:rFonts w:cs="Times New Roman"/>
                <w:b/>
                <w:sz w:val="22"/>
                <w:szCs w:val="22"/>
                <w:lang w:eastAsia="ru-RU"/>
              </w:rPr>
            </w:pPr>
          </w:p>
        </w:tc>
        <w:tc>
          <w:tcPr>
            <w:tcW w:w="1958" w:type="dxa"/>
            <w:vMerge/>
            <w:tcBorders>
              <w:left w:val="single" w:sz="4" w:space="0" w:color="auto"/>
            </w:tcBorders>
            <w:shd w:val="clear" w:color="auto" w:fill="FFFFFF"/>
            <w:vAlign w:val="center"/>
          </w:tcPr>
          <w:p w14:paraId="34630881" w14:textId="77777777" w:rsidR="002A6582" w:rsidRPr="002C0784" w:rsidRDefault="002A6582" w:rsidP="002A6582">
            <w:pPr>
              <w:suppressAutoHyphens w:val="0"/>
              <w:ind w:left="567"/>
              <w:jc w:val="center"/>
              <w:rPr>
                <w:rFonts w:cs="Times New Roman"/>
                <w:b/>
                <w:sz w:val="22"/>
                <w:szCs w:val="22"/>
                <w:lang w:eastAsia="ru-RU"/>
              </w:rPr>
            </w:pPr>
          </w:p>
        </w:tc>
        <w:tc>
          <w:tcPr>
            <w:tcW w:w="1190" w:type="dxa"/>
            <w:tcBorders>
              <w:top w:val="single" w:sz="4" w:space="0" w:color="auto"/>
              <w:left w:val="single" w:sz="4" w:space="0" w:color="auto"/>
            </w:tcBorders>
            <w:shd w:val="clear" w:color="auto" w:fill="FFFFFF"/>
            <w:vAlign w:val="center"/>
          </w:tcPr>
          <w:p w14:paraId="564A0C5C" w14:textId="77777777" w:rsidR="002A6582" w:rsidRPr="002C0784" w:rsidRDefault="002A6582" w:rsidP="002A6582">
            <w:pPr>
              <w:widowControl w:val="0"/>
              <w:suppressAutoHyphens w:val="0"/>
              <w:ind w:left="58"/>
              <w:jc w:val="center"/>
              <w:rPr>
                <w:rFonts w:cs="Times New Roman"/>
                <w:b/>
                <w:color w:val="000000"/>
                <w:sz w:val="22"/>
                <w:szCs w:val="22"/>
                <w:lang w:eastAsia="ru-RU"/>
              </w:rPr>
            </w:pPr>
            <w:r w:rsidRPr="002C0784">
              <w:rPr>
                <w:rFonts w:cs="Times New Roman"/>
                <w:b/>
                <w:bCs/>
                <w:color w:val="000000"/>
                <w:sz w:val="22"/>
                <w:szCs w:val="22"/>
                <w:shd w:val="clear" w:color="auto" w:fill="FFFFFF"/>
                <w:lang w:val="en-US" w:eastAsia="ru-RU"/>
              </w:rPr>
              <w:t>Q</w:t>
            </w:r>
            <w:r w:rsidRPr="002C0784">
              <w:rPr>
                <w:rFonts w:cs="Times New Roman"/>
                <w:b/>
                <w:bCs/>
                <w:color w:val="000000"/>
                <w:sz w:val="22"/>
                <w:szCs w:val="22"/>
                <w:shd w:val="clear" w:color="auto" w:fill="FFFFFF"/>
                <w:lang w:eastAsia="ru-RU"/>
              </w:rPr>
              <w:t xml:space="preserve"> ср.</w:t>
            </w:r>
          </w:p>
          <w:p w14:paraId="71C91AE8" w14:textId="77777777" w:rsidR="002A6582" w:rsidRPr="002C0784" w:rsidRDefault="002A6582" w:rsidP="002A6582">
            <w:pPr>
              <w:widowControl w:val="0"/>
              <w:suppressAutoHyphens w:val="0"/>
              <w:ind w:left="58"/>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м</w:t>
            </w:r>
            <w:r w:rsidRPr="002C0784">
              <w:rPr>
                <w:rFonts w:cs="Times New Roman"/>
                <w:b/>
                <w:bCs/>
                <w:color w:val="000000"/>
                <w:sz w:val="22"/>
                <w:szCs w:val="22"/>
                <w:shd w:val="clear" w:color="auto" w:fill="FFFFFF"/>
                <w:vertAlign w:val="superscript"/>
                <w:lang w:eastAsia="ru-RU"/>
              </w:rPr>
              <w:t>3</w:t>
            </w:r>
            <w:r w:rsidRPr="002C0784">
              <w:rPr>
                <w:rFonts w:cs="Times New Roman"/>
                <w:b/>
                <w:bCs/>
                <w:color w:val="000000"/>
                <w:sz w:val="22"/>
                <w:szCs w:val="22"/>
                <w:shd w:val="clear" w:color="auto" w:fill="FFFFFF"/>
                <w:lang w:eastAsia="ru-RU"/>
              </w:rPr>
              <w:t>/сутки</w:t>
            </w:r>
          </w:p>
        </w:tc>
        <w:tc>
          <w:tcPr>
            <w:tcW w:w="926" w:type="dxa"/>
            <w:tcBorders>
              <w:top w:val="single" w:sz="4" w:space="0" w:color="auto"/>
              <w:left w:val="single" w:sz="4" w:space="0" w:color="auto"/>
            </w:tcBorders>
            <w:shd w:val="clear" w:color="auto" w:fill="FFFFFF"/>
            <w:vAlign w:val="center"/>
          </w:tcPr>
          <w:p w14:paraId="4B1A2F4A" w14:textId="77777777" w:rsidR="002A6582" w:rsidRPr="002C0784" w:rsidRDefault="002A6582" w:rsidP="002A6582">
            <w:pPr>
              <w:widowControl w:val="0"/>
              <w:suppressAutoHyphens w:val="0"/>
              <w:jc w:val="center"/>
              <w:rPr>
                <w:rFonts w:cs="Times New Roman"/>
                <w:b/>
                <w:color w:val="000000"/>
                <w:sz w:val="22"/>
                <w:szCs w:val="22"/>
                <w:lang w:eastAsia="ru-RU"/>
              </w:rPr>
            </w:pPr>
            <w:r w:rsidRPr="002C0784">
              <w:rPr>
                <w:rFonts w:cs="Times New Roman"/>
                <w:b/>
                <w:bCs/>
                <w:color w:val="000000"/>
                <w:sz w:val="22"/>
                <w:szCs w:val="22"/>
                <w:shd w:val="clear" w:color="auto" w:fill="FFFFFF"/>
                <w:lang w:val="en-US" w:eastAsia="ru-RU"/>
              </w:rPr>
              <w:t>Q</w:t>
            </w:r>
            <w:r w:rsidRPr="002C0784">
              <w:rPr>
                <w:rFonts w:cs="Times New Roman"/>
                <w:b/>
                <w:bCs/>
                <w:color w:val="000000"/>
                <w:sz w:val="22"/>
                <w:szCs w:val="22"/>
                <w:shd w:val="clear" w:color="auto" w:fill="FFFFFF"/>
                <w:lang w:eastAsia="ru-RU"/>
              </w:rPr>
              <w:t xml:space="preserve"> ср.</w:t>
            </w:r>
          </w:p>
          <w:p w14:paraId="46951135" w14:textId="77777777" w:rsidR="002A6582" w:rsidRPr="002C0784" w:rsidRDefault="002A6582" w:rsidP="002A6582">
            <w:pPr>
              <w:widowControl w:val="0"/>
              <w:suppressAutoHyphens w:val="0"/>
              <w:ind w:left="2"/>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м</w:t>
            </w:r>
            <w:r w:rsidRPr="002C0784">
              <w:rPr>
                <w:rFonts w:cs="Times New Roman"/>
                <w:b/>
                <w:bCs/>
                <w:color w:val="000000"/>
                <w:sz w:val="22"/>
                <w:szCs w:val="22"/>
                <w:shd w:val="clear" w:color="auto" w:fill="FFFFFF"/>
                <w:vertAlign w:val="superscript"/>
                <w:lang w:eastAsia="ru-RU"/>
              </w:rPr>
              <w:t>3</w:t>
            </w:r>
            <w:r w:rsidRPr="002C0784">
              <w:rPr>
                <w:rFonts w:cs="Times New Roman"/>
                <w:b/>
                <w:bCs/>
                <w:color w:val="000000"/>
                <w:sz w:val="22"/>
                <w:szCs w:val="22"/>
                <w:shd w:val="clear" w:color="auto" w:fill="FFFFFF"/>
                <w:lang w:eastAsia="ru-RU"/>
              </w:rPr>
              <w:t>/час</w:t>
            </w:r>
          </w:p>
        </w:tc>
        <w:tc>
          <w:tcPr>
            <w:tcW w:w="922" w:type="dxa"/>
            <w:tcBorders>
              <w:top w:val="single" w:sz="4" w:space="0" w:color="auto"/>
              <w:left w:val="single" w:sz="4" w:space="0" w:color="auto"/>
              <w:right w:val="single" w:sz="4" w:space="0" w:color="auto"/>
            </w:tcBorders>
            <w:shd w:val="clear" w:color="auto" w:fill="FFFFFF"/>
            <w:vAlign w:val="center"/>
          </w:tcPr>
          <w:p w14:paraId="5FC20A99" w14:textId="77777777" w:rsidR="002A6582" w:rsidRPr="002C0784" w:rsidRDefault="002A6582" w:rsidP="002A6582">
            <w:pPr>
              <w:widowControl w:val="0"/>
              <w:suppressAutoHyphens w:val="0"/>
              <w:ind w:left="-74"/>
              <w:jc w:val="center"/>
              <w:rPr>
                <w:rFonts w:cs="Times New Roman"/>
                <w:b/>
                <w:color w:val="000000"/>
                <w:sz w:val="22"/>
                <w:szCs w:val="22"/>
                <w:lang w:eastAsia="ru-RU"/>
              </w:rPr>
            </w:pPr>
            <w:r w:rsidRPr="002C0784">
              <w:rPr>
                <w:rFonts w:cs="Times New Roman"/>
                <w:b/>
                <w:bCs/>
                <w:color w:val="000000"/>
                <w:sz w:val="22"/>
                <w:szCs w:val="22"/>
                <w:shd w:val="clear" w:color="auto" w:fill="FFFFFF"/>
                <w:lang w:val="en-US" w:eastAsia="ru-RU"/>
              </w:rPr>
              <w:t xml:space="preserve">Q </w:t>
            </w:r>
            <w:r w:rsidRPr="002C0784">
              <w:rPr>
                <w:rFonts w:cs="Times New Roman"/>
                <w:b/>
                <w:bCs/>
                <w:color w:val="000000"/>
                <w:sz w:val="22"/>
                <w:szCs w:val="22"/>
                <w:shd w:val="clear" w:color="auto" w:fill="FFFFFF"/>
                <w:lang w:eastAsia="ru-RU"/>
              </w:rPr>
              <w:t>ср.</w:t>
            </w:r>
          </w:p>
          <w:p w14:paraId="321D8273" w14:textId="77777777" w:rsidR="002A6582" w:rsidRPr="002C0784" w:rsidRDefault="002A6582" w:rsidP="002A6582">
            <w:pPr>
              <w:widowControl w:val="0"/>
              <w:suppressAutoHyphens w:val="0"/>
              <w:ind w:left="-74"/>
              <w:jc w:val="center"/>
              <w:rPr>
                <w:rFonts w:cs="Times New Roman"/>
                <w:b/>
                <w:color w:val="000000"/>
                <w:sz w:val="22"/>
                <w:szCs w:val="22"/>
                <w:lang w:eastAsia="ru-RU"/>
              </w:rPr>
            </w:pPr>
            <w:r w:rsidRPr="002C0784">
              <w:rPr>
                <w:rFonts w:cs="Times New Roman"/>
                <w:b/>
                <w:bCs/>
                <w:color w:val="000000"/>
                <w:sz w:val="22"/>
                <w:szCs w:val="22"/>
                <w:shd w:val="clear" w:color="auto" w:fill="FFFFFF"/>
                <w:lang w:eastAsia="ru-RU"/>
              </w:rPr>
              <w:t>м</w:t>
            </w:r>
            <w:r w:rsidRPr="002C0784">
              <w:rPr>
                <w:rFonts w:cs="Times New Roman"/>
                <w:b/>
                <w:bCs/>
                <w:color w:val="000000"/>
                <w:sz w:val="22"/>
                <w:szCs w:val="22"/>
                <w:shd w:val="clear" w:color="auto" w:fill="FFFFFF"/>
                <w:vertAlign w:val="superscript"/>
                <w:lang w:eastAsia="ru-RU"/>
              </w:rPr>
              <w:t>3</w:t>
            </w:r>
            <w:r w:rsidRPr="002C0784">
              <w:rPr>
                <w:rFonts w:cs="Times New Roman"/>
                <w:b/>
                <w:bCs/>
                <w:color w:val="000000"/>
                <w:sz w:val="22"/>
                <w:szCs w:val="22"/>
                <w:shd w:val="clear" w:color="auto" w:fill="FFFFFF"/>
                <w:lang w:eastAsia="ru-RU"/>
              </w:rPr>
              <w:t>/с</w:t>
            </w:r>
          </w:p>
        </w:tc>
      </w:tr>
      <w:tr w:rsidR="002A6582" w:rsidRPr="002A6582" w14:paraId="0CB14E70" w14:textId="77777777" w:rsidTr="002C0784">
        <w:trPr>
          <w:trHeight w:hRule="exact" w:val="293"/>
          <w:jc w:val="center"/>
        </w:trPr>
        <w:tc>
          <w:tcPr>
            <w:tcW w:w="9628" w:type="dxa"/>
            <w:gridSpan w:val="7"/>
            <w:tcBorders>
              <w:top w:val="single" w:sz="4" w:space="0" w:color="auto"/>
              <w:left w:val="single" w:sz="4" w:space="0" w:color="auto"/>
              <w:right w:val="single" w:sz="4" w:space="0" w:color="auto"/>
            </w:tcBorders>
            <w:shd w:val="clear" w:color="auto" w:fill="FFFFFF"/>
            <w:vAlign w:val="center"/>
          </w:tcPr>
          <w:p w14:paraId="09333628" w14:textId="77777777" w:rsidR="002A6582" w:rsidRPr="002A6582" w:rsidRDefault="002A6582" w:rsidP="002A6582">
            <w:pPr>
              <w:widowControl w:val="0"/>
              <w:suppressAutoHyphens w:val="0"/>
              <w:ind w:left="567"/>
              <w:jc w:val="center"/>
              <w:rPr>
                <w:rFonts w:cs="Times New Roman"/>
                <w:b/>
                <w:color w:val="000000"/>
                <w:sz w:val="22"/>
                <w:szCs w:val="22"/>
                <w:lang w:eastAsia="ru-RU"/>
              </w:rPr>
            </w:pPr>
            <w:r w:rsidRPr="002A6582">
              <w:rPr>
                <w:rFonts w:cs="Times New Roman"/>
                <w:bCs/>
                <w:color w:val="000000"/>
                <w:sz w:val="22"/>
                <w:szCs w:val="22"/>
                <w:shd w:val="clear" w:color="auto" w:fill="FFFFFF"/>
                <w:lang w:eastAsia="ru-RU"/>
              </w:rPr>
              <w:t>I очередь</w:t>
            </w:r>
          </w:p>
        </w:tc>
      </w:tr>
      <w:tr w:rsidR="002A6582" w:rsidRPr="002A6582" w14:paraId="04171A3F" w14:textId="77777777" w:rsidTr="002C0784">
        <w:trPr>
          <w:trHeight w:hRule="exact" w:val="2001"/>
          <w:jc w:val="center"/>
        </w:trPr>
        <w:tc>
          <w:tcPr>
            <w:tcW w:w="2467" w:type="dxa"/>
            <w:tcBorders>
              <w:top w:val="single" w:sz="4" w:space="0" w:color="auto"/>
              <w:left w:val="single" w:sz="4" w:space="0" w:color="auto"/>
            </w:tcBorders>
            <w:shd w:val="clear" w:color="auto" w:fill="FFFFFF"/>
            <w:vAlign w:val="center"/>
          </w:tcPr>
          <w:p w14:paraId="091AD11E" w14:textId="77777777" w:rsidR="002A6582" w:rsidRPr="002A6582" w:rsidRDefault="002A6582" w:rsidP="002A6582">
            <w:pPr>
              <w:widowControl w:val="0"/>
              <w:suppressAutoHyphens w:val="0"/>
              <w:ind w:left="127"/>
              <w:jc w:val="center"/>
              <w:rPr>
                <w:rFonts w:cs="Times New Roman"/>
                <w:color w:val="000000"/>
                <w:sz w:val="22"/>
                <w:szCs w:val="22"/>
                <w:shd w:val="clear" w:color="auto" w:fill="FFFFFF"/>
                <w:lang w:eastAsia="ru-RU"/>
              </w:rPr>
            </w:pPr>
            <w:r w:rsidRPr="002A6582">
              <w:rPr>
                <w:rFonts w:cs="Times New Roman"/>
                <w:color w:val="000000"/>
                <w:sz w:val="22"/>
                <w:szCs w:val="22"/>
                <w:shd w:val="clear" w:color="auto" w:fill="FFFFFF"/>
                <w:lang w:eastAsia="ru-RU"/>
              </w:rPr>
              <w:lastRenderedPageBreak/>
              <w:t>Застройка зданиями, оборудованными внутренним водопроводом и канализацией:</w:t>
            </w:r>
          </w:p>
          <w:p w14:paraId="64D528BD" w14:textId="77777777" w:rsidR="002A6582" w:rsidRPr="002A6582" w:rsidRDefault="002A6582" w:rsidP="002A6582">
            <w:pPr>
              <w:widowControl w:val="0"/>
              <w:suppressAutoHyphens w:val="0"/>
              <w:ind w:left="127"/>
              <w:jc w:val="center"/>
              <w:rPr>
                <w:rFonts w:cs="Times New Roman"/>
                <w:color w:val="000000"/>
                <w:sz w:val="22"/>
                <w:szCs w:val="22"/>
                <w:lang w:eastAsia="ru-RU"/>
              </w:rPr>
            </w:pPr>
            <w:r w:rsidRPr="002A6582">
              <w:rPr>
                <w:rFonts w:cs="Times New Roman"/>
                <w:color w:val="000000"/>
                <w:sz w:val="22"/>
                <w:szCs w:val="22"/>
                <w:shd w:val="clear" w:color="auto" w:fill="FFFFFF"/>
                <w:lang w:eastAsia="ru-RU"/>
              </w:rPr>
              <w:t>с ванными и местными водонагревателями</w:t>
            </w:r>
          </w:p>
        </w:tc>
        <w:tc>
          <w:tcPr>
            <w:tcW w:w="1426" w:type="dxa"/>
            <w:tcBorders>
              <w:top w:val="single" w:sz="4" w:space="0" w:color="auto"/>
              <w:left w:val="single" w:sz="4" w:space="0" w:color="auto"/>
            </w:tcBorders>
            <w:shd w:val="clear" w:color="auto" w:fill="FFFFFF"/>
            <w:vAlign w:val="center"/>
          </w:tcPr>
          <w:p w14:paraId="6088C761" w14:textId="77777777" w:rsidR="002A6582" w:rsidRPr="002A6582" w:rsidRDefault="002A6582" w:rsidP="002A6582">
            <w:pPr>
              <w:widowControl w:val="0"/>
              <w:suppressAutoHyphens w:val="0"/>
              <w:ind w:left="567"/>
              <w:jc w:val="center"/>
              <w:rPr>
                <w:rFonts w:cs="Times New Roman"/>
                <w:color w:val="000000"/>
                <w:sz w:val="22"/>
                <w:szCs w:val="22"/>
                <w:highlight w:val="cyan"/>
                <w:lang w:eastAsia="ru-RU"/>
              </w:rPr>
            </w:pPr>
            <w:r w:rsidRPr="002A6582">
              <w:rPr>
                <w:rFonts w:cs="Times New Roman"/>
                <w:color w:val="000000"/>
                <w:sz w:val="22"/>
                <w:szCs w:val="22"/>
                <w:shd w:val="clear" w:color="auto" w:fill="FFFFFF"/>
                <w:lang w:eastAsia="ru-RU"/>
              </w:rPr>
              <w:t>чел.</w:t>
            </w:r>
          </w:p>
        </w:tc>
        <w:tc>
          <w:tcPr>
            <w:tcW w:w="739" w:type="dxa"/>
            <w:tcBorders>
              <w:top w:val="single" w:sz="4" w:space="0" w:color="auto"/>
              <w:left w:val="single" w:sz="4" w:space="0" w:color="auto"/>
            </w:tcBorders>
            <w:shd w:val="clear" w:color="auto" w:fill="FFFFFF"/>
            <w:vAlign w:val="center"/>
          </w:tcPr>
          <w:p w14:paraId="7A55C394" w14:textId="77777777" w:rsidR="00063B1D" w:rsidRPr="00063B1D" w:rsidRDefault="00063B1D" w:rsidP="00063B1D">
            <w:pPr>
              <w:widowControl w:val="0"/>
              <w:suppressAutoHyphens w:val="0"/>
              <w:ind w:left="-80"/>
              <w:jc w:val="center"/>
              <w:rPr>
                <w:rFonts w:cs="Times New Roman"/>
                <w:color w:val="000000"/>
                <w:sz w:val="22"/>
                <w:szCs w:val="22"/>
                <w:shd w:val="clear" w:color="auto" w:fill="FFFFFF"/>
                <w:lang w:eastAsia="ru-RU"/>
              </w:rPr>
            </w:pPr>
            <w:r w:rsidRPr="00063B1D">
              <w:rPr>
                <w:rFonts w:cs="Times New Roman"/>
                <w:color w:val="000000"/>
                <w:sz w:val="22"/>
                <w:szCs w:val="22"/>
                <w:shd w:val="clear" w:color="auto" w:fill="FFFFFF"/>
                <w:lang w:eastAsia="ru-RU"/>
              </w:rPr>
              <w:t>6248</w:t>
            </w:r>
          </w:p>
          <w:p w14:paraId="473D01D2" w14:textId="77777777" w:rsidR="002A6582" w:rsidRPr="002A6582" w:rsidRDefault="002A6582" w:rsidP="002A6582">
            <w:pPr>
              <w:widowControl w:val="0"/>
              <w:suppressAutoHyphens w:val="0"/>
              <w:ind w:left="567"/>
              <w:jc w:val="center"/>
              <w:rPr>
                <w:rFonts w:cs="Times New Roman"/>
                <w:color w:val="000000"/>
                <w:sz w:val="22"/>
                <w:szCs w:val="22"/>
                <w:highlight w:val="cyan"/>
                <w:lang w:eastAsia="ru-RU"/>
              </w:rPr>
            </w:pPr>
          </w:p>
        </w:tc>
        <w:tc>
          <w:tcPr>
            <w:tcW w:w="1958" w:type="dxa"/>
            <w:tcBorders>
              <w:top w:val="single" w:sz="4" w:space="0" w:color="auto"/>
              <w:left w:val="single" w:sz="4" w:space="0" w:color="auto"/>
            </w:tcBorders>
            <w:shd w:val="clear" w:color="auto" w:fill="FFFFFF"/>
            <w:vAlign w:val="center"/>
          </w:tcPr>
          <w:p w14:paraId="0A7BB547" w14:textId="77777777" w:rsidR="002A6582" w:rsidRPr="002A6582" w:rsidRDefault="002A6582" w:rsidP="00020FFC">
            <w:pPr>
              <w:widowControl w:val="0"/>
              <w:suppressAutoHyphens w:val="0"/>
              <w:ind w:left="31"/>
              <w:jc w:val="center"/>
              <w:rPr>
                <w:rFonts w:cs="Times New Roman"/>
                <w:color w:val="000000"/>
                <w:sz w:val="22"/>
                <w:szCs w:val="22"/>
                <w:highlight w:val="cyan"/>
                <w:lang w:eastAsia="ru-RU"/>
              </w:rPr>
            </w:pPr>
            <w:r w:rsidRPr="002A6582">
              <w:rPr>
                <w:rFonts w:cs="Times New Roman"/>
                <w:color w:val="000000"/>
                <w:sz w:val="22"/>
                <w:szCs w:val="22"/>
                <w:shd w:val="clear" w:color="auto" w:fill="FFFFFF"/>
                <w:lang w:eastAsia="ru-RU"/>
              </w:rPr>
              <w:t>180</w:t>
            </w:r>
          </w:p>
        </w:tc>
        <w:tc>
          <w:tcPr>
            <w:tcW w:w="1190" w:type="dxa"/>
            <w:tcBorders>
              <w:top w:val="single" w:sz="4" w:space="0" w:color="auto"/>
              <w:left w:val="single" w:sz="4" w:space="0" w:color="auto"/>
            </w:tcBorders>
            <w:shd w:val="clear" w:color="auto" w:fill="FFFFFF"/>
            <w:vAlign w:val="center"/>
          </w:tcPr>
          <w:p w14:paraId="46E60C0E" w14:textId="77777777" w:rsidR="002A6582" w:rsidRPr="002A6582" w:rsidRDefault="002A6582" w:rsidP="00020FFC">
            <w:pPr>
              <w:widowControl w:val="0"/>
              <w:suppressAutoHyphens w:val="0"/>
              <w:jc w:val="center"/>
              <w:rPr>
                <w:rFonts w:cs="Times New Roman"/>
                <w:color w:val="000000"/>
                <w:sz w:val="22"/>
                <w:szCs w:val="22"/>
                <w:shd w:val="clear" w:color="auto" w:fill="FFFFFF"/>
                <w:lang w:eastAsia="ru-RU"/>
              </w:rPr>
            </w:pPr>
            <w:r w:rsidRPr="002A6582">
              <w:rPr>
                <w:rFonts w:cs="Times New Roman"/>
                <w:color w:val="000000"/>
                <w:sz w:val="22"/>
                <w:szCs w:val="22"/>
                <w:shd w:val="clear" w:color="auto" w:fill="FFFFFF"/>
                <w:lang w:eastAsia="ru-RU"/>
              </w:rPr>
              <w:t>837,8</w:t>
            </w:r>
          </w:p>
          <w:p w14:paraId="026955D3" w14:textId="77777777" w:rsidR="002A6582" w:rsidRPr="002A6582" w:rsidRDefault="002A6582" w:rsidP="002A6582">
            <w:pPr>
              <w:widowControl w:val="0"/>
              <w:suppressAutoHyphens w:val="0"/>
              <w:ind w:left="567"/>
              <w:jc w:val="center"/>
              <w:rPr>
                <w:rFonts w:cs="Times New Roman"/>
                <w:color w:val="000000"/>
                <w:sz w:val="22"/>
                <w:szCs w:val="22"/>
                <w:highlight w:val="cyan"/>
                <w:lang w:eastAsia="ru-RU"/>
              </w:rPr>
            </w:pPr>
          </w:p>
        </w:tc>
        <w:tc>
          <w:tcPr>
            <w:tcW w:w="926" w:type="dxa"/>
            <w:tcBorders>
              <w:top w:val="single" w:sz="4" w:space="0" w:color="auto"/>
              <w:left w:val="single" w:sz="4" w:space="0" w:color="auto"/>
            </w:tcBorders>
            <w:shd w:val="clear" w:color="auto" w:fill="FFFFFF"/>
            <w:vAlign w:val="center"/>
          </w:tcPr>
          <w:p w14:paraId="1E0E1FE0" w14:textId="77777777" w:rsidR="002A6582" w:rsidRPr="002A6582" w:rsidRDefault="002A6582" w:rsidP="00020FFC">
            <w:pPr>
              <w:widowControl w:val="0"/>
              <w:suppressAutoHyphens w:val="0"/>
              <w:jc w:val="center"/>
              <w:rPr>
                <w:rFonts w:cs="Times New Roman"/>
                <w:color w:val="000000"/>
                <w:sz w:val="22"/>
                <w:szCs w:val="22"/>
                <w:shd w:val="clear" w:color="auto" w:fill="FFFFFF"/>
                <w:lang w:eastAsia="ru-RU"/>
              </w:rPr>
            </w:pPr>
            <w:r w:rsidRPr="002A6582">
              <w:rPr>
                <w:rFonts w:cs="Times New Roman"/>
                <w:color w:val="000000"/>
                <w:sz w:val="22"/>
                <w:szCs w:val="22"/>
                <w:shd w:val="clear" w:color="auto" w:fill="FFFFFF"/>
                <w:lang w:eastAsia="ru-RU"/>
              </w:rPr>
              <w:t>40,7</w:t>
            </w:r>
          </w:p>
          <w:p w14:paraId="1EE98BE7" w14:textId="77777777" w:rsidR="002A6582" w:rsidRPr="002A6582" w:rsidRDefault="002A6582" w:rsidP="002A6582">
            <w:pPr>
              <w:widowControl w:val="0"/>
              <w:suppressAutoHyphens w:val="0"/>
              <w:ind w:left="567"/>
              <w:jc w:val="center"/>
              <w:rPr>
                <w:rFonts w:cs="Times New Roman"/>
                <w:color w:val="000000"/>
                <w:sz w:val="22"/>
                <w:szCs w:val="22"/>
                <w:highlight w:val="cyan"/>
                <w:lang w:eastAsia="ru-RU"/>
              </w:rPr>
            </w:pPr>
          </w:p>
        </w:tc>
        <w:tc>
          <w:tcPr>
            <w:tcW w:w="922" w:type="dxa"/>
            <w:tcBorders>
              <w:top w:val="single" w:sz="4" w:space="0" w:color="auto"/>
              <w:left w:val="single" w:sz="4" w:space="0" w:color="auto"/>
              <w:right w:val="single" w:sz="4" w:space="0" w:color="auto"/>
            </w:tcBorders>
            <w:shd w:val="clear" w:color="auto" w:fill="FFFFFF"/>
            <w:vAlign w:val="center"/>
          </w:tcPr>
          <w:p w14:paraId="00A8D7E4" w14:textId="77777777" w:rsidR="002A6582" w:rsidRPr="002A6582" w:rsidRDefault="002A6582" w:rsidP="00020FFC">
            <w:pPr>
              <w:widowControl w:val="0"/>
              <w:suppressAutoHyphens w:val="0"/>
              <w:jc w:val="center"/>
              <w:rPr>
                <w:rFonts w:cs="Times New Roman"/>
                <w:color w:val="000000"/>
                <w:sz w:val="22"/>
                <w:szCs w:val="22"/>
                <w:shd w:val="clear" w:color="auto" w:fill="FFFFFF"/>
                <w:lang w:eastAsia="ru-RU"/>
              </w:rPr>
            </w:pPr>
            <w:r w:rsidRPr="002A6582">
              <w:rPr>
                <w:rFonts w:cs="Times New Roman"/>
                <w:color w:val="000000"/>
                <w:sz w:val="22"/>
                <w:szCs w:val="22"/>
                <w:shd w:val="clear" w:color="auto" w:fill="FFFFFF"/>
                <w:lang w:eastAsia="ru-RU"/>
              </w:rPr>
              <w:t>0,009</w:t>
            </w:r>
          </w:p>
          <w:p w14:paraId="686EF76E" w14:textId="77777777" w:rsidR="002A6582" w:rsidRPr="002A6582" w:rsidRDefault="002A6582" w:rsidP="002A6582">
            <w:pPr>
              <w:widowControl w:val="0"/>
              <w:suppressAutoHyphens w:val="0"/>
              <w:ind w:left="567"/>
              <w:jc w:val="center"/>
              <w:rPr>
                <w:rFonts w:cs="Times New Roman"/>
                <w:color w:val="000000"/>
                <w:sz w:val="22"/>
                <w:szCs w:val="22"/>
                <w:highlight w:val="cyan"/>
                <w:lang w:eastAsia="ru-RU"/>
              </w:rPr>
            </w:pPr>
          </w:p>
        </w:tc>
      </w:tr>
      <w:tr w:rsidR="002A6582" w:rsidRPr="002A6582" w14:paraId="01AE6185" w14:textId="77777777" w:rsidTr="002C0784">
        <w:trPr>
          <w:trHeight w:hRule="exact" w:val="562"/>
          <w:jc w:val="center"/>
        </w:trPr>
        <w:tc>
          <w:tcPr>
            <w:tcW w:w="2467" w:type="dxa"/>
            <w:tcBorders>
              <w:top w:val="single" w:sz="4" w:space="0" w:color="auto"/>
              <w:left w:val="single" w:sz="4" w:space="0" w:color="auto"/>
            </w:tcBorders>
            <w:shd w:val="clear" w:color="auto" w:fill="FFFFFF"/>
            <w:vAlign w:val="center"/>
          </w:tcPr>
          <w:p w14:paraId="05569551" w14:textId="77777777" w:rsidR="002A6582" w:rsidRPr="002A6582" w:rsidRDefault="002A6582" w:rsidP="002A6582">
            <w:pPr>
              <w:widowControl w:val="0"/>
              <w:suppressAutoHyphens w:val="0"/>
              <w:ind w:left="567"/>
              <w:jc w:val="center"/>
              <w:rPr>
                <w:rFonts w:cs="Times New Roman"/>
                <w:color w:val="000000"/>
                <w:sz w:val="22"/>
                <w:szCs w:val="22"/>
                <w:lang w:eastAsia="ru-RU"/>
              </w:rPr>
            </w:pPr>
            <w:r w:rsidRPr="002A6582">
              <w:rPr>
                <w:rFonts w:cs="Times New Roman"/>
                <w:color w:val="000000"/>
                <w:sz w:val="22"/>
                <w:szCs w:val="22"/>
                <w:shd w:val="clear" w:color="auto" w:fill="FFFFFF"/>
                <w:lang w:eastAsia="ru-RU"/>
              </w:rPr>
              <w:t>Неучтенные расходы в размере 5 %</w:t>
            </w:r>
          </w:p>
        </w:tc>
        <w:tc>
          <w:tcPr>
            <w:tcW w:w="1426" w:type="dxa"/>
            <w:tcBorders>
              <w:top w:val="single" w:sz="4" w:space="0" w:color="auto"/>
              <w:left w:val="single" w:sz="4" w:space="0" w:color="auto"/>
            </w:tcBorders>
            <w:shd w:val="clear" w:color="auto" w:fill="FFFFFF"/>
            <w:vAlign w:val="center"/>
          </w:tcPr>
          <w:p w14:paraId="65AB0144" w14:textId="77777777" w:rsidR="002A6582" w:rsidRPr="002A6582" w:rsidRDefault="002A6582" w:rsidP="002A6582">
            <w:pPr>
              <w:suppressAutoHyphens w:val="0"/>
              <w:ind w:left="567"/>
              <w:jc w:val="center"/>
              <w:rPr>
                <w:rFonts w:cs="Times New Roman"/>
                <w:sz w:val="22"/>
                <w:szCs w:val="22"/>
                <w:highlight w:val="cyan"/>
                <w:lang w:eastAsia="ru-RU"/>
              </w:rPr>
            </w:pPr>
          </w:p>
        </w:tc>
        <w:tc>
          <w:tcPr>
            <w:tcW w:w="739" w:type="dxa"/>
            <w:tcBorders>
              <w:top w:val="single" w:sz="4" w:space="0" w:color="auto"/>
              <w:left w:val="single" w:sz="4" w:space="0" w:color="auto"/>
            </w:tcBorders>
            <w:shd w:val="clear" w:color="auto" w:fill="FFFFFF"/>
            <w:vAlign w:val="center"/>
          </w:tcPr>
          <w:p w14:paraId="6C5C7A6C" w14:textId="77777777" w:rsidR="002A6582" w:rsidRPr="002A6582" w:rsidRDefault="002A6582" w:rsidP="002A6582">
            <w:pPr>
              <w:suppressAutoHyphens w:val="0"/>
              <w:ind w:left="567"/>
              <w:jc w:val="center"/>
              <w:rPr>
                <w:rFonts w:cs="Times New Roman"/>
                <w:sz w:val="22"/>
                <w:szCs w:val="22"/>
                <w:highlight w:val="cyan"/>
                <w:lang w:eastAsia="ru-RU"/>
              </w:rPr>
            </w:pPr>
          </w:p>
        </w:tc>
        <w:tc>
          <w:tcPr>
            <w:tcW w:w="1958" w:type="dxa"/>
            <w:tcBorders>
              <w:top w:val="single" w:sz="4" w:space="0" w:color="auto"/>
              <w:left w:val="single" w:sz="4" w:space="0" w:color="auto"/>
            </w:tcBorders>
            <w:shd w:val="clear" w:color="auto" w:fill="FFFFFF"/>
            <w:vAlign w:val="center"/>
          </w:tcPr>
          <w:p w14:paraId="32D17094" w14:textId="77777777" w:rsidR="002A6582" w:rsidRPr="002A6582" w:rsidRDefault="002A6582" w:rsidP="002A6582">
            <w:pPr>
              <w:suppressAutoHyphens w:val="0"/>
              <w:ind w:left="567"/>
              <w:jc w:val="center"/>
              <w:rPr>
                <w:rFonts w:cs="Times New Roman"/>
                <w:sz w:val="22"/>
                <w:szCs w:val="22"/>
                <w:highlight w:val="cyan"/>
                <w:lang w:eastAsia="ru-RU"/>
              </w:rPr>
            </w:pPr>
          </w:p>
        </w:tc>
        <w:tc>
          <w:tcPr>
            <w:tcW w:w="1190" w:type="dxa"/>
            <w:tcBorders>
              <w:top w:val="single" w:sz="4" w:space="0" w:color="auto"/>
              <w:left w:val="single" w:sz="4" w:space="0" w:color="auto"/>
            </w:tcBorders>
            <w:shd w:val="clear" w:color="auto" w:fill="FFFFFF"/>
            <w:vAlign w:val="center"/>
          </w:tcPr>
          <w:p w14:paraId="27D8B49C" w14:textId="77777777" w:rsidR="002A6582" w:rsidRPr="002A6582" w:rsidRDefault="002A6582" w:rsidP="00020FFC">
            <w:pPr>
              <w:widowControl w:val="0"/>
              <w:suppressAutoHyphens w:val="0"/>
              <w:jc w:val="center"/>
              <w:rPr>
                <w:rFonts w:cs="Times New Roman"/>
                <w:color w:val="000000"/>
                <w:sz w:val="22"/>
                <w:szCs w:val="22"/>
                <w:lang w:eastAsia="ru-RU"/>
              </w:rPr>
            </w:pPr>
            <w:r w:rsidRPr="002A6582">
              <w:rPr>
                <w:rFonts w:cs="Times New Roman"/>
                <w:color w:val="000000"/>
                <w:sz w:val="22"/>
                <w:szCs w:val="22"/>
                <w:shd w:val="clear" w:color="auto" w:fill="FFFFFF"/>
                <w:lang w:eastAsia="ru-RU"/>
              </w:rPr>
              <w:t>46,9</w:t>
            </w:r>
          </w:p>
        </w:tc>
        <w:tc>
          <w:tcPr>
            <w:tcW w:w="926" w:type="dxa"/>
            <w:tcBorders>
              <w:top w:val="single" w:sz="4" w:space="0" w:color="auto"/>
              <w:left w:val="single" w:sz="4" w:space="0" w:color="auto"/>
            </w:tcBorders>
            <w:shd w:val="clear" w:color="auto" w:fill="FFFFFF"/>
            <w:vAlign w:val="center"/>
          </w:tcPr>
          <w:p w14:paraId="3F958C27" w14:textId="77777777" w:rsidR="002A6582" w:rsidRPr="002A6582" w:rsidRDefault="002A6582" w:rsidP="00020FFC">
            <w:pPr>
              <w:widowControl w:val="0"/>
              <w:suppressAutoHyphens w:val="0"/>
              <w:ind w:left="143"/>
              <w:jc w:val="center"/>
              <w:rPr>
                <w:rFonts w:cs="Times New Roman"/>
                <w:color w:val="000000"/>
                <w:sz w:val="22"/>
                <w:szCs w:val="22"/>
                <w:lang w:eastAsia="ru-RU"/>
              </w:rPr>
            </w:pPr>
            <w:r w:rsidRPr="002A6582">
              <w:rPr>
                <w:rFonts w:cs="Times New Roman"/>
                <w:color w:val="000000"/>
                <w:sz w:val="22"/>
                <w:szCs w:val="22"/>
                <w:shd w:val="clear" w:color="auto" w:fill="FFFFFF"/>
                <w:lang w:eastAsia="ru-RU"/>
              </w:rPr>
              <w:t>2,5</w:t>
            </w:r>
          </w:p>
        </w:tc>
        <w:tc>
          <w:tcPr>
            <w:tcW w:w="922" w:type="dxa"/>
            <w:tcBorders>
              <w:top w:val="single" w:sz="4" w:space="0" w:color="auto"/>
              <w:left w:val="single" w:sz="4" w:space="0" w:color="auto"/>
              <w:right w:val="single" w:sz="4" w:space="0" w:color="auto"/>
            </w:tcBorders>
            <w:shd w:val="clear" w:color="auto" w:fill="FFFFFF"/>
            <w:vAlign w:val="center"/>
          </w:tcPr>
          <w:p w14:paraId="672E98F2" w14:textId="77777777" w:rsidR="002A6582" w:rsidRPr="002A6582" w:rsidRDefault="002A6582" w:rsidP="00020FFC">
            <w:pPr>
              <w:widowControl w:val="0"/>
              <w:suppressAutoHyphens w:val="0"/>
              <w:jc w:val="center"/>
              <w:rPr>
                <w:rFonts w:cs="Times New Roman"/>
                <w:color w:val="000000"/>
                <w:sz w:val="22"/>
                <w:szCs w:val="22"/>
                <w:lang w:eastAsia="ru-RU"/>
              </w:rPr>
            </w:pPr>
            <w:r w:rsidRPr="002A6582">
              <w:rPr>
                <w:rFonts w:cs="Times New Roman"/>
                <w:color w:val="000000"/>
                <w:sz w:val="22"/>
                <w:szCs w:val="22"/>
                <w:shd w:val="clear" w:color="auto" w:fill="FFFFFF"/>
                <w:lang w:eastAsia="ru-RU"/>
              </w:rPr>
              <w:t>0,0</w:t>
            </w:r>
          </w:p>
        </w:tc>
      </w:tr>
      <w:tr w:rsidR="002A6582" w:rsidRPr="002A6582" w14:paraId="07BDB558" w14:textId="77777777" w:rsidTr="002C0784">
        <w:trPr>
          <w:trHeight w:hRule="exact" w:val="302"/>
          <w:jc w:val="center"/>
        </w:trPr>
        <w:tc>
          <w:tcPr>
            <w:tcW w:w="2467" w:type="dxa"/>
            <w:tcBorders>
              <w:top w:val="single" w:sz="4" w:space="0" w:color="auto"/>
              <w:left w:val="single" w:sz="4" w:space="0" w:color="auto"/>
              <w:bottom w:val="single" w:sz="4" w:space="0" w:color="auto"/>
            </w:tcBorders>
            <w:shd w:val="clear" w:color="auto" w:fill="FFFFFF"/>
            <w:vAlign w:val="center"/>
          </w:tcPr>
          <w:p w14:paraId="19DFEA7C" w14:textId="77777777" w:rsidR="002A6582" w:rsidRPr="002A6582" w:rsidRDefault="002A6582" w:rsidP="002A6582">
            <w:pPr>
              <w:widowControl w:val="0"/>
              <w:suppressAutoHyphens w:val="0"/>
              <w:ind w:left="567"/>
              <w:jc w:val="center"/>
              <w:rPr>
                <w:rFonts w:cs="Times New Roman"/>
                <w:color w:val="000000"/>
                <w:sz w:val="22"/>
                <w:szCs w:val="22"/>
                <w:lang w:eastAsia="ru-RU"/>
              </w:rPr>
            </w:pPr>
            <w:r w:rsidRPr="002A6582">
              <w:rPr>
                <w:rFonts w:cs="Times New Roman"/>
                <w:bCs/>
                <w:color w:val="000000"/>
                <w:sz w:val="22"/>
                <w:szCs w:val="22"/>
                <w:shd w:val="clear" w:color="auto" w:fill="FFFFFF"/>
                <w:lang w:eastAsia="ru-RU"/>
              </w:rPr>
              <w:t>ВСЕГО:</w:t>
            </w:r>
          </w:p>
        </w:tc>
        <w:tc>
          <w:tcPr>
            <w:tcW w:w="1426" w:type="dxa"/>
            <w:tcBorders>
              <w:top w:val="single" w:sz="4" w:space="0" w:color="auto"/>
              <w:left w:val="single" w:sz="4" w:space="0" w:color="auto"/>
              <w:bottom w:val="single" w:sz="4" w:space="0" w:color="auto"/>
            </w:tcBorders>
            <w:shd w:val="clear" w:color="auto" w:fill="FFFFFF"/>
            <w:vAlign w:val="center"/>
          </w:tcPr>
          <w:p w14:paraId="3E334F3F" w14:textId="77777777" w:rsidR="002A6582" w:rsidRPr="002A6582" w:rsidRDefault="002A6582" w:rsidP="002A6582">
            <w:pPr>
              <w:suppressAutoHyphens w:val="0"/>
              <w:ind w:left="567"/>
              <w:jc w:val="center"/>
              <w:rPr>
                <w:rFonts w:cs="Times New Roman"/>
                <w:sz w:val="22"/>
                <w:szCs w:val="22"/>
                <w:highlight w:val="cyan"/>
                <w:lang w:eastAsia="ru-RU"/>
              </w:rPr>
            </w:pPr>
          </w:p>
        </w:tc>
        <w:tc>
          <w:tcPr>
            <w:tcW w:w="739" w:type="dxa"/>
            <w:tcBorders>
              <w:top w:val="single" w:sz="4" w:space="0" w:color="auto"/>
              <w:left w:val="single" w:sz="4" w:space="0" w:color="auto"/>
              <w:bottom w:val="single" w:sz="4" w:space="0" w:color="auto"/>
            </w:tcBorders>
            <w:shd w:val="clear" w:color="auto" w:fill="FFFFFF"/>
            <w:vAlign w:val="center"/>
          </w:tcPr>
          <w:p w14:paraId="5173F735" w14:textId="77777777" w:rsidR="002A6582" w:rsidRPr="002A6582" w:rsidRDefault="002A6582" w:rsidP="002A6582">
            <w:pPr>
              <w:suppressAutoHyphens w:val="0"/>
              <w:ind w:left="567"/>
              <w:jc w:val="center"/>
              <w:rPr>
                <w:rFonts w:cs="Times New Roman"/>
                <w:sz w:val="22"/>
                <w:szCs w:val="22"/>
                <w:highlight w:val="cyan"/>
                <w:lang w:eastAsia="ru-RU"/>
              </w:rPr>
            </w:pPr>
          </w:p>
        </w:tc>
        <w:tc>
          <w:tcPr>
            <w:tcW w:w="1958" w:type="dxa"/>
            <w:tcBorders>
              <w:top w:val="single" w:sz="4" w:space="0" w:color="auto"/>
              <w:left w:val="single" w:sz="4" w:space="0" w:color="auto"/>
              <w:bottom w:val="single" w:sz="4" w:space="0" w:color="auto"/>
            </w:tcBorders>
            <w:shd w:val="clear" w:color="auto" w:fill="FFFFFF"/>
            <w:vAlign w:val="center"/>
          </w:tcPr>
          <w:p w14:paraId="68DF857E" w14:textId="77777777" w:rsidR="002A6582" w:rsidRPr="002A6582" w:rsidRDefault="002A6582" w:rsidP="002A6582">
            <w:pPr>
              <w:suppressAutoHyphens w:val="0"/>
              <w:ind w:left="567"/>
              <w:jc w:val="center"/>
              <w:rPr>
                <w:rFonts w:cs="Times New Roman"/>
                <w:sz w:val="22"/>
                <w:szCs w:val="22"/>
                <w:highlight w:val="cyan"/>
                <w:lang w:eastAsia="ru-RU"/>
              </w:rPr>
            </w:pPr>
          </w:p>
        </w:tc>
        <w:tc>
          <w:tcPr>
            <w:tcW w:w="1190" w:type="dxa"/>
            <w:tcBorders>
              <w:top w:val="single" w:sz="4" w:space="0" w:color="auto"/>
              <w:left w:val="single" w:sz="4" w:space="0" w:color="auto"/>
              <w:bottom w:val="single" w:sz="4" w:space="0" w:color="auto"/>
            </w:tcBorders>
            <w:shd w:val="clear" w:color="auto" w:fill="FFFFFF"/>
            <w:vAlign w:val="center"/>
          </w:tcPr>
          <w:p w14:paraId="6211196C" w14:textId="77777777" w:rsidR="002A6582" w:rsidRPr="002A6582" w:rsidRDefault="002A6582" w:rsidP="00020FFC">
            <w:pPr>
              <w:widowControl w:val="0"/>
              <w:suppressAutoHyphens w:val="0"/>
              <w:ind w:left="-84"/>
              <w:jc w:val="center"/>
              <w:rPr>
                <w:rFonts w:cs="Times New Roman"/>
                <w:color w:val="000000"/>
                <w:sz w:val="22"/>
                <w:szCs w:val="22"/>
                <w:lang w:eastAsia="ru-RU"/>
              </w:rPr>
            </w:pPr>
            <w:r w:rsidRPr="002A6582">
              <w:rPr>
                <w:rFonts w:cs="Times New Roman"/>
                <w:bCs/>
                <w:color w:val="000000"/>
                <w:sz w:val="22"/>
                <w:szCs w:val="22"/>
                <w:shd w:val="clear" w:color="auto" w:fill="FFFFFF"/>
                <w:lang w:eastAsia="ru-RU"/>
              </w:rPr>
              <w:t>874,7</w:t>
            </w:r>
          </w:p>
        </w:tc>
        <w:tc>
          <w:tcPr>
            <w:tcW w:w="926" w:type="dxa"/>
            <w:tcBorders>
              <w:top w:val="single" w:sz="4" w:space="0" w:color="auto"/>
              <w:left w:val="single" w:sz="4" w:space="0" w:color="auto"/>
              <w:bottom w:val="single" w:sz="4" w:space="0" w:color="auto"/>
            </w:tcBorders>
            <w:shd w:val="clear" w:color="auto" w:fill="FFFFFF"/>
            <w:vAlign w:val="center"/>
          </w:tcPr>
          <w:p w14:paraId="45093E98" w14:textId="77777777" w:rsidR="002A6582" w:rsidRPr="002A6582" w:rsidRDefault="002A6582" w:rsidP="00020FFC">
            <w:pPr>
              <w:widowControl w:val="0"/>
              <w:suppressAutoHyphens w:val="0"/>
              <w:jc w:val="center"/>
              <w:rPr>
                <w:rFonts w:cs="Times New Roman"/>
                <w:color w:val="000000"/>
                <w:sz w:val="22"/>
                <w:szCs w:val="22"/>
                <w:lang w:eastAsia="ru-RU"/>
              </w:rPr>
            </w:pPr>
            <w:r w:rsidRPr="002A6582">
              <w:rPr>
                <w:rFonts w:cs="Times New Roman"/>
                <w:bCs/>
                <w:color w:val="000000"/>
                <w:sz w:val="22"/>
                <w:szCs w:val="22"/>
                <w:shd w:val="clear" w:color="auto" w:fill="FFFFFF"/>
                <w:lang w:eastAsia="ru-RU"/>
              </w:rPr>
              <w:t>42,2</w:t>
            </w:r>
          </w:p>
        </w:tc>
        <w:tc>
          <w:tcPr>
            <w:tcW w:w="922" w:type="dxa"/>
            <w:tcBorders>
              <w:top w:val="single" w:sz="4" w:space="0" w:color="auto"/>
              <w:left w:val="single" w:sz="4" w:space="0" w:color="auto"/>
              <w:bottom w:val="single" w:sz="4" w:space="0" w:color="auto"/>
              <w:right w:val="single" w:sz="4" w:space="0" w:color="auto"/>
            </w:tcBorders>
            <w:shd w:val="clear" w:color="auto" w:fill="FFFFFF"/>
            <w:vAlign w:val="center"/>
          </w:tcPr>
          <w:p w14:paraId="0EB31873" w14:textId="77777777" w:rsidR="002A6582" w:rsidRPr="002A6582" w:rsidRDefault="002A6582" w:rsidP="00020FFC">
            <w:pPr>
              <w:widowControl w:val="0"/>
              <w:suppressAutoHyphens w:val="0"/>
              <w:ind w:left="68"/>
              <w:jc w:val="center"/>
              <w:rPr>
                <w:rFonts w:cs="Times New Roman"/>
                <w:color w:val="000000"/>
                <w:sz w:val="22"/>
                <w:szCs w:val="22"/>
                <w:lang w:eastAsia="ru-RU"/>
              </w:rPr>
            </w:pPr>
            <w:r w:rsidRPr="002A6582">
              <w:rPr>
                <w:rFonts w:cs="Times New Roman"/>
                <w:bCs/>
                <w:color w:val="000000"/>
                <w:sz w:val="22"/>
                <w:szCs w:val="22"/>
                <w:shd w:val="clear" w:color="auto" w:fill="FFFFFF"/>
                <w:lang w:eastAsia="ru-RU"/>
              </w:rPr>
              <w:t>0,009</w:t>
            </w:r>
          </w:p>
        </w:tc>
      </w:tr>
    </w:tbl>
    <w:p w14:paraId="13E2A1FA" w14:textId="77777777" w:rsidR="002A6582" w:rsidRPr="002C0784" w:rsidRDefault="002A6582" w:rsidP="002C0784">
      <w:pPr>
        <w:ind w:firstLine="709"/>
        <w:jc w:val="both"/>
        <w:rPr>
          <w:color w:val="000000"/>
          <w:szCs w:val="28"/>
        </w:rPr>
      </w:pPr>
    </w:p>
    <w:p w14:paraId="786C9F5A" w14:textId="77777777" w:rsidR="002A6582" w:rsidRPr="002C0784" w:rsidRDefault="002A6582" w:rsidP="002C0784">
      <w:pPr>
        <w:ind w:firstLine="709"/>
        <w:jc w:val="both"/>
        <w:rPr>
          <w:color w:val="000000"/>
          <w:szCs w:val="28"/>
        </w:rPr>
      </w:pPr>
      <w:r w:rsidRPr="002C0784">
        <w:rPr>
          <w:color w:val="000000"/>
          <w:szCs w:val="28"/>
        </w:rPr>
        <w:t>В общем объеме сточных вод основная доля приходится на предприятия жилищно-коммунального хозяйства и промышленности. Ливневые и талые стоки с водосборной площади практически нигде не очищаются и ухудшают качество воды не меньше, чем промышленные и хозяйственно-бытовые стоки.</w:t>
      </w:r>
    </w:p>
    <w:p w14:paraId="7A2A2DFD" w14:textId="77777777" w:rsidR="002A6582" w:rsidRPr="002C0784" w:rsidRDefault="002A6582" w:rsidP="002C0784">
      <w:pPr>
        <w:ind w:firstLine="709"/>
        <w:jc w:val="both"/>
        <w:rPr>
          <w:color w:val="000000"/>
          <w:szCs w:val="28"/>
        </w:rPr>
      </w:pPr>
      <w:r w:rsidRPr="002C0784">
        <w:rPr>
          <w:color w:val="000000"/>
          <w:szCs w:val="28"/>
        </w:rPr>
        <w:t xml:space="preserve">На расчетный срок Генеральным планом предлагается строительство модульных очистных сооружений на перспективных площадках усадебной застройки. </w:t>
      </w:r>
    </w:p>
    <w:p w14:paraId="3F332B23" w14:textId="77777777" w:rsidR="002A6582" w:rsidRPr="002A6582" w:rsidRDefault="002A6582" w:rsidP="002C0784">
      <w:pPr>
        <w:suppressAutoHyphens w:val="0"/>
        <w:jc w:val="both"/>
        <w:rPr>
          <w:rFonts w:cs="Times New Roman"/>
          <w:lang w:eastAsia="ru-RU"/>
        </w:rPr>
      </w:pPr>
      <w:r w:rsidRPr="002A6582">
        <w:rPr>
          <w:rFonts w:cs="Times New Roman"/>
          <w:lang w:eastAsia="ru-RU"/>
        </w:rPr>
        <w:t xml:space="preserve"> </w:t>
      </w:r>
    </w:p>
    <w:p w14:paraId="290AAAAB" w14:textId="77777777" w:rsidR="00020FFC" w:rsidRDefault="002A6582" w:rsidP="002C0784">
      <w:pPr>
        <w:widowControl w:val="0"/>
        <w:suppressAutoHyphens w:val="0"/>
        <w:jc w:val="center"/>
        <w:rPr>
          <w:rFonts w:cs="Times New Roman"/>
          <w:color w:val="000000"/>
          <w:lang w:eastAsia="ru-RU"/>
        </w:rPr>
      </w:pPr>
      <w:r w:rsidRPr="002A6582">
        <w:rPr>
          <w:rFonts w:cs="Times New Roman"/>
          <w:b/>
          <w:color w:val="000000"/>
          <w:lang w:eastAsia="ru-RU"/>
        </w:rPr>
        <w:t>Выводы:</w:t>
      </w:r>
    </w:p>
    <w:p w14:paraId="19422A81" w14:textId="77777777" w:rsidR="002A6582" w:rsidRPr="002C0784" w:rsidRDefault="002A6582" w:rsidP="002C0784">
      <w:pPr>
        <w:ind w:firstLine="709"/>
        <w:jc w:val="both"/>
        <w:rPr>
          <w:color w:val="000000"/>
          <w:szCs w:val="28"/>
        </w:rPr>
      </w:pPr>
      <w:r w:rsidRPr="002C0784">
        <w:rPr>
          <w:color w:val="000000"/>
          <w:szCs w:val="28"/>
        </w:rPr>
        <w:t>водозаборы и канализационные сети имеют большой износ, замены не проводилось. В целом положение с системами хозяйственно-бытовой канализации следует признать неудовлетворительной.</w:t>
      </w:r>
    </w:p>
    <w:p w14:paraId="1A655C2D" w14:textId="77777777" w:rsidR="002A6582" w:rsidRPr="002C0784" w:rsidRDefault="002A6582" w:rsidP="002C0784">
      <w:pPr>
        <w:ind w:firstLine="709"/>
        <w:jc w:val="both"/>
        <w:rPr>
          <w:color w:val="000000"/>
          <w:szCs w:val="28"/>
        </w:rPr>
      </w:pPr>
      <w:r w:rsidRPr="002C0784">
        <w:rPr>
          <w:color w:val="000000"/>
          <w:szCs w:val="28"/>
        </w:rPr>
        <w:t>В садовых и дачных организациях сооружения по очистке хозяйственно-бытовых стоков отсутствуют.</w:t>
      </w:r>
    </w:p>
    <w:p w14:paraId="3D8DDE80" w14:textId="77777777" w:rsidR="002A6582" w:rsidRPr="002C0784" w:rsidRDefault="002A6582" w:rsidP="002C0784">
      <w:pPr>
        <w:ind w:firstLine="709"/>
        <w:jc w:val="both"/>
        <w:rPr>
          <w:color w:val="000000"/>
          <w:szCs w:val="28"/>
        </w:rPr>
      </w:pPr>
      <w:r w:rsidRPr="002C0784">
        <w:rPr>
          <w:color w:val="000000"/>
          <w:szCs w:val="28"/>
        </w:rPr>
        <w:t>Вся сумма проведенных неудовлетворительных факторов отрицательно влияет на экологическую обстановку в МО, которое на сегодняшний день остается самой благоприятной и с неугнетенной природной зоной.</w:t>
      </w:r>
    </w:p>
    <w:p w14:paraId="069D982A" w14:textId="77777777" w:rsidR="00020FFC" w:rsidRPr="002A6582" w:rsidRDefault="00020FFC" w:rsidP="002A6582">
      <w:pPr>
        <w:widowControl w:val="0"/>
        <w:suppressAutoHyphens w:val="0"/>
        <w:ind w:left="567" w:firstLine="700"/>
        <w:jc w:val="both"/>
        <w:rPr>
          <w:rFonts w:cs="Times New Roman"/>
          <w:color w:val="000000"/>
          <w:lang w:eastAsia="ru-RU"/>
        </w:rPr>
      </w:pPr>
    </w:p>
    <w:p w14:paraId="66E3378E" w14:textId="77777777" w:rsidR="002A6582" w:rsidRPr="002C0784" w:rsidRDefault="002A6582" w:rsidP="002C0784">
      <w:pPr>
        <w:suppressAutoHyphens w:val="0"/>
        <w:jc w:val="center"/>
        <w:rPr>
          <w:rFonts w:cs="Times New Roman"/>
          <w:b/>
          <w:lang w:eastAsia="ru-RU"/>
        </w:rPr>
      </w:pPr>
      <w:r w:rsidRPr="002C0784">
        <w:rPr>
          <w:rFonts w:cs="Times New Roman"/>
          <w:b/>
          <w:lang w:eastAsia="ru-RU"/>
        </w:rPr>
        <w:t>Перспективы развития систем водоснабжения</w:t>
      </w:r>
      <w:r w:rsidR="00020FFC" w:rsidRPr="002C0784">
        <w:rPr>
          <w:rFonts w:cs="Times New Roman"/>
          <w:b/>
          <w:lang w:eastAsia="ru-RU"/>
        </w:rPr>
        <w:t>.</w:t>
      </w:r>
    </w:p>
    <w:p w14:paraId="35D73A8C" w14:textId="77777777" w:rsidR="002A6582" w:rsidRPr="002C0784" w:rsidRDefault="002A6582" w:rsidP="002C0784">
      <w:pPr>
        <w:ind w:firstLine="709"/>
        <w:jc w:val="both"/>
        <w:rPr>
          <w:color w:val="000000"/>
          <w:szCs w:val="28"/>
        </w:rPr>
      </w:pPr>
      <w:r w:rsidRPr="002C0784">
        <w:rPr>
          <w:color w:val="000000"/>
          <w:szCs w:val="28"/>
        </w:rPr>
        <w:t>На первую очередь необходимо провести анализ питьевой воды из всех источников питьевого водоснабжения на соответствие ее качества установленным требованиям. Снижение или исключение техногенного загрязнения подземных вод может быть достигнуто правильной эксплуатацией и своевременным ремонтом скважин; своевременным тампонажем выведенных из эксплуатации скважин, а также путем рационального перераспределения водоотбора; внедрения систем подготовки воды перед подачей потребителю; выноса водозаборов из загрязненных мест.</w:t>
      </w:r>
    </w:p>
    <w:p w14:paraId="1CEDDF48" w14:textId="77777777" w:rsidR="002A6582" w:rsidRPr="002C0784" w:rsidRDefault="002A6582" w:rsidP="002C0784">
      <w:pPr>
        <w:ind w:firstLine="709"/>
        <w:jc w:val="both"/>
        <w:rPr>
          <w:color w:val="000000"/>
          <w:szCs w:val="28"/>
        </w:rPr>
      </w:pPr>
      <w:r w:rsidRPr="002C0784">
        <w:rPr>
          <w:color w:val="000000"/>
          <w:szCs w:val="28"/>
        </w:rPr>
        <w:t>Для всех населенных пунктов необходимо предусмотреть разведку и освоение разведанных подземных вод на заявленные потребности.</w:t>
      </w:r>
    </w:p>
    <w:p w14:paraId="6C9B9F80" w14:textId="77777777" w:rsidR="002A6582" w:rsidRPr="002C0784" w:rsidRDefault="002A6582" w:rsidP="002C0784">
      <w:pPr>
        <w:ind w:firstLine="709"/>
        <w:jc w:val="both"/>
        <w:rPr>
          <w:color w:val="000000"/>
          <w:szCs w:val="28"/>
        </w:rPr>
      </w:pPr>
      <w:r w:rsidRPr="002C0784">
        <w:rPr>
          <w:color w:val="000000"/>
          <w:szCs w:val="28"/>
        </w:rPr>
        <w:t>В наиболее крупных населенных пунктах перспективно развивать системы центрального водоснабжения. В условиях ухудшения качества воды в водоисточниках, необходимо внедрение новых технологий очистки.</w:t>
      </w:r>
    </w:p>
    <w:p w14:paraId="2942E33E" w14:textId="77777777" w:rsidR="002A6582" w:rsidRPr="002C0784" w:rsidRDefault="002A6582" w:rsidP="002C0784">
      <w:pPr>
        <w:ind w:firstLine="709"/>
        <w:jc w:val="both"/>
        <w:rPr>
          <w:color w:val="000000"/>
          <w:szCs w:val="28"/>
        </w:rPr>
      </w:pPr>
      <w:r w:rsidRPr="002C0784">
        <w:rPr>
          <w:color w:val="000000"/>
          <w:szCs w:val="28"/>
        </w:rPr>
        <w:t>В соответствии со СП 31.13330.2012 «Водоснабжение. Наружные сети и сооружения» необходимо предусмотреть минимум по одной резервной скважине на существующих водозаборах.</w:t>
      </w:r>
    </w:p>
    <w:p w14:paraId="0614912D" w14:textId="77777777" w:rsidR="006A76CE" w:rsidRPr="002A6582" w:rsidRDefault="006A76CE" w:rsidP="002A6582">
      <w:pPr>
        <w:widowControl w:val="0"/>
        <w:suppressAutoHyphens w:val="0"/>
        <w:ind w:left="567" w:firstLine="640"/>
        <w:jc w:val="both"/>
        <w:rPr>
          <w:rFonts w:cs="Times New Roman"/>
          <w:color w:val="000000"/>
          <w:lang w:eastAsia="ru-RU"/>
        </w:rPr>
      </w:pPr>
    </w:p>
    <w:p w14:paraId="5E12220B" w14:textId="77777777" w:rsidR="002A6582" w:rsidRPr="002A6582" w:rsidRDefault="002A6582" w:rsidP="002C0784">
      <w:pPr>
        <w:suppressAutoHyphens w:val="0"/>
        <w:jc w:val="center"/>
        <w:rPr>
          <w:rFonts w:cs="Times New Roman"/>
          <w:b/>
          <w:lang w:eastAsia="ru-RU"/>
        </w:rPr>
      </w:pPr>
      <w:r w:rsidRPr="002A6582">
        <w:rPr>
          <w:rFonts w:cs="Times New Roman"/>
          <w:b/>
          <w:lang w:eastAsia="ru-RU"/>
        </w:rPr>
        <w:t>Перспективы развития систем водоотведения</w:t>
      </w:r>
      <w:r w:rsidR="006A76CE">
        <w:rPr>
          <w:rFonts w:cs="Times New Roman"/>
          <w:b/>
          <w:lang w:eastAsia="ru-RU"/>
        </w:rPr>
        <w:t>.</w:t>
      </w:r>
    </w:p>
    <w:p w14:paraId="78B0F0C3" w14:textId="77777777" w:rsidR="002A6582" w:rsidRPr="002C0784" w:rsidRDefault="002A6582" w:rsidP="002C0784">
      <w:pPr>
        <w:ind w:firstLine="709"/>
        <w:jc w:val="both"/>
        <w:rPr>
          <w:color w:val="000000"/>
          <w:szCs w:val="28"/>
        </w:rPr>
      </w:pPr>
      <w:r w:rsidRPr="002C0784">
        <w:rPr>
          <w:color w:val="000000"/>
          <w:szCs w:val="28"/>
        </w:rPr>
        <w:t>На первую очередь предусматривается канализовать социально-значимые объекты, планируемые к обустройству внутренним водопроводом.</w:t>
      </w:r>
    </w:p>
    <w:p w14:paraId="371150D7" w14:textId="77777777" w:rsidR="002A6582" w:rsidRPr="002C0784" w:rsidRDefault="002A6582" w:rsidP="002C0784">
      <w:pPr>
        <w:ind w:firstLine="709"/>
        <w:jc w:val="both"/>
        <w:rPr>
          <w:color w:val="000000"/>
          <w:szCs w:val="28"/>
        </w:rPr>
      </w:pPr>
      <w:r w:rsidRPr="002C0784">
        <w:rPr>
          <w:color w:val="000000"/>
          <w:szCs w:val="28"/>
        </w:rPr>
        <w:lastRenderedPageBreak/>
        <w:t>Необходимо провести мероприятия по приведению в равновесие централизованные системы водоснабжения с централизованными системами отвода и полной биологической очистки сточных вод.</w:t>
      </w:r>
    </w:p>
    <w:p w14:paraId="2E572671" w14:textId="77777777" w:rsidR="002A6582" w:rsidRPr="002C0784" w:rsidRDefault="002A6582" w:rsidP="002C0784">
      <w:pPr>
        <w:ind w:firstLine="709"/>
        <w:jc w:val="both"/>
        <w:rPr>
          <w:color w:val="000000"/>
          <w:szCs w:val="28"/>
        </w:rPr>
      </w:pPr>
      <w:r w:rsidRPr="002C0784">
        <w:rPr>
          <w:color w:val="000000"/>
          <w:szCs w:val="28"/>
        </w:rPr>
        <w:t>Для сельскохозяйственных и промышленных предприятий расходы производственных сточных вод и коэффициенты неравномерности их притока определяются на основе технологических данных самими предприятиями. При этом необходимо предусматривать рациональное использование воды за счет применения маловодных технологических процессов, водооборота повторного использования воды и т. п.</w:t>
      </w:r>
    </w:p>
    <w:p w14:paraId="606A8AD3" w14:textId="77777777" w:rsidR="002A6582" w:rsidRPr="002C0784" w:rsidRDefault="002A6582" w:rsidP="002C0784">
      <w:pPr>
        <w:ind w:firstLine="709"/>
        <w:jc w:val="both"/>
        <w:rPr>
          <w:color w:val="000000"/>
          <w:szCs w:val="28"/>
        </w:rPr>
      </w:pPr>
      <w:r w:rsidRPr="002C0784">
        <w:rPr>
          <w:color w:val="000000"/>
          <w:szCs w:val="28"/>
        </w:rPr>
        <w:t>С хозяйственной и санитарно-гигиенической точек зрения в сельской местности с небольшой плотностью застройки следует отдавать предпочтение сооружению местной канализации раздельного типа, при которой фекальные отходы отводят в выгреб, а бытовые сточные воды - в септик и далее в местные фильтрующие системы. При выборе системы местной канализации также перспективно использование биотуалетов.</w:t>
      </w:r>
    </w:p>
    <w:p w14:paraId="725CAF52" w14:textId="77777777" w:rsidR="002C0784" w:rsidRDefault="002C0784" w:rsidP="002A6582">
      <w:pPr>
        <w:widowControl w:val="0"/>
        <w:suppressAutoHyphens w:val="0"/>
        <w:ind w:left="567" w:firstLine="640"/>
        <w:jc w:val="both"/>
        <w:rPr>
          <w:rFonts w:cs="Times New Roman"/>
          <w:color w:val="000000"/>
          <w:lang w:eastAsia="ru-RU"/>
        </w:rPr>
      </w:pPr>
    </w:p>
    <w:p w14:paraId="68BEC17E" w14:textId="77777777" w:rsidR="006A76CE" w:rsidRPr="002C0784" w:rsidRDefault="006A76CE" w:rsidP="002C0784">
      <w:pPr>
        <w:suppressAutoHyphens w:val="0"/>
        <w:ind w:left="567" w:firstLine="720"/>
        <w:jc w:val="center"/>
        <w:rPr>
          <w:rFonts w:cs="Times New Roman"/>
          <w:b/>
          <w:color w:val="000000"/>
          <w:lang w:eastAsia="ru-RU"/>
        </w:rPr>
      </w:pPr>
      <w:r w:rsidRPr="002C0784">
        <w:rPr>
          <w:rFonts w:cs="Times New Roman"/>
          <w:b/>
          <w:color w:val="000000"/>
          <w:lang w:eastAsia="ru-RU"/>
        </w:rPr>
        <w:t>Теплоснабжение</w:t>
      </w:r>
    </w:p>
    <w:p w14:paraId="7911DD68" w14:textId="77777777" w:rsidR="00063B1D" w:rsidRPr="002C0784" w:rsidRDefault="00063B1D" w:rsidP="002C0784">
      <w:pPr>
        <w:ind w:firstLine="709"/>
        <w:jc w:val="both"/>
        <w:rPr>
          <w:color w:val="000000"/>
          <w:szCs w:val="28"/>
        </w:rPr>
      </w:pPr>
      <w:r w:rsidRPr="002C0784">
        <w:rPr>
          <w:color w:val="000000"/>
          <w:szCs w:val="28"/>
        </w:rPr>
        <w:t>На территории муниципального образования источников энергоснабжения (ТЭК, ГРЭС) нет. Все котельные работают на природном газе, являющимся основным видом топлива.</w:t>
      </w:r>
    </w:p>
    <w:p w14:paraId="3D67C86E" w14:textId="77777777" w:rsidR="00063B1D" w:rsidRPr="002C0784" w:rsidRDefault="00063B1D" w:rsidP="002C0784">
      <w:pPr>
        <w:ind w:firstLine="709"/>
        <w:jc w:val="both"/>
        <w:rPr>
          <w:color w:val="000000"/>
          <w:szCs w:val="28"/>
        </w:rPr>
      </w:pPr>
      <w:r w:rsidRPr="002C0784">
        <w:rPr>
          <w:color w:val="000000"/>
          <w:szCs w:val="28"/>
        </w:rPr>
        <w:t>Основная застройка в сельских поселениях обеспечивается теплом от индивидуальных источников, также работающих на природном газе, либо имеют печное отопление.</w:t>
      </w:r>
    </w:p>
    <w:p w14:paraId="5181024B" w14:textId="77777777" w:rsidR="00063B1D" w:rsidRPr="002C0784" w:rsidRDefault="00063B1D" w:rsidP="002C0784">
      <w:pPr>
        <w:ind w:firstLine="709"/>
        <w:jc w:val="both"/>
        <w:rPr>
          <w:color w:val="000000"/>
          <w:szCs w:val="28"/>
        </w:rPr>
      </w:pPr>
      <w:r w:rsidRPr="002C0784">
        <w:rPr>
          <w:color w:val="000000"/>
          <w:szCs w:val="28"/>
        </w:rPr>
        <w:t>Так централизованным теплоснабжением от водогрейных котельных в поселках обеспечиваются многоквартирные жилые дома, учебные комплексы, общественные здания. Имеющиеся производственные предприятия имеют свои источники тепла. Частный сектор для целей теплоснабжения, горячего водоснабжения имеет индивидуальные источники. В этом случае повышается надежность обеспечения каждого потребителя теплом и отпадает необходимость в прокладке тепловых сетей, их эксплуатации с частой заменой труб, реальный срок службы которых составляет 10 лет.</w:t>
      </w:r>
    </w:p>
    <w:p w14:paraId="5D41EB62" w14:textId="77777777" w:rsidR="00063B1D" w:rsidRPr="002C0784" w:rsidRDefault="00063B1D" w:rsidP="002C0784">
      <w:pPr>
        <w:ind w:firstLine="709"/>
        <w:jc w:val="both"/>
        <w:rPr>
          <w:color w:val="000000"/>
          <w:szCs w:val="28"/>
        </w:rPr>
      </w:pPr>
      <w:r w:rsidRPr="002C0784">
        <w:rPr>
          <w:color w:val="000000"/>
          <w:szCs w:val="28"/>
        </w:rPr>
        <w:t>В МО Новольвовское Кимовского района располагаются 3 котельные, работающие на природном газе:</w:t>
      </w:r>
    </w:p>
    <w:p w14:paraId="44EFFD45" w14:textId="77777777" w:rsidR="00063B1D" w:rsidRPr="002C0784" w:rsidRDefault="00063B1D" w:rsidP="002C0784">
      <w:pPr>
        <w:ind w:firstLine="709"/>
        <w:jc w:val="both"/>
        <w:rPr>
          <w:color w:val="000000"/>
          <w:szCs w:val="28"/>
        </w:rPr>
      </w:pPr>
      <w:r w:rsidRPr="002C0784">
        <w:rPr>
          <w:color w:val="000000"/>
          <w:szCs w:val="28"/>
        </w:rPr>
        <w:t>- п. Новольвовск котельная «Центральная», ул. Центральная, д. 7. Отапливает жилые дома, школу, детский сад, ЖЭУ, ДК.</w:t>
      </w:r>
    </w:p>
    <w:p w14:paraId="45D424C5" w14:textId="77777777" w:rsidR="00063B1D" w:rsidRPr="002C0784" w:rsidRDefault="00063B1D" w:rsidP="002C0784">
      <w:pPr>
        <w:ind w:firstLine="709"/>
        <w:jc w:val="both"/>
        <w:rPr>
          <w:color w:val="000000"/>
          <w:szCs w:val="28"/>
        </w:rPr>
      </w:pPr>
      <w:r w:rsidRPr="002C0784">
        <w:rPr>
          <w:color w:val="000000"/>
          <w:szCs w:val="28"/>
        </w:rPr>
        <w:t xml:space="preserve">- п. Новольвовск котельная ТМО, ул. Больничная, д. 19. Отапливает амбулаторию. </w:t>
      </w:r>
    </w:p>
    <w:p w14:paraId="76937833" w14:textId="77777777" w:rsidR="00063B1D" w:rsidRPr="002C0784" w:rsidRDefault="00063B1D" w:rsidP="002C0784">
      <w:pPr>
        <w:ind w:firstLine="709"/>
        <w:jc w:val="both"/>
        <w:rPr>
          <w:color w:val="000000"/>
          <w:szCs w:val="28"/>
        </w:rPr>
      </w:pPr>
      <w:r w:rsidRPr="002C0784">
        <w:rPr>
          <w:color w:val="000000"/>
          <w:szCs w:val="28"/>
        </w:rPr>
        <w:t>- д. Львово, д. 19. Отапливает жилые дома, Клуб, школу, детский сад.</w:t>
      </w:r>
    </w:p>
    <w:p w14:paraId="1277262E" w14:textId="77777777" w:rsidR="002A6582" w:rsidRPr="002A6582" w:rsidRDefault="002A6582" w:rsidP="002A6582">
      <w:pPr>
        <w:suppressAutoHyphens w:val="0"/>
        <w:ind w:firstLine="720"/>
        <w:jc w:val="both"/>
        <w:rPr>
          <w:rFonts w:cs="Times New Roman"/>
          <w:lang w:eastAsia="ru-RU"/>
        </w:rPr>
      </w:pPr>
      <w:r w:rsidRPr="002A6582">
        <w:rPr>
          <w:rFonts w:cs="Times New Roman"/>
          <w:lang w:eastAsia="ru-RU"/>
        </w:rPr>
        <w:t xml:space="preserve"> </w:t>
      </w:r>
    </w:p>
    <w:p w14:paraId="00006AB0" w14:textId="77777777" w:rsidR="00985C0E" w:rsidRPr="00985C0E" w:rsidRDefault="00985C0E" w:rsidP="004F6C88">
      <w:pPr>
        <w:widowControl w:val="0"/>
        <w:suppressAutoHyphens w:val="0"/>
        <w:spacing w:after="120"/>
        <w:ind w:left="567"/>
        <w:jc w:val="center"/>
        <w:rPr>
          <w:rFonts w:cs="Times New Roman"/>
          <w:b/>
          <w:color w:val="000000"/>
          <w:lang w:eastAsia="ru-RU"/>
        </w:rPr>
      </w:pPr>
      <w:r w:rsidRPr="00985C0E">
        <w:rPr>
          <w:rFonts w:cs="Times New Roman"/>
          <w:b/>
          <w:color w:val="000000"/>
          <w:lang w:eastAsia="ru-RU"/>
        </w:rPr>
        <w:t>Перспективы развития систем теплоснабжения</w:t>
      </w:r>
      <w:r w:rsidR="004F6C88">
        <w:rPr>
          <w:rFonts w:cs="Times New Roman"/>
          <w:b/>
          <w:color w:val="000000"/>
          <w:lang w:eastAsia="ru-RU"/>
        </w:rPr>
        <w:t>.</w:t>
      </w:r>
    </w:p>
    <w:p w14:paraId="2B09895A" w14:textId="77777777" w:rsidR="00985C0E" w:rsidRPr="002C0784" w:rsidRDefault="00985C0E" w:rsidP="002C0784">
      <w:pPr>
        <w:ind w:firstLine="709"/>
        <w:jc w:val="both"/>
        <w:rPr>
          <w:color w:val="000000"/>
          <w:szCs w:val="28"/>
        </w:rPr>
      </w:pPr>
      <w:r w:rsidRPr="002C0784">
        <w:rPr>
          <w:color w:val="000000"/>
          <w:szCs w:val="28"/>
        </w:rPr>
        <w:t>Ориентироваться на имеющиеся централизованные теплоисточники при развитии МО не приходится, т.к. их мощности исчерпываются сегодняшними потребностями.</w:t>
      </w:r>
    </w:p>
    <w:p w14:paraId="27E70A01" w14:textId="77777777" w:rsidR="00985C0E" w:rsidRPr="002C0784" w:rsidRDefault="00985C0E" w:rsidP="002C0784">
      <w:pPr>
        <w:ind w:firstLine="709"/>
        <w:jc w:val="both"/>
        <w:rPr>
          <w:color w:val="000000"/>
          <w:szCs w:val="28"/>
        </w:rPr>
      </w:pPr>
      <w:r w:rsidRPr="002C0784">
        <w:rPr>
          <w:color w:val="000000"/>
          <w:szCs w:val="28"/>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индивидуальные источники.</w:t>
      </w:r>
    </w:p>
    <w:p w14:paraId="6577947D" w14:textId="77777777" w:rsidR="00985C0E" w:rsidRPr="002C0784" w:rsidRDefault="00985C0E" w:rsidP="002C0784">
      <w:pPr>
        <w:ind w:firstLine="709"/>
        <w:jc w:val="both"/>
        <w:rPr>
          <w:color w:val="000000"/>
          <w:szCs w:val="28"/>
        </w:rPr>
      </w:pPr>
      <w:r w:rsidRPr="002C0784">
        <w:rPr>
          <w:color w:val="000000"/>
          <w:szCs w:val="28"/>
        </w:rPr>
        <w:t>Для повышения надежности работы источников централизованного теплоснабжения в «пиковом режиме» необходимо устройство в</w:t>
      </w:r>
      <w:r w:rsidR="00335C7F" w:rsidRPr="002C0784">
        <w:rPr>
          <w:color w:val="000000"/>
          <w:szCs w:val="28"/>
        </w:rPr>
        <w:t xml:space="preserve"> </w:t>
      </w:r>
      <w:r w:rsidRPr="002C0784">
        <w:rPr>
          <w:color w:val="000000"/>
          <w:szCs w:val="28"/>
        </w:rPr>
        <w:t>котельных</w:t>
      </w:r>
      <w:r w:rsidR="00335C7F" w:rsidRPr="002C0784">
        <w:rPr>
          <w:color w:val="000000"/>
          <w:szCs w:val="28"/>
        </w:rPr>
        <w:t>,</w:t>
      </w:r>
      <w:r w:rsidRPr="002C0784">
        <w:rPr>
          <w:color w:val="000000"/>
          <w:szCs w:val="28"/>
        </w:rPr>
        <w:t xml:space="preserve"> сооружений аварийного либо резервного топлива.</w:t>
      </w:r>
    </w:p>
    <w:p w14:paraId="37886E3B" w14:textId="77777777" w:rsidR="00985C0E" w:rsidRPr="002C0784" w:rsidRDefault="00985C0E" w:rsidP="002C0784">
      <w:pPr>
        <w:ind w:firstLine="709"/>
        <w:jc w:val="both"/>
        <w:rPr>
          <w:color w:val="000000"/>
          <w:szCs w:val="28"/>
        </w:rPr>
      </w:pPr>
      <w:r w:rsidRPr="002C0784">
        <w:rPr>
          <w:color w:val="000000"/>
          <w:szCs w:val="28"/>
        </w:rPr>
        <w:t>В сельской местности, имеющей небольшую плотность жилой индивидуальной застройки, централизованное теплоснабжение как по экономическим, так и по техническим соображениям нецелесообразно. Поэтому малоэтажные жилые дома целесообразно оборудовать местной или поквартирной (автономной) системой отопления.</w:t>
      </w:r>
    </w:p>
    <w:p w14:paraId="07F999B7" w14:textId="77777777" w:rsidR="00985C0E" w:rsidRPr="002C0784" w:rsidRDefault="00985C0E" w:rsidP="002C0784">
      <w:pPr>
        <w:ind w:firstLine="709"/>
        <w:jc w:val="both"/>
        <w:rPr>
          <w:color w:val="000000"/>
          <w:szCs w:val="28"/>
        </w:rPr>
      </w:pPr>
      <w:r w:rsidRPr="002C0784">
        <w:rPr>
          <w:color w:val="000000"/>
          <w:szCs w:val="28"/>
        </w:rPr>
        <w:t xml:space="preserve">На перспективу по мере газификации Кимовского муниципального района природным газом в населенных пунктах целесообразно использовать для отопления существующих жилых домов (а также на участках нового жилищного строительства) </w:t>
      </w:r>
      <w:r w:rsidRPr="002C0784">
        <w:rPr>
          <w:color w:val="000000"/>
          <w:szCs w:val="28"/>
        </w:rPr>
        <w:lastRenderedPageBreak/>
        <w:t>автономные газоводонагреватели с водяным контуром для систем водяного отопления с естественной циркуляцией и горячего водоснабжения. В качестве резервного топлива необходимо использовать местные виды (дрова, древесные отходы, торф).</w:t>
      </w:r>
    </w:p>
    <w:p w14:paraId="0D8AB183" w14:textId="77777777" w:rsidR="00985C0E" w:rsidRPr="002C0784" w:rsidRDefault="00985C0E" w:rsidP="002C0784">
      <w:pPr>
        <w:ind w:firstLine="709"/>
        <w:jc w:val="both"/>
        <w:rPr>
          <w:color w:val="000000"/>
          <w:szCs w:val="28"/>
        </w:rPr>
      </w:pPr>
      <w:r w:rsidRPr="002C0784">
        <w:rPr>
          <w:color w:val="000000"/>
          <w:szCs w:val="28"/>
        </w:rPr>
        <w:t>Помимо отопления в систему теплоснабжения входит горячее водоснабжение от отдельных (автономных) водонагревателей или теплообменников (бойлеров), совмещенных с местной или поквартирной системой отопления.</w:t>
      </w:r>
    </w:p>
    <w:p w14:paraId="1CC8B2A1" w14:textId="77777777" w:rsidR="00985C0E" w:rsidRPr="002C0784" w:rsidRDefault="00985C0E" w:rsidP="002C0784">
      <w:pPr>
        <w:ind w:firstLine="709"/>
        <w:jc w:val="both"/>
        <w:rPr>
          <w:color w:val="000000"/>
          <w:szCs w:val="28"/>
        </w:rPr>
      </w:pPr>
      <w:r w:rsidRPr="002C0784">
        <w:rPr>
          <w:color w:val="000000"/>
          <w:szCs w:val="28"/>
        </w:rPr>
        <w:t>Также перспективно применение автономных источников тепла для индивидуального строительства, работающих на биогазе.</w:t>
      </w:r>
    </w:p>
    <w:p w14:paraId="5A797B44" w14:textId="77777777" w:rsidR="002C0784" w:rsidRPr="00985C0E" w:rsidRDefault="002C0784" w:rsidP="004F6C88">
      <w:pPr>
        <w:widowControl w:val="0"/>
        <w:suppressAutoHyphens w:val="0"/>
        <w:ind w:left="567" w:firstLine="640"/>
        <w:jc w:val="both"/>
        <w:rPr>
          <w:rFonts w:cs="Times New Roman"/>
          <w:color w:val="000000"/>
          <w:lang w:eastAsia="ru-RU"/>
        </w:rPr>
      </w:pPr>
    </w:p>
    <w:p w14:paraId="017AC310" w14:textId="77777777" w:rsidR="00B34596" w:rsidRDefault="00335C7F" w:rsidP="00B34596">
      <w:pPr>
        <w:spacing w:after="120"/>
        <w:ind w:left="284"/>
        <w:jc w:val="center"/>
        <w:rPr>
          <w:rFonts w:cs="Times New Roman"/>
          <w:b/>
          <w:color w:val="000000"/>
          <w:lang w:eastAsia="ru-RU"/>
        </w:rPr>
      </w:pPr>
      <w:r w:rsidRPr="00335C7F">
        <w:rPr>
          <w:rFonts w:cs="Times New Roman"/>
          <w:b/>
          <w:color w:val="000000"/>
          <w:lang w:eastAsia="ru-RU"/>
        </w:rPr>
        <w:t>Электроснабжение</w:t>
      </w:r>
      <w:r>
        <w:rPr>
          <w:rFonts w:cs="Times New Roman"/>
          <w:b/>
          <w:color w:val="000000"/>
          <w:lang w:eastAsia="ru-RU"/>
        </w:rPr>
        <w:t>.</w:t>
      </w:r>
    </w:p>
    <w:p w14:paraId="5D99EABE" w14:textId="77777777" w:rsidR="00B34596" w:rsidRPr="002C0784" w:rsidRDefault="00B34596" w:rsidP="002C0784">
      <w:pPr>
        <w:ind w:firstLine="709"/>
        <w:jc w:val="both"/>
        <w:rPr>
          <w:color w:val="000000"/>
          <w:szCs w:val="28"/>
        </w:rPr>
      </w:pPr>
      <w:r w:rsidRPr="002C0784">
        <w:rPr>
          <w:color w:val="000000"/>
          <w:szCs w:val="28"/>
        </w:rPr>
        <w:t xml:space="preserve">В МО Новольвовское в основном используются электросети ВЛ 10 кВ и 0,4 кВ. Их обслуживание проводит Кимовский район. На данный момент их состояние удовлетворительное. Плановый ремонт проводится раз в 6 лет по установленному графику. </w:t>
      </w:r>
    </w:p>
    <w:p w14:paraId="74CF621F" w14:textId="77777777" w:rsidR="00B34596" w:rsidRPr="002C0784" w:rsidRDefault="00B34596" w:rsidP="002C0784">
      <w:pPr>
        <w:ind w:firstLine="709"/>
        <w:jc w:val="both"/>
        <w:rPr>
          <w:color w:val="000000"/>
          <w:szCs w:val="28"/>
        </w:rPr>
      </w:pPr>
      <w:r w:rsidRPr="002C0784">
        <w:rPr>
          <w:color w:val="000000"/>
          <w:szCs w:val="28"/>
        </w:rPr>
        <w:t xml:space="preserve">       Наружное освещение выполняется светильниками с лампами ДНаТ-250Вт, сеть 0,4 кВ – СИП 2А, проложенным по железобетонным опорам ОС2.</w:t>
      </w:r>
    </w:p>
    <w:p w14:paraId="52F44888" w14:textId="77777777" w:rsidR="00B34596" w:rsidRPr="002C0784" w:rsidRDefault="00B34596" w:rsidP="002C0784">
      <w:pPr>
        <w:ind w:firstLine="709"/>
        <w:jc w:val="both"/>
        <w:rPr>
          <w:color w:val="000000"/>
          <w:szCs w:val="28"/>
        </w:rPr>
      </w:pPr>
      <w:r w:rsidRPr="002C0784">
        <w:rPr>
          <w:color w:val="000000"/>
          <w:szCs w:val="28"/>
        </w:rPr>
        <w:t xml:space="preserve">      Управление наружным освещением – централизованное.</w:t>
      </w:r>
    </w:p>
    <w:p w14:paraId="008F5A42" w14:textId="77777777" w:rsidR="00B34596" w:rsidRPr="002C0784" w:rsidRDefault="00B34596" w:rsidP="002C0784">
      <w:pPr>
        <w:ind w:firstLine="709"/>
        <w:jc w:val="both"/>
        <w:rPr>
          <w:color w:val="000000"/>
          <w:szCs w:val="28"/>
        </w:rPr>
      </w:pPr>
      <w:r w:rsidRPr="002C0784">
        <w:rPr>
          <w:color w:val="000000"/>
          <w:szCs w:val="28"/>
        </w:rPr>
        <w:t xml:space="preserve">      Причины отключения электричества в МО Новольвовское в основном климатические. Человеческий фактор в причинах отключение электроэнергии практически не присутствует.</w:t>
      </w:r>
    </w:p>
    <w:p w14:paraId="16864915" w14:textId="77777777" w:rsidR="00B34596" w:rsidRPr="002C0784" w:rsidRDefault="00B34596" w:rsidP="002C0784">
      <w:pPr>
        <w:ind w:firstLine="709"/>
        <w:jc w:val="both"/>
        <w:rPr>
          <w:color w:val="000000"/>
          <w:szCs w:val="28"/>
        </w:rPr>
      </w:pPr>
      <w:r w:rsidRPr="002C0784">
        <w:rPr>
          <w:color w:val="000000"/>
          <w:szCs w:val="28"/>
        </w:rPr>
        <w:t xml:space="preserve">      За весь срок эксплуатации работы электротехническое оборудование электроподстанций в значительной мере выработало свой нормативный ресурс и морально устарело. В связи с этим необходима реконструкция этих электроподстанций с модернизацией оборудования и увеличением мощности подстанций, где планируется интенсивное новое строительство.</w:t>
      </w:r>
    </w:p>
    <w:p w14:paraId="38AE5976" w14:textId="77777777" w:rsidR="00335C7F" w:rsidRPr="002C0784" w:rsidRDefault="00335C7F" w:rsidP="002C0784">
      <w:pPr>
        <w:ind w:firstLine="709"/>
        <w:jc w:val="both"/>
        <w:rPr>
          <w:color w:val="000000"/>
          <w:szCs w:val="28"/>
        </w:rPr>
      </w:pPr>
    </w:p>
    <w:p w14:paraId="13AAD701" w14:textId="77777777" w:rsidR="00335C7F" w:rsidRPr="002C0784" w:rsidRDefault="00335C7F" w:rsidP="002C0784">
      <w:pPr>
        <w:ind w:firstLine="709"/>
        <w:jc w:val="both"/>
        <w:rPr>
          <w:color w:val="000000"/>
          <w:szCs w:val="28"/>
        </w:rPr>
      </w:pPr>
      <w:r w:rsidRPr="002C0784">
        <w:rPr>
          <w:color w:val="000000"/>
          <w:szCs w:val="28"/>
        </w:rPr>
        <w:t>Основными потребителями электроэнергии МО</w:t>
      </w:r>
      <w:r w:rsidR="0069731E" w:rsidRPr="002C0784">
        <w:rPr>
          <w:color w:val="000000"/>
          <w:szCs w:val="28"/>
        </w:rPr>
        <w:t xml:space="preserve"> Новольвовское</w:t>
      </w:r>
      <w:r w:rsidRPr="002C0784">
        <w:rPr>
          <w:color w:val="000000"/>
          <w:szCs w:val="28"/>
        </w:rPr>
        <w:t xml:space="preserve"> являются:</w:t>
      </w:r>
    </w:p>
    <w:p w14:paraId="1C06F5F7" w14:textId="77777777" w:rsidR="00335C7F" w:rsidRPr="002C0784" w:rsidRDefault="00335C7F" w:rsidP="002C0784">
      <w:pPr>
        <w:ind w:firstLine="709"/>
        <w:jc w:val="both"/>
        <w:rPr>
          <w:color w:val="000000"/>
          <w:szCs w:val="28"/>
        </w:rPr>
      </w:pPr>
      <w:r w:rsidRPr="002C0784">
        <w:rPr>
          <w:color w:val="000000"/>
          <w:szCs w:val="28"/>
        </w:rPr>
        <w:t>промышленные потребители;</w:t>
      </w:r>
    </w:p>
    <w:p w14:paraId="5216CBD6" w14:textId="77777777" w:rsidR="00335C7F" w:rsidRPr="002C0784" w:rsidRDefault="00335C7F" w:rsidP="002C0784">
      <w:pPr>
        <w:ind w:firstLine="709"/>
        <w:jc w:val="both"/>
        <w:rPr>
          <w:color w:val="000000"/>
          <w:szCs w:val="28"/>
        </w:rPr>
      </w:pPr>
      <w:r w:rsidRPr="002C0784">
        <w:rPr>
          <w:color w:val="000000"/>
          <w:szCs w:val="28"/>
        </w:rPr>
        <w:t>строительство;</w:t>
      </w:r>
    </w:p>
    <w:p w14:paraId="4F96B90B" w14:textId="77777777" w:rsidR="00335C7F" w:rsidRPr="002C0784" w:rsidRDefault="00335C7F" w:rsidP="002C0784">
      <w:pPr>
        <w:ind w:firstLine="709"/>
        <w:jc w:val="both"/>
        <w:rPr>
          <w:color w:val="000000"/>
          <w:szCs w:val="28"/>
        </w:rPr>
      </w:pPr>
      <w:r w:rsidRPr="002C0784">
        <w:rPr>
          <w:color w:val="000000"/>
          <w:szCs w:val="28"/>
        </w:rPr>
        <w:t>коммунально-бытовые потребители;</w:t>
      </w:r>
    </w:p>
    <w:p w14:paraId="6445AED7" w14:textId="77777777" w:rsidR="00335C7F" w:rsidRPr="002C0784" w:rsidRDefault="00335C7F" w:rsidP="002C0784">
      <w:pPr>
        <w:ind w:firstLine="709"/>
        <w:jc w:val="both"/>
        <w:rPr>
          <w:color w:val="000000"/>
          <w:szCs w:val="28"/>
        </w:rPr>
      </w:pPr>
      <w:r w:rsidRPr="002C0784">
        <w:rPr>
          <w:color w:val="000000"/>
          <w:szCs w:val="28"/>
        </w:rPr>
        <w:t>сельскохозяйственные потребители;</w:t>
      </w:r>
    </w:p>
    <w:p w14:paraId="605151C2" w14:textId="77777777" w:rsidR="00335C7F" w:rsidRPr="002C0784" w:rsidRDefault="00335C7F" w:rsidP="002C0784">
      <w:pPr>
        <w:ind w:firstLine="709"/>
        <w:jc w:val="both"/>
        <w:rPr>
          <w:color w:val="000000"/>
          <w:szCs w:val="28"/>
        </w:rPr>
      </w:pPr>
      <w:r w:rsidRPr="002C0784">
        <w:rPr>
          <w:color w:val="000000"/>
          <w:szCs w:val="28"/>
        </w:rPr>
        <w:t>транспорт.</w:t>
      </w:r>
    </w:p>
    <w:p w14:paraId="2ABA6FA5" w14:textId="77777777" w:rsidR="00335C7F" w:rsidRDefault="00335C7F" w:rsidP="002C0784">
      <w:pPr>
        <w:suppressAutoHyphens w:val="0"/>
        <w:spacing w:before="100" w:after="100"/>
        <w:jc w:val="center"/>
        <w:rPr>
          <w:rFonts w:cs="Times New Roman"/>
          <w:b/>
          <w:color w:val="000000"/>
          <w:lang w:eastAsia="ru-RU"/>
        </w:rPr>
      </w:pPr>
      <w:r w:rsidRPr="00335C7F">
        <w:rPr>
          <w:rFonts w:cs="Times New Roman"/>
          <w:b/>
          <w:color w:val="000000"/>
          <w:lang w:eastAsia="ru-RU"/>
        </w:rPr>
        <w:t>Газификация</w:t>
      </w:r>
      <w:r>
        <w:rPr>
          <w:rFonts w:cs="Times New Roman"/>
          <w:b/>
          <w:color w:val="000000"/>
          <w:lang w:eastAsia="ru-RU"/>
        </w:rPr>
        <w:t>.</w:t>
      </w:r>
    </w:p>
    <w:p w14:paraId="4D59E38F" w14:textId="77777777" w:rsidR="00CD7239" w:rsidRPr="002C0784" w:rsidRDefault="00CD7239" w:rsidP="002C0784">
      <w:pPr>
        <w:ind w:firstLine="709"/>
        <w:jc w:val="both"/>
        <w:rPr>
          <w:color w:val="000000"/>
          <w:szCs w:val="28"/>
        </w:rPr>
      </w:pPr>
      <w:r w:rsidRPr="002C0784">
        <w:rPr>
          <w:color w:val="000000"/>
          <w:szCs w:val="28"/>
        </w:rPr>
        <w:t xml:space="preserve">По состоянию на 10.01.2018 уровень газификации населенных пунктов муниципального образования Кимовский район природным газом составляет 80% процентов. Кимовский район по данному показателю занимает 13-е место среди муниципальных образований в Тульской области. </w:t>
      </w:r>
    </w:p>
    <w:p w14:paraId="0C7BBDE4" w14:textId="77777777" w:rsidR="00CD7239" w:rsidRPr="002C0784" w:rsidRDefault="00CD7239" w:rsidP="002C0784">
      <w:pPr>
        <w:ind w:firstLine="709"/>
        <w:jc w:val="both"/>
        <w:rPr>
          <w:color w:val="000000"/>
          <w:szCs w:val="28"/>
        </w:rPr>
      </w:pPr>
      <w:r w:rsidRPr="002C0784">
        <w:rPr>
          <w:color w:val="000000"/>
          <w:szCs w:val="28"/>
        </w:rPr>
        <w:t>На территории муниципального образования Кимовский район источниками газоснабжения являются 2 газораспределительные станции (далее – ГРС).</w:t>
      </w:r>
    </w:p>
    <w:p w14:paraId="02309E9C" w14:textId="77777777" w:rsidR="00CD7239" w:rsidRPr="002C0784" w:rsidRDefault="00CD7239" w:rsidP="002C0784">
      <w:pPr>
        <w:ind w:firstLine="709"/>
        <w:jc w:val="both"/>
        <w:rPr>
          <w:color w:val="000000"/>
          <w:szCs w:val="28"/>
        </w:rPr>
      </w:pPr>
      <w:r w:rsidRPr="002C0784">
        <w:rPr>
          <w:color w:val="000000"/>
          <w:szCs w:val="28"/>
        </w:rPr>
        <w:t>Ресурсоснабжающей организацией, осуществляющей поставку природного газа потребителям Тульской области, является ООО «Газпром межрегионгаз Тула».</w:t>
      </w:r>
    </w:p>
    <w:p w14:paraId="1E4184CA" w14:textId="77777777" w:rsidR="00CD7239" w:rsidRPr="002C0784" w:rsidRDefault="00CD7239" w:rsidP="002C0784">
      <w:pPr>
        <w:ind w:firstLine="709"/>
        <w:jc w:val="both"/>
        <w:rPr>
          <w:color w:val="000000"/>
          <w:szCs w:val="28"/>
        </w:rPr>
      </w:pPr>
      <w:r w:rsidRPr="002C0784">
        <w:rPr>
          <w:color w:val="000000"/>
          <w:szCs w:val="28"/>
        </w:rPr>
        <w:t>Газораспределительными организациями (далее – ГРО), осуществляющими транспортировку природного газа потребителям Тульской области, являются акционерное общество «Газпром газораспределение Тула», акционерное общество «Тулагоргаз».</w:t>
      </w:r>
    </w:p>
    <w:p w14:paraId="5290031D" w14:textId="77777777" w:rsidR="00CD7239" w:rsidRPr="002C0784" w:rsidRDefault="00CD7239" w:rsidP="002C0784">
      <w:pPr>
        <w:ind w:firstLine="709"/>
        <w:jc w:val="both"/>
        <w:rPr>
          <w:color w:val="000000"/>
          <w:szCs w:val="28"/>
        </w:rPr>
      </w:pPr>
      <w:r w:rsidRPr="002C0784">
        <w:rPr>
          <w:color w:val="000000"/>
          <w:szCs w:val="28"/>
        </w:rPr>
        <w:t xml:space="preserve">Реализация мероприятий по строительству внутрипоселковых газораспределительных сетей будет способствовать улучшению условий проживания населения, обеспечению его горячим водоснабжением, теплоснабжением, качественными жилищно-коммунальными услугами. Социальный результат газификации позволяет решить задачу создания благоприятных и комфортных условий для проживания как городского, так и сельского населения. </w:t>
      </w:r>
    </w:p>
    <w:p w14:paraId="79D4562F" w14:textId="77777777" w:rsidR="00CD7239" w:rsidRPr="002C0784" w:rsidRDefault="00CD7239" w:rsidP="002C0784">
      <w:pPr>
        <w:ind w:firstLine="709"/>
        <w:jc w:val="both"/>
        <w:rPr>
          <w:color w:val="000000"/>
          <w:szCs w:val="28"/>
        </w:rPr>
      </w:pPr>
    </w:p>
    <w:p w14:paraId="61FB436E" w14:textId="77777777" w:rsidR="002C0784" w:rsidRPr="002C0784" w:rsidRDefault="002C0784" w:rsidP="002C0784">
      <w:pPr>
        <w:ind w:firstLine="709"/>
        <w:jc w:val="both"/>
        <w:rPr>
          <w:color w:val="000000"/>
          <w:szCs w:val="28"/>
        </w:rPr>
      </w:pPr>
      <w:r w:rsidRPr="002C0784">
        <w:rPr>
          <w:color w:val="000000"/>
          <w:szCs w:val="28"/>
        </w:rPr>
        <w:lastRenderedPageBreak/>
        <w:t>Газоснабжение МО Новольвовское Кимовского района Тульской области производится в основном на базе природного газа от существующей ГРС. Газ подается по газопроводу высокого давления Р&lt;=6кгс/см2. Для снижения давления газа до низкого установлены 4 газорегуляторных пункта Далее природный газ подается по газопроводам - отводам от магистральных газопроводов. Газоэксплуатирующей организацией на территории поселения является АО «Газпром газораспределение Тула».</w:t>
      </w:r>
    </w:p>
    <w:p w14:paraId="7F56C4A0" w14:textId="77777777" w:rsidR="002C0784" w:rsidRPr="002C0784" w:rsidRDefault="002C0784" w:rsidP="002C0784">
      <w:pPr>
        <w:ind w:firstLine="709"/>
        <w:jc w:val="both"/>
        <w:rPr>
          <w:color w:val="000000"/>
          <w:szCs w:val="28"/>
        </w:rPr>
      </w:pPr>
      <w:r w:rsidRPr="002C0784">
        <w:rPr>
          <w:color w:val="000000"/>
          <w:szCs w:val="28"/>
        </w:rPr>
        <w:t>В настоящее время в муниципальном образовании Новольвовское из 64 населенных пунктов газофицированы только 28: д.Александровка, д.Алексеевка, д. Андреевка, п. Апарки, с.Гранки, д.Дудкино, д.Зубовка, с.Иваньково, с.Карачево, д. Ковалевка, с.Краснополье, д.Кривозелье, д.Кропотово, д.Крутое, д.Кудашево, д. Лопухиновка, д. Львово, п. Львовский, д.Машково, п.Новольвовск, д.Новоселки, д. Новоспасское, п.Пронь, д. Румянцево, д.Самочевка , д.Таболо, д.Урусово, с. Хитровщина. Жители остальных населенных пунктов пока еще используют газобаллонные установки с подключенными газовыми плитами для приготовления пищи, для отопления используются дровяные печи.</w:t>
      </w:r>
    </w:p>
    <w:p w14:paraId="3EC21D05" w14:textId="77777777" w:rsidR="002C0784" w:rsidRPr="002C0784" w:rsidRDefault="002C0784" w:rsidP="002C0784">
      <w:pPr>
        <w:ind w:firstLine="709"/>
        <w:jc w:val="both"/>
        <w:rPr>
          <w:color w:val="000000"/>
          <w:szCs w:val="28"/>
        </w:rPr>
      </w:pPr>
      <w:r w:rsidRPr="002C0784">
        <w:rPr>
          <w:color w:val="000000"/>
          <w:szCs w:val="28"/>
        </w:rPr>
        <w:t>Основными направлениями потребления газа на территории МО Новольвовское являются хозяйственно-бытовые нужды населения (приготовление пищи и горячей воды); отопление и горячее водоснабжение жилых и общественных зданий (энергоноситель для генераторов тепла).</w:t>
      </w:r>
    </w:p>
    <w:p w14:paraId="37E01C10" w14:textId="77777777" w:rsidR="002C0784" w:rsidRPr="002C0784" w:rsidRDefault="002C0784" w:rsidP="002C0784">
      <w:pPr>
        <w:ind w:firstLine="709"/>
        <w:jc w:val="both"/>
        <w:rPr>
          <w:color w:val="000000"/>
          <w:szCs w:val="28"/>
        </w:rPr>
      </w:pPr>
      <w:r w:rsidRPr="002C0784">
        <w:rPr>
          <w:color w:val="000000"/>
          <w:szCs w:val="28"/>
        </w:rPr>
        <w:t xml:space="preserve">Газификация сельских населенных пунктов занимает одно из важнейших мест в решении социальных вопросов муниципального образования. </w:t>
      </w:r>
    </w:p>
    <w:p w14:paraId="2BA16416" w14:textId="77777777" w:rsidR="002C0784" w:rsidRPr="002C0784" w:rsidRDefault="002C0784" w:rsidP="002C0784">
      <w:pPr>
        <w:ind w:firstLine="709"/>
        <w:jc w:val="both"/>
        <w:rPr>
          <w:color w:val="000000"/>
          <w:szCs w:val="28"/>
        </w:rPr>
      </w:pPr>
      <w:r w:rsidRPr="002C0784">
        <w:rPr>
          <w:color w:val="000000"/>
          <w:szCs w:val="28"/>
        </w:rPr>
        <w:t>Проектом предусмотрены две очереди газификации населенных пунктов поселения первая очередь – в течение 3-4 лет, вторая очередь – на 5-6 лет.</w:t>
      </w:r>
    </w:p>
    <w:p w14:paraId="69896466" w14:textId="77777777" w:rsidR="002C0784" w:rsidRPr="002C0784" w:rsidRDefault="002C0784" w:rsidP="002C0784">
      <w:pPr>
        <w:ind w:firstLine="709"/>
        <w:jc w:val="both"/>
        <w:rPr>
          <w:color w:val="000000"/>
          <w:szCs w:val="28"/>
        </w:rPr>
      </w:pPr>
      <w:r w:rsidRPr="002C0784">
        <w:rPr>
          <w:color w:val="000000"/>
          <w:szCs w:val="28"/>
        </w:rPr>
        <w:t>В рамках реализации мероприятий по территориальному планированию должны быть разработаны проекты прокладки межпоселковых газопроводов.</w:t>
      </w:r>
    </w:p>
    <w:p w14:paraId="56DD9709" w14:textId="77777777" w:rsidR="002C0784" w:rsidRPr="002C0784" w:rsidRDefault="002C0784" w:rsidP="002C0784">
      <w:pPr>
        <w:ind w:firstLine="709"/>
        <w:jc w:val="both"/>
        <w:rPr>
          <w:color w:val="000000"/>
          <w:szCs w:val="28"/>
        </w:rPr>
      </w:pPr>
      <w:r w:rsidRPr="002C0784">
        <w:rPr>
          <w:color w:val="000000"/>
          <w:szCs w:val="28"/>
        </w:rPr>
        <w:t>Проекты газораспределительных сетей населенных пунктов должны быть выполнены в процессе разработки проектов их детальной планировки.</w:t>
      </w:r>
    </w:p>
    <w:p w14:paraId="0DF82963" w14:textId="77777777" w:rsidR="00863D40" w:rsidRPr="00335C7F" w:rsidRDefault="00863D40" w:rsidP="00863D40">
      <w:pPr>
        <w:jc w:val="center"/>
        <w:rPr>
          <w:color w:val="000000"/>
          <w:szCs w:val="28"/>
        </w:rPr>
      </w:pPr>
    </w:p>
    <w:p w14:paraId="04586AC6" w14:textId="77777777" w:rsidR="00F67A7B" w:rsidRPr="00911DBB" w:rsidRDefault="00F67A7B" w:rsidP="00F67A7B">
      <w:pPr>
        <w:suppressAutoHyphens w:val="0"/>
        <w:spacing w:before="100" w:after="100"/>
        <w:ind w:left="567"/>
        <w:jc w:val="center"/>
        <w:rPr>
          <w:b/>
          <w:color w:val="000000"/>
          <w:szCs w:val="28"/>
        </w:rPr>
      </w:pPr>
      <w:bookmarkStart w:id="54" w:name="_Toc426705682"/>
      <w:r w:rsidRPr="00911DBB">
        <w:rPr>
          <w:b/>
          <w:color w:val="000000"/>
          <w:szCs w:val="28"/>
        </w:rPr>
        <w:t xml:space="preserve">Твердые </w:t>
      </w:r>
      <w:r>
        <w:rPr>
          <w:b/>
          <w:color w:val="000000"/>
          <w:szCs w:val="28"/>
        </w:rPr>
        <w:t>коммунальные</w:t>
      </w:r>
      <w:r w:rsidRPr="00911DBB">
        <w:rPr>
          <w:b/>
          <w:color w:val="000000"/>
          <w:szCs w:val="28"/>
        </w:rPr>
        <w:t xml:space="preserve"> отходы</w:t>
      </w:r>
      <w:r>
        <w:rPr>
          <w:b/>
          <w:color w:val="000000"/>
          <w:szCs w:val="28"/>
        </w:rPr>
        <w:t>.</w:t>
      </w:r>
    </w:p>
    <w:p w14:paraId="4F04DD0F" w14:textId="77777777" w:rsidR="00C724A4" w:rsidRPr="00C724A4" w:rsidRDefault="00C724A4" w:rsidP="002C0784">
      <w:pPr>
        <w:ind w:firstLine="709"/>
        <w:jc w:val="both"/>
        <w:rPr>
          <w:color w:val="000000"/>
          <w:szCs w:val="28"/>
        </w:rPr>
      </w:pPr>
      <w:r w:rsidRPr="00C724A4">
        <w:rPr>
          <w:color w:val="000000"/>
          <w:szCs w:val="28"/>
        </w:rPr>
        <w:t>Сбор, удаление и обезвреживание твердых коммунальных отходов (ТКО), а также жидких бытовых отходов является основной задачей санитарной очистки территории.</w:t>
      </w:r>
    </w:p>
    <w:p w14:paraId="08A16BF5" w14:textId="77777777" w:rsidR="00C724A4" w:rsidRPr="00C724A4" w:rsidRDefault="00C724A4" w:rsidP="002C0784">
      <w:pPr>
        <w:ind w:firstLine="709"/>
        <w:jc w:val="both"/>
        <w:rPr>
          <w:color w:val="000000"/>
          <w:szCs w:val="28"/>
        </w:rPr>
      </w:pPr>
      <w:r w:rsidRPr="00C724A4">
        <w:rPr>
          <w:color w:val="000000"/>
          <w:szCs w:val="28"/>
        </w:rPr>
        <w:t>Система санитарной очистки и уборки территорий населенных мест должна предусматривать рациональный сбор, быстрое удаление, надежное обезвреживание и экономически целесообразную утилизацию коммунальных отходов в соответствии со схемой очистки населенных пунктов.</w:t>
      </w:r>
    </w:p>
    <w:p w14:paraId="33B751DF" w14:textId="77777777" w:rsidR="00C724A4" w:rsidRPr="00C724A4" w:rsidRDefault="00C724A4" w:rsidP="002C0784">
      <w:pPr>
        <w:ind w:firstLine="709"/>
        <w:jc w:val="both"/>
        <w:rPr>
          <w:color w:val="000000"/>
          <w:szCs w:val="28"/>
        </w:rPr>
      </w:pPr>
      <w:r w:rsidRPr="00C724A4">
        <w:rPr>
          <w:color w:val="000000"/>
          <w:szCs w:val="28"/>
        </w:rPr>
        <w:t>Для обеспечения должного санитарного уровня населенных мест и более эффективного использования парка специальных машин, коммунальные отходы следует удалять по единой централизованной системе специализированными транспортными коммунальными предприятиями.</w:t>
      </w:r>
    </w:p>
    <w:p w14:paraId="1ACCB6E0" w14:textId="77777777" w:rsidR="00C724A4" w:rsidRPr="00C724A4" w:rsidRDefault="00C724A4" w:rsidP="002C0784">
      <w:pPr>
        <w:ind w:firstLine="709"/>
        <w:jc w:val="both"/>
        <w:rPr>
          <w:color w:val="000000"/>
          <w:szCs w:val="28"/>
        </w:rPr>
      </w:pPr>
      <w:r w:rsidRPr="00C724A4">
        <w:rPr>
          <w:color w:val="000000"/>
          <w:szCs w:val="28"/>
        </w:rPr>
        <w:t>Организация и осуществление деятельности в области обращения с отходами на территории Тульской области реализуется на основании территориальной схемы обращения с отходами, в том числе с твердыми коммунальными отходами, утвержденной приказом министерства природных ресурсов и экологии Тульской области от 26.09.2016 № 682-0I и Региональной программой в области обращения с отходами, в том числе с твердыми коммунальными отходами, утвержденной приказом министерства природных ресурсов и экологии -Тульской области от 20.10.2016 № 799-0.</w:t>
      </w:r>
    </w:p>
    <w:p w14:paraId="3A906134" w14:textId="77777777" w:rsidR="00C724A4" w:rsidRPr="00C724A4" w:rsidRDefault="00C724A4" w:rsidP="002C0784">
      <w:pPr>
        <w:ind w:firstLine="709"/>
        <w:jc w:val="both"/>
        <w:rPr>
          <w:color w:val="000000"/>
          <w:szCs w:val="28"/>
        </w:rPr>
      </w:pPr>
      <w:r w:rsidRPr="00C724A4">
        <w:rPr>
          <w:color w:val="000000"/>
          <w:szCs w:val="28"/>
        </w:rPr>
        <w:t>Территориальная схема базируется на новой модели отношений по обращению с твердыми коммунальными отходами (далее - ТКО), сформированной Федеральным законом от 24.06.1998 № 89-ФЗ «Об отходах производства и потребления». В соответствии с территориальной схемой формируется новая система накопления ТКО, включая поэтапный переход к раздельному накоплению ТКО и накоплению опасных и особо опасных отходов.</w:t>
      </w:r>
    </w:p>
    <w:p w14:paraId="4FEDD9B6" w14:textId="77777777" w:rsidR="00C724A4" w:rsidRPr="00C724A4" w:rsidRDefault="00C724A4" w:rsidP="002C0784">
      <w:pPr>
        <w:ind w:firstLine="709"/>
        <w:jc w:val="both"/>
        <w:rPr>
          <w:color w:val="000000"/>
          <w:szCs w:val="28"/>
        </w:rPr>
      </w:pPr>
      <w:r w:rsidRPr="00C724A4">
        <w:rPr>
          <w:color w:val="000000"/>
          <w:szCs w:val="28"/>
        </w:rPr>
        <w:lastRenderedPageBreak/>
        <w:t>Деятельность по обращению с ТКО на территории Тульской области с 01.01.2019 обеспечивается региональными операторами по обращению с ТКО в соответствии с Региональной программой и Территориальной схемой.</w:t>
      </w:r>
    </w:p>
    <w:p w14:paraId="72C60271" w14:textId="77777777" w:rsidR="00C724A4" w:rsidRPr="00C724A4" w:rsidRDefault="00C724A4" w:rsidP="002C0784">
      <w:pPr>
        <w:ind w:firstLine="709"/>
        <w:jc w:val="both"/>
        <w:rPr>
          <w:color w:val="000000"/>
          <w:szCs w:val="28"/>
        </w:rPr>
      </w:pPr>
      <w:r w:rsidRPr="00C724A4">
        <w:rPr>
          <w:color w:val="000000"/>
          <w:szCs w:val="28"/>
        </w:rPr>
        <w:t>По итогам проведения конкурсных процедур по отбору региональных операторов по обращению с ТКО министерство заключило соглашения об организации деятельности по обращению с ТКО на территории Тульской области с ООО «Хартия» по Зоне деятельности №1 и ООО «МСК-НТ» по Зоне деятельности № 2.</w:t>
      </w:r>
    </w:p>
    <w:p w14:paraId="31589566" w14:textId="5A99F7F1" w:rsidR="00C724A4" w:rsidRPr="00C724A4" w:rsidRDefault="00C724A4" w:rsidP="002C0784">
      <w:pPr>
        <w:ind w:firstLine="709"/>
        <w:jc w:val="both"/>
        <w:rPr>
          <w:color w:val="000000"/>
          <w:szCs w:val="28"/>
        </w:rPr>
      </w:pPr>
      <w:r w:rsidRPr="00C724A4">
        <w:rPr>
          <w:color w:val="000000"/>
          <w:szCs w:val="28"/>
        </w:rPr>
        <w:t xml:space="preserve">На территории муниципального образования </w:t>
      </w:r>
      <w:r>
        <w:rPr>
          <w:color w:val="000000"/>
          <w:szCs w:val="28"/>
        </w:rPr>
        <w:t>Новольвов</w:t>
      </w:r>
      <w:r w:rsidRPr="00C724A4">
        <w:rPr>
          <w:color w:val="000000"/>
          <w:szCs w:val="28"/>
        </w:rPr>
        <w:t>ское К</w:t>
      </w:r>
      <w:r w:rsidR="007063F2">
        <w:rPr>
          <w:color w:val="000000"/>
          <w:szCs w:val="28"/>
        </w:rPr>
        <w:t>имовского</w:t>
      </w:r>
      <w:r w:rsidRPr="00C724A4">
        <w:rPr>
          <w:color w:val="000000"/>
          <w:szCs w:val="28"/>
        </w:rPr>
        <w:t xml:space="preserve"> района Тульской области региональным оператором по обращению с ТКО является ООО «МСК-НТ».</w:t>
      </w:r>
    </w:p>
    <w:p w14:paraId="2E6836B5" w14:textId="5FC9AFB1" w:rsidR="00C724A4" w:rsidRPr="002C0784" w:rsidRDefault="00C724A4" w:rsidP="002C0784">
      <w:pPr>
        <w:ind w:firstLine="709"/>
        <w:jc w:val="both"/>
        <w:rPr>
          <w:color w:val="000000"/>
          <w:szCs w:val="28"/>
        </w:rPr>
      </w:pPr>
      <w:r w:rsidRPr="002C0784">
        <w:rPr>
          <w:color w:val="000000"/>
          <w:szCs w:val="28"/>
        </w:rPr>
        <w:t xml:space="preserve">В настоящее время на территории муниципального образования сбор и вывоз твердых коммунальных отходов осуществляется путем накопления их на временных площадках далее транспортировки их на полигон. Утверждена схема размещения площадок на территории поселения. </w:t>
      </w:r>
    </w:p>
    <w:p w14:paraId="6F07909F" w14:textId="77777777" w:rsidR="00C724A4" w:rsidRPr="002C0784" w:rsidRDefault="00C724A4" w:rsidP="002C0784">
      <w:pPr>
        <w:ind w:firstLine="709"/>
        <w:jc w:val="both"/>
        <w:rPr>
          <w:color w:val="000000"/>
          <w:szCs w:val="28"/>
        </w:rPr>
      </w:pPr>
      <w:r w:rsidRPr="002C0784">
        <w:rPr>
          <w:color w:val="000000"/>
          <w:szCs w:val="28"/>
        </w:rPr>
        <w:t xml:space="preserve">Вместе с тем, в </w:t>
      </w:r>
      <w:r w:rsidRPr="00C724A4">
        <w:rPr>
          <w:color w:val="000000"/>
          <w:szCs w:val="28"/>
        </w:rPr>
        <w:t>Кимовском районе</w:t>
      </w:r>
      <w:r w:rsidRPr="002C0784">
        <w:rPr>
          <w:color w:val="000000"/>
          <w:szCs w:val="28"/>
        </w:rPr>
        <w:t xml:space="preserve"> в последние годы начинает внедряться и развиваться система селективного накопления отдельных фракций отходов. </w:t>
      </w:r>
    </w:p>
    <w:p w14:paraId="10441FEC" w14:textId="77777777" w:rsidR="00C724A4" w:rsidRPr="002C0784" w:rsidRDefault="00C724A4" w:rsidP="002C0784">
      <w:pPr>
        <w:ind w:firstLine="709"/>
        <w:jc w:val="both"/>
        <w:rPr>
          <w:color w:val="000000"/>
          <w:szCs w:val="28"/>
        </w:rPr>
      </w:pPr>
      <w:r w:rsidRPr="002C0784">
        <w:rPr>
          <w:color w:val="000000"/>
          <w:szCs w:val="28"/>
        </w:rPr>
        <w:t>Для организации селективного сбора ТКО и для унификации системы сбора отходов и удобства отбора вторичного сырья оптимально использование евроконтейнеров объемом 1.1 м3 со специальными крышками для сбора макулатуры и пластика.</w:t>
      </w:r>
    </w:p>
    <w:p w14:paraId="20895377" w14:textId="77777777" w:rsidR="00C724A4" w:rsidRPr="00C724A4" w:rsidRDefault="00C724A4" w:rsidP="002C0784">
      <w:pPr>
        <w:ind w:firstLine="709"/>
        <w:jc w:val="both"/>
        <w:rPr>
          <w:color w:val="000000"/>
          <w:szCs w:val="28"/>
        </w:rPr>
      </w:pPr>
      <w:r w:rsidRPr="00C724A4">
        <w:rPr>
          <w:color w:val="000000"/>
          <w:szCs w:val="28"/>
        </w:rPr>
        <w:t>В рамках Всероссийского природоохранного социального проекта «Экобокс» организована установка специализированных эко-контейнеров, предназначенных для сбора и временного хранения энергосберегающих ламп, термометров и батареек.</w:t>
      </w:r>
    </w:p>
    <w:p w14:paraId="4F53AE95" w14:textId="77777777" w:rsidR="00C724A4" w:rsidRDefault="00C724A4" w:rsidP="002C0784">
      <w:pPr>
        <w:ind w:firstLine="709"/>
        <w:jc w:val="both"/>
        <w:rPr>
          <w:color w:val="000000"/>
          <w:szCs w:val="28"/>
        </w:rPr>
      </w:pPr>
      <w:r w:rsidRPr="00C724A4">
        <w:rPr>
          <w:color w:val="000000"/>
          <w:szCs w:val="28"/>
        </w:rPr>
        <w:t>Для удобства эксплуатации контейнеры размещаются на специальных контейнерных площадках, представляющих собой асфальтированное покрытие размерами 1.5x1.5 м с бордюром и уклоном в сторону проезжей части, возможно ограждение с учетом соблюдения санитарных разрывов до жилых домов.</w:t>
      </w:r>
    </w:p>
    <w:p w14:paraId="585D665D" w14:textId="77777777" w:rsidR="00B34596" w:rsidRDefault="00B34596" w:rsidP="00C724A4">
      <w:pPr>
        <w:ind w:left="567" w:firstLine="720"/>
        <w:jc w:val="both"/>
        <w:rPr>
          <w:color w:val="000000"/>
          <w:szCs w:val="28"/>
        </w:rPr>
      </w:pPr>
    </w:p>
    <w:p w14:paraId="122CEEA1" w14:textId="77777777" w:rsidR="00B34596" w:rsidRDefault="00B34596" w:rsidP="00B34596">
      <w:pPr>
        <w:spacing w:after="120"/>
        <w:ind w:left="567" w:firstLine="720"/>
        <w:jc w:val="center"/>
        <w:rPr>
          <w:b/>
          <w:color w:val="000000"/>
          <w:szCs w:val="28"/>
        </w:rPr>
      </w:pPr>
      <w:r>
        <w:rPr>
          <w:b/>
          <w:color w:val="000000"/>
          <w:szCs w:val="28"/>
        </w:rPr>
        <w:t>Связь</w:t>
      </w:r>
      <w:r w:rsidRPr="00B34596">
        <w:rPr>
          <w:b/>
          <w:color w:val="000000"/>
          <w:szCs w:val="28"/>
        </w:rPr>
        <w:t>.</w:t>
      </w:r>
    </w:p>
    <w:p w14:paraId="60CB5F18" w14:textId="77777777" w:rsidR="00B34596" w:rsidRPr="002C0784" w:rsidRDefault="00B34596" w:rsidP="002C0784">
      <w:pPr>
        <w:ind w:firstLine="709"/>
        <w:jc w:val="both"/>
        <w:rPr>
          <w:color w:val="000000"/>
          <w:szCs w:val="28"/>
        </w:rPr>
      </w:pPr>
      <w:r w:rsidRPr="002C0784">
        <w:rPr>
          <w:color w:val="000000"/>
          <w:szCs w:val="28"/>
        </w:rPr>
        <w:t>Обеспеченность телефонной связью по МО Новольвовское составляет 15 телефонов на 100 человек.</w:t>
      </w:r>
    </w:p>
    <w:p w14:paraId="750BF5EE" w14:textId="77777777" w:rsidR="00B34596" w:rsidRPr="002C0784" w:rsidRDefault="00B34596" w:rsidP="002C0784">
      <w:pPr>
        <w:ind w:firstLine="709"/>
        <w:jc w:val="both"/>
        <w:rPr>
          <w:color w:val="000000"/>
          <w:szCs w:val="28"/>
        </w:rPr>
      </w:pPr>
      <w:r w:rsidRPr="002C0784">
        <w:rPr>
          <w:color w:val="000000"/>
          <w:szCs w:val="28"/>
        </w:rPr>
        <w:t xml:space="preserve">   «Кимовский межрайонный узел электросвязи Тулателеком – филиала ПАО Ростелеком» представляет стандартный набор услуг:</w:t>
      </w:r>
    </w:p>
    <w:p w14:paraId="66E69FF9" w14:textId="77777777" w:rsidR="00B34596" w:rsidRPr="002C0784" w:rsidRDefault="00B34596" w:rsidP="002C0784">
      <w:pPr>
        <w:ind w:firstLine="709"/>
        <w:jc w:val="both"/>
        <w:rPr>
          <w:color w:val="000000"/>
          <w:szCs w:val="28"/>
        </w:rPr>
      </w:pPr>
      <w:r w:rsidRPr="002C0784">
        <w:rPr>
          <w:color w:val="000000"/>
          <w:szCs w:val="28"/>
        </w:rPr>
        <w:t xml:space="preserve"> - международной, междугородной, местной телефонной, телеграфной связи и проводного вещания,</w:t>
      </w:r>
    </w:p>
    <w:p w14:paraId="3893FEAE" w14:textId="77777777" w:rsidR="00B34596" w:rsidRPr="002C0784" w:rsidRDefault="00B34596" w:rsidP="002C0784">
      <w:pPr>
        <w:ind w:firstLine="709"/>
        <w:jc w:val="both"/>
        <w:rPr>
          <w:color w:val="000000"/>
          <w:szCs w:val="28"/>
        </w:rPr>
      </w:pPr>
      <w:r w:rsidRPr="002C0784">
        <w:rPr>
          <w:color w:val="000000"/>
          <w:szCs w:val="28"/>
        </w:rPr>
        <w:t>- предоставление доступа в сеть Internet.</w:t>
      </w:r>
    </w:p>
    <w:p w14:paraId="209E3048" w14:textId="77777777" w:rsidR="00B34596" w:rsidRDefault="00B34596" w:rsidP="002C0784">
      <w:pPr>
        <w:ind w:firstLine="709"/>
        <w:jc w:val="center"/>
        <w:rPr>
          <w:color w:val="000000"/>
          <w:szCs w:val="28"/>
        </w:rPr>
      </w:pPr>
    </w:p>
    <w:p w14:paraId="6FAEF02D" w14:textId="77777777" w:rsidR="00217F39" w:rsidRPr="00217F39" w:rsidRDefault="00217F39" w:rsidP="002C0784">
      <w:pPr>
        <w:ind w:firstLine="709"/>
        <w:jc w:val="center"/>
        <w:rPr>
          <w:b/>
          <w:color w:val="000000"/>
          <w:szCs w:val="28"/>
        </w:rPr>
      </w:pPr>
      <w:r w:rsidRPr="00217F39">
        <w:rPr>
          <w:b/>
          <w:color w:val="000000"/>
          <w:szCs w:val="28"/>
        </w:rPr>
        <w:t>Перечень мероприятий по территориальному планированию</w:t>
      </w:r>
    </w:p>
    <w:p w14:paraId="2540ED21" w14:textId="77777777" w:rsidR="00217F39" w:rsidRPr="00217F39" w:rsidRDefault="00217F39" w:rsidP="002C0784">
      <w:pPr>
        <w:ind w:firstLine="709"/>
        <w:jc w:val="both"/>
        <w:rPr>
          <w:color w:val="000000"/>
          <w:szCs w:val="28"/>
        </w:rPr>
      </w:pPr>
      <w:r w:rsidRPr="00217F39">
        <w:rPr>
          <w:color w:val="000000"/>
          <w:szCs w:val="28"/>
        </w:rPr>
        <w:t xml:space="preserve">Сохранение социально-экономической привлекательности муниципального образования Новольвовское связано с: </w:t>
      </w:r>
    </w:p>
    <w:p w14:paraId="46D5CB5A" w14:textId="77777777" w:rsidR="00217F39" w:rsidRPr="00217F39" w:rsidRDefault="00217F39" w:rsidP="002C0784">
      <w:pPr>
        <w:ind w:firstLine="709"/>
        <w:jc w:val="both"/>
        <w:rPr>
          <w:color w:val="000000"/>
          <w:szCs w:val="28"/>
        </w:rPr>
      </w:pPr>
      <w:r w:rsidRPr="00217F39">
        <w:rPr>
          <w:color w:val="000000"/>
          <w:szCs w:val="28"/>
        </w:rPr>
        <w:t>-     сохранением и развитием профиля муниципального образования;</w:t>
      </w:r>
    </w:p>
    <w:p w14:paraId="12E716A9" w14:textId="77777777" w:rsidR="00217F39" w:rsidRPr="00217F39" w:rsidRDefault="00217F39" w:rsidP="002C0784">
      <w:pPr>
        <w:ind w:firstLine="709"/>
        <w:jc w:val="both"/>
        <w:rPr>
          <w:color w:val="000000"/>
          <w:szCs w:val="28"/>
        </w:rPr>
      </w:pPr>
      <w:r w:rsidRPr="00217F39">
        <w:rPr>
          <w:color w:val="000000"/>
          <w:szCs w:val="28"/>
        </w:rPr>
        <w:t xml:space="preserve">- стимулированием развития в муниципальном образовании, прежде всего, инновационных видов деятельности, конкурентоспособных в условиях постиндустриальной экономики; </w:t>
      </w:r>
    </w:p>
    <w:p w14:paraId="465D1880" w14:textId="77777777" w:rsidR="00217F39" w:rsidRPr="00217F39" w:rsidRDefault="00217F39" w:rsidP="002C0784">
      <w:pPr>
        <w:ind w:firstLine="709"/>
        <w:jc w:val="both"/>
        <w:rPr>
          <w:color w:val="000000"/>
          <w:szCs w:val="28"/>
        </w:rPr>
      </w:pPr>
      <w:r w:rsidRPr="00217F39">
        <w:rPr>
          <w:color w:val="000000"/>
          <w:szCs w:val="28"/>
        </w:rPr>
        <w:t xml:space="preserve">-     повышение значения сферы услуг. </w:t>
      </w:r>
    </w:p>
    <w:p w14:paraId="7C81CECC" w14:textId="77777777" w:rsidR="00217F39" w:rsidRPr="00217F39" w:rsidRDefault="00217F39" w:rsidP="002C0784">
      <w:pPr>
        <w:ind w:firstLine="709"/>
        <w:jc w:val="both"/>
        <w:rPr>
          <w:color w:val="000000"/>
          <w:szCs w:val="28"/>
        </w:rPr>
      </w:pPr>
      <w:r w:rsidRPr="00217F39">
        <w:rPr>
          <w:color w:val="000000"/>
          <w:szCs w:val="28"/>
        </w:rPr>
        <w:t>В целом необходимо подчеркнуть, что в современных условиях для успешного развития в условиях конкурентной борьбы территорий за инвестиции, выигрывает та территория, где существуют реальные перспективы для инвесторов, сформулированы конкретные и перспективные инвестиционные предложения, имеются территориальные резервы и создан благоприятный инвестиционный климат.</w:t>
      </w:r>
    </w:p>
    <w:p w14:paraId="1AE76252" w14:textId="77777777" w:rsidR="00217F39" w:rsidRPr="00217F39" w:rsidRDefault="00217F39" w:rsidP="002C0784">
      <w:pPr>
        <w:ind w:firstLine="709"/>
        <w:jc w:val="both"/>
        <w:rPr>
          <w:color w:val="000000"/>
          <w:szCs w:val="28"/>
        </w:rPr>
      </w:pPr>
      <w:r w:rsidRPr="00217F39">
        <w:rPr>
          <w:color w:val="000000"/>
          <w:szCs w:val="28"/>
        </w:rPr>
        <w:t xml:space="preserve">На основании комплексной оценки существующей специализации МО, перспективного функционального зонирования и планировочной организации территории выделены преимущественные направления его развития, в число которых входят: </w:t>
      </w:r>
      <w:r w:rsidRPr="00217F39">
        <w:rPr>
          <w:color w:val="000000"/>
          <w:szCs w:val="28"/>
        </w:rPr>
        <w:lastRenderedPageBreak/>
        <w:t>разработка минерально-сырьевых ресурсов (минеральных и пресных подземных вод), торговля, развитие транспортной инфраструктуры, развития промышленности, охрана природной и историко-культурной среды (памятники археологии, истории и культуры).</w:t>
      </w:r>
    </w:p>
    <w:p w14:paraId="39B3A128" w14:textId="77777777" w:rsidR="00217F39" w:rsidRPr="00217F39" w:rsidRDefault="00217F39" w:rsidP="002C0784">
      <w:pPr>
        <w:ind w:firstLine="709"/>
        <w:jc w:val="both"/>
        <w:rPr>
          <w:color w:val="000000"/>
          <w:szCs w:val="28"/>
        </w:rPr>
      </w:pPr>
      <w:r w:rsidRPr="00217F39">
        <w:rPr>
          <w:color w:val="000000"/>
          <w:szCs w:val="28"/>
        </w:rPr>
        <w:t>Таким образом, выработаны следующие направления социально- экономического развития муниципального образования:</w:t>
      </w:r>
    </w:p>
    <w:p w14:paraId="3B3A4C4E" w14:textId="77777777" w:rsidR="00217F39" w:rsidRPr="00217F39" w:rsidRDefault="00217F39" w:rsidP="002C0784">
      <w:pPr>
        <w:ind w:firstLine="709"/>
        <w:jc w:val="both"/>
        <w:rPr>
          <w:b/>
          <w:bCs/>
          <w:i/>
          <w:iCs/>
          <w:color w:val="000000"/>
          <w:szCs w:val="28"/>
        </w:rPr>
      </w:pPr>
      <w:r w:rsidRPr="00217F39">
        <w:rPr>
          <w:b/>
          <w:bCs/>
          <w:i/>
          <w:iCs/>
          <w:color w:val="000000"/>
          <w:szCs w:val="28"/>
        </w:rPr>
        <w:t>Агропромышленный и пищевой комплекс</w:t>
      </w:r>
    </w:p>
    <w:p w14:paraId="468E1ED5" w14:textId="77777777" w:rsidR="00217F39" w:rsidRPr="00217F39" w:rsidRDefault="00217F39" w:rsidP="002C0784">
      <w:pPr>
        <w:numPr>
          <w:ilvl w:val="0"/>
          <w:numId w:val="33"/>
        </w:numPr>
        <w:ind w:firstLine="709"/>
        <w:jc w:val="both"/>
        <w:rPr>
          <w:color w:val="000000"/>
          <w:szCs w:val="28"/>
        </w:rPr>
      </w:pPr>
      <w:r w:rsidRPr="00217F39">
        <w:rPr>
          <w:color w:val="000000"/>
          <w:szCs w:val="28"/>
        </w:rPr>
        <w:t>Модернизация молочно-товарных ферм;</w:t>
      </w:r>
    </w:p>
    <w:p w14:paraId="5541AAB1" w14:textId="77777777" w:rsidR="00217F39" w:rsidRPr="00217F39" w:rsidRDefault="00217F39" w:rsidP="002C0784">
      <w:pPr>
        <w:numPr>
          <w:ilvl w:val="0"/>
          <w:numId w:val="33"/>
        </w:numPr>
        <w:ind w:firstLine="709"/>
        <w:jc w:val="both"/>
        <w:rPr>
          <w:color w:val="000000"/>
          <w:szCs w:val="28"/>
        </w:rPr>
      </w:pPr>
      <w:r w:rsidRPr="00217F39">
        <w:rPr>
          <w:color w:val="000000"/>
          <w:szCs w:val="28"/>
        </w:rPr>
        <w:t>Сохранение и повышение плодородия земель;</w:t>
      </w:r>
    </w:p>
    <w:p w14:paraId="533E35EC" w14:textId="77777777" w:rsidR="00217F39" w:rsidRPr="00217F39" w:rsidRDefault="00217F39" w:rsidP="002C0784">
      <w:pPr>
        <w:numPr>
          <w:ilvl w:val="0"/>
          <w:numId w:val="33"/>
        </w:numPr>
        <w:ind w:firstLine="709"/>
        <w:jc w:val="both"/>
        <w:rPr>
          <w:color w:val="000000"/>
          <w:szCs w:val="28"/>
        </w:rPr>
      </w:pPr>
      <w:r w:rsidRPr="00217F39">
        <w:rPr>
          <w:color w:val="000000"/>
          <w:szCs w:val="28"/>
        </w:rPr>
        <w:t>Сохранение площадей под выращивание кормовых и технических культур;</w:t>
      </w:r>
    </w:p>
    <w:p w14:paraId="14A76E9C" w14:textId="77777777" w:rsidR="00217F39" w:rsidRPr="00217F39" w:rsidRDefault="00217F39" w:rsidP="002C0784">
      <w:pPr>
        <w:numPr>
          <w:ilvl w:val="0"/>
          <w:numId w:val="33"/>
        </w:numPr>
        <w:ind w:firstLine="709"/>
        <w:jc w:val="both"/>
        <w:rPr>
          <w:color w:val="000000"/>
          <w:szCs w:val="28"/>
        </w:rPr>
      </w:pPr>
      <w:r w:rsidRPr="00217F39">
        <w:rPr>
          <w:color w:val="000000"/>
          <w:szCs w:val="28"/>
        </w:rPr>
        <w:t>Развитие социальной инфраструктуры в сельской местности;</w:t>
      </w:r>
    </w:p>
    <w:p w14:paraId="764B2246" w14:textId="77777777" w:rsidR="00217F39" w:rsidRPr="00217F39" w:rsidRDefault="00217F39" w:rsidP="002C0784">
      <w:pPr>
        <w:numPr>
          <w:ilvl w:val="0"/>
          <w:numId w:val="33"/>
        </w:numPr>
        <w:ind w:firstLine="709"/>
        <w:jc w:val="both"/>
        <w:rPr>
          <w:color w:val="000000"/>
          <w:szCs w:val="28"/>
        </w:rPr>
      </w:pPr>
      <w:r w:rsidRPr="00217F39">
        <w:rPr>
          <w:color w:val="000000"/>
          <w:szCs w:val="28"/>
        </w:rPr>
        <w:t>Развитие центров технического обслуживания сельскохозяйственной техники;</w:t>
      </w:r>
    </w:p>
    <w:p w14:paraId="3B6EBBD6" w14:textId="77777777" w:rsidR="00217F39" w:rsidRPr="00217F39" w:rsidRDefault="00217F39" w:rsidP="002C0784">
      <w:pPr>
        <w:numPr>
          <w:ilvl w:val="0"/>
          <w:numId w:val="33"/>
        </w:numPr>
        <w:ind w:firstLine="709"/>
        <w:jc w:val="both"/>
        <w:rPr>
          <w:color w:val="000000"/>
          <w:szCs w:val="28"/>
        </w:rPr>
      </w:pPr>
      <w:r w:rsidRPr="00217F39">
        <w:rPr>
          <w:color w:val="000000"/>
          <w:szCs w:val="28"/>
        </w:rPr>
        <w:t>Интеграция перерабатывающих организаций с производителями сельскохозяйственной продукции</w:t>
      </w:r>
    </w:p>
    <w:p w14:paraId="2228C381" w14:textId="77777777" w:rsidR="00217F39" w:rsidRPr="00217F39" w:rsidRDefault="00217F39" w:rsidP="002C0784">
      <w:pPr>
        <w:ind w:firstLine="709"/>
        <w:jc w:val="both"/>
        <w:rPr>
          <w:b/>
          <w:bCs/>
          <w:i/>
          <w:iCs/>
          <w:color w:val="000000"/>
          <w:szCs w:val="28"/>
        </w:rPr>
      </w:pPr>
      <w:r w:rsidRPr="00217F39">
        <w:rPr>
          <w:b/>
          <w:bCs/>
          <w:i/>
          <w:iCs/>
          <w:color w:val="000000"/>
          <w:szCs w:val="28"/>
        </w:rPr>
        <w:t>Лесопользование, лесозаготовка и лесопереработка</w:t>
      </w:r>
    </w:p>
    <w:p w14:paraId="10E0FFA3" w14:textId="77777777" w:rsidR="00217F39" w:rsidRPr="00217F39" w:rsidRDefault="00217F39" w:rsidP="002C0784">
      <w:pPr>
        <w:numPr>
          <w:ilvl w:val="0"/>
          <w:numId w:val="33"/>
        </w:numPr>
        <w:ind w:firstLine="709"/>
        <w:jc w:val="both"/>
        <w:rPr>
          <w:color w:val="000000"/>
          <w:szCs w:val="28"/>
        </w:rPr>
      </w:pPr>
      <w:r w:rsidRPr="00217F39">
        <w:rPr>
          <w:color w:val="000000"/>
          <w:szCs w:val="28"/>
        </w:rPr>
        <w:t>Рациональное использование и восстановление леса;</w:t>
      </w:r>
    </w:p>
    <w:p w14:paraId="22BBC68A" w14:textId="77777777" w:rsidR="00217F39" w:rsidRPr="00217F39" w:rsidRDefault="00217F39" w:rsidP="002C0784">
      <w:pPr>
        <w:numPr>
          <w:ilvl w:val="0"/>
          <w:numId w:val="33"/>
        </w:numPr>
        <w:ind w:firstLine="709"/>
        <w:jc w:val="both"/>
        <w:rPr>
          <w:color w:val="000000"/>
          <w:szCs w:val="28"/>
        </w:rPr>
      </w:pPr>
      <w:r w:rsidRPr="00217F39">
        <w:rPr>
          <w:color w:val="000000"/>
          <w:szCs w:val="28"/>
        </w:rPr>
        <w:t>Формирование оптимальной структуры и состава лесного фонда; .</w:t>
      </w:r>
    </w:p>
    <w:p w14:paraId="18BC6A10" w14:textId="77777777" w:rsidR="00217F39" w:rsidRPr="00217F39" w:rsidRDefault="00217F39" w:rsidP="002C0784">
      <w:pPr>
        <w:numPr>
          <w:ilvl w:val="0"/>
          <w:numId w:val="33"/>
        </w:numPr>
        <w:ind w:firstLine="709"/>
        <w:jc w:val="both"/>
        <w:rPr>
          <w:color w:val="000000"/>
          <w:szCs w:val="28"/>
        </w:rPr>
      </w:pPr>
      <w:r w:rsidRPr="00217F39">
        <w:rPr>
          <w:color w:val="000000"/>
          <w:szCs w:val="28"/>
        </w:rPr>
        <w:t>Расширение ассортимента и переориентация существующих производств на выпуск новых конкурентоспособных видов продукции;</w:t>
      </w:r>
    </w:p>
    <w:p w14:paraId="0F3D97B2" w14:textId="77777777" w:rsidR="00217F39" w:rsidRPr="00217F39" w:rsidRDefault="00217F39" w:rsidP="002C0784">
      <w:pPr>
        <w:ind w:firstLine="709"/>
        <w:jc w:val="both"/>
        <w:rPr>
          <w:b/>
          <w:bCs/>
          <w:i/>
          <w:iCs/>
          <w:color w:val="000000"/>
          <w:szCs w:val="28"/>
        </w:rPr>
      </w:pPr>
    </w:p>
    <w:p w14:paraId="48F13DC3" w14:textId="77777777" w:rsidR="00217F39" w:rsidRPr="00217F39" w:rsidRDefault="00217F39" w:rsidP="002C0784">
      <w:pPr>
        <w:ind w:firstLine="709"/>
        <w:jc w:val="both"/>
        <w:rPr>
          <w:b/>
          <w:bCs/>
          <w:i/>
          <w:iCs/>
          <w:color w:val="000000"/>
          <w:szCs w:val="28"/>
        </w:rPr>
      </w:pPr>
      <w:r w:rsidRPr="00217F39">
        <w:rPr>
          <w:b/>
          <w:bCs/>
          <w:i/>
          <w:iCs/>
          <w:color w:val="000000"/>
          <w:szCs w:val="28"/>
        </w:rPr>
        <w:t>Дорожное хозяйство</w:t>
      </w:r>
    </w:p>
    <w:p w14:paraId="69DB4139" w14:textId="77777777" w:rsidR="00217F39" w:rsidRPr="00217F39" w:rsidRDefault="00217F39" w:rsidP="002C0784">
      <w:pPr>
        <w:numPr>
          <w:ilvl w:val="0"/>
          <w:numId w:val="33"/>
        </w:numPr>
        <w:ind w:firstLine="709"/>
        <w:jc w:val="both"/>
        <w:rPr>
          <w:color w:val="000000"/>
          <w:szCs w:val="28"/>
        </w:rPr>
      </w:pPr>
      <w:r w:rsidRPr="00217F39">
        <w:rPr>
          <w:color w:val="000000"/>
          <w:szCs w:val="28"/>
        </w:rPr>
        <w:t>Улучшение сети автомобильных дорог;</w:t>
      </w:r>
    </w:p>
    <w:p w14:paraId="1B620A51" w14:textId="77777777" w:rsidR="00217F39" w:rsidRPr="00217F39" w:rsidRDefault="00217F39" w:rsidP="002C0784">
      <w:pPr>
        <w:numPr>
          <w:ilvl w:val="0"/>
          <w:numId w:val="33"/>
        </w:numPr>
        <w:ind w:firstLine="709"/>
        <w:jc w:val="both"/>
        <w:rPr>
          <w:color w:val="000000"/>
          <w:szCs w:val="28"/>
        </w:rPr>
      </w:pPr>
      <w:r w:rsidRPr="00217F39">
        <w:rPr>
          <w:color w:val="000000"/>
          <w:szCs w:val="28"/>
        </w:rPr>
        <w:t>Устойчивое и безопасное функционирование транспорта;</w:t>
      </w:r>
    </w:p>
    <w:p w14:paraId="1B327A67" w14:textId="77777777" w:rsidR="00217F39" w:rsidRPr="00217F39" w:rsidRDefault="00217F39" w:rsidP="002C0784">
      <w:pPr>
        <w:numPr>
          <w:ilvl w:val="0"/>
          <w:numId w:val="33"/>
        </w:numPr>
        <w:ind w:firstLine="709"/>
        <w:jc w:val="both"/>
        <w:rPr>
          <w:color w:val="000000"/>
          <w:szCs w:val="28"/>
        </w:rPr>
      </w:pPr>
      <w:r w:rsidRPr="00217F39">
        <w:rPr>
          <w:color w:val="000000"/>
          <w:szCs w:val="28"/>
        </w:rPr>
        <w:t>Устойчивое транспортное сообщение сельских населенных пунктов.</w:t>
      </w:r>
    </w:p>
    <w:p w14:paraId="7A8E8500" w14:textId="77777777" w:rsidR="00217F39" w:rsidRPr="00217F39" w:rsidRDefault="00217F39" w:rsidP="002C0784">
      <w:pPr>
        <w:ind w:firstLine="709"/>
        <w:jc w:val="both"/>
        <w:rPr>
          <w:b/>
          <w:bCs/>
          <w:i/>
          <w:iCs/>
          <w:color w:val="000000"/>
          <w:szCs w:val="28"/>
        </w:rPr>
      </w:pPr>
    </w:p>
    <w:p w14:paraId="48914B0F" w14:textId="77777777" w:rsidR="00217F39" w:rsidRPr="00217F39" w:rsidRDefault="00217F39" w:rsidP="002C0784">
      <w:pPr>
        <w:ind w:firstLine="709"/>
        <w:jc w:val="both"/>
        <w:rPr>
          <w:b/>
          <w:bCs/>
          <w:i/>
          <w:iCs/>
          <w:color w:val="000000"/>
          <w:szCs w:val="28"/>
        </w:rPr>
      </w:pPr>
      <w:r w:rsidRPr="00217F39">
        <w:rPr>
          <w:b/>
          <w:bCs/>
          <w:i/>
          <w:iCs/>
          <w:color w:val="000000"/>
          <w:szCs w:val="28"/>
        </w:rPr>
        <w:t>Туризм</w:t>
      </w:r>
    </w:p>
    <w:p w14:paraId="08F9543F" w14:textId="77777777" w:rsidR="00217F39" w:rsidRPr="00217F39" w:rsidRDefault="00217F39" w:rsidP="002C0784">
      <w:pPr>
        <w:numPr>
          <w:ilvl w:val="0"/>
          <w:numId w:val="33"/>
        </w:numPr>
        <w:ind w:firstLine="709"/>
        <w:jc w:val="both"/>
        <w:rPr>
          <w:color w:val="000000"/>
          <w:szCs w:val="28"/>
        </w:rPr>
      </w:pPr>
      <w:r w:rsidRPr="00217F39">
        <w:rPr>
          <w:color w:val="000000"/>
          <w:szCs w:val="28"/>
        </w:rPr>
        <w:t>Формирование полноценной инфраструктуры для охотничьего и рыболовного туризма;</w:t>
      </w:r>
    </w:p>
    <w:p w14:paraId="6021A789" w14:textId="77777777" w:rsidR="00217F39" w:rsidRPr="00217F39" w:rsidRDefault="00217F39" w:rsidP="002C0784">
      <w:pPr>
        <w:numPr>
          <w:ilvl w:val="0"/>
          <w:numId w:val="33"/>
        </w:numPr>
        <w:ind w:firstLine="709"/>
        <w:jc w:val="both"/>
        <w:rPr>
          <w:color w:val="000000"/>
          <w:szCs w:val="28"/>
        </w:rPr>
      </w:pPr>
      <w:r w:rsidRPr="00217F39">
        <w:rPr>
          <w:color w:val="000000"/>
          <w:szCs w:val="28"/>
        </w:rPr>
        <w:t>Разработка тематических маршрутов;</w:t>
      </w:r>
    </w:p>
    <w:p w14:paraId="06252AE2" w14:textId="77777777" w:rsidR="00217F39" w:rsidRPr="00217F39" w:rsidRDefault="00217F39" w:rsidP="002C0784">
      <w:pPr>
        <w:numPr>
          <w:ilvl w:val="0"/>
          <w:numId w:val="33"/>
        </w:numPr>
        <w:ind w:firstLine="709"/>
        <w:jc w:val="both"/>
        <w:rPr>
          <w:color w:val="000000"/>
          <w:szCs w:val="28"/>
        </w:rPr>
      </w:pPr>
      <w:r w:rsidRPr="00217F39">
        <w:rPr>
          <w:color w:val="000000"/>
          <w:szCs w:val="28"/>
        </w:rPr>
        <w:t>Сохранение уникальной экосистемы и рациональное использование культурно-исторического наследия.</w:t>
      </w:r>
    </w:p>
    <w:p w14:paraId="5AEADA18" w14:textId="77777777" w:rsidR="00217F39" w:rsidRPr="0065756A" w:rsidRDefault="00217F39" w:rsidP="002C0784">
      <w:pPr>
        <w:pStyle w:val="4f1"/>
        <w:shd w:val="clear" w:color="auto" w:fill="auto"/>
        <w:spacing w:before="0" w:line="240" w:lineRule="auto"/>
        <w:ind w:firstLine="709"/>
        <w:jc w:val="both"/>
        <w:rPr>
          <w:sz w:val="24"/>
          <w:szCs w:val="24"/>
        </w:rPr>
      </w:pPr>
    </w:p>
    <w:p w14:paraId="7EBDBB2F" w14:textId="77777777" w:rsidR="00217F39" w:rsidRPr="0065756A" w:rsidRDefault="00217F39" w:rsidP="002C0784">
      <w:pPr>
        <w:pStyle w:val="4f1"/>
        <w:shd w:val="clear" w:color="auto" w:fill="auto"/>
        <w:spacing w:before="0" w:line="240" w:lineRule="auto"/>
        <w:ind w:firstLine="709"/>
        <w:jc w:val="both"/>
        <w:rPr>
          <w:sz w:val="24"/>
          <w:szCs w:val="24"/>
        </w:rPr>
      </w:pPr>
      <w:r w:rsidRPr="0065756A">
        <w:rPr>
          <w:sz w:val="24"/>
          <w:szCs w:val="24"/>
        </w:rPr>
        <w:t>Промышленность</w:t>
      </w:r>
    </w:p>
    <w:p w14:paraId="4FC2EC90" w14:textId="77777777" w:rsidR="00217F39" w:rsidRPr="0065756A" w:rsidRDefault="00217F39" w:rsidP="002C0784">
      <w:pPr>
        <w:pStyle w:val="41"/>
        <w:numPr>
          <w:ilvl w:val="0"/>
          <w:numId w:val="33"/>
        </w:numPr>
        <w:shd w:val="clear" w:color="auto" w:fill="auto"/>
        <w:tabs>
          <w:tab w:val="left" w:pos="770"/>
        </w:tabs>
        <w:spacing w:line="240" w:lineRule="auto"/>
        <w:ind w:firstLine="709"/>
        <w:jc w:val="both"/>
        <w:rPr>
          <w:sz w:val="24"/>
          <w:szCs w:val="24"/>
        </w:rPr>
      </w:pPr>
      <w:r w:rsidRPr="0065756A">
        <w:rPr>
          <w:sz w:val="24"/>
          <w:szCs w:val="24"/>
        </w:rPr>
        <w:t>Формирование базы для развития промышленности</w:t>
      </w:r>
    </w:p>
    <w:p w14:paraId="03FA3F23" w14:textId="77777777" w:rsidR="00217F39" w:rsidRPr="0065756A" w:rsidRDefault="00217F39" w:rsidP="002C0784">
      <w:pPr>
        <w:pStyle w:val="41"/>
        <w:numPr>
          <w:ilvl w:val="0"/>
          <w:numId w:val="33"/>
        </w:numPr>
        <w:shd w:val="clear" w:color="auto" w:fill="auto"/>
        <w:tabs>
          <w:tab w:val="left" w:pos="780"/>
        </w:tabs>
        <w:spacing w:line="240" w:lineRule="auto"/>
        <w:ind w:firstLine="709"/>
        <w:jc w:val="both"/>
        <w:rPr>
          <w:sz w:val="24"/>
          <w:szCs w:val="24"/>
        </w:rPr>
      </w:pPr>
      <w:r w:rsidRPr="0065756A">
        <w:rPr>
          <w:sz w:val="24"/>
          <w:szCs w:val="24"/>
        </w:rPr>
        <w:t>Продвижение инвестиционных программ частных инвесторов для поддержания промышленного комплекса</w:t>
      </w:r>
    </w:p>
    <w:p w14:paraId="3254C7A1" w14:textId="77777777" w:rsidR="00217F39" w:rsidRPr="0065756A" w:rsidRDefault="00217F39" w:rsidP="002C0784">
      <w:pPr>
        <w:pStyle w:val="41"/>
        <w:shd w:val="clear" w:color="auto" w:fill="auto"/>
        <w:tabs>
          <w:tab w:val="left" w:pos="780"/>
        </w:tabs>
        <w:spacing w:line="240" w:lineRule="auto"/>
        <w:ind w:firstLine="709"/>
        <w:jc w:val="both"/>
        <w:rPr>
          <w:sz w:val="24"/>
          <w:szCs w:val="24"/>
        </w:rPr>
      </w:pPr>
    </w:p>
    <w:p w14:paraId="797B41E1" w14:textId="77777777" w:rsidR="00217F39" w:rsidRPr="0065756A" w:rsidRDefault="00217F39" w:rsidP="002C0784">
      <w:pPr>
        <w:pStyle w:val="4f1"/>
        <w:shd w:val="clear" w:color="auto" w:fill="auto"/>
        <w:spacing w:before="0" w:line="240" w:lineRule="auto"/>
        <w:ind w:firstLine="709"/>
        <w:jc w:val="both"/>
        <w:rPr>
          <w:sz w:val="24"/>
          <w:szCs w:val="24"/>
        </w:rPr>
      </w:pPr>
      <w:r w:rsidRPr="0065756A">
        <w:rPr>
          <w:sz w:val="24"/>
          <w:szCs w:val="24"/>
        </w:rPr>
        <w:t>Экологическая безопасность</w:t>
      </w:r>
    </w:p>
    <w:p w14:paraId="089B3F24" w14:textId="77777777" w:rsidR="00217F39" w:rsidRPr="0065756A" w:rsidRDefault="00217F39" w:rsidP="002C0784">
      <w:pPr>
        <w:pStyle w:val="41"/>
        <w:numPr>
          <w:ilvl w:val="0"/>
          <w:numId w:val="33"/>
        </w:numPr>
        <w:shd w:val="clear" w:color="auto" w:fill="auto"/>
        <w:tabs>
          <w:tab w:val="left" w:pos="726"/>
        </w:tabs>
        <w:spacing w:line="240" w:lineRule="auto"/>
        <w:ind w:firstLine="709"/>
        <w:jc w:val="both"/>
        <w:rPr>
          <w:sz w:val="24"/>
          <w:szCs w:val="24"/>
        </w:rPr>
      </w:pPr>
      <w:r w:rsidRPr="0065756A">
        <w:rPr>
          <w:sz w:val="24"/>
          <w:szCs w:val="24"/>
        </w:rPr>
        <w:t>Повышение контроля за хозяйственной деятельностью;</w:t>
      </w:r>
    </w:p>
    <w:p w14:paraId="46D1F8DB" w14:textId="77777777" w:rsidR="00217F39" w:rsidRPr="0065756A" w:rsidRDefault="00217F39" w:rsidP="002C0784">
      <w:pPr>
        <w:pStyle w:val="41"/>
        <w:numPr>
          <w:ilvl w:val="0"/>
          <w:numId w:val="33"/>
        </w:numPr>
        <w:shd w:val="clear" w:color="auto" w:fill="auto"/>
        <w:tabs>
          <w:tab w:val="left" w:pos="721"/>
        </w:tabs>
        <w:spacing w:line="240" w:lineRule="auto"/>
        <w:ind w:firstLine="709"/>
        <w:jc w:val="both"/>
        <w:rPr>
          <w:sz w:val="24"/>
          <w:szCs w:val="24"/>
        </w:rPr>
      </w:pPr>
      <w:r w:rsidRPr="0065756A">
        <w:rPr>
          <w:sz w:val="24"/>
          <w:szCs w:val="24"/>
        </w:rPr>
        <w:t>Внедрение экологически безопасных технологий;</w:t>
      </w:r>
    </w:p>
    <w:p w14:paraId="0044CCEB" w14:textId="77777777" w:rsidR="00217F39" w:rsidRPr="0065756A" w:rsidRDefault="00217F39" w:rsidP="002C0784">
      <w:pPr>
        <w:pStyle w:val="41"/>
        <w:numPr>
          <w:ilvl w:val="0"/>
          <w:numId w:val="33"/>
        </w:numPr>
        <w:shd w:val="clear" w:color="auto" w:fill="auto"/>
        <w:tabs>
          <w:tab w:val="left" w:pos="730"/>
        </w:tabs>
        <w:spacing w:line="240" w:lineRule="auto"/>
        <w:ind w:firstLine="709"/>
        <w:jc w:val="both"/>
        <w:rPr>
          <w:sz w:val="24"/>
          <w:szCs w:val="24"/>
        </w:rPr>
      </w:pPr>
      <w:r w:rsidRPr="0065756A">
        <w:rPr>
          <w:sz w:val="24"/>
          <w:szCs w:val="24"/>
        </w:rPr>
        <w:t>Совершенствование системы мониторинга окружающей среды;</w:t>
      </w:r>
    </w:p>
    <w:p w14:paraId="6A76014D" w14:textId="77777777" w:rsidR="00217F39" w:rsidRPr="0065756A" w:rsidRDefault="00217F39" w:rsidP="002C0784">
      <w:pPr>
        <w:pStyle w:val="41"/>
        <w:numPr>
          <w:ilvl w:val="0"/>
          <w:numId w:val="33"/>
        </w:numPr>
        <w:shd w:val="clear" w:color="auto" w:fill="auto"/>
        <w:tabs>
          <w:tab w:val="left" w:pos="730"/>
        </w:tabs>
        <w:spacing w:line="240" w:lineRule="auto"/>
        <w:ind w:firstLine="709"/>
        <w:jc w:val="both"/>
        <w:rPr>
          <w:sz w:val="24"/>
          <w:szCs w:val="24"/>
        </w:rPr>
      </w:pPr>
      <w:r w:rsidRPr="0065756A">
        <w:rPr>
          <w:sz w:val="24"/>
          <w:szCs w:val="24"/>
        </w:rPr>
        <w:t>Строительство очистных сооружений;</w:t>
      </w:r>
    </w:p>
    <w:p w14:paraId="4C1CCE13" w14:textId="77777777" w:rsidR="00217F39" w:rsidRPr="0065756A" w:rsidRDefault="00217F39" w:rsidP="002C0784">
      <w:pPr>
        <w:pStyle w:val="41"/>
        <w:numPr>
          <w:ilvl w:val="0"/>
          <w:numId w:val="33"/>
        </w:numPr>
        <w:shd w:val="clear" w:color="auto" w:fill="auto"/>
        <w:tabs>
          <w:tab w:val="left" w:pos="735"/>
        </w:tabs>
        <w:spacing w:line="240" w:lineRule="auto"/>
        <w:ind w:firstLine="709"/>
        <w:jc w:val="both"/>
        <w:rPr>
          <w:sz w:val="24"/>
          <w:szCs w:val="24"/>
        </w:rPr>
      </w:pPr>
      <w:r w:rsidRPr="0065756A">
        <w:rPr>
          <w:sz w:val="24"/>
          <w:szCs w:val="24"/>
        </w:rPr>
        <w:t>Реализация мероприятий по улучшению качества питьевой воды, подаваемой населению.</w:t>
      </w:r>
    </w:p>
    <w:p w14:paraId="081A94BC" w14:textId="77777777" w:rsidR="00217F39" w:rsidRPr="00C724A4" w:rsidRDefault="00217F39" w:rsidP="002C0784">
      <w:pPr>
        <w:ind w:firstLine="709"/>
        <w:jc w:val="center"/>
        <w:rPr>
          <w:color w:val="000000"/>
          <w:szCs w:val="28"/>
        </w:rPr>
      </w:pPr>
    </w:p>
    <w:bookmarkEnd w:id="54"/>
    <w:p w14:paraId="7EC89E00" w14:textId="77777777" w:rsidR="00947E3D" w:rsidRPr="00947E3D" w:rsidRDefault="004B6D8F" w:rsidP="002C0784">
      <w:pPr>
        <w:ind w:firstLine="709"/>
        <w:jc w:val="center"/>
        <w:rPr>
          <w:i/>
          <w:kern w:val="1"/>
        </w:rPr>
      </w:pPr>
      <w:r w:rsidRPr="0027281C">
        <w:rPr>
          <w:b/>
          <w:kern w:val="1"/>
        </w:rPr>
        <w:t>Выводы</w:t>
      </w:r>
      <w:r>
        <w:rPr>
          <w:b/>
          <w:kern w:val="1"/>
        </w:rPr>
        <w:t>.</w:t>
      </w:r>
    </w:p>
    <w:p w14:paraId="71625E8F" w14:textId="77777777" w:rsidR="004B6D8F" w:rsidRDefault="004B6D8F" w:rsidP="002C0784">
      <w:pPr>
        <w:ind w:firstLine="709"/>
        <w:jc w:val="both"/>
        <w:rPr>
          <w:kern w:val="1"/>
        </w:rPr>
      </w:pPr>
      <w:r w:rsidRPr="0039138C">
        <w:rPr>
          <w:kern w:val="1"/>
        </w:rPr>
        <w:t>Объекты коммунальной инфраструктуры на сегодняшний день находятся в крайне изношенном состоянии. Износ тепловых и в</w:t>
      </w:r>
      <w:r>
        <w:rPr>
          <w:kern w:val="1"/>
        </w:rPr>
        <w:t>одопроводных сетей достигает 85%, 70</w:t>
      </w:r>
      <w:r w:rsidRPr="0039138C">
        <w:rPr>
          <w:kern w:val="1"/>
        </w:rPr>
        <w:t xml:space="preserve">%. </w:t>
      </w:r>
    </w:p>
    <w:p w14:paraId="65D277D4" w14:textId="77777777" w:rsidR="0039138C" w:rsidRDefault="0039138C" w:rsidP="002C0784">
      <w:pPr>
        <w:ind w:firstLine="709"/>
        <w:jc w:val="both"/>
        <w:rPr>
          <w:kern w:val="1"/>
        </w:rPr>
      </w:pPr>
      <w:r w:rsidRPr="0039138C">
        <w:rPr>
          <w:kern w:val="1"/>
        </w:rPr>
        <w:t>Поэтому одной из главных задач, стоящей перед администрацией муниципального образования</w:t>
      </w:r>
      <w:r w:rsidR="0069731E">
        <w:rPr>
          <w:kern w:val="1"/>
        </w:rPr>
        <w:t xml:space="preserve"> Новольвовское</w:t>
      </w:r>
      <w:r w:rsidRPr="0039138C">
        <w:rPr>
          <w:kern w:val="1"/>
        </w:rPr>
        <w:t xml:space="preserve"> </w:t>
      </w:r>
      <w:r w:rsidR="00577DE2">
        <w:rPr>
          <w:kern w:val="1"/>
        </w:rPr>
        <w:t>Кимовского</w:t>
      </w:r>
      <w:r w:rsidRPr="0039138C">
        <w:rPr>
          <w:kern w:val="1"/>
        </w:rPr>
        <w:t xml:space="preserve"> района в части обеспечения тепло и </w:t>
      </w:r>
      <w:r w:rsidRPr="0039138C">
        <w:rPr>
          <w:kern w:val="1"/>
        </w:rPr>
        <w:lastRenderedPageBreak/>
        <w:t>водоснабжения населения муниципального образования является проведение капитального ремонта тепловых, водопроводных и канализационных сетей, строительство модульн</w:t>
      </w:r>
      <w:r>
        <w:rPr>
          <w:kern w:val="1"/>
        </w:rPr>
        <w:t>ой котельной, реконструкция ста</w:t>
      </w:r>
      <w:r w:rsidRPr="0039138C">
        <w:rPr>
          <w:kern w:val="1"/>
        </w:rPr>
        <w:t>рых очистных сооружений.</w:t>
      </w:r>
    </w:p>
    <w:p w14:paraId="564BDECD" w14:textId="77777777" w:rsidR="00B34596" w:rsidRDefault="00B34596" w:rsidP="002C0784">
      <w:pPr>
        <w:ind w:firstLine="709"/>
        <w:jc w:val="both"/>
        <w:rPr>
          <w:kern w:val="1"/>
        </w:rPr>
      </w:pPr>
      <w:r w:rsidRPr="00B34596">
        <w:rPr>
          <w:kern w:val="1"/>
        </w:rPr>
        <w:t>МО Новольвовское имеет потенциал для активного экономического развития и качественного улучшения среды жизнедеятельности. К положительным факторам, определяющим перспективы развития муниципального образования, относится наличие Государственного лесного фонда в границах муниципального образования Новольвовское, что положительно влияет на стабилизацию экологической составляющей развития муниципального образования, наличие трудоспособного населения, создает положительные тенденции в развитии в целом, коммерческими структурами создаются новые рабочие места.</w:t>
      </w:r>
    </w:p>
    <w:p w14:paraId="37AF2FB2" w14:textId="77777777" w:rsidR="002D3D62" w:rsidRPr="00983614" w:rsidRDefault="002D3D62" w:rsidP="00023C0A">
      <w:pPr>
        <w:pStyle w:val="3"/>
      </w:pPr>
      <w:bookmarkStart w:id="55" w:name="_Toc9845017"/>
      <w:bookmarkStart w:id="56" w:name="_Toc21505924"/>
      <w:r w:rsidRPr="00983614">
        <w:t>2.2.</w:t>
      </w:r>
      <w:r w:rsidR="0074535E">
        <w:t>7</w:t>
      </w:r>
      <w:r w:rsidR="00CF30DA" w:rsidRPr="00983614">
        <w:t>.</w:t>
      </w:r>
      <w:r w:rsidRPr="00983614">
        <w:t xml:space="preserve"> Муниципальная правовая база в сфере градостроительной деятельности и земельно-имущественных отношений</w:t>
      </w:r>
      <w:bookmarkEnd w:id="55"/>
      <w:bookmarkEnd w:id="56"/>
    </w:p>
    <w:p w14:paraId="56C5959B" w14:textId="77777777" w:rsidR="001E1B12" w:rsidRPr="00292242" w:rsidRDefault="001E1B12" w:rsidP="002C0784">
      <w:pPr>
        <w:widowControl w:val="0"/>
        <w:ind w:firstLine="709"/>
        <w:jc w:val="both"/>
        <w:rPr>
          <w:kern w:val="1"/>
        </w:rPr>
      </w:pPr>
      <w:r w:rsidRPr="00292242">
        <w:rPr>
          <w:kern w:val="1"/>
        </w:rPr>
        <w:t>При подготовке проекта Генерального плана автор</w:t>
      </w:r>
      <w:r w:rsidR="00521223" w:rsidRPr="00292242">
        <w:rPr>
          <w:kern w:val="1"/>
        </w:rPr>
        <w:t>ский коллектив руководствовался</w:t>
      </w:r>
      <w:r w:rsidR="000E6D8D">
        <w:rPr>
          <w:kern w:val="1"/>
        </w:rPr>
        <w:t xml:space="preserve"> </w:t>
      </w:r>
      <w:r w:rsidRPr="00292242">
        <w:rPr>
          <w:kern w:val="1"/>
        </w:rPr>
        <w:t>действующими федеральными, региональными, местными законодательными и нормативными актами, сводами правил, методическими рекомендациями Министерства регионального развития РФ и др., в том числе:</w:t>
      </w:r>
    </w:p>
    <w:p w14:paraId="75094242" w14:textId="77777777" w:rsidR="001E1B12" w:rsidRPr="00292242" w:rsidRDefault="001E1B12" w:rsidP="002C0784">
      <w:pPr>
        <w:widowControl w:val="0"/>
        <w:ind w:firstLine="709"/>
        <w:jc w:val="both"/>
        <w:rPr>
          <w:kern w:val="1"/>
        </w:rPr>
      </w:pPr>
      <w:r w:rsidRPr="00292242">
        <w:rPr>
          <w:kern w:val="1"/>
        </w:rPr>
        <w:t>- Градостроительным кодексом РФ;</w:t>
      </w:r>
      <w:r w:rsidR="000E6D8D">
        <w:rPr>
          <w:kern w:val="1"/>
        </w:rPr>
        <w:t xml:space="preserve"> </w:t>
      </w:r>
    </w:p>
    <w:p w14:paraId="7F3FCDD7" w14:textId="77777777" w:rsidR="001E1B12" w:rsidRPr="00292242" w:rsidRDefault="001E1B12" w:rsidP="002C0784">
      <w:pPr>
        <w:widowControl w:val="0"/>
        <w:ind w:firstLine="709"/>
        <w:jc w:val="both"/>
        <w:rPr>
          <w:kern w:val="1"/>
        </w:rPr>
      </w:pPr>
      <w:r w:rsidRPr="00292242">
        <w:rPr>
          <w:kern w:val="1"/>
        </w:rPr>
        <w:t>- Земельным кодексом РФ;</w:t>
      </w:r>
      <w:r w:rsidR="000E6D8D">
        <w:rPr>
          <w:kern w:val="1"/>
        </w:rPr>
        <w:t xml:space="preserve"> </w:t>
      </w:r>
    </w:p>
    <w:p w14:paraId="4DC8B8A6" w14:textId="77777777" w:rsidR="001E1B12" w:rsidRPr="00292242" w:rsidRDefault="001E1B12" w:rsidP="002C0784">
      <w:pPr>
        <w:widowControl w:val="0"/>
        <w:ind w:firstLine="709"/>
        <w:jc w:val="both"/>
        <w:rPr>
          <w:kern w:val="1"/>
        </w:rPr>
      </w:pPr>
      <w:r w:rsidRPr="00292242">
        <w:rPr>
          <w:kern w:val="1"/>
        </w:rPr>
        <w:t xml:space="preserve"> - Водным кодексом РФ;</w:t>
      </w:r>
      <w:r w:rsidR="000E6D8D">
        <w:rPr>
          <w:kern w:val="1"/>
        </w:rPr>
        <w:t xml:space="preserve"> </w:t>
      </w:r>
    </w:p>
    <w:p w14:paraId="2860A8C6" w14:textId="77777777" w:rsidR="001E1B12" w:rsidRPr="00292242" w:rsidRDefault="001E1B12" w:rsidP="002C0784">
      <w:pPr>
        <w:widowControl w:val="0"/>
        <w:ind w:firstLine="709"/>
        <w:jc w:val="both"/>
        <w:rPr>
          <w:kern w:val="1"/>
        </w:rPr>
      </w:pPr>
      <w:r w:rsidRPr="00292242">
        <w:rPr>
          <w:kern w:val="1"/>
        </w:rPr>
        <w:t>- Лесным кодексом РФ;</w:t>
      </w:r>
      <w:r w:rsidR="000E6D8D">
        <w:rPr>
          <w:kern w:val="1"/>
        </w:rPr>
        <w:t xml:space="preserve"> </w:t>
      </w:r>
    </w:p>
    <w:p w14:paraId="1F37800F" w14:textId="77777777" w:rsidR="001E1B12" w:rsidRPr="00292242" w:rsidRDefault="001E1B12" w:rsidP="002C0784">
      <w:pPr>
        <w:widowControl w:val="0"/>
        <w:ind w:firstLine="709"/>
        <w:jc w:val="both"/>
        <w:rPr>
          <w:kern w:val="1"/>
        </w:rPr>
      </w:pPr>
      <w:r w:rsidRPr="00292242">
        <w:rPr>
          <w:kern w:val="1"/>
        </w:rPr>
        <w:t>- Федеральным законом от 10.01.2002 № 7-ФЗ «Об охране окружающей среды»;</w:t>
      </w:r>
      <w:r w:rsidR="000E6D8D">
        <w:rPr>
          <w:kern w:val="1"/>
        </w:rPr>
        <w:t xml:space="preserve"> </w:t>
      </w:r>
      <w:r w:rsidRPr="00292242">
        <w:rPr>
          <w:kern w:val="1"/>
        </w:rPr>
        <w:t>- Федеральным законом от 25.06.2002 № 73-ФЗ «Об объектах культурного наследия (памятниках истории и культуры) народов Российской Федерации»;</w:t>
      </w:r>
      <w:r w:rsidR="000E6D8D">
        <w:rPr>
          <w:kern w:val="1"/>
        </w:rPr>
        <w:t xml:space="preserve"> </w:t>
      </w:r>
      <w:r w:rsidRPr="00292242">
        <w:rPr>
          <w:kern w:val="1"/>
        </w:rPr>
        <w:t xml:space="preserve">- </w:t>
      </w:r>
      <w:r w:rsidRPr="00292242">
        <w:t>Федеральным законом от 22.07.2008</w:t>
      </w:r>
      <w:r w:rsidR="000E6D8D">
        <w:t xml:space="preserve"> </w:t>
      </w:r>
      <w:r w:rsidRPr="00292242">
        <w:t>№123-ФЗ "Технический регламент о требованиях пожарной безопасности";</w:t>
      </w:r>
    </w:p>
    <w:p w14:paraId="2F3887E8" w14:textId="77777777" w:rsidR="001E1B12" w:rsidRPr="00292242" w:rsidRDefault="001E1B12" w:rsidP="002C0784">
      <w:pPr>
        <w:tabs>
          <w:tab w:val="left" w:pos="742"/>
        </w:tabs>
        <w:ind w:firstLine="709"/>
        <w:jc w:val="both"/>
        <w:rPr>
          <w:kern w:val="1"/>
        </w:rPr>
      </w:pPr>
      <w:r w:rsidRPr="00292242">
        <w:rPr>
          <w:kern w:val="1"/>
        </w:rPr>
        <w:t>- Федеральным законом от 24.07.2007 № 221-ФЗ «О кадастровой деятельности»;</w:t>
      </w:r>
    </w:p>
    <w:p w14:paraId="26C29B8F" w14:textId="77777777" w:rsidR="001E1B12" w:rsidRPr="00292242" w:rsidRDefault="001E1B12" w:rsidP="002C0784">
      <w:pPr>
        <w:tabs>
          <w:tab w:val="left" w:pos="742"/>
        </w:tabs>
        <w:ind w:firstLine="709"/>
        <w:jc w:val="both"/>
        <w:rPr>
          <w:kern w:val="1"/>
        </w:rPr>
      </w:pPr>
      <w:r w:rsidRPr="00292242">
        <w:rPr>
          <w:kern w:val="1"/>
        </w:rPr>
        <w:t>- Федеральным законом от 13.07.2015 № 218-ОЗ «О государственной регистрации недвижимости»;</w:t>
      </w:r>
    </w:p>
    <w:p w14:paraId="12D69358" w14:textId="77777777" w:rsidR="001E1B12" w:rsidRPr="00292242" w:rsidRDefault="001E1B12" w:rsidP="002C0784">
      <w:pPr>
        <w:tabs>
          <w:tab w:val="left" w:pos="742"/>
        </w:tabs>
        <w:ind w:firstLine="709"/>
        <w:jc w:val="both"/>
        <w:rPr>
          <w:kern w:val="1"/>
        </w:rPr>
      </w:pPr>
      <w:r w:rsidRPr="00292242">
        <w:rPr>
          <w:kern w:val="1"/>
        </w:rPr>
        <w:t>- Постановлением Правительства РФ от 31.12.2015</w:t>
      </w:r>
      <w:r w:rsidR="000E6D8D">
        <w:rPr>
          <w:kern w:val="1"/>
        </w:rPr>
        <w:t xml:space="preserve"> </w:t>
      </w:r>
      <w:r w:rsidRPr="00292242">
        <w:rPr>
          <w:kern w:val="1"/>
        </w:rPr>
        <w:t>№ 1532 "Об утверждении Правил предоставления документов, направляемых или предоставляемых в соответствии с частями 1, 3 - 13, 15 статьи 32 Федерального закона "О государственной регистрации недвижимости"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w:t>
      </w:r>
      <w:r w:rsidR="000E6D8D">
        <w:rPr>
          <w:kern w:val="1"/>
        </w:rPr>
        <w:t xml:space="preserve"> </w:t>
      </w:r>
    </w:p>
    <w:p w14:paraId="4CDF5B01" w14:textId="77777777" w:rsidR="001E1B12" w:rsidRPr="00292242" w:rsidRDefault="001E1B12" w:rsidP="002C0784">
      <w:pPr>
        <w:tabs>
          <w:tab w:val="left" w:pos="742"/>
        </w:tabs>
        <w:ind w:firstLine="709"/>
        <w:jc w:val="both"/>
        <w:rPr>
          <w:kern w:val="1"/>
        </w:rPr>
      </w:pPr>
      <w:r w:rsidRPr="00292242">
        <w:rPr>
          <w:kern w:val="1"/>
        </w:rPr>
        <w:t xml:space="preserve"> - Приказом Минэкономразвития России от 01.09.2014</w:t>
      </w:r>
      <w:r w:rsidR="000E6D8D">
        <w:rPr>
          <w:kern w:val="1"/>
        </w:rPr>
        <w:t xml:space="preserve"> </w:t>
      </w:r>
      <w:r w:rsidRPr="00292242">
        <w:rPr>
          <w:kern w:val="1"/>
        </w:rPr>
        <w:t>№ 540 «Об утверждении классификатора видов разрешенного использования земельных участков»;</w:t>
      </w:r>
      <w:r w:rsidR="000E6D8D">
        <w:rPr>
          <w:kern w:val="1"/>
        </w:rPr>
        <w:t xml:space="preserve"> </w:t>
      </w:r>
    </w:p>
    <w:p w14:paraId="2FB30C82" w14:textId="77777777" w:rsidR="001E1B12" w:rsidRPr="00292242" w:rsidRDefault="001E1B12" w:rsidP="002C0784">
      <w:pPr>
        <w:tabs>
          <w:tab w:val="left" w:pos="742"/>
        </w:tabs>
        <w:ind w:firstLine="709"/>
        <w:jc w:val="both"/>
        <w:rPr>
          <w:kern w:val="1"/>
        </w:rPr>
      </w:pPr>
      <w:r w:rsidRPr="00292242">
        <w:rPr>
          <w:kern w:val="1"/>
        </w:rPr>
        <w:t>- Приказом Министерства экономического развития Российской Федерации 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p>
    <w:p w14:paraId="02F39439" w14:textId="77777777" w:rsidR="001E1B12" w:rsidRPr="00292242" w:rsidRDefault="001E1B12" w:rsidP="002C0784">
      <w:pPr>
        <w:tabs>
          <w:tab w:val="left" w:pos="742"/>
        </w:tabs>
        <w:ind w:firstLine="709"/>
        <w:jc w:val="both"/>
      </w:pPr>
      <w:r w:rsidRPr="00292242">
        <w:rPr>
          <w:kern w:val="1"/>
        </w:rPr>
        <w:t>- Приказом Министерства регионального развития РФ от 26.05.2011 № 244 «Об утверждении методических рекомендаций по разработке проектов генеральных планов поселений и городских округов»;</w:t>
      </w:r>
      <w:r w:rsidR="000E6D8D">
        <w:rPr>
          <w:color w:val="000000"/>
          <w:kern w:val="1"/>
        </w:rPr>
        <w:t xml:space="preserve"> </w:t>
      </w:r>
    </w:p>
    <w:p w14:paraId="5589FCA3" w14:textId="77777777" w:rsidR="001E1B12" w:rsidRPr="00292242" w:rsidRDefault="001E1B12" w:rsidP="002C0784">
      <w:pPr>
        <w:tabs>
          <w:tab w:val="left" w:pos="742"/>
        </w:tabs>
        <w:ind w:firstLine="709"/>
        <w:jc w:val="both"/>
      </w:pPr>
      <w:r w:rsidRPr="00292242">
        <w:t xml:space="preserve">- Региональными нормативами градостроительного проектирования </w:t>
      </w:r>
      <w:r w:rsidR="004B6D8F">
        <w:t>Тульс</w:t>
      </w:r>
      <w:r w:rsidR="00292242" w:rsidRPr="00292242">
        <w:t>кой</w:t>
      </w:r>
      <w:r w:rsidRPr="00292242">
        <w:t xml:space="preserve"> области;</w:t>
      </w:r>
      <w:r w:rsidR="000E6D8D">
        <w:t xml:space="preserve"> </w:t>
      </w:r>
      <w:r w:rsidRPr="00292242">
        <w:t>-</w:t>
      </w:r>
      <w:r w:rsidR="000E6D8D">
        <w:t xml:space="preserve"> </w:t>
      </w:r>
      <w:r w:rsidRPr="00292242">
        <w:t>СНиП, СаНПиН;</w:t>
      </w:r>
    </w:p>
    <w:p w14:paraId="29ADE052" w14:textId="77777777" w:rsidR="001E1B12" w:rsidRPr="005E3A3F" w:rsidRDefault="001E1B12" w:rsidP="002C0784">
      <w:pPr>
        <w:tabs>
          <w:tab w:val="left" w:pos="742"/>
        </w:tabs>
        <w:ind w:firstLine="709"/>
        <w:jc w:val="both"/>
      </w:pPr>
      <w:r w:rsidRPr="005E3A3F">
        <w:t>-</w:t>
      </w:r>
      <w:r w:rsidR="000E6D8D">
        <w:t xml:space="preserve"> </w:t>
      </w:r>
      <w:r w:rsidRPr="005E3A3F">
        <w:rPr>
          <w:kern w:val="1"/>
        </w:rPr>
        <w:t xml:space="preserve">Федеральным законом от 31.12.2017 № 507 «О внесении изменений в </w:t>
      </w:r>
      <w:r w:rsidRPr="005E3A3F">
        <w:t>Градостроительный кодекс Российской Федерации» ст.29, 23, в редакции 11.01.2018;</w:t>
      </w:r>
    </w:p>
    <w:p w14:paraId="0E8371E0" w14:textId="77777777" w:rsidR="005E3A3F" w:rsidRDefault="001E1B12" w:rsidP="002C0784">
      <w:pPr>
        <w:tabs>
          <w:tab w:val="left" w:pos="742"/>
        </w:tabs>
        <w:ind w:firstLine="709"/>
        <w:jc w:val="both"/>
      </w:pPr>
      <w:r w:rsidRPr="005E3A3F">
        <w:lastRenderedPageBreak/>
        <w:t>- Иными нормативно-правовыми документами, необходимые для подготовки документации по территориальному планированию.</w:t>
      </w:r>
    </w:p>
    <w:p w14:paraId="63B447CF" w14:textId="77777777" w:rsidR="002D3D62" w:rsidRPr="005E3A3F" w:rsidRDefault="002D3D62" w:rsidP="002C0784">
      <w:pPr>
        <w:tabs>
          <w:tab w:val="left" w:pos="742"/>
        </w:tabs>
        <w:ind w:firstLine="709"/>
        <w:jc w:val="both"/>
      </w:pPr>
      <w:r w:rsidRPr="005E3A3F">
        <w:t xml:space="preserve">Работа над Проектом велась при тесном взаимодействии и на основе исходных материалов, предоставленных </w:t>
      </w:r>
      <w:r w:rsidR="000F29F9" w:rsidRPr="000F29F9">
        <w:t xml:space="preserve">Администрация муниципального образования </w:t>
      </w:r>
      <w:r w:rsidR="00577DE2">
        <w:t>Кимовский</w:t>
      </w:r>
      <w:r w:rsidR="000F29F9" w:rsidRPr="000F29F9">
        <w:t xml:space="preserve"> район</w:t>
      </w:r>
      <w:r w:rsidRPr="005E3A3F">
        <w:t>, органами и учреждениями государственной власти района и поселения, прочими организациями, федеральными и областными научными, проектными, инспектирующими и эксплуатирующими организациями.</w:t>
      </w:r>
    </w:p>
    <w:p w14:paraId="1633BB33" w14:textId="77777777" w:rsidR="00520B7D" w:rsidRDefault="002D3D62" w:rsidP="002C0784">
      <w:pPr>
        <w:tabs>
          <w:tab w:val="left" w:pos="742"/>
        </w:tabs>
        <w:ind w:firstLine="709"/>
        <w:jc w:val="both"/>
      </w:pPr>
      <w:r w:rsidRPr="00457FA7">
        <w:t>Для разработки, в качестве картог</w:t>
      </w:r>
      <w:r w:rsidR="00520B7D" w:rsidRPr="00457FA7">
        <w:t>рафической основы использованы:</w:t>
      </w:r>
    </w:p>
    <w:p w14:paraId="59A155B0" w14:textId="77777777" w:rsidR="00520B7D" w:rsidRPr="00520B7D" w:rsidRDefault="00457FA7" w:rsidP="002C0784">
      <w:pPr>
        <w:tabs>
          <w:tab w:val="left" w:pos="742"/>
        </w:tabs>
        <w:ind w:firstLine="709"/>
        <w:jc w:val="both"/>
      </w:pPr>
      <w:r w:rsidRPr="00457FA7">
        <w:t>Данные по землепользованию в растровом виде</w:t>
      </w:r>
      <w:r w:rsidR="00520B7D" w:rsidRPr="00457FA7">
        <w:t>.</w:t>
      </w:r>
    </w:p>
    <w:p w14:paraId="1D6129B1" w14:textId="77777777" w:rsidR="002D3D62" w:rsidRPr="00292242" w:rsidRDefault="002D3D62" w:rsidP="002C0784">
      <w:pPr>
        <w:tabs>
          <w:tab w:val="left" w:pos="0"/>
        </w:tabs>
        <w:ind w:firstLine="709"/>
        <w:jc w:val="both"/>
      </w:pPr>
      <w:r w:rsidRPr="00292242">
        <w:t>Другие дополнительные материалы, переданные заказчиком.</w:t>
      </w:r>
    </w:p>
    <w:p w14:paraId="33891C3B" w14:textId="77777777" w:rsidR="000F29F9" w:rsidRDefault="002D3D62" w:rsidP="002C0784">
      <w:pPr>
        <w:tabs>
          <w:tab w:val="left" w:pos="0"/>
        </w:tabs>
        <w:ind w:firstLine="709"/>
        <w:jc w:val="both"/>
      </w:pPr>
      <w:r w:rsidRPr="00292242">
        <w:t xml:space="preserve">Ранее разработанная </w:t>
      </w:r>
      <w:r w:rsidR="000F29F9">
        <w:t>градостроительная документация:</w:t>
      </w:r>
    </w:p>
    <w:p w14:paraId="2E0CCE5D" w14:textId="77777777" w:rsidR="004334B0" w:rsidRPr="004334B0" w:rsidRDefault="002D3D62" w:rsidP="002C0784">
      <w:pPr>
        <w:tabs>
          <w:tab w:val="left" w:pos="0"/>
        </w:tabs>
        <w:ind w:firstLine="709"/>
        <w:jc w:val="both"/>
      </w:pPr>
      <w:r w:rsidRPr="004334B0">
        <w:t>1.</w:t>
      </w:r>
      <w:r w:rsidR="004334B0" w:rsidRPr="004334B0">
        <w:t xml:space="preserve"> Генеральный план </w:t>
      </w:r>
      <w:r w:rsidR="000F29F9" w:rsidRPr="000F29F9">
        <w:t>муниципального образования</w:t>
      </w:r>
      <w:r w:rsidR="0069731E">
        <w:t xml:space="preserve"> Новольвовское</w:t>
      </w:r>
      <w:r w:rsidR="000F29F9">
        <w:t xml:space="preserve"> </w:t>
      </w:r>
      <w:r w:rsidR="00577DE2">
        <w:t>Кимовского</w:t>
      </w:r>
      <w:r w:rsidR="000F29F9" w:rsidRPr="000F29F9">
        <w:t xml:space="preserve"> района</w:t>
      </w:r>
      <w:r w:rsidR="00454F7B" w:rsidRPr="000F29F9">
        <w:t xml:space="preserve"> </w:t>
      </w:r>
      <w:r w:rsidR="00454F7B" w:rsidRPr="002A5BB0">
        <w:t>201</w:t>
      </w:r>
      <w:r w:rsidR="007A79A6">
        <w:t>8</w:t>
      </w:r>
      <w:r w:rsidRPr="002A5BB0">
        <w:t xml:space="preserve"> г</w:t>
      </w:r>
      <w:r w:rsidR="00454F7B" w:rsidRPr="002A5BB0">
        <w:t>.</w:t>
      </w:r>
      <w:r w:rsidRPr="002A5BB0">
        <w:t xml:space="preserve"> (</w:t>
      </w:r>
      <w:r w:rsidR="007A79A6" w:rsidRPr="007A79A6">
        <w:rPr>
          <w:bCs/>
          <w:iCs/>
        </w:rPr>
        <w:t>ООО «Земля»</w:t>
      </w:r>
      <w:r w:rsidR="004334B0" w:rsidRPr="002A5BB0">
        <w:t>).</w:t>
      </w:r>
    </w:p>
    <w:p w14:paraId="3C5591D7" w14:textId="77777777" w:rsidR="006B76E9" w:rsidRPr="003810D6" w:rsidRDefault="00454F7B" w:rsidP="002C0784">
      <w:pPr>
        <w:tabs>
          <w:tab w:val="left" w:pos="0"/>
        </w:tabs>
        <w:ind w:firstLine="709"/>
        <w:jc w:val="both"/>
      </w:pPr>
      <w:r w:rsidRPr="003810D6">
        <w:t>2</w:t>
      </w:r>
      <w:r w:rsidR="002D3D62" w:rsidRPr="003810D6">
        <w:t>.</w:t>
      </w:r>
      <w:r w:rsidR="0039138C" w:rsidRPr="003810D6">
        <w:t xml:space="preserve"> </w:t>
      </w:r>
      <w:r w:rsidR="002D3D62" w:rsidRPr="003810D6">
        <w:t xml:space="preserve">Схема территориального планирования </w:t>
      </w:r>
      <w:r w:rsidR="00577DE2">
        <w:t>Кимовского</w:t>
      </w:r>
      <w:r w:rsidR="002D3D62" w:rsidRPr="003810D6">
        <w:t xml:space="preserve"> района</w:t>
      </w:r>
      <w:r w:rsidRPr="003810D6">
        <w:t xml:space="preserve"> </w:t>
      </w:r>
      <w:r w:rsidR="0039138C" w:rsidRPr="003810D6">
        <w:t>Тульской</w:t>
      </w:r>
      <w:r w:rsidRPr="003810D6">
        <w:t xml:space="preserve"> о</w:t>
      </w:r>
      <w:r w:rsidR="001F7745" w:rsidRPr="003810D6">
        <w:t>б</w:t>
      </w:r>
      <w:r w:rsidRPr="003810D6">
        <w:t>ласти.</w:t>
      </w:r>
      <w:r w:rsidR="002D3D62" w:rsidRPr="003810D6">
        <w:t xml:space="preserve"> 20</w:t>
      </w:r>
      <w:r w:rsidR="002A5BB0" w:rsidRPr="003810D6">
        <w:t>12</w:t>
      </w:r>
      <w:r w:rsidR="002D3D62" w:rsidRPr="003810D6">
        <w:t xml:space="preserve"> г. (</w:t>
      </w:r>
      <w:r w:rsidR="003810D6" w:rsidRPr="003810D6">
        <w:t>ГУП ТО «АПБ ГК и З»</w:t>
      </w:r>
    </w:p>
    <w:p w14:paraId="39C8A698" w14:textId="77777777" w:rsidR="001F7745" w:rsidRPr="00454F7B" w:rsidRDefault="001F7745" w:rsidP="002C0784">
      <w:pPr>
        <w:tabs>
          <w:tab w:val="left" w:pos="0"/>
        </w:tabs>
        <w:ind w:firstLine="709"/>
        <w:jc w:val="both"/>
      </w:pPr>
      <w:r w:rsidRPr="0039138C">
        <w:t>3.</w:t>
      </w:r>
      <w:r w:rsidR="0039138C" w:rsidRPr="0039138C">
        <w:t xml:space="preserve"> </w:t>
      </w:r>
      <w:r w:rsidRPr="0039138C">
        <w:t xml:space="preserve">Схема территориального планирования </w:t>
      </w:r>
      <w:r w:rsidR="0039138C" w:rsidRPr="0039138C">
        <w:t>Тульской области</w:t>
      </w:r>
      <w:r w:rsidRPr="0039138C">
        <w:t>.</w:t>
      </w:r>
      <w:r w:rsidRPr="003810D6">
        <w:t xml:space="preserve"> 20</w:t>
      </w:r>
      <w:r w:rsidR="003810D6" w:rsidRPr="003810D6">
        <w:t>17</w:t>
      </w:r>
      <w:r w:rsidRPr="003810D6">
        <w:t xml:space="preserve"> г. (</w:t>
      </w:r>
      <w:r w:rsidR="003810D6" w:rsidRPr="003810D6">
        <w:t>ООО «ПСК «Центр инжиниринг»</w:t>
      </w:r>
      <w:r w:rsidRPr="003810D6">
        <w:t>).</w:t>
      </w:r>
    </w:p>
    <w:p w14:paraId="61ABE59D" w14:textId="77777777" w:rsidR="00ED5FD2" w:rsidRDefault="002D3D62" w:rsidP="00023C0A">
      <w:pPr>
        <w:pStyle w:val="2"/>
      </w:pPr>
      <w:bookmarkStart w:id="57" w:name="_Toc9845018"/>
      <w:bookmarkStart w:id="58" w:name="_Toc21505925"/>
      <w:r w:rsidRPr="001A0F36">
        <w:t xml:space="preserve">2.3. </w:t>
      </w:r>
      <w:r w:rsidRPr="001A0F36">
        <w:tab/>
        <w:t>Природные условия и ресурсы территории муниципального образования</w:t>
      </w:r>
      <w:bookmarkStart w:id="59" w:name="_Toc256105148"/>
      <w:bookmarkStart w:id="60" w:name="_Toc299983287"/>
      <w:bookmarkEnd w:id="57"/>
      <w:bookmarkEnd w:id="58"/>
    </w:p>
    <w:bookmarkEnd w:id="59"/>
    <w:bookmarkEnd w:id="60"/>
    <w:p w14:paraId="1A94B46B" w14:textId="77777777" w:rsidR="00BC3EFE" w:rsidRPr="000E6D8D" w:rsidRDefault="00BC3EFE" w:rsidP="002C0784">
      <w:pPr>
        <w:pStyle w:val="afd"/>
        <w:tabs>
          <w:tab w:val="left" w:pos="9355"/>
        </w:tabs>
        <w:spacing w:before="0" w:beforeAutospacing="0" w:after="0" w:afterAutospacing="0"/>
        <w:ind w:firstLine="709"/>
        <w:jc w:val="both"/>
      </w:pPr>
      <w:r w:rsidRPr="000E6D8D">
        <w:t>Муниципальное образование</w:t>
      </w:r>
      <w:r w:rsidR="0069731E">
        <w:t xml:space="preserve"> Новольвовское</w:t>
      </w:r>
      <w:r w:rsidRPr="000E6D8D">
        <w:t xml:space="preserve"> находится в </w:t>
      </w:r>
      <w:r>
        <w:t>юж</w:t>
      </w:r>
      <w:r w:rsidRPr="000E6D8D">
        <w:t xml:space="preserve">ной части </w:t>
      </w:r>
      <w:r>
        <w:t>Кимовского</w:t>
      </w:r>
      <w:r w:rsidRPr="000E6D8D">
        <w:t xml:space="preserve"> района Тульской области</w:t>
      </w:r>
      <w:r>
        <w:t xml:space="preserve">. </w:t>
      </w:r>
    </w:p>
    <w:p w14:paraId="55DA346D" w14:textId="77777777" w:rsidR="000C1B91" w:rsidRPr="000C1B91" w:rsidRDefault="000C1B91" w:rsidP="002C0784">
      <w:pPr>
        <w:pStyle w:val="aff6"/>
        <w:spacing w:after="0"/>
        <w:ind w:left="0" w:firstLine="709"/>
        <w:jc w:val="both"/>
        <w:rPr>
          <w:rFonts w:cs="Arial"/>
          <w:color w:val="000000" w:themeColor="text1"/>
        </w:rPr>
      </w:pPr>
      <w:r w:rsidRPr="002F242D">
        <w:rPr>
          <w:rFonts w:cs="Arial"/>
          <w:b/>
          <w:color w:val="000000" w:themeColor="text1"/>
        </w:rPr>
        <w:t>Климат</w:t>
      </w:r>
      <w:r w:rsidRPr="000C1B91">
        <w:rPr>
          <w:rFonts w:cs="Arial"/>
          <w:color w:val="000000" w:themeColor="text1"/>
        </w:rPr>
        <w:t xml:space="preserve"> Кимовского района, как и всей Тульской области, умеренно-</w:t>
      </w:r>
      <w:r w:rsidR="00217F39">
        <w:rPr>
          <w:rFonts w:cs="Arial"/>
          <w:color w:val="000000" w:themeColor="text1"/>
        </w:rPr>
        <w:t>к</w:t>
      </w:r>
      <w:r w:rsidRPr="000C1B91">
        <w:rPr>
          <w:rFonts w:cs="Arial"/>
          <w:color w:val="000000" w:themeColor="text1"/>
        </w:rPr>
        <w:t>онтинентальный с четко выраженными сезонами года. Характеризуется теплым летом, умеренно холодной с устойчивым снежным покровом зимой и хорошо выраженными, но менее длительными переходными периодами – весной и осенью.</w:t>
      </w:r>
    </w:p>
    <w:p w14:paraId="2F1A2559" w14:textId="77777777" w:rsidR="000C1B91" w:rsidRPr="000C1B91" w:rsidRDefault="000C1B91" w:rsidP="002C0784">
      <w:pPr>
        <w:pStyle w:val="aff6"/>
        <w:spacing w:after="0"/>
        <w:ind w:left="0" w:firstLine="709"/>
        <w:jc w:val="both"/>
        <w:rPr>
          <w:rFonts w:cs="Arial"/>
          <w:color w:val="000000" w:themeColor="text1"/>
        </w:rPr>
      </w:pPr>
      <w:r w:rsidRPr="000C1B91">
        <w:rPr>
          <w:rFonts w:cs="Arial"/>
          <w:color w:val="000000" w:themeColor="text1"/>
        </w:rPr>
        <w:t>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Европы. В конце лета – начале осени, нередко во второй половине зимы и весной, преобладает западный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w:t>
      </w:r>
    </w:p>
    <w:p w14:paraId="19178274" w14:textId="77777777" w:rsidR="000C1B91" w:rsidRPr="000C1B91" w:rsidRDefault="000C1B91" w:rsidP="002C0784">
      <w:pPr>
        <w:pStyle w:val="aff6"/>
        <w:spacing w:after="0"/>
        <w:ind w:left="0" w:firstLine="709"/>
        <w:jc w:val="both"/>
        <w:rPr>
          <w:rFonts w:cs="Arial"/>
          <w:color w:val="000000" w:themeColor="text1"/>
        </w:rPr>
      </w:pPr>
      <w:r w:rsidRPr="000C1B91">
        <w:rPr>
          <w:rFonts w:cs="Arial"/>
          <w:color w:val="000000" w:themeColor="text1"/>
        </w:rP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положительными летом.</w:t>
      </w:r>
    </w:p>
    <w:p w14:paraId="35F45BAE" w14:textId="77777777" w:rsidR="000C1B91" w:rsidRPr="000C1B91" w:rsidRDefault="000C1B91" w:rsidP="002C0784">
      <w:pPr>
        <w:pStyle w:val="aff6"/>
        <w:spacing w:after="0"/>
        <w:ind w:left="0" w:firstLine="709"/>
        <w:jc w:val="both"/>
        <w:rPr>
          <w:rFonts w:cs="Arial"/>
          <w:color w:val="000000" w:themeColor="text1"/>
        </w:rPr>
      </w:pPr>
      <w:r w:rsidRPr="000C1B91">
        <w:rPr>
          <w:rFonts w:cs="Arial"/>
          <w:color w:val="000000" w:themeColor="text1"/>
        </w:rPr>
        <w:t>Согласно строительно-климатическому районированию, рассматриваемая территория находится в подрайоне, характеризующимся в целом благоприятными условиями для строительства.</w:t>
      </w:r>
    </w:p>
    <w:p w14:paraId="7A6DFD3F" w14:textId="77777777" w:rsidR="000C1B91" w:rsidRPr="000C1B91" w:rsidRDefault="000C1B91" w:rsidP="002C0784">
      <w:pPr>
        <w:pStyle w:val="aff6"/>
        <w:spacing w:after="0"/>
        <w:ind w:left="0" w:firstLine="709"/>
        <w:jc w:val="both"/>
        <w:rPr>
          <w:rFonts w:cs="Arial"/>
          <w:color w:val="000000" w:themeColor="text1"/>
        </w:rPr>
      </w:pPr>
      <w:r w:rsidRPr="000C1B91">
        <w:rPr>
          <w:rFonts w:cs="Arial"/>
          <w:b/>
          <w:color w:val="000000" w:themeColor="text1"/>
        </w:rPr>
        <w:t xml:space="preserve">Температура воздуха </w:t>
      </w:r>
      <w:r w:rsidRPr="000C1B91">
        <w:rPr>
          <w:rFonts w:cs="Arial"/>
          <w:color w:val="000000" w:themeColor="text1"/>
        </w:rPr>
        <w:t>в среднем за год положительная, изменяется по территории с севера на юг от 4…0 до 4,6</w:t>
      </w:r>
      <w:r w:rsidRPr="000C1B91">
        <w:rPr>
          <w:rFonts w:cs="Arial"/>
          <w:color w:val="000000" w:themeColor="text1"/>
          <w:vertAlign w:val="superscript"/>
        </w:rPr>
        <w:t>0</w:t>
      </w:r>
      <w:r w:rsidRPr="000C1B91">
        <w:rPr>
          <w:rFonts w:cs="Arial"/>
          <w:color w:val="000000" w:themeColor="text1"/>
        </w:rPr>
        <w:t> С. В годовом ходе с ноября по март отмечается отрицательная средняя месячная температура, с апреля по октябрь – положительная. Самый холодный месяц года – январь, с температурой воздуха –10</w:t>
      </w:r>
      <w:r w:rsidRPr="000C1B91">
        <w:rPr>
          <w:rFonts w:cs="Arial"/>
          <w:color w:val="000000" w:themeColor="text1"/>
          <w:vertAlign w:val="superscript"/>
        </w:rPr>
        <w:t>0</w:t>
      </w:r>
      <w:r w:rsidRPr="000C1B91">
        <w:rPr>
          <w:rFonts w:cs="Arial"/>
          <w:color w:val="000000" w:themeColor="text1"/>
        </w:rPr>
        <w:t> С. Самая низкая температура воздуха составляет –42</w:t>
      </w:r>
      <w:r w:rsidRPr="000C1B91">
        <w:rPr>
          <w:rFonts w:cs="Arial"/>
          <w:color w:val="000000" w:themeColor="text1"/>
          <w:vertAlign w:val="superscript"/>
        </w:rPr>
        <w:t>0</w:t>
      </w:r>
      <w:r w:rsidRPr="000C1B91">
        <w:rPr>
          <w:rFonts w:cs="Arial"/>
          <w:color w:val="000000" w:themeColor="text1"/>
        </w:rPr>
        <w:t> С, а максимальная – +38</w:t>
      </w:r>
      <w:r w:rsidRPr="000C1B91">
        <w:rPr>
          <w:rFonts w:cs="Arial"/>
          <w:color w:val="000000" w:themeColor="text1"/>
          <w:vertAlign w:val="superscript"/>
        </w:rPr>
        <w:t>0</w:t>
      </w:r>
      <w:r w:rsidRPr="000C1B91">
        <w:rPr>
          <w:rFonts w:cs="Arial"/>
          <w:color w:val="000000" w:themeColor="text1"/>
        </w:rPr>
        <w:t> С. В течение холодного периода (с ноября по март месяцы) нередки оттепели. Оттепелей не бывает только в отдельные суровые зимы. В то же время в некоторые теплые зимы оттепели следуют одна за другой, перемещаясь с непродолжительными и несущественными похолоданиями. Снег ложиться 14–20 ноября, сходит в конце марта – начале апреля. Июль – самый теплый месяц года. Средняя температура воздуха в это время, незначительно изменяясь по территории, колеблется около +18,3</w:t>
      </w:r>
      <w:r w:rsidRPr="000C1B91">
        <w:rPr>
          <w:rFonts w:cs="Arial"/>
          <w:color w:val="000000" w:themeColor="text1"/>
          <w:vertAlign w:val="superscript"/>
        </w:rPr>
        <w:t>0 </w:t>
      </w:r>
      <w:r w:rsidRPr="000C1B91">
        <w:rPr>
          <w:rFonts w:cs="Arial"/>
          <w:color w:val="000000" w:themeColor="text1"/>
        </w:rPr>
        <w:t xml:space="preserve">С. В отдельные годы в жаркие дни максимальная температура воздуха </w:t>
      </w:r>
      <w:r w:rsidRPr="000C1B91">
        <w:rPr>
          <w:rFonts w:cs="Arial"/>
          <w:color w:val="000000" w:themeColor="text1"/>
        </w:rPr>
        <w:lastRenderedPageBreak/>
        <w:t>достигала +38</w:t>
      </w:r>
      <w:r w:rsidRPr="000C1B91">
        <w:rPr>
          <w:rFonts w:cs="Arial"/>
          <w:color w:val="000000" w:themeColor="text1"/>
          <w:vertAlign w:val="superscript"/>
        </w:rPr>
        <w:t>0</w:t>
      </w:r>
      <w:r w:rsidRPr="000C1B91">
        <w:rPr>
          <w:rFonts w:cs="Arial"/>
          <w:color w:val="000000" w:themeColor="text1"/>
        </w:rPr>
        <w:t> С. Весной и осенью характерны заморозки. Весной заморозки заканчиваются, по средним многолетним данным в конце мая.</w:t>
      </w:r>
    </w:p>
    <w:p w14:paraId="68994E53" w14:textId="77777777" w:rsidR="000C1B91" w:rsidRPr="000C1B91" w:rsidRDefault="000C1B91" w:rsidP="002C0784">
      <w:pPr>
        <w:pStyle w:val="aff6"/>
        <w:spacing w:after="0"/>
        <w:ind w:left="0" w:firstLine="709"/>
        <w:jc w:val="both"/>
        <w:rPr>
          <w:rFonts w:cs="Arial"/>
          <w:color w:val="000000" w:themeColor="text1"/>
        </w:rPr>
      </w:pPr>
      <w:r w:rsidRPr="000C1B91">
        <w:rPr>
          <w:rFonts w:cs="Arial"/>
          <w:color w:val="000000" w:themeColor="text1"/>
        </w:rPr>
        <w:t>Продолжительность безморозного периода колеблется в пределах от 99 до 183 суток, в среднем – 149 суток.</w:t>
      </w:r>
    </w:p>
    <w:p w14:paraId="5C5EAA7B" w14:textId="77777777" w:rsidR="000C1B91" w:rsidRPr="000C1B91" w:rsidRDefault="000C1B91" w:rsidP="002C0784">
      <w:pPr>
        <w:pStyle w:val="aff6"/>
        <w:spacing w:after="0"/>
        <w:ind w:left="0" w:firstLine="709"/>
        <w:jc w:val="both"/>
        <w:rPr>
          <w:rFonts w:cs="Arial"/>
          <w:color w:val="000000" w:themeColor="text1"/>
        </w:rPr>
      </w:pPr>
      <w:r w:rsidRPr="000C1B91">
        <w:rPr>
          <w:rFonts w:cs="Arial"/>
          <w:color w:val="000000" w:themeColor="text1"/>
        </w:rPr>
        <w:t>В зависимости от характера зим, их снежности и температурного режима изменяется глубина промерзания почвы, которая колеблется в отдельные зимы от 25 до 100 см, в среднем составляя 64 см.</w:t>
      </w:r>
    </w:p>
    <w:p w14:paraId="36BF12D7" w14:textId="77777777" w:rsidR="00353C24" w:rsidRDefault="000C1B91" w:rsidP="002C0784">
      <w:pPr>
        <w:pStyle w:val="aff6"/>
        <w:spacing w:after="0"/>
        <w:ind w:left="0" w:firstLine="709"/>
        <w:jc w:val="both"/>
        <w:rPr>
          <w:rFonts w:cs="Arial"/>
          <w:color w:val="000000" w:themeColor="text1"/>
          <w:lang w:eastAsia="ar-SA"/>
        </w:rPr>
      </w:pPr>
      <w:r w:rsidRPr="000C1B91">
        <w:rPr>
          <w:rFonts w:cs="Arial"/>
          <w:color w:val="000000" w:themeColor="text1"/>
          <w:lang w:eastAsia="ar-SA"/>
        </w:rPr>
        <w:t>В таблице представлены основные строительно-климатические характеристики температурного режима.</w:t>
      </w:r>
    </w:p>
    <w:p w14:paraId="5B4299FF" w14:textId="77777777" w:rsidR="000C1B91" w:rsidRPr="000C1B91" w:rsidRDefault="000C1B91" w:rsidP="002C0784">
      <w:pPr>
        <w:pStyle w:val="aff6"/>
        <w:spacing w:after="0"/>
        <w:ind w:left="0" w:firstLine="709"/>
        <w:jc w:val="center"/>
        <w:rPr>
          <w:rFonts w:cs="Arial"/>
          <w:b/>
          <w:color w:val="000000" w:themeColor="text1"/>
        </w:rPr>
      </w:pPr>
      <w:r w:rsidRPr="000C1B91">
        <w:rPr>
          <w:rFonts w:cs="Arial"/>
          <w:b/>
          <w:color w:val="000000" w:themeColor="text1"/>
        </w:rPr>
        <w:t>Расчетные показатели температурного режима</w:t>
      </w:r>
    </w:p>
    <w:tbl>
      <w:tblPr>
        <w:tblW w:w="9486"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4"/>
        <w:gridCol w:w="1420"/>
        <w:gridCol w:w="1285"/>
        <w:gridCol w:w="1760"/>
        <w:gridCol w:w="1856"/>
        <w:gridCol w:w="1901"/>
      </w:tblGrid>
      <w:tr w:rsidR="000C1B91" w:rsidRPr="002C0784" w14:paraId="3305320E" w14:textId="77777777" w:rsidTr="000C1B91">
        <w:trPr>
          <w:trHeight w:val="377"/>
          <w:jc w:val="right"/>
        </w:trPr>
        <w:tc>
          <w:tcPr>
            <w:tcW w:w="5699" w:type="dxa"/>
            <w:gridSpan w:val="4"/>
            <w:shd w:val="clear" w:color="auto" w:fill="auto"/>
            <w:vAlign w:val="center"/>
          </w:tcPr>
          <w:p w14:paraId="251AA7F3"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 xml:space="preserve">Средняя температура наружного воздуха, </w:t>
            </w:r>
            <w:r w:rsidRPr="002C0784">
              <w:rPr>
                <w:rFonts w:cs="Times New Roman"/>
                <w:vertAlign w:val="superscript"/>
                <w:lang w:eastAsia="ru-RU"/>
              </w:rPr>
              <w:t>0</w:t>
            </w:r>
            <w:r w:rsidRPr="002C0784">
              <w:rPr>
                <w:rFonts w:cs="Times New Roman"/>
                <w:lang w:eastAsia="ru-RU"/>
              </w:rPr>
              <w:t> С</w:t>
            </w:r>
          </w:p>
        </w:tc>
        <w:tc>
          <w:tcPr>
            <w:tcW w:w="3787" w:type="dxa"/>
            <w:gridSpan w:val="2"/>
            <w:shd w:val="clear" w:color="auto" w:fill="auto"/>
            <w:vAlign w:val="center"/>
          </w:tcPr>
          <w:p w14:paraId="0AA9E6BA"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Продолжительность, сут.</w:t>
            </w:r>
          </w:p>
        </w:tc>
      </w:tr>
      <w:tr w:rsidR="000C1B91" w:rsidRPr="002C0784" w14:paraId="51F8DAF8" w14:textId="77777777" w:rsidTr="000C1B91">
        <w:trPr>
          <w:jc w:val="right"/>
        </w:trPr>
        <w:tc>
          <w:tcPr>
            <w:tcW w:w="1506" w:type="dxa"/>
            <w:shd w:val="clear" w:color="auto" w:fill="auto"/>
            <w:vAlign w:val="center"/>
          </w:tcPr>
          <w:p w14:paraId="695E1DAC"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наиболее холодных суток</w:t>
            </w:r>
          </w:p>
        </w:tc>
        <w:tc>
          <w:tcPr>
            <w:tcW w:w="1531" w:type="dxa"/>
            <w:shd w:val="clear" w:color="auto" w:fill="auto"/>
            <w:vAlign w:val="center"/>
          </w:tcPr>
          <w:p w14:paraId="5AA5407A"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наиболее холодной пятидневки</w:t>
            </w:r>
          </w:p>
        </w:tc>
        <w:tc>
          <w:tcPr>
            <w:tcW w:w="1107" w:type="dxa"/>
            <w:shd w:val="clear" w:color="auto" w:fill="auto"/>
            <w:vAlign w:val="center"/>
          </w:tcPr>
          <w:p w14:paraId="10A75EDE"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наиболее холодного периода</w:t>
            </w:r>
          </w:p>
        </w:tc>
        <w:tc>
          <w:tcPr>
            <w:tcW w:w="1555" w:type="dxa"/>
            <w:shd w:val="clear" w:color="auto" w:fill="auto"/>
            <w:vAlign w:val="center"/>
          </w:tcPr>
          <w:p w14:paraId="7FEF1641"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отопительного периода</w:t>
            </w:r>
          </w:p>
        </w:tc>
        <w:tc>
          <w:tcPr>
            <w:tcW w:w="1582" w:type="dxa"/>
            <w:shd w:val="clear" w:color="auto" w:fill="auto"/>
            <w:vAlign w:val="center"/>
          </w:tcPr>
          <w:p w14:paraId="1235B0E1"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со среднесуточной температурой</w:t>
            </w:r>
          </w:p>
          <w:p w14:paraId="30CF658E"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 8</w:t>
            </w:r>
            <w:r w:rsidRPr="002C0784">
              <w:rPr>
                <w:rFonts w:cs="Times New Roman"/>
                <w:vertAlign w:val="superscript"/>
                <w:lang w:eastAsia="ru-RU"/>
              </w:rPr>
              <w:t>0</w:t>
            </w:r>
            <w:r w:rsidRPr="002C0784">
              <w:rPr>
                <w:rFonts w:cs="Times New Roman"/>
                <w:lang w:eastAsia="ru-RU"/>
              </w:rPr>
              <w:t> С (отопительного периода)</w:t>
            </w:r>
          </w:p>
        </w:tc>
        <w:tc>
          <w:tcPr>
            <w:tcW w:w="2205" w:type="dxa"/>
            <w:shd w:val="clear" w:color="auto" w:fill="auto"/>
            <w:vAlign w:val="center"/>
          </w:tcPr>
          <w:p w14:paraId="1F77CCCF"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Со среднесуточной температурой воздуха ≤ 0</w:t>
            </w:r>
            <w:r w:rsidRPr="002C0784">
              <w:rPr>
                <w:rFonts w:cs="Times New Roman"/>
                <w:vertAlign w:val="superscript"/>
                <w:lang w:eastAsia="ru-RU"/>
              </w:rPr>
              <w:t>0</w:t>
            </w:r>
            <w:r w:rsidRPr="002C0784">
              <w:rPr>
                <w:rFonts w:cs="Times New Roman"/>
                <w:lang w:eastAsia="ru-RU"/>
              </w:rPr>
              <w:t> С</w:t>
            </w:r>
          </w:p>
        </w:tc>
      </w:tr>
      <w:tr w:rsidR="000C1B91" w:rsidRPr="002C0784" w14:paraId="09A57FE2" w14:textId="77777777" w:rsidTr="000C1B91">
        <w:trPr>
          <w:trHeight w:val="431"/>
          <w:jc w:val="right"/>
        </w:trPr>
        <w:tc>
          <w:tcPr>
            <w:tcW w:w="1506" w:type="dxa"/>
            <w:shd w:val="clear" w:color="auto" w:fill="auto"/>
            <w:vAlign w:val="center"/>
          </w:tcPr>
          <w:p w14:paraId="52F537A8"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–31</w:t>
            </w:r>
          </w:p>
        </w:tc>
        <w:tc>
          <w:tcPr>
            <w:tcW w:w="1531" w:type="dxa"/>
            <w:shd w:val="clear" w:color="auto" w:fill="auto"/>
            <w:vAlign w:val="center"/>
          </w:tcPr>
          <w:p w14:paraId="24650086"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–37</w:t>
            </w:r>
          </w:p>
        </w:tc>
        <w:tc>
          <w:tcPr>
            <w:tcW w:w="1107" w:type="dxa"/>
            <w:shd w:val="clear" w:color="auto" w:fill="auto"/>
            <w:vAlign w:val="center"/>
          </w:tcPr>
          <w:p w14:paraId="51D1DC03"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–13…–14</w:t>
            </w:r>
          </w:p>
        </w:tc>
        <w:tc>
          <w:tcPr>
            <w:tcW w:w="1555" w:type="dxa"/>
            <w:shd w:val="clear" w:color="auto" w:fill="auto"/>
            <w:vAlign w:val="center"/>
          </w:tcPr>
          <w:p w14:paraId="7AF235EE"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–3…–5</w:t>
            </w:r>
          </w:p>
        </w:tc>
        <w:tc>
          <w:tcPr>
            <w:tcW w:w="1582" w:type="dxa"/>
            <w:shd w:val="clear" w:color="auto" w:fill="auto"/>
            <w:vAlign w:val="center"/>
          </w:tcPr>
          <w:p w14:paraId="390BD94E"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207–214</w:t>
            </w:r>
          </w:p>
        </w:tc>
        <w:tc>
          <w:tcPr>
            <w:tcW w:w="2205" w:type="dxa"/>
            <w:shd w:val="clear" w:color="auto" w:fill="auto"/>
            <w:vAlign w:val="center"/>
          </w:tcPr>
          <w:p w14:paraId="169C6A44" w14:textId="77777777" w:rsidR="000C1B91" w:rsidRPr="002C0784" w:rsidRDefault="000C1B91" w:rsidP="000C1B91">
            <w:pPr>
              <w:suppressAutoHyphens w:val="0"/>
              <w:ind w:right="-24" w:firstLine="34"/>
              <w:jc w:val="center"/>
              <w:rPr>
                <w:rFonts w:cs="Times New Roman"/>
                <w:lang w:eastAsia="ru-RU"/>
              </w:rPr>
            </w:pPr>
            <w:r w:rsidRPr="002C0784">
              <w:rPr>
                <w:rFonts w:cs="Times New Roman"/>
                <w:lang w:eastAsia="ru-RU"/>
              </w:rPr>
              <w:t>145–150</w:t>
            </w:r>
          </w:p>
        </w:tc>
      </w:tr>
    </w:tbl>
    <w:p w14:paraId="2D27B807" w14:textId="77777777" w:rsidR="000C1B91" w:rsidRDefault="000C1B91" w:rsidP="000C1B91">
      <w:pPr>
        <w:pStyle w:val="aff6"/>
        <w:ind w:left="709" w:firstLine="567"/>
        <w:jc w:val="center"/>
        <w:rPr>
          <w:rFonts w:cs="Arial"/>
          <w:color w:val="000000" w:themeColor="text1"/>
          <w:lang w:eastAsia="ar-SA"/>
        </w:rPr>
      </w:pPr>
    </w:p>
    <w:p w14:paraId="67CB9D7D" w14:textId="77777777" w:rsidR="000C1B91" w:rsidRPr="002C0784" w:rsidRDefault="003071D2" w:rsidP="002C0784">
      <w:pPr>
        <w:pStyle w:val="aff6"/>
        <w:spacing w:after="0"/>
        <w:ind w:left="0" w:firstLine="709"/>
        <w:rPr>
          <w:rFonts w:cs="Arial"/>
          <w:color w:val="000000" w:themeColor="text1"/>
          <w:lang w:eastAsia="ar-SA"/>
        </w:rPr>
      </w:pPr>
      <w:r w:rsidRPr="002C0784">
        <w:rPr>
          <w:rFonts w:cs="Arial"/>
          <w:color w:val="000000" w:themeColor="text1"/>
          <w:lang w:eastAsia="ar-SA"/>
        </w:rPr>
        <w:t>Многолетняя средняя продолжительность промерзания почвы составляет 150–180 дней.</w:t>
      </w:r>
    </w:p>
    <w:p w14:paraId="0965A00D" w14:textId="77777777" w:rsidR="003071D2" w:rsidRPr="002C0784" w:rsidRDefault="003071D2" w:rsidP="002C0784">
      <w:pPr>
        <w:pStyle w:val="aff6"/>
        <w:spacing w:after="0"/>
        <w:ind w:left="0" w:firstLine="709"/>
        <w:jc w:val="both"/>
        <w:rPr>
          <w:rFonts w:cs="Arial"/>
          <w:color w:val="000000" w:themeColor="text1"/>
        </w:rPr>
      </w:pPr>
      <w:r w:rsidRPr="002C0784">
        <w:rPr>
          <w:rFonts w:cs="Arial"/>
          <w:b/>
          <w:color w:val="000000" w:themeColor="text1"/>
        </w:rPr>
        <w:t xml:space="preserve">Осадки. </w:t>
      </w:r>
      <w:r w:rsidRPr="002C0784">
        <w:rPr>
          <w:rFonts w:cs="Arial"/>
          <w:color w:val="000000" w:themeColor="text1"/>
        </w:rPr>
        <w:t>По количеству выпадающих осадков территория относится к зоне достаточного увлажнения. За год в среднем за многолетний период выпадает 450 мм осадков. Пространственное и временное их распределение отличается значительной неравномерностью. Большая часть 450 мм приходится на теплый период года и 270 мм – на холодный. В годовом ходе месячных сумм осадков максимум наблюдается в июле (в среднем до 78 мм осадков), в июле –70 мм, минимум в феврале – 32 мм. Обычно две трети осадков выпадает в теплый период года (апрель–октябрь) в виде дождя, одна треть зимой в виде снега.</w:t>
      </w:r>
    </w:p>
    <w:p w14:paraId="1AB9CBD2" w14:textId="77777777" w:rsidR="003071D2" w:rsidRPr="002C0784" w:rsidRDefault="003071D2" w:rsidP="002C0784">
      <w:pPr>
        <w:pStyle w:val="aff6"/>
        <w:spacing w:after="0"/>
        <w:ind w:left="0" w:firstLine="709"/>
        <w:jc w:val="both"/>
        <w:rPr>
          <w:rFonts w:cs="Arial"/>
          <w:color w:val="000000" w:themeColor="text1"/>
        </w:rPr>
      </w:pPr>
      <w:r w:rsidRPr="002C0784">
        <w:rPr>
          <w:rFonts w:cs="Arial"/>
          <w:color w:val="000000" w:themeColor="text1"/>
        </w:rPr>
        <w:t xml:space="preserve">Осадки, выпадающие в твердом виде с ноября по март, образуют </w:t>
      </w:r>
      <w:r w:rsidRPr="002C0784">
        <w:rPr>
          <w:rFonts w:cs="Arial"/>
          <w:b/>
          <w:color w:val="000000" w:themeColor="text1"/>
        </w:rPr>
        <w:t xml:space="preserve">снежный покров. </w:t>
      </w:r>
      <w:r w:rsidRPr="002C0784">
        <w:rPr>
          <w:rFonts w:cs="Arial"/>
          <w:color w:val="000000" w:themeColor="text1"/>
        </w:rPr>
        <w:t>Образование устойчивого снежного покрова обычно начинается на севере района 28 ноября и заканчивается на юге 7 декабря. Максимальная высота снежного покрова отмечается в конце февраля и изменяется по территории от 19 до 33 см, в отдельные многоснежные годы она может достигать 50 см на юге и 70 см на севере парка, а в малоснежные зимы – не превышать 5 см. Число дней со снежным покровом – 130-145.</w:t>
      </w:r>
    </w:p>
    <w:p w14:paraId="64CCFA7F" w14:textId="77777777" w:rsidR="003071D2" w:rsidRPr="002C0784" w:rsidRDefault="003071D2" w:rsidP="002C0784">
      <w:pPr>
        <w:pStyle w:val="aff6"/>
        <w:spacing w:after="0"/>
        <w:ind w:left="0" w:firstLine="709"/>
        <w:jc w:val="both"/>
        <w:rPr>
          <w:rFonts w:cs="Arial"/>
          <w:color w:val="000000" w:themeColor="text1"/>
        </w:rPr>
      </w:pPr>
      <w:r w:rsidRPr="002C0784">
        <w:rPr>
          <w:rFonts w:cs="Arial"/>
          <w:color w:val="000000" w:themeColor="text1"/>
        </w:rPr>
        <w:t>Средняя дата образования устойчивого снежного покрова – 29 ноября, а разрушения – 6 апреля. Среднее число дней со снежным покровом равно 139. Высота снежного покрова в среднем составляет 47 см, в отдельные годы доходит до 70 см. Максимальной высоты снежный покров достигает в конце февраля – начале марта.</w:t>
      </w:r>
    </w:p>
    <w:p w14:paraId="26B2D7B8" w14:textId="77777777" w:rsidR="003071D2" w:rsidRPr="002C0784" w:rsidRDefault="003071D2" w:rsidP="002C0784">
      <w:pPr>
        <w:pStyle w:val="aff6"/>
        <w:spacing w:after="0"/>
        <w:ind w:left="0" w:firstLine="709"/>
        <w:jc w:val="both"/>
        <w:rPr>
          <w:rFonts w:cs="Arial"/>
          <w:color w:val="000000" w:themeColor="text1"/>
        </w:rPr>
      </w:pPr>
      <w:r w:rsidRPr="002C0784">
        <w:rPr>
          <w:rFonts w:cs="Arial"/>
          <w:color w:val="000000" w:themeColor="text1"/>
        </w:rPr>
        <w:t>Число дней с относительной влажностью воздуха 80% и более за год составляет 125-133.</w:t>
      </w:r>
    </w:p>
    <w:p w14:paraId="360A71CE" w14:textId="77777777" w:rsidR="003071D2" w:rsidRPr="002C0784" w:rsidRDefault="003071D2" w:rsidP="002C0784">
      <w:pPr>
        <w:pStyle w:val="aff6"/>
        <w:spacing w:after="0"/>
        <w:ind w:left="0" w:firstLine="709"/>
        <w:jc w:val="both"/>
        <w:rPr>
          <w:rFonts w:cs="Arial"/>
          <w:color w:val="000000" w:themeColor="text1"/>
        </w:rPr>
      </w:pPr>
      <w:r w:rsidRPr="002C0784">
        <w:rPr>
          <w:rFonts w:cs="Arial"/>
          <w:b/>
          <w:color w:val="000000" w:themeColor="text1"/>
        </w:rPr>
        <w:t xml:space="preserve">Ветер. </w:t>
      </w:r>
      <w:r w:rsidRPr="002C0784">
        <w:rPr>
          <w:rFonts w:cs="Arial"/>
          <w:color w:val="000000" w:themeColor="text1"/>
        </w:rPr>
        <w:t>Ветровой режим характеризуется преобладанием в течение года потоков западного и юго-западного направления. В зимний период преобладают ветры южного и юго-западного направлений, в летний – северные, северо-восточные и северо-западные.</w:t>
      </w:r>
    </w:p>
    <w:p w14:paraId="49BCBC02" w14:textId="77777777" w:rsidR="003071D2" w:rsidRPr="002C0784" w:rsidRDefault="003071D2" w:rsidP="002C0784">
      <w:pPr>
        <w:pStyle w:val="aff6"/>
        <w:spacing w:after="0"/>
        <w:ind w:left="0" w:firstLine="709"/>
        <w:jc w:val="both"/>
        <w:rPr>
          <w:rFonts w:cs="Arial"/>
          <w:color w:val="000000" w:themeColor="text1"/>
        </w:rPr>
      </w:pPr>
      <w:r w:rsidRPr="002C0784">
        <w:rPr>
          <w:rFonts w:cs="Arial"/>
          <w:color w:val="000000" w:themeColor="text1"/>
        </w:rPr>
        <w:t>Средняя годовая скорость ветра на территории составляет 3,6 м/с. Самые ветровые месяцы со средней скоростью ветра более 4,0 м/с – это период с ноября по март включительно. Наименьшие скорости ветра отмечаются в августе. Максимальные скорости ветра в зимний период фиксируются при ветрах южных и юго-западный направлений (4,9 – 5 м/с), в летний период – при ветрах северо-западного и западного направления (3,3 – 3,8 м/с).</w:t>
      </w:r>
    </w:p>
    <w:p w14:paraId="68858033" w14:textId="77777777" w:rsidR="003071D2" w:rsidRPr="002C0784" w:rsidRDefault="003071D2" w:rsidP="002C0784">
      <w:pPr>
        <w:pStyle w:val="aff6"/>
        <w:spacing w:after="0"/>
        <w:ind w:left="0" w:firstLine="709"/>
        <w:jc w:val="both"/>
        <w:rPr>
          <w:rFonts w:cs="Arial"/>
          <w:color w:val="000000" w:themeColor="text1"/>
        </w:rPr>
      </w:pPr>
      <w:r w:rsidRPr="002C0784">
        <w:rPr>
          <w:rFonts w:cs="Arial"/>
          <w:color w:val="000000" w:themeColor="text1"/>
        </w:rPr>
        <w:t>Скорость ветра возможна один раз:</w:t>
      </w:r>
    </w:p>
    <w:p w14:paraId="64941ECF" w14:textId="77777777" w:rsidR="003071D2" w:rsidRPr="002C0784" w:rsidRDefault="003071D2" w:rsidP="002C0784">
      <w:pPr>
        <w:pStyle w:val="aff6"/>
        <w:numPr>
          <w:ilvl w:val="0"/>
          <w:numId w:val="24"/>
        </w:numPr>
        <w:spacing w:after="0"/>
        <w:ind w:left="0" w:firstLine="709"/>
        <w:jc w:val="both"/>
        <w:rPr>
          <w:rFonts w:cs="Arial"/>
          <w:color w:val="000000" w:themeColor="text1"/>
        </w:rPr>
      </w:pPr>
      <w:r w:rsidRPr="002C0784">
        <w:rPr>
          <w:rFonts w:cs="Arial"/>
          <w:color w:val="000000" w:themeColor="text1"/>
        </w:rPr>
        <w:lastRenderedPageBreak/>
        <w:t>в год – 18 м/с;</w:t>
      </w:r>
    </w:p>
    <w:p w14:paraId="216ED5D3" w14:textId="77777777" w:rsidR="003071D2" w:rsidRPr="002C0784" w:rsidRDefault="003071D2" w:rsidP="002C0784">
      <w:pPr>
        <w:pStyle w:val="aff6"/>
        <w:numPr>
          <w:ilvl w:val="0"/>
          <w:numId w:val="24"/>
        </w:numPr>
        <w:spacing w:after="0"/>
        <w:ind w:left="0" w:firstLine="709"/>
        <w:jc w:val="both"/>
        <w:rPr>
          <w:rFonts w:cs="Arial"/>
          <w:color w:val="000000" w:themeColor="text1"/>
        </w:rPr>
      </w:pPr>
      <w:r w:rsidRPr="002C0784">
        <w:rPr>
          <w:rFonts w:cs="Arial"/>
          <w:color w:val="000000" w:themeColor="text1"/>
        </w:rPr>
        <w:t>в пять лет – 21 м/с;</w:t>
      </w:r>
    </w:p>
    <w:p w14:paraId="340DC556" w14:textId="77777777" w:rsidR="003071D2" w:rsidRPr="002C0784" w:rsidRDefault="003071D2" w:rsidP="002C0784">
      <w:pPr>
        <w:pStyle w:val="aff6"/>
        <w:numPr>
          <w:ilvl w:val="0"/>
          <w:numId w:val="24"/>
        </w:numPr>
        <w:spacing w:after="0"/>
        <w:ind w:left="0" w:firstLine="709"/>
        <w:jc w:val="both"/>
        <w:rPr>
          <w:rFonts w:cs="Arial"/>
          <w:color w:val="000000" w:themeColor="text1"/>
        </w:rPr>
      </w:pPr>
      <w:r w:rsidRPr="002C0784">
        <w:rPr>
          <w:rFonts w:cs="Arial"/>
          <w:color w:val="000000" w:themeColor="text1"/>
        </w:rPr>
        <w:t>в десять лет – 22 м/с;</w:t>
      </w:r>
    </w:p>
    <w:p w14:paraId="0F584B3D" w14:textId="77777777" w:rsidR="003071D2" w:rsidRPr="002C0784" w:rsidRDefault="003071D2" w:rsidP="002C0784">
      <w:pPr>
        <w:pStyle w:val="aff6"/>
        <w:numPr>
          <w:ilvl w:val="0"/>
          <w:numId w:val="24"/>
        </w:numPr>
        <w:spacing w:after="0"/>
        <w:ind w:left="0" w:firstLine="709"/>
        <w:jc w:val="both"/>
        <w:rPr>
          <w:rFonts w:cs="Arial"/>
          <w:color w:val="000000" w:themeColor="text1"/>
        </w:rPr>
      </w:pPr>
      <w:r w:rsidRPr="002C0784">
        <w:rPr>
          <w:rFonts w:cs="Arial"/>
          <w:color w:val="000000" w:themeColor="text1"/>
        </w:rPr>
        <w:t>в пятнадцать лет – 23 м/с;</w:t>
      </w:r>
    </w:p>
    <w:p w14:paraId="494B1237" w14:textId="77777777" w:rsidR="003071D2" w:rsidRPr="002C0784" w:rsidRDefault="003071D2" w:rsidP="002C0784">
      <w:pPr>
        <w:pStyle w:val="aff6"/>
        <w:numPr>
          <w:ilvl w:val="0"/>
          <w:numId w:val="24"/>
        </w:numPr>
        <w:spacing w:after="0"/>
        <w:ind w:left="0" w:firstLine="709"/>
        <w:jc w:val="both"/>
        <w:rPr>
          <w:rFonts w:cs="Arial"/>
          <w:color w:val="000000" w:themeColor="text1"/>
        </w:rPr>
      </w:pPr>
      <w:r w:rsidRPr="002C0784">
        <w:rPr>
          <w:rFonts w:cs="Arial"/>
          <w:color w:val="000000" w:themeColor="text1"/>
        </w:rPr>
        <w:t>в двадцать лет – 24 м/с.</w:t>
      </w:r>
    </w:p>
    <w:p w14:paraId="6006A484" w14:textId="77777777" w:rsidR="003071D2" w:rsidRPr="002C0784" w:rsidRDefault="003071D2" w:rsidP="002C0784">
      <w:pPr>
        <w:pStyle w:val="aff6"/>
        <w:spacing w:after="0"/>
        <w:ind w:left="0" w:firstLine="709"/>
        <w:jc w:val="both"/>
        <w:rPr>
          <w:rFonts w:cs="Arial"/>
          <w:color w:val="000000" w:themeColor="text1"/>
        </w:rPr>
      </w:pPr>
      <w:r w:rsidRPr="002C0784">
        <w:rPr>
          <w:rFonts w:cs="Arial"/>
          <w:color w:val="000000" w:themeColor="text1"/>
        </w:rPr>
        <w:t>Ветровой режим оказывает существенное влияние на перенос и рассеивание загрязняющих веществ. Особенно это относится к ветрам со скоростью 0,1 м. На рассматриваемой территории повторяемость ветров этой градации в среднем за год составляет 20% – 30%. Увеличение повторяемости слабых ветров и штилей отмечается в летние месяцы, достигая максимума в августе.</w:t>
      </w:r>
    </w:p>
    <w:p w14:paraId="79E2424D" w14:textId="77777777" w:rsidR="003071D2" w:rsidRPr="002C0784" w:rsidRDefault="003071D2" w:rsidP="002C0784">
      <w:pPr>
        <w:pStyle w:val="aff6"/>
        <w:spacing w:after="0"/>
        <w:ind w:left="0" w:firstLine="709"/>
        <w:jc w:val="both"/>
        <w:rPr>
          <w:rFonts w:cs="Arial"/>
          <w:color w:val="000000" w:themeColor="text1"/>
        </w:rPr>
      </w:pPr>
      <w:r w:rsidRPr="002C0784">
        <w:rPr>
          <w:rFonts w:cs="Arial"/>
          <w:color w:val="000000" w:themeColor="text1"/>
        </w:rPr>
        <w:t xml:space="preserve">Потенциал загрязнения атмосферы (ПЗА) характеризуется как умеренный. Повышенный уровень загрязнения атмосферного воздуха, обусловленный метеорологическими условиями может отмечаться летом и зимой. </w:t>
      </w:r>
    </w:p>
    <w:p w14:paraId="781688D1" w14:textId="77777777" w:rsidR="003071D2" w:rsidRPr="002C0784" w:rsidRDefault="003071D2" w:rsidP="002C0784">
      <w:pPr>
        <w:pStyle w:val="aff6"/>
        <w:spacing w:after="0"/>
        <w:ind w:left="0" w:firstLine="709"/>
        <w:jc w:val="both"/>
        <w:rPr>
          <w:rFonts w:cs="Arial"/>
          <w:b/>
          <w:color w:val="000000" w:themeColor="text1"/>
        </w:rPr>
      </w:pPr>
      <w:r w:rsidRPr="002C0784">
        <w:rPr>
          <w:rFonts w:cs="Arial"/>
          <w:b/>
          <w:color w:val="000000" w:themeColor="text1"/>
        </w:rPr>
        <w:t>Микроклиматические особенности.</w:t>
      </w:r>
    </w:p>
    <w:p w14:paraId="138BBC14" w14:textId="77777777" w:rsidR="003071D2" w:rsidRPr="002C0784" w:rsidRDefault="003071D2" w:rsidP="002C0784">
      <w:pPr>
        <w:pStyle w:val="aff6"/>
        <w:spacing w:after="0"/>
        <w:ind w:left="0" w:firstLine="709"/>
        <w:jc w:val="both"/>
        <w:rPr>
          <w:rFonts w:cs="Arial"/>
          <w:color w:val="000000" w:themeColor="text1"/>
        </w:rPr>
      </w:pPr>
      <w:r w:rsidRPr="002C0784">
        <w:rPr>
          <w:rFonts w:cs="Arial"/>
          <w:color w:val="000000" w:themeColor="text1"/>
        </w:rPr>
        <w:t>Важное значение в формировании ветрового режима играют орографические особенности рельефа. В непродуваемых долинах рек, ручьев, оврагов отмечается существенное снижение скорости ветрового потока (до 25%), увеличивается вероятность образования застойных зон. Повышение скорости ветровых потоков на 20% – 30% по сравнению со средними значениями возможно вдоль долины р. Дон.</w:t>
      </w:r>
    </w:p>
    <w:p w14:paraId="72BB125F" w14:textId="77777777" w:rsidR="003071D2" w:rsidRPr="002C0784" w:rsidRDefault="003071D2" w:rsidP="002C0784">
      <w:pPr>
        <w:pStyle w:val="aff6"/>
        <w:spacing w:after="0"/>
        <w:ind w:left="0" w:firstLine="709"/>
        <w:jc w:val="both"/>
        <w:rPr>
          <w:rFonts w:cs="Arial"/>
          <w:color w:val="000000" w:themeColor="text1"/>
        </w:rPr>
      </w:pPr>
      <w:r w:rsidRPr="002C0784">
        <w:rPr>
          <w:rFonts w:cs="Arial"/>
          <w:color w:val="000000" w:themeColor="text1"/>
        </w:rPr>
        <w:t xml:space="preserve">На микроклиматические особенности территории оказывает влияние также растительность и водные поверхности. </w:t>
      </w:r>
    </w:p>
    <w:p w14:paraId="0DBCAED1" w14:textId="77777777" w:rsidR="003071D2" w:rsidRPr="002C0784" w:rsidRDefault="003071D2" w:rsidP="002C0784">
      <w:pPr>
        <w:pStyle w:val="aff6"/>
        <w:spacing w:after="0"/>
        <w:ind w:left="0" w:firstLine="709"/>
        <w:jc w:val="both"/>
        <w:rPr>
          <w:rFonts w:cs="Arial"/>
          <w:color w:val="000000" w:themeColor="text1"/>
        </w:rPr>
      </w:pPr>
      <w:r w:rsidRPr="002C0784">
        <w:rPr>
          <w:rFonts w:cs="Arial"/>
          <w:color w:val="000000" w:themeColor="text1"/>
        </w:rPr>
        <w:t>В лесных массивах температура воздуха летом на 2</w:t>
      </w:r>
      <w:r w:rsidRPr="002C0784">
        <w:rPr>
          <w:rFonts w:cs="Arial"/>
          <w:color w:val="000000" w:themeColor="text1"/>
          <w:vertAlign w:val="superscript"/>
        </w:rPr>
        <w:t>0</w:t>
      </w:r>
      <w:r w:rsidRPr="002C0784">
        <w:rPr>
          <w:rFonts w:cs="Arial"/>
          <w:color w:val="000000" w:themeColor="text1"/>
        </w:rPr>
        <w:t> С – 4</w:t>
      </w:r>
      <w:r w:rsidRPr="002C0784">
        <w:rPr>
          <w:rFonts w:cs="Arial"/>
          <w:color w:val="000000" w:themeColor="text1"/>
          <w:vertAlign w:val="superscript"/>
        </w:rPr>
        <w:t>0</w:t>
      </w:r>
      <w:r w:rsidRPr="002C0784">
        <w:rPr>
          <w:rFonts w:cs="Arial"/>
          <w:color w:val="000000" w:themeColor="text1"/>
        </w:rPr>
        <w:t> С ниже, а зимой выше, чем в городской застройке.</w:t>
      </w:r>
    </w:p>
    <w:p w14:paraId="1A8B3569" w14:textId="77777777" w:rsidR="000C1B91" w:rsidRPr="002C0784" w:rsidRDefault="003071D2" w:rsidP="002C0784">
      <w:pPr>
        <w:pStyle w:val="aff6"/>
        <w:spacing w:after="0"/>
        <w:ind w:left="0" w:firstLine="709"/>
        <w:jc w:val="both"/>
        <w:rPr>
          <w:rFonts w:cs="Arial"/>
          <w:b/>
          <w:color w:val="000000" w:themeColor="text1"/>
          <w:lang w:eastAsia="ar-SA"/>
        </w:rPr>
      </w:pPr>
      <w:r w:rsidRPr="002C0784">
        <w:rPr>
          <w:rFonts w:cs="Arial"/>
          <w:b/>
          <w:color w:val="000000" w:themeColor="text1"/>
          <w:lang w:eastAsia="ar-SA"/>
        </w:rPr>
        <w:t>Морфология и ландшафтное строение территории</w:t>
      </w:r>
    </w:p>
    <w:p w14:paraId="698CBA6F"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В геологическом строении планируемой территории Кимовского района принимают участие, как коренные, так и четвертичные отложения.</w:t>
      </w:r>
    </w:p>
    <w:p w14:paraId="56D9247E"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 xml:space="preserve">Коренные осадкообразования представлены верхнедевонским отложениями живетского, франского, фоменского ярусов и выражены толщами сульфатно-карбонатных и песчано-глинистых пород. </w:t>
      </w:r>
    </w:p>
    <w:p w14:paraId="6359CC64"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Доломиты и известняки верхней части фоменского яруса выходят на поверхность в долинах рек и балках, где они имеют промышленное значение как карбонатное сырье на бут и щебень.</w:t>
      </w:r>
    </w:p>
    <w:p w14:paraId="0702F146"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Верхнедевонские отложения перекрываются породами нижнего карбона турнейского и визейского ярусов, представленных доломитами и доломитизированными известняками. Общая мощность отложения 50 м.</w:t>
      </w:r>
    </w:p>
    <w:p w14:paraId="16EEAED9"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 xml:space="preserve">В кровле заволжского горизонта повсеместно распространены голубовато и зеленовато-серые глины с прослойками известняков Малевского горизонта. Мощность отложения 7 – 10 м. </w:t>
      </w:r>
    </w:p>
    <w:p w14:paraId="5DB678F2"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Отложения визейского яруса состоят из пород бобриковского и тульского горизонтов, а также окского и серпуховского надгоризонтов.</w:t>
      </w:r>
    </w:p>
    <w:p w14:paraId="3C4ACC02"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Бобриковский горизонт, залегающий на размытые поверхности упинских известняков, представлен песчано-глинистыми породами, содержащие промышленные пласты угля. Общая мощность пород достигает 20 – 25 м.</w:t>
      </w:r>
    </w:p>
    <w:p w14:paraId="1C813861"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Тульский горизонт в основании сложен песками и алевролитами с линзами глин и одним - двумя пропластками угля. Мощность отложения достигает 25 – 30 м. Тульские пески используются для кладочно-штукатурных растворов.</w:t>
      </w:r>
    </w:p>
    <w:p w14:paraId="245C97F0"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Окский подгоризонт представлен известняками мощностью 10 – 20 м.</w:t>
      </w:r>
    </w:p>
    <w:p w14:paraId="0F3D9C98"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Нижнекарбоновые отложения перекрываются осадками мезозойского возраста и представлены глинами, песками и песчаниками и кварцево–глауконитовыми песками, песчаниками и глинами Нижнего мела. Общая мощность мезозойских отложений достигает 30 – 60 м.</w:t>
      </w:r>
    </w:p>
    <w:p w14:paraId="49AD34DB"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lastRenderedPageBreak/>
        <w:t>С отложениями коренных пород связаны месторождения каменного угля, строительного камня, песка.</w:t>
      </w:r>
    </w:p>
    <w:p w14:paraId="14D193E5"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Четвертичные отложения перекрывает коренные развитые повсеместно и представлены аллювиально-делювиальными, делювиальными и аллювиальными образованиями.</w:t>
      </w:r>
    </w:p>
    <w:p w14:paraId="472385F8"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Делювиальные осадконакопления развиты в основном на водоразделах и их склонах и представлены суглинками. В кровле они обладают хорошо выраженной макропористой структурой, с глубины 4 – 5 м, пылеватость, карбонатность и макропористость уменьшается.</w:t>
      </w:r>
    </w:p>
    <w:p w14:paraId="38D74366"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В основании склонов имеет распространение более грубые, плотные, слабопесчанистые, с включение щебня аллювиально-делювиальные суглинки.</w:t>
      </w:r>
    </w:p>
    <w:p w14:paraId="354184C2"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Аллювиальные отложения представлены современным аллювием, слагающим поймы рек, а также древнеаллювиальными образованиями надпойменных террас.</w:t>
      </w:r>
    </w:p>
    <w:p w14:paraId="2D8EE51D"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Древний аллювий сложен преимущественного разнозернистыми глинистыми песками с включением гальки, в кровле встречается в виде линз суглинки, а в основании галечники.</w:t>
      </w:r>
    </w:p>
    <w:p w14:paraId="5DF84CD2"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Древний аллювий перекрывается более поздними слоистыми суглинками и супесями, мощностью 20 – 30 м.</w:t>
      </w:r>
    </w:p>
    <w:p w14:paraId="19A7F27A" w14:textId="77777777" w:rsidR="00445BAF" w:rsidRPr="002C0784" w:rsidRDefault="00445BAF" w:rsidP="002C0784">
      <w:pPr>
        <w:pStyle w:val="aff6"/>
        <w:spacing w:after="0"/>
        <w:ind w:left="0" w:firstLine="709"/>
        <w:jc w:val="both"/>
        <w:rPr>
          <w:rFonts w:cs="Arial"/>
          <w:color w:val="000000" w:themeColor="text1"/>
          <w:lang w:eastAsia="ar-SA"/>
        </w:rPr>
      </w:pPr>
      <w:r w:rsidRPr="002C0784">
        <w:rPr>
          <w:rFonts w:cs="Arial"/>
          <w:color w:val="000000" w:themeColor="text1"/>
          <w:lang w:eastAsia="ar-SA"/>
        </w:rPr>
        <w:t>Древний аллювий в основании сложен галечниками и грубыми песками, которые постепенно сменяются супесями и суглинками. В пойме р. Дон встречаются торфяники и илы.</w:t>
      </w:r>
    </w:p>
    <w:p w14:paraId="5B0DF228" w14:textId="77777777" w:rsidR="00445BAF" w:rsidRPr="002C0784" w:rsidRDefault="00445BAF" w:rsidP="002C0784">
      <w:pPr>
        <w:pStyle w:val="aff6"/>
        <w:spacing w:after="0"/>
        <w:ind w:left="0" w:firstLine="709"/>
        <w:jc w:val="both"/>
        <w:rPr>
          <w:rFonts w:cs="Arial"/>
          <w:color w:val="000000" w:themeColor="text1"/>
          <w:lang w:eastAsia="ar-SA"/>
        </w:rPr>
      </w:pPr>
    </w:p>
    <w:p w14:paraId="410FDF71" w14:textId="77777777" w:rsidR="00445BAF" w:rsidRPr="002C0784" w:rsidRDefault="00445BAF" w:rsidP="002C0784">
      <w:pPr>
        <w:pStyle w:val="aff6"/>
        <w:spacing w:after="0"/>
        <w:ind w:left="0" w:firstLine="709"/>
        <w:jc w:val="both"/>
        <w:rPr>
          <w:rFonts w:cs="Arial"/>
          <w:color w:val="000000" w:themeColor="text1"/>
          <w:lang w:eastAsia="ar-SA"/>
        </w:rPr>
      </w:pPr>
      <w:r w:rsidRPr="002C0784">
        <w:rPr>
          <w:b/>
        </w:rPr>
        <w:t>Инженерно-геологические условия</w:t>
      </w:r>
    </w:p>
    <w:p w14:paraId="18FBD602"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 xml:space="preserve">Для строительного освоения территория по инженерно-геологическим условиям относится к </w:t>
      </w:r>
      <w:r w:rsidRPr="002C0784">
        <w:rPr>
          <w:rFonts w:cs="Times New Roman"/>
          <w:lang w:val="en-US" w:eastAsia="ru-RU"/>
        </w:rPr>
        <w:t>I</w:t>
      </w:r>
      <w:r w:rsidRPr="002C0784">
        <w:rPr>
          <w:rFonts w:cs="Times New Roman"/>
          <w:lang w:eastAsia="ru-RU"/>
        </w:rPr>
        <w:t>–Ш (простой, средней сложности и сложной) категории (согласно приложению БСП 11–105–97 «Инженерно-геологические изыскания для строительства» часть 1).</w:t>
      </w:r>
    </w:p>
    <w:p w14:paraId="104DCA0B"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В пределах рассматриваемой территории имеют распространение следующие экзогенные геологические процессы:</w:t>
      </w:r>
    </w:p>
    <w:p w14:paraId="134CCE22"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 подтопление грунтовыми водами;</w:t>
      </w:r>
    </w:p>
    <w:p w14:paraId="048CA26E"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 линейная эрозия (оврагообразование);</w:t>
      </w:r>
    </w:p>
    <w:p w14:paraId="224012A8"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 речная эрозия (подмыв береговой линии рек);</w:t>
      </w:r>
    </w:p>
    <w:p w14:paraId="0F186F75"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 карстово-суффозионные процессы;</w:t>
      </w:r>
    </w:p>
    <w:p w14:paraId="3778865D"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 заболачивание;</w:t>
      </w:r>
    </w:p>
    <w:p w14:paraId="25C773BB"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 оползни;</w:t>
      </w:r>
    </w:p>
    <w:p w14:paraId="6FAF8D85"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 плоскостной смыв.</w:t>
      </w:r>
    </w:p>
    <w:p w14:paraId="3CD5172F"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В инженерно-геологическом отношении грунтами оснований в пределах планируемой территории Кимовского района будут служить лессовидные суглинки, аллювиальные пески и суглинки.</w:t>
      </w:r>
    </w:p>
    <w:p w14:paraId="55E74741"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Делювиальные и лессовидные суглинки распространены на водоразделах и склонах рек, обладают макропористостью, от твердой до геопластичной консистенции, в некоторых случаях вызывают значительные просадки. Нормативное давление на грунте основания 1,5 – 2,5 кг/см</w:t>
      </w:r>
      <w:r w:rsidRPr="002C0784">
        <w:rPr>
          <w:rFonts w:cs="Times New Roman"/>
          <w:vertAlign w:val="superscript"/>
          <w:lang w:eastAsia="ru-RU"/>
        </w:rPr>
        <w:t>2</w:t>
      </w:r>
      <w:r w:rsidRPr="002C0784">
        <w:rPr>
          <w:rFonts w:cs="Times New Roman"/>
          <w:lang w:eastAsia="ru-RU"/>
        </w:rPr>
        <w:t xml:space="preserve"> при условии предохранения грунтов от замачивания и промораживания.</w:t>
      </w:r>
    </w:p>
    <w:p w14:paraId="24A57902"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В пределах распространения лессовидных суглинков возможно появление грунтовых вод типа «верховодка» на глубине 1,5 – 3 см, поэтому при строительстве необходимо предусмотреть организация поверхностного стока, гидроизоляцию заглубленных частей зданий с одновременным устройством отростков по периметру здания.</w:t>
      </w:r>
    </w:p>
    <w:p w14:paraId="7B2006E2"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В основании склонов по долинам рек и оврагов грунтами оснований будут служить более тяжелые аллювиально-делювиальные суглинки, с нормативным давлением 2,0 – 3,0 кг/см</w:t>
      </w:r>
      <w:r w:rsidRPr="002C0784">
        <w:rPr>
          <w:rFonts w:cs="Times New Roman"/>
          <w:vertAlign w:val="superscript"/>
          <w:lang w:eastAsia="ru-RU"/>
        </w:rPr>
        <w:t>2</w:t>
      </w:r>
      <w:r w:rsidRPr="002C0784">
        <w:rPr>
          <w:rFonts w:cs="Times New Roman"/>
          <w:lang w:eastAsia="ru-RU"/>
        </w:rPr>
        <w:t>.</w:t>
      </w:r>
    </w:p>
    <w:p w14:paraId="16B4FF0B"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lastRenderedPageBreak/>
        <w:t>Аллювиальные пески и суглинки характеризуются как мягко и тугопластичные с нормативным давлением 2,0 – 2,5 кг/см</w:t>
      </w:r>
      <w:r w:rsidRPr="002C0784">
        <w:rPr>
          <w:rFonts w:cs="Times New Roman"/>
          <w:vertAlign w:val="superscript"/>
          <w:lang w:eastAsia="ru-RU"/>
        </w:rPr>
        <w:t>2</w:t>
      </w:r>
      <w:r w:rsidRPr="002C0784">
        <w:rPr>
          <w:rFonts w:cs="Times New Roman"/>
          <w:lang w:eastAsia="ru-RU"/>
        </w:rPr>
        <w:t>.</w:t>
      </w:r>
    </w:p>
    <w:p w14:paraId="38A9150D"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Из современных физико-геологических явлений в пределах планируемой территории имеет развитие эрозия, заболачивание и сплывы земляных масс.</w:t>
      </w:r>
    </w:p>
    <w:p w14:paraId="49995536"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Эрозионные формы представлены незначительно развитой овражно-балочной сетью.</w:t>
      </w:r>
    </w:p>
    <w:p w14:paraId="1A66C905"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Заболачивание отмечается в поймах рек, на отдельных участках днищ ряда балок. Причинами заболачивания является застой поверхностных вод в локальных понижениях, а также неглубокое залегание грунтовых вод.</w:t>
      </w:r>
    </w:p>
    <w:p w14:paraId="743A7478"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Сплывы небольших по объему земляных масс наблюдается по склонам рек и балок, в местах выхода грунтовых вод на поверхность.</w:t>
      </w:r>
    </w:p>
    <w:p w14:paraId="01930D85"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Поверхностные формы карста развиты в пределах участков неглубокого залегания известняков и как правило развиты в днищах эрозионных форм – ручьев и балок. При освоении участков с развитым карстопроявлением под строительство необходимо проводить специальные изыскания на карст и по возможности избегать посадку зданий и сооружений на карстовые воронки.</w:t>
      </w:r>
    </w:p>
    <w:p w14:paraId="017A466A"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В основании склонов имеют распространение более грубые, плотные, слабопесчанистые, с включением щебня аллювиально-делювиальные суглинки.</w:t>
      </w:r>
    </w:p>
    <w:p w14:paraId="4AEC1298"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Аллювиальные отложения представлены современным аллювием, слагающим поймы рек, а также древнеаллювиальными образованиями надпойменных террас.</w:t>
      </w:r>
    </w:p>
    <w:p w14:paraId="5D923E7F"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Древний аллювий сложен преимущественно разнозернистыми глинистыми песками с включением гальки, в кровле встречаются в виде линз суглинки, а в основании галечники.</w:t>
      </w:r>
    </w:p>
    <w:p w14:paraId="4E748798"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Древний аллювий перекрывается более позднейшими слоистыми суглинками и супесями, мощностью 20 – 30 м.</w:t>
      </w:r>
    </w:p>
    <w:p w14:paraId="6782BCEA"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Современный аллювий в основании сложен галечниками и грубыми песками, которые постепенно сменяются супесями и суглинками. В пойме реки Дон встречаются торфяники и илы.</w:t>
      </w:r>
    </w:p>
    <w:p w14:paraId="1D965006"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Гидрогеологические условия планируемого района характеризуются наличием нескольких водоносных горизонтов, основными из которых являются упинский и частично яснополянский и заволжский водоносные горизонты.</w:t>
      </w:r>
    </w:p>
    <w:p w14:paraId="2A88C90D"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Упинский водоносный горизонт имеет широкое распространение и приурочен к трещиноватым известнякам. Мощность их колеблется от нескольких до 40 м, преобладает 10 – 20 м.</w:t>
      </w:r>
    </w:p>
    <w:p w14:paraId="5C95CD84"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Глубина залегания изменяется от 3 – 9 м до 50 – 90 м. Горизонт, величина напора достигает 50 – 60 м.</w:t>
      </w:r>
    </w:p>
    <w:p w14:paraId="79FA19F7"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Горизонт характеризуется неравномерно, изменяющийся в широких пределах, но, в основном высокой водообильностью. Водообильность известняков увеличивается к долинам, коэффициент колеблется от 0,1 – 0,2 м/сутки до 70 – 85 м/сут дебит скважин колеблется от 0,1 до 20 л/сек, преобладают 2–10 л/сек. Дебиты эксплуатационных скважин достигает 30 – 60 л/сек. Основным источником питания упинского водоносного горизонта является атмосферные осадки, а также нижележащие водоносные горизонты за счет перелива.</w:t>
      </w:r>
    </w:p>
    <w:p w14:paraId="0AC310D8"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Воды упинского горизонта, в основном соответствуют требованиям ГОСТа, за исключением часто повышенного содержания железа, достигающего 12 – 15 мг/л.</w:t>
      </w:r>
    </w:p>
    <w:p w14:paraId="7869E889" w14:textId="77777777" w:rsidR="00445BAF" w:rsidRPr="002C0784" w:rsidRDefault="00445BAF" w:rsidP="002C0784">
      <w:pPr>
        <w:suppressAutoHyphens w:val="0"/>
        <w:ind w:firstLine="709"/>
        <w:jc w:val="both"/>
        <w:rPr>
          <w:rFonts w:cs="Times New Roman"/>
          <w:lang w:eastAsia="ru-RU"/>
        </w:rPr>
      </w:pPr>
      <w:r w:rsidRPr="002C0784">
        <w:rPr>
          <w:rFonts w:cs="Times New Roman"/>
          <w:lang w:eastAsia="ru-RU"/>
        </w:rPr>
        <w:t>Яснополянский водоносный горизонт приурочен к пескам, мощностью 20 – 70 м. горизонт безнапорный, местами слабонапорный, источником питания служат атмосферные осадки, а также воды выше – и нижележащих водоносный горизонтов. Коэффициент фильтрации ее десятых долей до 10 – 16 м/сутки, преобладает 5 – 8 м/сут. Удельный дебит скважин от 0,4 – 1,3 л/сек до 5 л/сек. Воды яснополянского горизонта соответствуют требованиям ГОСТа для хозпитьевого, за исключением повышенного содержания железа (до 15 мк/л).</w:t>
      </w:r>
    </w:p>
    <w:p w14:paraId="120AC735" w14:textId="77777777" w:rsidR="00445BAF" w:rsidRPr="002C0784" w:rsidRDefault="00445BAF" w:rsidP="002C0784">
      <w:pPr>
        <w:pStyle w:val="aff6"/>
        <w:spacing w:after="0"/>
        <w:ind w:left="0" w:firstLine="709"/>
        <w:jc w:val="both"/>
        <w:rPr>
          <w:rFonts w:cs="Arial"/>
          <w:color w:val="000000" w:themeColor="text1"/>
          <w:lang w:eastAsia="ar-SA"/>
        </w:rPr>
      </w:pPr>
      <w:r w:rsidRPr="002C0784">
        <w:lastRenderedPageBreak/>
        <w:t>Заволжский водоносный горизонт имеет ограниченное использование для водоснабжения. Тем не менее, на отдельных водозаборах.</w:t>
      </w:r>
    </w:p>
    <w:p w14:paraId="42890469" w14:textId="77777777" w:rsidR="00445BAF" w:rsidRPr="002C0784" w:rsidRDefault="00445BAF" w:rsidP="002C0784">
      <w:pPr>
        <w:pStyle w:val="aff6"/>
        <w:spacing w:after="0"/>
        <w:ind w:left="0" w:firstLine="709"/>
        <w:rPr>
          <w:rFonts w:cs="Arial"/>
          <w:color w:val="000000" w:themeColor="text1"/>
          <w:lang w:eastAsia="ar-SA"/>
        </w:rPr>
      </w:pPr>
      <w:r w:rsidRPr="002C0784">
        <w:rPr>
          <w:b/>
        </w:rPr>
        <w:t>Ресурсы поверхностных вод</w:t>
      </w:r>
    </w:p>
    <w:p w14:paraId="1D7B06EA"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Речная сеть Кимовского района принадлежит к бассейнам рек Волги и Дона. Густота речной сети около 0,4 км/га.</w:t>
      </w:r>
    </w:p>
    <w:p w14:paraId="13C4FF86"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Реки планируемой территории берут свое начало за пределами планируемой территории и текут в различных направлениях.</w:t>
      </w:r>
    </w:p>
    <w:p w14:paraId="078B7A38"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Основным источником питания является снежный покров. Особенностью рек является высокое весеннее половодье, сменяющееся летне-осенней меженью за которой наступает период устойчивых зимних уровней.</w:t>
      </w:r>
    </w:p>
    <w:p w14:paraId="0CDC7536"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Наиболее существенными водными артериями планируемой территории являются р. Дон, Мокрая Тобола и на северо-востоке небольшой участок р. Прони.</w:t>
      </w:r>
    </w:p>
    <w:p w14:paraId="00895B4F"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Водомерный пост на р. Дон расположен у пос. Епифань с высотой нуля графика 150,83 м абс. Площадь водосбора до поселка Епифань 686 м</w:t>
      </w:r>
      <w:r w:rsidRPr="002C0784">
        <w:rPr>
          <w:rFonts w:cs="Arial"/>
          <w:color w:val="000000" w:themeColor="text1"/>
          <w:vertAlign w:val="superscript"/>
        </w:rPr>
        <w:t>2</w:t>
      </w:r>
      <w:r w:rsidRPr="002C0784">
        <w:rPr>
          <w:rFonts w:cs="Arial"/>
          <w:color w:val="000000" w:themeColor="text1"/>
        </w:rPr>
        <w:t>.</w:t>
      </w:r>
    </w:p>
    <w:p w14:paraId="30808C24"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Уровни весеннего половодья является наивысшими в году. Величина их превышения над летне-осенней меженью составляет в среднем 410 см.</w:t>
      </w:r>
    </w:p>
    <w:p w14:paraId="4E8CFB86"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В весеннем половодье происходит от 50 до 80% годового стока. Срок лимитирующего периода составляет 30 – 50% от годового, на которых, в свою очередь на лето и осень приходится 20 – 35%, на зиму 10 – 15%.</w:t>
      </w:r>
    </w:p>
    <w:p w14:paraId="119A1CBC" w14:textId="77777777" w:rsidR="00445BAF" w:rsidRPr="002C0784" w:rsidRDefault="00445BAF" w:rsidP="002C0784">
      <w:pPr>
        <w:pStyle w:val="aff6"/>
        <w:spacing w:after="0"/>
        <w:ind w:left="0" w:firstLine="709"/>
        <w:jc w:val="both"/>
        <w:rPr>
          <w:rFonts w:cs="Arial"/>
          <w:color w:val="000000" w:themeColor="text1"/>
        </w:rPr>
      </w:pPr>
      <w:r w:rsidRPr="002C0784">
        <w:rPr>
          <w:rFonts w:cs="Arial"/>
          <w:color w:val="000000" w:themeColor="text1"/>
        </w:rPr>
        <w:t>Ежегодно на реках планируемой территории наблюдается ледовые явления. Они начинаются в начале ноября. Окончательно лед устанавливается к концу этого месяца. Весенний ледоход начинается в конце марта начале апреля, окончательное очищение ото льда происходит к середине месяца. Таким образом, продолжительность периода с ледовыми явлениями 150 суток.</w:t>
      </w:r>
    </w:p>
    <w:p w14:paraId="604D1A62" w14:textId="77777777" w:rsidR="00801566" w:rsidRPr="002C0784" w:rsidRDefault="00801566" w:rsidP="002C0784">
      <w:pPr>
        <w:pStyle w:val="aff6"/>
        <w:spacing w:after="0"/>
        <w:ind w:left="0" w:firstLine="709"/>
        <w:jc w:val="both"/>
        <w:rPr>
          <w:rFonts w:cs="Arial"/>
          <w:color w:val="000000" w:themeColor="text1"/>
        </w:rPr>
      </w:pPr>
      <w:r w:rsidRPr="002C0784">
        <w:rPr>
          <w:rFonts w:cs="Arial"/>
          <w:color w:val="000000" w:themeColor="text1"/>
        </w:rPr>
        <w:t>Начало замерзания рек приходится на конец ноября или начало декабря. Ледовый режим продолжается 3,5 - 4,5 месяца. Вскрытие рек приходится на конец марта - начало апреля. Подъем происходит быстро и интенсивно, пик его наблюдается в начале апреля. Высота подъема колеблется от 2,0 - до 4,10 метров. Поймы рек затапливаются. Летне-осенняя межень устанавливается в первой половине июня, меженные уровни колеблются в небольших пределах (20-30 см).</w:t>
      </w:r>
    </w:p>
    <w:p w14:paraId="08FA0363" w14:textId="77777777" w:rsidR="0011472B" w:rsidRPr="002C0784" w:rsidRDefault="0011472B" w:rsidP="002C0784">
      <w:pPr>
        <w:pStyle w:val="aff6"/>
        <w:spacing w:after="0"/>
        <w:ind w:left="0" w:firstLine="709"/>
        <w:jc w:val="both"/>
      </w:pPr>
      <w:r w:rsidRPr="002C0784">
        <w:t>Наиболее крупными водными объектами МО Новольвовское являются реки Дон, Проня, Мокрая Табола, Лютая, Улыбыш, а также речка Карачаевка (приток р. Проня). По своему режиму реки относятся к равнинным рекам Европейской территории России, основной особенностью которых является высокое весеннее половодье, сменяющихся летне-осенней меженью с низкими уровнями воды, за которым наступает период устойчивых зимних уровней.</w:t>
      </w:r>
    </w:p>
    <w:p w14:paraId="7A60A203" w14:textId="77777777" w:rsidR="00445BAF" w:rsidRPr="002C0784" w:rsidRDefault="007878DA" w:rsidP="002C0784">
      <w:pPr>
        <w:pStyle w:val="aff6"/>
        <w:spacing w:after="0"/>
        <w:ind w:left="0" w:firstLine="709"/>
        <w:jc w:val="center"/>
        <w:rPr>
          <w:b/>
        </w:rPr>
      </w:pPr>
      <w:r w:rsidRPr="002C0784">
        <w:rPr>
          <w:b/>
        </w:rPr>
        <w:t>Ресурсы подземных вод</w:t>
      </w:r>
    </w:p>
    <w:p w14:paraId="68343E01"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Гидрогеологические условия планируемого района характеризуются наличием нескольких водоносных горизонтов, основными из которых являются упинский и частично яснополянский и заволжский водоносные горизонты.</w:t>
      </w:r>
    </w:p>
    <w:p w14:paraId="373BA260"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Упинский водоносный горизонт имеет широкое распространение и приурочен к трещиноватым известнякам. Мощность их колеблется от нескольких до 40 м, преобладает 10 – 20 м.</w:t>
      </w:r>
    </w:p>
    <w:p w14:paraId="05D119F1"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Глубина залегания изменяется от 3 – 9 м до 50 – 90 м. Горизонт, величина напора достигает 50 – 60 м.</w:t>
      </w:r>
    </w:p>
    <w:p w14:paraId="41DCD697"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Горизонт характеризуется неравномерно, изменяющийся в широких пределах, но, в основном высокой водообильностью. Водообильность известняков увеличивается к долинам, коэффициент колеблется от 0,1 – 0,2 м/сутки до 70 – 85 м/сут дебит скважин колеблется от 0,1 до 20 л/сек, преобладают 2–10 л/сек. Дебиты эксплуатационных скважин достигает 30 – 60 л/сек. Основным источником питания упинского водоносного горизонта является атмосферные осадки, а также нижележащие водоносные горизонты за счет перелива.</w:t>
      </w:r>
    </w:p>
    <w:p w14:paraId="502146DB"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lastRenderedPageBreak/>
        <w:t>Воды упинского горизонта, в основном соответствуют требованиям ГОСТа, за исключением часто повышенного содержания железа, достигающего 12 – 15 мг/л.</w:t>
      </w:r>
    </w:p>
    <w:p w14:paraId="27A81DE5"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Яснополянский водоносный горизонт приурочен к пескам, мощностью 20 – 70 м. горизонт безнапорный, местами слабонапорный, источником питания служат атмосферные осадки, а также воды выше – и нижележащих водоносный горизонтов. Коэффициент фильтрации ее десятых долей до 10 – 16 м/сутки, преобладает 5 – 8 м/сут. Удельный дебит скважин от 0,4 – 1,3 л/сек до 5 л/сек. Воды яснополянского горизонта соответствуют требованиям ГОСТа для хозпитьевого, за исключением повышенного содержания железа (до 15 мк/л).</w:t>
      </w:r>
    </w:p>
    <w:p w14:paraId="778FA7F7"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Заволжский водоносный горизонт имеет ограниченное использование для водоснабжения. Тем не менее, на отдельных водозаборах воды заволжского горизонта используется совместно с упинским и яснополянским водоносными горизонтами.</w:t>
      </w:r>
    </w:p>
    <w:p w14:paraId="5D2B9D66"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Ниже приводятся данные по запасам подземных вод по отдельным участкам (месторождениями) планируемого района по состоянию на 01.01.1981 г.</w:t>
      </w:r>
    </w:p>
    <w:p w14:paraId="6D4236D5"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Первоочередной задачей для решения вопроса водоснабжения района является организация эффективного водоотбора на существующих водозаборных сооружениях и ввод в эксплуатацию новых месторождений подземных вод. Одновременно необходима постановка дальнейших гидрогеологических работ на разведку подземных вод.</w:t>
      </w:r>
    </w:p>
    <w:p w14:paraId="203E6EFC"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Помимо указанных подземных вод в пределах планируемого района распространены воды аллювия в пойме и долине р. Дона и его притоков, а также грунтовые воды типа «верховодки», локально распространенными на водоразделах и склонах.</w:t>
      </w:r>
    </w:p>
    <w:p w14:paraId="163478B7"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В поймах рек мощность обводненной толщины 8 –10 м, водоотдача аллювия слабая, грунтовые воды в период интенсивного выпадения осадков залегает на глубине 0,5 – 1,5 м.</w:t>
      </w:r>
    </w:p>
    <w:p w14:paraId="7607BCAC" w14:textId="77777777" w:rsidR="007878DA" w:rsidRPr="002C0784" w:rsidRDefault="007878DA" w:rsidP="002C0784">
      <w:pPr>
        <w:suppressAutoHyphens w:val="0"/>
        <w:ind w:firstLine="709"/>
        <w:jc w:val="both"/>
        <w:rPr>
          <w:rFonts w:cs="Times New Roman"/>
          <w:lang w:eastAsia="ru-RU"/>
        </w:rPr>
      </w:pPr>
      <w:r w:rsidRPr="002C0784">
        <w:rPr>
          <w:rFonts w:cs="Times New Roman"/>
          <w:lang w:eastAsia="ru-RU"/>
        </w:rPr>
        <w:t>Грунтовые воды типа «верховодка», приурочены к песчаным прослоям в лессовидных суглинках и залегают на глубине от 0,5 до 7 м.</w:t>
      </w:r>
    </w:p>
    <w:p w14:paraId="21DE1B88" w14:textId="77777777" w:rsidR="007878DA" w:rsidRPr="002C0784" w:rsidRDefault="007878DA" w:rsidP="002C0784">
      <w:pPr>
        <w:suppressAutoHyphens w:val="0"/>
        <w:ind w:firstLine="709"/>
        <w:jc w:val="both"/>
        <w:rPr>
          <w:rFonts w:cs="Times New Roman"/>
          <w:lang w:eastAsia="ru-RU"/>
        </w:rPr>
      </w:pPr>
    </w:p>
    <w:tbl>
      <w:tblPr>
        <w:tblW w:w="100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8"/>
        <w:gridCol w:w="1555"/>
        <w:gridCol w:w="1984"/>
        <w:gridCol w:w="709"/>
        <w:gridCol w:w="709"/>
        <w:gridCol w:w="709"/>
        <w:gridCol w:w="1162"/>
        <w:gridCol w:w="1622"/>
        <w:gridCol w:w="1098"/>
      </w:tblGrid>
      <w:tr w:rsidR="007878DA" w:rsidRPr="007878DA" w14:paraId="33E31A83" w14:textId="77777777" w:rsidTr="002C0784">
        <w:trPr>
          <w:jc w:val="center"/>
        </w:trPr>
        <w:tc>
          <w:tcPr>
            <w:tcW w:w="538" w:type="dxa"/>
            <w:shd w:val="clear" w:color="auto" w:fill="auto"/>
          </w:tcPr>
          <w:p w14:paraId="60D2EC6C"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br w:type="page"/>
            </w:r>
          </w:p>
          <w:p w14:paraId="16C4D808"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пп/п</w:t>
            </w:r>
          </w:p>
        </w:tc>
        <w:tc>
          <w:tcPr>
            <w:tcW w:w="1555" w:type="dxa"/>
            <w:shd w:val="clear" w:color="auto" w:fill="auto"/>
          </w:tcPr>
          <w:p w14:paraId="18A07ADC"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Наименование участка</w:t>
            </w:r>
          </w:p>
        </w:tc>
        <w:tc>
          <w:tcPr>
            <w:tcW w:w="1984" w:type="dxa"/>
            <w:shd w:val="clear" w:color="auto" w:fill="auto"/>
          </w:tcPr>
          <w:p w14:paraId="5F95F621"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Местоположение участка</w:t>
            </w:r>
          </w:p>
        </w:tc>
        <w:tc>
          <w:tcPr>
            <w:tcW w:w="2127" w:type="dxa"/>
            <w:gridSpan w:val="3"/>
            <w:shd w:val="clear" w:color="auto" w:fill="auto"/>
          </w:tcPr>
          <w:p w14:paraId="17103046"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Утвержденные запасы по категориям в тыс. м</w:t>
            </w:r>
            <w:r w:rsidRPr="007878DA">
              <w:rPr>
                <w:rFonts w:cs="Times New Roman"/>
                <w:b/>
                <w:sz w:val="20"/>
                <w:szCs w:val="20"/>
                <w:vertAlign w:val="superscript"/>
                <w:lang w:eastAsia="ru-RU"/>
              </w:rPr>
              <w:t>3</w:t>
            </w:r>
            <w:r w:rsidRPr="007878DA">
              <w:rPr>
                <w:rFonts w:cs="Times New Roman"/>
                <w:b/>
                <w:sz w:val="20"/>
                <w:szCs w:val="20"/>
                <w:lang w:eastAsia="ru-RU"/>
              </w:rPr>
              <w:t>/сут. ГКЗи ТКЗ</w:t>
            </w:r>
          </w:p>
        </w:tc>
        <w:tc>
          <w:tcPr>
            <w:tcW w:w="1162" w:type="dxa"/>
            <w:shd w:val="clear" w:color="auto" w:fill="auto"/>
          </w:tcPr>
          <w:p w14:paraId="6318B090"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Существующий водоотбор тыс. м</w:t>
            </w:r>
            <w:r w:rsidRPr="007878DA">
              <w:rPr>
                <w:rFonts w:cs="Times New Roman"/>
                <w:b/>
                <w:sz w:val="20"/>
                <w:szCs w:val="20"/>
                <w:vertAlign w:val="superscript"/>
                <w:lang w:eastAsia="ru-RU"/>
              </w:rPr>
              <w:t>3</w:t>
            </w:r>
            <w:r w:rsidRPr="007878DA">
              <w:rPr>
                <w:rFonts w:cs="Times New Roman"/>
                <w:b/>
                <w:sz w:val="20"/>
                <w:szCs w:val="20"/>
                <w:lang w:eastAsia="ru-RU"/>
              </w:rPr>
              <w:t xml:space="preserve"> сут.</w:t>
            </w:r>
          </w:p>
        </w:tc>
        <w:tc>
          <w:tcPr>
            <w:tcW w:w="1622" w:type="dxa"/>
            <w:shd w:val="clear" w:color="auto" w:fill="auto"/>
          </w:tcPr>
          <w:p w14:paraId="453A7AED"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Основной водоносный горизонт</w:t>
            </w:r>
          </w:p>
        </w:tc>
        <w:tc>
          <w:tcPr>
            <w:tcW w:w="1098" w:type="dxa"/>
            <w:shd w:val="clear" w:color="auto" w:fill="auto"/>
          </w:tcPr>
          <w:p w14:paraId="6F8A9E2D"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Глубина скважин</w:t>
            </w:r>
          </w:p>
        </w:tc>
      </w:tr>
      <w:tr w:rsidR="007878DA" w:rsidRPr="007878DA" w14:paraId="777966F3" w14:textId="77777777" w:rsidTr="002C0784">
        <w:trPr>
          <w:jc w:val="center"/>
        </w:trPr>
        <w:tc>
          <w:tcPr>
            <w:tcW w:w="538" w:type="dxa"/>
            <w:shd w:val="clear" w:color="auto" w:fill="auto"/>
          </w:tcPr>
          <w:p w14:paraId="2A7CD84D"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1</w:t>
            </w:r>
          </w:p>
        </w:tc>
        <w:tc>
          <w:tcPr>
            <w:tcW w:w="1555" w:type="dxa"/>
            <w:shd w:val="clear" w:color="auto" w:fill="auto"/>
          </w:tcPr>
          <w:p w14:paraId="1282CB1B"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2</w:t>
            </w:r>
          </w:p>
        </w:tc>
        <w:tc>
          <w:tcPr>
            <w:tcW w:w="1984" w:type="dxa"/>
            <w:shd w:val="clear" w:color="auto" w:fill="auto"/>
          </w:tcPr>
          <w:p w14:paraId="3EB68913"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3</w:t>
            </w:r>
          </w:p>
        </w:tc>
        <w:tc>
          <w:tcPr>
            <w:tcW w:w="2127" w:type="dxa"/>
            <w:gridSpan w:val="3"/>
            <w:shd w:val="clear" w:color="auto" w:fill="auto"/>
          </w:tcPr>
          <w:p w14:paraId="7BB57591"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4</w:t>
            </w:r>
          </w:p>
        </w:tc>
        <w:tc>
          <w:tcPr>
            <w:tcW w:w="1162" w:type="dxa"/>
            <w:shd w:val="clear" w:color="auto" w:fill="auto"/>
          </w:tcPr>
          <w:p w14:paraId="7B6C2971"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5</w:t>
            </w:r>
          </w:p>
        </w:tc>
        <w:tc>
          <w:tcPr>
            <w:tcW w:w="1622" w:type="dxa"/>
            <w:shd w:val="clear" w:color="auto" w:fill="auto"/>
          </w:tcPr>
          <w:p w14:paraId="7F7ED84C"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6</w:t>
            </w:r>
          </w:p>
        </w:tc>
        <w:tc>
          <w:tcPr>
            <w:tcW w:w="1098" w:type="dxa"/>
            <w:shd w:val="clear" w:color="auto" w:fill="auto"/>
          </w:tcPr>
          <w:p w14:paraId="403CCC60" w14:textId="77777777" w:rsidR="007878DA" w:rsidRPr="007878DA" w:rsidRDefault="007878DA" w:rsidP="002C0784">
            <w:pPr>
              <w:suppressAutoHyphens w:val="0"/>
              <w:jc w:val="center"/>
              <w:rPr>
                <w:rFonts w:cs="Times New Roman"/>
                <w:b/>
                <w:sz w:val="20"/>
                <w:szCs w:val="20"/>
                <w:lang w:eastAsia="ru-RU"/>
              </w:rPr>
            </w:pPr>
            <w:r w:rsidRPr="007878DA">
              <w:rPr>
                <w:rFonts w:cs="Times New Roman"/>
                <w:b/>
                <w:sz w:val="20"/>
                <w:szCs w:val="20"/>
                <w:lang w:eastAsia="ru-RU"/>
              </w:rPr>
              <w:t>7</w:t>
            </w:r>
          </w:p>
        </w:tc>
      </w:tr>
      <w:tr w:rsidR="007878DA" w:rsidRPr="007878DA" w14:paraId="0AB3439E" w14:textId="77777777" w:rsidTr="002C0784">
        <w:trPr>
          <w:jc w:val="center"/>
        </w:trPr>
        <w:tc>
          <w:tcPr>
            <w:tcW w:w="538" w:type="dxa"/>
            <w:shd w:val="clear" w:color="auto" w:fill="auto"/>
          </w:tcPr>
          <w:p w14:paraId="076F5D96"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1</w:t>
            </w:r>
          </w:p>
        </w:tc>
        <w:tc>
          <w:tcPr>
            <w:tcW w:w="1555" w:type="dxa"/>
            <w:shd w:val="clear" w:color="auto" w:fill="auto"/>
          </w:tcPr>
          <w:p w14:paraId="5665E6C8"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Пронский</w:t>
            </w:r>
          </w:p>
        </w:tc>
        <w:tc>
          <w:tcPr>
            <w:tcW w:w="1984" w:type="dxa"/>
            <w:shd w:val="clear" w:color="auto" w:fill="auto"/>
          </w:tcPr>
          <w:p w14:paraId="1E5375B4"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В долине р. Прони между пос. Гремячье в р. Тетяковкой</w:t>
            </w:r>
          </w:p>
        </w:tc>
        <w:tc>
          <w:tcPr>
            <w:tcW w:w="709" w:type="dxa"/>
            <w:shd w:val="clear" w:color="auto" w:fill="auto"/>
          </w:tcPr>
          <w:p w14:paraId="02D73537"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12,0</w:t>
            </w:r>
          </w:p>
        </w:tc>
        <w:tc>
          <w:tcPr>
            <w:tcW w:w="709" w:type="dxa"/>
            <w:shd w:val="clear" w:color="auto" w:fill="auto"/>
          </w:tcPr>
          <w:p w14:paraId="152122A6"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12,5</w:t>
            </w:r>
          </w:p>
        </w:tc>
        <w:tc>
          <w:tcPr>
            <w:tcW w:w="709" w:type="dxa"/>
            <w:shd w:val="clear" w:color="auto" w:fill="auto"/>
          </w:tcPr>
          <w:p w14:paraId="333AFF78"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24,5</w:t>
            </w:r>
          </w:p>
          <w:p w14:paraId="79675BCF" w14:textId="77777777" w:rsidR="007878DA" w:rsidRPr="007878DA" w:rsidRDefault="007878DA" w:rsidP="002C0784">
            <w:pPr>
              <w:suppressAutoHyphens w:val="0"/>
              <w:jc w:val="center"/>
              <w:rPr>
                <w:rFonts w:cs="Times New Roman"/>
                <w:sz w:val="20"/>
                <w:szCs w:val="20"/>
                <w:lang w:eastAsia="ru-RU"/>
              </w:rPr>
            </w:pPr>
          </w:p>
        </w:tc>
        <w:tc>
          <w:tcPr>
            <w:tcW w:w="1162" w:type="dxa"/>
            <w:shd w:val="clear" w:color="auto" w:fill="auto"/>
          </w:tcPr>
          <w:p w14:paraId="0D39FD67"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9,6</w:t>
            </w:r>
          </w:p>
        </w:tc>
        <w:tc>
          <w:tcPr>
            <w:tcW w:w="1622" w:type="dxa"/>
            <w:shd w:val="clear" w:color="auto" w:fill="auto"/>
          </w:tcPr>
          <w:p w14:paraId="04BB0CCC"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Яснополянский</w:t>
            </w:r>
          </w:p>
          <w:p w14:paraId="16E6A050"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Заволжский</w:t>
            </w:r>
          </w:p>
          <w:p w14:paraId="28A0EB5D"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Упинский</w:t>
            </w:r>
          </w:p>
        </w:tc>
        <w:tc>
          <w:tcPr>
            <w:tcW w:w="1098" w:type="dxa"/>
            <w:shd w:val="clear" w:color="auto" w:fill="auto"/>
          </w:tcPr>
          <w:p w14:paraId="40722182" w14:textId="77777777" w:rsidR="007878DA" w:rsidRPr="007878DA" w:rsidRDefault="007878DA" w:rsidP="002C0784">
            <w:pPr>
              <w:suppressAutoHyphens w:val="0"/>
              <w:jc w:val="center"/>
              <w:rPr>
                <w:rFonts w:cs="Times New Roman"/>
                <w:sz w:val="20"/>
                <w:szCs w:val="20"/>
                <w:lang w:eastAsia="ru-RU"/>
              </w:rPr>
            </w:pPr>
          </w:p>
          <w:p w14:paraId="757C4014"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50 – 100</w:t>
            </w:r>
          </w:p>
          <w:p w14:paraId="3AB346E3"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40 – 65</w:t>
            </w:r>
          </w:p>
        </w:tc>
      </w:tr>
      <w:tr w:rsidR="007878DA" w:rsidRPr="007878DA" w14:paraId="37E3730C" w14:textId="77777777" w:rsidTr="002C0784">
        <w:trPr>
          <w:jc w:val="center"/>
        </w:trPr>
        <w:tc>
          <w:tcPr>
            <w:tcW w:w="538" w:type="dxa"/>
            <w:shd w:val="clear" w:color="auto" w:fill="auto"/>
          </w:tcPr>
          <w:p w14:paraId="1A35AD03" w14:textId="77777777" w:rsidR="007878DA" w:rsidRPr="007878DA" w:rsidRDefault="007878DA" w:rsidP="002C0784">
            <w:pPr>
              <w:suppressAutoHyphens w:val="0"/>
              <w:rPr>
                <w:rFonts w:cs="Times New Roman"/>
                <w:sz w:val="20"/>
                <w:szCs w:val="20"/>
                <w:lang w:eastAsia="ru-RU"/>
              </w:rPr>
            </w:pPr>
            <w:r w:rsidRPr="007878DA">
              <w:rPr>
                <w:rFonts w:cs="Times New Roman"/>
                <w:sz w:val="20"/>
                <w:szCs w:val="20"/>
                <w:lang w:eastAsia="ru-RU"/>
              </w:rPr>
              <w:t>2</w:t>
            </w:r>
          </w:p>
        </w:tc>
        <w:tc>
          <w:tcPr>
            <w:tcW w:w="1555" w:type="dxa"/>
            <w:shd w:val="clear" w:color="auto" w:fill="auto"/>
          </w:tcPr>
          <w:p w14:paraId="183B10CD"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Дудкинский</w:t>
            </w:r>
          </w:p>
        </w:tc>
        <w:tc>
          <w:tcPr>
            <w:tcW w:w="1984" w:type="dxa"/>
            <w:shd w:val="clear" w:color="auto" w:fill="auto"/>
          </w:tcPr>
          <w:p w14:paraId="2D00519B"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В долине р. Морковки</w:t>
            </w:r>
          </w:p>
        </w:tc>
        <w:tc>
          <w:tcPr>
            <w:tcW w:w="709" w:type="dxa"/>
            <w:shd w:val="clear" w:color="auto" w:fill="auto"/>
          </w:tcPr>
          <w:p w14:paraId="00476594"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5,4</w:t>
            </w:r>
          </w:p>
        </w:tc>
        <w:tc>
          <w:tcPr>
            <w:tcW w:w="709" w:type="dxa"/>
            <w:shd w:val="clear" w:color="auto" w:fill="auto"/>
          </w:tcPr>
          <w:p w14:paraId="4E109011"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1,8</w:t>
            </w:r>
          </w:p>
        </w:tc>
        <w:tc>
          <w:tcPr>
            <w:tcW w:w="709" w:type="dxa"/>
            <w:shd w:val="clear" w:color="auto" w:fill="auto"/>
          </w:tcPr>
          <w:p w14:paraId="6C73C9F2"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8,2</w:t>
            </w:r>
          </w:p>
        </w:tc>
        <w:tc>
          <w:tcPr>
            <w:tcW w:w="1162" w:type="dxa"/>
            <w:shd w:val="clear" w:color="auto" w:fill="auto"/>
          </w:tcPr>
          <w:p w14:paraId="3117351D"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6,6</w:t>
            </w:r>
          </w:p>
        </w:tc>
        <w:tc>
          <w:tcPr>
            <w:tcW w:w="1622" w:type="dxa"/>
            <w:shd w:val="clear" w:color="auto" w:fill="auto"/>
          </w:tcPr>
          <w:p w14:paraId="625D5819"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Упинский</w:t>
            </w:r>
          </w:p>
        </w:tc>
        <w:tc>
          <w:tcPr>
            <w:tcW w:w="1098" w:type="dxa"/>
            <w:shd w:val="clear" w:color="auto" w:fill="auto"/>
          </w:tcPr>
          <w:p w14:paraId="3209AA9F"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40 – 50</w:t>
            </w:r>
          </w:p>
        </w:tc>
      </w:tr>
      <w:tr w:rsidR="007878DA" w:rsidRPr="007878DA" w14:paraId="12D9ED81" w14:textId="77777777" w:rsidTr="002C0784">
        <w:trPr>
          <w:jc w:val="center"/>
        </w:trPr>
        <w:tc>
          <w:tcPr>
            <w:tcW w:w="538" w:type="dxa"/>
            <w:shd w:val="clear" w:color="auto" w:fill="auto"/>
          </w:tcPr>
          <w:p w14:paraId="2BC172AB"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3</w:t>
            </w:r>
          </w:p>
        </w:tc>
        <w:tc>
          <w:tcPr>
            <w:tcW w:w="1555" w:type="dxa"/>
            <w:shd w:val="clear" w:color="auto" w:fill="auto"/>
          </w:tcPr>
          <w:p w14:paraId="3758E5C2"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Непрядвинский</w:t>
            </w:r>
          </w:p>
        </w:tc>
        <w:tc>
          <w:tcPr>
            <w:tcW w:w="1984" w:type="dxa"/>
            <w:shd w:val="clear" w:color="auto" w:fill="auto"/>
          </w:tcPr>
          <w:p w14:paraId="687322EF"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В долине р. Непряды</w:t>
            </w:r>
          </w:p>
        </w:tc>
        <w:tc>
          <w:tcPr>
            <w:tcW w:w="3289" w:type="dxa"/>
            <w:gridSpan w:val="4"/>
            <w:shd w:val="clear" w:color="auto" w:fill="auto"/>
          </w:tcPr>
          <w:p w14:paraId="24101466"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Перспективный участок</w:t>
            </w:r>
          </w:p>
        </w:tc>
        <w:tc>
          <w:tcPr>
            <w:tcW w:w="1622" w:type="dxa"/>
            <w:shd w:val="clear" w:color="auto" w:fill="auto"/>
          </w:tcPr>
          <w:p w14:paraId="17EB6446"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Заволжский</w:t>
            </w:r>
          </w:p>
        </w:tc>
        <w:tc>
          <w:tcPr>
            <w:tcW w:w="1098" w:type="dxa"/>
            <w:shd w:val="clear" w:color="auto" w:fill="auto"/>
          </w:tcPr>
          <w:p w14:paraId="3C729564" w14:textId="77777777" w:rsidR="007878DA" w:rsidRPr="007878DA" w:rsidRDefault="007878DA" w:rsidP="002C0784">
            <w:pPr>
              <w:suppressAutoHyphens w:val="0"/>
              <w:jc w:val="center"/>
              <w:rPr>
                <w:rFonts w:cs="Times New Roman"/>
                <w:sz w:val="20"/>
                <w:szCs w:val="20"/>
                <w:lang w:eastAsia="ru-RU"/>
              </w:rPr>
            </w:pPr>
          </w:p>
        </w:tc>
      </w:tr>
      <w:tr w:rsidR="007878DA" w:rsidRPr="007878DA" w14:paraId="43D14785" w14:textId="77777777" w:rsidTr="002C0784">
        <w:trPr>
          <w:jc w:val="center"/>
        </w:trPr>
        <w:tc>
          <w:tcPr>
            <w:tcW w:w="5495" w:type="dxa"/>
            <w:gridSpan w:val="5"/>
            <w:shd w:val="clear" w:color="auto" w:fill="auto"/>
          </w:tcPr>
          <w:p w14:paraId="4D792EFA"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Всего по Кимовскому району</w:t>
            </w:r>
          </w:p>
        </w:tc>
        <w:tc>
          <w:tcPr>
            <w:tcW w:w="709" w:type="dxa"/>
            <w:shd w:val="clear" w:color="auto" w:fill="auto"/>
          </w:tcPr>
          <w:p w14:paraId="3D0C00BE"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31,7</w:t>
            </w:r>
          </w:p>
        </w:tc>
        <w:tc>
          <w:tcPr>
            <w:tcW w:w="1162" w:type="dxa"/>
            <w:shd w:val="clear" w:color="auto" w:fill="auto"/>
          </w:tcPr>
          <w:p w14:paraId="10853D49" w14:textId="77777777" w:rsidR="007878DA" w:rsidRPr="007878DA" w:rsidRDefault="007878DA" w:rsidP="002C0784">
            <w:pPr>
              <w:suppressAutoHyphens w:val="0"/>
              <w:jc w:val="center"/>
              <w:rPr>
                <w:rFonts w:cs="Times New Roman"/>
                <w:sz w:val="20"/>
                <w:szCs w:val="20"/>
                <w:lang w:eastAsia="ru-RU"/>
              </w:rPr>
            </w:pPr>
            <w:r w:rsidRPr="007878DA">
              <w:rPr>
                <w:rFonts w:cs="Times New Roman"/>
                <w:sz w:val="20"/>
                <w:szCs w:val="20"/>
                <w:lang w:eastAsia="ru-RU"/>
              </w:rPr>
              <w:t>16,2</w:t>
            </w:r>
          </w:p>
        </w:tc>
        <w:tc>
          <w:tcPr>
            <w:tcW w:w="1622" w:type="dxa"/>
            <w:shd w:val="clear" w:color="auto" w:fill="auto"/>
          </w:tcPr>
          <w:p w14:paraId="628CDF33" w14:textId="77777777" w:rsidR="007878DA" w:rsidRPr="007878DA" w:rsidRDefault="007878DA" w:rsidP="002C0784">
            <w:pPr>
              <w:suppressAutoHyphens w:val="0"/>
              <w:jc w:val="center"/>
              <w:rPr>
                <w:rFonts w:cs="Times New Roman"/>
                <w:sz w:val="20"/>
                <w:szCs w:val="20"/>
                <w:lang w:eastAsia="ru-RU"/>
              </w:rPr>
            </w:pPr>
          </w:p>
        </w:tc>
        <w:tc>
          <w:tcPr>
            <w:tcW w:w="1098" w:type="dxa"/>
            <w:shd w:val="clear" w:color="auto" w:fill="auto"/>
          </w:tcPr>
          <w:p w14:paraId="515BA4E2" w14:textId="77777777" w:rsidR="007878DA" w:rsidRPr="007878DA" w:rsidRDefault="007878DA" w:rsidP="002C0784">
            <w:pPr>
              <w:suppressAutoHyphens w:val="0"/>
              <w:jc w:val="center"/>
              <w:rPr>
                <w:rFonts w:cs="Times New Roman"/>
                <w:sz w:val="20"/>
                <w:szCs w:val="20"/>
                <w:lang w:eastAsia="ru-RU"/>
              </w:rPr>
            </w:pPr>
          </w:p>
        </w:tc>
      </w:tr>
    </w:tbl>
    <w:p w14:paraId="4EB195DA" w14:textId="77777777" w:rsidR="00801566" w:rsidRDefault="00801566" w:rsidP="007878DA">
      <w:pPr>
        <w:suppressAutoHyphens w:val="0"/>
        <w:ind w:left="709" w:right="-24" w:firstLine="567"/>
        <w:jc w:val="both"/>
        <w:rPr>
          <w:rFonts w:cs="Times New Roman"/>
          <w:lang w:eastAsia="ru-RU"/>
        </w:rPr>
      </w:pPr>
    </w:p>
    <w:p w14:paraId="0DCEB28D" w14:textId="77777777" w:rsidR="00801566" w:rsidRDefault="00801566" w:rsidP="002C0784">
      <w:pPr>
        <w:suppressAutoHyphens w:val="0"/>
        <w:ind w:firstLine="709"/>
        <w:jc w:val="center"/>
        <w:rPr>
          <w:rFonts w:cs="Times New Roman"/>
          <w:lang w:eastAsia="ru-RU"/>
        </w:rPr>
      </w:pPr>
      <w:r w:rsidRPr="002B0395">
        <w:rPr>
          <w:b/>
        </w:rPr>
        <w:t>Минерально-сырьевые ресурсы</w:t>
      </w:r>
    </w:p>
    <w:p w14:paraId="4DA48358" w14:textId="77777777" w:rsidR="00801566" w:rsidRDefault="00801566" w:rsidP="002C0784">
      <w:pPr>
        <w:suppressAutoHyphens w:val="0"/>
        <w:ind w:firstLine="709"/>
        <w:jc w:val="both"/>
        <w:rPr>
          <w:rFonts w:cs="Times New Roman"/>
          <w:color w:val="000000"/>
          <w:lang w:eastAsia="ru-RU"/>
        </w:rPr>
      </w:pPr>
      <w:r w:rsidRPr="00801566">
        <w:rPr>
          <w:rFonts w:cs="Times New Roman"/>
          <w:color w:val="000000"/>
          <w:lang w:eastAsia="ru-RU"/>
        </w:rPr>
        <w:t>Минерально-сырьевая база муниципального образования полностью приурочена к отложениям осадочного чехла. Недра района содержат запас линзообразных залежей бурого угля, известняка, песка, глины, минеральных вод.</w:t>
      </w:r>
    </w:p>
    <w:p w14:paraId="3B4FA2AE" w14:textId="77777777" w:rsidR="0068575D" w:rsidRPr="0068575D" w:rsidRDefault="0068575D" w:rsidP="002C0784">
      <w:pPr>
        <w:numPr>
          <w:ilvl w:val="0"/>
          <w:numId w:val="40"/>
        </w:numPr>
        <w:suppressAutoHyphens w:val="0"/>
        <w:ind w:left="0" w:firstLine="709"/>
        <w:jc w:val="both"/>
        <w:rPr>
          <w:rFonts w:cs="Times New Roman"/>
          <w:color w:val="000000"/>
          <w:lang w:eastAsia="ru-RU"/>
        </w:rPr>
      </w:pPr>
      <w:r w:rsidRPr="0068575D">
        <w:rPr>
          <w:rFonts w:cs="Times New Roman"/>
          <w:color w:val="000000"/>
          <w:lang w:eastAsia="ru-RU"/>
        </w:rPr>
        <w:t>Недропользователь – ООО «ПерепелКиНы и Жоевъ». Лицензия на пользование недрами ТУЛ 00135 ВЭ от 30.10.2009 г. Целевое назначение – геологическое изучение и добыча подземных вод для хозпитьевого и технологического водоснабжения производства. Участок недр расположен в н.п. Лопухиновка.</w:t>
      </w:r>
    </w:p>
    <w:p w14:paraId="7920D3A2" w14:textId="77777777" w:rsidR="0068575D" w:rsidRPr="0068575D" w:rsidRDefault="0068575D" w:rsidP="002C0784">
      <w:pPr>
        <w:numPr>
          <w:ilvl w:val="0"/>
          <w:numId w:val="40"/>
        </w:numPr>
        <w:suppressAutoHyphens w:val="0"/>
        <w:ind w:left="0" w:firstLine="709"/>
        <w:jc w:val="both"/>
        <w:rPr>
          <w:rFonts w:cs="Times New Roman"/>
          <w:color w:val="000000"/>
          <w:lang w:eastAsia="ru-RU"/>
        </w:rPr>
      </w:pPr>
      <w:r w:rsidRPr="0068575D">
        <w:rPr>
          <w:rFonts w:cs="Times New Roman"/>
          <w:color w:val="000000"/>
          <w:lang w:eastAsia="ru-RU"/>
        </w:rPr>
        <w:t>Недропользователь – ОАО «Долгопрудненское научно-производственное предприятие». Лицензия на пользование недрами ТУЛ 57379 ВЭ от 19.06.2006 г. Целевое назначение – добыча пресных подземных вод для хозпитьевого водоснабжения Кимовского завода металлоизделий и п. Полевой. Участок недр расположен в п. Полевой Кимовского района на территории завода.</w:t>
      </w:r>
    </w:p>
    <w:p w14:paraId="7B63F9AA" w14:textId="77777777" w:rsidR="0068575D" w:rsidRPr="0068575D" w:rsidRDefault="0068575D" w:rsidP="002C0784">
      <w:pPr>
        <w:suppressAutoHyphens w:val="0"/>
        <w:ind w:firstLine="709"/>
        <w:jc w:val="both"/>
        <w:rPr>
          <w:rFonts w:cs="Times New Roman"/>
          <w:color w:val="000000"/>
          <w:lang w:eastAsia="ru-RU"/>
        </w:rPr>
      </w:pPr>
      <w:r w:rsidRPr="0068575D">
        <w:rPr>
          <w:rFonts w:cs="Times New Roman"/>
          <w:color w:val="000000"/>
          <w:lang w:eastAsia="ru-RU"/>
        </w:rPr>
        <w:lastRenderedPageBreak/>
        <w:t>Согласно Федеральному закону от 29.12.2014 №459-ФЗ «О внесении изменений в Закон Российской Федерации «О недрах»» с 01.01.2015 к участкам недр местного значения отнесены участки недр, содержащие подземные воды, которые используются для целей питьевого и хозяйственно-бытового водоснабжения или технологического обеспечения водой объектов промышленности, либо объектов сельскохозяйственного назначения и объем добычи которых составляет не более 500 м³/сутки.</w:t>
      </w:r>
    </w:p>
    <w:p w14:paraId="456DECDD" w14:textId="77777777" w:rsidR="007878DA" w:rsidRDefault="007878DA" w:rsidP="002C0784">
      <w:pPr>
        <w:pStyle w:val="aff6"/>
        <w:spacing w:after="0"/>
        <w:ind w:left="0" w:firstLine="709"/>
        <w:jc w:val="both"/>
        <w:rPr>
          <w:rFonts w:cs="Arial"/>
          <w:color w:val="000000" w:themeColor="text1"/>
          <w:lang w:eastAsia="ar-SA"/>
        </w:rPr>
      </w:pPr>
    </w:p>
    <w:p w14:paraId="2524A8BD" w14:textId="77777777" w:rsidR="00801566" w:rsidRDefault="00801566" w:rsidP="002C0784">
      <w:pPr>
        <w:widowControl w:val="0"/>
        <w:suppressAutoHyphens w:val="0"/>
        <w:ind w:firstLine="709"/>
        <w:jc w:val="center"/>
        <w:rPr>
          <w:rFonts w:cs="Times New Roman"/>
          <w:color w:val="000000"/>
          <w:lang w:eastAsia="ru-RU"/>
        </w:rPr>
      </w:pPr>
      <w:r w:rsidRPr="00801566">
        <w:rPr>
          <w:rFonts w:cs="Times New Roman"/>
          <w:b/>
          <w:color w:val="000000"/>
          <w:lang w:eastAsia="ru-RU"/>
        </w:rPr>
        <w:t>Растительность и животный мир</w:t>
      </w:r>
    </w:p>
    <w:p w14:paraId="0A6A14F5" w14:textId="77777777" w:rsidR="002F242D" w:rsidRDefault="00801566" w:rsidP="002C0784">
      <w:pPr>
        <w:widowControl w:val="0"/>
        <w:suppressAutoHyphens w:val="0"/>
        <w:ind w:firstLine="709"/>
        <w:jc w:val="both"/>
        <w:rPr>
          <w:rFonts w:cs="Times New Roman"/>
          <w:color w:val="000000"/>
          <w:lang w:eastAsia="ru-RU"/>
        </w:rPr>
      </w:pPr>
      <w:r w:rsidRPr="00801566">
        <w:rPr>
          <w:rFonts w:cs="Times New Roman"/>
          <w:color w:val="000000"/>
          <w:lang w:eastAsia="ru-RU"/>
        </w:rPr>
        <w:t>Леса занимают около 20 % территории, они составляют государственный лесной фонд, выполняя санитарно-оздоровительные функции. Леса в основном лиственные (</w:t>
      </w:r>
      <w:hyperlink r:id="rId228" w:tooltip="Дуб" w:history="1">
        <w:r w:rsidRPr="00801566">
          <w:rPr>
            <w:rFonts w:cs="Times New Roman"/>
            <w:color w:val="000000"/>
            <w:lang w:eastAsia="ru-RU"/>
          </w:rPr>
          <w:t>дуб</w:t>
        </w:r>
      </w:hyperlink>
      <w:r w:rsidRPr="00801566">
        <w:rPr>
          <w:rFonts w:cs="Times New Roman"/>
          <w:color w:val="000000"/>
          <w:lang w:eastAsia="ru-RU"/>
        </w:rPr>
        <w:t xml:space="preserve">, </w:t>
      </w:r>
      <w:hyperlink r:id="rId229" w:tooltip="Береза" w:history="1">
        <w:r w:rsidRPr="00801566">
          <w:rPr>
            <w:rFonts w:cs="Times New Roman"/>
            <w:color w:val="000000"/>
            <w:lang w:eastAsia="ru-RU"/>
          </w:rPr>
          <w:t>береза</w:t>
        </w:r>
      </w:hyperlink>
      <w:r w:rsidRPr="00801566">
        <w:rPr>
          <w:rFonts w:cs="Times New Roman"/>
          <w:color w:val="000000"/>
          <w:lang w:eastAsia="ru-RU"/>
        </w:rPr>
        <w:t xml:space="preserve">, </w:t>
      </w:r>
      <w:hyperlink r:id="rId230" w:tooltip="Осина" w:history="1">
        <w:r w:rsidRPr="00801566">
          <w:rPr>
            <w:rFonts w:cs="Times New Roman"/>
            <w:color w:val="000000"/>
            <w:lang w:eastAsia="ru-RU"/>
          </w:rPr>
          <w:t>осина</w:t>
        </w:r>
      </w:hyperlink>
      <w:r w:rsidRPr="00801566">
        <w:rPr>
          <w:rFonts w:cs="Times New Roman"/>
          <w:color w:val="000000"/>
          <w:lang w:eastAsia="ru-RU"/>
        </w:rPr>
        <w:t xml:space="preserve"> и др.). По границе с лесостепью проходит полоса широколиственных лесов (дубравы с </w:t>
      </w:r>
      <w:hyperlink r:id="rId231" w:tooltip="Липа" w:history="1">
        <w:r w:rsidRPr="00801566">
          <w:rPr>
            <w:rFonts w:cs="Times New Roman"/>
            <w:color w:val="000000"/>
            <w:lang w:eastAsia="ru-RU"/>
          </w:rPr>
          <w:t>липой</w:t>
        </w:r>
      </w:hyperlink>
      <w:r w:rsidRPr="00801566">
        <w:rPr>
          <w:rFonts w:cs="Times New Roman"/>
          <w:color w:val="000000"/>
          <w:lang w:eastAsia="ru-RU"/>
        </w:rPr>
        <w:t xml:space="preserve">, </w:t>
      </w:r>
      <w:hyperlink r:id="rId232" w:tooltip="Клён" w:history="1">
        <w:r w:rsidRPr="00801566">
          <w:rPr>
            <w:rFonts w:cs="Times New Roman"/>
            <w:color w:val="000000"/>
            <w:lang w:eastAsia="ru-RU"/>
          </w:rPr>
          <w:t>клёном</w:t>
        </w:r>
      </w:hyperlink>
      <w:r w:rsidRPr="00801566">
        <w:rPr>
          <w:rFonts w:cs="Times New Roman"/>
          <w:color w:val="000000"/>
          <w:lang w:eastAsia="ru-RU"/>
        </w:rPr>
        <w:t xml:space="preserve">, </w:t>
      </w:r>
      <w:hyperlink r:id="rId233" w:tooltip="Ясень" w:history="1">
        <w:r w:rsidRPr="00801566">
          <w:rPr>
            <w:rFonts w:cs="Times New Roman"/>
            <w:color w:val="000000"/>
            <w:lang w:eastAsia="ru-RU"/>
          </w:rPr>
          <w:t>ясенем</w:t>
        </w:r>
      </w:hyperlink>
      <w:r w:rsidRPr="00801566">
        <w:rPr>
          <w:rFonts w:cs="Times New Roman"/>
          <w:color w:val="000000"/>
          <w:lang w:eastAsia="ru-RU"/>
        </w:rPr>
        <w:t xml:space="preserve">, </w:t>
      </w:r>
      <w:hyperlink r:id="rId234" w:tooltip="Ильм" w:history="1">
        <w:r w:rsidRPr="00801566">
          <w:rPr>
            <w:rFonts w:cs="Times New Roman"/>
            <w:color w:val="000000"/>
            <w:lang w:eastAsia="ru-RU"/>
          </w:rPr>
          <w:t>ильмом</w:t>
        </w:r>
      </w:hyperlink>
      <w:r w:rsidRPr="00801566">
        <w:rPr>
          <w:rFonts w:cs="Times New Roman"/>
          <w:color w:val="000000"/>
          <w:lang w:eastAsia="ru-RU"/>
        </w:rPr>
        <w:t xml:space="preserve"> и др.). </w:t>
      </w:r>
    </w:p>
    <w:p w14:paraId="22B2BA9F" w14:textId="1A9FA018" w:rsidR="00801566" w:rsidRDefault="00801566" w:rsidP="002C0784">
      <w:pPr>
        <w:widowControl w:val="0"/>
        <w:suppressAutoHyphens w:val="0"/>
        <w:ind w:firstLine="709"/>
        <w:jc w:val="both"/>
        <w:rPr>
          <w:rFonts w:cs="Times New Roman"/>
          <w:color w:val="000000"/>
          <w:lang w:eastAsia="ru-RU"/>
        </w:rPr>
      </w:pPr>
      <w:r w:rsidRPr="00801566">
        <w:rPr>
          <w:rFonts w:cs="Times New Roman"/>
          <w:color w:val="000000"/>
          <w:lang w:eastAsia="ru-RU"/>
        </w:rPr>
        <w:t xml:space="preserve">Животный мир представлен беспозвоночными и позвоночными животными различных классов, отрядов и видов. На территории района встречаются 54 вида млекопитающих, 200-250 видов птиц, 10 видов земноводных, 6 видов рептилий и около 3500 видов насекомых. В водоёмах обитает 38 видов рыб. На территории района водятся, </w:t>
      </w:r>
      <w:hyperlink r:id="rId235" w:tooltip="Лисица" w:history="1">
        <w:r w:rsidRPr="00801566">
          <w:rPr>
            <w:rFonts w:cs="Times New Roman"/>
            <w:color w:val="000000"/>
            <w:lang w:eastAsia="ru-RU"/>
          </w:rPr>
          <w:t>лисица</w:t>
        </w:r>
      </w:hyperlink>
      <w:r w:rsidRPr="00801566">
        <w:rPr>
          <w:rFonts w:cs="Times New Roman"/>
          <w:color w:val="000000"/>
          <w:lang w:eastAsia="ru-RU"/>
        </w:rPr>
        <w:t xml:space="preserve">, </w:t>
      </w:r>
      <w:hyperlink r:id="rId236" w:tooltip="Лось" w:history="1">
        <w:r w:rsidRPr="00801566">
          <w:rPr>
            <w:rFonts w:cs="Times New Roman"/>
            <w:color w:val="000000"/>
            <w:lang w:eastAsia="ru-RU"/>
          </w:rPr>
          <w:t>лось</w:t>
        </w:r>
      </w:hyperlink>
      <w:r w:rsidRPr="00801566">
        <w:rPr>
          <w:rFonts w:cs="Times New Roman"/>
          <w:color w:val="000000"/>
          <w:lang w:eastAsia="ru-RU"/>
        </w:rPr>
        <w:t xml:space="preserve">, </w:t>
      </w:r>
      <w:hyperlink r:id="rId237" w:tooltip="Кабан" w:history="1">
        <w:r w:rsidRPr="00801566">
          <w:rPr>
            <w:rFonts w:cs="Times New Roman"/>
            <w:color w:val="000000"/>
            <w:lang w:eastAsia="ru-RU"/>
          </w:rPr>
          <w:t>кабан</w:t>
        </w:r>
      </w:hyperlink>
      <w:r w:rsidRPr="00801566">
        <w:rPr>
          <w:rFonts w:cs="Times New Roman"/>
          <w:color w:val="000000"/>
          <w:lang w:eastAsia="ru-RU"/>
        </w:rPr>
        <w:t xml:space="preserve">, </w:t>
      </w:r>
      <w:hyperlink r:id="rId238" w:tooltip="Выдра" w:history="1">
        <w:r w:rsidRPr="00801566">
          <w:rPr>
            <w:rFonts w:cs="Times New Roman"/>
            <w:color w:val="000000"/>
            <w:lang w:eastAsia="ru-RU"/>
          </w:rPr>
          <w:t>выдра</w:t>
        </w:r>
      </w:hyperlink>
      <w:r w:rsidRPr="00801566">
        <w:rPr>
          <w:rFonts w:cs="Times New Roman"/>
          <w:color w:val="000000"/>
          <w:lang w:eastAsia="ru-RU"/>
        </w:rPr>
        <w:t xml:space="preserve">, </w:t>
      </w:r>
      <w:hyperlink r:id="rId239" w:tooltip="Хорь" w:history="1">
        <w:r w:rsidRPr="00801566">
          <w:rPr>
            <w:rFonts w:cs="Times New Roman"/>
            <w:color w:val="000000"/>
            <w:lang w:eastAsia="ru-RU"/>
          </w:rPr>
          <w:t>хорь</w:t>
        </w:r>
      </w:hyperlink>
      <w:r w:rsidRPr="00801566">
        <w:rPr>
          <w:rFonts w:cs="Times New Roman"/>
          <w:color w:val="000000"/>
          <w:lang w:eastAsia="ru-RU"/>
        </w:rPr>
        <w:t xml:space="preserve">, </w:t>
      </w:r>
      <w:hyperlink r:id="rId240" w:tooltip="Заяц" w:history="1">
        <w:r w:rsidRPr="00801566">
          <w:rPr>
            <w:rFonts w:cs="Times New Roman"/>
            <w:color w:val="000000"/>
            <w:lang w:eastAsia="ru-RU"/>
          </w:rPr>
          <w:t>заяц</w:t>
        </w:r>
      </w:hyperlink>
      <w:r w:rsidRPr="00801566">
        <w:rPr>
          <w:rFonts w:cs="Times New Roman"/>
          <w:color w:val="000000"/>
          <w:lang w:eastAsia="ru-RU"/>
        </w:rPr>
        <w:t xml:space="preserve">, </w:t>
      </w:r>
      <w:hyperlink r:id="rId241" w:history="1">
        <w:r w:rsidRPr="00801566">
          <w:rPr>
            <w:rFonts w:cs="Times New Roman"/>
            <w:color w:val="000000"/>
            <w:lang w:eastAsia="ru-RU"/>
          </w:rPr>
          <w:t>белка</w:t>
        </w:r>
      </w:hyperlink>
      <w:r w:rsidRPr="00801566">
        <w:rPr>
          <w:rFonts w:cs="Times New Roman"/>
          <w:color w:val="000000"/>
          <w:lang w:eastAsia="ru-RU"/>
        </w:rPr>
        <w:t xml:space="preserve">, </w:t>
      </w:r>
      <w:hyperlink r:id="rId242" w:history="1">
        <w:r w:rsidRPr="00801566">
          <w:rPr>
            <w:rFonts w:cs="Times New Roman"/>
            <w:color w:val="000000"/>
            <w:lang w:eastAsia="ru-RU"/>
          </w:rPr>
          <w:t>суслик</w:t>
        </w:r>
      </w:hyperlink>
      <w:r w:rsidRPr="00801566">
        <w:rPr>
          <w:rFonts w:cs="Times New Roman"/>
          <w:color w:val="000000"/>
          <w:lang w:eastAsia="ru-RU"/>
        </w:rPr>
        <w:t xml:space="preserve"> и другие виды животных. Из птиц наиболее распространены </w:t>
      </w:r>
      <w:hyperlink r:id="rId243" w:tooltip="Грач" w:history="1">
        <w:r w:rsidRPr="00801566">
          <w:rPr>
            <w:rFonts w:cs="Times New Roman"/>
            <w:color w:val="000000"/>
            <w:lang w:eastAsia="ru-RU"/>
          </w:rPr>
          <w:t>грачи</w:t>
        </w:r>
      </w:hyperlink>
      <w:r w:rsidRPr="00801566">
        <w:rPr>
          <w:rFonts w:cs="Times New Roman"/>
          <w:color w:val="000000"/>
          <w:lang w:eastAsia="ru-RU"/>
        </w:rPr>
        <w:t xml:space="preserve">, </w:t>
      </w:r>
      <w:hyperlink r:id="rId244" w:tooltip="Скворец" w:history="1">
        <w:r w:rsidRPr="00801566">
          <w:rPr>
            <w:rFonts w:cs="Times New Roman"/>
            <w:color w:val="000000"/>
            <w:lang w:eastAsia="ru-RU"/>
          </w:rPr>
          <w:t>скворцы</w:t>
        </w:r>
      </w:hyperlink>
      <w:r w:rsidRPr="00801566">
        <w:rPr>
          <w:rFonts w:cs="Times New Roman"/>
          <w:color w:val="000000"/>
          <w:lang w:eastAsia="ru-RU"/>
        </w:rPr>
        <w:t xml:space="preserve">, </w:t>
      </w:r>
      <w:hyperlink r:id="rId245" w:tooltip="Ласточка" w:history="1">
        <w:r w:rsidRPr="00801566">
          <w:rPr>
            <w:rFonts w:cs="Times New Roman"/>
            <w:color w:val="000000"/>
            <w:lang w:eastAsia="ru-RU"/>
          </w:rPr>
          <w:t>ласточки</w:t>
        </w:r>
      </w:hyperlink>
      <w:r w:rsidRPr="00801566">
        <w:rPr>
          <w:rFonts w:cs="Times New Roman"/>
          <w:color w:val="000000"/>
          <w:lang w:eastAsia="ru-RU"/>
        </w:rPr>
        <w:t xml:space="preserve">, </w:t>
      </w:r>
      <w:hyperlink r:id="rId246" w:tooltip="Стриж" w:history="1">
        <w:r w:rsidRPr="00801566">
          <w:rPr>
            <w:rFonts w:cs="Times New Roman"/>
            <w:color w:val="000000"/>
            <w:lang w:eastAsia="ru-RU"/>
          </w:rPr>
          <w:t>стрижи</w:t>
        </w:r>
      </w:hyperlink>
      <w:r w:rsidRPr="00801566">
        <w:rPr>
          <w:rFonts w:cs="Times New Roman"/>
          <w:color w:val="000000"/>
          <w:lang w:eastAsia="ru-RU"/>
        </w:rPr>
        <w:t xml:space="preserve">, </w:t>
      </w:r>
      <w:hyperlink r:id="rId247" w:tooltip="Воробей" w:history="1">
        <w:r w:rsidRPr="00801566">
          <w:rPr>
            <w:rFonts w:cs="Times New Roman"/>
            <w:color w:val="000000"/>
            <w:lang w:eastAsia="ru-RU"/>
          </w:rPr>
          <w:t>воробьи</w:t>
        </w:r>
      </w:hyperlink>
      <w:r w:rsidRPr="00801566">
        <w:rPr>
          <w:rFonts w:cs="Times New Roman"/>
          <w:color w:val="000000"/>
          <w:lang w:eastAsia="ru-RU"/>
        </w:rPr>
        <w:t xml:space="preserve">, </w:t>
      </w:r>
      <w:hyperlink r:id="rId248" w:tooltip="Утка" w:history="1">
        <w:r w:rsidRPr="00801566">
          <w:rPr>
            <w:rFonts w:cs="Times New Roman"/>
            <w:color w:val="000000"/>
            <w:lang w:eastAsia="ru-RU"/>
          </w:rPr>
          <w:t>утки</w:t>
        </w:r>
      </w:hyperlink>
      <w:r w:rsidRPr="00801566">
        <w:rPr>
          <w:rFonts w:cs="Times New Roman"/>
          <w:color w:val="000000"/>
          <w:lang w:eastAsia="ru-RU"/>
        </w:rPr>
        <w:t xml:space="preserve">, </w:t>
      </w:r>
      <w:hyperlink r:id="rId249" w:history="1">
        <w:r w:rsidRPr="00801566">
          <w:rPr>
            <w:rFonts w:cs="Times New Roman"/>
            <w:color w:val="000000"/>
            <w:lang w:eastAsia="ru-RU"/>
          </w:rPr>
          <w:t>кулики</w:t>
        </w:r>
      </w:hyperlink>
      <w:r w:rsidRPr="00801566">
        <w:rPr>
          <w:rFonts w:cs="Times New Roman"/>
          <w:color w:val="000000"/>
          <w:lang w:eastAsia="ru-RU"/>
        </w:rPr>
        <w:t xml:space="preserve">; из рыб — </w:t>
      </w:r>
      <w:hyperlink r:id="rId250" w:history="1">
        <w:r w:rsidRPr="00801566">
          <w:rPr>
            <w:rFonts w:cs="Times New Roman"/>
            <w:color w:val="000000"/>
            <w:lang w:eastAsia="ru-RU"/>
          </w:rPr>
          <w:t>плотва</w:t>
        </w:r>
      </w:hyperlink>
      <w:r w:rsidRPr="00801566">
        <w:rPr>
          <w:rFonts w:cs="Times New Roman"/>
          <w:color w:val="000000"/>
          <w:lang w:eastAsia="ru-RU"/>
        </w:rPr>
        <w:t xml:space="preserve">, </w:t>
      </w:r>
      <w:hyperlink r:id="rId251" w:tooltip="Окунь" w:history="1">
        <w:r w:rsidRPr="00801566">
          <w:rPr>
            <w:rFonts w:cs="Times New Roman"/>
            <w:color w:val="000000"/>
            <w:lang w:eastAsia="ru-RU"/>
          </w:rPr>
          <w:t>окунь</w:t>
        </w:r>
      </w:hyperlink>
      <w:r w:rsidRPr="00801566">
        <w:rPr>
          <w:rFonts w:cs="Times New Roman"/>
          <w:color w:val="000000"/>
          <w:lang w:eastAsia="ru-RU"/>
        </w:rPr>
        <w:t xml:space="preserve">, </w:t>
      </w:r>
      <w:hyperlink r:id="rId252" w:tooltip="Лещ" w:history="1">
        <w:r w:rsidRPr="00801566">
          <w:rPr>
            <w:rFonts w:cs="Times New Roman"/>
            <w:color w:val="000000"/>
            <w:lang w:eastAsia="ru-RU"/>
          </w:rPr>
          <w:t>лещ</w:t>
        </w:r>
      </w:hyperlink>
      <w:r w:rsidRPr="00801566">
        <w:rPr>
          <w:rFonts w:cs="Times New Roman"/>
          <w:color w:val="000000"/>
          <w:lang w:eastAsia="ru-RU"/>
        </w:rPr>
        <w:t xml:space="preserve">, </w:t>
      </w:r>
      <w:hyperlink r:id="rId253" w:tooltip="Щука" w:history="1">
        <w:r w:rsidRPr="00801566">
          <w:rPr>
            <w:rFonts w:cs="Times New Roman"/>
            <w:color w:val="000000"/>
            <w:lang w:eastAsia="ru-RU"/>
          </w:rPr>
          <w:t>щука</w:t>
        </w:r>
      </w:hyperlink>
      <w:r w:rsidRPr="00801566">
        <w:rPr>
          <w:rFonts w:cs="Times New Roman"/>
          <w:color w:val="000000"/>
          <w:lang w:eastAsia="ru-RU"/>
        </w:rPr>
        <w:t xml:space="preserve">, </w:t>
      </w:r>
      <w:hyperlink r:id="rId254" w:history="1">
        <w:r w:rsidRPr="00801566">
          <w:rPr>
            <w:rFonts w:cs="Times New Roman"/>
            <w:color w:val="000000"/>
            <w:lang w:eastAsia="ru-RU"/>
          </w:rPr>
          <w:t>налим</w:t>
        </w:r>
      </w:hyperlink>
      <w:r w:rsidRPr="00801566">
        <w:rPr>
          <w:rFonts w:cs="Times New Roman"/>
          <w:color w:val="000000"/>
          <w:lang w:eastAsia="ru-RU"/>
        </w:rPr>
        <w:t xml:space="preserve">. </w:t>
      </w:r>
    </w:p>
    <w:p w14:paraId="300BE8F5" w14:textId="77777777" w:rsidR="002A1389" w:rsidRDefault="002A1389" w:rsidP="002A1389">
      <w:pPr>
        <w:jc w:val="center"/>
        <w:rPr>
          <w:u w:val="single"/>
        </w:rPr>
      </w:pPr>
      <w:r w:rsidRPr="002570B0">
        <w:rPr>
          <w:u w:val="single"/>
        </w:rPr>
        <w:t>Лесные ресурсы</w:t>
      </w:r>
    </w:p>
    <w:p w14:paraId="1B2DF368" w14:textId="77777777" w:rsidR="002A1389" w:rsidRPr="002A1389" w:rsidRDefault="002A1389" w:rsidP="002A1389">
      <w:pPr>
        <w:autoSpaceDE w:val="0"/>
        <w:autoSpaceDN w:val="0"/>
        <w:adjustRightInd w:val="0"/>
        <w:ind w:firstLine="709"/>
        <w:jc w:val="both"/>
        <w:rPr>
          <w:rFonts w:ascii="PT Astra Serif" w:eastAsia="Arial" w:hAnsi="PT Astra Serif"/>
        </w:rPr>
      </w:pPr>
      <w:r w:rsidRPr="002A1389">
        <w:rPr>
          <w:rFonts w:ascii="PT Astra Serif" w:eastAsia="Arial" w:hAnsi="PT Astra Serif"/>
        </w:rPr>
        <w:t>В границах территории МО Новольвовское Кимовского района располагаются лесные участки Богородицкого лесничества:</w:t>
      </w:r>
    </w:p>
    <w:tbl>
      <w:tblPr>
        <w:tblStyle w:val="afb"/>
        <w:tblW w:w="9354" w:type="dxa"/>
        <w:jc w:val="center"/>
        <w:tblLook w:val="04A0" w:firstRow="1" w:lastRow="0" w:firstColumn="1" w:lastColumn="0" w:noHBand="0" w:noVBand="1"/>
      </w:tblPr>
      <w:tblGrid>
        <w:gridCol w:w="1715"/>
        <w:gridCol w:w="1842"/>
        <w:gridCol w:w="1814"/>
        <w:gridCol w:w="2423"/>
        <w:gridCol w:w="1560"/>
      </w:tblGrid>
      <w:tr w:rsidR="002A1389" w:rsidRPr="002A1389" w14:paraId="38B68E65" w14:textId="77777777" w:rsidTr="004420C7">
        <w:trPr>
          <w:jc w:val="center"/>
        </w:trPr>
        <w:tc>
          <w:tcPr>
            <w:tcW w:w="1699" w:type="dxa"/>
            <w:shd w:val="clear" w:color="auto" w:fill="FFFFFF"/>
            <w:vAlign w:val="center"/>
          </w:tcPr>
          <w:p w14:paraId="4CDF926E"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Наименование лесничества</w:t>
            </w:r>
          </w:p>
        </w:tc>
        <w:tc>
          <w:tcPr>
            <w:tcW w:w="1843" w:type="dxa"/>
            <w:shd w:val="clear" w:color="auto" w:fill="FFFFFF"/>
            <w:vAlign w:val="center"/>
          </w:tcPr>
          <w:p w14:paraId="380161E6"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Наименование участкового лесничества</w:t>
            </w:r>
          </w:p>
        </w:tc>
        <w:tc>
          <w:tcPr>
            <w:tcW w:w="1815" w:type="dxa"/>
            <w:shd w:val="clear" w:color="auto" w:fill="FFFFFF"/>
            <w:vAlign w:val="center"/>
          </w:tcPr>
          <w:p w14:paraId="28158986"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Наименование лесной дачи</w:t>
            </w:r>
          </w:p>
        </w:tc>
        <w:tc>
          <w:tcPr>
            <w:tcW w:w="2433" w:type="dxa"/>
            <w:shd w:val="clear" w:color="auto" w:fill="FFFFFF"/>
            <w:vAlign w:val="center"/>
          </w:tcPr>
          <w:p w14:paraId="5D49B2C5"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Перечень кварталов</w:t>
            </w:r>
          </w:p>
        </w:tc>
        <w:tc>
          <w:tcPr>
            <w:tcW w:w="1564" w:type="dxa"/>
            <w:shd w:val="clear" w:color="auto" w:fill="FFFFFF"/>
            <w:vAlign w:val="center"/>
          </w:tcPr>
          <w:p w14:paraId="6F5C0847"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Площадь</w:t>
            </w:r>
          </w:p>
        </w:tc>
      </w:tr>
      <w:tr w:rsidR="002A1389" w:rsidRPr="002A1389" w14:paraId="21DF2C00" w14:textId="77777777" w:rsidTr="004420C7">
        <w:trPr>
          <w:jc w:val="center"/>
        </w:trPr>
        <w:tc>
          <w:tcPr>
            <w:tcW w:w="1699" w:type="dxa"/>
            <w:vMerge w:val="restart"/>
            <w:shd w:val="clear" w:color="auto" w:fill="FFFFFF"/>
            <w:vAlign w:val="center"/>
          </w:tcPr>
          <w:p w14:paraId="4E81833F"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Богородицкое</w:t>
            </w:r>
          </w:p>
        </w:tc>
        <w:tc>
          <w:tcPr>
            <w:tcW w:w="1843" w:type="dxa"/>
            <w:vMerge w:val="restart"/>
            <w:shd w:val="clear" w:color="auto" w:fill="FFFFFF"/>
            <w:vAlign w:val="center"/>
          </w:tcPr>
          <w:p w14:paraId="5994D776"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Кимовское</w:t>
            </w:r>
          </w:p>
        </w:tc>
        <w:tc>
          <w:tcPr>
            <w:tcW w:w="1815" w:type="dxa"/>
            <w:shd w:val="clear" w:color="auto" w:fill="FFFFFF"/>
            <w:vAlign w:val="center"/>
          </w:tcPr>
          <w:p w14:paraId="3E1A9FF6"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Кимовская</w:t>
            </w:r>
          </w:p>
        </w:tc>
        <w:tc>
          <w:tcPr>
            <w:tcW w:w="2433" w:type="dxa"/>
            <w:shd w:val="clear" w:color="auto" w:fill="FFFFFF"/>
            <w:vAlign w:val="center"/>
          </w:tcPr>
          <w:p w14:paraId="1E776EE5"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17-29,   33-43</w:t>
            </w:r>
          </w:p>
        </w:tc>
        <w:tc>
          <w:tcPr>
            <w:tcW w:w="1564" w:type="dxa"/>
            <w:shd w:val="clear" w:color="auto" w:fill="FFFFFF"/>
            <w:vAlign w:val="center"/>
          </w:tcPr>
          <w:p w14:paraId="66E60874"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905,0</w:t>
            </w:r>
          </w:p>
        </w:tc>
      </w:tr>
      <w:tr w:rsidR="002A1389" w:rsidRPr="002A1389" w14:paraId="725F4494" w14:textId="77777777" w:rsidTr="004420C7">
        <w:trPr>
          <w:jc w:val="center"/>
        </w:trPr>
        <w:tc>
          <w:tcPr>
            <w:tcW w:w="1699" w:type="dxa"/>
            <w:vMerge/>
            <w:shd w:val="clear" w:color="auto" w:fill="FFFFFF"/>
          </w:tcPr>
          <w:p w14:paraId="09A7B805" w14:textId="77777777" w:rsidR="002A1389" w:rsidRPr="002A1389" w:rsidRDefault="002A1389" w:rsidP="004420C7">
            <w:pPr>
              <w:autoSpaceDE w:val="0"/>
              <w:autoSpaceDN w:val="0"/>
              <w:adjustRightInd w:val="0"/>
              <w:jc w:val="both"/>
              <w:rPr>
                <w:rFonts w:ascii="PT Astra Serif" w:eastAsia="Arial" w:hAnsi="PT Astra Serif"/>
              </w:rPr>
            </w:pPr>
          </w:p>
        </w:tc>
        <w:tc>
          <w:tcPr>
            <w:tcW w:w="1843" w:type="dxa"/>
            <w:vMerge/>
            <w:shd w:val="clear" w:color="auto" w:fill="FFFFFF"/>
          </w:tcPr>
          <w:p w14:paraId="024B5E41" w14:textId="77777777" w:rsidR="002A1389" w:rsidRPr="002A1389" w:rsidRDefault="002A1389" w:rsidP="004420C7">
            <w:pPr>
              <w:autoSpaceDE w:val="0"/>
              <w:autoSpaceDN w:val="0"/>
              <w:adjustRightInd w:val="0"/>
              <w:jc w:val="both"/>
              <w:rPr>
                <w:rFonts w:ascii="PT Astra Serif" w:eastAsia="Arial" w:hAnsi="PT Astra Serif"/>
              </w:rPr>
            </w:pPr>
          </w:p>
        </w:tc>
        <w:tc>
          <w:tcPr>
            <w:tcW w:w="1815" w:type="dxa"/>
            <w:shd w:val="clear" w:color="auto" w:fill="FFFFFF"/>
            <w:vAlign w:val="center"/>
          </w:tcPr>
          <w:p w14:paraId="206B8D33"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Бобриковская</w:t>
            </w:r>
          </w:p>
        </w:tc>
        <w:tc>
          <w:tcPr>
            <w:tcW w:w="2433" w:type="dxa"/>
            <w:shd w:val="clear" w:color="auto" w:fill="FFFFFF"/>
            <w:vAlign w:val="center"/>
          </w:tcPr>
          <w:p w14:paraId="5914B019"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5-10</w:t>
            </w:r>
          </w:p>
        </w:tc>
        <w:tc>
          <w:tcPr>
            <w:tcW w:w="1564" w:type="dxa"/>
            <w:shd w:val="clear" w:color="auto" w:fill="FFFFFF"/>
            <w:vAlign w:val="center"/>
          </w:tcPr>
          <w:p w14:paraId="09B4A65F" w14:textId="77777777" w:rsidR="002A1389" w:rsidRPr="002A1389" w:rsidRDefault="002A1389" w:rsidP="004420C7">
            <w:pPr>
              <w:autoSpaceDE w:val="0"/>
              <w:autoSpaceDN w:val="0"/>
              <w:adjustRightInd w:val="0"/>
              <w:jc w:val="both"/>
              <w:rPr>
                <w:rFonts w:ascii="PT Astra Serif" w:eastAsia="Arial" w:hAnsi="PT Astra Serif"/>
              </w:rPr>
            </w:pPr>
            <w:r w:rsidRPr="002A1389">
              <w:rPr>
                <w:rFonts w:ascii="PT Astra Serif" w:eastAsia="Arial" w:hAnsi="PT Astra Serif"/>
              </w:rPr>
              <w:t>196,0</w:t>
            </w:r>
          </w:p>
        </w:tc>
      </w:tr>
    </w:tbl>
    <w:p w14:paraId="78CD8717" w14:textId="77777777" w:rsidR="002A1389" w:rsidRPr="00801566" w:rsidRDefault="002A1389" w:rsidP="002C0784">
      <w:pPr>
        <w:widowControl w:val="0"/>
        <w:suppressAutoHyphens w:val="0"/>
        <w:ind w:firstLine="709"/>
        <w:jc w:val="both"/>
        <w:rPr>
          <w:rFonts w:cs="Times New Roman"/>
          <w:color w:val="000000"/>
          <w:lang w:eastAsia="ru-RU"/>
        </w:rPr>
      </w:pPr>
    </w:p>
    <w:p w14:paraId="3DAE2168" w14:textId="77777777" w:rsidR="002D3D62" w:rsidRPr="001A0F36" w:rsidRDefault="002D3D62" w:rsidP="00023C0A">
      <w:pPr>
        <w:pStyle w:val="2"/>
        <w:rPr>
          <w:color w:val="00B0F0"/>
        </w:rPr>
      </w:pPr>
      <w:bookmarkStart w:id="61" w:name="_Toc9845019"/>
      <w:bookmarkStart w:id="62" w:name="_Toc21505926"/>
      <w:r w:rsidRPr="001A0F36">
        <w:t xml:space="preserve">2.4 Сведения </w:t>
      </w:r>
      <w:r w:rsidR="0074535E" w:rsidRPr="001A0F36">
        <w:t>об особо охраняемых природных территориях,</w:t>
      </w:r>
      <w:r w:rsidRPr="001A0F36">
        <w:t xml:space="preserve"> расположенных на территории муниципального образования</w:t>
      </w:r>
      <w:bookmarkEnd w:id="61"/>
      <w:bookmarkEnd w:id="62"/>
    </w:p>
    <w:p w14:paraId="5C445CBC" w14:textId="77777777" w:rsidR="002D3D62" w:rsidRPr="001A0F36" w:rsidRDefault="002D3D62" w:rsidP="00023C0A">
      <w:pPr>
        <w:pStyle w:val="3"/>
      </w:pPr>
      <w:bookmarkStart w:id="63" w:name="_Toc9845020"/>
      <w:bookmarkStart w:id="64" w:name="_Toc21505927"/>
      <w:r w:rsidRPr="001A0F36">
        <w:t>2.4.1 Сведения об особо охраняемых природных территориях федерального значения</w:t>
      </w:r>
      <w:bookmarkEnd w:id="63"/>
      <w:bookmarkEnd w:id="64"/>
    </w:p>
    <w:p w14:paraId="45A67CDA" w14:textId="77777777" w:rsidR="0024599A" w:rsidRPr="002C0784" w:rsidRDefault="002D3D62" w:rsidP="002C0784">
      <w:pPr>
        <w:widowControl w:val="0"/>
        <w:suppressAutoHyphens w:val="0"/>
        <w:ind w:firstLine="709"/>
        <w:jc w:val="both"/>
        <w:rPr>
          <w:rFonts w:cs="Times New Roman"/>
          <w:color w:val="000000"/>
          <w:lang w:eastAsia="ru-RU"/>
        </w:rPr>
      </w:pPr>
      <w:r w:rsidRPr="002C0784">
        <w:rPr>
          <w:rFonts w:cs="Times New Roman"/>
          <w:color w:val="000000"/>
          <w:lang w:eastAsia="ru-RU"/>
        </w:rPr>
        <w:t xml:space="preserve">На территории </w:t>
      </w:r>
      <w:r w:rsidR="00353C24" w:rsidRPr="002C0784">
        <w:rPr>
          <w:rFonts w:cs="Times New Roman"/>
          <w:color w:val="000000"/>
          <w:lang w:eastAsia="ru-RU"/>
        </w:rPr>
        <w:t>муниципального образования</w:t>
      </w:r>
      <w:r w:rsidR="0069731E" w:rsidRPr="002C0784">
        <w:rPr>
          <w:rFonts w:cs="Times New Roman"/>
          <w:color w:val="000000"/>
          <w:lang w:eastAsia="ru-RU"/>
        </w:rPr>
        <w:t xml:space="preserve"> Новольвовское</w:t>
      </w:r>
      <w:r w:rsidR="00353C24" w:rsidRPr="002C0784">
        <w:rPr>
          <w:rFonts w:cs="Times New Roman"/>
          <w:color w:val="000000"/>
          <w:lang w:eastAsia="ru-RU"/>
        </w:rPr>
        <w:t xml:space="preserve"> </w:t>
      </w:r>
      <w:r w:rsidR="00577DE2" w:rsidRPr="002C0784">
        <w:rPr>
          <w:rFonts w:cs="Times New Roman"/>
          <w:color w:val="000000"/>
          <w:lang w:eastAsia="ru-RU"/>
        </w:rPr>
        <w:t>Кимовского</w:t>
      </w:r>
      <w:r w:rsidR="00353C24" w:rsidRPr="002C0784">
        <w:rPr>
          <w:rFonts w:cs="Times New Roman"/>
          <w:color w:val="000000"/>
          <w:lang w:eastAsia="ru-RU"/>
        </w:rPr>
        <w:t xml:space="preserve"> района</w:t>
      </w:r>
      <w:r w:rsidRPr="002C0784">
        <w:rPr>
          <w:rFonts w:cs="Times New Roman"/>
          <w:color w:val="000000"/>
          <w:lang w:eastAsia="ru-RU"/>
        </w:rPr>
        <w:t xml:space="preserve"> отсутствуют особо охраняемые природные территории федерального значения</w:t>
      </w:r>
    </w:p>
    <w:p w14:paraId="1F1087E5" w14:textId="77777777" w:rsidR="002D3D62" w:rsidRPr="001A0F36" w:rsidRDefault="002D3D62" w:rsidP="002C0784">
      <w:pPr>
        <w:pStyle w:val="3"/>
      </w:pPr>
      <w:bookmarkStart w:id="65" w:name="_Toc21505928"/>
      <w:r w:rsidRPr="002C0784">
        <w:t>.</w:t>
      </w:r>
      <w:bookmarkStart w:id="66" w:name="_Toc9845021"/>
      <w:r w:rsidRPr="001A0F36">
        <w:t>2.4.2 Сведения об особо охраняемых природных территориях регионального значения</w:t>
      </w:r>
      <w:bookmarkEnd w:id="65"/>
      <w:bookmarkEnd w:id="66"/>
    </w:p>
    <w:p w14:paraId="1B04739D" w14:textId="2C9BF613" w:rsidR="00A83453" w:rsidRPr="00A83453" w:rsidRDefault="00A83453" w:rsidP="00A83453">
      <w:pPr>
        <w:autoSpaceDE w:val="0"/>
        <w:autoSpaceDN w:val="0"/>
        <w:adjustRightInd w:val="0"/>
        <w:ind w:firstLine="709"/>
        <w:jc w:val="both"/>
        <w:rPr>
          <w:rFonts w:ascii="PT Astra Serif" w:eastAsia="Arial" w:hAnsi="PT Astra Serif"/>
        </w:rPr>
      </w:pPr>
      <w:r>
        <w:rPr>
          <w:rFonts w:ascii="PT Astra Serif" w:eastAsia="Arial" w:hAnsi="PT Astra Serif"/>
        </w:rPr>
        <w:t>В</w:t>
      </w:r>
      <w:r w:rsidRPr="00A83453">
        <w:rPr>
          <w:rFonts w:ascii="PT Astra Serif" w:eastAsia="Arial" w:hAnsi="PT Astra Serif"/>
        </w:rPr>
        <w:t xml:space="preserve"> МО Епифанское планируется создание двух особо охраняемых природных территорий регионального значения:</w:t>
      </w:r>
    </w:p>
    <w:p w14:paraId="14D41871" w14:textId="77777777" w:rsidR="00A83453" w:rsidRPr="00A83453" w:rsidRDefault="00A83453" w:rsidP="00A83453">
      <w:pPr>
        <w:autoSpaceDE w:val="0"/>
        <w:autoSpaceDN w:val="0"/>
        <w:adjustRightInd w:val="0"/>
        <w:ind w:firstLine="709"/>
        <w:jc w:val="both"/>
        <w:rPr>
          <w:rFonts w:ascii="PT Astra Serif" w:eastAsia="Arial" w:hAnsi="PT Astra Serif"/>
        </w:rPr>
      </w:pPr>
      <w:r w:rsidRPr="00A83453">
        <w:rPr>
          <w:rFonts w:ascii="PT Astra Serif" w:eastAsia="Arial" w:hAnsi="PT Astra Serif"/>
        </w:rPr>
        <w:t>1.  «Лупишкинское болото» ориентировочной площадью 789 гектаров.</w:t>
      </w:r>
    </w:p>
    <w:p w14:paraId="27BA68B1" w14:textId="77777777" w:rsidR="00A83453" w:rsidRPr="00A83453" w:rsidRDefault="00A83453" w:rsidP="00A83453">
      <w:pPr>
        <w:autoSpaceDE w:val="0"/>
        <w:autoSpaceDN w:val="0"/>
        <w:adjustRightInd w:val="0"/>
        <w:ind w:firstLine="709"/>
        <w:jc w:val="both"/>
        <w:rPr>
          <w:rFonts w:ascii="PT Astra Serif" w:eastAsia="Arial" w:hAnsi="PT Astra Serif"/>
        </w:rPr>
      </w:pPr>
      <w:r w:rsidRPr="00A83453">
        <w:rPr>
          <w:rFonts w:ascii="PT Astra Serif" w:eastAsia="Arial" w:hAnsi="PT Astra Serif"/>
          <w:noProof/>
        </w:rPr>
        <w:lastRenderedPageBreak/>
        <w:drawing>
          <wp:anchor distT="0" distB="8255" distL="0" distR="3810" simplePos="0" relativeHeight="251709952" behindDoc="0" locked="0" layoutInCell="1" allowOverlap="1" wp14:anchorId="298160CB" wp14:editId="636B0A9C">
            <wp:simplePos x="0" y="0"/>
            <wp:positionH relativeFrom="margin">
              <wp:posOffset>1218565</wp:posOffset>
            </wp:positionH>
            <wp:positionV relativeFrom="page">
              <wp:posOffset>1019175</wp:posOffset>
            </wp:positionV>
            <wp:extent cx="3809365" cy="3298190"/>
            <wp:effectExtent l="0" t="0" r="635" b="0"/>
            <wp:wrapTopAndBottom/>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255"/>
                    <a:stretch>
                      <a:fillRect/>
                    </a:stretch>
                  </pic:blipFill>
                  <pic:spPr bwMode="auto">
                    <a:xfrm>
                      <a:off x="0" y="0"/>
                      <a:ext cx="3809365" cy="3298190"/>
                    </a:xfrm>
                    <a:prstGeom prst="rect">
                      <a:avLst/>
                    </a:prstGeom>
                  </pic:spPr>
                </pic:pic>
              </a:graphicData>
            </a:graphic>
            <wp14:sizeRelH relativeFrom="margin">
              <wp14:pctWidth>0</wp14:pctWidth>
            </wp14:sizeRelH>
            <wp14:sizeRelV relativeFrom="margin">
              <wp14:pctHeight>0</wp14:pctHeight>
            </wp14:sizeRelV>
          </wp:anchor>
        </w:drawing>
      </w:r>
    </w:p>
    <w:p w14:paraId="354F0646" w14:textId="77777777" w:rsidR="00A83453" w:rsidRPr="00A83453" w:rsidRDefault="00A83453" w:rsidP="00A83453">
      <w:pPr>
        <w:autoSpaceDE w:val="0"/>
        <w:autoSpaceDN w:val="0"/>
        <w:adjustRightInd w:val="0"/>
        <w:ind w:firstLine="709"/>
        <w:jc w:val="both"/>
        <w:rPr>
          <w:rFonts w:ascii="PT Astra Serif" w:eastAsia="Arial" w:hAnsi="PT Astra Serif"/>
        </w:rPr>
      </w:pPr>
    </w:p>
    <w:p w14:paraId="33B07935" w14:textId="77777777" w:rsidR="00A83453" w:rsidRPr="00A83453" w:rsidRDefault="00A83453" w:rsidP="00A83453">
      <w:pPr>
        <w:autoSpaceDE w:val="0"/>
        <w:autoSpaceDN w:val="0"/>
        <w:adjustRightInd w:val="0"/>
        <w:ind w:firstLine="709"/>
        <w:jc w:val="both"/>
        <w:rPr>
          <w:rFonts w:ascii="PT Astra Serif" w:eastAsia="Arial" w:hAnsi="PT Astra Serif"/>
        </w:rPr>
      </w:pPr>
      <w:r w:rsidRPr="00A83453">
        <w:rPr>
          <w:rFonts w:ascii="PT Astra Serif" w:eastAsia="Arial" w:hAnsi="PT Astra Serif"/>
        </w:rPr>
        <w:t>Категория: памятник природы</w:t>
      </w:r>
    </w:p>
    <w:p w14:paraId="1426AE90" w14:textId="77777777" w:rsidR="00A83453" w:rsidRPr="00A83453" w:rsidRDefault="00A83453" w:rsidP="00A83453">
      <w:pPr>
        <w:autoSpaceDE w:val="0"/>
        <w:autoSpaceDN w:val="0"/>
        <w:adjustRightInd w:val="0"/>
        <w:ind w:firstLine="709"/>
        <w:jc w:val="both"/>
        <w:rPr>
          <w:rFonts w:ascii="PT Astra Serif" w:eastAsia="Arial" w:hAnsi="PT Astra Serif"/>
        </w:rPr>
      </w:pPr>
      <w:r w:rsidRPr="00A83453">
        <w:rPr>
          <w:rFonts w:ascii="PT Astra Serif" w:eastAsia="Arial" w:hAnsi="PT Astra Serif"/>
        </w:rPr>
        <w:t>Местоположение: располагается между д. Лупишки, Белоозеро и н.п. Люторичи. Границы: северная – по дороге Ушаково – Кимовск – Зеркальный от моста через р. Дон 4 км до пересечения с высоковольтной линией электропередач у карьера и далее, вдоль высоковольтной линии электропередач, до пересечения с р. Дриска, южнее д. Белоозеро.</w:t>
      </w:r>
    </w:p>
    <w:p w14:paraId="2B0388A8" w14:textId="32850F17" w:rsidR="00A83453" w:rsidRPr="00A83453" w:rsidRDefault="00A83453" w:rsidP="00A83453">
      <w:pPr>
        <w:autoSpaceDE w:val="0"/>
        <w:autoSpaceDN w:val="0"/>
        <w:adjustRightInd w:val="0"/>
        <w:ind w:firstLine="709"/>
        <w:jc w:val="both"/>
        <w:rPr>
          <w:rFonts w:ascii="PT Astra Serif" w:eastAsia="Arial" w:hAnsi="PT Astra Serif"/>
        </w:rPr>
      </w:pPr>
      <w:r w:rsidRPr="00A83453">
        <w:rPr>
          <w:rFonts w:ascii="PT Astra Serif" w:eastAsia="Arial" w:hAnsi="PT Astra Serif"/>
        </w:rPr>
        <w:t>Обоснование создания: своеобразие природы Лупишкинского болота проявляется в наличии и сочетании видов растений и животных, представляющих несколько природных комплексов: лесостепной болотно-солончаковый, бореальный болотно-лесной. Зонально обусловленным является лесостепной комплекс, характеризующийся наличием таких видов растений, как осока гвоздичная, калерия Делавиня, гвоздика пышная, бубенчик лилиелистный.</w:t>
      </w:r>
    </w:p>
    <w:p w14:paraId="419E4D4D" w14:textId="77777777" w:rsidR="00A83453" w:rsidRPr="00A83453" w:rsidRDefault="00A83453" w:rsidP="00A83453">
      <w:pPr>
        <w:autoSpaceDE w:val="0"/>
        <w:autoSpaceDN w:val="0"/>
        <w:adjustRightInd w:val="0"/>
        <w:ind w:firstLine="709"/>
        <w:jc w:val="both"/>
        <w:rPr>
          <w:rFonts w:ascii="PT Astra Serif" w:eastAsia="Arial" w:hAnsi="PT Astra Serif"/>
        </w:rPr>
      </w:pPr>
      <w:r w:rsidRPr="00A83453">
        <w:rPr>
          <w:rFonts w:ascii="PT Astra Serif" w:eastAsia="Arial" w:hAnsi="PT Astra Serif"/>
        </w:rPr>
        <w:t>2. Люторический озерно-болотный комплекс ориентировочной площадью 1200 гектаров</w:t>
      </w:r>
    </w:p>
    <w:p w14:paraId="71086C9E" w14:textId="77777777" w:rsidR="00A83453" w:rsidRPr="00A83453" w:rsidRDefault="00A83453" w:rsidP="00A83453">
      <w:pPr>
        <w:autoSpaceDE w:val="0"/>
        <w:autoSpaceDN w:val="0"/>
        <w:adjustRightInd w:val="0"/>
        <w:ind w:firstLine="709"/>
        <w:jc w:val="center"/>
        <w:rPr>
          <w:rFonts w:ascii="PT Astra Serif" w:eastAsia="Arial" w:hAnsi="PT Astra Serif"/>
        </w:rPr>
      </w:pPr>
      <w:r w:rsidRPr="00A83453">
        <w:rPr>
          <w:rFonts w:ascii="PT Astra Serif" w:eastAsia="Arial" w:hAnsi="PT Astra Serif"/>
          <w:noProof/>
        </w:rPr>
        <w:lastRenderedPageBreak/>
        <w:drawing>
          <wp:inline distT="0" distB="0" distL="0" distR="0" wp14:anchorId="1C82EBB9" wp14:editId="0B164F55">
            <wp:extent cx="4652640" cy="3736060"/>
            <wp:effectExtent l="0" t="0" r="0" b="0"/>
            <wp:docPr id="2" name="Изображение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1"/>
                    <pic:cNvPicPr>
                      <a:picLocks noChangeAspect="1" noChangeArrowheads="1"/>
                    </pic:cNvPicPr>
                  </pic:nvPicPr>
                  <pic:blipFill>
                    <a:blip r:embed="rId256">
                      <a:extLst>
                        <a:ext uri="{28A0092B-C50C-407E-A947-70E740481C1C}">
                          <a14:useLocalDpi xmlns:a14="http://schemas.microsoft.com/office/drawing/2010/main" val="0"/>
                        </a:ext>
                      </a:extLst>
                    </a:blip>
                    <a:stretch>
                      <a:fillRect/>
                    </a:stretch>
                  </pic:blipFill>
                  <pic:spPr bwMode="auto">
                    <a:xfrm>
                      <a:off x="0" y="0"/>
                      <a:ext cx="4701643" cy="3775409"/>
                    </a:xfrm>
                    <a:prstGeom prst="rect">
                      <a:avLst/>
                    </a:prstGeom>
                  </pic:spPr>
                </pic:pic>
              </a:graphicData>
            </a:graphic>
          </wp:inline>
        </w:drawing>
      </w:r>
    </w:p>
    <w:p w14:paraId="6B3BEDF2" w14:textId="77777777" w:rsidR="00A83453" w:rsidRPr="00A83453" w:rsidRDefault="00A83453" w:rsidP="00A83453">
      <w:pPr>
        <w:autoSpaceDE w:val="0"/>
        <w:autoSpaceDN w:val="0"/>
        <w:adjustRightInd w:val="0"/>
        <w:jc w:val="both"/>
        <w:rPr>
          <w:rFonts w:ascii="PT Astra Serif" w:eastAsia="Arial" w:hAnsi="PT Astra Serif"/>
        </w:rPr>
      </w:pPr>
    </w:p>
    <w:p w14:paraId="75244330" w14:textId="77777777" w:rsidR="00A83453" w:rsidRPr="00A83453" w:rsidRDefault="00A83453" w:rsidP="00A83453">
      <w:pPr>
        <w:autoSpaceDE w:val="0"/>
        <w:autoSpaceDN w:val="0"/>
        <w:adjustRightInd w:val="0"/>
        <w:ind w:firstLine="709"/>
        <w:jc w:val="both"/>
        <w:rPr>
          <w:rFonts w:ascii="PT Astra Serif" w:eastAsia="Arial" w:hAnsi="PT Astra Serif"/>
        </w:rPr>
      </w:pPr>
      <w:r w:rsidRPr="00A83453">
        <w:rPr>
          <w:rFonts w:ascii="PT Astra Serif" w:eastAsia="Arial" w:hAnsi="PT Astra Serif"/>
        </w:rPr>
        <w:t>Категория: природный заказник</w:t>
      </w:r>
    </w:p>
    <w:p w14:paraId="0B328665" w14:textId="77777777" w:rsidR="00A83453" w:rsidRPr="00A83453" w:rsidRDefault="00A83453" w:rsidP="00A83453">
      <w:pPr>
        <w:autoSpaceDE w:val="0"/>
        <w:autoSpaceDN w:val="0"/>
        <w:adjustRightInd w:val="0"/>
        <w:ind w:firstLine="709"/>
        <w:jc w:val="both"/>
        <w:rPr>
          <w:rFonts w:ascii="PT Astra Serif" w:eastAsia="Arial" w:hAnsi="PT Astra Serif"/>
        </w:rPr>
      </w:pPr>
      <w:r w:rsidRPr="00A83453">
        <w:rPr>
          <w:rFonts w:ascii="PT Astra Serif" w:eastAsia="Arial" w:hAnsi="PT Astra Serif"/>
        </w:rPr>
        <w:t xml:space="preserve">Местоположение:Находится в 7 км к юго- западу от г. Кимовска по дороге Кимовск -  Богородицк. </w:t>
      </w:r>
    </w:p>
    <w:p w14:paraId="2E829D4F" w14:textId="694DD28D" w:rsidR="00A83453" w:rsidRPr="00A83453" w:rsidRDefault="00A83453" w:rsidP="00A83453">
      <w:pPr>
        <w:autoSpaceDE w:val="0"/>
        <w:autoSpaceDN w:val="0"/>
        <w:adjustRightInd w:val="0"/>
        <w:ind w:firstLine="709"/>
        <w:jc w:val="both"/>
        <w:rPr>
          <w:rFonts w:ascii="PT Astra Serif" w:eastAsia="Arial" w:hAnsi="PT Astra Serif"/>
        </w:rPr>
      </w:pPr>
      <w:r w:rsidRPr="00A83453">
        <w:rPr>
          <w:rFonts w:ascii="PT Astra Serif" w:eastAsia="Arial" w:hAnsi="PT Astra Serif"/>
        </w:rPr>
        <w:t>Обоснование создания: Растительный покров между болотами и озерами представлен главным образом луговыми сообществами, местами имеются лесополосы и участки саженого леса.Водная растительность практически отсутствует. Является важным местом остановки на пролете ряда водных и околоводных видов птиц, местом летней линьки водоплавающих и гнездования редких для Тульской области видов птиц.</w:t>
      </w:r>
    </w:p>
    <w:p w14:paraId="2E1529D4" w14:textId="77777777" w:rsidR="00A83453" w:rsidRDefault="00A83453" w:rsidP="002C0784">
      <w:pPr>
        <w:widowControl w:val="0"/>
        <w:suppressAutoHyphens w:val="0"/>
        <w:ind w:firstLine="709"/>
        <w:jc w:val="both"/>
        <w:rPr>
          <w:rFonts w:cs="Times New Roman"/>
          <w:color w:val="000000"/>
          <w:lang w:eastAsia="ru-RU"/>
        </w:rPr>
      </w:pPr>
    </w:p>
    <w:p w14:paraId="4A129B47" w14:textId="77777777" w:rsidR="002D3D62" w:rsidRPr="001A0F36" w:rsidRDefault="002D3D62" w:rsidP="00023C0A">
      <w:pPr>
        <w:pStyle w:val="3"/>
      </w:pPr>
      <w:bookmarkStart w:id="67" w:name="_Toc9845022"/>
      <w:bookmarkStart w:id="68" w:name="_Toc21505929"/>
      <w:r w:rsidRPr="001A0F36">
        <w:t>2.4.3 Сведения об особо охраняемых природных территориях местного значения</w:t>
      </w:r>
      <w:bookmarkEnd w:id="67"/>
      <w:bookmarkEnd w:id="68"/>
    </w:p>
    <w:p w14:paraId="46DBE00A" w14:textId="77777777" w:rsidR="008404BE" w:rsidRPr="002C0784" w:rsidRDefault="00353C24" w:rsidP="002C0784">
      <w:pPr>
        <w:widowControl w:val="0"/>
        <w:suppressAutoHyphens w:val="0"/>
        <w:ind w:firstLine="709"/>
        <w:jc w:val="both"/>
        <w:rPr>
          <w:rFonts w:cs="Times New Roman"/>
          <w:color w:val="000000"/>
          <w:lang w:eastAsia="ru-RU"/>
        </w:rPr>
      </w:pPr>
      <w:r w:rsidRPr="002C0784">
        <w:rPr>
          <w:rFonts w:cs="Times New Roman"/>
          <w:color w:val="000000"/>
          <w:lang w:eastAsia="ru-RU"/>
        </w:rPr>
        <w:t>На территории муниципального образования</w:t>
      </w:r>
      <w:r w:rsidR="0069731E" w:rsidRPr="002C0784">
        <w:rPr>
          <w:rFonts w:cs="Times New Roman"/>
          <w:color w:val="000000"/>
          <w:lang w:eastAsia="ru-RU"/>
        </w:rPr>
        <w:t xml:space="preserve"> Новольвовское</w:t>
      </w:r>
      <w:r w:rsidRPr="002C0784">
        <w:rPr>
          <w:rFonts w:cs="Times New Roman"/>
          <w:color w:val="000000"/>
          <w:lang w:eastAsia="ru-RU"/>
        </w:rPr>
        <w:t xml:space="preserve"> </w:t>
      </w:r>
      <w:r w:rsidR="00577DE2" w:rsidRPr="002C0784">
        <w:rPr>
          <w:rFonts w:cs="Times New Roman"/>
          <w:color w:val="000000"/>
          <w:lang w:eastAsia="ru-RU"/>
        </w:rPr>
        <w:t>Кимовского</w:t>
      </w:r>
      <w:r w:rsidRPr="002C0784">
        <w:rPr>
          <w:rFonts w:cs="Times New Roman"/>
          <w:color w:val="000000"/>
          <w:lang w:eastAsia="ru-RU"/>
        </w:rPr>
        <w:t xml:space="preserve"> района</w:t>
      </w:r>
      <w:r w:rsidR="008404BE" w:rsidRPr="002C0784">
        <w:rPr>
          <w:rFonts w:cs="Times New Roman"/>
          <w:color w:val="000000"/>
          <w:lang w:eastAsia="ru-RU"/>
        </w:rPr>
        <w:t xml:space="preserve"> отсутствуют особо охраняемые природные территории местного значения.</w:t>
      </w:r>
    </w:p>
    <w:p w14:paraId="7C2EB306" w14:textId="77777777" w:rsidR="00B3609C" w:rsidRDefault="00B3609C" w:rsidP="00B3609C">
      <w:pPr>
        <w:keepNext/>
        <w:keepLines/>
        <w:suppressAutoHyphens w:val="0"/>
        <w:autoSpaceDE w:val="0"/>
        <w:autoSpaceDN w:val="0"/>
        <w:adjustRightInd w:val="0"/>
        <w:spacing w:before="240" w:after="360"/>
        <w:jc w:val="center"/>
        <w:outlineLvl w:val="1"/>
        <w:rPr>
          <w:rFonts w:cs="Times New Roman"/>
          <w:b/>
          <w:bCs/>
          <w:lang w:eastAsia="ru-RU"/>
        </w:rPr>
      </w:pPr>
      <w:bookmarkStart w:id="69" w:name="_Toc20215713"/>
      <w:bookmarkStart w:id="70" w:name="_Toc21505930"/>
      <w:r w:rsidRPr="00B3609C">
        <w:rPr>
          <w:rFonts w:cs="Times New Roman"/>
          <w:b/>
          <w:bCs/>
          <w:lang w:eastAsia="ru-RU"/>
        </w:rPr>
        <w:t>2.5. Сведения об объектах культурного наследия, расположенных на территории муниципального образования</w:t>
      </w:r>
      <w:bookmarkEnd w:id="69"/>
      <w:bookmarkEnd w:id="70"/>
    </w:p>
    <w:p w14:paraId="2696F3C1" w14:textId="77777777" w:rsidR="00224C30" w:rsidRPr="00224C30" w:rsidRDefault="00224C30" w:rsidP="00224C30">
      <w:pPr>
        <w:suppressAutoHyphens w:val="0"/>
        <w:jc w:val="center"/>
        <w:rPr>
          <w:rFonts w:cs="Times New Roman"/>
          <w:b/>
          <w:lang w:eastAsia="ru-RU"/>
        </w:rPr>
      </w:pPr>
      <w:r w:rsidRPr="00224C30">
        <w:rPr>
          <w:rFonts w:cs="Times New Roman"/>
          <w:b/>
          <w:lang w:eastAsia="ru-RU"/>
        </w:rPr>
        <w:t>Памятники археологии</w:t>
      </w:r>
    </w:p>
    <w:tbl>
      <w:tblPr>
        <w:tblStyle w:val="afb"/>
        <w:tblW w:w="9639" w:type="dxa"/>
        <w:jc w:val="right"/>
        <w:tblLayout w:type="fixed"/>
        <w:tblLook w:val="04A0" w:firstRow="1" w:lastRow="0" w:firstColumn="1" w:lastColumn="0" w:noHBand="0" w:noVBand="1"/>
      </w:tblPr>
      <w:tblGrid>
        <w:gridCol w:w="2410"/>
        <w:gridCol w:w="3402"/>
        <w:gridCol w:w="1491"/>
        <w:gridCol w:w="210"/>
        <w:gridCol w:w="2126"/>
      </w:tblGrid>
      <w:tr w:rsidR="00224C30" w:rsidRPr="002C0784" w14:paraId="5B3DA3F2" w14:textId="77777777" w:rsidTr="00D531B7">
        <w:trPr>
          <w:trHeight w:val="982"/>
          <w:jc w:val="right"/>
        </w:trPr>
        <w:tc>
          <w:tcPr>
            <w:tcW w:w="2410" w:type="dxa"/>
          </w:tcPr>
          <w:p w14:paraId="0811EF49" w14:textId="77777777" w:rsidR="00224C30" w:rsidRPr="002C0784" w:rsidRDefault="00224C30" w:rsidP="002C0784">
            <w:pPr>
              <w:suppressAutoHyphens w:val="0"/>
              <w:jc w:val="center"/>
              <w:rPr>
                <w:rFonts w:cs="Times New Roman"/>
                <w:lang w:eastAsia="ru-RU"/>
              </w:rPr>
            </w:pPr>
            <w:r w:rsidRPr="002C0784">
              <w:rPr>
                <w:rFonts w:cs="Times New Roman"/>
                <w:lang w:eastAsia="ru-RU"/>
              </w:rPr>
              <w:t>АЛЕКСАНДРОВКА. СЕЛИЩЕ,</w:t>
            </w:r>
          </w:p>
          <w:p w14:paraId="33157187"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XII-XIII, XVI-XVII вв.</w:t>
            </w:r>
          </w:p>
        </w:tc>
        <w:tc>
          <w:tcPr>
            <w:tcW w:w="3402" w:type="dxa"/>
          </w:tcPr>
          <w:p w14:paraId="58B10FC0"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Восточная окраина деревни, первая надпойменная терраса правого берега р. Мокрая Табола (левый приток р.Дон). Протянулось вдоль края террасы, размером около 100х40 м, высота над рекой 6-8 м. </w:t>
            </w:r>
          </w:p>
        </w:tc>
        <w:tc>
          <w:tcPr>
            <w:tcW w:w="1491" w:type="dxa"/>
          </w:tcPr>
          <w:p w14:paraId="1BB60C13"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31F9E7C8"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w:t>
            </w:r>
            <w:r w:rsidRPr="002C0784">
              <w:rPr>
                <w:rFonts w:eastAsia="Calibri" w:cs="Times New Roman"/>
                <w:bCs/>
                <w:lang w:eastAsia="ru-RU"/>
              </w:rPr>
              <w:lastRenderedPageBreak/>
              <w:t>памятников археологии Тульской области»</w:t>
            </w:r>
          </w:p>
        </w:tc>
      </w:tr>
      <w:tr w:rsidR="00224C30" w:rsidRPr="002C0784" w14:paraId="7328C50D" w14:textId="77777777" w:rsidTr="00D531B7">
        <w:trPr>
          <w:trHeight w:val="982"/>
          <w:jc w:val="right"/>
        </w:trPr>
        <w:tc>
          <w:tcPr>
            <w:tcW w:w="2410" w:type="dxa"/>
          </w:tcPr>
          <w:p w14:paraId="66C74EE8"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АНДРЕЕВКА. СЕЛИЩЕ,</w:t>
            </w:r>
          </w:p>
          <w:p w14:paraId="072B0BE0" w14:textId="77777777" w:rsidR="00224C30" w:rsidRPr="002C0784" w:rsidRDefault="00224C30" w:rsidP="002C0784">
            <w:pPr>
              <w:suppressAutoHyphens w:val="0"/>
              <w:jc w:val="center"/>
              <w:rPr>
                <w:rFonts w:cs="Times New Roman"/>
                <w:lang w:eastAsia="ru-RU"/>
              </w:rPr>
            </w:pPr>
            <w:r w:rsidRPr="002C0784">
              <w:rPr>
                <w:rFonts w:cs="Times New Roman"/>
                <w:lang w:eastAsia="ru-RU"/>
              </w:rPr>
              <w:t>XV-XVI вв.</w:t>
            </w:r>
          </w:p>
        </w:tc>
        <w:tc>
          <w:tcPr>
            <w:tcW w:w="3402" w:type="dxa"/>
          </w:tcPr>
          <w:p w14:paraId="197351F1"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Юго-западная окраина деревни, правый берег ручья, впадающего справа в р.Пронь (Проня-Марковка) (левый приток р.Проня, правый приток р.Ока), ныне в месте впадения р.Пронь в р.Проня - Пронское водохранилище). Размеры около 260х150 м, высота над ручьем  2-5 м. </w:t>
            </w:r>
          </w:p>
        </w:tc>
        <w:tc>
          <w:tcPr>
            <w:tcW w:w="1491" w:type="dxa"/>
          </w:tcPr>
          <w:p w14:paraId="781B3B8D"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7C8887B"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37591FEE" w14:textId="77777777" w:rsidTr="00D531B7">
        <w:trPr>
          <w:trHeight w:val="982"/>
          <w:jc w:val="right"/>
        </w:trPr>
        <w:tc>
          <w:tcPr>
            <w:tcW w:w="2410" w:type="dxa"/>
          </w:tcPr>
          <w:p w14:paraId="7E1C72EA" w14:textId="77777777" w:rsidR="00224C30" w:rsidRPr="002C0784" w:rsidRDefault="00224C30" w:rsidP="002C0784">
            <w:pPr>
              <w:suppressAutoHyphens w:val="0"/>
              <w:jc w:val="center"/>
              <w:rPr>
                <w:rFonts w:cs="Times New Roman"/>
                <w:lang w:eastAsia="ru-RU"/>
              </w:rPr>
            </w:pPr>
            <w:r w:rsidRPr="002C0784">
              <w:rPr>
                <w:rFonts w:cs="Times New Roman"/>
                <w:lang w:eastAsia="ru-RU"/>
              </w:rPr>
              <w:t>АПАРКИ. ПОСЕЛЕНИЕ,</w:t>
            </w:r>
          </w:p>
          <w:p w14:paraId="24716A21" w14:textId="77777777" w:rsidR="00224C30" w:rsidRPr="002C0784" w:rsidRDefault="00224C30" w:rsidP="002C0784">
            <w:pPr>
              <w:suppressAutoHyphens w:val="0"/>
              <w:jc w:val="center"/>
              <w:rPr>
                <w:rFonts w:cs="Times New Roman"/>
                <w:lang w:eastAsia="ru-RU"/>
              </w:rPr>
            </w:pPr>
            <w:r w:rsidRPr="002C0784">
              <w:rPr>
                <w:rFonts w:cs="Times New Roman"/>
                <w:lang w:eastAsia="ru-RU"/>
              </w:rPr>
              <w:t>эпоха бронзы</w:t>
            </w:r>
          </w:p>
        </w:tc>
        <w:tc>
          <w:tcPr>
            <w:tcW w:w="3402" w:type="dxa"/>
          </w:tcPr>
          <w:p w14:paraId="2E0135DA"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 Около 3 км к северо-северо-западу  от деревни, правый берег р.Пронь (Проня-Марковка) (левый приток р.Проня, правого притока  р.Ока), в нижнем течении превращенной ныне в залив Пронского водохранилища. Размеры около 180х40 м, высота над рекой 5-8 м. </w:t>
            </w:r>
          </w:p>
        </w:tc>
        <w:tc>
          <w:tcPr>
            <w:tcW w:w="1491" w:type="dxa"/>
          </w:tcPr>
          <w:p w14:paraId="7F7BB911"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877CF51"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0B6DB51F" w14:textId="77777777" w:rsidTr="00D531B7">
        <w:trPr>
          <w:trHeight w:val="982"/>
          <w:jc w:val="right"/>
        </w:trPr>
        <w:tc>
          <w:tcPr>
            <w:tcW w:w="2410" w:type="dxa"/>
          </w:tcPr>
          <w:p w14:paraId="712ACE91" w14:textId="77777777" w:rsidR="00224C30" w:rsidRPr="002C0784" w:rsidRDefault="00224C30" w:rsidP="002C0784">
            <w:pPr>
              <w:suppressAutoHyphens w:val="0"/>
              <w:jc w:val="center"/>
              <w:rPr>
                <w:rFonts w:cs="Times New Roman"/>
                <w:lang w:eastAsia="ru-RU"/>
              </w:rPr>
            </w:pPr>
            <w:r w:rsidRPr="002C0784">
              <w:rPr>
                <w:rFonts w:cs="Times New Roman"/>
                <w:lang w:eastAsia="ru-RU"/>
              </w:rPr>
              <w:t>АПАРКИ.</w:t>
            </w:r>
          </w:p>
          <w:p w14:paraId="12437A1A"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1,</w:t>
            </w:r>
          </w:p>
          <w:p w14:paraId="41B000CD" w14:textId="77777777" w:rsidR="00224C30" w:rsidRPr="002C0784" w:rsidRDefault="00224C30" w:rsidP="002C0784">
            <w:pPr>
              <w:suppressAutoHyphens w:val="0"/>
              <w:jc w:val="center"/>
              <w:rPr>
                <w:rFonts w:cs="Times New Roman"/>
                <w:lang w:eastAsia="ru-RU"/>
              </w:rPr>
            </w:pPr>
            <w:r w:rsidRPr="002C0784">
              <w:rPr>
                <w:rFonts w:cs="Times New Roman"/>
                <w:lang w:eastAsia="ru-RU"/>
              </w:rPr>
              <w:t>XIII-XIV вв.</w:t>
            </w:r>
          </w:p>
        </w:tc>
        <w:tc>
          <w:tcPr>
            <w:tcW w:w="3402" w:type="dxa"/>
          </w:tcPr>
          <w:p w14:paraId="181B8BA5"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Около 3 км к северо-северо-западу  от деревни, левый берег р.Пронь (Проня-Марковка) (левый приток р.Проня, правого притока  р.Ока), в нижнем течении превращенной ныне в залив Пронского водохранилища, 0,3 км к западу от поселения. Размеры около 180х45 м, высота над рекой 5-8 м. </w:t>
            </w:r>
          </w:p>
        </w:tc>
        <w:tc>
          <w:tcPr>
            <w:tcW w:w="1491" w:type="dxa"/>
          </w:tcPr>
          <w:p w14:paraId="73C9043E"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01B4AD6C"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5AB5584E" w14:textId="77777777" w:rsidTr="00D531B7">
        <w:trPr>
          <w:trHeight w:val="982"/>
          <w:jc w:val="right"/>
        </w:trPr>
        <w:tc>
          <w:tcPr>
            <w:tcW w:w="2410" w:type="dxa"/>
          </w:tcPr>
          <w:p w14:paraId="0ACA122D" w14:textId="77777777" w:rsidR="00224C30" w:rsidRPr="002C0784" w:rsidRDefault="00224C30" w:rsidP="002C0784">
            <w:pPr>
              <w:suppressAutoHyphens w:val="0"/>
              <w:jc w:val="center"/>
              <w:rPr>
                <w:rFonts w:cs="Times New Roman"/>
                <w:lang w:eastAsia="ru-RU"/>
              </w:rPr>
            </w:pPr>
            <w:r w:rsidRPr="002C0784">
              <w:rPr>
                <w:rFonts w:cs="Times New Roman"/>
                <w:lang w:eastAsia="ru-RU"/>
              </w:rPr>
              <w:t>АПАРКИ.</w:t>
            </w:r>
          </w:p>
          <w:p w14:paraId="0527FD64"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2,</w:t>
            </w:r>
          </w:p>
          <w:p w14:paraId="6A30A09F"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668EEF02"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Около 3 км к северо-северо-западу  от деревни, правый берег р.Пронь (Проня-Марковка) (левый приток р.Проня, правого притока  р.Ока), в нижнем течении превращенной ныне в залив Пронского водохранилища, 0,3 км к западо-северо-западу от селища 1. Размеры около </w:t>
            </w:r>
            <w:r w:rsidRPr="002C0784">
              <w:rPr>
                <w:rFonts w:cs="Times New Roman"/>
                <w:lang w:eastAsia="ru-RU"/>
              </w:rPr>
              <w:lastRenderedPageBreak/>
              <w:t xml:space="preserve">200х40 м, высота над рекой 5-8 м. </w:t>
            </w:r>
          </w:p>
        </w:tc>
        <w:tc>
          <w:tcPr>
            <w:tcW w:w="1491" w:type="dxa"/>
          </w:tcPr>
          <w:p w14:paraId="147408EE"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выявленный</w:t>
            </w:r>
          </w:p>
        </w:tc>
        <w:tc>
          <w:tcPr>
            <w:tcW w:w="2336" w:type="dxa"/>
            <w:gridSpan w:val="2"/>
          </w:tcPr>
          <w:p w14:paraId="428746D6" w14:textId="77777777" w:rsidR="00224C30" w:rsidRPr="002C0784" w:rsidRDefault="00224C30" w:rsidP="002C0784">
            <w:pPr>
              <w:suppressAutoHyphens w:val="0"/>
              <w:jc w:val="both"/>
              <w:rPr>
                <w:rFonts w:cs="Times New Roman"/>
                <w:bCs/>
                <w:lang w:eastAsia="ru-RU"/>
              </w:rPr>
            </w:pPr>
            <w:r w:rsidRPr="002C0784">
              <w:rPr>
                <w:rFonts w:cs="Times New Roman"/>
                <w:bCs/>
                <w:lang w:eastAsia="ru-RU"/>
              </w:rPr>
              <w:t xml:space="preserve">Приказ министерства культуры и туризма Тульской области от 06.03.2014 № 45 «Об утверждении списка выявленных объектов культурного наследия – </w:t>
            </w:r>
            <w:r w:rsidRPr="002C0784">
              <w:rPr>
                <w:rFonts w:cs="Times New Roman"/>
                <w:bCs/>
                <w:lang w:eastAsia="ru-RU"/>
              </w:rPr>
              <w:lastRenderedPageBreak/>
              <w:t>памятников археологии Тульской области»</w:t>
            </w:r>
          </w:p>
        </w:tc>
      </w:tr>
      <w:tr w:rsidR="00224C30" w:rsidRPr="002C0784" w14:paraId="7A6CD64A" w14:textId="77777777" w:rsidTr="00D531B7">
        <w:trPr>
          <w:trHeight w:val="982"/>
          <w:jc w:val="right"/>
        </w:trPr>
        <w:tc>
          <w:tcPr>
            <w:tcW w:w="2410" w:type="dxa"/>
          </w:tcPr>
          <w:p w14:paraId="7A099CFF"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БЛАГОВЕЩЕНСКИЙ.</w:t>
            </w:r>
          </w:p>
          <w:p w14:paraId="5DD8DBB8" w14:textId="77777777" w:rsidR="00224C30" w:rsidRPr="002C0784" w:rsidRDefault="00224C30" w:rsidP="002C0784">
            <w:pPr>
              <w:suppressAutoHyphens w:val="0"/>
              <w:jc w:val="center"/>
              <w:rPr>
                <w:rFonts w:cs="Times New Roman"/>
                <w:lang w:eastAsia="ru-RU"/>
              </w:rPr>
            </w:pPr>
            <w:r w:rsidRPr="002C0784">
              <w:rPr>
                <w:rFonts w:cs="Times New Roman"/>
                <w:lang w:eastAsia="ru-RU"/>
              </w:rPr>
              <w:t>ПОСЕЛЕНИЕ,</w:t>
            </w:r>
          </w:p>
          <w:p w14:paraId="63721010" w14:textId="77777777" w:rsidR="00224C30" w:rsidRPr="002C0784" w:rsidRDefault="00224C30" w:rsidP="002C0784">
            <w:pPr>
              <w:suppressAutoHyphens w:val="0"/>
              <w:jc w:val="center"/>
              <w:rPr>
                <w:rFonts w:cs="Times New Roman"/>
                <w:lang w:eastAsia="ru-RU"/>
              </w:rPr>
            </w:pPr>
            <w:r w:rsidRPr="002C0784">
              <w:rPr>
                <w:rFonts w:cs="Times New Roman"/>
                <w:lang w:eastAsia="ru-RU"/>
              </w:rPr>
              <w:t>эпоха бронзы,</w:t>
            </w:r>
          </w:p>
          <w:p w14:paraId="29DF1712" w14:textId="77777777" w:rsidR="00224C30" w:rsidRPr="002C0784" w:rsidRDefault="00224C30" w:rsidP="002C0784">
            <w:pPr>
              <w:suppressAutoHyphens w:val="0"/>
              <w:jc w:val="center"/>
              <w:rPr>
                <w:rFonts w:cs="Times New Roman"/>
                <w:lang w:eastAsia="ru-RU"/>
              </w:rPr>
            </w:pPr>
            <w:r w:rsidRPr="002C0784">
              <w:rPr>
                <w:rFonts w:cs="Times New Roman"/>
                <w:lang w:eastAsia="ru-RU"/>
              </w:rPr>
              <w:t>XIII-XIV вв.</w:t>
            </w:r>
          </w:p>
          <w:p w14:paraId="6E84DE89" w14:textId="77777777" w:rsidR="00224C30" w:rsidRPr="002C0784" w:rsidRDefault="00224C30" w:rsidP="002C0784">
            <w:pPr>
              <w:suppressAutoHyphens w:val="0"/>
              <w:jc w:val="center"/>
              <w:rPr>
                <w:rFonts w:cs="Times New Roman"/>
                <w:lang w:eastAsia="ru-RU"/>
              </w:rPr>
            </w:pPr>
          </w:p>
        </w:tc>
        <w:tc>
          <w:tcPr>
            <w:tcW w:w="3402" w:type="dxa"/>
          </w:tcPr>
          <w:p w14:paraId="7A5A152B"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0,5 км к северо-востоку от восточной окраины поселения, мысовидный выступ левого берега р. Проня (правый приток р. Ока), ныне - южный берег Пронского водохранилища. Размеры около 200х25 м, высота над водохранилищем 3-4 м (до создания водохранилища – 9-11 м над рекой). </w:t>
            </w:r>
          </w:p>
        </w:tc>
        <w:tc>
          <w:tcPr>
            <w:tcW w:w="1491" w:type="dxa"/>
          </w:tcPr>
          <w:p w14:paraId="6CEB05EF"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0F4F90A5"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531A59B6" w14:textId="77777777" w:rsidTr="00D531B7">
        <w:trPr>
          <w:trHeight w:val="982"/>
          <w:jc w:val="right"/>
        </w:trPr>
        <w:tc>
          <w:tcPr>
            <w:tcW w:w="2410" w:type="dxa"/>
          </w:tcPr>
          <w:p w14:paraId="3C65D89B" w14:textId="77777777" w:rsidR="00224C30" w:rsidRPr="002C0784" w:rsidRDefault="00224C30" w:rsidP="002C0784">
            <w:pPr>
              <w:suppressAutoHyphens w:val="0"/>
              <w:jc w:val="center"/>
              <w:rPr>
                <w:rFonts w:cs="Times New Roman"/>
                <w:lang w:eastAsia="ru-RU"/>
              </w:rPr>
            </w:pPr>
            <w:r w:rsidRPr="002C0784">
              <w:rPr>
                <w:rFonts w:cs="Times New Roman"/>
                <w:lang w:eastAsia="ru-RU"/>
              </w:rPr>
              <w:t>БЛАГОВЕЩЕНСКИЙ. СЕЛИЩЕ 1,</w:t>
            </w:r>
          </w:p>
          <w:p w14:paraId="2A3398BD" w14:textId="77777777" w:rsidR="00224C30" w:rsidRPr="002C0784" w:rsidRDefault="00224C30" w:rsidP="002C0784">
            <w:pPr>
              <w:suppressAutoHyphens w:val="0"/>
              <w:jc w:val="center"/>
              <w:rPr>
                <w:rFonts w:cs="Times New Roman"/>
                <w:lang w:eastAsia="ru-RU"/>
              </w:rPr>
            </w:pPr>
            <w:r w:rsidRPr="002C0784">
              <w:rPr>
                <w:rFonts w:cs="Times New Roman"/>
                <w:lang w:eastAsia="ru-RU"/>
              </w:rPr>
              <w:t>XIV-XVII вв.</w:t>
            </w:r>
          </w:p>
        </w:tc>
        <w:tc>
          <w:tcPr>
            <w:tcW w:w="3402" w:type="dxa"/>
          </w:tcPr>
          <w:p w14:paraId="187749C1"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0,6 км к северо-востоку от восточной окраины поселения, мыс левого берега р.Проня (правый приток р.Ока), ныне - южный берег Пронского водохранилища. Размеры около 150х40-50 м, высота над водохранилищем 2-3 м. </w:t>
            </w:r>
          </w:p>
        </w:tc>
        <w:tc>
          <w:tcPr>
            <w:tcW w:w="1491" w:type="dxa"/>
          </w:tcPr>
          <w:p w14:paraId="33552258"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64134A68" w14:textId="77777777" w:rsidR="00224C30" w:rsidRPr="002C0784" w:rsidRDefault="00224C30" w:rsidP="002C0784">
            <w:pPr>
              <w:suppressAutoHyphens w:val="0"/>
              <w:jc w:val="both"/>
              <w:rPr>
                <w:rFonts w:cs="Times New Roman"/>
                <w:bCs/>
                <w:lang w:eastAsia="ru-RU"/>
              </w:rPr>
            </w:pPr>
            <w:r w:rsidRPr="002C0784">
              <w:rPr>
                <w:rFonts w:cs="Times New Roman"/>
                <w:bCs/>
                <w:lang w:eastAsia="ru-RU"/>
              </w:rPr>
              <w:t>Приказ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3B65E425" w14:textId="77777777" w:rsidTr="00D531B7">
        <w:trPr>
          <w:trHeight w:val="982"/>
          <w:jc w:val="right"/>
        </w:trPr>
        <w:tc>
          <w:tcPr>
            <w:tcW w:w="2410" w:type="dxa"/>
          </w:tcPr>
          <w:p w14:paraId="34F08478" w14:textId="77777777" w:rsidR="00224C30" w:rsidRPr="002C0784" w:rsidRDefault="00224C30" w:rsidP="002C0784">
            <w:pPr>
              <w:suppressAutoHyphens w:val="0"/>
              <w:jc w:val="center"/>
              <w:rPr>
                <w:rFonts w:cs="Times New Roman"/>
                <w:lang w:eastAsia="ru-RU"/>
              </w:rPr>
            </w:pPr>
            <w:r w:rsidRPr="002C0784">
              <w:rPr>
                <w:rFonts w:cs="Times New Roman"/>
                <w:lang w:eastAsia="ru-RU"/>
              </w:rPr>
              <w:t>БЛАГОВЕЩЕНСКИЙ. СЕЛИЩЕ 2,</w:t>
            </w:r>
          </w:p>
          <w:p w14:paraId="0A16B1E9" w14:textId="77777777" w:rsidR="00224C30" w:rsidRPr="002C0784" w:rsidRDefault="00224C30" w:rsidP="002C0784">
            <w:pPr>
              <w:suppressAutoHyphens w:val="0"/>
              <w:jc w:val="center"/>
              <w:rPr>
                <w:rFonts w:cs="Times New Roman"/>
                <w:lang w:eastAsia="ru-RU"/>
              </w:rPr>
            </w:pPr>
            <w:r w:rsidRPr="002C0784">
              <w:rPr>
                <w:rFonts w:cs="Times New Roman"/>
                <w:lang w:eastAsia="ru-RU"/>
              </w:rPr>
              <w:t>XIII-XV вв.</w:t>
            </w:r>
          </w:p>
          <w:p w14:paraId="23B3E19B" w14:textId="77777777" w:rsidR="00224C30" w:rsidRPr="002C0784" w:rsidRDefault="00224C30" w:rsidP="002C0784">
            <w:pPr>
              <w:suppressAutoHyphens w:val="0"/>
              <w:jc w:val="center"/>
              <w:rPr>
                <w:rFonts w:cs="Times New Roman"/>
                <w:lang w:eastAsia="ru-RU"/>
              </w:rPr>
            </w:pPr>
          </w:p>
        </w:tc>
        <w:tc>
          <w:tcPr>
            <w:tcW w:w="3402" w:type="dxa"/>
          </w:tcPr>
          <w:p w14:paraId="46E2C65C"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0,7 км к западо-северо-западу от восточной окраины поселения, мысовидный выступ левого берега р.Проня (правый приток р.Ока), ныне - южный берег Пронского водохранилища. Размеры около 150х20-40 м, высота над водохранилищем 1-2 м (до создания водохранилища - 11-12 м над рекой). </w:t>
            </w:r>
          </w:p>
        </w:tc>
        <w:tc>
          <w:tcPr>
            <w:tcW w:w="1491" w:type="dxa"/>
          </w:tcPr>
          <w:p w14:paraId="04E0831A"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34124175"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1A8BFFC6" w14:textId="77777777" w:rsidTr="00D531B7">
        <w:trPr>
          <w:trHeight w:val="982"/>
          <w:jc w:val="right"/>
        </w:trPr>
        <w:tc>
          <w:tcPr>
            <w:tcW w:w="2410" w:type="dxa"/>
          </w:tcPr>
          <w:p w14:paraId="4EEE3396" w14:textId="77777777" w:rsidR="00224C30" w:rsidRPr="002C0784" w:rsidRDefault="00224C30" w:rsidP="002C0784">
            <w:pPr>
              <w:suppressAutoHyphens w:val="0"/>
              <w:jc w:val="center"/>
              <w:rPr>
                <w:rFonts w:cs="Times New Roman"/>
                <w:lang w:eastAsia="ru-RU"/>
              </w:rPr>
            </w:pPr>
            <w:r w:rsidRPr="002C0784">
              <w:rPr>
                <w:rFonts w:cs="Times New Roman"/>
                <w:lang w:eastAsia="ru-RU"/>
              </w:rPr>
              <w:t>БЛАГОВЕЩЕНСКИЙ. СЕЛИЩЕ 3,</w:t>
            </w:r>
          </w:p>
          <w:p w14:paraId="233DDAA9" w14:textId="77777777" w:rsidR="00224C30" w:rsidRPr="002C0784" w:rsidRDefault="00224C30" w:rsidP="002C0784">
            <w:pPr>
              <w:suppressAutoHyphens w:val="0"/>
              <w:jc w:val="center"/>
              <w:rPr>
                <w:rFonts w:cs="Times New Roman"/>
                <w:lang w:eastAsia="ru-RU"/>
              </w:rPr>
            </w:pPr>
            <w:r w:rsidRPr="002C0784">
              <w:rPr>
                <w:rFonts w:cs="Times New Roman"/>
                <w:lang w:eastAsia="ru-RU"/>
              </w:rPr>
              <w:t>XV-XVII вв.</w:t>
            </w:r>
          </w:p>
        </w:tc>
        <w:tc>
          <w:tcPr>
            <w:tcW w:w="3402" w:type="dxa"/>
          </w:tcPr>
          <w:p w14:paraId="16FA3EB8"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Восточная окраина поселения, левый берег р.Проня (правый приток р.Ока), ныне - южный берег Пронского водохранилища. Протянулось вдоль берега, Размеры около 250х20-45 м, высота над водохранилищем 3-4 м. </w:t>
            </w:r>
          </w:p>
        </w:tc>
        <w:tc>
          <w:tcPr>
            <w:tcW w:w="1491" w:type="dxa"/>
          </w:tcPr>
          <w:p w14:paraId="1944CA99"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7F1D1A6F"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w:t>
            </w:r>
            <w:r w:rsidRPr="002C0784">
              <w:rPr>
                <w:rFonts w:eastAsia="Calibri" w:cs="Times New Roman"/>
                <w:bCs/>
                <w:lang w:eastAsia="ru-RU"/>
              </w:rPr>
              <w:lastRenderedPageBreak/>
              <w:t>памятников археологии Тульской области»</w:t>
            </w:r>
          </w:p>
        </w:tc>
      </w:tr>
      <w:tr w:rsidR="00224C30" w:rsidRPr="002C0784" w14:paraId="35AA5489" w14:textId="77777777" w:rsidTr="00D531B7">
        <w:trPr>
          <w:trHeight w:val="982"/>
          <w:jc w:val="right"/>
        </w:trPr>
        <w:tc>
          <w:tcPr>
            <w:tcW w:w="2410" w:type="dxa"/>
          </w:tcPr>
          <w:p w14:paraId="07E014B1"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БЛАГОВЕЩЕНСКИЙ. СЕЛИЩЕ 4,</w:t>
            </w:r>
          </w:p>
          <w:p w14:paraId="3A8681E6" w14:textId="77777777" w:rsidR="00224C30" w:rsidRPr="002C0784" w:rsidRDefault="00224C30" w:rsidP="002C0784">
            <w:pPr>
              <w:suppressAutoHyphens w:val="0"/>
              <w:jc w:val="center"/>
              <w:rPr>
                <w:rFonts w:cs="Times New Roman"/>
                <w:lang w:eastAsia="ru-RU"/>
              </w:rPr>
            </w:pPr>
            <w:r w:rsidRPr="002C0784">
              <w:rPr>
                <w:rFonts w:cs="Times New Roman"/>
                <w:lang w:eastAsia="ru-RU"/>
              </w:rPr>
              <w:t>XIV-XVII вв.</w:t>
            </w:r>
          </w:p>
        </w:tc>
        <w:tc>
          <w:tcPr>
            <w:tcW w:w="3402" w:type="dxa"/>
          </w:tcPr>
          <w:p w14:paraId="553225DA"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0,5 км к западу от поселения, правый берег безымянного ручья, впадающего слева в р.Проня (правый приток р.Ока), ныне - Пронское водохранилище.  Протянулось вдоль ручья, Размеры около 180х60 м, высота над ручьем 5-10 м. </w:t>
            </w:r>
          </w:p>
        </w:tc>
        <w:tc>
          <w:tcPr>
            <w:tcW w:w="1491" w:type="dxa"/>
          </w:tcPr>
          <w:p w14:paraId="7FE2F91A"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17B63A4"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5D75A5F3" w14:textId="77777777" w:rsidTr="00D531B7">
        <w:trPr>
          <w:trHeight w:val="982"/>
          <w:jc w:val="right"/>
        </w:trPr>
        <w:tc>
          <w:tcPr>
            <w:tcW w:w="2410" w:type="dxa"/>
          </w:tcPr>
          <w:p w14:paraId="6279C9F5"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(на р. Дон). ПОСЕЛЕНИЕ,</w:t>
            </w:r>
          </w:p>
          <w:p w14:paraId="7545B310" w14:textId="77777777" w:rsidR="00224C30" w:rsidRPr="002C0784" w:rsidRDefault="00224C30" w:rsidP="002C0784">
            <w:pPr>
              <w:suppressAutoHyphens w:val="0"/>
              <w:jc w:val="center"/>
              <w:rPr>
                <w:rFonts w:cs="Times New Roman"/>
                <w:lang w:eastAsia="ru-RU"/>
              </w:rPr>
            </w:pPr>
            <w:r w:rsidRPr="002C0784">
              <w:rPr>
                <w:rFonts w:cs="Times New Roman"/>
                <w:lang w:eastAsia="ru-RU"/>
              </w:rPr>
              <w:t>эпоха бронзы.</w:t>
            </w:r>
          </w:p>
        </w:tc>
        <w:tc>
          <w:tcPr>
            <w:tcW w:w="3402" w:type="dxa"/>
          </w:tcPr>
          <w:p w14:paraId="0DF35EB5" w14:textId="77777777" w:rsidR="00224C30" w:rsidRPr="002C0784" w:rsidRDefault="00224C30" w:rsidP="002C0784">
            <w:pPr>
              <w:suppressAutoHyphens w:val="0"/>
              <w:jc w:val="both"/>
              <w:rPr>
                <w:rFonts w:cs="Times New Roman"/>
                <w:lang w:eastAsia="ru-RU"/>
              </w:rPr>
            </w:pPr>
            <w:r w:rsidRPr="002C0784">
              <w:rPr>
                <w:rFonts w:cs="Times New Roman"/>
                <w:lang w:eastAsia="ru-RU"/>
              </w:rPr>
              <w:t>0,85 км к северо-западу от деревни, склон первой надпойменной террасы правого берега р.Дон, к востоку от устья Крюковской балки. Размеры около 30х20 м, высота над рекой 5-6 м.</w:t>
            </w:r>
          </w:p>
        </w:tc>
        <w:tc>
          <w:tcPr>
            <w:tcW w:w="1491" w:type="dxa"/>
          </w:tcPr>
          <w:p w14:paraId="4C84FCD3"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24E417E6" w14:textId="77777777" w:rsidR="00224C30" w:rsidRPr="002C0784" w:rsidRDefault="00224C30" w:rsidP="002C0784">
            <w:pPr>
              <w:suppressAutoHyphens w:val="0"/>
              <w:jc w:val="both"/>
              <w:rPr>
                <w:rFonts w:cs="Times New Roman"/>
                <w:bCs/>
                <w:lang w:eastAsia="ru-RU"/>
              </w:rPr>
            </w:pPr>
            <w:r w:rsidRPr="002C0784">
              <w:rPr>
                <w:rFonts w:cs="Times New Roman"/>
                <w:bCs/>
                <w:lang w:eastAsia="ru-RU"/>
              </w:rPr>
              <w:t>Приказ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1BE360D4" w14:textId="77777777" w:rsidTr="00D531B7">
        <w:trPr>
          <w:trHeight w:val="982"/>
          <w:jc w:val="right"/>
        </w:trPr>
        <w:tc>
          <w:tcPr>
            <w:tcW w:w="2410" w:type="dxa"/>
          </w:tcPr>
          <w:p w14:paraId="056C3B7D"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(на р. Дон). СЕЛИЩЕ 1,</w:t>
            </w:r>
          </w:p>
          <w:p w14:paraId="2432E694" w14:textId="77777777" w:rsidR="00224C30" w:rsidRPr="002C0784" w:rsidRDefault="00224C30" w:rsidP="002C0784">
            <w:pPr>
              <w:suppressAutoHyphens w:val="0"/>
              <w:jc w:val="center"/>
              <w:rPr>
                <w:rFonts w:cs="Times New Roman"/>
                <w:lang w:eastAsia="ru-RU"/>
              </w:rPr>
            </w:pPr>
            <w:r w:rsidRPr="002C0784">
              <w:rPr>
                <w:rFonts w:cs="Times New Roman"/>
                <w:lang w:eastAsia="ru-RU"/>
              </w:rPr>
              <w:t>XV-XVII вв.</w:t>
            </w:r>
          </w:p>
        </w:tc>
        <w:tc>
          <w:tcPr>
            <w:tcW w:w="3402" w:type="dxa"/>
          </w:tcPr>
          <w:p w14:paraId="4FC49022"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 км к северо-западу от деревни, надпойменная терраса правого берега р.Дон, 0,25 км от русла. Размеры около 140х95 м, высота над рекой 12-16 м. </w:t>
            </w:r>
          </w:p>
        </w:tc>
        <w:tc>
          <w:tcPr>
            <w:tcW w:w="1491" w:type="dxa"/>
          </w:tcPr>
          <w:p w14:paraId="42DA566C"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D32408E"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2B978E89" w14:textId="77777777" w:rsidTr="00D531B7">
        <w:trPr>
          <w:trHeight w:val="982"/>
          <w:jc w:val="right"/>
        </w:trPr>
        <w:tc>
          <w:tcPr>
            <w:tcW w:w="2410" w:type="dxa"/>
          </w:tcPr>
          <w:p w14:paraId="7D06654D"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(на р. Дон). СЕЛИЩЕ 2</w:t>
            </w:r>
          </w:p>
          <w:p w14:paraId="79693554"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1),</w:t>
            </w:r>
          </w:p>
          <w:p w14:paraId="542FC92E" w14:textId="77777777" w:rsidR="00224C30" w:rsidRPr="002C0784" w:rsidRDefault="00224C30" w:rsidP="002C0784">
            <w:pPr>
              <w:suppressAutoHyphens w:val="0"/>
              <w:jc w:val="center"/>
              <w:rPr>
                <w:rFonts w:cs="Times New Roman"/>
                <w:lang w:eastAsia="ru-RU"/>
              </w:rPr>
            </w:pPr>
            <w:r w:rsidRPr="002C0784">
              <w:rPr>
                <w:rFonts w:cs="Times New Roman"/>
                <w:lang w:eastAsia="ru-RU"/>
              </w:rPr>
              <w:t>XIII-XIV вв.</w:t>
            </w:r>
          </w:p>
        </w:tc>
        <w:tc>
          <w:tcPr>
            <w:tcW w:w="3402" w:type="dxa"/>
          </w:tcPr>
          <w:p w14:paraId="4845D8AE"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1,5 км к северо-западу от деревни, надпойменная терраса правого берега р.Дон, 0,28 км от русла, между двумя балками. Протянулось вдоль берега, Размеры около 180х100 м, высота над поймой до 11 м. </w:t>
            </w:r>
          </w:p>
        </w:tc>
        <w:tc>
          <w:tcPr>
            <w:tcW w:w="1491" w:type="dxa"/>
          </w:tcPr>
          <w:p w14:paraId="3A96656D"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36BDD4C0"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w:t>
            </w:r>
            <w:r w:rsidRPr="002C0784">
              <w:rPr>
                <w:rFonts w:eastAsia="Calibri" w:cs="Times New Roman"/>
                <w:bCs/>
                <w:lang w:eastAsia="ru-RU"/>
              </w:rPr>
              <w:lastRenderedPageBreak/>
              <w:t>памятников археологии Тульской области»</w:t>
            </w:r>
          </w:p>
        </w:tc>
      </w:tr>
      <w:tr w:rsidR="00224C30" w:rsidRPr="002C0784" w14:paraId="40BA1C7F" w14:textId="77777777" w:rsidTr="00D531B7">
        <w:trPr>
          <w:trHeight w:val="982"/>
          <w:jc w:val="right"/>
        </w:trPr>
        <w:tc>
          <w:tcPr>
            <w:tcW w:w="2410" w:type="dxa"/>
          </w:tcPr>
          <w:p w14:paraId="7043EDDE"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ГОРКИ (на р. Дон). СЕЛИЩЕ 3</w:t>
            </w:r>
          </w:p>
          <w:p w14:paraId="79093E27"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2),</w:t>
            </w:r>
          </w:p>
          <w:p w14:paraId="72A25C92"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59C6375C"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Территория деревни, мыс надпойменной террасы правого берега р.Дон при устье оврага, вост. берег последнего. Размеры около 60х50 м, высота над рекой XII-XIV м. </w:t>
            </w:r>
          </w:p>
        </w:tc>
        <w:tc>
          <w:tcPr>
            <w:tcW w:w="1491" w:type="dxa"/>
          </w:tcPr>
          <w:p w14:paraId="2446BB09"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882105A"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74AB83D6" w14:textId="77777777" w:rsidTr="00D531B7">
        <w:trPr>
          <w:trHeight w:val="982"/>
          <w:jc w:val="right"/>
        </w:trPr>
        <w:tc>
          <w:tcPr>
            <w:tcW w:w="2410" w:type="dxa"/>
          </w:tcPr>
          <w:p w14:paraId="3EE3F8C5"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(на р. Дон). СЕЛИЩЕ 4</w:t>
            </w:r>
          </w:p>
          <w:p w14:paraId="4ACB8617"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3),</w:t>
            </w:r>
          </w:p>
          <w:p w14:paraId="7CE4091A"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533E2819"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0,15 км к северо-востоку от восточной окраины деревни, высокая пойма правого берега р.Дон. Размеры около 75х35 м, высота над рекой 4-5 м. </w:t>
            </w:r>
          </w:p>
        </w:tc>
        <w:tc>
          <w:tcPr>
            <w:tcW w:w="1491" w:type="dxa"/>
          </w:tcPr>
          <w:p w14:paraId="12953874"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01A366CD"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320AD642" w14:textId="77777777" w:rsidTr="00D531B7">
        <w:trPr>
          <w:trHeight w:val="982"/>
          <w:jc w:val="right"/>
        </w:trPr>
        <w:tc>
          <w:tcPr>
            <w:tcW w:w="2410" w:type="dxa"/>
          </w:tcPr>
          <w:p w14:paraId="72ED9FE0"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(на р. Дон). СЕЛИЩЕ 5</w:t>
            </w:r>
          </w:p>
          <w:p w14:paraId="211B58C7"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4),</w:t>
            </w:r>
          </w:p>
          <w:p w14:paraId="31297C45" w14:textId="77777777" w:rsidR="00224C30" w:rsidRPr="002C0784" w:rsidRDefault="00224C30" w:rsidP="002C0784">
            <w:pPr>
              <w:suppressAutoHyphens w:val="0"/>
              <w:jc w:val="center"/>
              <w:rPr>
                <w:rFonts w:cs="Times New Roman"/>
                <w:lang w:eastAsia="ru-RU"/>
              </w:rPr>
            </w:pPr>
            <w:r w:rsidRPr="002C0784">
              <w:rPr>
                <w:rFonts w:cs="Times New Roman"/>
                <w:lang w:eastAsia="ru-RU"/>
              </w:rPr>
              <w:t>XI-XIII вв.</w:t>
            </w:r>
          </w:p>
        </w:tc>
        <w:tc>
          <w:tcPr>
            <w:tcW w:w="3402" w:type="dxa"/>
          </w:tcPr>
          <w:p w14:paraId="1F9142D4"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1,2 км к северу от деревни, высокая пойма правого берега р.Дон, 100 м к востоку от полевой дороги. Размеры около 120х25 м, высота над рекой </w:t>
            </w:r>
          </w:p>
          <w:p w14:paraId="22BD77BD"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6-7 м. </w:t>
            </w:r>
          </w:p>
        </w:tc>
        <w:tc>
          <w:tcPr>
            <w:tcW w:w="1491" w:type="dxa"/>
          </w:tcPr>
          <w:p w14:paraId="59A75464"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035D6C27"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34DF30F2" w14:textId="77777777" w:rsidTr="00D531B7">
        <w:trPr>
          <w:trHeight w:val="982"/>
          <w:jc w:val="right"/>
        </w:trPr>
        <w:tc>
          <w:tcPr>
            <w:tcW w:w="2410" w:type="dxa"/>
          </w:tcPr>
          <w:p w14:paraId="64CA5D65"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(на р. Дон). СЕЛИЩЕ 6</w:t>
            </w:r>
          </w:p>
          <w:p w14:paraId="426DC71B"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5),</w:t>
            </w:r>
          </w:p>
          <w:p w14:paraId="087C215E"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XII-XIII вв.</w:t>
            </w:r>
          </w:p>
        </w:tc>
        <w:tc>
          <w:tcPr>
            <w:tcW w:w="3402" w:type="dxa"/>
          </w:tcPr>
          <w:p w14:paraId="1D18BC5D"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 км к северо-северо-западу  от деревни, высокая пойма правого берега р.Дон, около 60 м от русла, по обе стороны  современной полевой дороги. На пашне, на высоте 6-7 м над рекой, выявлены два участка культурного слоя и скоплений керамики Размеры 100х30 и 40х30 м, располагающихся на </w:t>
            </w:r>
            <w:r w:rsidRPr="002C0784">
              <w:rPr>
                <w:rFonts w:cs="Times New Roman"/>
                <w:lang w:eastAsia="ru-RU"/>
              </w:rPr>
              <w:lastRenderedPageBreak/>
              <w:t xml:space="preserve">расстоянии около 60 м друг от друга. </w:t>
            </w:r>
          </w:p>
        </w:tc>
        <w:tc>
          <w:tcPr>
            <w:tcW w:w="1491" w:type="dxa"/>
          </w:tcPr>
          <w:p w14:paraId="58FEEB83"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выявленный</w:t>
            </w:r>
          </w:p>
        </w:tc>
        <w:tc>
          <w:tcPr>
            <w:tcW w:w="2336" w:type="dxa"/>
            <w:gridSpan w:val="2"/>
          </w:tcPr>
          <w:p w14:paraId="469DF57A"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w:t>
            </w:r>
            <w:r w:rsidRPr="002C0784">
              <w:rPr>
                <w:rFonts w:eastAsia="Calibri" w:cs="Times New Roman"/>
                <w:bCs/>
                <w:lang w:eastAsia="ru-RU"/>
              </w:rPr>
              <w:lastRenderedPageBreak/>
              <w:t>памятников археологии Тульской области»</w:t>
            </w:r>
          </w:p>
        </w:tc>
      </w:tr>
      <w:tr w:rsidR="00224C30" w:rsidRPr="002C0784" w14:paraId="2B7CD824" w14:textId="77777777" w:rsidTr="00D531B7">
        <w:trPr>
          <w:trHeight w:val="982"/>
          <w:jc w:val="right"/>
        </w:trPr>
        <w:tc>
          <w:tcPr>
            <w:tcW w:w="2410" w:type="dxa"/>
          </w:tcPr>
          <w:p w14:paraId="716595C5"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ГОРКИ (на р. Дон). СЕЛИЩЕ 7</w:t>
            </w:r>
          </w:p>
          <w:p w14:paraId="612F88F2"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6),</w:t>
            </w:r>
          </w:p>
          <w:p w14:paraId="77A598C8"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XII-XIII вв.</w:t>
            </w:r>
          </w:p>
        </w:tc>
        <w:tc>
          <w:tcPr>
            <w:tcW w:w="3402" w:type="dxa"/>
          </w:tcPr>
          <w:p w14:paraId="26E32DF0" w14:textId="77777777" w:rsidR="00224C30" w:rsidRPr="002C0784" w:rsidRDefault="00224C30" w:rsidP="002C0784">
            <w:pPr>
              <w:suppressAutoHyphens w:val="0"/>
              <w:jc w:val="both"/>
              <w:rPr>
                <w:rFonts w:cs="Times New Roman"/>
                <w:lang w:eastAsia="ru-RU"/>
              </w:rPr>
            </w:pPr>
            <w:r w:rsidRPr="002C0784">
              <w:rPr>
                <w:rFonts w:cs="Times New Roman"/>
                <w:lang w:eastAsia="ru-RU"/>
              </w:rPr>
              <w:t>0,7 км к северо-западу от деревни, 0,2 км к юго-западу от деревни Старая Гать, склон первой надпойменной террасы  правого берега р.Дон. Размеры около 30х20 м, высота над рекой 6-7 м.</w:t>
            </w:r>
          </w:p>
        </w:tc>
        <w:tc>
          <w:tcPr>
            <w:tcW w:w="1491" w:type="dxa"/>
          </w:tcPr>
          <w:p w14:paraId="74661EA2"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0CB233E0"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61C3AAFE" w14:textId="77777777" w:rsidTr="00D531B7">
        <w:trPr>
          <w:trHeight w:val="982"/>
          <w:jc w:val="right"/>
        </w:trPr>
        <w:tc>
          <w:tcPr>
            <w:tcW w:w="2410" w:type="dxa"/>
          </w:tcPr>
          <w:p w14:paraId="6F7CA6A8"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(на р. Дон). СЕЛИЩЕ 8</w:t>
            </w:r>
          </w:p>
          <w:p w14:paraId="1C12631C"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9),</w:t>
            </w:r>
          </w:p>
          <w:p w14:paraId="0870E831"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XII-XIII вв.</w:t>
            </w:r>
          </w:p>
        </w:tc>
        <w:tc>
          <w:tcPr>
            <w:tcW w:w="3402" w:type="dxa"/>
          </w:tcPr>
          <w:p w14:paraId="6E884A0F"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2 км к юго-западу от деревни, склон левого берега балки Крюковская, входящей справа в долину р.Дон. Протянулось вдоль балки, Размеры около 320х50 м, высота над дном балки 9-11 м. </w:t>
            </w:r>
          </w:p>
        </w:tc>
        <w:tc>
          <w:tcPr>
            <w:tcW w:w="1491" w:type="dxa"/>
          </w:tcPr>
          <w:p w14:paraId="7D8E0C5E"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D7D7A25"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48C910D0" w14:textId="77777777" w:rsidTr="00D531B7">
        <w:trPr>
          <w:trHeight w:val="982"/>
          <w:jc w:val="right"/>
        </w:trPr>
        <w:tc>
          <w:tcPr>
            <w:tcW w:w="2410" w:type="dxa"/>
          </w:tcPr>
          <w:p w14:paraId="2A83AC0A"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(на р. Дон). СЕЛИЩЕ 9</w:t>
            </w:r>
          </w:p>
          <w:p w14:paraId="186BC657"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10),</w:t>
            </w:r>
          </w:p>
          <w:p w14:paraId="79A4AEC0"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3DD0EFF7"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2,6 км к юго-западу от деревни, правый берег балки Крюковская, входящей справа в долину р.Дон. Протянулось вдоль балки, Размеры около 330х80 м, высота над дном балки 8-10 м. </w:t>
            </w:r>
          </w:p>
        </w:tc>
        <w:tc>
          <w:tcPr>
            <w:tcW w:w="1491" w:type="dxa"/>
          </w:tcPr>
          <w:p w14:paraId="1392A615"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7BFA34D0"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31134CC9" w14:textId="77777777" w:rsidTr="00D531B7">
        <w:trPr>
          <w:trHeight w:val="982"/>
          <w:jc w:val="right"/>
        </w:trPr>
        <w:tc>
          <w:tcPr>
            <w:tcW w:w="2410" w:type="dxa"/>
          </w:tcPr>
          <w:p w14:paraId="6496E223"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(на р. Дон). СЕЛИЩЕ 10</w:t>
            </w:r>
          </w:p>
          <w:p w14:paraId="0B6E4C1C"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11),</w:t>
            </w:r>
          </w:p>
          <w:p w14:paraId="216A7729"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XII-XIII вв.</w:t>
            </w:r>
          </w:p>
        </w:tc>
        <w:tc>
          <w:tcPr>
            <w:tcW w:w="3402" w:type="dxa"/>
          </w:tcPr>
          <w:p w14:paraId="0C6A2116"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2,2 км к юго-западу от деревни, правый берег балки Крюковская, входящей справа в долину р.Дон, близ плотины. Протянулось вдоль балки, Размеры около 180х70 м, высота над дном балки </w:t>
            </w:r>
          </w:p>
          <w:p w14:paraId="5E83FD84"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11-12 м. </w:t>
            </w:r>
          </w:p>
        </w:tc>
        <w:tc>
          <w:tcPr>
            <w:tcW w:w="1491" w:type="dxa"/>
          </w:tcPr>
          <w:p w14:paraId="08A19775"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3A3C2990"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w:t>
            </w:r>
            <w:r w:rsidRPr="002C0784">
              <w:rPr>
                <w:rFonts w:eastAsia="Calibri" w:cs="Times New Roman"/>
                <w:bCs/>
                <w:lang w:eastAsia="ru-RU"/>
              </w:rPr>
              <w:lastRenderedPageBreak/>
              <w:t>памятников археологии Тульской области»</w:t>
            </w:r>
          </w:p>
        </w:tc>
      </w:tr>
      <w:tr w:rsidR="00224C30" w:rsidRPr="002C0784" w14:paraId="2411AB23" w14:textId="77777777" w:rsidTr="00D531B7">
        <w:trPr>
          <w:trHeight w:val="982"/>
          <w:jc w:val="right"/>
        </w:trPr>
        <w:tc>
          <w:tcPr>
            <w:tcW w:w="2410" w:type="dxa"/>
          </w:tcPr>
          <w:p w14:paraId="4C757BD5"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ГОРКИ (на р. Дон). СЕЛИЩЕ 11</w:t>
            </w:r>
          </w:p>
          <w:p w14:paraId="521C78CA"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 12),</w:t>
            </w:r>
          </w:p>
          <w:p w14:paraId="2952B221"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XII-XIII вв.</w:t>
            </w:r>
          </w:p>
        </w:tc>
        <w:tc>
          <w:tcPr>
            <w:tcW w:w="3402" w:type="dxa"/>
          </w:tcPr>
          <w:p w14:paraId="6488602C"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2,6 км к юго-западу от деревни, левый берег балки Крюковская, входящей справа  в долину р.Дон, к востоку от лесополосы, напротив селища 10. Протянулось вдоль балки, Размеры около 240х60 м, высота над дном балки </w:t>
            </w:r>
          </w:p>
          <w:p w14:paraId="5EDE5D10"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12-16 м.  </w:t>
            </w:r>
          </w:p>
        </w:tc>
        <w:tc>
          <w:tcPr>
            <w:tcW w:w="1491" w:type="dxa"/>
          </w:tcPr>
          <w:p w14:paraId="13A509EE"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3D7A9E24" w14:textId="77777777" w:rsidR="00224C30" w:rsidRPr="002C0784" w:rsidRDefault="00224C30" w:rsidP="002C0784">
            <w:pPr>
              <w:suppressAutoHyphens w:val="0"/>
              <w:jc w:val="both"/>
              <w:rPr>
                <w:rFonts w:cs="Times New Roman"/>
                <w:bCs/>
                <w:lang w:eastAsia="ru-RU"/>
              </w:rPr>
            </w:pPr>
            <w:r w:rsidRPr="002C0784">
              <w:rPr>
                <w:rFonts w:cs="Times New Roman"/>
                <w:bCs/>
                <w:lang w:eastAsia="ru-RU"/>
              </w:rPr>
              <w:t>Приказ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6FD668F9" w14:textId="77777777" w:rsidTr="00D531B7">
        <w:trPr>
          <w:trHeight w:val="982"/>
          <w:jc w:val="right"/>
        </w:trPr>
        <w:tc>
          <w:tcPr>
            <w:tcW w:w="2410" w:type="dxa"/>
          </w:tcPr>
          <w:p w14:paraId="54DF324F"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w:t>
            </w:r>
          </w:p>
          <w:p w14:paraId="1199DD50" w14:textId="77777777" w:rsidR="00224C30" w:rsidRPr="002C0784" w:rsidRDefault="00224C30" w:rsidP="002C0784">
            <w:pPr>
              <w:suppressAutoHyphens w:val="0"/>
              <w:jc w:val="center"/>
              <w:rPr>
                <w:rFonts w:cs="Times New Roman"/>
                <w:lang w:eastAsia="ru-RU"/>
              </w:rPr>
            </w:pPr>
            <w:r w:rsidRPr="002C0784">
              <w:rPr>
                <w:rFonts w:cs="Times New Roman"/>
                <w:lang w:eastAsia="ru-RU"/>
              </w:rPr>
              <w:t>(на р. Мокрая Табола).</w:t>
            </w:r>
          </w:p>
          <w:p w14:paraId="56CC0D05"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1,</w:t>
            </w:r>
          </w:p>
          <w:p w14:paraId="6D1C532D"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72AFE7CC"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Центральная часть деревни, надпойменная терраса правого берега р.Мокрая Табола (левый приток р.Дон), между родником и колодцем. Размеры около 80х20 м, высота над рекой </w:t>
            </w:r>
          </w:p>
          <w:p w14:paraId="615C6017"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XII-XIV м. </w:t>
            </w:r>
          </w:p>
        </w:tc>
        <w:tc>
          <w:tcPr>
            <w:tcW w:w="1491" w:type="dxa"/>
          </w:tcPr>
          <w:p w14:paraId="2FDF2A3F"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1F648F33"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500EA7B2" w14:textId="77777777" w:rsidTr="00D531B7">
        <w:trPr>
          <w:trHeight w:val="982"/>
          <w:jc w:val="right"/>
        </w:trPr>
        <w:tc>
          <w:tcPr>
            <w:tcW w:w="2410" w:type="dxa"/>
          </w:tcPr>
          <w:p w14:paraId="0F86034F" w14:textId="77777777" w:rsidR="00224C30" w:rsidRPr="002C0784" w:rsidRDefault="00224C30" w:rsidP="002C0784">
            <w:pPr>
              <w:suppressAutoHyphens w:val="0"/>
              <w:jc w:val="center"/>
              <w:rPr>
                <w:rFonts w:cs="Times New Roman"/>
                <w:lang w:eastAsia="ru-RU"/>
              </w:rPr>
            </w:pPr>
            <w:r w:rsidRPr="002C0784">
              <w:rPr>
                <w:rFonts w:cs="Times New Roman"/>
                <w:lang w:eastAsia="ru-RU"/>
              </w:rPr>
              <w:t>ГОРКИ</w:t>
            </w:r>
          </w:p>
          <w:p w14:paraId="2339A214" w14:textId="77777777" w:rsidR="00224C30" w:rsidRPr="002C0784" w:rsidRDefault="00224C30" w:rsidP="002C0784">
            <w:pPr>
              <w:suppressAutoHyphens w:val="0"/>
              <w:jc w:val="center"/>
              <w:rPr>
                <w:rFonts w:cs="Times New Roman"/>
                <w:lang w:eastAsia="ru-RU"/>
              </w:rPr>
            </w:pPr>
            <w:r w:rsidRPr="002C0784">
              <w:rPr>
                <w:rFonts w:cs="Times New Roman"/>
                <w:lang w:eastAsia="ru-RU"/>
              </w:rPr>
              <w:t>(на р. Мокрая Табола).</w:t>
            </w:r>
          </w:p>
          <w:p w14:paraId="750B8B77"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2,</w:t>
            </w:r>
          </w:p>
          <w:p w14:paraId="56F248E5"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27E34BFD"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Восточная окраина деревни, надпойменная терраса правого берега р.Мокрая Табола (левый приток р.Дон). Протянулось вдоль террасы, Размеры около 400х50-70 м, высота над рекой 7-10 м. </w:t>
            </w:r>
          </w:p>
        </w:tc>
        <w:tc>
          <w:tcPr>
            <w:tcW w:w="1491" w:type="dxa"/>
          </w:tcPr>
          <w:p w14:paraId="55E6F7BC"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18BAC46F"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2096598C" w14:textId="77777777" w:rsidTr="00D531B7">
        <w:trPr>
          <w:trHeight w:val="982"/>
          <w:jc w:val="right"/>
        </w:trPr>
        <w:tc>
          <w:tcPr>
            <w:tcW w:w="2410" w:type="dxa"/>
          </w:tcPr>
          <w:p w14:paraId="5D443B8B" w14:textId="77777777" w:rsidR="00224C30" w:rsidRPr="002C0784" w:rsidRDefault="00224C30" w:rsidP="002C0784">
            <w:pPr>
              <w:suppressAutoHyphens w:val="0"/>
              <w:jc w:val="center"/>
              <w:rPr>
                <w:rFonts w:cs="Times New Roman"/>
                <w:lang w:eastAsia="ru-RU"/>
              </w:rPr>
            </w:pPr>
            <w:r w:rsidRPr="002C0784">
              <w:rPr>
                <w:rFonts w:cs="Times New Roman"/>
                <w:lang w:eastAsia="ru-RU"/>
              </w:rPr>
              <w:t>ГРАНКИ.</w:t>
            </w:r>
          </w:p>
          <w:p w14:paraId="1DAD2235"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1,</w:t>
            </w:r>
          </w:p>
          <w:p w14:paraId="16061583" w14:textId="77777777" w:rsidR="00224C30" w:rsidRPr="002C0784" w:rsidRDefault="00224C30" w:rsidP="002C0784">
            <w:pPr>
              <w:suppressAutoHyphens w:val="0"/>
              <w:jc w:val="center"/>
              <w:rPr>
                <w:rFonts w:cs="Times New Roman"/>
                <w:lang w:eastAsia="ru-RU"/>
              </w:rPr>
            </w:pPr>
            <w:r w:rsidRPr="002C0784">
              <w:rPr>
                <w:rFonts w:cs="Times New Roman"/>
                <w:lang w:eastAsia="ru-RU"/>
              </w:rPr>
              <w:t>XVI-XVII вв.</w:t>
            </w:r>
          </w:p>
        </w:tc>
        <w:tc>
          <w:tcPr>
            <w:tcW w:w="3402" w:type="dxa"/>
          </w:tcPr>
          <w:p w14:paraId="0273F64B"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1,2 км  от деревни, в верховьях оврага на левобережье р.Гранка (левый приток р.Дон). На пашне, на высоте 2 м над дном оврага, зафиксированы два участка культурного слоя Размеры 50х30 и 25х25 м, находящиеся на расстоянии 40 м друг от друга. </w:t>
            </w:r>
          </w:p>
        </w:tc>
        <w:tc>
          <w:tcPr>
            <w:tcW w:w="1491" w:type="dxa"/>
          </w:tcPr>
          <w:p w14:paraId="35BC5B76"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160D8AE6"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w:t>
            </w:r>
            <w:r w:rsidRPr="002C0784">
              <w:rPr>
                <w:rFonts w:eastAsia="Calibri" w:cs="Times New Roman"/>
                <w:bCs/>
                <w:lang w:eastAsia="ru-RU"/>
              </w:rPr>
              <w:lastRenderedPageBreak/>
              <w:t>памятников археологии Тульской области»</w:t>
            </w:r>
          </w:p>
        </w:tc>
      </w:tr>
      <w:tr w:rsidR="00224C30" w:rsidRPr="002C0784" w14:paraId="2E95D52A" w14:textId="77777777" w:rsidTr="00D531B7">
        <w:trPr>
          <w:trHeight w:val="982"/>
          <w:jc w:val="right"/>
        </w:trPr>
        <w:tc>
          <w:tcPr>
            <w:tcW w:w="2410" w:type="dxa"/>
          </w:tcPr>
          <w:p w14:paraId="42F607FB"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ГРАНКИ.</w:t>
            </w:r>
          </w:p>
          <w:p w14:paraId="739D03E5"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2,</w:t>
            </w:r>
          </w:p>
          <w:p w14:paraId="69AB4E9E" w14:textId="77777777" w:rsidR="00224C30" w:rsidRPr="002C0784" w:rsidRDefault="00224C30" w:rsidP="002C0784">
            <w:pPr>
              <w:suppressAutoHyphens w:val="0"/>
              <w:jc w:val="center"/>
              <w:rPr>
                <w:rFonts w:cs="Times New Roman"/>
                <w:lang w:eastAsia="ru-RU"/>
              </w:rPr>
            </w:pPr>
            <w:r w:rsidRPr="002C0784">
              <w:rPr>
                <w:rFonts w:cs="Times New Roman"/>
                <w:lang w:eastAsia="ru-RU"/>
              </w:rPr>
              <w:t>XVI-XVII вв.</w:t>
            </w:r>
          </w:p>
        </w:tc>
        <w:tc>
          <w:tcPr>
            <w:tcW w:w="3402" w:type="dxa"/>
          </w:tcPr>
          <w:p w14:paraId="6BF3E8ED"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1,6 км к юго-востоку от деревни, у дороги Кимовск - Донской, правый берег безымянного ручья (левый приток р.Дон). Размеры около 25х25 м, высота над ручьем 1,5 м. </w:t>
            </w:r>
          </w:p>
        </w:tc>
        <w:tc>
          <w:tcPr>
            <w:tcW w:w="1491" w:type="dxa"/>
          </w:tcPr>
          <w:p w14:paraId="073BAAA9"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170ED1DD"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0672CC32" w14:textId="77777777" w:rsidTr="00D531B7">
        <w:trPr>
          <w:trHeight w:val="982"/>
          <w:jc w:val="right"/>
        </w:trPr>
        <w:tc>
          <w:tcPr>
            <w:tcW w:w="2410" w:type="dxa"/>
          </w:tcPr>
          <w:p w14:paraId="451F89D8" w14:textId="77777777" w:rsidR="00224C30" w:rsidRPr="002C0784" w:rsidRDefault="00224C30" w:rsidP="002C0784">
            <w:pPr>
              <w:suppressAutoHyphens w:val="0"/>
              <w:jc w:val="center"/>
              <w:rPr>
                <w:rFonts w:cs="Times New Roman"/>
                <w:lang w:eastAsia="ru-RU"/>
              </w:rPr>
            </w:pPr>
            <w:r w:rsidRPr="002C0784">
              <w:rPr>
                <w:rFonts w:cs="Times New Roman"/>
                <w:lang w:eastAsia="ru-RU"/>
              </w:rPr>
              <w:t>ГРАНКИ.</w:t>
            </w:r>
          </w:p>
          <w:p w14:paraId="65F7F849"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3,</w:t>
            </w:r>
          </w:p>
          <w:p w14:paraId="74FCFA08"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XII-XIII, XVI-XVII вв.</w:t>
            </w:r>
          </w:p>
        </w:tc>
        <w:tc>
          <w:tcPr>
            <w:tcW w:w="3402" w:type="dxa"/>
          </w:tcPr>
          <w:p w14:paraId="28110C3B"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0,6 км к северо-востоку от деревни, левый берег ручья, правого притока  р.Гранка (левый приток р.Дон). Протянулось вдоль ручья, Размеры около 160х40 м, высота над ручьем XV-XVII м. </w:t>
            </w:r>
          </w:p>
        </w:tc>
        <w:tc>
          <w:tcPr>
            <w:tcW w:w="1491" w:type="dxa"/>
          </w:tcPr>
          <w:p w14:paraId="310EE8B5"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24024737"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5DCABF6D" w14:textId="77777777" w:rsidTr="00D531B7">
        <w:trPr>
          <w:trHeight w:val="982"/>
          <w:jc w:val="right"/>
        </w:trPr>
        <w:tc>
          <w:tcPr>
            <w:tcW w:w="2410" w:type="dxa"/>
          </w:tcPr>
          <w:p w14:paraId="7D104B04" w14:textId="77777777" w:rsidR="00224C30" w:rsidRPr="002C0784" w:rsidRDefault="00224C30" w:rsidP="002C0784">
            <w:pPr>
              <w:suppressAutoHyphens w:val="0"/>
              <w:jc w:val="center"/>
              <w:rPr>
                <w:rFonts w:cs="Times New Roman"/>
                <w:lang w:eastAsia="ru-RU"/>
              </w:rPr>
            </w:pPr>
            <w:r w:rsidRPr="002C0784">
              <w:rPr>
                <w:rFonts w:cs="Times New Roman"/>
                <w:lang w:eastAsia="ru-RU"/>
              </w:rPr>
              <w:t>ДРУЖНОЕ. СЕЛИЩЕ,</w:t>
            </w:r>
          </w:p>
          <w:p w14:paraId="751AC2C6"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XII-XIII,</w:t>
            </w:r>
          </w:p>
          <w:p w14:paraId="1EAF1C8B" w14:textId="77777777" w:rsidR="00224C30" w:rsidRPr="002C0784" w:rsidRDefault="00224C30" w:rsidP="002C0784">
            <w:pPr>
              <w:suppressAutoHyphens w:val="0"/>
              <w:jc w:val="center"/>
              <w:rPr>
                <w:rFonts w:cs="Times New Roman"/>
                <w:lang w:eastAsia="ru-RU"/>
              </w:rPr>
            </w:pPr>
            <w:r w:rsidRPr="002C0784">
              <w:rPr>
                <w:rFonts w:cs="Times New Roman"/>
                <w:lang w:eastAsia="ru-RU"/>
              </w:rPr>
              <w:t>XIV-XVII вв.</w:t>
            </w:r>
          </w:p>
        </w:tc>
        <w:tc>
          <w:tcPr>
            <w:tcW w:w="3402" w:type="dxa"/>
          </w:tcPr>
          <w:p w14:paraId="3EE6C8A7"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Юго-восточная окраина деревни, пологий мыс правого берега р.Мокрая Табола (левый приток р.Дон), 0,15 км ниже устья р. Клекотоколо Размеры около 150х50 м, высота над рекой 5-7 м. </w:t>
            </w:r>
          </w:p>
        </w:tc>
        <w:tc>
          <w:tcPr>
            <w:tcW w:w="1491" w:type="dxa"/>
          </w:tcPr>
          <w:p w14:paraId="36AC8570"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1387DA34"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300B808C" w14:textId="77777777" w:rsidTr="00D531B7">
        <w:trPr>
          <w:trHeight w:val="982"/>
          <w:jc w:val="right"/>
        </w:trPr>
        <w:tc>
          <w:tcPr>
            <w:tcW w:w="2410" w:type="dxa"/>
          </w:tcPr>
          <w:p w14:paraId="461E9DD3" w14:textId="77777777" w:rsidR="00224C30" w:rsidRPr="002C0784" w:rsidRDefault="00224C30" w:rsidP="002C0784">
            <w:pPr>
              <w:suppressAutoHyphens w:val="0"/>
              <w:jc w:val="center"/>
              <w:rPr>
                <w:rFonts w:cs="Times New Roman"/>
                <w:lang w:eastAsia="ru-RU"/>
              </w:rPr>
            </w:pPr>
            <w:r w:rsidRPr="002C0784">
              <w:rPr>
                <w:rFonts w:cs="Times New Roman"/>
                <w:lang w:eastAsia="ru-RU"/>
              </w:rPr>
              <w:t>ЕКАТЕРИНОВКА. СЕЛИЩЕ,</w:t>
            </w:r>
          </w:p>
          <w:p w14:paraId="1F9990B4"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61511631"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0,8 км к северо-западу от деревни, 0,5 км к востоку-юго-востоку от деревни Писарево, надпойменная терраса левого берега р.Мокрая Табола (левый приток р.Дон), у небольшой ее излучины. Протянулось вдоль террасы, Размеры около 200х50 м, высота над рекой 10-12 м. </w:t>
            </w:r>
          </w:p>
        </w:tc>
        <w:tc>
          <w:tcPr>
            <w:tcW w:w="1491" w:type="dxa"/>
          </w:tcPr>
          <w:p w14:paraId="7ECD369B"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21B4CC3A" w14:textId="77777777" w:rsidR="00224C30" w:rsidRPr="002C0784" w:rsidRDefault="00224C30" w:rsidP="002C0784">
            <w:pPr>
              <w:suppressAutoHyphens w:val="0"/>
              <w:jc w:val="both"/>
              <w:rPr>
                <w:rFonts w:cs="Times New Roman"/>
                <w:bCs/>
                <w:lang w:eastAsia="ru-RU"/>
              </w:rPr>
            </w:pPr>
            <w:r w:rsidRPr="002C0784">
              <w:rPr>
                <w:rFonts w:cs="Times New Roman"/>
                <w:bCs/>
                <w:lang w:eastAsia="ru-RU"/>
              </w:rPr>
              <w:t xml:space="preserve">Приказ министерства культуры и туризма Тульской области от 06.03.2014 № 45 «Об утверждении списка выявленных объектов культурного наследия – </w:t>
            </w:r>
            <w:r w:rsidRPr="002C0784">
              <w:rPr>
                <w:rFonts w:cs="Times New Roman"/>
                <w:bCs/>
                <w:lang w:eastAsia="ru-RU"/>
              </w:rPr>
              <w:lastRenderedPageBreak/>
              <w:t>памятников археологии Тульской области»</w:t>
            </w:r>
          </w:p>
        </w:tc>
      </w:tr>
      <w:tr w:rsidR="00224C30" w:rsidRPr="002C0784" w14:paraId="0992ACA3" w14:textId="77777777" w:rsidTr="00D531B7">
        <w:trPr>
          <w:trHeight w:val="982"/>
          <w:jc w:val="right"/>
        </w:trPr>
        <w:tc>
          <w:tcPr>
            <w:tcW w:w="2410" w:type="dxa"/>
          </w:tcPr>
          <w:p w14:paraId="444F4C88"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ЗИНОВКА.</w:t>
            </w:r>
          </w:p>
          <w:p w14:paraId="3137D6CC"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1,</w:t>
            </w:r>
          </w:p>
          <w:p w14:paraId="46381E56"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71F094FE"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0,4 км к югу от деревни, надпойменная терраса левого берега р.Мокрая Табола (левый приток р.Дон), у ее излучины. Протянулось вдоль террасы, Размеры около 100х30 м, высота над рекой 12-15 м. </w:t>
            </w:r>
          </w:p>
        </w:tc>
        <w:tc>
          <w:tcPr>
            <w:tcW w:w="1491" w:type="dxa"/>
          </w:tcPr>
          <w:p w14:paraId="3590C69D"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0E205612"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1E2C5FD3" w14:textId="77777777" w:rsidTr="00D531B7">
        <w:trPr>
          <w:trHeight w:val="982"/>
          <w:jc w:val="right"/>
        </w:trPr>
        <w:tc>
          <w:tcPr>
            <w:tcW w:w="2410" w:type="dxa"/>
          </w:tcPr>
          <w:p w14:paraId="5AF59040" w14:textId="77777777" w:rsidR="00224C30" w:rsidRPr="002C0784" w:rsidRDefault="00224C30" w:rsidP="002C0784">
            <w:pPr>
              <w:suppressAutoHyphens w:val="0"/>
              <w:jc w:val="center"/>
              <w:rPr>
                <w:rFonts w:cs="Times New Roman"/>
                <w:lang w:eastAsia="ru-RU"/>
              </w:rPr>
            </w:pPr>
            <w:r w:rsidRPr="002C0784">
              <w:rPr>
                <w:rFonts w:cs="Times New Roman"/>
                <w:lang w:eastAsia="ru-RU"/>
              </w:rPr>
              <w:t>ЗИНОВКА.</w:t>
            </w:r>
          </w:p>
          <w:p w14:paraId="19ABD972"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2,</w:t>
            </w:r>
          </w:p>
          <w:p w14:paraId="70C196FE"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4DCA9166"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Северо-восточная окраина деревни, первая надпойменная терраса левого берега р.Мокрая Табола (левый приток р.Дон). Протянулось вдоль края террасы, Размеры около 400х50 м, высота над рекой 4-9 м. </w:t>
            </w:r>
          </w:p>
        </w:tc>
        <w:tc>
          <w:tcPr>
            <w:tcW w:w="1491" w:type="dxa"/>
          </w:tcPr>
          <w:p w14:paraId="6F38CB19"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70D45E23"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2A26AB04" w14:textId="77777777" w:rsidTr="00D531B7">
        <w:trPr>
          <w:trHeight w:val="982"/>
          <w:jc w:val="right"/>
        </w:trPr>
        <w:tc>
          <w:tcPr>
            <w:tcW w:w="2410" w:type="dxa"/>
          </w:tcPr>
          <w:p w14:paraId="2764E5EA" w14:textId="77777777" w:rsidR="00224C30" w:rsidRPr="002C0784" w:rsidRDefault="00224C30" w:rsidP="002C0784">
            <w:pPr>
              <w:suppressAutoHyphens w:val="0"/>
              <w:jc w:val="center"/>
              <w:rPr>
                <w:rFonts w:cs="Times New Roman"/>
                <w:lang w:eastAsia="ru-RU"/>
              </w:rPr>
            </w:pPr>
            <w:r w:rsidRPr="002C0784">
              <w:rPr>
                <w:rFonts w:cs="Times New Roman"/>
                <w:lang w:eastAsia="ru-RU"/>
              </w:rPr>
              <w:t>КОВАЛЕВКА. СЕЛИЩЕ,</w:t>
            </w:r>
          </w:p>
          <w:p w14:paraId="64D507B0" w14:textId="77777777" w:rsidR="00224C30" w:rsidRPr="002C0784" w:rsidRDefault="00224C30" w:rsidP="002C0784">
            <w:pPr>
              <w:suppressAutoHyphens w:val="0"/>
              <w:jc w:val="center"/>
              <w:rPr>
                <w:rFonts w:cs="Times New Roman"/>
                <w:lang w:eastAsia="ru-RU"/>
              </w:rPr>
            </w:pPr>
            <w:r w:rsidRPr="002C0784">
              <w:rPr>
                <w:rFonts w:cs="Times New Roman"/>
                <w:lang w:eastAsia="ru-RU"/>
              </w:rPr>
              <w:t>XV-XVI вв.</w:t>
            </w:r>
          </w:p>
        </w:tc>
        <w:tc>
          <w:tcPr>
            <w:tcW w:w="3402" w:type="dxa"/>
          </w:tcPr>
          <w:p w14:paraId="5B94E84B"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Восточная окраина деревни, левый берег р. Улыбыш (левый приток р. Проня, правого притока  р. Ока). Размеры около 230х140 м, высота над рекой </w:t>
            </w:r>
          </w:p>
          <w:p w14:paraId="7AA05AA9"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3-8 м. </w:t>
            </w:r>
          </w:p>
        </w:tc>
        <w:tc>
          <w:tcPr>
            <w:tcW w:w="1491" w:type="dxa"/>
          </w:tcPr>
          <w:p w14:paraId="74C3084B"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79220BAB"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5E36626D" w14:textId="77777777" w:rsidTr="00D531B7">
        <w:trPr>
          <w:trHeight w:val="982"/>
          <w:jc w:val="right"/>
        </w:trPr>
        <w:tc>
          <w:tcPr>
            <w:tcW w:w="2410" w:type="dxa"/>
          </w:tcPr>
          <w:p w14:paraId="287B70BA" w14:textId="77777777" w:rsidR="00224C30" w:rsidRPr="002C0784" w:rsidRDefault="00224C30" w:rsidP="002C0784">
            <w:pPr>
              <w:suppressAutoHyphens w:val="0"/>
              <w:jc w:val="center"/>
              <w:rPr>
                <w:rFonts w:cs="Times New Roman"/>
                <w:lang w:eastAsia="ru-RU"/>
              </w:rPr>
            </w:pPr>
            <w:r w:rsidRPr="002C0784">
              <w:rPr>
                <w:rFonts w:cs="Times New Roman"/>
                <w:lang w:eastAsia="ru-RU"/>
              </w:rPr>
              <w:t>МАРЧУГИ. СЕЛИЩЕ,</w:t>
            </w:r>
          </w:p>
          <w:p w14:paraId="22A052DC" w14:textId="77777777" w:rsidR="00224C30" w:rsidRPr="002C0784" w:rsidRDefault="00224C30" w:rsidP="002C0784">
            <w:pPr>
              <w:suppressAutoHyphens w:val="0"/>
              <w:jc w:val="center"/>
              <w:rPr>
                <w:rFonts w:cs="Times New Roman"/>
                <w:lang w:eastAsia="ru-RU"/>
              </w:rPr>
            </w:pPr>
            <w:r w:rsidRPr="002C0784">
              <w:rPr>
                <w:rFonts w:cs="Times New Roman"/>
                <w:lang w:eastAsia="ru-RU"/>
              </w:rPr>
              <w:t>XIV-XVI вв.</w:t>
            </w:r>
          </w:p>
        </w:tc>
        <w:tc>
          <w:tcPr>
            <w:tcW w:w="3402" w:type="dxa"/>
          </w:tcPr>
          <w:p w14:paraId="7B9779BD"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100 м к юго-востоку от деревни, левый берег р.Улыбыш (левый приток р.Проня, правого притока  р.Ока), у ее излучины. Протянулось вдоль берега. Размеры около 200х60 м, высота над рекой 4-6 м. </w:t>
            </w:r>
          </w:p>
        </w:tc>
        <w:tc>
          <w:tcPr>
            <w:tcW w:w="1491" w:type="dxa"/>
          </w:tcPr>
          <w:p w14:paraId="7D265439"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27A059E"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w:t>
            </w:r>
            <w:r w:rsidRPr="002C0784">
              <w:rPr>
                <w:rFonts w:eastAsia="Calibri" w:cs="Times New Roman"/>
                <w:bCs/>
                <w:lang w:eastAsia="ru-RU"/>
              </w:rPr>
              <w:lastRenderedPageBreak/>
              <w:t>памятников археологии Тульской области»</w:t>
            </w:r>
          </w:p>
        </w:tc>
      </w:tr>
      <w:tr w:rsidR="00224C30" w:rsidRPr="002C0784" w14:paraId="5D8D2B14" w14:textId="77777777" w:rsidTr="00D531B7">
        <w:trPr>
          <w:trHeight w:val="982"/>
          <w:jc w:val="right"/>
        </w:trPr>
        <w:tc>
          <w:tcPr>
            <w:tcW w:w="2410" w:type="dxa"/>
          </w:tcPr>
          <w:p w14:paraId="676ADC3E"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ПИСАРЕВО. СЕЛИЩЕ 1,</w:t>
            </w:r>
          </w:p>
          <w:p w14:paraId="09901EE7" w14:textId="77777777" w:rsidR="00224C30" w:rsidRPr="002C0784" w:rsidRDefault="00224C30" w:rsidP="002C0784">
            <w:pPr>
              <w:suppressAutoHyphens w:val="0"/>
              <w:jc w:val="center"/>
              <w:rPr>
                <w:rFonts w:cs="Times New Roman"/>
                <w:lang w:eastAsia="ru-RU"/>
              </w:rPr>
            </w:pPr>
            <w:r w:rsidRPr="002C0784">
              <w:rPr>
                <w:rFonts w:cs="Times New Roman"/>
                <w:lang w:eastAsia="ru-RU"/>
              </w:rPr>
              <w:t>12-15 вв.</w:t>
            </w:r>
          </w:p>
        </w:tc>
        <w:tc>
          <w:tcPr>
            <w:tcW w:w="3402" w:type="dxa"/>
          </w:tcPr>
          <w:p w14:paraId="78FE385D"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0,3 км к юго-востоку от юго-восточной окраины деревни, пологий склон надпойменной террасы правого берега р.Мокрая Табола (левый приток р.Дон). Протянулось вдоль террасы, Размеры около 250х50 м, высота над рекой 12-15 м. </w:t>
            </w:r>
          </w:p>
        </w:tc>
        <w:tc>
          <w:tcPr>
            <w:tcW w:w="1491" w:type="dxa"/>
          </w:tcPr>
          <w:p w14:paraId="4BC54DAE"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6B41FCD3"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4B3FEDE8" w14:textId="77777777" w:rsidTr="00D531B7">
        <w:trPr>
          <w:trHeight w:val="982"/>
          <w:jc w:val="right"/>
        </w:trPr>
        <w:tc>
          <w:tcPr>
            <w:tcW w:w="2410" w:type="dxa"/>
          </w:tcPr>
          <w:p w14:paraId="0BBA84FF" w14:textId="77777777" w:rsidR="00224C30" w:rsidRPr="002C0784" w:rsidRDefault="00224C30" w:rsidP="002C0784">
            <w:pPr>
              <w:suppressAutoHyphens w:val="0"/>
              <w:jc w:val="center"/>
              <w:rPr>
                <w:rFonts w:cs="Times New Roman"/>
                <w:lang w:eastAsia="ru-RU"/>
              </w:rPr>
            </w:pPr>
            <w:r w:rsidRPr="002C0784">
              <w:rPr>
                <w:rFonts w:cs="Times New Roman"/>
                <w:lang w:eastAsia="ru-RU"/>
              </w:rPr>
              <w:t>ПИСАРЕВО. СЕЛИЩЕ 2,</w:t>
            </w:r>
          </w:p>
          <w:p w14:paraId="0D8CDF3D"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705CEE44"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0,7 км к югу от юго-восточной окраины деревни, мыс левого берега р. Мокрая Табола (левый приток р.Дон), при устье оврага. Протянулось вдоль берега, Размеры около 200х60 м, высота над рекой 4-7 м. </w:t>
            </w:r>
          </w:p>
        </w:tc>
        <w:tc>
          <w:tcPr>
            <w:tcW w:w="1491" w:type="dxa"/>
          </w:tcPr>
          <w:p w14:paraId="382D8F01"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6D3ED35"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0A7A22E7" w14:textId="77777777" w:rsidTr="00D531B7">
        <w:trPr>
          <w:trHeight w:val="982"/>
          <w:jc w:val="right"/>
        </w:trPr>
        <w:tc>
          <w:tcPr>
            <w:tcW w:w="2410" w:type="dxa"/>
          </w:tcPr>
          <w:p w14:paraId="6E96CD72" w14:textId="77777777" w:rsidR="00224C30" w:rsidRPr="002C0784" w:rsidRDefault="00224C30" w:rsidP="002C0784">
            <w:pPr>
              <w:suppressAutoHyphens w:val="0"/>
              <w:jc w:val="center"/>
              <w:rPr>
                <w:rFonts w:cs="Times New Roman"/>
                <w:lang w:eastAsia="ru-RU"/>
              </w:rPr>
            </w:pPr>
            <w:r w:rsidRPr="002C0784">
              <w:rPr>
                <w:rFonts w:cs="Times New Roman"/>
                <w:lang w:eastAsia="ru-RU"/>
              </w:rPr>
              <w:t>ПИСАРЕВО. СЕЛИЩЕ 3,</w:t>
            </w:r>
          </w:p>
          <w:p w14:paraId="2A548B65"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08747AA3"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 км к юго-юго-западу от северо-западной окраины деревни, склон надпойменной террасы левого берега р.Мокрая Табола (левый приток р.Дон), к северо-западу от старых выработок известняка. Протянулось вдоль террасы. Размеры около 200х30 м, высота над рекой 10-15 м. </w:t>
            </w:r>
          </w:p>
        </w:tc>
        <w:tc>
          <w:tcPr>
            <w:tcW w:w="1491" w:type="dxa"/>
          </w:tcPr>
          <w:p w14:paraId="779163A0"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1FA7FBF8"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01F97068" w14:textId="77777777" w:rsidTr="00D531B7">
        <w:trPr>
          <w:trHeight w:val="982"/>
          <w:jc w:val="right"/>
        </w:trPr>
        <w:tc>
          <w:tcPr>
            <w:tcW w:w="2410" w:type="dxa"/>
          </w:tcPr>
          <w:p w14:paraId="0A99A82D" w14:textId="77777777" w:rsidR="00224C30" w:rsidRPr="002C0784" w:rsidRDefault="00224C30" w:rsidP="002C0784">
            <w:pPr>
              <w:suppressAutoHyphens w:val="0"/>
              <w:jc w:val="center"/>
              <w:rPr>
                <w:rFonts w:cs="Times New Roman"/>
                <w:lang w:eastAsia="ru-RU"/>
              </w:rPr>
            </w:pPr>
            <w:r w:rsidRPr="002C0784">
              <w:rPr>
                <w:rFonts w:cs="Times New Roman"/>
                <w:lang w:eastAsia="ru-RU"/>
              </w:rPr>
              <w:t>ПИСАРЕВО. СЕЛИЩЕ 4,</w:t>
            </w:r>
          </w:p>
          <w:p w14:paraId="43D578ED"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6F8CE6E0"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Около 1,2 км к юго-западу от северо-западной окраины деревни, склон надпойменной террасы левого берега р.Мокрая Табола (левый приток р.Дон), 0,5 км к западу от селища 3. Протянулось вдоль террасы. Размеры около 300х50 м, высота над рекой 8-11 м. </w:t>
            </w:r>
          </w:p>
        </w:tc>
        <w:tc>
          <w:tcPr>
            <w:tcW w:w="1491" w:type="dxa"/>
          </w:tcPr>
          <w:p w14:paraId="0B8203DB"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15DAB25E"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w:t>
            </w:r>
            <w:r w:rsidRPr="002C0784">
              <w:rPr>
                <w:rFonts w:eastAsia="Calibri" w:cs="Times New Roman"/>
                <w:bCs/>
                <w:lang w:eastAsia="ru-RU"/>
              </w:rPr>
              <w:lastRenderedPageBreak/>
              <w:t>памятников археологии Тульской области»</w:t>
            </w:r>
          </w:p>
        </w:tc>
      </w:tr>
      <w:tr w:rsidR="00224C30" w:rsidRPr="002C0784" w14:paraId="654945F1" w14:textId="77777777" w:rsidTr="00D531B7">
        <w:trPr>
          <w:trHeight w:val="982"/>
          <w:jc w:val="right"/>
        </w:trPr>
        <w:tc>
          <w:tcPr>
            <w:tcW w:w="2410" w:type="dxa"/>
          </w:tcPr>
          <w:p w14:paraId="5959F85B"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ПИСАРЕВО. СЕЛИЩЕ 5,</w:t>
            </w:r>
          </w:p>
          <w:p w14:paraId="6B99AC33"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XII-XIV вв.</w:t>
            </w:r>
          </w:p>
        </w:tc>
        <w:tc>
          <w:tcPr>
            <w:tcW w:w="3402" w:type="dxa"/>
          </w:tcPr>
          <w:p w14:paraId="01701C03"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2 км к северо-северо-востоку от деревни, около 2 км к юго-западу от с. Клекотки Рязанской обл., мыс левого берега р. Клекотка (правый приток р. Мокрая Табола, левого притока р.Дон). Протянулось вдоль русла реки. Размеры около 150х70 м, высота над рекой 4-6 м. </w:t>
            </w:r>
          </w:p>
        </w:tc>
        <w:tc>
          <w:tcPr>
            <w:tcW w:w="1491" w:type="dxa"/>
          </w:tcPr>
          <w:p w14:paraId="44EF5FC1"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2E393F97" w14:textId="77777777" w:rsidR="00224C30" w:rsidRPr="002C0784" w:rsidRDefault="00224C30" w:rsidP="002C0784">
            <w:pPr>
              <w:suppressAutoHyphens w:val="0"/>
              <w:jc w:val="both"/>
              <w:rPr>
                <w:rFonts w:cs="Times New Roman"/>
                <w:bCs/>
                <w:lang w:eastAsia="ru-RU"/>
              </w:rPr>
            </w:pPr>
            <w:r w:rsidRPr="002C0784">
              <w:rPr>
                <w:rFonts w:cs="Times New Roman"/>
                <w:bCs/>
                <w:lang w:eastAsia="ru-RU"/>
              </w:rPr>
              <w:t>Приказ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3575AA62" w14:textId="77777777" w:rsidTr="00D531B7">
        <w:trPr>
          <w:trHeight w:val="982"/>
          <w:jc w:val="right"/>
        </w:trPr>
        <w:tc>
          <w:tcPr>
            <w:tcW w:w="2410" w:type="dxa"/>
          </w:tcPr>
          <w:p w14:paraId="470D1055" w14:textId="77777777" w:rsidR="00224C30" w:rsidRPr="002C0784" w:rsidRDefault="00224C30" w:rsidP="002C0784">
            <w:pPr>
              <w:suppressAutoHyphens w:val="0"/>
              <w:jc w:val="center"/>
              <w:rPr>
                <w:rFonts w:cs="Times New Roman"/>
                <w:lang w:eastAsia="ru-RU"/>
              </w:rPr>
            </w:pPr>
            <w:r w:rsidRPr="002C0784">
              <w:rPr>
                <w:rFonts w:cs="Times New Roman"/>
                <w:lang w:eastAsia="ru-RU"/>
              </w:rPr>
              <w:t>РЕНЕВО.</w:t>
            </w:r>
          </w:p>
          <w:p w14:paraId="5B38684A"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w:t>
            </w:r>
          </w:p>
          <w:p w14:paraId="1E05CFCD" w14:textId="77777777" w:rsidR="00224C30" w:rsidRPr="002C0784" w:rsidRDefault="00224C30" w:rsidP="002C0784">
            <w:pPr>
              <w:suppressAutoHyphens w:val="0"/>
              <w:jc w:val="center"/>
              <w:rPr>
                <w:rFonts w:cs="Times New Roman"/>
                <w:lang w:eastAsia="ru-RU"/>
              </w:rPr>
            </w:pPr>
            <w:r w:rsidRPr="002C0784">
              <w:rPr>
                <w:rFonts w:cs="Times New Roman"/>
                <w:lang w:eastAsia="ru-RU"/>
              </w:rPr>
              <w:t>XIV-XVII вв.</w:t>
            </w:r>
          </w:p>
        </w:tc>
        <w:tc>
          <w:tcPr>
            <w:tcW w:w="3402" w:type="dxa"/>
          </w:tcPr>
          <w:p w14:paraId="6001BB0B"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1 км к юго-юго-востоку от деревни, пойма левого берега р.Дон, в 50 м от русла. Размеры около 200х50 м, высота над рекой 4-5 м. </w:t>
            </w:r>
          </w:p>
        </w:tc>
        <w:tc>
          <w:tcPr>
            <w:tcW w:w="1491" w:type="dxa"/>
          </w:tcPr>
          <w:p w14:paraId="3D719174"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8E5DDAA" w14:textId="77777777" w:rsidR="00224C30" w:rsidRPr="002C0784" w:rsidRDefault="00224C30" w:rsidP="002C0784">
            <w:pPr>
              <w:suppressAutoHyphens w:val="0"/>
              <w:jc w:val="both"/>
              <w:rPr>
                <w:rFonts w:cs="Times New Roman"/>
                <w:bCs/>
                <w:lang w:eastAsia="ru-RU"/>
              </w:rPr>
            </w:pPr>
            <w:r w:rsidRPr="002C0784">
              <w:rPr>
                <w:rFonts w:cs="Times New Roman"/>
                <w:bCs/>
                <w:lang w:eastAsia="ru-RU"/>
              </w:rPr>
              <w:t>Приказ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4F4E5E53" w14:textId="77777777" w:rsidTr="00D531B7">
        <w:trPr>
          <w:trHeight w:val="982"/>
          <w:jc w:val="right"/>
        </w:trPr>
        <w:tc>
          <w:tcPr>
            <w:tcW w:w="2410" w:type="dxa"/>
          </w:tcPr>
          <w:p w14:paraId="7E165374" w14:textId="77777777" w:rsidR="00224C30" w:rsidRPr="002C0784" w:rsidRDefault="00224C30" w:rsidP="002C0784">
            <w:pPr>
              <w:suppressAutoHyphens w:val="0"/>
              <w:jc w:val="center"/>
              <w:rPr>
                <w:rFonts w:cs="Times New Roman"/>
                <w:lang w:eastAsia="ru-RU"/>
              </w:rPr>
            </w:pPr>
            <w:r w:rsidRPr="002C0784">
              <w:rPr>
                <w:rFonts w:cs="Times New Roman"/>
                <w:lang w:eastAsia="ru-RU"/>
              </w:rPr>
              <w:t>ТАБОЛО.</w:t>
            </w:r>
          </w:p>
          <w:p w14:paraId="398C91E3"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w:t>
            </w:r>
          </w:p>
          <w:p w14:paraId="60C577F8" w14:textId="77777777" w:rsidR="00224C30" w:rsidRPr="002C0784" w:rsidRDefault="00224C30" w:rsidP="002C0784">
            <w:pPr>
              <w:suppressAutoHyphens w:val="0"/>
              <w:jc w:val="center"/>
              <w:rPr>
                <w:rFonts w:cs="Times New Roman"/>
                <w:lang w:eastAsia="ru-RU"/>
              </w:rPr>
            </w:pPr>
            <w:r w:rsidRPr="002C0784">
              <w:rPr>
                <w:rFonts w:cs="Times New Roman"/>
                <w:lang w:eastAsia="ru-RU"/>
              </w:rPr>
              <w:t>2-я пол. 1-го тыс. н.э., XII-XIV вв.</w:t>
            </w:r>
          </w:p>
        </w:tc>
        <w:tc>
          <w:tcPr>
            <w:tcW w:w="3402" w:type="dxa"/>
          </w:tcPr>
          <w:p w14:paraId="12986260"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 0,5 км к юго-востоку от восточной окраины села, пологий склон надпойменной террасы правого берега р.Мокрая Табола (левый приток р.Дон). Размеры около 150х40 м, высота над рекой 8-10 м.</w:t>
            </w:r>
          </w:p>
        </w:tc>
        <w:tc>
          <w:tcPr>
            <w:tcW w:w="1491" w:type="dxa"/>
          </w:tcPr>
          <w:p w14:paraId="7B02CB52"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353F0FD0"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7D9E448D" w14:textId="77777777" w:rsidTr="00D531B7">
        <w:trPr>
          <w:trHeight w:val="982"/>
          <w:jc w:val="right"/>
        </w:trPr>
        <w:tc>
          <w:tcPr>
            <w:tcW w:w="2410" w:type="dxa"/>
          </w:tcPr>
          <w:p w14:paraId="0C858619" w14:textId="77777777" w:rsidR="00224C30" w:rsidRPr="002C0784" w:rsidRDefault="00224C30" w:rsidP="002C0784">
            <w:pPr>
              <w:suppressAutoHyphens w:val="0"/>
              <w:jc w:val="center"/>
              <w:rPr>
                <w:rFonts w:cs="Times New Roman"/>
                <w:lang w:eastAsia="ru-RU"/>
              </w:rPr>
            </w:pPr>
            <w:r w:rsidRPr="002C0784">
              <w:rPr>
                <w:rFonts w:cs="Times New Roman"/>
                <w:lang w:eastAsia="ru-RU"/>
              </w:rPr>
              <w:t>ХИТРОВЩИНА. СЕЛИЩЕ,</w:t>
            </w:r>
          </w:p>
          <w:p w14:paraId="79762ECA" w14:textId="77777777" w:rsidR="00224C30" w:rsidRPr="002C0784" w:rsidRDefault="00224C30" w:rsidP="002C0784">
            <w:pPr>
              <w:suppressAutoHyphens w:val="0"/>
              <w:jc w:val="center"/>
              <w:rPr>
                <w:rFonts w:cs="Times New Roman"/>
                <w:lang w:eastAsia="ru-RU"/>
              </w:rPr>
            </w:pPr>
            <w:r w:rsidRPr="002C0784">
              <w:rPr>
                <w:rFonts w:cs="Times New Roman"/>
                <w:lang w:eastAsia="ru-RU"/>
              </w:rPr>
              <w:t>XV-XVI вв.</w:t>
            </w:r>
          </w:p>
        </w:tc>
        <w:tc>
          <w:tcPr>
            <w:tcW w:w="3402" w:type="dxa"/>
          </w:tcPr>
          <w:p w14:paraId="45EE070D"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Восточная окраина деревни, пойма левого берега р.Улыбыш (левый приток р.Проня, правого притока р.Ока). Размеры около 250х180 м, высота над рекой 2-6 м. </w:t>
            </w:r>
          </w:p>
        </w:tc>
        <w:tc>
          <w:tcPr>
            <w:tcW w:w="1491" w:type="dxa"/>
          </w:tcPr>
          <w:p w14:paraId="57914760"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7B6C1CEA"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w:t>
            </w:r>
            <w:r w:rsidRPr="002C0784">
              <w:rPr>
                <w:rFonts w:eastAsia="Calibri" w:cs="Times New Roman"/>
                <w:bCs/>
                <w:lang w:eastAsia="ru-RU"/>
              </w:rPr>
              <w:lastRenderedPageBreak/>
              <w:t>памятников археологии Тульской области»</w:t>
            </w:r>
          </w:p>
        </w:tc>
      </w:tr>
      <w:tr w:rsidR="00224C30" w:rsidRPr="002C0784" w14:paraId="3D4A1270" w14:textId="77777777" w:rsidTr="00D531B7">
        <w:trPr>
          <w:trHeight w:val="982"/>
          <w:jc w:val="right"/>
        </w:trPr>
        <w:tc>
          <w:tcPr>
            <w:tcW w:w="2410" w:type="dxa"/>
          </w:tcPr>
          <w:p w14:paraId="3BB8C5B1"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ПОСЕЛЕНИЕ</w:t>
            </w:r>
          </w:p>
          <w:p w14:paraId="3A84E381" w14:textId="77777777" w:rsidR="00224C30" w:rsidRPr="002C0784" w:rsidRDefault="00224C30" w:rsidP="002C0784">
            <w:pPr>
              <w:suppressAutoHyphens w:val="0"/>
              <w:jc w:val="center"/>
              <w:rPr>
                <w:rFonts w:cs="Times New Roman"/>
                <w:lang w:eastAsia="ru-RU"/>
              </w:rPr>
            </w:pPr>
            <w:r w:rsidRPr="002C0784">
              <w:rPr>
                <w:rFonts w:cs="Times New Roman"/>
                <w:lang w:eastAsia="ru-RU"/>
              </w:rPr>
              <w:t>у п. АПАРКИ</w:t>
            </w:r>
          </w:p>
          <w:p w14:paraId="17189B4A" w14:textId="77777777" w:rsidR="00224C30" w:rsidRPr="002C0784" w:rsidRDefault="00224C30" w:rsidP="002C0784">
            <w:pPr>
              <w:suppressAutoHyphens w:val="0"/>
              <w:jc w:val="center"/>
              <w:rPr>
                <w:rFonts w:cs="Times New Roman"/>
                <w:lang w:eastAsia="ru-RU"/>
              </w:rPr>
            </w:pPr>
            <w:r w:rsidRPr="002C0784">
              <w:rPr>
                <w:rFonts w:cs="Times New Roman"/>
                <w:lang w:eastAsia="ru-RU"/>
              </w:rPr>
              <w:t>Эпоха бронзы</w:t>
            </w:r>
          </w:p>
        </w:tc>
        <w:tc>
          <w:tcPr>
            <w:tcW w:w="3402" w:type="dxa"/>
          </w:tcPr>
          <w:p w14:paraId="260A2E0A" w14:textId="77777777" w:rsidR="00224C30" w:rsidRPr="002C0784" w:rsidRDefault="00224C30" w:rsidP="002C0784">
            <w:pPr>
              <w:suppressAutoHyphens w:val="0"/>
              <w:jc w:val="both"/>
              <w:rPr>
                <w:rFonts w:cs="Times New Roman"/>
                <w:lang w:eastAsia="ru-RU"/>
              </w:rPr>
            </w:pPr>
            <w:r w:rsidRPr="002C0784">
              <w:rPr>
                <w:rFonts w:cs="Times New Roman"/>
                <w:lang w:eastAsia="ru-RU"/>
              </w:rPr>
              <w:t>Расположено на левом берегу Пронского  водохранилища, в 3200 м к северу  от северной окраины  поселка Апарки.</w:t>
            </w:r>
          </w:p>
        </w:tc>
        <w:tc>
          <w:tcPr>
            <w:tcW w:w="1491" w:type="dxa"/>
          </w:tcPr>
          <w:p w14:paraId="6F950C66"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4098BEE"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6DE5A830" w14:textId="77777777" w:rsidTr="00D531B7">
        <w:trPr>
          <w:trHeight w:val="982"/>
          <w:jc w:val="right"/>
        </w:trPr>
        <w:tc>
          <w:tcPr>
            <w:tcW w:w="2410" w:type="dxa"/>
          </w:tcPr>
          <w:p w14:paraId="5DB21885"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8</w:t>
            </w:r>
          </w:p>
          <w:p w14:paraId="14638B3F" w14:textId="77777777" w:rsidR="00224C30" w:rsidRPr="002C0784" w:rsidRDefault="00224C30" w:rsidP="002C0784">
            <w:pPr>
              <w:suppressAutoHyphens w:val="0"/>
              <w:jc w:val="center"/>
              <w:rPr>
                <w:rFonts w:cs="Times New Roman"/>
                <w:lang w:eastAsia="ru-RU"/>
              </w:rPr>
            </w:pPr>
            <w:r w:rsidRPr="002C0784">
              <w:rPr>
                <w:rFonts w:cs="Times New Roman"/>
                <w:lang w:eastAsia="ru-RU"/>
              </w:rPr>
              <w:t>у п. АПАРКИ.</w:t>
            </w:r>
          </w:p>
          <w:p w14:paraId="49E1BD10" w14:textId="77777777" w:rsidR="00224C30" w:rsidRPr="002C0784" w:rsidRDefault="00224C30" w:rsidP="002C0784">
            <w:pPr>
              <w:suppressAutoHyphens w:val="0"/>
              <w:jc w:val="center"/>
              <w:rPr>
                <w:rFonts w:cs="Times New Roman"/>
                <w:lang w:eastAsia="ru-RU"/>
              </w:rPr>
            </w:pPr>
            <w:r w:rsidRPr="002C0784">
              <w:rPr>
                <w:rFonts w:cs="Times New Roman"/>
                <w:lang w:eastAsia="ru-RU"/>
              </w:rPr>
              <w:t>XII-XIII вв.</w:t>
            </w:r>
          </w:p>
        </w:tc>
        <w:tc>
          <w:tcPr>
            <w:tcW w:w="3402" w:type="dxa"/>
          </w:tcPr>
          <w:p w14:paraId="741EEC18"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Расположено на правом берегу Пронского водохранилища, в 3200 м. к северо-северо-востока от пос. Апарки. </w:t>
            </w:r>
          </w:p>
        </w:tc>
        <w:tc>
          <w:tcPr>
            <w:tcW w:w="1491" w:type="dxa"/>
          </w:tcPr>
          <w:p w14:paraId="61545A64"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7C1C89F6"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2218FDD5" w14:textId="77777777" w:rsidTr="00D531B7">
        <w:trPr>
          <w:trHeight w:val="982"/>
          <w:jc w:val="right"/>
        </w:trPr>
        <w:tc>
          <w:tcPr>
            <w:tcW w:w="2410" w:type="dxa"/>
          </w:tcPr>
          <w:p w14:paraId="1E72232A" w14:textId="77777777" w:rsidR="00224C30" w:rsidRPr="002C0784" w:rsidRDefault="00224C30" w:rsidP="002C0784">
            <w:pPr>
              <w:suppressAutoHyphens w:val="0"/>
              <w:jc w:val="center"/>
              <w:rPr>
                <w:rFonts w:cs="Times New Roman"/>
                <w:lang w:eastAsia="ru-RU"/>
              </w:rPr>
            </w:pPr>
            <w:r w:rsidRPr="002C0784">
              <w:rPr>
                <w:rFonts w:cs="Times New Roman"/>
                <w:lang w:eastAsia="ru-RU"/>
              </w:rPr>
              <w:t>СЕЛИЩЕ 10</w:t>
            </w:r>
          </w:p>
          <w:p w14:paraId="1BBBC120" w14:textId="77777777" w:rsidR="00224C30" w:rsidRPr="002C0784" w:rsidRDefault="00224C30" w:rsidP="002C0784">
            <w:pPr>
              <w:suppressAutoHyphens w:val="0"/>
              <w:jc w:val="center"/>
              <w:rPr>
                <w:rFonts w:cs="Times New Roman"/>
                <w:lang w:eastAsia="ru-RU"/>
              </w:rPr>
            </w:pPr>
            <w:r w:rsidRPr="002C0784">
              <w:rPr>
                <w:rFonts w:cs="Times New Roman"/>
                <w:lang w:eastAsia="ru-RU"/>
              </w:rPr>
              <w:t>у п. АПАРКИ.</w:t>
            </w:r>
          </w:p>
          <w:p w14:paraId="0CECAB51" w14:textId="77777777" w:rsidR="00224C30" w:rsidRPr="002C0784" w:rsidRDefault="00224C30" w:rsidP="002C0784">
            <w:pPr>
              <w:suppressAutoHyphens w:val="0"/>
              <w:jc w:val="center"/>
              <w:rPr>
                <w:rFonts w:cs="Times New Roman"/>
                <w:lang w:eastAsia="ru-RU"/>
              </w:rPr>
            </w:pPr>
            <w:r w:rsidRPr="002C0784">
              <w:rPr>
                <w:rFonts w:cs="Times New Roman"/>
                <w:lang w:val="en-US" w:eastAsia="ru-RU"/>
              </w:rPr>
              <w:t>XVI</w:t>
            </w:r>
            <w:r w:rsidRPr="002C0784">
              <w:rPr>
                <w:rFonts w:cs="Times New Roman"/>
                <w:lang w:eastAsia="ru-RU"/>
              </w:rPr>
              <w:t xml:space="preserve"> в.</w:t>
            </w:r>
          </w:p>
        </w:tc>
        <w:tc>
          <w:tcPr>
            <w:tcW w:w="3402" w:type="dxa"/>
          </w:tcPr>
          <w:p w14:paraId="6E74E8DD"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Расположено на изгибе Пронского водохранилища в 3000 м. к северо-западу от пос. Апарки. </w:t>
            </w:r>
          </w:p>
        </w:tc>
        <w:tc>
          <w:tcPr>
            <w:tcW w:w="1491" w:type="dxa"/>
          </w:tcPr>
          <w:p w14:paraId="16164718"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6FB23144"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224C30" w:rsidRPr="002C0784" w14:paraId="23744CB2" w14:textId="77777777" w:rsidTr="00D531B7">
        <w:trPr>
          <w:trHeight w:val="982"/>
          <w:jc w:val="right"/>
        </w:trPr>
        <w:tc>
          <w:tcPr>
            <w:tcW w:w="2410" w:type="dxa"/>
          </w:tcPr>
          <w:p w14:paraId="33CE9F3C" w14:textId="77777777" w:rsidR="00224C30" w:rsidRPr="002C0784" w:rsidRDefault="00224C30" w:rsidP="002C0784">
            <w:pPr>
              <w:suppressAutoHyphens w:val="0"/>
              <w:jc w:val="center"/>
              <w:rPr>
                <w:rFonts w:cs="Times New Roman"/>
                <w:lang w:eastAsia="ru-RU"/>
              </w:rPr>
            </w:pPr>
            <w:r w:rsidRPr="002C0784">
              <w:rPr>
                <w:rFonts w:cs="Times New Roman"/>
                <w:lang w:eastAsia="ru-RU"/>
              </w:rPr>
              <w:t xml:space="preserve">СЕЛИЩЕ 9 </w:t>
            </w:r>
          </w:p>
          <w:p w14:paraId="18BF85E2" w14:textId="77777777" w:rsidR="00224C30" w:rsidRPr="002C0784" w:rsidRDefault="00224C30" w:rsidP="002C0784">
            <w:pPr>
              <w:suppressAutoHyphens w:val="0"/>
              <w:jc w:val="center"/>
              <w:rPr>
                <w:rFonts w:cs="Times New Roman"/>
                <w:lang w:eastAsia="ru-RU"/>
              </w:rPr>
            </w:pPr>
            <w:r w:rsidRPr="002C0784">
              <w:rPr>
                <w:rFonts w:cs="Times New Roman"/>
                <w:lang w:eastAsia="ru-RU"/>
              </w:rPr>
              <w:t>у п.Благовещенский</w:t>
            </w:r>
          </w:p>
          <w:p w14:paraId="067FF4B7" w14:textId="77777777" w:rsidR="00224C30" w:rsidRPr="002C0784" w:rsidRDefault="00224C30" w:rsidP="002C0784">
            <w:pPr>
              <w:suppressAutoHyphens w:val="0"/>
              <w:jc w:val="center"/>
              <w:rPr>
                <w:rFonts w:cs="Times New Roman"/>
                <w:lang w:eastAsia="ru-RU"/>
              </w:rPr>
            </w:pPr>
            <w:r w:rsidRPr="002C0784">
              <w:rPr>
                <w:rFonts w:cs="Times New Roman"/>
                <w:lang w:eastAsia="ru-RU"/>
              </w:rPr>
              <w:t>Эпоха бронзы, XII-XIV, XVI-XVII вв.</w:t>
            </w:r>
          </w:p>
        </w:tc>
        <w:tc>
          <w:tcPr>
            <w:tcW w:w="3402" w:type="dxa"/>
          </w:tcPr>
          <w:p w14:paraId="75DBBA23" w14:textId="77777777" w:rsidR="00224C30" w:rsidRPr="002C0784" w:rsidRDefault="00224C30" w:rsidP="002C0784">
            <w:pPr>
              <w:suppressAutoHyphens w:val="0"/>
              <w:jc w:val="both"/>
              <w:rPr>
                <w:rFonts w:cs="Times New Roman"/>
                <w:lang w:eastAsia="ru-RU"/>
              </w:rPr>
            </w:pPr>
            <w:r w:rsidRPr="002C0784">
              <w:rPr>
                <w:rFonts w:cs="Times New Roman"/>
                <w:lang w:eastAsia="ru-RU"/>
              </w:rPr>
              <w:t>Расположено на левом берегу Пронского   водохранилища на мысовидно останце в 3600 м к северо-востоку от пос. Апарки, и  в 4000 м. к   северо-западу от поселка Благовещенский, на месте бывшего села Александровка (Нижнее  Городище).</w:t>
            </w:r>
          </w:p>
        </w:tc>
        <w:tc>
          <w:tcPr>
            <w:tcW w:w="1491" w:type="dxa"/>
          </w:tcPr>
          <w:p w14:paraId="0980D09F"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2DD019A3" w14:textId="77777777" w:rsidR="00224C30" w:rsidRPr="002C0784" w:rsidRDefault="00224C30" w:rsidP="002C0784">
            <w:pPr>
              <w:suppressAutoHyphens w:val="0"/>
              <w:jc w:val="both"/>
              <w:rPr>
                <w:rFonts w:cs="Times New Roman"/>
                <w:lang w:eastAsia="ru-RU"/>
              </w:rPr>
            </w:pPr>
            <w:r w:rsidRPr="002C0784">
              <w:rPr>
                <w:rFonts w:cs="Times New Roman"/>
                <w:bCs/>
                <w:lang w:eastAsia="ru-RU"/>
              </w:rPr>
              <w:t>Приказ</w:t>
            </w:r>
            <w:r w:rsidRPr="002C0784">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w:t>
            </w:r>
            <w:r w:rsidRPr="002C0784">
              <w:rPr>
                <w:rFonts w:eastAsia="Calibri" w:cs="Times New Roman"/>
                <w:bCs/>
                <w:lang w:eastAsia="ru-RU"/>
              </w:rPr>
              <w:lastRenderedPageBreak/>
              <w:t>памятников археологии Тульской области»</w:t>
            </w:r>
          </w:p>
        </w:tc>
      </w:tr>
      <w:tr w:rsidR="00224C30" w:rsidRPr="002C0784" w14:paraId="54597330" w14:textId="77777777" w:rsidTr="00D531B7">
        <w:trPr>
          <w:trHeight w:val="982"/>
          <w:jc w:val="right"/>
        </w:trPr>
        <w:tc>
          <w:tcPr>
            <w:tcW w:w="2410" w:type="dxa"/>
            <w:hideMark/>
          </w:tcPr>
          <w:p w14:paraId="3FAF1145"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 xml:space="preserve">Усадьба князей Вяземских Шаховых, </w:t>
            </w:r>
            <w:r w:rsidRPr="002C0784">
              <w:rPr>
                <w:rFonts w:cs="Times New Roman"/>
                <w:lang w:val="en-US" w:eastAsia="ru-RU"/>
              </w:rPr>
              <w:t>XVII</w:t>
            </w:r>
            <w:r w:rsidRPr="002C0784">
              <w:rPr>
                <w:rFonts w:cs="Times New Roman"/>
                <w:lang w:eastAsia="ru-RU"/>
              </w:rPr>
              <w:t>-</w:t>
            </w:r>
            <w:r w:rsidRPr="002C0784">
              <w:rPr>
                <w:rFonts w:cs="Times New Roman"/>
                <w:lang w:val="en-US" w:eastAsia="ru-RU"/>
              </w:rPr>
              <w:t>XIX</w:t>
            </w:r>
            <w:r w:rsidRPr="002C0784">
              <w:rPr>
                <w:rFonts w:cs="Times New Roman"/>
                <w:lang w:eastAsia="ru-RU"/>
              </w:rPr>
              <w:t xml:space="preserve"> вв.: церковь Ведения во храм Пресвятой Богородицы, 1791 г.</w:t>
            </w:r>
          </w:p>
          <w:p w14:paraId="3A365E48" w14:textId="77777777" w:rsidR="00224C30" w:rsidRPr="002C0784" w:rsidRDefault="00224C30" w:rsidP="002C0784">
            <w:pPr>
              <w:suppressAutoHyphens w:val="0"/>
              <w:jc w:val="center"/>
              <w:rPr>
                <w:rFonts w:cs="Times New Roman"/>
                <w:lang w:eastAsia="ru-RU"/>
              </w:rPr>
            </w:pPr>
            <w:r w:rsidRPr="002C0784">
              <w:rPr>
                <w:rFonts w:cs="Times New Roman"/>
                <w:lang w:eastAsia="ru-RU"/>
              </w:rPr>
              <w:t>Парк (остатки)</w:t>
            </w:r>
          </w:p>
        </w:tc>
        <w:tc>
          <w:tcPr>
            <w:tcW w:w="3402" w:type="dxa"/>
            <w:hideMark/>
          </w:tcPr>
          <w:p w14:paraId="52CBBE4E" w14:textId="77777777" w:rsidR="00224C30" w:rsidRPr="002C0784" w:rsidRDefault="00224C30" w:rsidP="002C0784">
            <w:pPr>
              <w:suppressAutoHyphens w:val="0"/>
              <w:jc w:val="both"/>
              <w:rPr>
                <w:rFonts w:cs="Times New Roman"/>
                <w:lang w:eastAsia="ru-RU"/>
              </w:rPr>
            </w:pPr>
            <w:r w:rsidRPr="002C0784">
              <w:rPr>
                <w:rFonts w:cs="Times New Roman"/>
                <w:lang w:eastAsia="ru-RU"/>
              </w:rPr>
              <w:t>Кимовский р-н, с. Пронь</w:t>
            </w:r>
          </w:p>
        </w:tc>
        <w:tc>
          <w:tcPr>
            <w:tcW w:w="1491" w:type="dxa"/>
            <w:hideMark/>
          </w:tcPr>
          <w:p w14:paraId="6D50A17B"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tcPr>
          <w:p w14:paraId="494FE225" w14:textId="77777777" w:rsidR="00224C30" w:rsidRPr="002C0784" w:rsidRDefault="00224C30" w:rsidP="002C0784">
            <w:pPr>
              <w:shd w:val="clear" w:color="auto" w:fill="FFFFFF"/>
              <w:suppressAutoHyphens w:val="0"/>
              <w:jc w:val="both"/>
              <w:rPr>
                <w:rFonts w:eastAsia="Calibri" w:cs="Times New Roman"/>
                <w:lang w:eastAsia="ru-RU"/>
              </w:rPr>
            </w:pPr>
            <w:r w:rsidRPr="002C0784">
              <w:rPr>
                <w:rFonts w:cs="Times New Roman"/>
                <w:lang w:eastAsia="ru-RU"/>
              </w:rPr>
              <w:t>Приказ министерства культуры и туризма Тульской области  от 15.12.2013 № 210</w:t>
            </w:r>
          </w:p>
          <w:p w14:paraId="18A38607" w14:textId="77777777" w:rsidR="00224C30" w:rsidRPr="002C0784" w:rsidRDefault="00224C30" w:rsidP="002C0784">
            <w:pPr>
              <w:suppressAutoHyphens w:val="0"/>
              <w:jc w:val="both"/>
              <w:rPr>
                <w:rFonts w:cs="Times New Roman"/>
                <w:bCs/>
                <w:lang w:eastAsia="ru-RU"/>
              </w:rPr>
            </w:pPr>
          </w:p>
        </w:tc>
      </w:tr>
      <w:tr w:rsidR="00224C30" w:rsidRPr="002C0784" w14:paraId="516A0B48" w14:textId="77777777" w:rsidTr="00D531B7">
        <w:trPr>
          <w:trHeight w:val="982"/>
          <w:jc w:val="right"/>
        </w:trPr>
        <w:tc>
          <w:tcPr>
            <w:tcW w:w="2410" w:type="dxa"/>
            <w:hideMark/>
          </w:tcPr>
          <w:p w14:paraId="06A4DE92" w14:textId="77777777" w:rsidR="00224C30" w:rsidRPr="002C0784" w:rsidRDefault="00224C30" w:rsidP="002C0784">
            <w:pPr>
              <w:suppressAutoHyphens w:val="0"/>
              <w:jc w:val="center"/>
              <w:rPr>
                <w:rFonts w:cs="Times New Roman"/>
                <w:lang w:eastAsia="ru-RU"/>
              </w:rPr>
            </w:pPr>
            <w:r w:rsidRPr="002C0784">
              <w:rPr>
                <w:rFonts w:cs="Times New Roman"/>
                <w:lang w:eastAsia="ru-RU"/>
              </w:rPr>
              <w:t>Братская могила с захоронением воинов, погибших в боях в период ВОВ 1941-1945 гг.</w:t>
            </w:r>
          </w:p>
        </w:tc>
        <w:tc>
          <w:tcPr>
            <w:tcW w:w="3402" w:type="dxa"/>
            <w:hideMark/>
          </w:tcPr>
          <w:p w14:paraId="7DFB2A40" w14:textId="77777777" w:rsidR="00224C30" w:rsidRPr="002C0784" w:rsidRDefault="00224C30" w:rsidP="002C0784">
            <w:pPr>
              <w:suppressAutoHyphens w:val="0"/>
              <w:jc w:val="both"/>
              <w:rPr>
                <w:rFonts w:cs="Times New Roman"/>
                <w:lang w:eastAsia="ru-RU"/>
              </w:rPr>
            </w:pPr>
            <w:r w:rsidRPr="002C0784">
              <w:rPr>
                <w:rFonts w:cs="Times New Roman"/>
                <w:lang w:eastAsia="ru-RU"/>
              </w:rPr>
              <w:t xml:space="preserve">Кимовский р-н, </w:t>
            </w:r>
          </w:p>
          <w:p w14:paraId="2790E7B1" w14:textId="77777777" w:rsidR="00224C30" w:rsidRPr="002C0784" w:rsidRDefault="00224C30" w:rsidP="002C0784">
            <w:pPr>
              <w:suppressAutoHyphens w:val="0"/>
              <w:jc w:val="both"/>
              <w:rPr>
                <w:rFonts w:cs="Times New Roman"/>
                <w:lang w:eastAsia="ru-RU"/>
              </w:rPr>
            </w:pPr>
            <w:r w:rsidRPr="002C0784">
              <w:rPr>
                <w:rFonts w:cs="Times New Roman"/>
                <w:lang w:eastAsia="ru-RU"/>
              </w:rPr>
              <w:t>с. Краснополье</w:t>
            </w:r>
          </w:p>
        </w:tc>
        <w:tc>
          <w:tcPr>
            <w:tcW w:w="1491" w:type="dxa"/>
            <w:hideMark/>
          </w:tcPr>
          <w:p w14:paraId="7D153050"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hideMark/>
          </w:tcPr>
          <w:p w14:paraId="30EB640D" w14:textId="77777777" w:rsidR="00224C30" w:rsidRPr="002C0784" w:rsidRDefault="00224C30" w:rsidP="002C0784">
            <w:pPr>
              <w:suppressAutoHyphens w:val="0"/>
              <w:jc w:val="both"/>
              <w:rPr>
                <w:rFonts w:cs="Times New Roman"/>
                <w:bCs/>
                <w:lang w:eastAsia="ru-RU"/>
              </w:rPr>
            </w:pPr>
            <w:r w:rsidRPr="002C0784">
              <w:rPr>
                <w:rFonts w:cs="Times New Roman"/>
                <w:spacing w:val="-20"/>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tc>
      </w:tr>
      <w:tr w:rsidR="00224C30" w:rsidRPr="002C0784" w14:paraId="7B3A0AC6" w14:textId="77777777" w:rsidTr="00D531B7">
        <w:trPr>
          <w:trHeight w:val="982"/>
          <w:jc w:val="right"/>
        </w:trPr>
        <w:tc>
          <w:tcPr>
            <w:tcW w:w="2410" w:type="dxa"/>
            <w:hideMark/>
          </w:tcPr>
          <w:p w14:paraId="6C3FAAB6" w14:textId="77777777" w:rsidR="00224C30" w:rsidRPr="002C0784" w:rsidRDefault="00224C30" w:rsidP="002C0784">
            <w:pPr>
              <w:suppressAutoHyphens w:val="0"/>
              <w:jc w:val="center"/>
              <w:rPr>
                <w:rFonts w:cs="Times New Roman"/>
                <w:lang w:eastAsia="ru-RU"/>
              </w:rPr>
            </w:pPr>
            <w:r w:rsidRPr="002C0784">
              <w:rPr>
                <w:rFonts w:cs="Times New Roman"/>
                <w:lang w:eastAsia="ru-RU"/>
              </w:rPr>
              <w:t>Братская могила с захоронением воинов, погибших в период ВОВ 1941-1945 гг.</w:t>
            </w:r>
          </w:p>
        </w:tc>
        <w:tc>
          <w:tcPr>
            <w:tcW w:w="3402" w:type="dxa"/>
            <w:hideMark/>
          </w:tcPr>
          <w:p w14:paraId="6184F4FC" w14:textId="77777777" w:rsidR="00224C30" w:rsidRPr="002C0784" w:rsidRDefault="00224C30" w:rsidP="002C0784">
            <w:pPr>
              <w:suppressAutoHyphens w:val="0"/>
              <w:jc w:val="both"/>
              <w:rPr>
                <w:rFonts w:cs="Times New Roman"/>
                <w:lang w:eastAsia="ru-RU"/>
              </w:rPr>
            </w:pPr>
            <w:r w:rsidRPr="002C0784">
              <w:rPr>
                <w:rFonts w:cs="Times New Roman"/>
                <w:lang w:eastAsia="ru-RU"/>
              </w:rPr>
              <w:t>Кимовский р-н, д. Ренево</w:t>
            </w:r>
          </w:p>
        </w:tc>
        <w:tc>
          <w:tcPr>
            <w:tcW w:w="1491" w:type="dxa"/>
            <w:hideMark/>
          </w:tcPr>
          <w:p w14:paraId="44B764E7"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336" w:type="dxa"/>
            <w:gridSpan w:val="2"/>
            <w:hideMark/>
          </w:tcPr>
          <w:p w14:paraId="4AA6C756" w14:textId="77777777" w:rsidR="00224C30" w:rsidRPr="002C0784" w:rsidRDefault="00224C30" w:rsidP="002C0784">
            <w:pPr>
              <w:suppressAutoHyphens w:val="0"/>
              <w:jc w:val="both"/>
              <w:rPr>
                <w:rFonts w:cs="Times New Roman"/>
                <w:bCs/>
                <w:lang w:eastAsia="ru-RU"/>
              </w:rPr>
            </w:pPr>
            <w:r w:rsidRPr="002C0784">
              <w:rPr>
                <w:rFonts w:cs="Times New Roman"/>
                <w:spacing w:val="-20"/>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tc>
      </w:tr>
      <w:tr w:rsidR="00224C30" w:rsidRPr="002C0784" w14:paraId="60EE4A93" w14:textId="77777777" w:rsidTr="00D531B7">
        <w:trPr>
          <w:trHeight w:val="982"/>
          <w:jc w:val="right"/>
        </w:trPr>
        <w:tc>
          <w:tcPr>
            <w:tcW w:w="9639" w:type="dxa"/>
            <w:gridSpan w:val="5"/>
            <w:hideMark/>
          </w:tcPr>
          <w:p w14:paraId="7CBC5AA4" w14:textId="77777777" w:rsidR="00224C30" w:rsidRPr="002C0784" w:rsidRDefault="00224C30" w:rsidP="002C0784">
            <w:pPr>
              <w:suppressAutoHyphens w:val="0"/>
              <w:jc w:val="center"/>
              <w:rPr>
                <w:rFonts w:cs="Times New Roman"/>
                <w:spacing w:val="-20"/>
                <w:lang w:eastAsia="ru-RU"/>
              </w:rPr>
            </w:pPr>
            <w:r w:rsidRPr="002C0784">
              <w:rPr>
                <w:rFonts w:cs="Times New Roman"/>
                <w:spacing w:val="-20"/>
                <w:lang w:eastAsia="ru-RU"/>
              </w:rPr>
              <w:t>Памятники архитектуры</w:t>
            </w:r>
          </w:p>
        </w:tc>
      </w:tr>
      <w:tr w:rsidR="00224C30" w:rsidRPr="002C0784" w14:paraId="6A48A591" w14:textId="77777777" w:rsidTr="00D531B7">
        <w:trPr>
          <w:trHeight w:val="982"/>
          <w:jc w:val="right"/>
        </w:trPr>
        <w:tc>
          <w:tcPr>
            <w:tcW w:w="2410" w:type="dxa"/>
            <w:hideMark/>
          </w:tcPr>
          <w:p w14:paraId="30AFD321" w14:textId="77777777" w:rsidR="00224C30" w:rsidRPr="002C0784" w:rsidRDefault="00224C30" w:rsidP="002C0784">
            <w:pPr>
              <w:suppressAutoHyphens w:val="0"/>
              <w:jc w:val="center"/>
              <w:rPr>
                <w:rFonts w:cs="Times New Roman"/>
                <w:lang w:eastAsia="ru-RU"/>
              </w:rPr>
            </w:pPr>
            <w:r w:rsidRPr="002C0784">
              <w:rPr>
                <w:rFonts w:cs="Times New Roman"/>
                <w:lang w:eastAsia="ru-RU"/>
              </w:rPr>
              <w:t>Церковь  Казанской иконы Божией Матери, 1753г., 1853г.</w:t>
            </w:r>
          </w:p>
        </w:tc>
        <w:tc>
          <w:tcPr>
            <w:tcW w:w="3402" w:type="dxa"/>
            <w:hideMark/>
          </w:tcPr>
          <w:p w14:paraId="644357C7" w14:textId="77777777" w:rsidR="00224C30" w:rsidRPr="002C0784" w:rsidRDefault="00224C30" w:rsidP="002C0784">
            <w:pPr>
              <w:suppressAutoHyphens w:val="0"/>
              <w:rPr>
                <w:rFonts w:cs="Times New Roman"/>
                <w:lang w:eastAsia="ru-RU"/>
              </w:rPr>
            </w:pPr>
            <w:r w:rsidRPr="002C0784">
              <w:rPr>
                <w:rFonts w:cs="Times New Roman"/>
                <w:lang w:eastAsia="ru-RU"/>
              </w:rPr>
              <w:t>Кимовский район</w:t>
            </w:r>
          </w:p>
          <w:p w14:paraId="068B4F61" w14:textId="77777777" w:rsidR="00224C30" w:rsidRPr="002C0784" w:rsidRDefault="00224C30" w:rsidP="002C0784">
            <w:pPr>
              <w:suppressAutoHyphens w:val="0"/>
              <w:jc w:val="both"/>
              <w:rPr>
                <w:rFonts w:cs="Times New Roman"/>
                <w:lang w:eastAsia="ru-RU"/>
              </w:rPr>
            </w:pPr>
            <w:r w:rsidRPr="002C0784">
              <w:rPr>
                <w:rFonts w:cs="Times New Roman"/>
                <w:lang w:eastAsia="ru-RU"/>
              </w:rPr>
              <w:t>с. Иваньково</w:t>
            </w:r>
          </w:p>
        </w:tc>
        <w:tc>
          <w:tcPr>
            <w:tcW w:w="1701" w:type="dxa"/>
            <w:gridSpan w:val="2"/>
            <w:hideMark/>
          </w:tcPr>
          <w:p w14:paraId="2970E6CD"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126" w:type="dxa"/>
            <w:hideMark/>
          </w:tcPr>
          <w:p w14:paraId="6B53008A" w14:textId="77777777" w:rsidR="00224C30" w:rsidRPr="002C0784" w:rsidRDefault="00224C30" w:rsidP="002C0784">
            <w:pPr>
              <w:suppressAutoHyphens w:val="0"/>
              <w:jc w:val="both"/>
              <w:rPr>
                <w:rFonts w:cs="Times New Roman"/>
                <w:spacing w:val="-20"/>
                <w:lang w:eastAsia="ru-RU"/>
              </w:rPr>
            </w:pPr>
          </w:p>
        </w:tc>
      </w:tr>
      <w:tr w:rsidR="00224C30" w:rsidRPr="002C0784" w14:paraId="5CA7CF25" w14:textId="77777777" w:rsidTr="00D531B7">
        <w:trPr>
          <w:trHeight w:val="982"/>
          <w:jc w:val="right"/>
        </w:trPr>
        <w:tc>
          <w:tcPr>
            <w:tcW w:w="2410" w:type="dxa"/>
            <w:hideMark/>
          </w:tcPr>
          <w:p w14:paraId="00049A33" w14:textId="77777777" w:rsidR="00224C30" w:rsidRPr="002C0784" w:rsidRDefault="00224C30" w:rsidP="002C0784">
            <w:pPr>
              <w:suppressAutoHyphens w:val="0"/>
              <w:rPr>
                <w:rFonts w:cs="Times New Roman"/>
                <w:lang w:eastAsia="ru-RU"/>
              </w:rPr>
            </w:pPr>
            <w:r w:rsidRPr="002C0784">
              <w:rPr>
                <w:rFonts w:cs="Times New Roman"/>
                <w:lang w:eastAsia="ru-RU"/>
              </w:rPr>
              <w:t>Усадьба князей Вяземских Шаховых, XVIII-XIXвв.:</w:t>
            </w:r>
          </w:p>
          <w:p w14:paraId="4B9C46EE" w14:textId="77777777" w:rsidR="00224C30" w:rsidRPr="002C0784" w:rsidRDefault="00224C30" w:rsidP="002C0784">
            <w:pPr>
              <w:suppressAutoHyphens w:val="0"/>
              <w:rPr>
                <w:rFonts w:cs="Times New Roman"/>
                <w:lang w:eastAsia="ru-RU"/>
              </w:rPr>
            </w:pPr>
            <w:r w:rsidRPr="002C0784">
              <w:rPr>
                <w:rFonts w:cs="Times New Roman"/>
                <w:lang w:eastAsia="ru-RU"/>
              </w:rPr>
              <w:t>церковь Ведения во храм Пресвятой Богородицы, 1781г.</w:t>
            </w:r>
          </w:p>
          <w:p w14:paraId="4559FF57" w14:textId="77777777" w:rsidR="00224C30" w:rsidRPr="002C0784" w:rsidRDefault="00224C30" w:rsidP="002C0784">
            <w:pPr>
              <w:suppressAutoHyphens w:val="0"/>
              <w:jc w:val="center"/>
              <w:rPr>
                <w:rFonts w:cs="Times New Roman"/>
                <w:lang w:eastAsia="ru-RU"/>
              </w:rPr>
            </w:pPr>
            <w:r w:rsidRPr="002C0784">
              <w:rPr>
                <w:rFonts w:cs="Times New Roman"/>
                <w:lang w:eastAsia="ru-RU"/>
              </w:rPr>
              <w:t>парк (остатки)</w:t>
            </w:r>
          </w:p>
        </w:tc>
        <w:tc>
          <w:tcPr>
            <w:tcW w:w="3402" w:type="dxa"/>
            <w:hideMark/>
          </w:tcPr>
          <w:p w14:paraId="28A57D01" w14:textId="77777777" w:rsidR="00224C30" w:rsidRPr="002C0784" w:rsidRDefault="00224C30" w:rsidP="002C0784">
            <w:pPr>
              <w:suppressAutoHyphens w:val="0"/>
              <w:rPr>
                <w:rFonts w:cs="Times New Roman"/>
                <w:lang w:eastAsia="ru-RU"/>
              </w:rPr>
            </w:pPr>
            <w:r w:rsidRPr="002C0784">
              <w:rPr>
                <w:rFonts w:cs="Times New Roman"/>
                <w:lang w:eastAsia="ru-RU"/>
              </w:rPr>
              <w:t>Кимовский район</w:t>
            </w:r>
          </w:p>
          <w:p w14:paraId="6FB96561" w14:textId="77777777" w:rsidR="00224C30" w:rsidRPr="002C0784" w:rsidRDefault="00224C30" w:rsidP="002C0784">
            <w:pPr>
              <w:suppressAutoHyphens w:val="0"/>
              <w:jc w:val="both"/>
              <w:rPr>
                <w:rFonts w:cs="Times New Roman"/>
                <w:lang w:eastAsia="ru-RU"/>
              </w:rPr>
            </w:pPr>
            <w:r w:rsidRPr="002C0784">
              <w:rPr>
                <w:rFonts w:cs="Times New Roman"/>
                <w:lang w:eastAsia="ru-RU"/>
              </w:rPr>
              <w:t>с. Пронь</w:t>
            </w:r>
          </w:p>
        </w:tc>
        <w:tc>
          <w:tcPr>
            <w:tcW w:w="1701" w:type="dxa"/>
            <w:gridSpan w:val="2"/>
            <w:hideMark/>
          </w:tcPr>
          <w:p w14:paraId="36732829"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126" w:type="dxa"/>
            <w:hideMark/>
          </w:tcPr>
          <w:p w14:paraId="7AD8725A" w14:textId="77777777" w:rsidR="00224C30" w:rsidRPr="002C0784" w:rsidRDefault="00224C30" w:rsidP="002C0784">
            <w:pPr>
              <w:suppressAutoHyphens w:val="0"/>
              <w:jc w:val="both"/>
              <w:rPr>
                <w:rFonts w:cs="Times New Roman"/>
                <w:spacing w:val="-20"/>
                <w:lang w:eastAsia="ru-RU"/>
              </w:rPr>
            </w:pPr>
          </w:p>
        </w:tc>
      </w:tr>
      <w:tr w:rsidR="00224C30" w:rsidRPr="002C0784" w14:paraId="7D5FB32C" w14:textId="77777777" w:rsidTr="00D531B7">
        <w:trPr>
          <w:trHeight w:val="982"/>
          <w:jc w:val="right"/>
        </w:trPr>
        <w:tc>
          <w:tcPr>
            <w:tcW w:w="2410" w:type="dxa"/>
            <w:hideMark/>
          </w:tcPr>
          <w:p w14:paraId="2CC2A060" w14:textId="77777777" w:rsidR="00224C30" w:rsidRPr="002C0784" w:rsidRDefault="00224C30" w:rsidP="002C0784">
            <w:pPr>
              <w:suppressAutoHyphens w:val="0"/>
              <w:rPr>
                <w:rFonts w:cs="Times New Roman"/>
                <w:lang w:eastAsia="ru-RU"/>
              </w:rPr>
            </w:pPr>
            <w:r w:rsidRPr="002C0784">
              <w:rPr>
                <w:rFonts w:cs="Times New Roman"/>
                <w:lang w:eastAsia="ru-RU"/>
              </w:rPr>
              <w:t>Усадьба кн. Измайлова</w:t>
            </w:r>
          </w:p>
          <w:p w14:paraId="418F45DC" w14:textId="77777777" w:rsidR="00224C30" w:rsidRPr="002C0784" w:rsidRDefault="00224C30" w:rsidP="002C0784">
            <w:pPr>
              <w:suppressAutoHyphens w:val="0"/>
              <w:rPr>
                <w:rFonts w:cs="Times New Roman"/>
                <w:lang w:eastAsia="ru-RU"/>
              </w:rPr>
            </w:pPr>
            <w:r w:rsidRPr="002C0784">
              <w:rPr>
                <w:rFonts w:cs="Times New Roman"/>
                <w:lang w:eastAsia="ru-RU"/>
              </w:rPr>
              <w:t>главный дом, 1827г.</w:t>
            </w:r>
          </w:p>
          <w:p w14:paraId="3077F199" w14:textId="77777777" w:rsidR="00224C30" w:rsidRPr="002C0784" w:rsidRDefault="00224C30" w:rsidP="002C0784">
            <w:pPr>
              <w:suppressAutoHyphens w:val="0"/>
              <w:rPr>
                <w:rFonts w:cs="Times New Roman"/>
                <w:lang w:eastAsia="ru-RU"/>
              </w:rPr>
            </w:pPr>
            <w:r w:rsidRPr="002C0784">
              <w:rPr>
                <w:rFonts w:cs="Times New Roman"/>
                <w:lang w:eastAsia="ru-RU"/>
              </w:rPr>
              <w:t>флигель, 1827г.</w:t>
            </w:r>
          </w:p>
          <w:p w14:paraId="047C4AE9" w14:textId="77777777" w:rsidR="00224C30" w:rsidRPr="002C0784" w:rsidRDefault="00224C30" w:rsidP="002C0784">
            <w:pPr>
              <w:suppressAutoHyphens w:val="0"/>
              <w:rPr>
                <w:rFonts w:cs="Times New Roman"/>
                <w:lang w:eastAsia="ru-RU"/>
              </w:rPr>
            </w:pPr>
            <w:r w:rsidRPr="002C0784">
              <w:rPr>
                <w:rFonts w:cs="Times New Roman"/>
                <w:lang w:eastAsia="ru-RU"/>
              </w:rPr>
              <w:lastRenderedPageBreak/>
              <w:t>хозпостройка , кон.XIXв.</w:t>
            </w:r>
          </w:p>
          <w:p w14:paraId="2F527555" w14:textId="77777777" w:rsidR="00224C30" w:rsidRPr="002C0784" w:rsidRDefault="00224C30" w:rsidP="002C0784">
            <w:pPr>
              <w:suppressAutoHyphens w:val="0"/>
              <w:jc w:val="center"/>
              <w:rPr>
                <w:rFonts w:cs="Times New Roman"/>
                <w:lang w:eastAsia="ru-RU"/>
              </w:rPr>
            </w:pPr>
            <w:r w:rsidRPr="002C0784">
              <w:rPr>
                <w:rFonts w:cs="Times New Roman"/>
                <w:lang w:eastAsia="ru-RU"/>
              </w:rPr>
              <w:t>хозпостройка, кон.XIXв.</w:t>
            </w:r>
          </w:p>
        </w:tc>
        <w:tc>
          <w:tcPr>
            <w:tcW w:w="3402" w:type="dxa"/>
            <w:hideMark/>
          </w:tcPr>
          <w:p w14:paraId="096C098F" w14:textId="77777777" w:rsidR="00224C30" w:rsidRPr="002C0784" w:rsidRDefault="00224C30" w:rsidP="002C0784">
            <w:pPr>
              <w:suppressAutoHyphens w:val="0"/>
              <w:rPr>
                <w:rFonts w:cs="Times New Roman"/>
                <w:lang w:eastAsia="ru-RU"/>
              </w:rPr>
            </w:pPr>
            <w:r w:rsidRPr="002C0784">
              <w:rPr>
                <w:rFonts w:cs="Times New Roman"/>
                <w:lang w:eastAsia="ru-RU"/>
              </w:rPr>
              <w:lastRenderedPageBreak/>
              <w:t xml:space="preserve">Кимовский район </w:t>
            </w:r>
          </w:p>
          <w:p w14:paraId="10B777F6" w14:textId="77777777" w:rsidR="00224C30" w:rsidRPr="002C0784" w:rsidRDefault="00224C30" w:rsidP="002C0784">
            <w:pPr>
              <w:suppressAutoHyphens w:val="0"/>
              <w:jc w:val="both"/>
              <w:rPr>
                <w:rFonts w:cs="Times New Roman"/>
                <w:lang w:eastAsia="ru-RU"/>
              </w:rPr>
            </w:pPr>
            <w:r w:rsidRPr="002C0784">
              <w:rPr>
                <w:rFonts w:cs="Times New Roman"/>
                <w:lang w:eastAsia="ru-RU"/>
              </w:rPr>
              <w:t>с.Хитровщина</w:t>
            </w:r>
          </w:p>
        </w:tc>
        <w:tc>
          <w:tcPr>
            <w:tcW w:w="1701" w:type="dxa"/>
            <w:gridSpan w:val="2"/>
            <w:hideMark/>
          </w:tcPr>
          <w:p w14:paraId="6981D701" w14:textId="77777777" w:rsidR="00224C30" w:rsidRPr="002C0784" w:rsidRDefault="00224C30" w:rsidP="002C0784">
            <w:pPr>
              <w:suppressAutoHyphens w:val="0"/>
              <w:jc w:val="center"/>
              <w:rPr>
                <w:rFonts w:cs="Times New Roman"/>
                <w:lang w:eastAsia="ru-RU"/>
              </w:rPr>
            </w:pPr>
            <w:r w:rsidRPr="002C0784">
              <w:rPr>
                <w:rFonts w:cs="Times New Roman"/>
                <w:lang w:eastAsia="ru-RU"/>
              </w:rPr>
              <w:t>выявленный</w:t>
            </w:r>
          </w:p>
        </w:tc>
        <w:tc>
          <w:tcPr>
            <w:tcW w:w="2126" w:type="dxa"/>
            <w:hideMark/>
          </w:tcPr>
          <w:p w14:paraId="35223BDF" w14:textId="77777777" w:rsidR="00224C30" w:rsidRPr="002C0784" w:rsidRDefault="00224C30" w:rsidP="002C0784">
            <w:pPr>
              <w:suppressAutoHyphens w:val="0"/>
              <w:jc w:val="both"/>
              <w:rPr>
                <w:rFonts w:cs="Times New Roman"/>
                <w:spacing w:val="-20"/>
                <w:lang w:eastAsia="ru-RU"/>
              </w:rPr>
            </w:pPr>
          </w:p>
        </w:tc>
      </w:tr>
      <w:tr w:rsidR="00224C30" w:rsidRPr="002C0784" w14:paraId="272362E4" w14:textId="77777777" w:rsidTr="00D531B7">
        <w:trPr>
          <w:trHeight w:val="982"/>
          <w:jc w:val="right"/>
        </w:trPr>
        <w:tc>
          <w:tcPr>
            <w:tcW w:w="2410" w:type="dxa"/>
            <w:hideMark/>
          </w:tcPr>
          <w:p w14:paraId="5B69A508" w14:textId="77777777" w:rsidR="00224C30" w:rsidRPr="002C0784" w:rsidRDefault="00224C30" w:rsidP="002C0784">
            <w:pPr>
              <w:suppressAutoHyphens w:val="0"/>
              <w:jc w:val="center"/>
              <w:rPr>
                <w:rFonts w:cs="Times New Roman"/>
                <w:lang w:eastAsia="ru-RU"/>
              </w:rPr>
            </w:pPr>
            <w:r w:rsidRPr="002C0784">
              <w:rPr>
                <w:rFonts w:cs="Times New Roman"/>
                <w:lang w:eastAsia="ru-RU"/>
              </w:rPr>
              <w:t>Братская могила с захоронением воинов, погибших в боях в период Великой Отечественной войны 1941—1945 гг.</w:t>
            </w:r>
          </w:p>
        </w:tc>
        <w:tc>
          <w:tcPr>
            <w:tcW w:w="3402" w:type="dxa"/>
            <w:hideMark/>
          </w:tcPr>
          <w:p w14:paraId="7EECFC18" w14:textId="77777777" w:rsidR="00224C30" w:rsidRPr="002C0784" w:rsidRDefault="00224C30" w:rsidP="002C0784">
            <w:pPr>
              <w:suppressAutoHyphens w:val="0"/>
              <w:rPr>
                <w:rFonts w:cs="Times New Roman"/>
                <w:lang w:eastAsia="ru-RU"/>
              </w:rPr>
            </w:pPr>
            <w:r w:rsidRPr="002C0784">
              <w:rPr>
                <w:rFonts w:cs="Times New Roman"/>
                <w:lang w:eastAsia="ru-RU"/>
              </w:rPr>
              <w:t xml:space="preserve">Кимовский  район </w:t>
            </w:r>
          </w:p>
          <w:p w14:paraId="64901CE7" w14:textId="77777777" w:rsidR="00224C30" w:rsidRPr="002C0784" w:rsidRDefault="00224C30" w:rsidP="002C0784">
            <w:pPr>
              <w:suppressAutoHyphens w:val="0"/>
              <w:jc w:val="both"/>
              <w:rPr>
                <w:rFonts w:cs="Times New Roman"/>
                <w:lang w:eastAsia="ru-RU"/>
              </w:rPr>
            </w:pPr>
            <w:r w:rsidRPr="002C0784">
              <w:rPr>
                <w:rFonts w:cs="Times New Roman"/>
                <w:lang w:eastAsia="ru-RU"/>
              </w:rPr>
              <w:t>с. Краснополье</w:t>
            </w:r>
          </w:p>
        </w:tc>
        <w:tc>
          <w:tcPr>
            <w:tcW w:w="1701" w:type="dxa"/>
            <w:gridSpan w:val="2"/>
            <w:hideMark/>
          </w:tcPr>
          <w:p w14:paraId="07B1B13F" w14:textId="77777777" w:rsidR="00224C30" w:rsidRPr="002C0784" w:rsidRDefault="00224C30" w:rsidP="002C0784">
            <w:pPr>
              <w:suppressAutoHyphens w:val="0"/>
              <w:jc w:val="center"/>
              <w:rPr>
                <w:rFonts w:cs="Times New Roman"/>
                <w:lang w:eastAsia="ru-RU"/>
              </w:rPr>
            </w:pPr>
            <w:r w:rsidRPr="002C0784">
              <w:rPr>
                <w:rFonts w:cs="Times New Roman"/>
                <w:lang w:eastAsia="ru-RU"/>
              </w:rPr>
              <w:t>региональная</w:t>
            </w:r>
          </w:p>
        </w:tc>
        <w:tc>
          <w:tcPr>
            <w:tcW w:w="2126" w:type="dxa"/>
            <w:hideMark/>
          </w:tcPr>
          <w:p w14:paraId="46E983DF" w14:textId="77777777" w:rsidR="00224C30" w:rsidRPr="002C0784" w:rsidRDefault="00224C30" w:rsidP="002C0784">
            <w:pPr>
              <w:suppressAutoHyphens w:val="0"/>
              <w:autoSpaceDE w:val="0"/>
              <w:jc w:val="both"/>
              <w:rPr>
                <w:rFonts w:cs="Times New Roman"/>
                <w:lang w:eastAsia="ru-RU"/>
              </w:rPr>
            </w:pPr>
            <w:r w:rsidRPr="002C0784">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0774CE84" w14:textId="77777777" w:rsidR="00224C30" w:rsidRPr="002C0784" w:rsidRDefault="00224C30" w:rsidP="002C0784">
            <w:pPr>
              <w:suppressAutoHyphens w:val="0"/>
              <w:jc w:val="both"/>
              <w:rPr>
                <w:rFonts w:cs="Times New Roman"/>
                <w:spacing w:val="-20"/>
                <w:lang w:eastAsia="ru-RU"/>
              </w:rPr>
            </w:pPr>
          </w:p>
        </w:tc>
      </w:tr>
      <w:tr w:rsidR="00224C30" w:rsidRPr="002C0784" w14:paraId="1C3B3084" w14:textId="77777777" w:rsidTr="00D531B7">
        <w:trPr>
          <w:trHeight w:val="982"/>
          <w:jc w:val="right"/>
        </w:trPr>
        <w:tc>
          <w:tcPr>
            <w:tcW w:w="2410" w:type="dxa"/>
            <w:hideMark/>
          </w:tcPr>
          <w:p w14:paraId="13957C81" w14:textId="77777777" w:rsidR="00224C30" w:rsidRPr="002C0784" w:rsidRDefault="00224C30" w:rsidP="002C0784">
            <w:pPr>
              <w:suppressAutoHyphens w:val="0"/>
              <w:jc w:val="center"/>
              <w:rPr>
                <w:rFonts w:cs="Times New Roman"/>
                <w:lang w:eastAsia="ru-RU"/>
              </w:rPr>
            </w:pPr>
            <w:r w:rsidRPr="002C0784">
              <w:rPr>
                <w:rFonts w:cs="Times New Roman"/>
                <w:lang w:eastAsia="ru-RU"/>
              </w:rPr>
              <w:t>Братская могила с захоронением воинов, погибших в период Великой Отечественной войны 1941—1945 гг.</w:t>
            </w:r>
          </w:p>
        </w:tc>
        <w:tc>
          <w:tcPr>
            <w:tcW w:w="3402" w:type="dxa"/>
            <w:hideMark/>
          </w:tcPr>
          <w:p w14:paraId="68D612C3" w14:textId="77777777" w:rsidR="00224C30" w:rsidRPr="002C0784" w:rsidRDefault="00224C30" w:rsidP="002C0784">
            <w:pPr>
              <w:suppressAutoHyphens w:val="0"/>
              <w:rPr>
                <w:rFonts w:cs="Times New Roman"/>
                <w:lang w:eastAsia="ru-RU"/>
              </w:rPr>
            </w:pPr>
            <w:r w:rsidRPr="002C0784">
              <w:rPr>
                <w:rFonts w:cs="Times New Roman"/>
                <w:lang w:eastAsia="ru-RU"/>
              </w:rPr>
              <w:t xml:space="preserve">Кимовский  район </w:t>
            </w:r>
          </w:p>
          <w:p w14:paraId="779AC1FD" w14:textId="77777777" w:rsidR="00224C30" w:rsidRPr="002C0784" w:rsidRDefault="00224C30" w:rsidP="002C0784">
            <w:pPr>
              <w:suppressAutoHyphens w:val="0"/>
              <w:jc w:val="both"/>
              <w:rPr>
                <w:rFonts w:cs="Times New Roman"/>
                <w:lang w:eastAsia="ru-RU"/>
              </w:rPr>
            </w:pPr>
            <w:r w:rsidRPr="002C0784">
              <w:rPr>
                <w:rFonts w:cs="Times New Roman"/>
                <w:lang w:eastAsia="ru-RU"/>
              </w:rPr>
              <w:t>дер. Ренево</w:t>
            </w:r>
          </w:p>
        </w:tc>
        <w:tc>
          <w:tcPr>
            <w:tcW w:w="1701" w:type="dxa"/>
            <w:gridSpan w:val="2"/>
            <w:hideMark/>
          </w:tcPr>
          <w:p w14:paraId="0711107B" w14:textId="77777777" w:rsidR="00224C30" w:rsidRPr="002C0784" w:rsidRDefault="00224C30" w:rsidP="002C0784">
            <w:pPr>
              <w:suppressAutoHyphens w:val="0"/>
              <w:jc w:val="center"/>
              <w:rPr>
                <w:rFonts w:cs="Times New Roman"/>
                <w:lang w:eastAsia="ru-RU"/>
              </w:rPr>
            </w:pPr>
            <w:r w:rsidRPr="002C0784">
              <w:rPr>
                <w:rFonts w:cs="Times New Roman"/>
                <w:lang w:eastAsia="ru-RU"/>
              </w:rPr>
              <w:t>региональная</w:t>
            </w:r>
          </w:p>
        </w:tc>
        <w:tc>
          <w:tcPr>
            <w:tcW w:w="2126" w:type="dxa"/>
            <w:hideMark/>
          </w:tcPr>
          <w:p w14:paraId="34B2050B" w14:textId="77777777" w:rsidR="00224C30" w:rsidRPr="002C0784" w:rsidRDefault="00224C30" w:rsidP="002C0784">
            <w:pPr>
              <w:suppressAutoHyphens w:val="0"/>
              <w:autoSpaceDE w:val="0"/>
              <w:jc w:val="both"/>
              <w:rPr>
                <w:rFonts w:cs="Times New Roman"/>
                <w:lang w:eastAsia="ru-RU"/>
              </w:rPr>
            </w:pPr>
            <w:r w:rsidRPr="002C0784">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2C783FFA" w14:textId="77777777" w:rsidR="00224C30" w:rsidRPr="002C0784" w:rsidRDefault="00224C30" w:rsidP="002C0784">
            <w:pPr>
              <w:suppressAutoHyphens w:val="0"/>
              <w:jc w:val="both"/>
              <w:rPr>
                <w:rFonts w:cs="Times New Roman"/>
                <w:spacing w:val="-20"/>
                <w:lang w:eastAsia="ru-RU"/>
              </w:rPr>
            </w:pPr>
          </w:p>
        </w:tc>
      </w:tr>
      <w:tr w:rsidR="00224C30" w:rsidRPr="002C0784" w14:paraId="0B42D2E8" w14:textId="77777777" w:rsidTr="00D531B7">
        <w:trPr>
          <w:trHeight w:val="982"/>
          <w:jc w:val="right"/>
        </w:trPr>
        <w:tc>
          <w:tcPr>
            <w:tcW w:w="2410" w:type="dxa"/>
            <w:hideMark/>
          </w:tcPr>
          <w:p w14:paraId="25C0F180" w14:textId="77777777" w:rsidR="00224C30" w:rsidRPr="002C0784" w:rsidRDefault="00224C30" w:rsidP="002C0784">
            <w:pPr>
              <w:suppressAutoHyphens w:val="0"/>
              <w:jc w:val="center"/>
              <w:rPr>
                <w:rFonts w:cs="Times New Roman"/>
                <w:lang w:eastAsia="ru-RU"/>
              </w:rPr>
            </w:pPr>
            <w:r w:rsidRPr="002C0784">
              <w:rPr>
                <w:rFonts w:cs="Times New Roman"/>
                <w:lang w:eastAsia="ru-RU"/>
              </w:rPr>
              <w:t>Бывшая Покровская церковь, 1767 г.</w:t>
            </w:r>
          </w:p>
        </w:tc>
        <w:tc>
          <w:tcPr>
            <w:tcW w:w="3402" w:type="dxa"/>
            <w:hideMark/>
          </w:tcPr>
          <w:p w14:paraId="75FD8228" w14:textId="77777777" w:rsidR="00224C30" w:rsidRPr="002C0784" w:rsidRDefault="00224C30" w:rsidP="002C0784">
            <w:pPr>
              <w:suppressAutoHyphens w:val="0"/>
              <w:rPr>
                <w:rFonts w:cs="Times New Roman"/>
                <w:lang w:eastAsia="ru-RU"/>
              </w:rPr>
            </w:pPr>
            <w:r w:rsidRPr="002C0784">
              <w:rPr>
                <w:rFonts w:cs="Times New Roman"/>
                <w:lang w:eastAsia="ru-RU"/>
              </w:rPr>
              <w:t xml:space="preserve">Кимовский  район </w:t>
            </w:r>
          </w:p>
          <w:p w14:paraId="19771D63" w14:textId="77777777" w:rsidR="00224C30" w:rsidRPr="002C0784" w:rsidRDefault="00224C30" w:rsidP="002C0784">
            <w:pPr>
              <w:suppressAutoHyphens w:val="0"/>
              <w:jc w:val="both"/>
              <w:rPr>
                <w:rFonts w:cs="Times New Roman"/>
                <w:lang w:eastAsia="ru-RU"/>
              </w:rPr>
            </w:pPr>
            <w:r w:rsidRPr="002C0784">
              <w:rPr>
                <w:rFonts w:cs="Times New Roman"/>
                <w:lang w:eastAsia="ru-RU"/>
              </w:rPr>
              <w:t>с. Покровское</w:t>
            </w:r>
          </w:p>
        </w:tc>
        <w:tc>
          <w:tcPr>
            <w:tcW w:w="1701" w:type="dxa"/>
            <w:gridSpan w:val="2"/>
            <w:hideMark/>
          </w:tcPr>
          <w:p w14:paraId="09AF2553" w14:textId="77777777" w:rsidR="00224C30" w:rsidRPr="002C0784" w:rsidRDefault="00224C30" w:rsidP="002C0784">
            <w:pPr>
              <w:suppressAutoHyphens w:val="0"/>
              <w:jc w:val="center"/>
              <w:rPr>
                <w:rFonts w:cs="Times New Roman"/>
                <w:lang w:eastAsia="ru-RU"/>
              </w:rPr>
            </w:pPr>
            <w:r w:rsidRPr="002C0784">
              <w:rPr>
                <w:rFonts w:cs="Times New Roman"/>
                <w:lang w:eastAsia="ru-RU"/>
              </w:rPr>
              <w:t>региональная</w:t>
            </w:r>
          </w:p>
        </w:tc>
        <w:tc>
          <w:tcPr>
            <w:tcW w:w="2126" w:type="dxa"/>
            <w:hideMark/>
          </w:tcPr>
          <w:p w14:paraId="1F37AA23" w14:textId="77777777" w:rsidR="00224C30" w:rsidRPr="002C0784" w:rsidRDefault="00224C30" w:rsidP="002C0784">
            <w:pPr>
              <w:suppressAutoHyphens w:val="0"/>
              <w:autoSpaceDE w:val="0"/>
              <w:jc w:val="both"/>
              <w:rPr>
                <w:rFonts w:cs="Times New Roman"/>
                <w:lang w:eastAsia="ru-RU"/>
              </w:rPr>
            </w:pPr>
            <w:r w:rsidRPr="002C0784">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3586B10B" w14:textId="77777777" w:rsidR="00224C30" w:rsidRPr="002C0784" w:rsidRDefault="00224C30" w:rsidP="002C0784">
            <w:pPr>
              <w:suppressAutoHyphens w:val="0"/>
              <w:jc w:val="both"/>
              <w:rPr>
                <w:rFonts w:cs="Times New Roman"/>
                <w:spacing w:val="-20"/>
                <w:lang w:eastAsia="ru-RU"/>
              </w:rPr>
            </w:pPr>
          </w:p>
        </w:tc>
      </w:tr>
      <w:tr w:rsidR="00224C30" w:rsidRPr="002C0784" w14:paraId="5496BBBB" w14:textId="77777777" w:rsidTr="00D531B7">
        <w:trPr>
          <w:trHeight w:val="982"/>
          <w:jc w:val="right"/>
        </w:trPr>
        <w:tc>
          <w:tcPr>
            <w:tcW w:w="2410" w:type="dxa"/>
            <w:hideMark/>
          </w:tcPr>
          <w:p w14:paraId="1DA1D4F1" w14:textId="77777777" w:rsidR="00224C30" w:rsidRPr="002C0784" w:rsidRDefault="00224C30" w:rsidP="002C0784">
            <w:pPr>
              <w:suppressAutoHyphens w:val="0"/>
              <w:jc w:val="center"/>
              <w:rPr>
                <w:rFonts w:cs="Times New Roman"/>
                <w:lang w:eastAsia="ru-RU"/>
              </w:rPr>
            </w:pPr>
            <w:r w:rsidRPr="002C0784">
              <w:rPr>
                <w:rFonts w:cs="Times New Roman"/>
                <w:lang w:eastAsia="ru-RU"/>
              </w:rPr>
              <w:lastRenderedPageBreak/>
              <w:t>Братская могила с захоронением воинов, погибших в период Великой Отечественной войны 1941—1945 гг.</w:t>
            </w:r>
          </w:p>
        </w:tc>
        <w:tc>
          <w:tcPr>
            <w:tcW w:w="3402" w:type="dxa"/>
            <w:hideMark/>
          </w:tcPr>
          <w:p w14:paraId="6472E00A" w14:textId="77777777" w:rsidR="00224C30" w:rsidRPr="002C0784" w:rsidRDefault="00224C30" w:rsidP="002C0784">
            <w:pPr>
              <w:suppressAutoHyphens w:val="0"/>
              <w:rPr>
                <w:rFonts w:cs="Times New Roman"/>
                <w:lang w:eastAsia="ru-RU"/>
              </w:rPr>
            </w:pPr>
            <w:r w:rsidRPr="002C0784">
              <w:rPr>
                <w:rFonts w:cs="Times New Roman"/>
                <w:lang w:eastAsia="ru-RU"/>
              </w:rPr>
              <w:t>Кимовский  район</w:t>
            </w:r>
          </w:p>
          <w:p w14:paraId="2609CC35" w14:textId="77777777" w:rsidR="00224C30" w:rsidRPr="002C0784" w:rsidRDefault="00224C30" w:rsidP="002C0784">
            <w:pPr>
              <w:suppressAutoHyphens w:val="0"/>
              <w:jc w:val="both"/>
              <w:rPr>
                <w:rFonts w:cs="Times New Roman"/>
                <w:lang w:eastAsia="ru-RU"/>
              </w:rPr>
            </w:pPr>
            <w:r w:rsidRPr="002C0784">
              <w:rPr>
                <w:rFonts w:cs="Times New Roman"/>
                <w:lang w:eastAsia="ru-RU"/>
              </w:rPr>
              <w:t>с. Гранки</w:t>
            </w:r>
          </w:p>
        </w:tc>
        <w:tc>
          <w:tcPr>
            <w:tcW w:w="1701" w:type="dxa"/>
            <w:gridSpan w:val="2"/>
            <w:hideMark/>
          </w:tcPr>
          <w:p w14:paraId="60EBC84C" w14:textId="77777777" w:rsidR="00224C30" w:rsidRPr="002C0784" w:rsidRDefault="00224C30" w:rsidP="002C0784">
            <w:pPr>
              <w:suppressAutoHyphens w:val="0"/>
              <w:jc w:val="center"/>
              <w:rPr>
                <w:rFonts w:cs="Times New Roman"/>
                <w:lang w:eastAsia="ru-RU"/>
              </w:rPr>
            </w:pPr>
            <w:r w:rsidRPr="002C0784">
              <w:rPr>
                <w:rFonts w:cs="Times New Roman"/>
                <w:lang w:eastAsia="ru-RU"/>
              </w:rPr>
              <w:t>региональная</w:t>
            </w:r>
          </w:p>
        </w:tc>
        <w:tc>
          <w:tcPr>
            <w:tcW w:w="2126" w:type="dxa"/>
            <w:hideMark/>
          </w:tcPr>
          <w:p w14:paraId="506FEA8B" w14:textId="77777777" w:rsidR="00224C30" w:rsidRPr="002C0784" w:rsidRDefault="00224C30" w:rsidP="002C0784">
            <w:pPr>
              <w:suppressAutoHyphens w:val="0"/>
              <w:autoSpaceDE w:val="0"/>
              <w:jc w:val="both"/>
              <w:rPr>
                <w:rFonts w:cs="Times New Roman"/>
                <w:lang w:eastAsia="ru-RU"/>
              </w:rPr>
            </w:pPr>
            <w:r w:rsidRPr="002C0784">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7085B5A7" w14:textId="77777777" w:rsidR="00224C30" w:rsidRPr="002C0784" w:rsidRDefault="00224C30" w:rsidP="002C0784">
            <w:pPr>
              <w:suppressAutoHyphens w:val="0"/>
              <w:jc w:val="both"/>
              <w:rPr>
                <w:rFonts w:cs="Times New Roman"/>
                <w:spacing w:val="-20"/>
                <w:lang w:eastAsia="ru-RU"/>
              </w:rPr>
            </w:pPr>
          </w:p>
        </w:tc>
      </w:tr>
      <w:tr w:rsidR="00224C30" w:rsidRPr="002C0784" w14:paraId="73A8962E" w14:textId="77777777" w:rsidTr="00D531B7">
        <w:trPr>
          <w:trHeight w:val="982"/>
          <w:jc w:val="right"/>
        </w:trPr>
        <w:tc>
          <w:tcPr>
            <w:tcW w:w="2410" w:type="dxa"/>
            <w:hideMark/>
          </w:tcPr>
          <w:p w14:paraId="35ACDCB6" w14:textId="77777777" w:rsidR="00224C30" w:rsidRPr="002C0784" w:rsidRDefault="00224C30" w:rsidP="002C0784">
            <w:pPr>
              <w:suppressAutoHyphens w:val="0"/>
              <w:jc w:val="center"/>
              <w:rPr>
                <w:rFonts w:cs="Times New Roman"/>
                <w:lang w:eastAsia="ru-RU"/>
              </w:rPr>
            </w:pPr>
            <w:r w:rsidRPr="002C0784">
              <w:rPr>
                <w:rFonts w:cs="Times New Roman"/>
                <w:lang w:eastAsia="ru-RU"/>
              </w:rPr>
              <w:t>Братская могила с захоронением воинов, погибших в период Великой Отечественной войны 1941—1945 гг.</w:t>
            </w:r>
          </w:p>
        </w:tc>
        <w:tc>
          <w:tcPr>
            <w:tcW w:w="3402" w:type="dxa"/>
            <w:hideMark/>
          </w:tcPr>
          <w:p w14:paraId="439BFB8C" w14:textId="77777777" w:rsidR="00224C30" w:rsidRPr="002C0784" w:rsidRDefault="00224C30" w:rsidP="002C0784">
            <w:pPr>
              <w:suppressAutoHyphens w:val="0"/>
              <w:rPr>
                <w:rFonts w:cs="Times New Roman"/>
                <w:lang w:eastAsia="ru-RU"/>
              </w:rPr>
            </w:pPr>
            <w:r w:rsidRPr="002C0784">
              <w:rPr>
                <w:rFonts w:cs="Times New Roman"/>
                <w:lang w:eastAsia="ru-RU"/>
              </w:rPr>
              <w:t xml:space="preserve">Кимовский  район </w:t>
            </w:r>
          </w:p>
          <w:p w14:paraId="520E03FF" w14:textId="77777777" w:rsidR="00224C30" w:rsidRPr="002C0784" w:rsidRDefault="00224C30" w:rsidP="002C0784">
            <w:pPr>
              <w:suppressAutoHyphens w:val="0"/>
              <w:jc w:val="both"/>
              <w:rPr>
                <w:rFonts w:cs="Times New Roman"/>
                <w:lang w:eastAsia="ru-RU"/>
              </w:rPr>
            </w:pPr>
            <w:r w:rsidRPr="002C0784">
              <w:rPr>
                <w:rFonts w:cs="Times New Roman"/>
                <w:lang w:eastAsia="ru-RU"/>
              </w:rPr>
              <w:t>с. Иваньково</w:t>
            </w:r>
          </w:p>
        </w:tc>
        <w:tc>
          <w:tcPr>
            <w:tcW w:w="1701" w:type="dxa"/>
            <w:gridSpan w:val="2"/>
            <w:hideMark/>
          </w:tcPr>
          <w:p w14:paraId="7EBC3B2E" w14:textId="77777777" w:rsidR="00224C30" w:rsidRPr="002C0784" w:rsidRDefault="00224C30" w:rsidP="002C0784">
            <w:pPr>
              <w:suppressAutoHyphens w:val="0"/>
              <w:jc w:val="center"/>
              <w:rPr>
                <w:rFonts w:cs="Times New Roman"/>
                <w:lang w:eastAsia="ru-RU"/>
              </w:rPr>
            </w:pPr>
            <w:r w:rsidRPr="002C0784">
              <w:rPr>
                <w:rFonts w:cs="Times New Roman"/>
                <w:lang w:eastAsia="ru-RU"/>
              </w:rPr>
              <w:t>региональная</w:t>
            </w:r>
          </w:p>
        </w:tc>
        <w:tc>
          <w:tcPr>
            <w:tcW w:w="2126" w:type="dxa"/>
            <w:hideMark/>
          </w:tcPr>
          <w:p w14:paraId="163742FB" w14:textId="77777777" w:rsidR="00224C30" w:rsidRPr="002C0784" w:rsidRDefault="00224C30" w:rsidP="002C0784">
            <w:pPr>
              <w:suppressAutoHyphens w:val="0"/>
              <w:autoSpaceDE w:val="0"/>
              <w:jc w:val="both"/>
              <w:rPr>
                <w:rFonts w:cs="Times New Roman"/>
                <w:lang w:eastAsia="ru-RU"/>
              </w:rPr>
            </w:pPr>
            <w:r w:rsidRPr="002C0784">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611166FB" w14:textId="77777777" w:rsidR="00224C30" w:rsidRPr="002C0784" w:rsidRDefault="00224C30" w:rsidP="002C0784">
            <w:pPr>
              <w:suppressAutoHyphens w:val="0"/>
              <w:jc w:val="both"/>
              <w:rPr>
                <w:rFonts w:cs="Times New Roman"/>
                <w:spacing w:val="-20"/>
                <w:lang w:eastAsia="ru-RU"/>
              </w:rPr>
            </w:pPr>
          </w:p>
        </w:tc>
      </w:tr>
      <w:tr w:rsidR="00224C30" w:rsidRPr="002C0784" w14:paraId="3E3BE332" w14:textId="77777777" w:rsidTr="00D531B7">
        <w:trPr>
          <w:trHeight w:val="982"/>
          <w:jc w:val="right"/>
        </w:trPr>
        <w:tc>
          <w:tcPr>
            <w:tcW w:w="2410" w:type="dxa"/>
            <w:hideMark/>
          </w:tcPr>
          <w:p w14:paraId="25964B3D" w14:textId="77777777" w:rsidR="00224C30" w:rsidRPr="002C0784" w:rsidRDefault="00224C30" w:rsidP="002C0784">
            <w:pPr>
              <w:suppressAutoHyphens w:val="0"/>
              <w:jc w:val="center"/>
              <w:rPr>
                <w:rFonts w:cs="Times New Roman"/>
                <w:lang w:eastAsia="ru-RU"/>
              </w:rPr>
            </w:pPr>
            <w:r w:rsidRPr="002C0784">
              <w:rPr>
                <w:rFonts w:cs="Times New Roman"/>
                <w:lang w:eastAsia="ru-RU"/>
              </w:rPr>
              <w:t>Богоявленская церковь, 1769г.</w:t>
            </w:r>
          </w:p>
        </w:tc>
        <w:tc>
          <w:tcPr>
            <w:tcW w:w="3402" w:type="dxa"/>
            <w:hideMark/>
          </w:tcPr>
          <w:p w14:paraId="11D125A0" w14:textId="77777777" w:rsidR="00224C30" w:rsidRPr="002C0784" w:rsidRDefault="00224C30" w:rsidP="002C0784">
            <w:pPr>
              <w:suppressAutoHyphens w:val="0"/>
              <w:rPr>
                <w:rFonts w:cs="Times New Roman"/>
                <w:lang w:eastAsia="ru-RU"/>
              </w:rPr>
            </w:pPr>
            <w:r w:rsidRPr="002C0784">
              <w:rPr>
                <w:rFonts w:cs="Times New Roman"/>
                <w:lang w:eastAsia="ru-RU"/>
              </w:rPr>
              <w:t xml:space="preserve">Кимовский  район </w:t>
            </w:r>
          </w:p>
          <w:p w14:paraId="1F9D2306" w14:textId="77777777" w:rsidR="00224C30" w:rsidRPr="002C0784" w:rsidRDefault="00224C30" w:rsidP="002C0784">
            <w:pPr>
              <w:suppressAutoHyphens w:val="0"/>
              <w:jc w:val="both"/>
              <w:rPr>
                <w:rFonts w:cs="Times New Roman"/>
                <w:lang w:eastAsia="ru-RU"/>
              </w:rPr>
            </w:pPr>
            <w:r w:rsidRPr="002C0784">
              <w:rPr>
                <w:rFonts w:cs="Times New Roman"/>
                <w:lang w:eastAsia="ru-RU"/>
              </w:rPr>
              <w:t>с. Хитровщина</w:t>
            </w:r>
          </w:p>
        </w:tc>
        <w:tc>
          <w:tcPr>
            <w:tcW w:w="1701" w:type="dxa"/>
            <w:gridSpan w:val="2"/>
            <w:hideMark/>
          </w:tcPr>
          <w:p w14:paraId="6A5563FC" w14:textId="77777777" w:rsidR="00224C30" w:rsidRPr="002C0784" w:rsidRDefault="00224C30" w:rsidP="002C0784">
            <w:pPr>
              <w:suppressAutoHyphens w:val="0"/>
              <w:jc w:val="center"/>
              <w:rPr>
                <w:rFonts w:cs="Times New Roman"/>
                <w:lang w:eastAsia="ru-RU"/>
              </w:rPr>
            </w:pPr>
            <w:r w:rsidRPr="002C0784">
              <w:rPr>
                <w:rFonts w:cs="Times New Roman"/>
                <w:lang w:eastAsia="ru-RU"/>
              </w:rPr>
              <w:t>региональная</w:t>
            </w:r>
          </w:p>
        </w:tc>
        <w:tc>
          <w:tcPr>
            <w:tcW w:w="2126" w:type="dxa"/>
            <w:hideMark/>
          </w:tcPr>
          <w:p w14:paraId="68E9AD56" w14:textId="77777777" w:rsidR="00224C30" w:rsidRPr="002C0784" w:rsidRDefault="00224C30" w:rsidP="002C0784">
            <w:pPr>
              <w:suppressAutoHyphens w:val="0"/>
              <w:autoSpaceDE w:val="0"/>
              <w:jc w:val="both"/>
              <w:rPr>
                <w:rFonts w:cs="Times New Roman"/>
                <w:lang w:eastAsia="ru-RU"/>
              </w:rPr>
            </w:pPr>
            <w:r w:rsidRPr="002C0784">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67ABA092" w14:textId="77777777" w:rsidR="00224C30" w:rsidRPr="002C0784" w:rsidRDefault="00224C30" w:rsidP="002C0784">
            <w:pPr>
              <w:suppressAutoHyphens w:val="0"/>
              <w:jc w:val="both"/>
              <w:rPr>
                <w:rFonts w:cs="Times New Roman"/>
                <w:spacing w:val="-20"/>
                <w:lang w:eastAsia="ru-RU"/>
              </w:rPr>
            </w:pPr>
          </w:p>
        </w:tc>
      </w:tr>
      <w:tr w:rsidR="00224C30" w:rsidRPr="002C0784" w14:paraId="72B08B53" w14:textId="77777777" w:rsidTr="00D531B7">
        <w:trPr>
          <w:trHeight w:val="982"/>
          <w:jc w:val="right"/>
        </w:trPr>
        <w:tc>
          <w:tcPr>
            <w:tcW w:w="2410" w:type="dxa"/>
            <w:hideMark/>
          </w:tcPr>
          <w:p w14:paraId="1A87CD0F" w14:textId="77777777" w:rsidR="00224C30" w:rsidRPr="002C0784" w:rsidRDefault="00224C30" w:rsidP="002C0784">
            <w:pPr>
              <w:suppressAutoHyphens w:val="0"/>
              <w:jc w:val="center"/>
              <w:rPr>
                <w:rFonts w:cs="Times New Roman"/>
                <w:lang w:eastAsia="ru-RU"/>
              </w:rPr>
            </w:pPr>
            <w:r w:rsidRPr="002C0784">
              <w:rPr>
                <w:rFonts w:cs="Times New Roman"/>
                <w:lang w:eastAsia="ru-RU"/>
              </w:rPr>
              <w:t xml:space="preserve">Братская могила с захоронением воинов, погибших в период Великой </w:t>
            </w:r>
            <w:r w:rsidRPr="002C0784">
              <w:rPr>
                <w:rFonts w:cs="Times New Roman"/>
                <w:lang w:eastAsia="ru-RU"/>
              </w:rPr>
              <w:lastRenderedPageBreak/>
              <w:t>Отечественной войны 1941—1945 гг.</w:t>
            </w:r>
          </w:p>
        </w:tc>
        <w:tc>
          <w:tcPr>
            <w:tcW w:w="3402" w:type="dxa"/>
            <w:hideMark/>
          </w:tcPr>
          <w:p w14:paraId="66D26E65" w14:textId="77777777" w:rsidR="00224C30" w:rsidRPr="002C0784" w:rsidRDefault="00224C30" w:rsidP="002C0784">
            <w:pPr>
              <w:suppressAutoHyphens w:val="0"/>
              <w:rPr>
                <w:rFonts w:cs="Times New Roman"/>
                <w:lang w:eastAsia="ru-RU"/>
              </w:rPr>
            </w:pPr>
            <w:r w:rsidRPr="002C0784">
              <w:rPr>
                <w:rFonts w:cs="Times New Roman"/>
                <w:lang w:eastAsia="ru-RU"/>
              </w:rPr>
              <w:lastRenderedPageBreak/>
              <w:t xml:space="preserve">Кимовский  район </w:t>
            </w:r>
          </w:p>
          <w:p w14:paraId="31E21081" w14:textId="77777777" w:rsidR="00224C30" w:rsidRPr="002C0784" w:rsidRDefault="00224C30" w:rsidP="002C0784">
            <w:pPr>
              <w:suppressAutoHyphens w:val="0"/>
              <w:jc w:val="both"/>
              <w:rPr>
                <w:rFonts w:cs="Times New Roman"/>
                <w:lang w:eastAsia="ru-RU"/>
              </w:rPr>
            </w:pPr>
            <w:r w:rsidRPr="002C0784">
              <w:rPr>
                <w:rFonts w:cs="Times New Roman"/>
                <w:lang w:eastAsia="ru-RU"/>
              </w:rPr>
              <w:t>с. Хитровщина</w:t>
            </w:r>
          </w:p>
        </w:tc>
        <w:tc>
          <w:tcPr>
            <w:tcW w:w="1701" w:type="dxa"/>
            <w:gridSpan w:val="2"/>
            <w:hideMark/>
          </w:tcPr>
          <w:p w14:paraId="489FE959" w14:textId="77777777" w:rsidR="00224C30" w:rsidRPr="002C0784" w:rsidRDefault="00224C30" w:rsidP="002C0784">
            <w:pPr>
              <w:suppressAutoHyphens w:val="0"/>
              <w:jc w:val="center"/>
              <w:rPr>
                <w:rFonts w:cs="Times New Roman"/>
                <w:lang w:eastAsia="ru-RU"/>
              </w:rPr>
            </w:pPr>
            <w:r w:rsidRPr="002C0784">
              <w:rPr>
                <w:rFonts w:cs="Times New Roman"/>
                <w:lang w:eastAsia="ru-RU"/>
              </w:rPr>
              <w:t>региональная</w:t>
            </w:r>
          </w:p>
        </w:tc>
        <w:tc>
          <w:tcPr>
            <w:tcW w:w="2126" w:type="dxa"/>
            <w:hideMark/>
          </w:tcPr>
          <w:p w14:paraId="39C7D5EC" w14:textId="77777777" w:rsidR="00224C30" w:rsidRPr="002C0784" w:rsidRDefault="00224C30" w:rsidP="002C0784">
            <w:pPr>
              <w:suppressAutoHyphens w:val="0"/>
              <w:autoSpaceDE w:val="0"/>
              <w:jc w:val="both"/>
              <w:rPr>
                <w:rFonts w:cs="Times New Roman"/>
                <w:lang w:eastAsia="ru-RU"/>
              </w:rPr>
            </w:pPr>
            <w:r w:rsidRPr="002C0784">
              <w:rPr>
                <w:rFonts w:cs="Times New Roman"/>
                <w:lang w:eastAsia="ru-RU"/>
              </w:rPr>
              <w:t xml:space="preserve">Решение  исполнительного комитета Тульского </w:t>
            </w:r>
            <w:r w:rsidRPr="002C0784">
              <w:rPr>
                <w:rFonts w:cs="Times New Roman"/>
                <w:lang w:eastAsia="ru-RU"/>
              </w:rPr>
              <w:lastRenderedPageBreak/>
              <w:t>областного Совета депутатов трудящихся от 09.04.1969г. №6-294 «Об улучшении постановки дела охраны, эксплуатации и учета памятников истории и культуры»</w:t>
            </w:r>
          </w:p>
          <w:p w14:paraId="4266895D" w14:textId="77777777" w:rsidR="00224C30" w:rsidRPr="002C0784" w:rsidRDefault="00224C30" w:rsidP="002C0784">
            <w:pPr>
              <w:suppressAutoHyphens w:val="0"/>
              <w:jc w:val="both"/>
              <w:rPr>
                <w:rFonts w:cs="Times New Roman"/>
                <w:spacing w:val="-20"/>
                <w:lang w:eastAsia="ru-RU"/>
              </w:rPr>
            </w:pPr>
          </w:p>
        </w:tc>
      </w:tr>
    </w:tbl>
    <w:p w14:paraId="79DDE77C" w14:textId="77777777" w:rsidR="005F2B35" w:rsidRPr="002C0784" w:rsidRDefault="00A25EB3" w:rsidP="00023C0A">
      <w:pPr>
        <w:pStyle w:val="11"/>
        <w:rPr>
          <w:lang w:val="ru-RU"/>
        </w:rPr>
      </w:pPr>
      <w:bookmarkStart w:id="71" w:name="_Toc9845023"/>
      <w:bookmarkStart w:id="72" w:name="_Toc21505931"/>
      <w:r w:rsidRPr="002C0784">
        <w:rPr>
          <w:lang w:val="ru-RU"/>
        </w:rPr>
        <w:lastRenderedPageBreak/>
        <w:t>3</w:t>
      </w:r>
      <w:r w:rsidR="005F2B35" w:rsidRPr="002C0784">
        <w:rPr>
          <w:lang w:val="ru-RU"/>
        </w:rPr>
        <w:t xml:space="preserve">. </w:t>
      </w:r>
      <w:r w:rsidRPr="00A25EB3">
        <w:t>C</w:t>
      </w:r>
      <w:r w:rsidRPr="002C0784">
        <w:rPr>
          <w:lang w:val="ru-RU"/>
        </w:rPr>
        <w:t>ведения о видах, назначении и наименовани</w:t>
      </w:r>
      <w:r w:rsidR="00C97AE2" w:rsidRPr="002C0784">
        <w:rPr>
          <w:lang w:val="ru-RU"/>
        </w:rPr>
        <w:t>и</w:t>
      </w:r>
      <w:r w:rsidRPr="002C0784">
        <w:rPr>
          <w:lang w:val="ru-RU"/>
        </w:rPr>
        <w:t xml:space="preserve"> планируемых для разме</w:t>
      </w:r>
      <w:r w:rsidR="00394193" w:rsidRPr="002C0784">
        <w:rPr>
          <w:lang w:val="ru-RU"/>
        </w:rPr>
        <w:t>щения на территория</w:t>
      </w:r>
      <w:r w:rsidR="00164854" w:rsidRPr="002C0784">
        <w:rPr>
          <w:lang w:val="ru-RU"/>
        </w:rPr>
        <w:t>И</w:t>
      </w:r>
      <w:r w:rsidR="00394193" w:rsidRPr="002C0784">
        <w:rPr>
          <w:lang w:val="ru-RU"/>
        </w:rPr>
        <w:t xml:space="preserve"> поселения </w:t>
      </w:r>
      <w:r w:rsidRPr="002C0784">
        <w:rPr>
          <w:lang w:val="ru-RU"/>
        </w:rPr>
        <w:t>объектов федерального значения</w:t>
      </w:r>
      <w:bookmarkEnd w:id="71"/>
      <w:bookmarkEnd w:id="72"/>
    </w:p>
    <w:p w14:paraId="51067575" w14:textId="77777777" w:rsidR="00CF10D2" w:rsidRPr="00CF10D2" w:rsidRDefault="00CF10D2" w:rsidP="002C0784">
      <w:pPr>
        <w:pStyle w:val="26"/>
        <w:widowControl w:val="0"/>
        <w:spacing w:after="0" w:line="240" w:lineRule="auto"/>
        <w:ind w:firstLine="709"/>
        <w:jc w:val="both"/>
      </w:pPr>
      <w:r w:rsidRPr="00CF10D2">
        <w:t>Утвержденные документами территориального планирования Российской Федерации сведения о видах, назначении и наименовани</w:t>
      </w:r>
      <w:r w:rsidR="00164854">
        <w:t>и</w:t>
      </w:r>
      <w:r w:rsidRPr="00CF10D2">
        <w:t xml:space="preserve"> планируе</w:t>
      </w:r>
      <w:r w:rsidR="00164854">
        <w:t>мых для размещения на территории</w:t>
      </w:r>
      <w:r w:rsidRPr="00CF10D2">
        <w:t xml:space="preserve"> МО объектов федерального значения, а так же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 представлены в </w:t>
      </w:r>
      <w:r w:rsidRPr="00CF10D2">
        <w:rPr>
          <w:bCs/>
        </w:rPr>
        <w:t>Таблице 3.1.</w:t>
      </w:r>
    </w:p>
    <w:p w14:paraId="7FD4FB9E" w14:textId="77777777" w:rsidR="00A65587" w:rsidRDefault="00CF10D2" w:rsidP="0074535E">
      <w:pPr>
        <w:pStyle w:val="7"/>
      </w:pPr>
      <w:r w:rsidRPr="00CF10D2">
        <w:t xml:space="preserve">Таблица </w:t>
      </w:r>
      <w:r w:rsidR="00A65587">
        <w:t>2.4.1.</w:t>
      </w:r>
    </w:p>
    <w:p w14:paraId="28C5CEBE" w14:textId="77777777" w:rsidR="007878DA" w:rsidRPr="002C0784" w:rsidRDefault="00CF10D2" w:rsidP="002C0784">
      <w:pPr>
        <w:pStyle w:val="26"/>
        <w:widowControl w:val="0"/>
        <w:spacing w:after="0" w:line="240" w:lineRule="auto"/>
        <w:ind w:firstLine="567"/>
        <w:jc w:val="center"/>
        <w:rPr>
          <w:b/>
        </w:rPr>
      </w:pPr>
      <w:r w:rsidRPr="002C0784">
        <w:rPr>
          <w:b/>
        </w:rPr>
        <w:t xml:space="preserve">Реестр планируемых для размещения объектов федерального значения, </w:t>
      </w:r>
    </w:p>
    <w:p w14:paraId="479909B1" w14:textId="77777777" w:rsidR="00CF10D2" w:rsidRPr="002C0784" w:rsidRDefault="00CF10D2" w:rsidP="002C0784">
      <w:pPr>
        <w:pStyle w:val="26"/>
        <w:widowControl w:val="0"/>
        <w:spacing w:after="0" w:line="240" w:lineRule="auto"/>
        <w:ind w:firstLine="142"/>
        <w:jc w:val="center"/>
        <w:rPr>
          <w:b/>
        </w:rPr>
      </w:pPr>
      <w:r w:rsidRPr="002C0784">
        <w:rPr>
          <w:b/>
        </w:rPr>
        <w:t>в соответствии с документами территориального планирования Российской Федерации, подлежащих учету при подготовке проекта Генерального плана</w:t>
      </w:r>
    </w:p>
    <w:tbl>
      <w:tblPr>
        <w:tblStyle w:val="afb"/>
        <w:tblW w:w="9492" w:type="dxa"/>
        <w:jc w:val="right"/>
        <w:tblLayout w:type="fixed"/>
        <w:tblLook w:val="0000" w:firstRow="0" w:lastRow="0" w:firstColumn="0" w:lastColumn="0" w:noHBand="0" w:noVBand="0"/>
      </w:tblPr>
      <w:tblGrid>
        <w:gridCol w:w="817"/>
        <w:gridCol w:w="4281"/>
        <w:gridCol w:w="2410"/>
        <w:gridCol w:w="1984"/>
      </w:tblGrid>
      <w:tr w:rsidR="00CF10D2" w:rsidRPr="00CF10D2" w14:paraId="70145592" w14:textId="77777777" w:rsidTr="00851721">
        <w:trPr>
          <w:trHeight w:val="611"/>
          <w:tblHeader/>
          <w:jc w:val="right"/>
        </w:trPr>
        <w:tc>
          <w:tcPr>
            <w:tcW w:w="817" w:type="dxa"/>
          </w:tcPr>
          <w:p w14:paraId="5515ADC1" w14:textId="77777777" w:rsidR="00CF10D2" w:rsidRPr="0074535E" w:rsidRDefault="00CF10D2" w:rsidP="00CF10D2">
            <w:pPr>
              <w:pStyle w:val="Default"/>
              <w:jc w:val="center"/>
              <w:rPr>
                <w:b/>
                <w:color w:val="auto"/>
              </w:rPr>
            </w:pPr>
            <w:r w:rsidRPr="0074535E">
              <w:rPr>
                <w:b/>
                <w:bCs/>
                <w:color w:val="auto"/>
              </w:rPr>
              <w:t>№ п/п</w:t>
            </w:r>
          </w:p>
        </w:tc>
        <w:tc>
          <w:tcPr>
            <w:tcW w:w="4281" w:type="dxa"/>
          </w:tcPr>
          <w:p w14:paraId="3BB7B8E1" w14:textId="77777777" w:rsidR="00CF10D2" w:rsidRPr="0074535E" w:rsidRDefault="00CF10D2" w:rsidP="00CF10D2">
            <w:pPr>
              <w:pStyle w:val="Default"/>
              <w:jc w:val="center"/>
              <w:rPr>
                <w:b/>
                <w:color w:val="auto"/>
              </w:rPr>
            </w:pPr>
            <w:r w:rsidRPr="0074535E">
              <w:rPr>
                <w:b/>
                <w:bCs/>
                <w:color w:val="auto"/>
              </w:rPr>
              <w:t>Наименование мероприятия, объекта, планируемого для размещения</w:t>
            </w:r>
          </w:p>
        </w:tc>
        <w:tc>
          <w:tcPr>
            <w:tcW w:w="2410" w:type="dxa"/>
          </w:tcPr>
          <w:p w14:paraId="123C5B92" w14:textId="77777777" w:rsidR="00CF10D2" w:rsidRPr="0074535E" w:rsidRDefault="00CF10D2" w:rsidP="00CF10D2">
            <w:pPr>
              <w:pStyle w:val="Default"/>
              <w:jc w:val="center"/>
              <w:rPr>
                <w:b/>
                <w:bCs/>
                <w:color w:val="auto"/>
              </w:rPr>
            </w:pPr>
            <w:r w:rsidRPr="0074535E">
              <w:rPr>
                <w:b/>
                <w:bCs/>
                <w:color w:val="auto"/>
              </w:rPr>
              <w:t>Планируемое место размещения объекта,</w:t>
            </w:r>
          </w:p>
          <w:p w14:paraId="30919C9F" w14:textId="77777777" w:rsidR="00CF10D2" w:rsidRPr="0074535E" w:rsidRDefault="00CF10D2" w:rsidP="00CF10D2">
            <w:pPr>
              <w:pStyle w:val="Default"/>
              <w:jc w:val="center"/>
              <w:rPr>
                <w:b/>
                <w:color w:val="auto"/>
              </w:rPr>
            </w:pPr>
            <w:r w:rsidRPr="0074535E">
              <w:rPr>
                <w:b/>
                <w:bCs/>
                <w:color w:val="auto"/>
              </w:rPr>
              <w:t>краткие характеристики</w:t>
            </w:r>
          </w:p>
        </w:tc>
        <w:tc>
          <w:tcPr>
            <w:tcW w:w="1984" w:type="dxa"/>
          </w:tcPr>
          <w:p w14:paraId="5D325C86" w14:textId="77777777" w:rsidR="00CF10D2" w:rsidRPr="0074535E" w:rsidRDefault="00CF10D2" w:rsidP="00CF10D2">
            <w:pPr>
              <w:pStyle w:val="Default"/>
              <w:jc w:val="center"/>
              <w:rPr>
                <w:b/>
                <w:bCs/>
                <w:color w:val="auto"/>
              </w:rPr>
            </w:pPr>
            <w:r w:rsidRPr="0074535E">
              <w:rPr>
                <w:b/>
                <w:bCs/>
                <w:color w:val="auto"/>
              </w:rPr>
              <w:t>Функциональная зона</w:t>
            </w:r>
          </w:p>
        </w:tc>
      </w:tr>
      <w:tr w:rsidR="00CF10D2" w:rsidRPr="00C06EBD" w14:paraId="6B3D3AD0" w14:textId="77777777" w:rsidTr="00851721">
        <w:trPr>
          <w:trHeight w:val="289"/>
          <w:jc w:val="right"/>
        </w:trPr>
        <w:tc>
          <w:tcPr>
            <w:tcW w:w="817" w:type="dxa"/>
            <w:vAlign w:val="center"/>
          </w:tcPr>
          <w:p w14:paraId="5723BA86" w14:textId="77777777" w:rsidR="00CF10D2" w:rsidRPr="00CF10D2" w:rsidRDefault="00CF10D2" w:rsidP="00CF10D2">
            <w:pPr>
              <w:pStyle w:val="Default"/>
              <w:rPr>
                <w:b/>
                <w:color w:val="auto"/>
              </w:rPr>
            </w:pPr>
            <w:r w:rsidRPr="00CF10D2">
              <w:rPr>
                <w:b/>
                <w:bCs/>
                <w:color w:val="auto"/>
              </w:rPr>
              <w:t>1.</w:t>
            </w:r>
          </w:p>
        </w:tc>
        <w:tc>
          <w:tcPr>
            <w:tcW w:w="8675" w:type="dxa"/>
            <w:gridSpan w:val="3"/>
          </w:tcPr>
          <w:p w14:paraId="10B78385" w14:textId="77777777" w:rsidR="00CF10D2" w:rsidRPr="00CF10D2" w:rsidRDefault="00CF10D2" w:rsidP="00CF10D2">
            <w:pPr>
              <w:pStyle w:val="Default"/>
              <w:rPr>
                <w:b/>
                <w:bCs/>
                <w:color w:val="auto"/>
              </w:rPr>
            </w:pPr>
            <w:r w:rsidRPr="00CF10D2">
              <w:rPr>
                <w:b/>
                <w:bCs/>
                <w:color w:val="auto"/>
              </w:rPr>
              <w:t xml:space="preserve">Схема территориального планирования Российской Федерации в области трубопроводного транспорта </w:t>
            </w:r>
          </w:p>
        </w:tc>
      </w:tr>
      <w:tr w:rsidR="00CF10D2" w:rsidRPr="00C06EBD" w14:paraId="65CDFBB0" w14:textId="77777777" w:rsidTr="00851721">
        <w:trPr>
          <w:trHeight w:val="610"/>
          <w:jc w:val="right"/>
        </w:trPr>
        <w:tc>
          <w:tcPr>
            <w:tcW w:w="817" w:type="dxa"/>
            <w:vAlign w:val="center"/>
          </w:tcPr>
          <w:p w14:paraId="270631EE" w14:textId="77777777" w:rsidR="00CF10D2" w:rsidRPr="00CF10D2" w:rsidRDefault="00CF10D2" w:rsidP="00CF10D2">
            <w:pPr>
              <w:pStyle w:val="Default"/>
              <w:rPr>
                <w:color w:val="auto"/>
              </w:rPr>
            </w:pPr>
            <w:r w:rsidRPr="00CF10D2">
              <w:rPr>
                <w:color w:val="auto"/>
              </w:rPr>
              <w:t>1.1.</w:t>
            </w:r>
          </w:p>
        </w:tc>
        <w:tc>
          <w:tcPr>
            <w:tcW w:w="4281" w:type="dxa"/>
          </w:tcPr>
          <w:p w14:paraId="33B62E62" w14:textId="77777777" w:rsidR="00CF10D2" w:rsidRPr="00457FA7" w:rsidRDefault="00CF10D2" w:rsidP="00CF10D2">
            <w:pPr>
              <w:pStyle w:val="Default"/>
              <w:rPr>
                <w:color w:val="auto"/>
              </w:rPr>
            </w:pPr>
            <w:r w:rsidRPr="00457FA7">
              <w:rPr>
                <w:color w:val="auto"/>
              </w:rPr>
              <w:t xml:space="preserve">Размещение объектов, иных территорий и (или) зон федерального значения не предусмотрено </w:t>
            </w:r>
          </w:p>
        </w:tc>
        <w:tc>
          <w:tcPr>
            <w:tcW w:w="2410" w:type="dxa"/>
            <w:vAlign w:val="center"/>
          </w:tcPr>
          <w:p w14:paraId="6F1E44E8" w14:textId="77777777" w:rsidR="00CF10D2" w:rsidRPr="00457FA7" w:rsidRDefault="00CF10D2" w:rsidP="00CF10D2">
            <w:pPr>
              <w:pStyle w:val="Default"/>
              <w:rPr>
                <w:color w:val="auto"/>
              </w:rPr>
            </w:pPr>
            <w:r w:rsidRPr="00457FA7">
              <w:rPr>
                <w:color w:val="auto"/>
              </w:rPr>
              <w:t>Не устанавливается</w:t>
            </w:r>
          </w:p>
        </w:tc>
        <w:tc>
          <w:tcPr>
            <w:tcW w:w="1984" w:type="dxa"/>
            <w:vAlign w:val="center"/>
          </w:tcPr>
          <w:p w14:paraId="77467A47" w14:textId="77777777" w:rsidR="00CF10D2" w:rsidRPr="00CF10D2" w:rsidRDefault="00CF10D2" w:rsidP="00CF10D2">
            <w:pPr>
              <w:pStyle w:val="Default"/>
              <w:rPr>
                <w:color w:val="auto"/>
              </w:rPr>
            </w:pPr>
          </w:p>
        </w:tc>
      </w:tr>
      <w:tr w:rsidR="00CF10D2" w:rsidRPr="00C06EBD" w14:paraId="597D7AE1" w14:textId="77777777" w:rsidTr="00851721">
        <w:trPr>
          <w:trHeight w:val="611"/>
          <w:jc w:val="right"/>
        </w:trPr>
        <w:tc>
          <w:tcPr>
            <w:tcW w:w="817" w:type="dxa"/>
            <w:vAlign w:val="center"/>
          </w:tcPr>
          <w:p w14:paraId="2A3D7F8E" w14:textId="77777777" w:rsidR="00CF10D2" w:rsidRPr="00CF10D2" w:rsidRDefault="00CF10D2" w:rsidP="00CF10D2">
            <w:pPr>
              <w:pStyle w:val="Default"/>
              <w:rPr>
                <w:b/>
                <w:color w:val="auto"/>
              </w:rPr>
            </w:pPr>
            <w:r w:rsidRPr="00CF10D2">
              <w:rPr>
                <w:b/>
                <w:bCs/>
                <w:color w:val="auto"/>
              </w:rPr>
              <w:t>2.</w:t>
            </w:r>
          </w:p>
        </w:tc>
        <w:tc>
          <w:tcPr>
            <w:tcW w:w="8675" w:type="dxa"/>
            <w:gridSpan w:val="3"/>
          </w:tcPr>
          <w:p w14:paraId="145344A7" w14:textId="77777777" w:rsidR="00CF10D2" w:rsidRPr="00457FA7" w:rsidRDefault="00CF10D2" w:rsidP="00CF10D2">
            <w:pPr>
              <w:pStyle w:val="Default"/>
              <w:rPr>
                <w:b/>
                <w:bCs/>
                <w:color w:val="auto"/>
              </w:rPr>
            </w:pPr>
            <w:r w:rsidRPr="00457FA7">
              <w:rPr>
                <w:b/>
                <w:bCs/>
                <w:color w:val="auto"/>
              </w:rPr>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w:t>
            </w:r>
          </w:p>
        </w:tc>
      </w:tr>
      <w:tr w:rsidR="00CF10D2" w:rsidRPr="00C06EBD" w14:paraId="296C875B" w14:textId="77777777" w:rsidTr="00851721">
        <w:trPr>
          <w:trHeight w:val="610"/>
          <w:jc w:val="right"/>
        </w:trPr>
        <w:tc>
          <w:tcPr>
            <w:tcW w:w="817" w:type="dxa"/>
            <w:vAlign w:val="center"/>
          </w:tcPr>
          <w:p w14:paraId="3DDFFD21" w14:textId="77777777" w:rsidR="00CF10D2" w:rsidRPr="00CF10D2" w:rsidRDefault="00CF10D2" w:rsidP="00CF10D2">
            <w:pPr>
              <w:pStyle w:val="Default"/>
              <w:rPr>
                <w:color w:val="auto"/>
              </w:rPr>
            </w:pPr>
            <w:r w:rsidRPr="00CF10D2">
              <w:rPr>
                <w:color w:val="auto"/>
              </w:rPr>
              <w:t>2.1.</w:t>
            </w:r>
          </w:p>
        </w:tc>
        <w:tc>
          <w:tcPr>
            <w:tcW w:w="4281" w:type="dxa"/>
          </w:tcPr>
          <w:p w14:paraId="54FEAA56" w14:textId="77777777" w:rsidR="00CF10D2" w:rsidRPr="00457FA7" w:rsidRDefault="00457FA7" w:rsidP="00CF10D2">
            <w:pPr>
              <w:pStyle w:val="Default"/>
              <w:rPr>
                <w:color w:val="auto"/>
              </w:rPr>
            </w:pPr>
            <w:r w:rsidRPr="00457FA7">
              <w:rPr>
                <w:color w:val="auto"/>
              </w:rPr>
              <w:t>Размещение объектов, иных территорий и (или) зон федерального значения не предусмотрено</w:t>
            </w:r>
          </w:p>
        </w:tc>
        <w:tc>
          <w:tcPr>
            <w:tcW w:w="2410" w:type="dxa"/>
            <w:vAlign w:val="center"/>
          </w:tcPr>
          <w:p w14:paraId="48D98CCB" w14:textId="77777777" w:rsidR="00CF10D2" w:rsidRPr="00457FA7" w:rsidRDefault="00457FA7" w:rsidP="00CF10D2">
            <w:pPr>
              <w:pStyle w:val="Default"/>
              <w:rPr>
                <w:color w:val="auto"/>
              </w:rPr>
            </w:pPr>
            <w:r w:rsidRPr="00457FA7">
              <w:rPr>
                <w:color w:val="auto"/>
              </w:rPr>
              <w:t>Не устанавливается</w:t>
            </w:r>
          </w:p>
        </w:tc>
        <w:tc>
          <w:tcPr>
            <w:tcW w:w="1984" w:type="dxa"/>
            <w:vAlign w:val="center"/>
          </w:tcPr>
          <w:p w14:paraId="5CFB22A2" w14:textId="77777777" w:rsidR="00CF10D2" w:rsidRPr="00CF10D2" w:rsidRDefault="00CF10D2" w:rsidP="00CF10D2">
            <w:pPr>
              <w:pStyle w:val="Default"/>
              <w:rPr>
                <w:color w:val="auto"/>
                <w:highlight w:val="yellow"/>
              </w:rPr>
            </w:pPr>
          </w:p>
        </w:tc>
      </w:tr>
      <w:tr w:rsidR="00CF10D2" w:rsidRPr="00C06EBD" w14:paraId="7E69DB52" w14:textId="77777777" w:rsidTr="00851721">
        <w:trPr>
          <w:trHeight w:val="290"/>
          <w:jc w:val="right"/>
        </w:trPr>
        <w:tc>
          <w:tcPr>
            <w:tcW w:w="817" w:type="dxa"/>
            <w:vAlign w:val="center"/>
          </w:tcPr>
          <w:p w14:paraId="4391741E" w14:textId="77777777" w:rsidR="00CF10D2" w:rsidRPr="00CF10D2" w:rsidRDefault="00CF10D2" w:rsidP="00CF10D2">
            <w:pPr>
              <w:pStyle w:val="Default"/>
              <w:rPr>
                <w:b/>
                <w:color w:val="auto"/>
              </w:rPr>
            </w:pPr>
            <w:r w:rsidRPr="00CF10D2">
              <w:rPr>
                <w:b/>
                <w:bCs/>
                <w:color w:val="auto"/>
              </w:rPr>
              <w:t>3.</w:t>
            </w:r>
          </w:p>
        </w:tc>
        <w:tc>
          <w:tcPr>
            <w:tcW w:w="8675" w:type="dxa"/>
            <w:gridSpan w:val="3"/>
          </w:tcPr>
          <w:p w14:paraId="3E20765E" w14:textId="77777777" w:rsidR="00CF10D2" w:rsidRPr="00457FA7" w:rsidRDefault="00CF10D2" w:rsidP="00CF10D2">
            <w:pPr>
              <w:pStyle w:val="Default"/>
              <w:rPr>
                <w:b/>
                <w:bCs/>
                <w:color w:val="auto"/>
              </w:rPr>
            </w:pPr>
            <w:r w:rsidRPr="00457FA7">
              <w:rPr>
                <w:b/>
                <w:bCs/>
                <w:color w:val="auto"/>
              </w:rPr>
              <w:t xml:space="preserve">Схема территориального планирования Российской Федерации в области здравоохранения </w:t>
            </w:r>
          </w:p>
        </w:tc>
      </w:tr>
      <w:tr w:rsidR="00CF10D2" w:rsidRPr="00C06EBD" w14:paraId="2EA61094" w14:textId="77777777" w:rsidTr="00851721">
        <w:trPr>
          <w:trHeight w:val="127"/>
          <w:jc w:val="right"/>
        </w:trPr>
        <w:tc>
          <w:tcPr>
            <w:tcW w:w="817" w:type="dxa"/>
            <w:vAlign w:val="center"/>
          </w:tcPr>
          <w:p w14:paraId="3E0FDD90" w14:textId="77777777" w:rsidR="00CF10D2" w:rsidRPr="00CF10D2" w:rsidRDefault="00CF10D2" w:rsidP="00CF10D2">
            <w:pPr>
              <w:pStyle w:val="Default"/>
              <w:rPr>
                <w:color w:val="auto"/>
              </w:rPr>
            </w:pPr>
            <w:r w:rsidRPr="00CF10D2">
              <w:rPr>
                <w:color w:val="auto"/>
              </w:rPr>
              <w:lastRenderedPageBreak/>
              <w:t>3.1.</w:t>
            </w:r>
          </w:p>
        </w:tc>
        <w:tc>
          <w:tcPr>
            <w:tcW w:w="4281" w:type="dxa"/>
          </w:tcPr>
          <w:p w14:paraId="01B3B20F" w14:textId="77777777" w:rsidR="00CF10D2" w:rsidRPr="00457FA7" w:rsidRDefault="00CF10D2" w:rsidP="00CF10D2">
            <w:pPr>
              <w:pStyle w:val="Default"/>
              <w:rPr>
                <w:color w:val="auto"/>
              </w:rPr>
            </w:pPr>
            <w:r w:rsidRPr="00457FA7">
              <w:rPr>
                <w:color w:val="auto"/>
              </w:rPr>
              <w:t xml:space="preserve">Размещение объектов, иных территорий и (или) зон федерального значения не предусмотрено </w:t>
            </w:r>
          </w:p>
        </w:tc>
        <w:tc>
          <w:tcPr>
            <w:tcW w:w="2410" w:type="dxa"/>
            <w:vAlign w:val="center"/>
          </w:tcPr>
          <w:p w14:paraId="65C2ADA2" w14:textId="77777777" w:rsidR="00CF10D2" w:rsidRPr="00457FA7" w:rsidRDefault="00CF10D2" w:rsidP="00CF10D2">
            <w:pPr>
              <w:pStyle w:val="Default"/>
              <w:rPr>
                <w:color w:val="auto"/>
              </w:rPr>
            </w:pPr>
            <w:r w:rsidRPr="00457FA7">
              <w:rPr>
                <w:color w:val="auto"/>
              </w:rPr>
              <w:t>Не устанавливается</w:t>
            </w:r>
          </w:p>
        </w:tc>
        <w:tc>
          <w:tcPr>
            <w:tcW w:w="1984" w:type="dxa"/>
            <w:vAlign w:val="center"/>
          </w:tcPr>
          <w:p w14:paraId="788C04EE" w14:textId="77777777" w:rsidR="00CF10D2" w:rsidRPr="00CF10D2" w:rsidRDefault="00CF10D2" w:rsidP="00CF10D2">
            <w:pPr>
              <w:pStyle w:val="Default"/>
              <w:rPr>
                <w:color w:val="auto"/>
              </w:rPr>
            </w:pPr>
          </w:p>
        </w:tc>
      </w:tr>
      <w:tr w:rsidR="00CF10D2" w:rsidRPr="00C06EBD" w14:paraId="47BA28B1" w14:textId="77777777" w:rsidTr="00851721">
        <w:trPr>
          <w:trHeight w:val="127"/>
          <w:jc w:val="right"/>
        </w:trPr>
        <w:tc>
          <w:tcPr>
            <w:tcW w:w="817" w:type="dxa"/>
            <w:vAlign w:val="center"/>
          </w:tcPr>
          <w:p w14:paraId="33D6C9D2" w14:textId="77777777" w:rsidR="00CF10D2" w:rsidRPr="00CF10D2" w:rsidRDefault="00CF10D2" w:rsidP="00CF10D2">
            <w:pPr>
              <w:pStyle w:val="Default"/>
              <w:rPr>
                <w:b/>
                <w:color w:val="auto"/>
              </w:rPr>
            </w:pPr>
            <w:r w:rsidRPr="00CF10D2">
              <w:rPr>
                <w:b/>
                <w:bCs/>
                <w:color w:val="auto"/>
              </w:rPr>
              <w:t>4.</w:t>
            </w:r>
          </w:p>
        </w:tc>
        <w:tc>
          <w:tcPr>
            <w:tcW w:w="8675" w:type="dxa"/>
            <w:gridSpan w:val="3"/>
          </w:tcPr>
          <w:p w14:paraId="52093EC7" w14:textId="77777777" w:rsidR="00CF10D2" w:rsidRPr="00457FA7" w:rsidRDefault="00CF10D2" w:rsidP="00CF10D2">
            <w:pPr>
              <w:pStyle w:val="Default"/>
              <w:rPr>
                <w:b/>
                <w:bCs/>
                <w:color w:val="auto"/>
              </w:rPr>
            </w:pPr>
            <w:r w:rsidRPr="00457FA7">
              <w:rPr>
                <w:b/>
                <w:bCs/>
                <w:color w:val="auto"/>
              </w:rPr>
              <w:t xml:space="preserve">Схема территориального планирования Российской Федерации в области высшего профессионального образования </w:t>
            </w:r>
          </w:p>
        </w:tc>
      </w:tr>
      <w:tr w:rsidR="00CF10D2" w:rsidRPr="00C06EBD" w14:paraId="14546859" w14:textId="77777777" w:rsidTr="00851721">
        <w:trPr>
          <w:trHeight w:val="127"/>
          <w:jc w:val="right"/>
        </w:trPr>
        <w:tc>
          <w:tcPr>
            <w:tcW w:w="817" w:type="dxa"/>
            <w:vAlign w:val="center"/>
          </w:tcPr>
          <w:p w14:paraId="4BB7E451" w14:textId="77777777" w:rsidR="00CF10D2" w:rsidRPr="00CF10D2" w:rsidRDefault="00CF10D2" w:rsidP="00CF10D2">
            <w:pPr>
              <w:pStyle w:val="Default"/>
              <w:rPr>
                <w:color w:val="auto"/>
              </w:rPr>
            </w:pPr>
            <w:r w:rsidRPr="00CF10D2">
              <w:rPr>
                <w:color w:val="auto"/>
              </w:rPr>
              <w:t>4.1.</w:t>
            </w:r>
          </w:p>
        </w:tc>
        <w:tc>
          <w:tcPr>
            <w:tcW w:w="4281" w:type="dxa"/>
          </w:tcPr>
          <w:p w14:paraId="68BEE558" w14:textId="77777777" w:rsidR="00CF10D2" w:rsidRPr="00457FA7" w:rsidRDefault="00CF10D2" w:rsidP="00CF10D2">
            <w:pPr>
              <w:pStyle w:val="Default"/>
              <w:rPr>
                <w:color w:val="auto"/>
              </w:rPr>
            </w:pPr>
            <w:r w:rsidRPr="00457FA7">
              <w:rPr>
                <w:color w:val="auto"/>
              </w:rPr>
              <w:t xml:space="preserve">Размещение объектов, иных территорий и (или) зон федерального значения не предусмотрено </w:t>
            </w:r>
          </w:p>
        </w:tc>
        <w:tc>
          <w:tcPr>
            <w:tcW w:w="2410" w:type="dxa"/>
            <w:vAlign w:val="center"/>
          </w:tcPr>
          <w:p w14:paraId="7E714CB6" w14:textId="77777777" w:rsidR="00CF10D2" w:rsidRPr="00457FA7" w:rsidRDefault="00CF10D2" w:rsidP="00CF10D2">
            <w:pPr>
              <w:pStyle w:val="Default"/>
              <w:rPr>
                <w:color w:val="auto"/>
              </w:rPr>
            </w:pPr>
            <w:r w:rsidRPr="00457FA7">
              <w:rPr>
                <w:color w:val="auto"/>
              </w:rPr>
              <w:t>Не устанавливается</w:t>
            </w:r>
          </w:p>
        </w:tc>
        <w:tc>
          <w:tcPr>
            <w:tcW w:w="1984" w:type="dxa"/>
            <w:vAlign w:val="center"/>
          </w:tcPr>
          <w:p w14:paraId="5B98E9F6" w14:textId="77777777" w:rsidR="00CF10D2" w:rsidRPr="00CF10D2" w:rsidRDefault="00CF10D2" w:rsidP="00CF10D2">
            <w:pPr>
              <w:pStyle w:val="Default"/>
              <w:rPr>
                <w:color w:val="auto"/>
              </w:rPr>
            </w:pPr>
          </w:p>
        </w:tc>
      </w:tr>
      <w:tr w:rsidR="00CF10D2" w:rsidRPr="00C06EBD" w14:paraId="35D6317C" w14:textId="77777777" w:rsidTr="00851721">
        <w:trPr>
          <w:trHeight w:val="127"/>
          <w:jc w:val="right"/>
        </w:trPr>
        <w:tc>
          <w:tcPr>
            <w:tcW w:w="817" w:type="dxa"/>
            <w:vAlign w:val="center"/>
          </w:tcPr>
          <w:p w14:paraId="0533D9FB" w14:textId="77777777" w:rsidR="00CF10D2" w:rsidRPr="00CF10D2" w:rsidRDefault="00CF10D2" w:rsidP="00CF10D2">
            <w:pPr>
              <w:pStyle w:val="Default"/>
              <w:rPr>
                <w:b/>
                <w:color w:val="auto"/>
              </w:rPr>
            </w:pPr>
            <w:r w:rsidRPr="00CF10D2">
              <w:rPr>
                <w:b/>
                <w:bCs/>
                <w:color w:val="auto"/>
              </w:rPr>
              <w:t>5.</w:t>
            </w:r>
          </w:p>
        </w:tc>
        <w:tc>
          <w:tcPr>
            <w:tcW w:w="8675" w:type="dxa"/>
            <w:gridSpan w:val="3"/>
          </w:tcPr>
          <w:p w14:paraId="313E15C7" w14:textId="77777777" w:rsidR="00CF10D2" w:rsidRPr="00457FA7" w:rsidRDefault="00CF10D2" w:rsidP="00CF10D2">
            <w:pPr>
              <w:pStyle w:val="Default"/>
              <w:rPr>
                <w:b/>
                <w:bCs/>
                <w:color w:val="auto"/>
              </w:rPr>
            </w:pPr>
            <w:r w:rsidRPr="00457FA7">
              <w:rPr>
                <w:b/>
                <w:bCs/>
                <w:color w:val="auto"/>
              </w:rPr>
              <w:t xml:space="preserve">Схема территориального планирования Российской Федерации в энергетики </w:t>
            </w:r>
          </w:p>
        </w:tc>
      </w:tr>
      <w:tr w:rsidR="00CF10D2" w:rsidRPr="00C06EBD" w14:paraId="491BE501" w14:textId="77777777" w:rsidTr="00851721">
        <w:trPr>
          <w:trHeight w:val="127"/>
          <w:jc w:val="right"/>
        </w:trPr>
        <w:tc>
          <w:tcPr>
            <w:tcW w:w="817" w:type="dxa"/>
            <w:vAlign w:val="center"/>
          </w:tcPr>
          <w:p w14:paraId="753532BE" w14:textId="77777777" w:rsidR="00CF10D2" w:rsidRPr="00CF10D2" w:rsidRDefault="00CF10D2" w:rsidP="00CF10D2">
            <w:pPr>
              <w:pStyle w:val="Default"/>
              <w:rPr>
                <w:color w:val="auto"/>
              </w:rPr>
            </w:pPr>
            <w:r w:rsidRPr="00CF10D2">
              <w:rPr>
                <w:color w:val="auto"/>
              </w:rPr>
              <w:t>5.1.</w:t>
            </w:r>
          </w:p>
        </w:tc>
        <w:tc>
          <w:tcPr>
            <w:tcW w:w="4281" w:type="dxa"/>
          </w:tcPr>
          <w:p w14:paraId="14E894EB" w14:textId="77777777" w:rsidR="00CF10D2" w:rsidRPr="00457FA7" w:rsidRDefault="00CF10D2" w:rsidP="00CF10D2">
            <w:pPr>
              <w:pStyle w:val="Default"/>
              <w:rPr>
                <w:color w:val="auto"/>
              </w:rPr>
            </w:pPr>
            <w:r w:rsidRPr="00457FA7">
              <w:rPr>
                <w:color w:val="auto"/>
              </w:rPr>
              <w:t xml:space="preserve">Размещение объектов, иных территорий и (или) зон федерального значения не предусмотрено </w:t>
            </w:r>
          </w:p>
        </w:tc>
        <w:tc>
          <w:tcPr>
            <w:tcW w:w="2410" w:type="dxa"/>
            <w:vAlign w:val="center"/>
          </w:tcPr>
          <w:p w14:paraId="39A5B272" w14:textId="77777777" w:rsidR="00CF10D2" w:rsidRPr="00457FA7" w:rsidRDefault="00CF10D2" w:rsidP="00CF10D2">
            <w:pPr>
              <w:pStyle w:val="Default"/>
              <w:rPr>
                <w:color w:val="auto"/>
              </w:rPr>
            </w:pPr>
            <w:r w:rsidRPr="00457FA7">
              <w:rPr>
                <w:color w:val="auto"/>
              </w:rPr>
              <w:t>Не устанавливается</w:t>
            </w:r>
          </w:p>
        </w:tc>
        <w:tc>
          <w:tcPr>
            <w:tcW w:w="1984" w:type="dxa"/>
            <w:vAlign w:val="center"/>
          </w:tcPr>
          <w:p w14:paraId="24BB864C" w14:textId="77777777" w:rsidR="00CF10D2" w:rsidRPr="00CF10D2" w:rsidRDefault="00CF10D2" w:rsidP="00CF10D2">
            <w:pPr>
              <w:pStyle w:val="Default"/>
              <w:rPr>
                <w:color w:val="auto"/>
              </w:rPr>
            </w:pPr>
          </w:p>
        </w:tc>
      </w:tr>
    </w:tbl>
    <w:p w14:paraId="4E2D3792" w14:textId="77777777" w:rsidR="00CF10D2" w:rsidRPr="00CF10D2" w:rsidRDefault="00CF10D2" w:rsidP="00023C0A">
      <w:pPr>
        <w:pStyle w:val="2"/>
      </w:pPr>
      <w:bookmarkStart w:id="73" w:name="_Toc21505932"/>
      <w:r w:rsidRPr="0074535E">
        <w:t xml:space="preserve">3.1. Определение функциональных зон, в которых планируется размещение объектов федерального значения и местоположения линейных </w:t>
      </w:r>
      <w:r w:rsidR="0074535E" w:rsidRPr="0074535E">
        <w:t>объектов</w:t>
      </w:r>
      <w:r w:rsidR="0074535E">
        <w:t xml:space="preserve"> </w:t>
      </w:r>
      <w:r w:rsidR="0074535E" w:rsidRPr="0074535E">
        <w:t>федерального</w:t>
      </w:r>
      <w:r w:rsidRPr="0074535E">
        <w:t xml:space="preserve"> значения</w:t>
      </w:r>
      <w:bookmarkEnd w:id="73"/>
    </w:p>
    <w:p w14:paraId="37B9BE92" w14:textId="77777777" w:rsidR="00CF10D2" w:rsidRPr="00CF10D2" w:rsidRDefault="00CF10D2" w:rsidP="002C0784">
      <w:pPr>
        <w:pStyle w:val="Default"/>
        <w:ind w:firstLine="709"/>
        <w:jc w:val="both"/>
        <w:rPr>
          <w:color w:val="auto"/>
          <w:sz w:val="23"/>
          <w:szCs w:val="23"/>
        </w:rPr>
      </w:pPr>
      <w:r w:rsidRPr="00CF10D2">
        <w:rPr>
          <w:bCs/>
          <w:color w:val="auto"/>
          <w:sz w:val="23"/>
          <w:szCs w:val="23"/>
        </w:rPr>
        <w:t xml:space="preserve">В Генеральном плане, </w:t>
      </w:r>
      <w:r w:rsidRPr="00CF10D2">
        <w:rPr>
          <w:color w:val="auto"/>
          <w:sz w:val="23"/>
          <w:szCs w:val="23"/>
        </w:rPr>
        <w:t xml:space="preserve">с учетом сведений о видах, назначении и </w:t>
      </w:r>
      <w:r w:rsidR="0074535E" w:rsidRPr="00CF10D2">
        <w:rPr>
          <w:color w:val="auto"/>
          <w:sz w:val="23"/>
          <w:szCs w:val="23"/>
        </w:rPr>
        <w:t>наименованиях,</w:t>
      </w:r>
      <w:r w:rsidRPr="00CF10D2">
        <w:rPr>
          <w:color w:val="auto"/>
          <w:sz w:val="23"/>
          <w:szCs w:val="23"/>
        </w:rPr>
        <w:t xml:space="preserve"> планируемых для размещения на территориях МО объектов </w:t>
      </w:r>
      <w:r w:rsidRPr="00CF10D2">
        <w:rPr>
          <w:bCs/>
          <w:color w:val="auto"/>
          <w:sz w:val="23"/>
          <w:szCs w:val="23"/>
        </w:rPr>
        <w:t xml:space="preserve">федерального </w:t>
      </w:r>
      <w:r w:rsidRPr="00CF10D2">
        <w:rPr>
          <w:color w:val="auto"/>
          <w:sz w:val="23"/>
          <w:szCs w:val="23"/>
        </w:rPr>
        <w:t xml:space="preserve">значения и размещение объектов, иных территорий и (или) зон </w:t>
      </w:r>
      <w:r w:rsidRPr="00CF10D2">
        <w:rPr>
          <w:bCs/>
          <w:color w:val="auto"/>
          <w:sz w:val="23"/>
          <w:szCs w:val="23"/>
        </w:rPr>
        <w:t xml:space="preserve">федерального </w:t>
      </w:r>
      <w:r w:rsidRPr="00CF10D2">
        <w:rPr>
          <w:color w:val="auto"/>
          <w:sz w:val="23"/>
          <w:szCs w:val="23"/>
        </w:rPr>
        <w:t xml:space="preserve">значения, отображенных </w:t>
      </w:r>
      <w:r w:rsidRPr="00CF10D2">
        <w:rPr>
          <w:bCs/>
          <w:color w:val="auto"/>
          <w:sz w:val="23"/>
          <w:szCs w:val="23"/>
        </w:rPr>
        <w:t>в Схемах территориального планирования Российской Федерации</w:t>
      </w:r>
      <w:r w:rsidRPr="00CF10D2">
        <w:rPr>
          <w:color w:val="auto"/>
          <w:sz w:val="23"/>
          <w:szCs w:val="23"/>
        </w:rPr>
        <w:t xml:space="preserve">, </w:t>
      </w:r>
      <w:r w:rsidRPr="00CF10D2">
        <w:rPr>
          <w:bCs/>
          <w:color w:val="auto"/>
          <w:sz w:val="23"/>
          <w:szCs w:val="23"/>
        </w:rPr>
        <w:t>установлены, соответствующие функциональные зоны</w:t>
      </w:r>
      <w:r w:rsidRPr="00CF10D2">
        <w:rPr>
          <w:color w:val="auto"/>
          <w:sz w:val="23"/>
          <w:szCs w:val="23"/>
        </w:rPr>
        <w:t xml:space="preserve">, в которых планируется размещение объектов </w:t>
      </w:r>
      <w:r w:rsidRPr="00CF10D2">
        <w:rPr>
          <w:bCs/>
          <w:color w:val="auto"/>
          <w:sz w:val="23"/>
          <w:szCs w:val="23"/>
        </w:rPr>
        <w:t xml:space="preserve">федерального </w:t>
      </w:r>
      <w:r w:rsidRPr="00CF10D2">
        <w:rPr>
          <w:color w:val="auto"/>
          <w:sz w:val="23"/>
          <w:szCs w:val="23"/>
        </w:rPr>
        <w:t xml:space="preserve">значения и местоположения линейных объектов </w:t>
      </w:r>
      <w:r w:rsidRPr="0074535E">
        <w:rPr>
          <w:color w:val="auto"/>
          <w:sz w:val="23"/>
          <w:szCs w:val="23"/>
        </w:rPr>
        <w:t xml:space="preserve">федерального </w:t>
      </w:r>
      <w:r w:rsidRPr="00CF10D2">
        <w:rPr>
          <w:color w:val="auto"/>
          <w:sz w:val="23"/>
          <w:szCs w:val="23"/>
        </w:rPr>
        <w:t xml:space="preserve">значения. </w:t>
      </w:r>
    </w:p>
    <w:p w14:paraId="633DDD6C" w14:textId="77777777" w:rsidR="00B961BF" w:rsidRPr="0074535E" w:rsidRDefault="00B961BF" w:rsidP="00B961BF">
      <w:pPr>
        <w:pStyle w:val="26"/>
        <w:widowControl w:val="0"/>
        <w:spacing w:after="0" w:line="240" w:lineRule="auto"/>
        <w:ind w:firstLine="567"/>
        <w:jc w:val="both"/>
        <w:rPr>
          <w:rFonts w:cs="Times New Roman"/>
          <w:sz w:val="23"/>
          <w:szCs w:val="23"/>
          <w:lang w:eastAsia="ru-RU"/>
        </w:rPr>
      </w:pPr>
      <w:r w:rsidRPr="00A92DBD">
        <w:rPr>
          <w:rFonts w:cs="Times New Roman"/>
          <w:sz w:val="23"/>
          <w:szCs w:val="23"/>
          <w:lang w:eastAsia="ru-RU"/>
        </w:rPr>
        <w:t>Функциональные зоны и их условные обозначения, в том числе коды объектов, установлены в соответствии с пунктом 46 Приложения к приказу Министерства экономического развития Российской Федерации 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p>
    <w:p w14:paraId="41B272DA" w14:textId="77777777" w:rsidR="00CF10D2" w:rsidRPr="002C0784" w:rsidRDefault="00CF10D2" w:rsidP="002C0784">
      <w:pPr>
        <w:pStyle w:val="7"/>
      </w:pPr>
      <w:r w:rsidRPr="002C0784">
        <w:t xml:space="preserve">Таблица </w:t>
      </w:r>
      <w:r w:rsidR="00A65587" w:rsidRPr="002C0784">
        <w:t>3.1.1</w:t>
      </w:r>
    </w:p>
    <w:tbl>
      <w:tblPr>
        <w:tblStyle w:val="afb"/>
        <w:tblW w:w="9522" w:type="dxa"/>
        <w:jc w:val="right"/>
        <w:tblLayout w:type="fixed"/>
        <w:tblLook w:val="0000" w:firstRow="0" w:lastRow="0" w:firstColumn="0" w:lastColumn="0" w:noHBand="0" w:noVBand="0"/>
      </w:tblPr>
      <w:tblGrid>
        <w:gridCol w:w="817"/>
        <w:gridCol w:w="4140"/>
        <w:gridCol w:w="2410"/>
        <w:gridCol w:w="2155"/>
      </w:tblGrid>
      <w:tr w:rsidR="00CF10D2" w:rsidRPr="00C06EBD" w14:paraId="3E87BA50" w14:textId="77777777" w:rsidTr="00851721">
        <w:trPr>
          <w:trHeight w:val="611"/>
          <w:tblHeader/>
          <w:jc w:val="right"/>
        </w:trPr>
        <w:tc>
          <w:tcPr>
            <w:tcW w:w="817" w:type="dxa"/>
            <w:vAlign w:val="center"/>
          </w:tcPr>
          <w:p w14:paraId="75ECE896" w14:textId="77777777" w:rsidR="00CF10D2" w:rsidRPr="0074535E" w:rsidRDefault="00CF10D2" w:rsidP="00D3653F">
            <w:pPr>
              <w:pStyle w:val="Default"/>
              <w:jc w:val="center"/>
              <w:rPr>
                <w:b/>
                <w:color w:val="auto"/>
              </w:rPr>
            </w:pPr>
            <w:r w:rsidRPr="0074535E">
              <w:rPr>
                <w:b/>
                <w:bCs/>
                <w:color w:val="auto"/>
              </w:rPr>
              <w:t>№ п/п</w:t>
            </w:r>
          </w:p>
        </w:tc>
        <w:tc>
          <w:tcPr>
            <w:tcW w:w="4140" w:type="dxa"/>
            <w:vAlign w:val="center"/>
          </w:tcPr>
          <w:p w14:paraId="1CA3C911" w14:textId="77777777" w:rsidR="00CF10D2" w:rsidRPr="0074535E" w:rsidRDefault="00CF10D2" w:rsidP="00D3653F">
            <w:pPr>
              <w:pStyle w:val="Default"/>
              <w:jc w:val="center"/>
              <w:rPr>
                <w:b/>
                <w:color w:val="auto"/>
              </w:rPr>
            </w:pPr>
            <w:r w:rsidRPr="0074535E">
              <w:rPr>
                <w:b/>
                <w:bCs/>
                <w:color w:val="auto"/>
              </w:rPr>
              <w:t>Наименование объекта</w:t>
            </w:r>
          </w:p>
        </w:tc>
        <w:tc>
          <w:tcPr>
            <w:tcW w:w="2410" w:type="dxa"/>
            <w:vAlign w:val="center"/>
          </w:tcPr>
          <w:p w14:paraId="52654D58" w14:textId="77777777" w:rsidR="00CF10D2" w:rsidRPr="0074535E" w:rsidRDefault="00CF10D2" w:rsidP="00D3653F">
            <w:pPr>
              <w:pStyle w:val="Default"/>
              <w:jc w:val="center"/>
              <w:rPr>
                <w:b/>
                <w:color w:val="auto"/>
              </w:rPr>
            </w:pPr>
            <w:r w:rsidRPr="0074535E">
              <w:rPr>
                <w:b/>
                <w:bCs/>
                <w:color w:val="auto"/>
              </w:rPr>
              <w:t>Наименование установленной функциональной зоны</w:t>
            </w:r>
          </w:p>
        </w:tc>
        <w:tc>
          <w:tcPr>
            <w:tcW w:w="2155" w:type="dxa"/>
            <w:vAlign w:val="center"/>
          </w:tcPr>
          <w:p w14:paraId="1354FD57" w14:textId="77777777" w:rsidR="00CF10D2" w:rsidRPr="0074535E" w:rsidRDefault="00CF10D2" w:rsidP="00D3653F">
            <w:pPr>
              <w:pStyle w:val="Default"/>
              <w:jc w:val="center"/>
              <w:rPr>
                <w:b/>
                <w:bCs/>
                <w:color w:val="auto"/>
              </w:rPr>
            </w:pPr>
            <w:r w:rsidRPr="0074535E">
              <w:rPr>
                <w:b/>
                <w:bCs/>
                <w:color w:val="auto"/>
              </w:rPr>
              <w:t>Основные параметры функциональной зоны</w:t>
            </w:r>
          </w:p>
        </w:tc>
      </w:tr>
      <w:tr w:rsidR="00CF10D2" w:rsidRPr="00C06EBD" w14:paraId="03AB5E59" w14:textId="77777777" w:rsidTr="00851721">
        <w:trPr>
          <w:trHeight w:val="289"/>
          <w:jc w:val="right"/>
        </w:trPr>
        <w:tc>
          <w:tcPr>
            <w:tcW w:w="817" w:type="dxa"/>
            <w:vAlign w:val="center"/>
          </w:tcPr>
          <w:p w14:paraId="78036261" w14:textId="77777777" w:rsidR="00CF10D2" w:rsidRPr="00CF10D2" w:rsidRDefault="00CF10D2" w:rsidP="00D3653F">
            <w:pPr>
              <w:pStyle w:val="Default"/>
              <w:jc w:val="center"/>
              <w:rPr>
                <w:color w:val="auto"/>
              </w:rPr>
            </w:pPr>
            <w:r w:rsidRPr="00CF10D2">
              <w:rPr>
                <w:bCs/>
                <w:color w:val="auto"/>
              </w:rPr>
              <w:t>1.</w:t>
            </w:r>
          </w:p>
        </w:tc>
        <w:tc>
          <w:tcPr>
            <w:tcW w:w="8705" w:type="dxa"/>
            <w:gridSpan w:val="3"/>
            <w:vAlign w:val="center"/>
          </w:tcPr>
          <w:p w14:paraId="34E222D8" w14:textId="77777777" w:rsidR="00D3653F" w:rsidRDefault="00CF10D2" w:rsidP="00D3653F">
            <w:pPr>
              <w:pStyle w:val="Default"/>
              <w:jc w:val="center"/>
              <w:rPr>
                <w:bCs/>
                <w:color w:val="auto"/>
              </w:rPr>
            </w:pPr>
            <w:r w:rsidRPr="00CF10D2">
              <w:rPr>
                <w:bCs/>
                <w:color w:val="auto"/>
              </w:rPr>
              <w:t>Схема территориального планирования Российской Федерации</w:t>
            </w:r>
          </w:p>
          <w:p w14:paraId="625F78D5" w14:textId="77777777" w:rsidR="00CF10D2" w:rsidRPr="00CF10D2" w:rsidRDefault="00CF10D2" w:rsidP="00D3653F">
            <w:pPr>
              <w:pStyle w:val="Default"/>
              <w:jc w:val="center"/>
              <w:rPr>
                <w:bCs/>
                <w:color w:val="auto"/>
              </w:rPr>
            </w:pPr>
            <w:r w:rsidRPr="00CF10D2">
              <w:rPr>
                <w:bCs/>
                <w:color w:val="auto"/>
              </w:rPr>
              <w:t xml:space="preserve"> в области трубопроводного транспорта</w:t>
            </w:r>
          </w:p>
        </w:tc>
      </w:tr>
      <w:tr w:rsidR="00CF10D2" w:rsidRPr="00C06EBD" w14:paraId="07A1A4DA" w14:textId="77777777" w:rsidTr="00851721">
        <w:trPr>
          <w:trHeight w:val="610"/>
          <w:jc w:val="right"/>
        </w:trPr>
        <w:tc>
          <w:tcPr>
            <w:tcW w:w="817" w:type="dxa"/>
            <w:vAlign w:val="center"/>
          </w:tcPr>
          <w:p w14:paraId="604F1D13" w14:textId="77777777" w:rsidR="00CF10D2" w:rsidRPr="00CF10D2" w:rsidRDefault="00CF10D2" w:rsidP="00D3653F">
            <w:pPr>
              <w:pStyle w:val="Default"/>
              <w:jc w:val="center"/>
              <w:rPr>
                <w:color w:val="auto"/>
              </w:rPr>
            </w:pPr>
            <w:r w:rsidRPr="00CF10D2">
              <w:rPr>
                <w:color w:val="auto"/>
              </w:rPr>
              <w:t>1.1.</w:t>
            </w:r>
          </w:p>
        </w:tc>
        <w:tc>
          <w:tcPr>
            <w:tcW w:w="4140" w:type="dxa"/>
            <w:vAlign w:val="center"/>
          </w:tcPr>
          <w:p w14:paraId="561B4A34" w14:textId="77777777" w:rsidR="00CF10D2" w:rsidRPr="00CF10D2" w:rsidRDefault="00CF10D2" w:rsidP="00D3653F">
            <w:pPr>
              <w:pStyle w:val="Default"/>
              <w:jc w:val="center"/>
              <w:rPr>
                <w:color w:val="auto"/>
              </w:rPr>
            </w:pPr>
            <w:r w:rsidRPr="00CF10D2">
              <w:rPr>
                <w:color w:val="auto"/>
              </w:rPr>
              <w:t>-</w:t>
            </w:r>
          </w:p>
          <w:p w14:paraId="6FFA80BC" w14:textId="77777777" w:rsidR="00CF10D2" w:rsidRPr="00CF10D2" w:rsidRDefault="00CF10D2" w:rsidP="00D3653F">
            <w:pPr>
              <w:pStyle w:val="Default"/>
              <w:jc w:val="center"/>
              <w:rPr>
                <w:color w:val="auto"/>
              </w:rPr>
            </w:pPr>
          </w:p>
        </w:tc>
        <w:tc>
          <w:tcPr>
            <w:tcW w:w="2410" w:type="dxa"/>
            <w:vAlign w:val="center"/>
          </w:tcPr>
          <w:p w14:paraId="78298FF3" w14:textId="77777777" w:rsidR="00CF10D2" w:rsidRPr="00CF10D2" w:rsidRDefault="00CF10D2" w:rsidP="00D3653F">
            <w:pPr>
              <w:pStyle w:val="Default"/>
              <w:jc w:val="center"/>
              <w:rPr>
                <w:color w:val="auto"/>
              </w:rPr>
            </w:pPr>
            <w:r w:rsidRPr="00CF10D2">
              <w:rPr>
                <w:color w:val="auto"/>
              </w:rPr>
              <w:t>-</w:t>
            </w:r>
          </w:p>
        </w:tc>
        <w:tc>
          <w:tcPr>
            <w:tcW w:w="2155" w:type="dxa"/>
            <w:vAlign w:val="center"/>
          </w:tcPr>
          <w:p w14:paraId="6D844D98" w14:textId="77777777" w:rsidR="00CF10D2" w:rsidRPr="00CF10D2" w:rsidRDefault="00CF10D2" w:rsidP="00D3653F">
            <w:pPr>
              <w:pStyle w:val="Default"/>
              <w:jc w:val="center"/>
              <w:rPr>
                <w:color w:val="auto"/>
              </w:rPr>
            </w:pPr>
            <w:r w:rsidRPr="00CF10D2">
              <w:rPr>
                <w:color w:val="auto"/>
              </w:rPr>
              <w:t>-</w:t>
            </w:r>
          </w:p>
        </w:tc>
      </w:tr>
      <w:tr w:rsidR="00CF10D2" w:rsidRPr="00C06EBD" w14:paraId="34417CFC" w14:textId="77777777" w:rsidTr="00851721">
        <w:trPr>
          <w:trHeight w:val="611"/>
          <w:jc w:val="right"/>
        </w:trPr>
        <w:tc>
          <w:tcPr>
            <w:tcW w:w="817" w:type="dxa"/>
            <w:vAlign w:val="center"/>
          </w:tcPr>
          <w:p w14:paraId="5F3DF092" w14:textId="77777777" w:rsidR="00CF10D2" w:rsidRPr="00CF10D2" w:rsidRDefault="00CF10D2" w:rsidP="00D3653F">
            <w:pPr>
              <w:pStyle w:val="Default"/>
              <w:jc w:val="center"/>
              <w:rPr>
                <w:color w:val="auto"/>
              </w:rPr>
            </w:pPr>
            <w:r w:rsidRPr="00CF10D2">
              <w:rPr>
                <w:bCs/>
                <w:color w:val="auto"/>
              </w:rPr>
              <w:t>2.</w:t>
            </w:r>
          </w:p>
        </w:tc>
        <w:tc>
          <w:tcPr>
            <w:tcW w:w="8705" w:type="dxa"/>
            <w:gridSpan w:val="3"/>
            <w:vAlign w:val="center"/>
          </w:tcPr>
          <w:p w14:paraId="664305C6" w14:textId="77777777" w:rsidR="00CF10D2" w:rsidRPr="00CF10D2" w:rsidRDefault="00CF10D2" w:rsidP="00D3653F">
            <w:pPr>
              <w:pStyle w:val="Default"/>
              <w:jc w:val="center"/>
              <w:rPr>
                <w:bCs/>
                <w:color w:val="auto"/>
              </w:rPr>
            </w:pPr>
            <w:r w:rsidRPr="00CF10D2">
              <w:rPr>
                <w:bCs/>
                <w:color w:val="auto"/>
              </w:rPr>
              <w:t>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w:t>
            </w:r>
          </w:p>
        </w:tc>
      </w:tr>
      <w:tr w:rsidR="00CF10D2" w:rsidRPr="00C06EBD" w14:paraId="20646042" w14:textId="77777777" w:rsidTr="00851721">
        <w:trPr>
          <w:trHeight w:val="610"/>
          <w:jc w:val="right"/>
        </w:trPr>
        <w:tc>
          <w:tcPr>
            <w:tcW w:w="817" w:type="dxa"/>
            <w:vAlign w:val="center"/>
          </w:tcPr>
          <w:p w14:paraId="4F649348" w14:textId="77777777" w:rsidR="00CF10D2" w:rsidRPr="00457FA7" w:rsidRDefault="00CF10D2" w:rsidP="00D3653F">
            <w:pPr>
              <w:pStyle w:val="Default"/>
              <w:jc w:val="center"/>
              <w:rPr>
                <w:color w:val="auto"/>
              </w:rPr>
            </w:pPr>
            <w:r w:rsidRPr="00457FA7">
              <w:rPr>
                <w:color w:val="auto"/>
              </w:rPr>
              <w:t>2.1.</w:t>
            </w:r>
          </w:p>
        </w:tc>
        <w:tc>
          <w:tcPr>
            <w:tcW w:w="4140" w:type="dxa"/>
            <w:vAlign w:val="center"/>
          </w:tcPr>
          <w:p w14:paraId="607312C9" w14:textId="77777777" w:rsidR="00CF10D2" w:rsidRPr="00457FA7" w:rsidRDefault="00457FA7" w:rsidP="00D3653F">
            <w:pPr>
              <w:pStyle w:val="Default"/>
              <w:jc w:val="center"/>
              <w:rPr>
                <w:color w:val="auto"/>
              </w:rPr>
            </w:pPr>
            <w:r w:rsidRPr="00457FA7">
              <w:rPr>
                <w:color w:val="auto"/>
              </w:rPr>
              <w:t>-</w:t>
            </w:r>
          </w:p>
        </w:tc>
        <w:tc>
          <w:tcPr>
            <w:tcW w:w="2410" w:type="dxa"/>
            <w:vAlign w:val="center"/>
          </w:tcPr>
          <w:p w14:paraId="39A49CDC" w14:textId="77777777" w:rsidR="00CF10D2" w:rsidRPr="00457FA7" w:rsidRDefault="00457FA7" w:rsidP="00D3653F">
            <w:pPr>
              <w:pStyle w:val="Default"/>
              <w:jc w:val="center"/>
              <w:rPr>
                <w:color w:val="auto"/>
              </w:rPr>
            </w:pPr>
            <w:r w:rsidRPr="00457FA7">
              <w:rPr>
                <w:color w:val="auto"/>
              </w:rPr>
              <w:t>-</w:t>
            </w:r>
          </w:p>
          <w:p w14:paraId="7B2276B7" w14:textId="77777777" w:rsidR="00CF10D2" w:rsidRPr="00457FA7" w:rsidRDefault="00CF10D2" w:rsidP="00D3653F">
            <w:pPr>
              <w:pStyle w:val="Default"/>
              <w:jc w:val="center"/>
              <w:rPr>
                <w:color w:val="auto"/>
              </w:rPr>
            </w:pPr>
          </w:p>
        </w:tc>
        <w:tc>
          <w:tcPr>
            <w:tcW w:w="2155" w:type="dxa"/>
            <w:vAlign w:val="center"/>
          </w:tcPr>
          <w:p w14:paraId="74313FAA" w14:textId="77777777" w:rsidR="00CF10D2" w:rsidRPr="00457FA7" w:rsidRDefault="00457FA7" w:rsidP="00D3653F">
            <w:pPr>
              <w:pStyle w:val="Default"/>
              <w:jc w:val="center"/>
              <w:rPr>
                <w:color w:val="auto"/>
              </w:rPr>
            </w:pPr>
            <w:r w:rsidRPr="00457FA7">
              <w:rPr>
                <w:color w:val="auto"/>
              </w:rPr>
              <w:t>-</w:t>
            </w:r>
          </w:p>
        </w:tc>
      </w:tr>
      <w:tr w:rsidR="00CF10D2" w:rsidRPr="00C06EBD" w14:paraId="445C820C" w14:textId="77777777" w:rsidTr="00851721">
        <w:trPr>
          <w:trHeight w:val="290"/>
          <w:jc w:val="right"/>
        </w:trPr>
        <w:tc>
          <w:tcPr>
            <w:tcW w:w="817" w:type="dxa"/>
            <w:vAlign w:val="center"/>
          </w:tcPr>
          <w:p w14:paraId="45CD956C" w14:textId="77777777" w:rsidR="00CF10D2" w:rsidRPr="00CF10D2" w:rsidRDefault="00CF10D2" w:rsidP="00D3653F">
            <w:pPr>
              <w:pStyle w:val="Default"/>
              <w:jc w:val="center"/>
              <w:rPr>
                <w:color w:val="auto"/>
              </w:rPr>
            </w:pPr>
            <w:r w:rsidRPr="00CF10D2">
              <w:rPr>
                <w:bCs/>
                <w:color w:val="auto"/>
              </w:rPr>
              <w:t>3.</w:t>
            </w:r>
          </w:p>
        </w:tc>
        <w:tc>
          <w:tcPr>
            <w:tcW w:w="8705" w:type="dxa"/>
            <w:gridSpan w:val="3"/>
            <w:vAlign w:val="center"/>
          </w:tcPr>
          <w:p w14:paraId="7AEA3B14" w14:textId="77777777" w:rsidR="00D3653F" w:rsidRDefault="00CF10D2" w:rsidP="00D3653F">
            <w:pPr>
              <w:pStyle w:val="Default"/>
              <w:jc w:val="center"/>
              <w:rPr>
                <w:bCs/>
                <w:color w:val="auto"/>
              </w:rPr>
            </w:pPr>
            <w:r w:rsidRPr="00CF10D2">
              <w:rPr>
                <w:bCs/>
                <w:color w:val="auto"/>
              </w:rPr>
              <w:t xml:space="preserve">Схема территориального планирования Российской Федерации </w:t>
            </w:r>
          </w:p>
          <w:p w14:paraId="06E96F39" w14:textId="77777777" w:rsidR="00CF10D2" w:rsidRPr="00CF10D2" w:rsidRDefault="00CF10D2" w:rsidP="00D3653F">
            <w:pPr>
              <w:pStyle w:val="Default"/>
              <w:jc w:val="center"/>
              <w:rPr>
                <w:bCs/>
                <w:color w:val="auto"/>
              </w:rPr>
            </w:pPr>
            <w:r w:rsidRPr="00CF10D2">
              <w:rPr>
                <w:bCs/>
                <w:color w:val="auto"/>
              </w:rPr>
              <w:lastRenderedPageBreak/>
              <w:t>в области здравоохранения</w:t>
            </w:r>
          </w:p>
        </w:tc>
      </w:tr>
      <w:tr w:rsidR="00CF10D2" w:rsidRPr="00C06EBD" w14:paraId="1DEE166B" w14:textId="77777777" w:rsidTr="00851721">
        <w:trPr>
          <w:trHeight w:val="127"/>
          <w:jc w:val="right"/>
        </w:trPr>
        <w:tc>
          <w:tcPr>
            <w:tcW w:w="817" w:type="dxa"/>
            <w:vAlign w:val="center"/>
          </w:tcPr>
          <w:p w14:paraId="2BF5E3DF" w14:textId="77777777" w:rsidR="00CF10D2" w:rsidRPr="00CF10D2" w:rsidRDefault="00CF10D2" w:rsidP="00D3653F">
            <w:pPr>
              <w:pStyle w:val="Default"/>
              <w:jc w:val="center"/>
              <w:rPr>
                <w:color w:val="auto"/>
              </w:rPr>
            </w:pPr>
            <w:r w:rsidRPr="00CF10D2">
              <w:rPr>
                <w:color w:val="auto"/>
              </w:rPr>
              <w:lastRenderedPageBreak/>
              <w:t>3.1.</w:t>
            </w:r>
          </w:p>
        </w:tc>
        <w:tc>
          <w:tcPr>
            <w:tcW w:w="4140" w:type="dxa"/>
            <w:vAlign w:val="center"/>
          </w:tcPr>
          <w:p w14:paraId="1333AFDE" w14:textId="77777777" w:rsidR="00CF10D2" w:rsidRPr="00CF10D2" w:rsidRDefault="00CF10D2" w:rsidP="00D3653F">
            <w:pPr>
              <w:pStyle w:val="Default"/>
              <w:jc w:val="center"/>
              <w:rPr>
                <w:color w:val="auto"/>
              </w:rPr>
            </w:pPr>
            <w:r w:rsidRPr="00CF10D2">
              <w:rPr>
                <w:color w:val="auto"/>
              </w:rPr>
              <w:t>-</w:t>
            </w:r>
          </w:p>
        </w:tc>
        <w:tc>
          <w:tcPr>
            <w:tcW w:w="2410" w:type="dxa"/>
            <w:vAlign w:val="center"/>
          </w:tcPr>
          <w:p w14:paraId="40EE808F" w14:textId="77777777" w:rsidR="00CF10D2" w:rsidRPr="00CF10D2" w:rsidRDefault="00CF10D2" w:rsidP="00D3653F">
            <w:pPr>
              <w:pStyle w:val="Default"/>
              <w:jc w:val="center"/>
              <w:rPr>
                <w:color w:val="auto"/>
              </w:rPr>
            </w:pPr>
            <w:r w:rsidRPr="00CF10D2">
              <w:rPr>
                <w:color w:val="auto"/>
              </w:rPr>
              <w:t>-</w:t>
            </w:r>
          </w:p>
        </w:tc>
        <w:tc>
          <w:tcPr>
            <w:tcW w:w="2155" w:type="dxa"/>
            <w:vAlign w:val="center"/>
          </w:tcPr>
          <w:p w14:paraId="18C6CE89" w14:textId="77777777" w:rsidR="00CF10D2" w:rsidRPr="00CF10D2" w:rsidRDefault="00CF10D2" w:rsidP="00D3653F">
            <w:pPr>
              <w:pStyle w:val="Default"/>
              <w:jc w:val="center"/>
              <w:rPr>
                <w:color w:val="auto"/>
              </w:rPr>
            </w:pPr>
            <w:r w:rsidRPr="00CF10D2">
              <w:rPr>
                <w:color w:val="auto"/>
              </w:rPr>
              <w:t>-</w:t>
            </w:r>
          </w:p>
        </w:tc>
      </w:tr>
      <w:tr w:rsidR="00CF10D2" w:rsidRPr="00C06EBD" w14:paraId="515AC897" w14:textId="77777777" w:rsidTr="00851721">
        <w:trPr>
          <w:trHeight w:val="127"/>
          <w:jc w:val="right"/>
        </w:trPr>
        <w:tc>
          <w:tcPr>
            <w:tcW w:w="817" w:type="dxa"/>
            <w:vAlign w:val="center"/>
          </w:tcPr>
          <w:p w14:paraId="51DEC6A2" w14:textId="77777777" w:rsidR="00CF10D2" w:rsidRPr="00CF10D2" w:rsidRDefault="00CF10D2" w:rsidP="00D3653F">
            <w:pPr>
              <w:pStyle w:val="Default"/>
              <w:jc w:val="center"/>
              <w:rPr>
                <w:color w:val="auto"/>
              </w:rPr>
            </w:pPr>
            <w:r w:rsidRPr="00CF10D2">
              <w:rPr>
                <w:bCs/>
                <w:color w:val="auto"/>
              </w:rPr>
              <w:t>4.</w:t>
            </w:r>
          </w:p>
        </w:tc>
        <w:tc>
          <w:tcPr>
            <w:tcW w:w="8705" w:type="dxa"/>
            <w:gridSpan w:val="3"/>
            <w:vAlign w:val="center"/>
          </w:tcPr>
          <w:p w14:paraId="6A7724CB" w14:textId="77777777" w:rsidR="00D3653F" w:rsidRDefault="00CF10D2" w:rsidP="00D3653F">
            <w:pPr>
              <w:pStyle w:val="Default"/>
              <w:jc w:val="center"/>
              <w:rPr>
                <w:bCs/>
                <w:color w:val="auto"/>
              </w:rPr>
            </w:pPr>
            <w:r w:rsidRPr="00CF10D2">
              <w:rPr>
                <w:bCs/>
                <w:color w:val="auto"/>
              </w:rPr>
              <w:t xml:space="preserve">Схема территориального планирования Российской Федерации </w:t>
            </w:r>
          </w:p>
          <w:p w14:paraId="77CB67D2" w14:textId="77777777" w:rsidR="00CF10D2" w:rsidRPr="00CF10D2" w:rsidRDefault="00CF10D2" w:rsidP="00D3653F">
            <w:pPr>
              <w:pStyle w:val="Default"/>
              <w:jc w:val="center"/>
              <w:rPr>
                <w:bCs/>
                <w:color w:val="auto"/>
              </w:rPr>
            </w:pPr>
            <w:r w:rsidRPr="00CF10D2">
              <w:rPr>
                <w:bCs/>
                <w:color w:val="auto"/>
              </w:rPr>
              <w:t>в области высшего профессионального образования</w:t>
            </w:r>
          </w:p>
        </w:tc>
      </w:tr>
      <w:tr w:rsidR="00CF10D2" w:rsidRPr="00C06EBD" w14:paraId="03CD453F" w14:textId="77777777" w:rsidTr="00851721">
        <w:trPr>
          <w:trHeight w:val="127"/>
          <w:jc w:val="right"/>
        </w:trPr>
        <w:tc>
          <w:tcPr>
            <w:tcW w:w="817" w:type="dxa"/>
            <w:vAlign w:val="center"/>
          </w:tcPr>
          <w:p w14:paraId="22CE38E0" w14:textId="77777777" w:rsidR="00CF10D2" w:rsidRPr="00CF10D2" w:rsidRDefault="00CF10D2" w:rsidP="00D3653F">
            <w:pPr>
              <w:pStyle w:val="Default"/>
              <w:jc w:val="center"/>
              <w:rPr>
                <w:color w:val="auto"/>
              </w:rPr>
            </w:pPr>
            <w:r w:rsidRPr="00CF10D2">
              <w:rPr>
                <w:color w:val="auto"/>
              </w:rPr>
              <w:t>4.1.</w:t>
            </w:r>
          </w:p>
        </w:tc>
        <w:tc>
          <w:tcPr>
            <w:tcW w:w="4140" w:type="dxa"/>
            <w:vAlign w:val="center"/>
          </w:tcPr>
          <w:p w14:paraId="5C68B20E" w14:textId="77777777" w:rsidR="00CF10D2" w:rsidRPr="00CF10D2" w:rsidRDefault="00CF10D2" w:rsidP="00D3653F">
            <w:pPr>
              <w:pStyle w:val="Default"/>
              <w:jc w:val="center"/>
              <w:rPr>
                <w:color w:val="auto"/>
              </w:rPr>
            </w:pPr>
            <w:r w:rsidRPr="00CF10D2">
              <w:rPr>
                <w:color w:val="auto"/>
              </w:rPr>
              <w:t>-</w:t>
            </w:r>
          </w:p>
        </w:tc>
        <w:tc>
          <w:tcPr>
            <w:tcW w:w="2410" w:type="dxa"/>
            <w:vAlign w:val="center"/>
          </w:tcPr>
          <w:p w14:paraId="3783A445" w14:textId="77777777" w:rsidR="00CF10D2" w:rsidRPr="00CF10D2" w:rsidRDefault="00CF10D2" w:rsidP="00D3653F">
            <w:pPr>
              <w:pStyle w:val="Default"/>
              <w:jc w:val="center"/>
              <w:rPr>
                <w:color w:val="auto"/>
              </w:rPr>
            </w:pPr>
            <w:r w:rsidRPr="00CF10D2">
              <w:rPr>
                <w:color w:val="auto"/>
              </w:rPr>
              <w:t>-</w:t>
            </w:r>
          </w:p>
        </w:tc>
        <w:tc>
          <w:tcPr>
            <w:tcW w:w="2155" w:type="dxa"/>
            <w:vAlign w:val="center"/>
          </w:tcPr>
          <w:p w14:paraId="5041B518" w14:textId="77777777" w:rsidR="00CF10D2" w:rsidRPr="00CF10D2" w:rsidRDefault="00CF10D2" w:rsidP="00D3653F">
            <w:pPr>
              <w:pStyle w:val="Default"/>
              <w:jc w:val="center"/>
              <w:rPr>
                <w:color w:val="auto"/>
              </w:rPr>
            </w:pPr>
            <w:r w:rsidRPr="00CF10D2">
              <w:rPr>
                <w:color w:val="auto"/>
              </w:rPr>
              <w:t>-</w:t>
            </w:r>
          </w:p>
        </w:tc>
      </w:tr>
      <w:tr w:rsidR="00CF10D2" w:rsidRPr="00C06EBD" w14:paraId="76ADE551" w14:textId="77777777" w:rsidTr="00851721">
        <w:trPr>
          <w:trHeight w:val="127"/>
          <w:jc w:val="right"/>
        </w:trPr>
        <w:tc>
          <w:tcPr>
            <w:tcW w:w="817" w:type="dxa"/>
            <w:vAlign w:val="center"/>
          </w:tcPr>
          <w:p w14:paraId="74E62819" w14:textId="77777777" w:rsidR="00CF10D2" w:rsidRPr="00CF10D2" w:rsidRDefault="00CF10D2" w:rsidP="00D3653F">
            <w:pPr>
              <w:pStyle w:val="Default"/>
              <w:jc w:val="center"/>
              <w:rPr>
                <w:color w:val="auto"/>
              </w:rPr>
            </w:pPr>
            <w:r w:rsidRPr="00CF10D2">
              <w:rPr>
                <w:bCs/>
                <w:color w:val="auto"/>
              </w:rPr>
              <w:t>5.</w:t>
            </w:r>
          </w:p>
        </w:tc>
        <w:tc>
          <w:tcPr>
            <w:tcW w:w="8705" w:type="dxa"/>
            <w:gridSpan w:val="3"/>
            <w:vAlign w:val="center"/>
          </w:tcPr>
          <w:p w14:paraId="3C9D3959" w14:textId="77777777" w:rsidR="00CF10D2" w:rsidRPr="00CF10D2" w:rsidRDefault="00CF10D2" w:rsidP="00D3653F">
            <w:pPr>
              <w:pStyle w:val="Default"/>
              <w:jc w:val="center"/>
              <w:rPr>
                <w:bCs/>
                <w:color w:val="auto"/>
              </w:rPr>
            </w:pPr>
            <w:r w:rsidRPr="00CF10D2">
              <w:rPr>
                <w:bCs/>
                <w:color w:val="auto"/>
              </w:rPr>
              <w:t>Схема территориального планирования Российской Федерации в энергетики</w:t>
            </w:r>
          </w:p>
        </w:tc>
      </w:tr>
      <w:tr w:rsidR="00CF10D2" w:rsidRPr="00C06EBD" w14:paraId="7159F4A0" w14:textId="77777777" w:rsidTr="00851721">
        <w:trPr>
          <w:trHeight w:val="387"/>
          <w:jc w:val="right"/>
        </w:trPr>
        <w:tc>
          <w:tcPr>
            <w:tcW w:w="817" w:type="dxa"/>
            <w:vAlign w:val="center"/>
          </w:tcPr>
          <w:p w14:paraId="08435A67" w14:textId="77777777" w:rsidR="00CF10D2" w:rsidRPr="00CF10D2" w:rsidRDefault="00CF10D2" w:rsidP="00D3653F">
            <w:pPr>
              <w:pStyle w:val="Default"/>
              <w:jc w:val="center"/>
              <w:rPr>
                <w:color w:val="auto"/>
              </w:rPr>
            </w:pPr>
            <w:r w:rsidRPr="00CF10D2">
              <w:rPr>
                <w:color w:val="auto"/>
              </w:rPr>
              <w:t>5.1.</w:t>
            </w:r>
          </w:p>
        </w:tc>
        <w:tc>
          <w:tcPr>
            <w:tcW w:w="4140" w:type="dxa"/>
            <w:vAlign w:val="center"/>
          </w:tcPr>
          <w:p w14:paraId="1AEFCC34" w14:textId="77777777" w:rsidR="00CF10D2" w:rsidRPr="00CF10D2" w:rsidRDefault="00CF10D2" w:rsidP="00D3653F">
            <w:pPr>
              <w:pStyle w:val="Default"/>
              <w:jc w:val="center"/>
              <w:rPr>
                <w:color w:val="auto"/>
              </w:rPr>
            </w:pPr>
            <w:r w:rsidRPr="00CF10D2">
              <w:rPr>
                <w:color w:val="auto"/>
              </w:rPr>
              <w:t>-</w:t>
            </w:r>
          </w:p>
        </w:tc>
        <w:tc>
          <w:tcPr>
            <w:tcW w:w="2410" w:type="dxa"/>
            <w:vAlign w:val="center"/>
          </w:tcPr>
          <w:p w14:paraId="7C79B5DD" w14:textId="77777777" w:rsidR="00CF10D2" w:rsidRPr="00CF10D2" w:rsidRDefault="00CF10D2" w:rsidP="00D3653F">
            <w:pPr>
              <w:pStyle w:val="Default"/>
              <w:jc w:val="center"/>
              <w:rPr>
                <w:color w:val="auto"/>
              </w:rPr>
            </w:pPr>
            <w:r w:rsidRPr="00CF10D2">
              <w:rPr>
                <w:color w:val="auto"/>
              </w:rPr>
              <w:t>-</w:t>
            </w:r>
          </w:p>
        </w:tc>
        <w:tc>
          <w:tcPr>
            <w:tcW w:w="2155" w:type="dxa"/>
            <w:vAlign w:val="center"/>
          </w:tcPr>
          <w:p w14:paraId="6442CA5B" w14:textId="77777777" w:rsidR="00CF10D2" w:rsidRPr="00CF10D2" w:rsidRDefault="00CF10D2" w:rsidP="00D3653F">
            <w:pPr>
              <w:pStyle w:val="Default"/>
              <w:jc w:val="center"/>
              <w:rPr>
                <w:color w:val="auto"/>
              </w:rPr>
            </w:pPr>
            <w:r w:rsidRPr="00CF10D2">
              <w:rPr>
                <w:color w:val="auto"/>
              </w:rPr>
              <w:t>-</w:t>
            </w:r>
          </w:p>
        </w:tc>
      </w:tr>
    </w:tbl>
    <w:p w14:paraId="230A89B9" w14:textId="77777777" w:rsidR="002D3D62" w:rsidRPr="00BB751A" w:rsidRDefault="00A25EB3" w:rsidP="00023C0A">
      <w:pPr>
        <w:pStyle w:val="11"/>
        <w:rPr>
          <w:lang w:val="ru-RU"/>
        </w:rPr>
      </w:pPr>
      <w:bookmarkStart w:id="74" w:name="_Toc21505933"/>
      <w:bookmarkStart w:id="75" w:name="_Toc9845024"/>
      <w:r w:rsidRPr="00BB751A">
        <w:rPr>
          <w:lang w:val="ru-RU"/>
        </w:rPr>
        <w:t>4</w:t>
      </w:r>
      <w:r w:rsidR="002D3D62" w:rsidRPr="00BB751A">
        <w:rPr>
          <w:lang w:val="ru-RU"/>
        </w:rPr>
        <w:t xml:space="preserve">. </w:t>
      </w:r>
      <w:r w:rsidRPr="00A25EB3">
        <w:t>C</w:t>
      </w:r>
      <w:r w:rsidRPr="00BB751A">
        <w:rPr>
          <w:lang w:val="ru-RU"/>
        </w:rPr>
        <w:t xml:space="preserve">ведения о видах, назначении и </w:t>
      </w:r>
      <w:r w:rsidR="0074535E" w:rsidRPr="00BB751A">
        <w:rPr>
          <w:lang w:val="ru-RU"/>
        </w:rPr>
        <w:t>НАИМЕНОВАНИ</w:t>
      </w:r>
      <w:r w:rsidR="00164854" w:rsidRPr="00BB751A">
        <w:rPr>
          <w:lang w:val="ru-RU"/>
        </w:rPr>
        <w:t>И</w:t>
      </w:r>
      <w:r w:rsidR="0074535E" w:rsidRPr="00BB751A">
        <w:rPr>
          <w:lang w:val="ru-RU"/>
        </w:rPr>
        <w:t>,</w:t>
      </w:r>
      <w:r w:rsidRPr="00BB751A">
        <w:rPr>
          <w:lang w:val="ru-RU"/>
        </w:rPr>
        <w:t xml:space="preserve"> планируемых для размещения на территории поселения, входящего в состав муниципального района, объектов </w:t>
      </w:r>
      <w:r w:rsidR="00925B1D" w:rsidRPr="00BB751A">
        <w:rPr>
          <w:lang w:val="ru-RU"/>
        </w:rPr>
        <w:t>РЕГИОНАЛЬного</w:t>
      </w:r>
      <w:r w:rsidRPr="00BB751A">
        <w:rPr>
          <w:lang w:val="ru-RU"/>
        </w:rPr>
        <w:t xml:space="preserve"> значения</w:t>
      </w:r>
      <w:bookmarkEnd w:id="74"/>
      <w:r w:rsidRPr="00BB751A">
        <w:rPr>
          <w:lang w:val="ru-RU"/>
        </w:rPr>
        <w:t xml:space="preserve"> </w:t>
      </w:r>
      <w:bookmarkEnd w:id="75"/>
    </w:p>
    <w:p w14:paraId="665251C0" w14:textId="77777777" w:rsidR="00FE781C" w:rsidRDefault="00FE781C" w:rsidP="002C0784">
      <w:pPr>
        <w:pStyle w:val="Default"/>
        <w:ind w:firstLine="709"/>
        <w:jc w:val="both"/>
      </w:pPr>
      <w:r w:rsidRPr="00394193">
        <w:rPr>
          <w:bCs/>
        </w:rPr>
        <w:t>К объектам капитального строительства регионального значения</w:t>
      </w:r>
      <w:r w:rsidRPr="00394193">
        <w:t xml:space="preserve">, которые согласно части 6 статьи 9 Градостроительного кодекса Российской Федерации, подлежат учету </w:t>
      </w:r>
      <w:r w:rsidRPr="00394193">
        <w:rPr>
          <w:bCs/>
        </w:rPr>
        <w:t xml:space="preserve">в Генеральном плане </w:t>
      </w:r>
      <w:r w:rsidRPr="00394193">
        <w:t xml:space="preserve">и отображенным в Схеме территориального планирования </w:t>
      </w:r>
      <w:r w:rsidR="005B1484" w:rsidRPr="00394193">
        <w:rPr>
          <w:color w:val="auto"/>
        </w:rPr>
        <w:t>Тульской</w:t>
      </w:r>
      <w:r w:rsidRPr="00394193">
        <w:rPr>
          <w:bCs/>
        </w:rPr>
        <w:t xml:space="preserve"> области</w:t>
      </w:r>
      <w:r w:rsidRPr="00394193">
        <w:t>, относятся:</w:t>
      </w:r>
    </w:p>
    <w:p w14:paraId="7F1720E4" w14:textId="77777777" w:rsidR="00FE781C" w:rsidRPr="00394193" w:rsidRDefault="00FE781C" w:rsidP="002C0784">
      <w:pPr>
        <w:pStyle w:val="Default"/>
        <w:ind w:firstLine="709"/>
        <w:jc w:val="both"/>
        <w:rPr>
          <w:color w:val="auto"/>
        </w:rPr>
      </w:pPr>
      <w:r w:rsidRPr="00394193">
        <w:rPr>
          <w:color w:val="auto"/>
        </w:rPr>
        <w:t xml:space="preserve">а) объекты транспорта (железнодорожного, водного, воздушного транспорта), автомобильные дороги регионального или межмуниципального значения; </w:t>
      </w:r>
    </w:p>
    <w:p w14:paraId="3555CB7B" w14:textId="77777777" w:rsidR="00FE781C" w:rsidRPr="00394193" w:rsidRDefault="00FE781C" w:rsidP="002C0784">
      <w:pPr>
        <w:pStyle w:val="Default"/>
        <w:ind w:firstLine="709"/>
        <w:jc w:val="both"/>
        <w:rPr>
          <w:color w:val="auto"/>
        </w:rPr>
      </w:pPr>
      <w:r w:rsidRPr="00394193">
        <w:rPr>
          <w:color w:val="auto"/>
        </w:rPr>
        <w:t xml:space="preserve">б) объекты в области предупреждения чрезвычайных ситуаций межмуниципального и регионального характера, стихийных бедствий, эпидемий и ликвидации их последствий; </w:t>
      </w:r>
    </w:p>
    <w:p w14:paraId="376C02E1" w14:textId="77777777" w:rsidR="00FE781C" w:rsidRPr="00394193" w:rsidRDefault="00FE781C" w:rsidP="002C0784">
      <w:pPr>
        <w:pStyle w:val="Default"/>
        <w:ind w:firstLine="709"/>
        <w:jc w:val="both"/>
        <w:rPr>
          <w:color w:val="auto"/>
        </w:rPr>
      </w:pPr>
      <w:r w:rsidRPr="00394193">
        <w:rPr>
          <w:color w:val="auto"/>
        </w:rPr>
        <w:t xml:space="preserve">в) объекты образования; </w:t>
      </w:r>
    </w:p>
    <w:p w14:paraId="45B7395F" w14:textId="77777777" w:rsidR="00FE781C" w:rsidRPr="00394193" w:rsidRDefault="00FE781C" w:rsidP="002C0784">
      <w:pPr>
        <w:pStyle w:val="Default"/>
        <w:ind w:firstLine="709"/>
        <w:jc w:val="both"/>
        <w:rPr>
          <w:color w:val="auto"/>
        </w:rPr>
      </w:pPr>
      <w:r w:rsidRPr="00394193">
        <w:rPr>
          <w:color w:val="auto"/>
        </w:rPr>
        <w:t>г) объекты здравоохранения;</w:t>
      </w:r>
    </w:p>
    <w:p w14:paraId="2120BDDE" w14:textId="77777777" w:rsidR="00FE781C" w:rsidRPr="00394193" w:rsidRDefault="00FE781C" w:rsidP="002C0784">
      <w:pPr>
        <w:pStyle w:val="Default"/>
        <w:ind w:firstLine="709"/>
        <w:jc w:val="both"/>
        <w:rPr>
          <w:color w:val="auto"/>
        </w:rPr>
      </w:pPr>
      <w:r w:rsidRPr="00394193">
        <w:rPr>
          <w:color w:val="auto"/>
        </w:rPr>
        <w:t>д) объекты физической культуры и спорта</w:t>
      </w:r>
    </w:p>
    <w:p w14:paraId="0020A4A6" w14:textId="77777777" w:rsidR="00FE781C" w:rsidRPr="00394193" w:rsidRDefault="00FE781C" w:rsidP="002C0784">
      <w:pPr>
        <w:pStyle w:val="Default"/>
        <w:ind w:firstLine="709"/>
        <w:jc w:val="both"/>
        <w:rPr>
          <w:color w:val="auto"/>
        </w:rPr>
      </w:pPr>
      <w:r w:rsidRPr="00394193">
        <w:rPr>
          <w:color w:val="auto"/>
        </w:rPr>
        <w:t>е) иные объекты, определяемые правительством Тульской области.</w:t>
      </w:r>
    </w:p>
    <w:p w14:paraId="7F593437" w14:textId="77777777" w:rsidR="00FE781C" w:rsidRPr="00C816C0" w:rsidRDefault="00FE781C" w:rsidP="002C0784">
      <w:pPr>
        <w:pStyle w:val="26"/>
        <w:widowControl w:val="0"/>
        <w:spacing w:after="0" w:line="240" w:lineRule="auto"/>
        <w:ind w:firstLine="709"/>
        <w:jc w:val="both"/>
        <w:rPr>
          <w:rFonts w:cs="Times New Roman"/>
          <w:lang w:eastAsia="ru-RU"/>
        </w:rPr>
      </w:pPr>
      <w:r w:rsidRPr="00C816C0">
        <w:rPr>
          <w:rFonts w:cs="Times New Roman"/>
          <w:lang w:eastAsia="ru-RU"/>
        </w:rPr>
        <w:t xml:space="preserve">Утвержденные в Схеме территориального планирования </w:t>
      </w:r>
      <w:r w:rsidR="005B1484" w:rsidRPr="005B1484">
        <w:rPr>
          <w:rFonts w:cs="Times New Roman"/>
          <w:lang w:eastAsia="ru-RU"/>
        </w:rPr>
        <w:t>Тульской</w:t>
      </w:r>
      <w:r w:rsidRPr="00C816C0">
        <w:rPr>
          <w:rFonts w:cs="Times New Roman"/>
          <w:lang w:eastAsia="ru-RU"/>
        </w:rPr>
        <w:t xml:space="preserve"> области сведения о видах, назначении и </w:t>
      </w:r>
      <w:r w:rsidR="0074535E" w:rsidRPr="00C816C0">
        <w:rPr>
          <w:rFonts w:cs="Times New Roman"/>
          <w:lang w:eastAsia="ru-RU"/>
        </w:rPr>
        <w:t>наименованиях,</w:t>
      </w:r>
      <w:r w:rsidRPr="00C816C0">
        <w:rPr>
          <w:rFonts w:cs="Times New Roman"/>
          <w:lang w:eastAsia="ru-RU"/>
        </w:rPr>
        <w:t xml:space="preserve"> планируемых для размещения на территориях МО объектов регионального значения представлены в Таблице 4.1. </w:t>
      </w:r>
    </w:p>
    <w:p w14:paraId="1C351FDD" w14:textId="77777777" w:rsidR="0074535E" w:rsidRDefault="00CF10D2" w:rsidP="0074535E">
      <w:pPr>
        <w:pStyle w:val="7"/>
      </w:pPr>
      <w:r w:rsidRPr="00394193">
        <w:t xml:space="preserve">Таблица </w:t>
      </w:r>
      <w:r w:rsidR="00394193" w:rsidRPr="00394193">
        <w:t>4</w:t>
      </w:r>
      <w:r w:rsidRPr="00394193">
        <w:t xml:space="preserve">.1. </w:t>
      </w:r>
    </w:p>
    <w:p w14:paraId="3D142924" w14:textId="77777777" w:rsidR="00BA7155" w:rsidRDefault="00CF10D2" w:rsidP="00BA7155">
      <w:pPr>
        <w:ind w:firstLine="567"/>
        <w:jc w:val="center"/>
        <w:rPr>
          <w:b/>
        </w:rPr>
      </w:pPr>
      <w:r w:rsidRPr="00BA7155">
        <w:rPr>
          <w:b/>
        </w:rPr>
        <w:t xml:space="preserve">Реестр планируемых для размещения объектов регионального значения, </w:t>
      </w:r>
    </w:p>
    <w:p w14:paraId="497B2B56" w14:textId="77777777" w:rsidR="00CF10D2" w:rsidRPr="00BA7155" w:rsidRDefault="00CF10D2" w:rsidP="00DE6CCF">
      <w:pPr>
        <w:spacing w:after="120"/>
        <w:ind w:firstLine="567"/>
        <w:jc w:val="center"/>
        <w:rPr>
          <w:b/>
        </w:rPr>
      </w:pPr>
      <w:r w:rsidRPr="00BA7155">
        <w:rPr>
          <w:b/>
        </w:rPr>
        <w:t>в соответствии с документами территориального планирования субъекта Российской Федерации, подлежащих учету при подготовке проекта Генерального плана</w:t>
      </w:r>
    </w:p>
    <w:tbl>
      <w:tblPr>
        <w:tblStyle w:val="afb"/>
        <w:tblW w:w="9351" w:type="dxa"/>
        <w:jc w:val="right"/>
        <w:tblLayout w:type="fixed"/>
        <w:tblLook w:val="0000" w:firstRow="0" w:lastRow="0" w:firstColumn="0" w:lastColumn="0" w:noHBand="0" w:noVBand="0"/>
      </w:tblPr>
      <w:tblGrid>
        <w:gridCol w:w="817"/>
        <w:gridCol w:w="3147"/>
        <w:gridCol w:w="3403"/>
        <w:gridCol w:w="1984"/>
      </w:tblGrid>
      <w:tr w:rsidR="00CF10D2" w:rsidRPr="00394193" w14:paraId="5A6C3360" w14:textId="77777777" w:rsidTr="00E565F6">
        <w:trPr>
          <w:trHeight w:val="611"/>
          <w:tblHeader/>
          <w:jc w:val="right"/>
        </w:trPr>
        <w:tc>
          <w:tcPr>
            <w:tcW w:w="817" w:type="dxa"/>
            <w:vAlign w:val="center"/>
          </w:tcPr>
          <w:p w14:paraId="153A533E" w14:textId="77777777" w:rsidR="00CF10D2" w:rsidRPr="0074535E" w:rsidRDefault="00CF10D2" w:rsidP="00BA7155">
            <w:pPr>
              <w:pStyle w:val="Default"/>
              <w:jc w:val="center"/>
              <w:rPr>
                <w:b/>
                <w:color w:val="auto"/>
              </w:rPr>
            </w:pPr>
            <w:r w:rsidRPr="0074535E">
              <w:rPr>
                <w:b/>
                <w:bCs/>
                <w:color w:val="auto"/>
              </w:rPr>
              <w:t>№ п/п</w:t>
            </w:r>
          </w:p>
        </w:tc>
        <w:tc>
          <w:tcPr>
            <w:tcW w:w="3147" w:type="dxa"/>
            <w:vAlign w:val="center"/>
          </w:tcPr>
          <w:p w14:paraId="7998328F" w14:textId="77777777" w:rsidR="00CF10D2" w:rsidRPr="0074535E" w:rsidRDefault="00CF10D2" w:rsidP="00BA7155">
            <w:pPr>
              <w:pStyle w:val="Default"/>
              <w:jc w:val="center"/>
              <w:rPr>
                <w:b/>
                <w:color w:val="auto"/>
              </w:rPr>
            </w:pPr>
            <w:r w:rsidRPr="0074535E">
              <w:rPr>
                <w:b/>
                <w:bCs/>
                <w:color w:val="auto"/>
              </w:rPr>
              <w:t>Наименование мероприятия, объекта, планируемого для размещения</w:t>
            </w:r>
          </w:p>
        </w:tc>
        <w:tc>
          <w:tcPr>
            <w:tcW w:w="3403" w:type="dxa"/>
            <w:vAlign w:val="center"/>
          </w:tcPr>
          <w:p w14:paraId="5ED88B43" w14:textId="77777777" w:rsidR="00CF10D2" w:rsidRPr="0074535E" w:rsidRDefault="00CF10D2" w:rsidP="00BA7155">
            <w:pPr>
              <w:pStyle w:val="Default"/>
              <w:jc w:val="center"/>
              <w:rPr>
                <w:b/>
                <w:bCs/>
                <w:color w:val="auto"/>
              </w:rPr>
            </w:pPr>
            <w:r w:rsidRPr="0074535E">
              <w:rPr>
                <w:b/>
                <w:bCs/>
                <w:color w:val="auto"/>
              </w:rPr>
              <w:t>Планируемое место размещения объекта,</w:t>
            </w:r>
          </w:p>
          <w:p w14:paraId="34637829" w14:textId="77777777" w:rsidR="00CF10D2" w:rsidRPr="0074535E" w:rsidRDefault="00CF10D2" w:rsidP="00BA7155">
            <w:pPr>
              <w:pStyle w:val="Default"/>
              <w:jc w:val="center"/>
              <w:rPr>
                <w:b/>
                <w:color w:val="auto"/>
              </w:rPr>
            </w:pPr>
            <w:r w:rsidRPr="0074535E">
              <w:rPr>
                <w:b/>
                <w:bCs/>
                <w:color w:val="auto"/>
              </w:rPr>
              <w:t>краткие характеристики</w:t>
            </w:r>
          </w:p>
        </w:tc>
        <w:tc>
          <w:tcPr>
            <w:tcW w:w="1984" w:type="dxa"/>
            <w:vAlign w:val="center"/>
          </w:tcPr>
          <w:p w14:paraId="6705892B" w14:textId="77777777" w:rsidR="00CF10D2" w:rsidRPr="0074535E" w:rsidRDefault="00CF10D2" w:rsidP="00BA7155">
            <w:pPr>
              <w:pStyle w:val="Default"/>
              <w:jc w:val="center"/>
              <w:rPr>
                <w:b/>
                <w:bCs/>
                <w:color w:val="auto"/>
              </w:rPr>
            </w:pPr>
            <w:r w:rsidRPr="0074535E">
              <w:rPr>
                <w:b/>
                <w:bCs/>
                <w:color w:val="auto"/>
              </w:rPr>
              <w:t>Условное обозначение</w:t>
            </w:r>
          </w:p>
        </w:tc>
      </w:tr>
      <w:tr w:rsidR="00E565F6" w:rsidRPr="00394193" w14:paraId="2151BC65" w14:textId="77777777" w:rsidTr="00851721">
        <w:trPr>
          <w:trHeight w:val="409"/>
          <w:jc w:val="right"/>
        </w:trPr>
        <w:tc>
          <w:tcPr>
            <w:tcW w:w="817" w:type="dxa"/>
            <w:vAlign w:val="center"/>
          </w:tcPr>
          <w:p w14:paraId="03FBD447" w14:textId="1649B9A2" w:rsidR="00E565F6" w:rsidRPr="008A320B" w:rsidRDefault="00E565F6" w:rsidP="00E565F6">
            <w:pPr>
              <w:pStyle w:val="Default"/>
              <w:jc w:val="center"/>
              <w:rPr>
                <w:color w:val="auto"/>
              </w:rPr>
            </w:pPr>
            <w:r w:rsidRPr="00BD3FE6">
              <w:rPr>
                <w:color w:val="auto"/>
              </w:rPr>
              <w:t>1.</w:t>
            </w:r>
          </w:p>
        </w:tc>
        <w:tc>
          <w:tcPr>
            <w:tcW w:w="8534" w:type="dxa"/>
            <w:gridSpan w:val="3"/>
            <w:vAlign w:val="center"/>
          </w:tcPr>
          <w:p w14:paraId="6F0B5892" w14:textId="6971B74E" w:rsidR="00E565F6" w:rsidRPr="008A320B" w:rsidRDefault="00E565F6" w:rsidP="00E565F6">
            <w:pPr>
              <w:pStyle w:val="Default"/>
              <w:jc w:val="center"/>
              <w:rPr>
                <w:color w:val="auto"/>
              </w:rPr>
            </w:pPr>
            <w:r w:rsidRPr="005C6338">
              <w:rPr>
                <w:b/>
                <w:i/>
                <w:color w:val="auto"/>
              </w:rPr>
              <w:t>Особо охраняемые природные территории</w:t>
            </w:r>
          </w:p>
        </w:tc>
      </w:tr>
      <w:tr w:rsidR="00E565F6" w:rsidRPr="00C06EBD" w14:paraId="6346AB29" w14:textId="77777777" w:rsidTr="00E565F6">
        <w:trPr>
          <w:trHeight w:val="610"/>
          <w:jc w:val="right"/>
        </w:trPr>
        <w:tc>
          <w:tcPr>
            <w:tcW w:w="817" w:type="dxa"/>
            <w:vAlign w:val="center"/>
          </w:tcPr>
          <w:p w14:paraId="57B54322" w14:textId="63442E52" w:rsidR="00E565F6" w:rsidRPr="00457FA7" w:rsidRDefault="00E565F6" w:rsidP="00E565F6">
            <w:pPr>
              <w:pStyle w:val="Default"/>
              <w:jc w:val="center"/>
              <w:rPr>
                <w:color w:val="auto"/>
              </w:rPr>
            </w:pPr>
            <w:r w:rsidRPr="005C6338">
              <w:rPr>
                <w:color w:val="auto"/>
              </w:rPr>
              <w:t>1.1.</w:t>
            </w:r>
          </w:p>
        </w:tc>
        <w:tc>
          <w:tcPr>
            <w:tcW w:w="3147" w:type="dxa"/>
            <w:vAlign w:val="center"/>
          </w:tcPr>
          <w:p w14:paraId="5FDD6463" w14:textId="4C044CF7" w:rsidR="00E565F6" w:rsidRPr="00457FA7" w:rsidRDefault="00E565F6" w:rsidP="00E565F6">
            <w:pPr>
              <w:pStyle w:val="Default"/>
              <w:jc w:val="center"/>
              <w:rPr>
                <w:color w:val="auto"/>
              </w:rPr>
            </w:pPr>
            <w:r w:rsidRPr="005C6338">
              <w:rPr>
                <w:rFonts w:ascii="PT Astra Serif" w:eastAsia="Arial" w:hAnsi="PT Astra Serif"/>
                <w:lang w:eastAsia="ar-SA"/>
              </w:rPr>
              <w:t>«Лупишкинское болото»</w:t>
            </w:r>
          </w:p>
        </w:tc>
        <w:tc>
          <w:tcPr>
            <w:tcW w:w="3403" w:type="dxa"/>
            <w:vAlign w:val="center"/>
          </w:tcPr>
          <w:p w14:paraId="73EAF3E2" w14:textId="77777777" w:rsidR="00E565F6" w:rsidRPr="005C6338" w:rsidRDefault="00E565F6" w:rsidP="00E565F6">
            <w:pPr>
              <w:autoSpaceDE w:val="0"/>
              <w:autoSpaceDN w:val="0"/>
              <w:adjustRightInd w:val="0"/>
              <w:jc w:val="both"/>
              <w:rPr>
                <w:rFonts w:ascii="PT Astra Serif" w:eastAsia="Arial" w:hAnsi="PT Astra Serif"/>
              </w:rPr>
            </w:pPr>
            <w:r w:rsidRPr="005C6338">
              <w:rPr>
                <w:rFonts w:ascii="PT Astra Serif" w:eastAsia="Arial" w:hAnsi="PT Astra Serif"/>
              </w:rPr>
              <w:t>Ориентировочной площадью 789 гектаров.</w:t>
            </w:r>
          </w:p>
          <w:p w14:paraId="179B2C46" w14:textId="77777777" w:rsidR="00E565F6" w:rsidRPr="005C6338" w:rsidRDefault="00E565F6" w:rsidP="00E565F6">
            <w:pPr>
              <w:autoSpaceDE w:val="0"/>
              <w:autoSpaceDN w:val="0"/>
              <w:adjustRightInd w:val="0"/>
              <w:jc w:val="both"/>
              <w:rPr>
                <w:rFonts w:ascii="PT Astra Serif" w:eastAsia="Arial" w:hAnsi="PT Astra Serif"/>
              </w:rPr>
            </w:pPr>
            <w:r w:rsidRPr="005C6338">
              <w:rPr>
                <w:rFonts w:ascii="PT Astra Serif" w:eastAsia="Arial" w:hAnsi="PT Astra Serif"/>
              </w:rPr>
              <w:t>Категория: памятник природы</w:t>
            </w:r>
          </w:p>
          <w:p w14:paraId="36FE46FB" w14:textId="77777777" w:rsidR="00E565F6" w:rsidRPr="005C6338" w:rsidRDefault="00E565F6" w:rsidP="00E565F6">
            <w:pPr>
              <w:autoSpaceDE w:val="0"/>
              <w:autoSpaceDN w:val="0"/>
              <w:adjustRightInd w:val="0"/>
              <w:jc w:val="both"/>
              <w:rPr>
                <w:rFonts w:ascii="PT Astra Serif" w:eastAsia="Arial" w:hAnsi="PT Astra Serif"/>
              </w:rPr>
            </w:pPr>
            <w:r w:rsidRPr="005C6338">
              <w:rPr>
                <w:rFonts w:ascii="PT Astra Serif" w:eastAsia="Arial" w:hAnsi="PT Astra Serif"/>
              </w:rPr>
              <w:t xml:space="preserve">Местоположение: располагается между д. Лупишки, Белоозеро и н.п. </w:t>
            </w:r>
            <w:r w:rsidRPr="005C6338">
              <w:rPr>
                <w:rFonts w:ascii="PT Astra Serif" w:eastAsia="Arial" w:hAnsi="PT Astra Serif"/>
              </w:rPr>
              <w:lastRenderedPageBreak/>
              <w:t>Люторичи. Границы: северная – по дороге Ушаково – Кимовск – Зеркальный от моста через р. Дон 4 км до пересечения с высоковольтной линией электропередач у карьера и далее, вдоль высоковольтной линии электропередач, до пересечения с р. Дриска, южнее д. Белоозеро.</w:t>
            </w:r>
          </w:p>
          <w:p w14:paraId="53F5E4F2" w14:textId="77777777" w:rsidR="00E565F6" w:rsidRPr="005C6338" w:rsidRDefault="00E565F6" w:rsidP="00E565F6">
            <w:pPr>
              <w:autoSpaceDE w:val="0"/>
              <w:autoSpaceDN w:val="0"/>
              <w:adjustRightInd w:val="0"/>
              <w:jc w:val="both"/>
              <w:rPr>
                <w:rFonts w:ascii="PT Astra Serif" w:eastAsia="Arial" w:hAnsi="PT Astra Serif"/>
              </w:rPr>
            </w:pPr>
            <w:r w:rsidRPr="005C6338">
              <w:rPr>
                <w:rFonts w:ascii="PT Astra Serif" w:eastAsia="Arial" w:hAnsi="PT Astra Serif"/>
              </w:rPr>
              <w:t>Обоснование создания: своеобразие природы Лупишкинского болота проявляется в наличии и сочетании видов растений  и животных, представляющих несколько природных комплексов: лесостепной болотно-солончаковый, бореальный болотно-лесной. Зонально обусловленным является лесостепной комплекс, характеризующийся наличием таких видов растений, как осока гвоздичная, калерия Делавиня, гвоздика пышная, бубенчик лилиелистный.</w:t>
            </w:r>
          </w:p>
          <w:p w14:paraId="4B611F87" w14:textId="27745D59" w:rsidR="00E565F6" w:rsidRPr="00457FA7" w:rsidRDefault="00E565F6" w:rsidP="00E565F6">
            <w:pPr>
              <w:pStyle w:val="Default"/>
              <w:jc w:val="center"/>
              <w:rPr>
                <w:color w:val="auto"/>
              </w:rPr>
            </w:pPr>
          </w:p>
        </w:tc>
        <w:tc>
          <w:tcPr>
            <w:tcW w:w="1984" w:type="dxa"/>
            <w:vAlign w:val="center"/>
          </w:tcPr>
          <w:p w14:paraId="680357A8" w14:textId="1B5D08FC" w:rsidR="00E565F6" w:rsidRPr="00457FA7" w:rsidRDefault="00E565F6" w:rsidP="00E565F6">
            <w:pPr>
              <w:jc w:val="center"/>
            </w:pPr>
            <w:r w:rsidRPr="00BD3FE6">
              <w:lastRenderedPageBreak/>
              <w:t xml:space="preserve">Не устанавливается </w:t>
            </w:r>
          </w:p>
        </w:tc>
      </w:tr>
      <w:tr w:rsidR="00E565F6" w:rsidRPr="00C06EBD" w14:paraId="094EB4A0" w14:textId="77777777" w:rsidTr="00E565F6">
        <w:trPr>
          <w:trHeight w:val="610"/>
          <w:jc w:val="right"/>
        </w:trPr>
        <w:tc>
          <w:tcPr>
            <w:tcW w:w="817" w:type="dxa"/>
            <w:vAlign w:val="center"/>
          </w:tcPr>
          <w:p w14:paraId="14B7B856" w14:textId="5C096C15" w:rsidR="00E565F6" w:rsidRPr="00457FA7" w:rsidRDefault="00E565F6" w:rsidP="00E565F6">
            <w:pPr>
              <w:jc w:val="center"/>
            </w:pPr>
            <w:r w:rsidRPr="005C6338">
              <w:t>1.2.</w:t>
            </w:r>
          </w:p>
        </w:tc>
        <w:tc>
          <w:tcPr>
            <w:tcW w:w="3147" w:type="dxa"/>
            <w:vAlign w:val="center"/>
          </w:tcPr>
          <w:p w14:paraId="67277A54" w14:textId="70843EFD" w:rsidR="00E565F6" w:rsidRPr="00457FA7" w:rsidRDefault="00E565F6" w:rsidP="00E565F6">
            <w:pPr>
              <w:pStyle w:val="Default"/>
              <w:jc w:val="center"/>
              <w:rPr>
                <w:color w:val="auto"/>
              </w:rPr>
            </w:pPr>
            <w:r w:rsidRPr="005C6338">
              <w:rPr>
                <w:rFonts w:eastAsia="Arial"/>
                <w:szCs w:val="22"/>
                <w:lang w:eastAsia="ar-SA"/>
              </w:rPr>
              <w:t>Люторический озерно-болотный комплекс</w:t>
            </w:r>
          </w:p>
        </w:tc>
        <w:tc>
          <w:tcPr>
            <w:tcW w:w="3403" w:type="dxa"/>
            <w:vAlign w:val="center"/>
          </w:tcPr>
          <w:p w14:paraId="6D1BF553" w14:textId="77777777" w:rsidR="00E565F6" w:rsidRPr="005C6338" w:rsidRDefault="00E565F6" w:rsidP="00E565F6">
            <w:pPr>
              <w:autoSpaceDE w:val="0"/>
              <w:autoSpaceDN w:val="0"/>
              <w:adjustRightInd w:val="0"/>
              <w:jc w:val="both"/>
              <w:rPr>
                <w:rFonts w:eastAsia="Arial" w:cs="Times New Roman"/>
              </w:rPr>
            </w:pPr>
            <w:r w:rsidRPr="005C6338">
              <w:rPr>
                <w:rFonts w:eastAsia="Arial" w:cs="Times New Roman"/>
              </w:rPr>
              <w:t>Ориентировочной площадью 1200 гектаров.</w:t>
            </w:r>
          </w:p>
          <w:p w14:paraId="649F6B0F" w14:textId="77777777" w:rsidR="00E565F6" w:rsidRPr="005C6338" w:rsidRDefault="00E565F6" w:rsidP="00E565F6">
            <w:pPr>
              <w:autoSpaceDE w:val="0"/>
              <w:autoSpaceDN w:val="0"/>
              <w:adjustRightInd w:val="0"/>
              <w:jc w:val="both"/>
              <w:rPr>
                <w:rFonts w:eastAsia="Arial" w:cs="Times New Roman"/>
              </w:rPr>
            </w:pPr>
            <w:r w:rsidRPr="005C6338">
              <w:rPr>
                <w:rFonts w:eastAsia="Arial" w:cs="Times New Roman"/>
              </w:rPr>
              <w:t>Категория: природный заказник</w:t>
            </w:r>
          </w:p>
          <w:p w14:paraId="52DB0CAB" w14:textId="77777777" w:rsidR="00E565F6" w:rsidRPr="005C6338" w:rsidRDefault="00E565F6" w:rsidP="00E565F6">
            <w:pPr>
              <w:autoSpaceDE w:val="0"/>
              <w:autoSpaceDN w:val="0"/>
              <w:adjustRightInd w:val="0"/>
              <w:jc w:val="both"/>
              <w:rPr>
                <w:rFonts w:eastAsia="Arial" w:cs="Times New Roman"/>
              </w:rPr>
            </w:pPr>
            <w:r w:rsidRPr="005C6338">
              <w:rPr>
                <w:rFonts w:eastAsia="Arial" w:cs="Times New Roman"/>
              </w:rPr>
              <w:t xml:space="preserve">Местоположение:Находится в 7 км к юго- западу от г. Кимовска по дороге Кимовск -  Богородицк. </w:t>
            </w:r>
          </w:p>
          <w:p w14:paraId="3881DD61" w14:textId="77777777" w:rsidR="00E565F6" w:rsidRPr="005C6338" w:rsidRDefault="00E565F6" w:rsidP="00E565F6">
            <w:pPr>
              <w:autoSpaceDE w:val="0"/>
              <w:autoSpaceDN w:val="0"/>
              <w:adjustRightInd w:val="0"/>
              <w:jc w:val="both"/>
              <w:rPr>
                <w:rFonts w:eastAsia="Arial" w:cs="Times New Roman"/>
              </w:rPr>
            </w:pPr>
            <w:r w:rsidRPr="005C6338">
              <w:rPr>
                <w:rFonts w:eastAsia="Arial" w:cs="Times New Roman"/>
              </w:rPr>
              <w:t xml:space="preserve">Обоснование создания: Растительный покров между болотами и озерами представлен главным образом луговыми сообществами, местами имеются лесополосы и участки саженого леса.Водная растительность практически отсутствует. Является важным местом </w:t>
            </w:r>
            <w:r w:rsidRPr="005C6338">
              <w:rPr>
                <w:rFonts w:eastAsia="Arial" w:cs="Times New Roman"/>
              </w:rPr>
              <w:lastRenderedPageBreak/>
              <w:t>остановки на пролете ряда водных и околоводных видов птиц, местом летней линьки водоплавающих и гнездования редких для Тульской области видов птиц.</w:t>
            </w:r>
          </w:p>
          <w:p w14:paraId="708CE678" w14:textId="1B0DB20F" w:rsidR="00E565F6" w:rsidRPr="00457FA7" w:rsidRDefault="00E565F6" w:rsidP="00E565F6">
            <w:pPr>
              <w:pStyle w:val="Default"/>
              <w:jc w:val="center"/>
              <w:rPr>
                <w:color w:val="auto"/>
              </w:rPr>
            </w:pPr>
          </w:p>
        </w:tc>
        <w:tc>
          <w:tcPr>
            <w:tcW w:w="1984" w:type="dxa"/>
            <w:vAlign w:val="center"/>
          </w:tcPr>
          <w:p w14:paraId="68727065" w14:textId="6916A33C" w:rsidR="00E565F6" w:rsidRPr="00457FA7" w:rsidRDefault="00E565F6" w:rsidP="00E565F6">
            <w:pPr>
              <w:pStyle w:val="Default"/>
              <w:jc w:val="center"/>
              <w:rPr>
                <w:color w:val="auto"/>
              </w:rPr>
            </w:pPr>
            <w:r w:rsidRPr="00BD3FE6">
              <w:rPr>
                <w:color w:val="auto"/>
              </w:rPr>
              <w:lastRenderedPageBreak/>
              <w:t>Не устанавливается</w:t>
            </w:r>
          </w:p>
        </w:tc>
      </w:tr>
      <w:tr w:rsidR="00E565F6" w:rsidRPr="00C06EBD" w14:paraId="5AB9FCED" w14:textId="77777777" w:rsidTr="004420C7">
        <w:trPr>
          <w:trHeight w:val="610"/>
          <w:jc w:val="right"/>
        </w:trPr>
        <w:tc>
          <w:tcPr>
            <w:tcW w:w="817" w:type="dxa"/>
            <w:vAlign w:val="center"/>
          </w:tcPr>
          <w:p w14:paraId="292129A6" w14:textId="77777777" w:rsidR="00E565F6" w:rsidRPr="00457FA7" w:rsidRDefault="00E565F6" w:rsidP="00E565F6">
            <w:pPr>
              <w:pStyle w:val="Default"/>
              <w:jc w:val="center"/>
              <w:rPr>
                <w:color w:val="auto"/>
              </w:rPr>
            </w:pPr>
            <w:r w:rsidRPr="00457FA7">
              <w:rPr>
                <w:color w:val="auto"/>
              </w:rPr>
              <w:t>2.</w:t>
            </w:r>
          </w:p>
        </w:tc>
        <w:tc>
          <w:tcPr>
            <w:tcW w:w="8534" w:type="dxa"/>
            <w:gridSpan w:val="3"/>
            <w:vAlign w:val="center"/>
          </w:tcPr>
          <w:p w14:paraId="61678083" w14:textId="41FB57FF" w:rsidR="00E565F6" w:rsidRPr="00E565F6" w:rsidRDefault="00E565F6" w:rsidP="00E565F6">
            <w:pPr>
              <w:pStyle w:val="Default"/>
              <w:jc w:val="center"/>
              <w:rPr>
                <w:b/>
                <w:bCs/>
                <w:i/>
                <w:iCs/>
                <w:color w:val="auto"/>
              </w:rPr>
            </w:pPr>
            <w:r w:rsidRPr="00E565F6">
              <w:rPr>
                <w:b/>
                <w:bCs/>
                <w:i/>
                <w:iCs/>
                <w:color w:val="auto"/>
              </w:rPr>
              <w:t>Объекты культурного наследия</w:t>
            </w:r>
          </w:p>
        </w:tc>
      </w:tr>
      <w:tr w:rsidR="00E565F6" w:rsidRPr="00C06EBD" w14:paraId="6AEFBBF8" w14:textId="77777777" w:rsidTr="00E565F6">
        <w:trPr>
          <w:trHeight w:val="610"/>
          <w:jc w:val="right"/>
        </w:trPr>
        <w:tc>
          <w:tcPr>
            <w:tcW w:w="817" w:type="dxa"/>
            <w:vAlign w:val="center"/>
          </w:tcPr>
          <w:p w14:paraId="2C28FA0C" w14:textId="77777777" w:rsidR="00E565F6" w:rsidRPr="00457FA7" w:rsidRDefault="00E565F6" w:rsidP="00E565F6">
            <w:pPr>
              <w:pStyle w:val="Default"/>
              <w:jc w:val="center"/>
              <w:rPr>
                <w:color w:val="auto"/>
              </w:rPr>
            </w:pPr>
            <w:r w:rsidRPr="00457FA7">
              <w:rPr>
                <w:color w:val="auto"/>
              </w:rPr>
              <w:t>2.1.</w:t>
            </w:r>
          </w:p>
        </w:tc>
        <w:tc>
          <w:tcPr>
            <w:tcW w:w="3147" w:type="dxa"/>
            <w:vAlign w:val="center"/>
          </w:tcPr>
          <w:p w14:paraId="3B0D720E" w14:textId="77777777" w:rsidR="00E565F6" w:rsidRPr="00457FA7" w:rsidRDefault="00E565F6" w:rsidP="00E565F6">
            <w:pPr>
              <w:pStyle w:val="Default"/>
              <w:jc w:val="center"/>
              <w:rPr>
                <w:color w:val="auto"/>
              </w:rPr>
            </w:pPr>
            <w:r w:rsidRPr="00457FA7">
              <w:rPr>
                <w:color w:val="auto"/>
              </w:rPr>
              <w:t>Размещение объектов, иных территорий и (или) зон регионального значения не предусмотрено</w:t>
            </w:r>
          </w:p>
        </w:tc>
        <w:tc>
          <w:tcPr>
            <w:tcW w:w="3403" w:type="dxa"/>
            <w:vAlign w:val="center"/>
          </w:tcPr>
          <w:p w14:paraId="0DDD58CF" w14:textId="77777777" w:rsidR="00E565F6" w:rsidRPr="00457FA7" w:rsidRDefault="00E565F6" w:rsidP="00E565F6">
            <w:pPr>
              <w:pStyle w:val="Default"/>
              <w:jc w:val="center"/>
              <w:rPr>
                <w:color w:val="auto"/>
              </w:rPr>
            </w:pPr>
            <w:r w:rsidRPr="00457FA7">
              <w:rPr>
                <w:color w:val="auto"/>
              </w:rPr>
              <w:t>Не устанавливается</w:t>
            </w:r>
          </w:p>
        </w:tc>
        <w:tc>
          <w:tcPr>
            <w:tcW w:w="1984" w:type="dxa"/>
            <w:vAlign w:val="center"/>
          </w:tcPr>
          <w:p w14:paraId="7FA4A8E1" w14:textId="77777777" w:rsidR="00E565F6" w:rsidRPr="00457FA7" w:rsidRDefault="00E565F6" w:rsidP="00E565F6">
            <w:pPr>
              <w:pStyle w:val="Default"/>
              <w:jc w:val="center"/>
              <w:rPr>
                <w:color w:val="auto"/>
              </w:rPr>
            </w:pPr>
          </w:p>
        </w:tc>
      </w:tr>
      <w:tr w:rsidR="00E565F6" w:rsidRPr="00C06EBD" w14:paraId="68365C36" w14:textId="77777777" w:rsidTr="00851721">
        <w:trPr>
          <w:trHeight w:val="610"/>
          <w:jc w:val="right"/>
        </w:trPr>
        <w:tc>
          <w:tcPr>
            <w:tcW w:w="817" w:type="dxa"/>
            <w:vAlign w:val="center"/>
          </w:tcPr>
          <w:p w14:paraId="0A0AF93B" w14:textId="77777777" w:rsidR="00E565F6" w:rsidRPr="00457FA7" w:rsidRDefault="00E565F6" w:rsidP="00E565F6">
            <w:pPr>
              <w:pStyle w:val="Default"/>
              <w:jc w:val="center"/>
              <w:rPr>
                <w:color w:val="auto"/>
              </w:rPr>
            </w:pPr>
            <w:r w:rsidRPr="00457FA7">
              <w:rPr>
                <w:color w:val="auto"/>
              </w:rPr>
              <w:t>3.</w:t>
            </w:r>
          </w:p>
        </w:tc>
        <w:tc>
          <w:tcPr>
            <w:tcW w:w="8534" w:type="dxa"/>
            <w:gridSpan w:val="3"/>
            <w:vAlign w:val="center"/>
          </w:tcPr>
          <w:p w14:paraId="620801B5" w14:textId="77777777" w:rsidR="00E565F6" w:rsidRPr="00E565F6" w:rsidRDefault="00E565F6" w:rsidP="00E565F6">
            <w:pPr>
              <w:pStyle w:val="Default"/>
              <w:jc w:val="center"/>
              <w:rPr>
                <w:b/>
                <w:bCs/>
                <w:i/>
                <w:iCs/>
                <w:color w:val="auto"/>
              </w:rPr>
            </w:pPr>
            <w:r w:rsidRPr="00E565F6">
              <w:rPr>
                <w:b/>
                <w:bCs/>
                <w:i/>
                <w:iCs/>
                <w:color w:val="auto"/>
              </w:rPr>
              <w:t>Объекты капитального строительства</w:t>
            </w:r>
          </w:p>
        </w:tc>
      </w:tr>
      <w:tr w:rsidR="00E565F6" w:rsidRPr="00C06EBD" w14:paraId="688759B4" w14:textId="77777777" w:rsidTr="00E565F6">
        <w:trPr>
          <w:trHeight w:val="610"/>
          <w:jc w:val="right"/>
        </w:trPr>
        <w:tc>
          <w:tcPr>
            <w:tcW w:w="817" w:type="dxa"/>
            <w:vAlign w:val="center"/>
          </w:tcPr>
          <w:p w14:paraId="087C6D32" w14:textId="344F3A04" w:rsidR="00E565F6" w:rsidRPr="00457FA7" w:rsidRDefault="00E565F6" w:rsidP="00E565F6">
            <w:pPr>
              <w:pStyle w:val="Default"/>
              <w:jc w:val="center"/>
              <w:rPr>
                <w:color w:val="auto"/>
              </w:rPr>
            </w:pPr>
            <w:r w:rsidRPr="00BD3FE6">
              <w:rPr>
                <w:color w:val="auto"/>
              </w:rPr>
              <w:t>3.1.</w:t>
            </w:r>
          </w:p>
        </w:tc>
        <w:tc>
          <w:tcPr>
            <w:tcW w:w="3147" w:type="dxa"/>
            <w:vAlign w:val="center"/>
          </w:tcPr>
          <w:p w14:paraId="5E717123" w14:textId="77777777" w:rsidR="00E565F6" w:rsidRPr="00834CCB" w:rsidRDefault="00E565F6" w:rsidP="00E565F6">
            <w:pPr>
              <w:jc w:val="both"/>
              <w:rPr>
                <w:rFonts w:cs="Times New Roman"/>
                <w:lang w:eastAsia="en-US"/>
              </w:rPr>
            </w:pPr>
            <w:r w:rsidRPr="00834CCB">
              <w:rPr>
                <w:rFonts w:cs="Times New Roman"/>
                <w:lang w:eastAsia="en-US"/>
              </w:rPr>
              <w:t>Реконструкция искусственного сооружения (</w:t>
            </w:r>
            <w:r w:rsidRPr="00834CCB">
              <w:rPr>
                <w:rFonts w:cs="Times New Roman"/>
              </w:rPr>
              <w:t>Мостовое сооружение)</w:t>
            </w:r>
          </w:p>
          <w:p w14:paraId="2875C805" w14:textId="73ABD258" w:rsidR="00E565F6" w:rsidRPr="00457FA7" w:rsidRDefault="00E565F6" w:rsidP="00E565F6">
            <w:pPr>
              <w:pStyle w:val="Default"/>
              <w:jc w:val="center"/>
              <w:rPr>
                <w:color w:val="auto"/>
              </w:rPr>
            </w:pPr>
          </w:p>
        </w:tc>
        <w:tc>
          <w:tcPr>
            <w:tcW w:w="3403" w:type="dxa"/>
            <w:vAlign w:val="center"/>
          </w:tcPr>
          <w:p w14:paraId="49872BC7" w14:textId="410E22B5" w:rsidR="00E565F6" w:rsidRPr="00457FA7" w:rsidRDefault="00E565F6" w:rsidP="00E565F6">
            <w:pPr>
              <w:pStyle w:val="Default"/>
              <w:jc w:val="center"/>
              <w:rPr>
                <w:color w:val="auto"/>
              </w:rPr>
            </w:pPr>
            <w:r>
              <w:rPr>
                <w:lang w:eastAsia="en-US"/>
              </w:rPr>
              <w:t>Н</w:t>
            </w:r>
            <w:r w:rsidRPr="00834CCB">
              <w:rPr>
                <w:lang w:eastAsia="en-US"/>
              </w:rPr>
              <w:t>а км 1+143 автомобильной дороги «Кашира - Серебряные Пруды - Кимовск – Узловая» - автоподъезд к н.п.Пронь в Кимовском районе Тульской области</w:t>
            </w:r>
          </w:p>
        </w:tc>
        <w:tc>
          <w:tcPr>
            <w:tcW w:w="1984" w:type="dxa"/>
            <w:vAlign w:val="center"/>
          </w:tcPr>
          <w:p w14:paraId="61A74177" w14:textId="56564F2C" w:rsidR="00E565F6" w:rsidRPr="00457FA7" w:rsidRDefault="00E565F6" w:rsidP="00E565F6">
            <w:pPr>
              <w:pStyle w:val="Default"/>
              <w:jc w:val="center"/>
              <w:rPr>
                <w:color w:val="auto"/>
              </w:rPr>
            </w:pPr>
            <w:r w:rsidRPr="00BD3FE6">
              <w:rPr>
                <w:color w:val="auto"/>
              </w:rPr>
              <w:t>Не устанавливается</w:t>
            </w:r>
          </w:p>
        </w:tc>
      </w:tr>
      <w:tr w:rsidR="00E565F6" w:rsidRPr="00C06EBD" w14:paraId="7795C0AD" w14:textId="77777777" w:rsidTr="00E565F6">
        <w:trPr>
          <w:trHeight w:val="610"/>
          <w:jc w:val="right"/>
        </w:trPr>
        <w:tc>
          <w:tcPr>
            <w:tcW w:w="817" w:type="dxa"/>
            <w:vAlign w:val="center"/>
          </w:tcPr>
          <w:p w14:paraId="15917D85" w14:textId="48282785" w:rsidR="00E565F6" w:rsidRPr="00457FA7" w:rsidRDefault="00E565F6" w:rsidP="00E565F6">
            <w:pPr>
              <w:pStyle w:val="Default"/>
              <w:jc w:val="center"/>
              <w:rPr>
                <w:color w:val="auto"/>
              </w:rPr>
            </w:pPr>
            <w:r w:rsidRPr="00BD3FE6">
              <w:rPr>
                <w:color w:val="auto"/>
              </w:rPr>
              <w:t>3.</w:t>
            </w:r>
            <w:r>
              <w:rPr>
                <w:color w:val="auto"/>
              </w:rPr>
              <w:t>2</w:t>
            </w:r>
            <w:r w:rsidRPr="00BD3FE6">
              <w:rPr>
                <w:color w:val="auto"/>
              </w:rPr>
              <w:t>.</w:t>
            </w:r>
          </w:p>
        </w:tc>
        <w:tc>
          <w:tcPr>
            <w:tcW w:w="3147" w:type="dxa"/>
            <w:vAlign w:val="center"/>
          </w:tcPr>
          <w:p w14:paraId="09891356" w14:textId="4780FFAB" w:rsidR="00E565F6" w:rsidRPr="00BA7155" w:rsidRDefault="00E565F6" w:rsidP="00E565F6">
            <w:pPr>
              <w:pStyle w:val="Default"/>
              <w:jc w:val="center"/>
              <w:rPr>
                <w:color w:val="auto"/>
              </w:rPr>
            </w:pPr>
            <w:r w:rsidRPr="00834CCB">
              <w:rPr>
                <w:lang w:eastAsia="en-US"/>
              </w:rPr>
              <w:t>Электроосвещение на автомобильной дороге общего пользования регионального значения</w:t>
            </w:r>
          </w:p>
        </w:tc>
        <w:tc>
          <w:tcPr>
            <w:tcW w:w="3403" w:type="dxa"/>
            <w:vAlign w:val="center"/>
          </w:tcPr>
          <w:p w14:paraId="6AB790AC" w14:textId="3ADD219B" w:rsidR="00E565F6" w:rsidRPr="00BA7155" w:rsidRDefault="00E565F6" w:rsidP="00E565F6">
            <w:pPr>
              <w:pStyle w:val="Default"/>
              <w:jc w:val="center"/>
              <w:rPr>
                <w:color w:val="auto"/>
              </w:rPr>
            </w:pPr>
            <w:r w:rsidRPr="00834CCB">
              <w:rPr>
                <w:lang w:eastAsia="en-US"/>
              </w:rPr>
              <w:t>Кашира - Серебряные Пруды - Кимовск - Узловая в Новомосковском, Кимовском и Узловском районах Тульской области (н.п. Пустоши, н.п. Дудкино, н.п.Кимовск, н.п. Васильевка, н.п.Каменка)</w:t>
            </w:r>
          </w:p>
        </w:tc>
        <w:tc>
          <w:tcPr>
            <w:tcW w:w="1984" w:type="dxa"/>
            <w:vAlign w:val="center"/>
          </w:tcPr>
          <w:p w14:paraId="1F360CCC" w14:textId="505F1305" w:rsidR="00E565F6" w:rsidRPr="00457FA7" w:rsidRDefault="00E565F6" w:rsidP="00E565F6">
            <w:pPr>
              <w:pStyle w:val="Default"/>
              <w:jc w:val="center"/>
              <w:rPr>
                <w:color w:val="auto"/>
              </w:rPr>
            </w:pPr>
            <w:r w:rsidRPr="00BD3FE6">
              <w:rPr>
                <w:color w:val="auto"/>
              </w:rPr>
              <w:t>Не устанавливается</w:t>
            </w:r>
          </w:p>
        </w:tc>
      </w:tr>
    </w:tbl>
    <w:p w14:paraId="66835F5B" w14:textId="77777777" w:rsidR="00CF10D2" w:rsidRPr="0074535E" w:rsidRDefault="00394193" w:rsidP="00023C0A">
      <w:pPr>
        <w:pStyle w:val="2"/>
      </w:pPr>
      <w:bookmarkStart w:id="76" w:name="_Toc21505934"/>
      <w:r w:rsidRPr="0074535E">
        <w:t>4</w:t>
      </w:r>
      <w:r w:rsidR="00CF10D2" w:rsidRPr="0074535E">
        <w:t>.</w:t>
      </w:r>
      <w:r w:rsidRPr="0074535E">
        <w:t>1</w:t>
      </w:r>
      <w:r w:rsidR="00CF10D2" w:rsidRPr="0074535E">
        <w:t xml:space="preserve"> Определение функциональных зон, в которых планируется размещение объектов регионального значения</w:t>
      </w:r>
      <w:r w:rsidR="0074535E" w:rsidRPr="0074535E">
        <w:t xml:space="preserve"> </w:t>
      </w:r>
      <w:r w:rsidR="00CF10D2" w:rsidRPr="0074535E">
        <w:t>и местоположения линейных объектов регионального значения</w:t>
      </w:r>
      <w:bookmarkEnd w:id="76"/>
    </w:p>
    <w:p w14:paraId="58EE1E3E" w14:textId="77777777" w:rsidR="00CF10D2" w:rsidRPr="00394193" w:rsidRDefault="00CF10D2" w:rsidP="002C0784">
      <w:pPr>
        <w:pStyle w:val="Default"/>
        <w:ind w:firstLine="709"/>
        <w:jc w:val="both"/>
        <w:rPr>
          <w:color w:val="auto"/>
        </w:rPr>
      </w:pPr>
      <w:r w:rsidRPr="00394193">
        <w:rPr>
          <w:bCs/>
          <w:color w:val="auto"/>
        </w:rPr>
        <w:t xml:space="preserve">В Генеральном плане </w:t>
      </w:r>
      <w:r w:rsidRPr="00394193">
        <w:rPr>
          <w:color w:val="auto"/>
        </w:rPr>
        <w:t xml:space="preserve">с учетом сведений о видах, назначении и наименованиях планируемых для размещения на территориях МО объектов </w:t>
      </w:r>
      <w:r w:rsidRPr="00394193">
        <w:rPr>
          <w:bCs/>
          <w:color w:val="auto"/>
        </w:rPr>
        <w:t xml:space="preserve">регионального </w:t>
      </w:r>
      <w:r w:rsidRPr="00394193">
        <w:rPr>
          <w:color w:val="auto"/>
        </w:rPr>
        <w:t xml:space="preserve">значения и размещение объектов, иных территорий и (или) зон </w:t>
      </w:r>
      <w:r w:rsidRPr="00394193">
        <w:rPr>
          <w:bCs/>
          <w:color w:val="auto"/>
        </w:rPr>
        <w:t xml:space="preserve">регионального </w:t>
      </w:r>
      <w:r w:rsidRPr="00394193">
        <w:rPr>
          <w:color w:val="auto"/>
        </w:rPr>
        <w:t xml:space="preserve">значения, отображенных </w:t>
      </w:r>
      <w:r w:rsidRPr="00394193">
        <w:rPr>
          <w:bCs/>
          <w:color w:val="auto"/>
        </w:rPr>
        <w:t xml:space="preserve">в схеме территориального планирования </w:t>
      </w:r>
      <w:r w:rsidR="002F242D">
        <w:rPr>
          <w:bCs/>
          <w:color w:val="auto"/>
        </w:rPr>
        <w:t>Туль</w:t>
      </w:r>
      <w:r w:rsidR="00394193" w:rsidRPr="00394193">
        <w:rPr>
          <w:bCs/>
          <w:color w:val="auto"/>
        </w:rPr>
        <w:t>ской</w:t>
      </w:r>
      <w:r w:rsidRPr="00394193">
        <w:rPr>
          <w:bCs/>
          <w:color w:val="auto"/>
        </w:rPr>
        <w:t xml:space="preserve"> области, установлены, соответствующие функциональные зоны</w:t>
      </w:r>
      <w:r w:rsidRPr="00394193">
        <w:rPr>
          <w:color w:val="auto"/>
        </w:rPr>
        <w:t xml:space="preserve">, в которых планируется размещение объектов </w:t>
      </w:r>
      <w:r w:rsidRPr="00394193">
        <w:rPr>
          <w:bCs/>
          <w:color w:val="auto"/>
        </w:rPr>
        <w:t xml:space="preserve">регионального </w:t>
      </w:r>
      <w:r w:rsidRPr="00394193">
        <w:rPr>
          <w:color w:val="auto"/>
        </w:rPr>
        <w:t xml:space="preserve">значения, и (или) местоположения линейных объектов </w:t>
      </w:r>
      <w:r w:rsidRPr="00394193">
        <w:rPr>
          <w:bCs/>
          <w:color w:val="auto"/>
        </w:rPr>
        <w:t xml:space="preserve">регионального </w:t>
      </w:r>
      <w:r w:rsidRPr="00394193">
        <w:rPr>
          <w:color w:val="auto"/>
        </w:rPr>
        <w:t xml:space="preserve">значения, которые, в соответствии с Федеральным законом от 6 октября 1999 года N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относятся к объектам, которые могут находиться в собственности </w:t>
      </w:r>
      <w:r w:rsidR="002F242D">
        <w:rPr>
          <w:bCs/>
          <w:color w:val="auto"/>
        </w:rPr>
        <w:t>Туль</w:t>
      </w:r>
      <w:r w:rsidR="002F242D" w:rsidRPr="00394193">
        <w:rPr>
          <w:bCs/>
          <w:color w:val="auto"/>
        </w:rPr>
        <w:t>ской</w:t>
      </w:r>
      <w:r w:rsidRPr="00394193">
        <w:rPr>
          <w:color w:val="auto"/>
        </w:rPr>
        <w:t xml:space="preserve"> области. </w:t>
      </w:r>
    </w:p>
    <w:p w14:paraId="3E9ECC2E" w14:textId="49B6D5E5" w:rsidR="002C0784" w:rsidRDefault="00B961BF" w:rsidP="00B961BF">
      <w:pPr>
        <w:ind w:firstLine="567"/>
        <w:jc w:val="both"/>
      </w:pPr>
      <w:r w:rsidRPr="00394193">
        <w:t xml:space="preserve">Функциональные зоны и их условные обозначения, в том числе коды объектов, установлены в соответствии с пунктом </w:t>
      </w:r>
      <w:r w:rsidRPr="00A92DBD">
        <w:t xml:space="preserve">46 Приложения к приказу Министерства экономического развития Российской Федерации от 9 января 2018 г. № 10 «Об утверждении </w:t>
      </w:r>
      <w:r w:rsidRPr="00A92DBD">
        <w:lastRenderedPageBreak/>
        <w:t>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p>
    <w:p w14:paraId="6D0BCD36" w14:textId="77777777" w:rsidR="002C0784" w:rsidRPr="00C06EBD" w:rsidRDefault="002C0784" w:rsidP="002C0784">
      <w:pPr>
        <w:ind w:firstLine="709"/>
        <w:jc w:val="both"/>
        <w:rPr>
          <w:color w:val="00B0F0"/>
        </w:rPr>
      </w:pPr>
    </w:p>
    <w:p w14:paraId="78CC7BE9" w14:textId="77777777" w:rsidR="00CF10D2" w:rsidRPr="00394193" w:rsidRDefault="00CF10D2" w:rsidP="0074535E">
      <w:pPr>
        <w:pStyle w:val="7"/>
      </w:pPr>
      <w:r w:rsidRPr="00394193">
        <w:t>Таблица 4.1</w:t>
      </w:r>
      <w:r w:rsidR="00394193" w:rsidRPr="00394193">
        <w:t>.1</w:t>
      </w:r>
    </w:p>
    <w:tbl>
      <w:tblPr>
        <w:tblStyle w:val="afb"/>
        <w:tblW w:w="9369" w:type="dxa"/>
        <w:jc w:val="right"/>
        <w:tblLayout w:type="fixed"/>
        <w:tblLook w:val="0000" w:firstRow="0" w:lastRow="0" w:firstColumn="0" w:lastColumn="0" w:noHBand="0" w:noVBand="0"/>
      </w:tblPr>
      <w:tblGrid>
        <w:gridCol w:w="817"/>
        <w:gridCol w:w="3714"/>
        <w:gridCol w:w="2854"/>
        <w:gridCol w:w="1984"/>
      </w:tblGrid>
      <w:tr w:rsidR="00CF10D2" w:rsidRPr="00C06EBD" w14:paraId="49ADA4B9" w14:textId="77777777" w:rsidTr="00851721">
        <w:trPr>
          <w:trHeight w:val="611"/>
          <w:jc w:val="right"/>
        </w:trPr>
        <w:tc>
          <w:tcPr>
            <w:tcW w:w="817" w:type="dxa"/>
            <w:vAlign w:val="center"/>
          </w:tcPr>
          <w:p w14:paraId="57BA9E0B" w14:textId="77777777" w:rsidR="00CF10D2" w:rsidRPr="0074535E" w:rsidRDefault="00CF10D2" w:rsidP="00BA7155">
            <w:pPr>
              <w:pStyle w:val="Default"/>
              <w:jc w:val="center"/>
              <w:rPr>
                <w:b/>
                <w:color w:val="auto"/>
              </w:rPr>
            </w:pPr>
            <w:r w:rsidRPr="0074535E">
              <w:rPr>
                <w:b/>
                <w:bCs/>
                <w:color w:val="auto"/>
              </w:rPr>
              <w:t>№ п/п</w:t>
            </w:r>
          </w:p>
        </w:tc>
        <w:tc>
          <w:tcPr>
            <w:tcW w:w="3714" w:type="dxa"/>
            <w:vAlign w:val="center"/>
          </w:tcPr>
          <w:p w14:paraId="2D4DE457" w14:textId="77777777" w:rsidR="00CF10D2" w:rsidRPr="0074535E" w:rsidRDefault="00CF10D2" w:rsidP="00BA7155">
            <w:pPr>
              <w:pStyle w:val="Default"/>
              <w:jc w:val="center"/>
              <w:rPr>
                <w:b/>
                <w:color w:val="auto"/>
              </w:rPr>
            </w:pPr>
            <w:r w:rsidRPr="0074535E">
              <w:rPr>
                <w:b/>
                <w:bCs/>
                <w:color w:val="auto"/>
              </w:rPr>
              <w:t>Наименование объекта</w:t>
            </w:r>
          </w:p>
        </w:tc>
        <w:tc>
          <w:tcPr>
            <w:tcW w:w="2854" w:type="dxa"/>
            <w:vAlign w:val="center"/>
          </w:tcPr>
          <w:p w14:paraId="203D9701" w14:textId="77777777" w:rsidR="00CF10D2" w:rsidRPr="0074535E" w:rsidRDefault="00CF10D2" w:rsidP="00BA7155">
            <w:pPr>
              <w:pStyle w:val="Default"/>
              <w:jc w:val="center"/>
              <w:rPr>
                <w:b/>
                <w:color w:val="auto"/>
              </w:rPr>
            </w:pPr>
            <w:r w:rsidRPr="0074535E">
              <w:rPr>
                <w:b/>
                <w:bCs/>
                <w:color w:val="auto"/>
              </w:rPr>
              <w:t>Наименование установленной функциональной зоны/категория земель</w:t>
            </w:r>
          </w:p>
        </w:tc>
        <w:tc>
          <w:tcPr>
            <w:tcW w:w="1984" w:type="dxa"/>
            <w:vAlign w:val="center"/>
          </w:tcPr>
          <w:p w14:paraId="75D6BA15" w14:textId="77777777" w:rsidR="00CF10D2" w:rsidRPr="0074535E" w:rsidRDefault="00CF10D2" w:rsidP="00BA7155">
            <w:pPr>
              <w:pStyle w:val="Default"/>
              <w:jc w:val="center"/>
              <w:rPr>
                <w:b/>
                <w:bCs/>
                <w:color w:val="auto"/>
              </w:rPr>
            </w:pPr>
            <w:r w:rsidRPr="0074535E">
              <w:rPr>
                <w:b/>
                <w:bCs/>
                <w:color w:val="auto"/>
              </w:rPr>
              <w:t>Основные параметры функциональной зоны</w:t>
            </w:r>
          </w:p>
        </w:tc>
      </w:tr>
      <w:tr w:rsidR="00CF10D2" w:rsidRPr="00C06EBD" w14:paraId="35BB570E" w14:textId="77777777" w:rsidTr="00851721">
        <w:trPr>
          <w:trHeight w:val="409"/>
          <w:jc w:val="right"/>
        </w:trPr>
        <w:tc>
          <w:tcPr>
            <w:tcW w:w="817" w:type="dxa"/>
            <w:vAlign w:val="center"/>
          </w:tcPr>
          <w:p w14:paraId="25953908" w14:textId="77777777" w:rsidR="00CF10D2" w:rsidRPr="00394193" w:rsidRDefault="00CF10D2" w:rsidP="00BA7155">
            <w:pPr>
              <w:pStyle w:val="Default"/>
              <w:jc w:val="center"/>
              <w:rPr>
                <w:color w:val="auto"/>
              </w:rPr>
            </w:pPr>
            <w:r w:rsidRPr="00394193">
              <w:rPr>
                <w:color w:val="auto"/>
              </w:rPr>
              <w:t>1.</w:t>
            </w:r>
          </w:p>
        </w:tc>
        <w:tc>
          <w:tcPr>
            <w:tcW w:w="8552" w:type="dxa"/>
            <w:gridSpan w:val="3"/>
            <w:vAlign w:val="center"/>
          </w:tcPr>
          <w:p w14:paraId="68B9A9FE" w14:textId="77777777" w:rsidR="00CF10D2" w:rsidRPr="00394193" w:rsidRDefault="00CF10D2" w:rsidP="00BA7155">
            <w:pPr>
              <w:pStyle w:val="Default"/>
              <w:jc w:val="center"/>
              <w:rPr>
                <w:color w:val="auto"/>
              </w:rPr>
            </w:pPr>
            <w:r w:rsidRPr="00394193">
              <w:rPr>
                <w:color w:val="auto"/>
              </w:rPr>
              <w:t>Особо охраняемые природные территории</w:t>
            </w:r>
          </w:p>
        </w:tc>
      </w:tr>
      <w:tr w:rsidR="00457FA7" w:rsidRPr="00C06EBD" w14:paraId="268A6724" w14:textId="77777777" w:rsidTr="00851721">
        <w:trPr>
          <w:trHeight w:val="1741"/>
          <w:jc w:val="right"/>
        </w:trPr>
        <w:tc>
          <w:tcPr>
            <w:tcW w:w="817" w:type="dxa"/>
            <w:vAlign w:val="center"/>
          </w:tcPr>
          <w:p w14:paraId="6F078F7F" w14:textId="77777777" w:rsidR="00457FA7" w:rsidRPr="00457FA7" w:rsidRDefault="00457FA7" w:rsidP="00BA7155">
            <w:pPr>
              <w:pStyle w:val="Default"/>
              <w:jc w:val="center"/>
              <w:rPr>
                <w:color w:val="auto"/>
              </w:rPr>
            </w:pPr>
          </w:p>
        </w:tc>
        <w:tc>
          <w:tcPr>
            <w:tcW w:w="3714" w:type="dxa"/>
            <w:vAlign w:val="center"/>
          </w:tcPr>
          <w:p w14:paraId="1018EC0F" w14:textId="77777777" w:rsidR="00457FA7" w:rsidRPr="00457FA7" w:rsidRDefault="00457FA7" w:rsidP="00BA7155">
            <w:pPr>
              <w:pStyle w:val="Default"/>
              <w:jc w:val="center"/>
              <w:rPr>
                <w:color w:val="auto"/>
              </w:rPr>
            </w:pPr>
            <w:r w:rsidRPr="00457FA7">
              <w:rPr>
                <w:color w:val="auto"/>
              </w:rPr>
              <w:t>Размещение объектов, иных территорий и (или) зон регионального значения не предусмотрено</w:t>
            </w:r>
          </w:p>
          <w:p w14:paraId="2724A4BD" w14:textId="77777777" w:rsidR="00457FA7" w:rsidRPr="00457FA7" w:rsidRDefault="00457FA7" w:rsidP="00BA7155">
            <w:pPr>
              <w:pStyle w:val="Default"/>
              <w:jc w:val="center"/>
              <w:rPr>
                <w:color w:val="auto"/>
              </w:rPr>
            </w:pPr>
          </w:p>
          <w:p w14:paraId="43D09D5C" w14:textId="77777777" w:rsidR="00457FA7" w:rsidRPr="00457FA7" w:rsidRDefault="00457FA7" w:rsidP="00BA7155">
            <w:pPr>
              <w:pStyle w:val="Default"/>
              <w:jc w:val="center"/>
              <w:rPr>
                <w:color w:val="auto"/>
              </w:rPr>
            </w:pPr>
          </w:p>
        </w:tc>
        <w:tc>
          <w:tcPr>
            <w:tcW w:w="2854" w:type="dxa"/>
            <w:vAlign w:val="center"/>
          </w:tcPr>
          <w:p w14:paraId="35319CD4" w14:textId="77777777" w:rsidR="00457FA7" w:rsidRPr="00457FA7" w:rsidRDefault="00457FA7" w:rsidP="00BA7155">
            <w:pPr>
              <w:pStyle w:val="Default"/>
              <w:jc w:val="center"/>
              <w:rPr>
                <w:color w:val="auto"/>
              </w:rPr>
            </w:pPr>
            <w:r w:rsidRPr="00457FA7">
              <w:rPr>
                <w:color w:val="auto"/>
              </w:rPr>
              <w:t>Не устанавливается</w:t>
            </w:r>
          </w:p>
          <w:p w14:paraId="4B5A32A7" w14:textId="77777777" w:rsidR="00457FA7" w:rsidRPr="00457FA7" w:rsidRDefault="00457FA7" w:rsidP="00BA7155">
            <w:pPr>
              <w:pStyle w:val="Default"/>
              <w:jc w:val="center"/>
              <w:rPr>
                <w:color w:val="auto"/>
              </w:rPr>
            </w:pPr>
          </w:p>
        </w:tc>
        <w:tc>
          <w:tcPr>
            <w:tcW w:w="1984" w:type="dxa"/>
            <w:vAlign w:val="center"/>
          </w:tcPr>
          <w:p w14:paraId="5E560F00" w14:textId="77777777" w:rsidR="00457FA7" w:rsidRPr="00457FA7" w:rsidRDefault="00457FA7" w:rsidP="00BA7155">
            <w:pPr>
              <w:pStyle w:val="Default"/>
              <w:jc w:val="center"/>
              <w:rPr>
                <w:color w:val="auto"/>
              </w:rPr>
            </w:pPr>
            <w:r w:rsidRPr="00457FA7">
              <w:rPr>
                <w:color w:val="auto"/>
              </w:rPr>
              <w:t>-</w:t>
            </w:r>
          </w:p>
        </w:tc>
      </w:tr>
      <w:tr w:rsidR="00CF10D2" w:rsidRPr="00C06EBD" w14:paraId="11BFAAF9" w14:textId="77777777" w:rsidTr="00851721">
        <w:trPr>
          <w:trHeight w:val="610"/>
          <w:jc w:val="right"/>
        </w:trPr>
        <w:tc>
          <w:tcPr>
            <w:tcW w:w="817" w:type="dxa"/>
            <w:vAlign w:val="center"/>
          </w:tcPr>
          <w:p w14:paraId="26A39863" w14:textId="77777777" w:rsidR="00CF10D2" w:rsidRPr="00457FA7" w:rsidRDefault="00CF10D2" w:rsidP="00BA7155">
            <w:pPr>
              <w:pStyle w:val="Default"/>
              <w:jc w:val="center"/>
              <w:rPr>
                <w:color w:val="auto"/>
              </w:rPr>
            </w:pPr>
            <w:r w:rsidRPr="00457FA7">
              <w:rPr>
                <w:color w:val="auto"/>
              </w:rPr>
              <w:t>2.</w:t>
            </w:r>
          </w:p>
        </w:tc>
        <w:tc>
          <w:tcPr>
            <w:tcW w:w="8552" w:type="dxa"/>
            <w:gridSpan w:val="3"/>
            <w:vAlign w:val="center"/>
          </w:tcPr>
          <w:p w14:paraId="6D19CC4E" w14:textId="77777777" w:rsidR="00CF10D2" w:rsidRPr="00457FA7" w:rsidRDefault="00CF10D2" w:rsidP="00BA7155">
            <w:pPr>
              <w:pStyle w:val="Default"/>
              <w:jc w:val="center"/>
              <w:rPr>
                <w:color w:val="auto"/>
              </w:rPr>
            </w:pPr>
            <w:r w:rsidRPr="00457FA7">
              <w:rPr>
                <w:color w:val="auto"/>
              </w:rPr>
              <w:t>Объекты культурного наследия</w:t>
            </w:r>
          </w:p>
        </w:tc>
      </w:tr>
      <w:tr w:rsidR="00CF10D2" w:rsidRPr="00C06EBD" w14:paraId="7CBD2DDC" w14:textId="77777777" w:rsidTr="00851721">
        <w:trPr>
          <w:trHeight w:val="610"/>
          <w:jc w:val="right"/>
        </w:trPr>
        <w:tc>
          <w:tcPr>
            <w:tcW w:w="817" w:type="dxa"/>
            <w:vAlign w:val="center"/>
          </w:tcPr>
          <w:p w14:paraId="010ED5D2" w14:textId="77777777" w:rsidR="00CF10D2" w:rsidRPr="00457FA7" w:rsidRDefault="00CF10D2" w:rsidP="00BA7155">
            <w:pPr>
              <w:pStyle w:val="Default"/>
              <w:jc w:val="center"/>
              <w:rPr>
                <w:color w:val="auto"/>
              </w:rPr>
            </w:pPr>
            <w:r w:rsidRPr="00457FA7">
              <w:rPr>
                <w:color w:val="auto"/>
              </w:rPr>
              <w:t>2.1.</w:t>
            </w:r>
          </w:p>
        </w:tc>
        <w:tc>
          <w:tcPr>
            <w:tcW w:w="3714" w:type="dxa"/>
            <w:vAlign w:val="center"/>
          </w:tcPr>
          <w:p w14:paraId="312D9815" w14:textId="77777777" w:rsidR="00457FA7" w:rsidRPr="00457FA7" w:rsidRDefault="00457FA7" w:rsidP="00BA7155">
            <w:pPr>
              <w:pStyle w:val="Default"/>
              <w:jc w:val="center"/>
              <w:rPr>
                <w:color w:val="auto"/>
              </w:rPr>
            </w:pPr>
            <w:r w:rsidRPr="00457FA7">
              <w:rPr>
                <w:color w:val="auto"/>
              </w:rPr>
              <w:t>Размещение объектов, иных территорий и (или) зон регионального значения не предусмотрено</w:t>
            </w:r>
          </w:p>
          <w:p w14:paraId="3D301959" w14:textId="77777777" w:rsidR="00CF10D2" w:rsidRPr="00457FA7" w:rsidRDefault="00CF10D2" w:rsidP="00BA7155">
            <w:pPr>
              <w:pStyle w:val="Default"/>
              <w:jc w:val="center"/>
              <w:rPr>
                <w:color w:val="auto"/>
              </w:rPr>
            </w:pPr>
          </w:p>
        </w:tc>
        <w:tc>
          <w:tcPr>
            <w:tcW w:w="2854" w:type="dxa"/>
            <w:vAlign w:val="center"/>
          </w:tcPr>
          <w:p w14:paraId="794947C1" w14:textId="77777777" w:rsidR="00CF10D2" w:rsidRPr="00457FA7" w:rsidRDefault="00CF10D2" w:rsidP="00BA7155">
            <w:pPr>
              <w:pStyle w:val="Default"/>
              <w:jc w:val="center"/>
              <w:rPr>
                <w:color w:val="auto"/>
              </w:rPr>
            </w:pPr>
            <w:r w:rsidRPr="00457FA7">
              <w:rPr>
                <w:color w:val="auto"/>
              </w:rPr>
              <w:t>Не устанавливается</w:t>
            </w:r>
          </w:p>
        </w:tc>
        <w:tc>
          <w:tcPr>
            <w:tcW w:w="1984" w:type="dxa"/>
            <w:vAlign w:val="center"/>
          </w:tcPr>
          <w:p w14:paraId="0B52A629" w14:textId="77777777" w:rsidR="00CF10D2" w:rsidRPr="00457FA7" w:rsidRDefault="00457FA7" w:rsidP="00BA7155">
            <w:pPr>
              <w:pStyle w:val="Default"/>
              <w:jc w:val="center"/>
              <w:rPr>
                <w:color w:val="auto"/>
              </w:rPr>
            </w:pPr>
            <w:r w:rsidRPr="00457FA7">
              <w:rPr>
                <w:color w:val="auto"/>
              </w:rPr>
              <w:t>-</w:t>
            </w:r>
          </w:p>
        </w:tc>
      </w:tr>
      <w:tr w:rsidR="00CF10D2" w:rsidRPr="00C06EBD" w14:paraId="69FB4779" w14:textId="77777777" w:rsidTr="00851721">
        <w:trPr>
          <w:trHeight w:val="610"/>
          <w:jc w:val="right"/>
        </w:trPr>
        <w:tc>
          <w:tcPr>
            <w:tcW w:w="817" w:type="dxa"/>
            <w:vAlign w:val="center"/>
          </w:tcPr>
          <w:p w14:paraId="00954F41" w14:textId="77777777" w:rsidR="00CF10D2" w:rsidRPr="00457FA7" w:rsidRDefault="00CF10D2" w:rsidP="00BA7155">
            <w:pPr>
              <w:pStyle w:val="Default"/>
              <w:jc w:val="center"/>
              <w:rPr>
                <w:color w:val="auto"/>
              </w:rPr>
            </w:pPr>
            <w:r w:rsidRPr="00457FA7">
              <w:rPr>
                <w:color w:val="auto"/>
              </w:rPr>
              <w:t>3.</w:t>
            </w:r>
          </w:p>
        </w:tc>
        <w:tc>
          <w:tcPr>
            <w:tcW w:w="8552" w:type="dxa"/>
            <w:gridSpan w:val="3"/>
            <w:vAlign w:val="center"/>
          </w:tcPr>
          <w:p w14:paraId="7B0E2DAD" w14:textId="77777777" w:rsidR="00CF10D2" w:rsidRPr="00457FA7" w:rsidRDefault="00CF10D2" w:rsidP="00BA7155">
            <w:pPr>
              <w:pStyle w:val="Default"/>
              <w:jc w:val="center"/>
              <w:rPr>
                <w:color w:val="auto"/>
              </w:rPr>
            </w:pPr>
            <w:r w:rsidRPr="00457FA7">
              <w:rPr>
                <w:color w:val="auto"/>
              </w:rPr>
              <w:t>Объекты капитального строительства</w:t>
            </w:r>
          </w:p>
        </w:tc>
      </w:tr>
      <w:tr w:rsidR="00BA7155" w:rsidRPr="00C06EBD" w14:paraId="1F16F20B" w14:textId="77777777" w:rsidTr="00851721">
        <w:trPr>
          <w:trHeight w:val="610"/>
          <w:jc w:val="right"/>
        </w:trPr>
        <w:tc>
          <w:tcPr>
            <w:tcW w:w="817" w:type="dxa"/>
            <w:vAlign w:val="center"/>
          </w:tcPr>
          <w:p w14:paraId="67F1DB79" w14:textId="77777777" w:rsidR="00BA7155" w:rsidRPr="00457FA7" w:rsidRDefault="00BA7155" w:rsidP="00BA7155">
            <w:pPr>
              <w:pStyle w:val="Default"/>
              <w:jc w:val="center"/>
              <w:rPr>
                <w:color w:val="auto"/>
              </w:rPr>
            </w:pPr>
            <w:r w:rsidRPr="00457FA7">
              <w:rPr>
                <w:color w:val="auto"/>
              </w:rPr>
              <w:t>3.1.</w:t>
            </w:r>
          </w:p>
        </w:tc>
        <w:tc>
          <w:tcPr>
            <w:tcW w:w="3714" w:type="dxa"/>
            <w:vAlign w:val="center"/>
          </w:tcPr>
          <w:p w14:paraId="447DAE16" w14:textId="77777777" w:rsidR="00BA7155" w:rsidRPr="00457FA7" w:rsidRDefault="00BA7155" w:rsidP="00BA7155">
            <w:pPr>
              <w:pStyle w:val="Default"/>
              <w:jc w:val="center"/>
              <w:rPr>
                <w:color w:val="auto"/>
              </w:rPr>
            </w:pPr>
            <w:r w:rsidRPr="00457FA7">
              <w:rPr>
                <w:color w:val="auto"/>
              </w:rPr>
              <w:t>Размещение объектов, иных территорий и (или) зон регионального значения не предусмотрено</w:t>
            </w:r>
          </w:p>
          <w:p w14:paraId="248C68DF" w14:textId="77777777" w:rsidR="00BA7155" w:rsidRPr="00457FA7" w:rsidRDefault="00BA7155" w:rsidP="00BA7155">
            <w:pPr>
              <w:pStyle w:val="Default"/>
              <w:jc w:val="center"/>
              <w:rPr>
                <w:color w:val="auto"/>
              </w:rPr>
            </w:pPr>
          </w:p>
        </w:tc>
        <w:tc>
          <w:tcPr>
            <w:tcW w:w="2854" w:type="dxa"/>
            <w:vAlign w:val="center"/>
          </w:tcPr>
          <w:p w14:paraId="399FF58C" w14:textId="77777777" w:rsidR="00BA7155" w:rsidRPr="00457FA7" w:rsidRDefault="00BA7155" w:rsidP="00BA7155">
            <w:pPr>
              <w:pStyle w:val="Default"/>
              <w:jc w:val="center"/>
              <w:rPr>
                <w:color w:val="auto"/>
              </w:rPr>
            </w:pPr>
            <w:r w:rsidRPr="00457FA7">
              <w:rPr>
                <w:color w:val="auto"/>
              </w:rPr>
              <w:t>Не устанавливается</w:t>
            </w:r>
          </w:p>
        </w:tc>
        <w:tc>
          <w:tcPr>
            <w:tcW w:w="1984" w:type="dxa"/>
            <w:vAlign w:val="center"/>
          </w:tcPr>
          <w:p w14:paraId="489BE116" w14:textId="77777777" w:rsidR="00BA7155" w:rsidRPr="00457FA7" w:rsidRDefault="00BA7155" w:rsidP="00BA7155">
            <w:pPr>
              <w:pStyle w:val="Default"/>
              <w:jc w:val="center"/>
              <w:rPr>
                <w:color w:val="auto"/>
              </w:rPr>
            </w:pPr>
            <w:r w:rsidRPr="00457FA7">
              <w:rPr>
                <w:color w:val="auto"/>
              </w:rPr>
              <w:t>-</w:t>
            </w:r>
          </w:p>
        </w:tc>
      </w:tr>
    </w:tbl>
    <w:p w14:paraId="4E505CCC" w14:textId="77777777" w:rsidR="002D3D62" w:rsidRPr="00BB751A" w:rsidRDefault="00A25EB3" w:rsidP="00023C0A">
      <w:pPr>
        <w:pStyle w:val="11"/>
        <w:rPr>
          <w:lang w:val="ru-RU"/>
        </w:rPr>
      </w:pPr>
      <w:bookmarkStart w:id="77" w:name="_Toc9845025"/>
      <w:bookmarkStart w:id="78" w:name="_Toc21505935"/>
      <w:r w:rsidRPr="00BB751A">
        <w:rPr>
          <w:lang w:val="ru-RU"/>
        </w:rPr>
        <w:t>5</w:t>
      </w:r>
      <w:r w:rsidR="002D3D62" w:rsidRPr="00BB751A">
        <w:rPr>
          <w:lang w:val="ru-RU"/>
        </w:rPr>
        <w:t xml:space="preserve">. </w:t>
      </w:r>
      <w:r w:rsidRPr="00BB751A">
        <w:rPr>
          <w:lang w:val="ru-RU"/>
        </w:rPr>
        <w:t>Сведения о планах и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w:t>
      </w:r>
      <w:bookmarkEnd w:id="77"/>
      <w:bookmarkEnd w:id="78"/>
    </w:p>
    <w:p w14:paraId="7C04DEEA" w14:textId="77777777" w:rsidR="00AB4F20" w:rsidRPr="00AB4F20" w:rsidRDefault="00AB4F20" w:rsidP="007855D4">
      <w:pPr>
        <w:pStyle w:val="Default"/>
        <w:ind w:firstLine="709"/>
        <w:jc w:val="both"/>
        <w:rPr>
          <w:color w:val="auto"/>
        </w:rPr>
      </w:pPr>
      <w:r w:rsidRPr="00AB4F20">
        <w:rPr>
          <w:color w:val="auto"/>
        </w:rPr>
        <w:t xml:space="preserve">Наличие планируемых к размещению объектов местного значения МО в принятых планах и программах комплексного социально-экономического развития муниципального образования (при их наличии), для реализации которых осуществляется создание объектов местного значения МО, требует: </w:t>
      </w:r>
    </w:p>
    <w:p w14:paraId="61E8AAEC" w14:textId="77777777" w:rsidR="00AB4F20" w:rsidRPr="00AB4F20" w:rsidRDefault="00AB4F20" w:rsidP="007855D4">
      <w:pPr>
        <w:pStyle w:val="Default"/>
        <w:ind w:firstLine="709"/>
        <w:jc w:val="both"/>
        <w:rPr>
          <w:color w:val="auto"/>
        </w:rPr>
      </w:pPr>
      <w:r w:rsidRPr="00AB4F20">
        <w:rPr>
          <w:color w:val="auto"/>
        </w:rPr>
        <w:t xml:space="preserve">1) обоснование выбранного варианта размещения на основе анализа использования территорий МО, возможных направлений развития этих территорий и прогнозируемых ограничений их использования; </w:t>
      </w:r>
    </w:p>
    <w:p w14:paraId="35F1F993" w14:textId="77777777" w:rsidR="00AB4F20" w:rsidRPr="00AB4F20" w:rsidRDefault="00AB4F20" w:rsidP="007855D4">
      <w:pPr>
        <w:pStyle w:val="Default"/>
        <w:ind w:firstLine="709"/>
        <w:jc w:val="both"/>
        <w:rPr>
          <w:color w:val="auto"/>
        </w:rPr>
      </w:pPr>
      <w:r w:rsidRPr="00AB4F20">
        <w:rPr>
          <w:color w:val="auto"/>
        </w:rPr>
        <w:t xml:space="preserve">2) оценку возможного влияния планируемых для размещения объектов местного значения МО на комплексное развитие этих территорий. </w:t>
      </w:r>
    </w:p>
    <w:p w14:paraId="1F004E14" w14:textId="77777777" w:rsidR="00AB4F20" w:rsidRPr="00AB4F20" w:rsidRDefault="00AB4F20" w:rsidP="007855D4">
      <w:pPr>
        <w:pStyle w:val="26"/>
        <w:widowControl w:val="0"/>
        <w:spacing w:after="0" w:line="240" w:lineRule="auto"/>
        <w:ind w:firstLine="709"/>
        <w:jc w:val="both"/>
        <w:rPr>
          <w:rFonts w:cs="Times New Roman"/>
        </w:rPr>
      </w:pPr>
      <w:r w:rsidRPr="00AB4F20">
        <w:rPr>
          <w:rFonts w:cs="Times New Roman"/>
        </w:rPr>
        <w:t xml:space="preserve">В общем подходе, в каждом муниципальном образовании могут разрабатываться и утверждаться следующие документы стратегического планирования, подлежащих учету в </w:t>
      </w:r>
      <w:r w:rsidRPr="00AB4F20">
        <w:rPr>
          <w:rFonts w:cs="Times New Roman"/>
        </w:rPr>
        <w:lastRenderedPageBreak/>
        <w:t>Генеральном плане:</w:t>
      </w:r>
    </w:p>
    <w:p w14:paraId="69C0084A" w14:textId="77777777" w:rsidR="00AB4F20" w:rsidRPr="00AB4F20" w:rsidRDefault="00AB4F20" w:rsidP="007855D4">
      <w:pPr>
        <w:pStyle w:val="Default"/>
        <w:ind w:firstLine="709"/>
        <w:jc w:val="both"/>
        <w:rPr>
          <w:color w:val="auto"/>
        </w:rPr>
      </w:pPr>
      <w:r w:rsidRPr="00AB4F20">
        <w:rPr>
          <w:color w:val="auto"/>
        </w:rPr>
        <w:t xml:space="preserve">1) программа социально-экономического развития на среднесрочную перспективу; </w:t>
      </w:r>
    </w:p>
    <w:p w14:paraId="070AF37A" w14:textId="77777777" w:rsidR="00AB4F20" w:rsidRPr="00AB4F20" w:rsidRDefault="00AB4F20" w:rsidP="007855D4">
      <w:pPr>
        <w:pStyle w:val="Default"/>
        <w:ind w:firstLine="709"/>
        <w:jc w:val="both"/>
        <w:rPr>
          <w:color w:val="auto"/>
        </w:rPr>
      </w:pPr>
      <w:r w:rsidRPr="00AB4F20">
        <w:rPr>
          <w:color w:val="auto"/>
        </w:rPr>
        <w:t xml:space="preserve">2) муниципальные целевые программы на среднесрочную перспективу (по каждой сфере деятельности); </w:t>
      </w:r>
    </w:p>
    <w:p w14:paraId="4A2B34B6" w14:textId="77777777" w:rsidR="00AB4F20" w:rsidRPr="00AB4F20" w:rsidRDefault="00AB4F20" w:rsidP="007855D4">
      <w:pPr>
        <w:pStyle w:val="Default"/>
        <w:ind w:firstLine="709"/>
        <w:jc w:val="both"/>
        <w:rPr>
          <w:color w:val="auto"/>
        </w:rPr>
      </w:pPr>
      <w:r w:rsidRPr="00AB4F20">
        <w:rPr>
          <w:color w:val="auto"/>
        </w:rPr>
        <w:t xml:space="preserve">3) схемы развития и размещения отдельных видов деятельности; </w:t>
      </w:r>
    </w:p>
    <w:p w14:paraId="7691F617" w14:textId="77777777" w:rsidR="00AB4F20" w:rsidRPr="00AB4F20" w:rsidRDefault="00AB4F20" w:rsidP="007855D4">
      <w:pPr>
        <w:pStyle w:val="Default"/>
        <w:ind w:firstLine="709"/>
        <w:jc w:val="both"/>
        <w:rPr>
          <w:color w:val="auto"/>
        </w:rPr>
      </w:pPr>
      <w:r w:rsidRPr="00AB4F20">
        <w:rPr>
          <w:color w:val="auto"/>
        </w:rPr>
        <w:t xml:space="preserve">4) программы комплексного развития систем коммунальной инфраструктуры; </w:t>
      </w:r>
    </w:p>
    <w:p w14:paraId="589AD79A" w14:textId="77777777" w:rsidR="00AB4F20" w:rsidRPr="00AB4F20" w:rsidRDefault="00AB4F20" w:rsidP="007855D4">
      <w:pPr>
        <w:pStyle w:val="Default"/>
        <w:ind w:firstLine="709"/>
        <w:jc w:val="both"/>
        <w:rPr>
          <w:color w:val="auto"/>
        </w:rPr>
      </w:pPr>
      <w:r w:rsidRPr="00AB4F20">
        <w:rPr>
          <w:color w:val="auto"/>
        </w:rPr>
        <w:t xml:space="preserve">5) инвестиционные программы организации коммунального комплекса; </w:t>
      </w:r>
    </w:p>
    <w:p w14:paraId="474E038A" w14:textId="77777777" w:rsidR="00AB4F20" w:rsidRPr="00AB4F20" w:rsidRDefault="00AB4F20" w:rsidP="007855D4">
      <w:pPr>
        <w:pStyle w:val="Default"/>
        <w:ind w:firstLine="709"/>
        <w:jc w:val="both"/>
        <w:rPr>
          <w:color w:val="auto"/>
        </w:rPr>
      </w:pPr>
      <w:r w:rsidRPr="00AB4F20">
        <w:rPr>
          <w:color w:val="auto"/>
        </w:rPr>
        <w:t xml:space="preserve">6) межмуниципальные программы развития социальной и инженерной инфраструктуры. </w:t>
      </w:r>
    </w:p>
    <w:p w14:paraId="16EAA1BF" w14:textId="77777777" w:rsidR="00AB4F20" w:rsidRPr="00AB4F20" w:rsidRDefault="00AB4F20" w:rsidP="007855D4">
      <w:pPr>
        <w:pStyle w:val="26"/>
        <w:widowControl w:val="0"/>
        <w:spacing w:after="0" w:line="240" w:lineRule="auto"/>
        <w:ind w:firstLine="709"/>
        <w:jc w:val="both"/>
        <w:rPr>
          <w:rFonts w:cs="Times New Roman"/>
          <w:bCs/>
        </w:rPr>
      </w:pPr>
      <w:r w:rsidRPr="00AB4F20">
        <w:rPr>
          <w:rFonts w:cs="Times New Roman"/>
        </w:rPr>
        <w:t xml:space="preserve">Перечень планов и программ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 МО, представлен </w:t>
      </w:r>
      <w:r>
        <w:rPr>
          <w:rFonts w:cs="Times New Roman"/>
          <w:bCs/>
        </w:rPr>
        <w:t>в таблице</w:t>
      </w:r>
      <w:r w:rsidRPr="00AB4F20">
        <w:rPr>
          <w:rFonts w:cs="Times New Roman"/>
          <w:bCs/>
        </w:rPr>
        <w:t>.</w:t>
      </w:r>
    </w:p>
    <w:p w14:paraId="424BE358" w14:textId="77777777" w:rsidR="00AB4F20" w:rsidRDefault="00AB4F20" w:rsidP="0074535E">
      <w:pPr>
        <w:pStyle w:val="7"/>
      </w:pPr>
      <w:r w:rsidRPr="00AB4F20">
        <w:t xml:space="preserve">Таблица </w:t>
      </w:r>
      <w:r>
        <w:t>5.1.</w:t>
      </w:r>
    </w:p>
    <w:p w14:paraId="745D8154" w14:textId="77777777" w:rsidR="00AB4F20" w:rsidRPr="007B5BCD" w:rsidRDefault="00AB4F20" w:rsidP="0074535E">
      <w:pPr>
        <w:pStyle w:val="26"/>
        <w:widowControl w:val="0"/>
        <w:spacing w:after="0" w:line="240" w:lineRule="auto"/>
        <w:ind w:firstLine="567"/>
        <w:jc w:val="center"/>
        <w:rPr>
          <w:rFonts w:cs="Times New Roman"/>
          <w:b/>
          <w:bCs/>
        </w:rPr>
      </w:pPr>
      <w:r w:rsidRPr="007B5BCD">
        <w:rPr>
          <w:rFonts w:cs="Times New Roman"/>
          <w:b/>
          <w:bCs/>
        </w:rPr>
        <w:t>Перечень планов и программ комплексного</w:t>
      </w:r>
      <w:r w:rsidR="000E6D8D" w:rsidRPr="007B5BCD">
        <w:rPr>
          <w:rFonts w:cs="Times New Roman"/>
          <w:b/>
          <w:bCs/>
        </w:rPr>
        <w:t xml:space="preserve"> </w:t>
      </w:r>
      <w:r w:rsidRPr="007B5BCD">
        <w:rPr>
          <w:rFonts w:cs="Times New Roman"/>
          <w:b/>
          <w:bCs/>
        </w:rPr>
        <w:t>социально-экономического развития МО</w:t>
      </w:r>
    </w:p>
    <w:p w14:paraId="423775F7" w14:textId="77777777" w:rsidR="00AB4F20" w:rsidRPr="00AB4F20" w:rsidRDefault="00AB4F20" w:rsidP="00AB4F20">
      <w:pPr>
        <w:pStyle w:val="26"/>
        <w:widowControl w:val="0"/>
        <w:spacing w:after="0" w:line="240" w:lineRule="auto"/>
        <w:ind w:firstLine="567"/>
        <w:jc w:val="right"/>
        <w:rPr>
          <w:rFonts w:cs="Times New Roman"/>
          <w:bCs/>
        </w:rPr>
      </w:pPr>
    </w:p>
    <w:tbl>
      <w:tblPr>
        <w:tblStyle w:val="afb"/>
        <w:tblW w:w="0" w:type="auto"/>
        <w:jc w:val="right"/>
        <w:tblLayout w:type="fixed"/>
        <w:tblLook w:val="04A0" w:firstRow="1" w:lastRow="0" w:firstColumn="1" w:lastColumn="0" w:noHBand="0" w:noVBand="1"/>
      </w:tblPr>
      <w:tblGrid>
        <w:gridCol w:w="562"/>
        <w:gridCol w:w="2790"/>
        <w:gridCol w:w="3164"/>
        <w:gridCol w:w="2793"/>
      </w:tblGrid>
      <w:tr w:rsidR="00AB4F20" w:rsidRPr="007855D4" w14:paraId="4559E4E9" w14:textId="77777777" w:rsidTr="007855D4">
        <w:trPr>
          <w:tblHeader/>
          <w:jc w:val="right"/>
        </w:trPr>
        <w:tc>
          <w:tcPr>
            <w:tcW w:w="562" w:type="dxa"/>
            <w:vAlign w:val="center"/>
          </w:tcPr>
          <w:p w14:paraId="64B567B5" w14:textId="77777777" w:rsidR="00AB4F20" w:rsidRPr="007855D4" w:rsidRDefault="00AB4F20" w:rsidP="00946F24">
            <w:pPr>
              <w:pStyle w:val="26"/>
              <w:widowControl w:val="0"/>
              <w:spacing w:after="0" w:line="240" w:lineRule="auto"/>
              <w:jc w:val="center"/>
              <w:rPr>
                <w:rFonts w:cs="Times New Roman"/>
                <w:b/>
              </w:rPr>
            </w:pPr>
            <w:r w:rsidRPr="007855D4">
              <w:rPr>
                <w:rFonts w:cs="Times New Roman"/>
                <w:b/>
              </w:rPr>
              <w:t>№ п/п</w:t>
            </w:r>
          </w:p>
        </w:tc>
        <w:tc>
          <w:tcPr>
            <w:tcW w:w="2790" w:type="dxa"/>
            <w:vAlign w:val="center"/>
          </w:tcPr>
          <w:p w14:paraId="1E5888EF" w14:textId="77777777" w:rsidR="00AB4F20" w:rsidRPr="007855D4" w:rsidRDefault="00AB4F20" w:rsidP="00946F24">
            <w:pPr>
              <w:pStyle w:val="26"/>
              <w:widowControl w:val="0"/>
              <w:spacing w:after="0" w:line="240" w:lineRule="auto"/>
              <w:jc w:val="center"/>
              <w:rPr>
                <w:rFonts w:cs="Times New Roman"/>
                <w:b/>
              </w:rPr>
            </w:pPr>
            <w:r w:rsidRPr="007855D4">
              <w:rPr>
                <w:rFonts w:cs="Times New Roman"/>
                <w:b/>
              </w:rPr>
              <w:t>Наименование планов, программ, решений и реквизиты их утверждения</w:t>
            </w:r>
          </w:p>
        </w:tc>
        <w:tc>
          <w:tcPr>
            <w:tcW w:w="3164" w:type="dxa"/>
            <w:vAlign w:val="center"/>
          </w:tcPr>
          <w:p w14:paraId="458A0E2B" w14:textId="77777777" w:rsidR="00AB4F20" w:rsidRPr="007855D4" w:rsidRDefault="00AB4F20" w:rsidP="00946F24">
            <w:pPr>
              <w:pStyle w:val="26"/>
              <w:widowControl w:val="0"/>
              <w:spacing w:after="0" w:line="240" w:lineRule="auto"/>
              <w:jc w:val="center"/>
              <w:rPr>
                <w:rFonts w:cs="Times New Roman"/>
                <w:b/>
              </w:rPr>
            </w:pPr>
            <w:r w:rsidRPr="007855D4">
              <w:rPr>
                <w:rFonts w:cs="Times New Roman"/>
                <w:b/>
              </w:rPr>
              <w:t>Цели</w:t>
            </w:r>
            <w:r w:rsidR="00F85761" w:rsidRPr="007855D4">
              <w:rPr>
                <w:rFonts w:cs="Times New Roman"/>
                <w:b/>
              </w:rPr>
              <w:t xml:space="preserve"> и</w:t>
            </w:r>
            <w:r w:rsidRPr="007855D4">
              <w:rPr>
                <w:rFonts w:cs="Times New Roman"/>
                <w:b/>
              </w:rPr>
              <w:t xml:space="preserve"> задачи программы</w:t>
            </w:r>
          </w:p>
        </w:tc>
        <w:tc>
          <w:tcPr>
            <w:tcW w:w="2793" w:type="dxa"/>
            <w:vAlign w:val="center"/>
          </w:tcPr>
          <w:p w14:paraId="5C4E5D30" w14:textId="77777777" w:rsidR="00AB4F20" w:rsidRPr="007855D4" w:rsidRDefault="00AB4F20" w:rsidP="00946F24">
            <w:pPr>
              <w:pStyle w:val="26"/>
              <w:widowControl w:val="0"/>
              <w:spacing w:after="0" w:line="240" w:lineRule="auto"/>
              <w:jc w:val="center"/>
              <w:rPr>
                <w:rFonts w:cs="Times New Roman"/>
                <w:b/>
              </w:rPr>
            </w:pPr>
            <w:r w:rsidRPr="007855D4">
              <w:rPr>
                <w:rFonts w:cs="Times New Roman"/>
                <w:b/>
              </w:rPr>
              <w:t>Ожидаемые результаты программы</w:t>
            </w:r>
          </w:p>
        </w:tc>
      </w:tr>
      <w:tr w:rsidR="00AB4F20" w:rsidRPr="007855D4" w14:paraId="51D826E3" w14:textId="77777777" w:rsidTr="007855D4">
        <w:trPr>
          <w:jc w:val="right"/>
        </w:trPr>
        <w:tc>
          <w:tcPr>
            <w:tcW w:w="562" w:type="dxa"/>
            <w:vAlign w:val="center"/>
          </w:tcPr>
          <w:p w14:paraId="24AF9CC2" w14:textId="77777777" w:rsidR="00AB4F20" w:rsidRPr="007855D4" w:rsidRDefault="00AB4F20" w:rsidP="00946F24">
            <w:pPr>
              <w:pStyle w:val="Default"/>
              <w:ind w:firstLine="175"/>
              <w:jc w:val="center"/>
              <w:rPr>
                <w:color w:val="auto"/>
              </w:rPr>
            </w:pPr>
            <w:r w:rsidRPr="007855D4">
              <w:rPr>
                <w:color w:val="auto"/>
              </w:rPr>
              <w:t>1</w:t>
            </w:r>
          </w:p>
        </w:tc>
        <w:tc>
          <w:tcPr>
            <w:tcW w:w="2790" w:type="dxa"/>
            <w:vAlign w:val="center"/>
          </w:tcPr>
          <w:p w14:paraId="001D775A" w14:textId="77777777" w:rsidR="007B5BCD" w:rsidRPr="007855D4" w:rsidRDefault="007B5BCD" w:rsidP="00946F24">
            <w:pPr>
              <w:pStyle w:val="Default"/>
              <w:jc w:val="center"/>
            </w:pPr>
            <w:r w:rsidRPr="007855D4">
              <w:t>ПРОГРАММА</w:t>
            </w:r>
          </w:p>
          <w:p w14:paraId="05786601" w14:textId="77777777" w:rsidR="007B5BCD" w:rsidRPr="007855D4" w:rsidRDefault="007B5BCD" w:rsidP="00946F24">
            <w:pPr>
              <w:pStyle w:val="Default"/>
              <w:jc w:val="center"/>
            </w:pPr>
            <w:r w:rsidRPr="007855D4">
              <w:t>муниципального образования Кимовский район «Обеспечение качественным жильем и услугами ЖКХ населения Кимовского района на 2018-2025 годы»</w:t>
            </w:r>
          </w:p>
          <w:p w14:paraId="76EDF194" w14:textId="77777777" w:rsidR="00AB4F20" w:rsidRPr="007855D4" w:rsidRDefault="00AB4F20" w:rsidP="00946F24">
            <w:pPr>
              <w:pStyle w:val="Default"/>
              <w:jc w:val="center"/>
            </w:pPr>
          </w:p>
        </w:tc>
        <w:tc>
          <w:tcPr>
            <w:tcW w:w="3164" w:type="dxa"/>
            <w:vAlign w:val="center"/>
          </w:tcPr>
          <w:p w14:paraId="2159B257" w14:textId="77777777" w:rsidR="00554701" w:rsidRPr="007855D4" w:rsidRDefault="000C4F94" w:rsidP="00946F24">
            <w:pPr>
              <w:pStyle w:val="Default"/>
              <w:jc w:val="center"/>
            </w:pPr>
            <w:r w:rsidRPr="007855D4">
              <w:t>Цел</w:t>
            </w:r>
            <w:r w:rsidR="00863D40" w:rsidRPr="007855D4">
              <w:t>и</w:t>
            </w:r>
            <w:r w:rsidRPr="007855D4">
              <w:t xml:space="preserve"> программы</w:t>
            </w:r>
            <w:r w:rsidR="00554701" w:rsidRPr="007855D4">
              <w:t>:</w:t>
            </w:r>
          </w:p>
          <w:p w14:paraId="091B72C6" w14:textId="77777777" w:rsidR="007B5BCD" w:rsidRPr="007855D4" w:rsidRDefault="007B5BCD" w:rsidP="00946F24">
            <w:pPr>
              <w:jc w:val="center"/>
              <w:rPr>
                <w:rFonts w:cs="Times New Roman"/>
              </w:rPr>
            </w:pPr>
            <w:r w:rsidRPr="007855D4">
              <w:rPr>
                <w:rFonts w:cs="Times New Roman"/>
              </w:rPr>
              <w:t>1.</w:t>
            </w:r>
            <w:r w:rsidRPr="007855D4">
              <w:rPr>
                <w:rFonts w:cs="Times New Roman"/>
              </w:rPr>
              <w:tab/>
              <w:t>Создание условий для обеспечения доступности жилья для граждан, проживающих на территории Кимовского района.</w:t>
            </w:r>
          </w:p>
          <w:p w14:paraId="7D0ECE1F" w14:textId="77777777" w:rsidR="007B5BCD" w:rsidRPr="007855D4" w:rsidRDefault="007B5BCD" w:rsidP="00946F24">
            <w:pPr>
              <w:jc w:val="center"/>
              <w:rPr>
                <w:rFonts w:cs="Times New Roman"/>
              </w:rPr>
            </w:pPr>
            <w:r w:rsidRPr="007855D4">
              <w:rPr>
                <w:rFonts w:cs="Times New Roman"/>
              </w:rPr>
              <w:t>2.</w:t>
            </w:r>
            <w:r w:rsidRPr="007855D4">
              <w:rPr>
                <w:rFonts w:cs="Times New Roman"/>
              </w:rPr>
              <w:tab/>
              <w:t>Создание условий для газификации населенных пунктов Кимовског</w:t>
            </w:r>
            <w:r w:rsidR="00946F24" w:rsidRPr="007855D4">
              <w:rPr>
                <w:rFonts w:cs="Times New Roman"/>
              </w:rPr>
              <w:t>о</w:t>
            </w:r>
            <w:r w:rsidRPr="007855D4">
              <w:rPr>
                <w:rFonts w:cs="Times New Roman"/>
              </w:rPr>
              <w:t xml:space="preserve"> района.</w:t>
            </w:r>
          </w:p>
          <w:p w14:paraId="3C06844E" w14:textId="77777777" w:rsidR="007B5BCD" w:rsidRPr="007855D4" w:rsidRDefault="007B5BCD" w:rsidP="00946F24">
            <w:pPr>
              <w:jc w:val="center"/>
              <w:rPr>
                <w:rFonts w:cs="Times New Roman"/>
              </w:rPr>
            </w:pPr>
            <w:r w:rsidRPr="007855D4">
              <w:rPr>
                <w:rFonts w:cs="Times New Roman"/>
              </w:rPr>
              <w:t>3. Повышение качества обслуживания населения, совершенствование системы управления жилищно-коммунальным хозяйством Кимовского района, развитие инженерной инфраструктуры в коммунальном хозяйстве.</w:t>
            </w:r>
          </w:p>
          <w:p w14:paraId="610E86B7" w14:textId="77777777" w:rsidR="00BB7F1D" w:rsidRPr="007855D4" w:rsidRDefault="00BB7F1D" w:rsidP="00BB7F1D">
            <w:pPr>
              <w:spacing w:before="120"/>
              <w:jc w:val="center"/>
              <w:rPr>
                <w:rFonts w:cs="Times New Roman"/>
              </w:rPr>
            </w:pPr>
            <w:r w:rsidRPr="007855D4">
              <w:rPr>
                <w:rFonts w:cs="Times New Roman"/>
              </w:rPr>
              <w:t>Задачи программы:</w:t>
            </w:r>
          </w:p>
          <w:p w14:paraId="05530748" w14:textId="77777777" w:rsidR="00BB7F1D" w:rsidRPr="007855D4" w:rsidRDefault="00BB7F1D" w:rsidP="00BB7F1D">
            <w:pPr>
              <w:widowControl w:val="0"/>
              <w:numPr>
                <w:ilvl w:val="0"/>
                <w:numId w:val="22"/>
              </w:numPr>
              <w:tabs>
                <w:tab w:val="left" w:pos="460"/>
              </w:tabs>
              <w:suppressAutoHyphens w:val="0"/>
              <w:autoSpaceDE w:val="0"/>
              <w:autoSpaceDN w:val="0"/>
              <w:adjustRightInd w:val="0"/>
              <w:spacing w:after="200" w:line="276" w:lineRule="auto"/>
              <w:ind w:left="284" w:firstLine="0"/>
              <w:contextualSpacing/>
              <w:jc w:val="center"/>
              <w:rPr>
                <w:rFonts w:cs="Times New Roman"/>
                <w:lang w:eastAsia="ru-RU"/>
              </w:rPr>
            </w:pPr>
            <w:r w:rsidRPr="007855D4">
              <w:rPr>
                <w:rFonts w:cs="Times New Roman"/>
                <w:lang w:eastAsia="ru-RU"/>
              </w:rPr>
              <w:t>Создание условий для обеспечения доступности жилья для граждан, проживающих на территории Кимовского района.</w:t>
            </w:r>
          </w:p>
          <w:p w14:paraId="5D4AFEBD" w14:textId="77777777" w:rsidR="00BB7F1D" w:rsidRPr="007855D4" w:rsidRDefault="00BB7F1D" w:rsidP="00BB7F1D">
            <w:pPr>
              <w:widowControl w:val="0"/>
              <w:numPr>
                <w:ilvl w:val="0"/>
                <w:numId w:val="22"/>
              </w:numPr>
              <w:tabs>
                <w:tab w:val="left" w:pos="460"/>
              </w:tabs>
              <w:suppressAutoHyphens w:val="0"/>
              <w:autoSpaceDE w:val="0"/>
              <w:autoSpaceDN w:val="0"/>
              <w:adjustRightInd w:val="0"/>
              <w:spacing w:after="200" w:line="276" w:lineRule="auto"/>
              <w:ind w:left="284" w:firstLine="0"/>
              <w:contextualSpacing/>
              <w:jc w:val="center"/>
              <w:rPr>
                <w:rFonts w:ascii="Arial" w:hAnsi="Arial" w:cs="Arial"/>
                <w:lang w:eastAsia="ru-RU"/>
              </w:rPr>
            </w:pPr>
            <w:r w:rsidRPr="007855D4">
              <w:rPr>
                <w:rFonts w:cs="Times New Roman"/>
                <w:lang w:eastAsia="ru-RU"/>
              </w:rPr>
              <w:t xml:space="preserve">Создание условий для газификации </w:t>
            </w:r>
            <w:r w:rsidRPr="007855D4">
              <w:rPr>
                <w:rFonts w:cs="Times New Roman"/>
                <w:lang w:eastAsia="ru-RU"/>
              </w:rPr>
              <w:lastRenderedPageBreak/>
              <w:t>населенных пунктов Кимовского района.</w:t>
            </w:r>
          </w:p>
          <w:p w14:paraId="211B9199" w14:textId="77777777" w:rsidR="00BB7F1D" w:rsidRPr="007855D4" w:rsidRDefault="00BB7F1D" w:rsidP="00BB7F1D">
            <w:pPr>
              <w:jc w:val="center"/>
              <w:rPr>
                <w:rFonts w:cs="Times New Roman"/>
                <w:color w:val="000000"/>
                <w:lang w:eastAsia="ru-RU"/>
              </w:rPr>
            </w:pPr>
            <w:r w:rsidRPr="007855D4">
              <w:rPr>
                <w:rFonts w:eastAsia="Calibri" w:cs="Times New Roman"/>
                <w:lang w:eastAsia="en-US"/>
              </w:rPr>
              <w:t>3. Повышение качества обслуживания населения, совершенствование системы управления жилищно-коммунальным хозяйством Кимовского района, развитие инженерной инфраструктуры в коммунальном хозяйстве</w:t>
            </w:r>
          </w:p>
          <w:p w14:paraId="39AD5481" w14:textId="77777777" w:rsidR="000C4F94" w:rsidRPr="007855D4" w:rsidRDefault="000C4F94" w:rsidP="00946F24">
            <w:pPr>
              <w:pStyle w:val="26"/>
              <w:widowControl w:val="0"/>
              <w:spacing w:after="0" w:line="240" w:lineRule="auto"/>
              <w:jc w:val="center"/>
              <w:rPr>
                <w:rFonts w:cs="Times New Roman"/>
                <w:color w:val="000000"/>
                <w:lang w:eastAsia="ru-RU"/>
              </w:rPr>
            </w:pPr>
          </w:p>
        </w:tc>
        <w:tc>
          <w:tcPr>
            <w:tcW w:w="2793" w:type="dxa"/>
            <w:vAlign w:val="center"/>
          </w:tcPr>
          <w:p w14:paraId="498F9C00" w14:textId="77777777" w:rsidR="00BB7F1D" w:rsidRPr="007855D4" w:rsidRDefault="00BB7F1D" w:rsidP="00BB7F1D">
            <w:pPr>
              <w:widowControl w:val="0"/>
              <w:numPr>
                <w:ilvl w:val="0"/>
                <w:numId w:val="27"/>
              </w:numPr>
              <w:suppressAutoHyphens w:val="0"/>
              <w:autoSpaceDE w:val="0"/>
              <w:autoSpaceDN w:val="0"/>
              <w:adjustRightInd w:val="0"/>
              <w:spacing w:after="200" w:line="276" w:lineRule="auto"/>
              <w:ind w:left="48" w:firstLine="0"/>
              <w:contextualSpacing/>
              <w:jc w:val="center"/>
              <w:rPr>
                <w:rFonts w:cs="Times New Roman"/>
                <w:lang w:eastAsia="ru-RU"/>
              </w:rPr>
            </w:pPr>
            <w:r w:rsidRPr="007855D4">
              <w:rPr>
                <w:rFonts w:cs="Times New Roman"/>
                <w:lang w:eastAsia="ru-RU"/>
              </w:rPr>
              <w:lastRenderedPageBreak/>
              <w:t>Увеличение объема жилищного строительства (ввод в действие жилых домов) до 40,7 тыс. кв. м в год к концу 2025 года.</w:t>
            </w:r>
          </w:p>
          <w:p w14:paraId="25607C40" w14:textId="77777777" w:rsidR="00BB7F1D" w:rsidRPr="007855D4" w:rsidRDefault="00BB7F1D" w:rsidP="00BB7F1D">
            <w:pPr>
              <w:widowControl w:val="0"/>
              <w:numPr>
                <w:ilvl w:val="0"/>
                <w:numId w:val="27"/>
              </w:numPr>
              <w:suppressAutoHyphens w:val="0"/>
              <w:autoSpaceDE w:val="0"/>
              <w:autoSpaceDN w:val="0"/>
              <w:adjustRightInd w:val="0"/>
              <w:spacing w:after="200" w:line="276" w:lineRule="auto"/>
              <w:ind w:left="1" w:firstLine="0"/>
              <w:contextualSpacing/>
              <w:jc w:val="center"/>
              <w:rPr>
                <w:rFonts w:cs="Times New Roman"/>
                <w:lang w:eastAsia="ru-RU"/>
              </w:rPr>
            </w:pPr>
            <w:r w:rsidRPr="007855D4">
              <w:rPr>
                <w:rFonts w:cs="Times New Roman"/>
                <w:lang w:eastAsia="ru-RU"/>
              </w:rPr>
              <w:t>Ввод жилья в рамках мероприятий по стимулированию программ развития жилищного строительства в Кимовском районе составит 16,7 тыс. кв. м к концу 2025 года.</w:t>
            </w:r>
          </w:p>
          <w:p w14:paraId="018B6B56" w14:textId="77777777" w:rsidR="00BB7F1D" w:rsidRPr="007855D4" w:rsidRDefault="00BB7F1D" w:rsidP="00BB7F1D">
            <w:pPr>
              <w:widowControl w:val="0"/>
              <w:numPr>
                <w:ilvl w:val="0"/>
                <w:numId w:val="27"/>
              </w:numPr>
              <w:suppressAutoHyphens w:val="0"/>
              <w:autoSpaceDE w:val="0"/>
              <w:autoSpaceDN w:val="0"/>
              <w:adjustRightInd w:val="0"/>
              <w:spacing w:after="200" w:line="276" w:lineRule="auto"/>
              <w:ind w:left="1" w:firstLine="0"/>
              <w:contextualSpacing/>
              <w:jc w:val="center"/>
              <w:rPr>
                <w:rFonts w:cs="Times New Roman"/>
                <w:lang w:eastAsia="ru-RU"/>
              </w:rPr>
            </w:pPr>
            <w:r w:rsidRPr="007855D4">
              <w:rPr>
                <w:rFonts w:cs="Times New Roman"/>
                <w:lang w:eastAsia="ru-RU"/>
              </w:rPr>
              <w:t>Количество построенных и введенных в эксплуатацию объектов в рамках мероприятия по развитию жилищного строительства в Кимовском районе составит 2 единицы к концу 2025 года.</w:t>
            </w:r>
          </w:p>
          <w:p w14:paraId="5CA16BAD" w14:textId="77777777" w:rsidR="00BB7F1D" w:rsidRPr="007855D4" w:rsidRDefault="00BB7F1D" w:rsidP="00BB7F1D">
            <w:pPr>
              <w:widowControl w:val="0"/>
              <w:numPr>
                <w:ilvl w:val="0"/>
                <w:numId w:val="27"/>
              </w:numPr>
              <w:suppressAutoHyphens w:val="0"/>
              <w:autoSpaceDE w:val="0"/>
              <w:autoSpaceDN w:val="0"/>
              <w:adjustRightInd w:val="0"/>
              <w:spacing w:after="200" w:line="276" w:lineRule="auto"/>
              <w:ind w:left="1" w:firstLine="0"/>
              <w:contextualSpacing/>
              <w:jc w:val="center"/>
              <w:rPr>
                <w:rFonts w:cs="Times New Roman"/>
                <w:lang w:eastAsia="ru-RU"/>
              </w:rPr>
            </w:pPr>
            <w:r w:rsidRPr="007855D4">
              <w:rPr>
                <w:rFonts w:cs="Times New Roman"/>
                <w:lang w:eastAsia="ru-RU"/>
              </w:rPr>
              <w:t xml:space="preserve">Количество молодых семей, </w:t>
            </w:r>
            <w:r w:rsidRPr="007855D4">
              <w:rPr>
                <w:rFonts w:cs="Times New Roman"/>
                <w:lang w:eastAsia="ru-RU"/>
              </w:rPr>
              <w:lastRenderedPageBreak/>
              <w:t>получивших свидетельство о праве на получение социальной выплаты на приобретение (строительство) жилого помещения, за период реализации государственной программы составит 130 семей.</w:t>
            </w:r>
          </w:p>
          <w:p w14:paraId="37ACB6D9" w14:textId="77777777" w:rsidR="00BB7F1D" w:rsidRPr="007855D4" w:rsidRDefault="00BB7F1D" w:rsidP="00BB7F1D">
            <w:pPr>
              <w:widowControl w:val="0"/>
              <w:numPr>
                <w:ilvl w:val="0"/>
                <w:numId w:val="27"/>
              </w:numPr>
              <w:suppressAutoHyphens w:val="0"/>
              <w:autoSpaceDE w:val="0"/>
              <w:autoSpaceDN w:val="0"/>
              <w:adjustRightInd w:val="0"/>
              <w:spacing w:after="200" w:line="276" w:lineRule="auto"/>
              <w:ind w:left="1" w:firstLine="0"/>
              <w:contextualSpacing/>
              <w:jc w:val="center"/>
              <w:rPr>
                <w:rFonts w:cs="Times New Roman"/>
                <w:lang w:eastAsia="ru-RU"/>
              </w:rPr>
            </w:pPr>
            <w:r w:rsidRPr="007855D4">
              <w:rPr>
                <w:rFonts w:cs="Times New Roman"/>
                <w:lang w:eastAsia="ru-RU"/>
              </w:rPr>
              <w:t>Количество молодых семей, получивших дополнительную социальную выплату при рождении (усыновлении) одного ребенка, за период реализации государственной программы составит 7 семей.</w:t>
            </w:r>
          </w:p>
          <w:p w14:paraId="77EF7074" w14:textId="77777777" w:rsidR="00BB7F1D" w:rsidRPr="007855D4" w:rsidRDefault="00BB7F1D" w:rsidP="00BB7F1D">
            <w:pPr>
              <w:widowControl w:val="0"/>
              <w:numPr>
                <w:ilvl w:val="0"/>
                <w:numId w:val="27"/>
              </w:numPr>
              <w:suppressAutoHyphens w:val="0"/>
              <w:autoSpaceDE w:val="0"/>
              <w:autoSpaceDN w:val="0"/>
              <w:adjustRightInd w:val="0"/>
              <w:spacing w:after="200" w:line="276" w:lineRule="auto"/>
              <w:ind w:left="1" w:firstLine="0"/>
              <w:contextualSpacing/>
              <w:jc w:val="center"/>
              <w:rPr>
                <w:rFonts w:cs="Times New Roman"/>
                <w:lang w:eastAsia="ru-RU"/>
              </w:rPr>
            </w:pPr>
            <w:r w:rsidRPr="007855D4">
              <w:rPr>
                <w:rFonts w:cs="Times New Roman"/>
                <w:lang w:eastAsia="ru-RU"/>
              </w:rPr>
              <w:t>Увеличение протяженности построенных внутрипоселковых распределительных газопроводов на 5,4 километра к концу 2025 года.</w:t>
            </w:r>
          </w:p>
          <w:p w14:paraId="37BA193D" w14:textId="77777777" w:rsidR="00BB7F1D" w:rsidRPr="007855D4" w:rsidRDefault="00BB7F1D" w:rsidP="00BB7F1D">
            <w:pPr>
              <w:widowControl w:val="0"/>
              <w:numPr>
                <w:ilvl w:val="0"/>
                <w:numId w:val="27"/>
              </w:numPr>
              <w:suppressAutoHyphens w:val="0"/>
              <w:autoSpaceDE w:val="0"/>
              <w:autoSpaceDN w:val="0"/>
              <w:adjustRightInd w:val="0"/>
              <w:spacing w:after="200" w:line="276" w:lineRule="auto"/>
              <w:ind w:left="1" w:firstLine="0"/>
              <w:contextualSpacing/>
              <w:jc w:val="center"/>
              <w:rPr>
                <w:rFonts w:cs="Times New Roman"/>
                <w:lang w:eastAsia="ru-RU"/>
              </w:rPr>
            </w:pPr>
            <w:r w:rsidRPr="007855D4">
              <w:rPr>
                <w:rFonts w:cs="Times New Roman"/>
                <w:lang w:eastAsia="ru-RU"/>
              </w:rPr>
              <w:t>Увеличение газифицированных населенных пунктов Кимовского района на 2 единицы к концу 2025 года.</w:t>
            </w:r>
          </w:p>
          <w:p w14:paraId="7966FFD0" w14:textId="77777777" w:rsidR="00BB7F1D" w:rsidRPr="007855D4" w:rsidRDefault="00BB7F1D" w:rsidP="00BB7F1D">
            <w:pPr>
              <w:widowControl w:val="0"/>
              <w:numPr>
                <w:ilvl w:val="0"/>
                <w:numId w:val="27"/>
              </w:numPr>
              <w:suppressAutoHyphens w:val="0"/>
              <w:autoSpaceDE w:val="0"/>
              <w:autoSpaceDN w:val="0"/>
              <w:adjustRightInd w:val="0"/>
              <w:spacing w:after="200" w:line="276" w:lineRule="auto"/>
              <w:ind w:left="1" w:firstLine="0"/>
              <w:contextualSpacing/>
              <w:jc w:val="center"/>
              <w:rPr>
                <w:rFonts w:cs="Times New Roman"/>
                <w:lang w:eastAsia="ru-RU"/>
              </w:rPr>
            </w:pPr>
            <w:r w:rsidRPr="007855D4">
              <w:rPr>
                <w:rFonts w:cs="Times New Roman"/>
                <w:lang w:eastAsia="ru-RU"/>
              </w:rPr>
              <w:t xml:space="preserve">Обеспечение надежности и качества работы коммунальных систем в соответствии со стандартами качества </w:t>
            </w:r>
            <w:r w:rsidRPr="007855D4">
              <w:rPr>
                <w:rFonts w:cs="Times New Roman"/>
                <w:lang w:eastAsia="ru-RU"/>
              </w:rPr>
              <w:lastRenderedPageBreak/>
              <w:t>за счет увеличения:</w:t>
            </w:r>
          </w:p>
          <w:p w14:paraId="7F70D9C7" w14:textId="77777777" w:rsidR="00BB7F1D" w:rsidRPr="007855D4" w:rsidRDefault="00BB7F1D" w:rsidP="00BB7F1D">
            <w:pPr>
              <w:widowControl w:val="0"/>
              <w:shd w:val="clear" w:color="auto" w:fill="FFFFFF"/>
              <w:tabs>
                <w:tab w:val="left" w:pos="459"/>
              </w:tabs>
              <w:suppressAutoHyphens w:val="0"/>
              <w:autoSpaceDE w:val="0"/>
              <w:autoSpaceDN w:val="0"/>
              <w:adjustRightInd w:val="0"/>
              <w:jc w:val="center"/>
              <w:rPr>
                <w:rFonts w:cs="Times New Roman"/>
                <w:lang w:eastAsia="ru-RU"/>
              </w:rPr>
            </w:pPr>
            <w:r w:rsidRPr="007855D4">
              <w:rPr>
                <w:rFonts w:cs="Times New Roman"/>
                <w:lang w:eastAsia="ru-RU"/>
              </w:rPr>
              <w:t>доли вновь построенных, реконструированных источников теплоснабжения от общего числа источников теплоснабжения до 22%;</w:t>
            </w:r>
          </w:p>
          <w:p w14:paraId="275F9404" w14:textId="77777777" w:rsidR="00BB7F1D" w:rsidRPr="007855D4" w:rsidRDefault="00BB7F1D" w:rsidP="00BB7F1D">
            <w:pPr>
              <w:widowControl w:val="0"/>
              <w:shd w:val="clear" w:color="auto" w:fill="FFFFFF"/>
              <w:tabs>
                <w:tab w:val="left" w:pos="459"/>
              </w:tabs>
              <w:suppressAutoHyphens w:val="0"/>
              <w:autoSpaceDE w:val="0"/>
              <w:autoSpaceDN w:val="0"/>
              <w:adjustRightInd w:val="0"/>
              <w:jc w:val="center"/>
              <w:rPr>
                <w:rFonts w:cs="Times New Roman"/>
                <w:lang w:eastAsia="ru-RU"/>
              </w:rPr>
            </w:pPr>
            <w:r w:rsidRPr="007855D4">
              <w:rPr>
                <w:rFonts w:cs="Times New Roman"/>
                <w:lang w:eastAsia="ru-RU"/>
              </w:rPr>
              <w:t>доли вновь построенных, замененных тепловых сетей от общего количества тепловых сетей до 24,4%;</w:t>
            </w:r>
          </w:p>
          <w:p w14:paraId="18BE2683" w14:textId="77777777" w:rsidR="00AB4F20" w:rsidRPr="007855D4" w:rsidRDefault="00BB7F1D" w:rsidP="00BB7F1D">
            <w:pPr>
              <w:pStyle w:val="26"/>
              <w:widowControl w:val="0"/>
              <w:spacing w:after="0" w:line="240" w:lineRule="auto"/>
              <w:ind w:left="284"/>
              <w:jc w:val="center"/>
              <w:rPr>
                <w:rFonts w:cs="Times New Roman"/>
                <w:color w:val="FF0000"/>
              </w:rPr>
            </w:pPr>
            <w:r w:rsidRPr="007855D4">
              <w:rPr>
                <w:rFonts w:eastAsia="Calibri" w:cs="Times New Roman"/>
                <w:lang w:eastAsia="en-US"/>
              </w:rPr>
              <w:t>доли вновь остроенных, замененных водопроводных сетей от общего количества водопроводных сетей до 17%.</w:t>
            </w:r>
          </w:p>
        </w:tc>
      </w:tr>
      <w:tr w:rsidR="008C5371" w:rsidRPr="007855D4" w14:paraId="297B23DC" w14:textId="77777777" w:rsidTr="007855D4">
        <w:trPr>
          <w:jc w:val="right"/>
        </w:trPr>
        <w:tc>
          <w:tcPr>
            <w:tcW w:w="562" w:type="dxa"/>
            <w:vAlign w:val="center"/>
          </w:tcPr>
          <w:p w14:paraId="04EF26F0" w14:textId="6DE6BFD5" w:rsidR="008C5371" w:rsidRPr="007855D4" w:rsidRDefault="00451650" w:rsidP="00946F24">
            <w:pPr>
              <w:pStyle w:val="Default"/>
              <w:ind w:firstLine="317"/>
              <w:jc w:val="center"/>
              <w:rPr>
                <w:color w:val="auto"/>
                <w:lang w:eastAsia="ar-SA"/>
              </w:rPr>
            </w:pPr>
            <w:r>
              <w:rPr>
                <w:color w:val="auto"/>
                <w:lang w:eastAsia="ar-SA"/>
              </w:rPr>
              <w:lastRenderedPageBreak/>
              <w:t>2</w:t>
            </w:r>
          </w:p>
        </w:tc>
        <w:tc>
          <w:tcPr>
            <w:tcW w:w="2790" w:type="dxa"/>
            <w:vAlign w:val="center"/>
          </w:tcPr>
          <w:p w14:paraId="65B5749D" w14:textId="77777777" w:rsidR="008C5371" w:rsidRPr="007855D4" w:rsidRDefault="008C5371" w:rsidP="008C5371">
            <w:pPr>
              <w:jc w:val="center"/>
              <w:rPr>
                <w:rFonts w:cs="Times New Roman"/>
                <w:lang w:bidi="ru-RU"/>
              </w:rPr>
            </w:pPr>
            <w:r w:rsidRPr="007855D4">
              <w:rPr>
                <w:rFonts w:cs="Times New Roman"/>
                <w:lang w:bidi="ru-RU"/>
              </w:rPr>
              <w:t xml:space="preserve">МУНИЦИПАЛЬНАЯ ПРОГРАММА </w:t>
            </w:r>
          </w:p>
          <w:p w14:paraId="7D47AA69" w14:textId="77777777" w:rsidR="008C5371" w:rsidRPr="007855D4" w:rsidRDefault="008C5371" w:rsidP="008C5371">
            <w:pPr>
              <w:jc w:val="center"/>
              <w:rPr>
                <w:rFonts w:cs="Times New Roman"/>
                <w:lang w:bidi="ru-RU"/>
              </w:rPr>
            </w:pPr>
            <w:r w:rsidRPr="007855D4">
              <w:rPr>
                <w:rFonts w:cs="Times New Roman"/>
                <w:lang w:bidi="ru-RU"/>
              </w:rPr>
              <w:t xml:space="preserve">муниципального образования </w:t>
            </w:r>
          </w:p>
          <w:p w14:paraId="41617641" w14:textId="77777777" w:rsidR="008C5371" w:rsidRPr="007855D4" w:rsidRDefault="008C5371" w:rsidP="008C5371">
            <w:pPr>
              <w:jc w:val="center"/>
              <w:rPr>
                <w:rFonts w:cs="Times New Roman"/>
                <w:lang w:bidi="ru-RU"/>
              </w:rPr>
            </w:pPr>
            <w:r w:rsidRPr="007855D4">
              <w:rPr>
                <w:rFonts w:cs="Times New Roman"/>
                <w:lang w:bidi="ru-RU"/>
              </w:rPr>
              <w:t xml:space="preserve">Кимовский район </w:t>
            </w:r>
          </w:p>
          <w:p w14:paraId="53027C0C" w14:textId="77777777" w:rsidR="008C5371" w:rsidRPr="007855D4" w:rsidRDefault="008C5371" w:rsidP="008C5371">
            <w:pPr>
              <w:jc w:val="center"/>
              <w:rPr>
                <w:rFonts w:cs="Times New Roman"/>
                <w:lang w:bidi="ru-RU"/>
              </w:rPr>
            </w:pPr>
            <w:r w:rsidRPr="007855D4">
              <w:rPr>
                <w:rFonts w:cs="Times New Roman"/>
                <w:lang w:bidi="ru-RU"/>
              </w:rPr>
              <w:t>«Развитие спорта и молодежной политики в муниципальном образовании Кимовский район на 2014-2021 годы»</w:t>
            </w:r>
          </w:p>
          <w:p w14:paraId="215DA96F" w14:textId="77777777" w:rsidR="008C5371" w:rsidRPr="007855D4" w:rsidRDefault="008C5371" w:rsidP="00665809">
            <w:pPr>
              <w:jc w:val="center"/>
              <w:rPr>
                <w:rFonts w:cs="Times New Roman"/>
                <w:lang w:bidi="ru-RU"/>
              </w:rPr>
            </w:pPr>
          </w:p>
        </w:tc>
        <w:tc>
          <w:tcPr>
            <w:tcW w:w="3164" w:type="dxa"/>
            <w:vAlign w:val="center"/>
          </w:tcPr>
          <w:p w14:paraId="2139CF55" w14:textId="77777777" w:rsidR="008C5371" w:rsidRPr="007855D4" w:rsidRDefault="008C5371" w:rsidP="008C5371">
            <w:pPr>
              <w:spacing w:after="120"/>
              <w:jc w:val="center"/>
              <w:rPr>
                <w:rFonts w:cs="Times New Roman"/>
                <w:bCs/>
                <w:lang w:bidi="ru-RU"/>
              </w:rPr>
            </w:pPr>
            <w:r w:rsidRPr="007855D4">
              <w:rPr>
                <w:rFonts w:cs="Times New Roman"/>
                <w:bCs/>
                <w:lang w:bidi="ru-RU"/>
              </w:rPr>
              <w:t>Цель программы:</w:t>
            </w:r>
          </w:p>
          <w:p w14:paraId="41D3B8B6" w14:textId="77777777" w:rsidR="008C5371" w:rsidRPr="007855D4" w:rsidRDefault="008C5371" w:rsidP="008C5371">
            <w:pPr>
              <w:spacing w:after="120"/>
              <w:jc w:val="center"/>
              <w:rPr>
                <w:rFonts w:cs="Times New Roman"/>
                <w:bCs/>
                <w:lang w:bidi="ru-RU"/>
              </w:rPr>
            </w:pPr>
            <w:r w:rsidRPr="007855D4">
              <w:rPr>
                <w:rFonts w:cs="Times New Roman"/>
                <w:bCs/>
                <w:lang w:bidi="ru-RU"/>
              </w:rPr>
              <w:t>Повышение социальной и общественно-политической активности молодёжи Кимовского района, формирование активной жизненной и гражданской позиции.</w:t>
            </w:r>
          </w:p>
          <w:p w14:paraId="7261E6DF" w14:textId="77777777" w:rsidR="008C5371" w:rsidRPr="007855D4" w:rsidRDefault="008C5371" w:rsidP="008C5371">
            <w:pPr>
              <w:spacing w:after="120"/>
              <w:jc w:val="center"/>
              <w:rPr>
                <w:rFonts w:cs="Times New Roman"/>
                <w:lang w:bidi="ru-RU"/>
              </w:rPr>
            </w:pPr>
            <w:r w:rsidRPr="007855D4">
              <w:rPr>
                <w:rFonts w:cs="Times New Roman"/>
                <w:lang w:bidi="ru-RU"/>
              </w:rPr>
              <w:t>Привлечение населения Кимовского района к занятиям физической культурой и спортом.</w:t>
            </w:r>
          </w:p>
          <w:p w14:paraId="30E2E12A" w14:textId="77777777" w:rsidR="008C5371" w:rsidRPr="007855D4" w:rsidRDefault="008C5371" w:rsidP="008C5371">
            <w:pPr>
              <w:spacing w:after="120"/>
              <w:jc w:val="center"/>
              <w:rPr>
                <w:rFonts w:cs="Times New Roman"/>
                <w:lang w:bidi="ru-RU"/>
              </w:rPr>
            </w:pPr>
            <w:r w:rsidRPr="007855D4">
              <w:rPr>
                <w:rFonts w:cs="Times New Roman"/>
                <w:lang w:bidi="ru-RU"/>
              </w:rPr>
              <w:t>Задачи программы:</w:t>
            </w:r>
          </w:p>
          <w:p w14:paraId="0AE4CE52" w14:textId="77777777" w:rsidR="008C5371" w:rsidRPr="007855D4" w:rsidRDefault="008C5371" w:rsidP="008C5371">
            <w:pPr>
              <w:spacing w:after="120"/>
              <w:jc w:val="center"/>
              <w:rPr>
                <w:rFonts w:cs="Times New Roman"/>
                <w:lang w:bidi="ru-RU"/>
              </w:rPr>
            </w:pPr>
            <w:r w:rsidRPr="007855D4">
              <w:rPr>
                <w:rFonts w:cs="Times New Roman"/>
                <w:lang w:bidi="ru-RU"/>
              </w:rPr>
              <w:t>1) формирование у молодежи социально ответственной гражданской позиции, увеличение количества молодежи, принимающей участие в общественной жизни;</w:t>
            </w:r>
          </w:p>
          <w:p w14:paraId="06CBCCE6" w14:textId="77777777" w:rsidR="008C5371" w:rsidRPr="007855D4" w:rsidRDefault="008C5371" w:rsidP="008C5371">
            <w:pPr>
              <w:spacing w:after="120"/>
              <w:jc w:val="center"/>
              <w:rPr>
                <w:rFonts w:cs="Times New Roman"/>
                <w:lang w:bidi="ru-RU"/>
              </w:rPr>
            </w:pPr>
            <w:r w:rsidRPr="007855D4">
              <w:rPr>
                <w:rFonts w:cs="Times New Roman"/>
                <w:lang w:bidi="ru-RU"/>
              </w:rPr>
              <w:t xml:space="preserve">2) духовно-нравственное воспитание молодежи, выявление и поддержка </w:t>
            </w:r>
            <w:r w:rsidRPr="007855D4">
              <w:rPr>
                <w:rFonts w:cs="Times New Roman"/>
                <w:lang w:bidi="ru-RU"/>
              </w:rPr>
              <w:lastRenderedPageBreak/>
              <w:t>творческой и талантливой молодежи;</w:t>
            </w:r>
          </w:p>
          <w:p w14:paraId="5380545E" w14:textId="77777777" w:rsidR="008C5371" w:rsidRPr="007855D4" w:rsidRDefault="008C5371" w:rsidP="008C5371">
            <w:pPr>
              <w:spacing w:after="120"/>
              <w:jc w:val="center"/>
              <w:rPr>
                <w:rFonts w:cs="Times New Roman"/>
                <w:lang w:bidi="ru-RU"/>
              </w:rPr>
            </w:pPr>
            <w:r w:rsidRPr="007855D4">
              <w:rPr>
                <w:rFonts w:cs="Times New Roman"/>
                <w:lang w:bidi="ru-RU"/>
              </w:rPr>
              <w:t>3) содействие социализации молодежи, оказавшейся в трудной жизненной ситуации, профилактика асоциальных явлений в молодежной среде;</w:t>
            </w:r>
          </w:p>
          <w:p w14:paraId="7D31788E" w14:textId="77777777" w:rsidR="008C5371" w:rsidRPr="007855D4" w:rsidRDefault="008C5371" w:rsidP="008C5371">
            <w:pPr>
              <w:spacing w:after="120"/>
              <w:jc w:val="center"/>
              <w:rPr>
                <w:rFonts w:cs="Times New Roman"/>
                <w:lang w:bidi="ru-RU"/>
              </w:rPr>
            </w:pPr>
            <w:r w:rsidRPr="007855D4">
              <w:rPr>
                <w:rFonts w:cs="Times New Roman"/>
                <w:lang w:bidi="ru-RU"/>
              </w:rPr>
              <w:t>4) формирование культуры здорового образа жизни, вовлечение жителей Кимовского района в занятия физкультурой и массовым спортом;</w:t>
            </w:r>
          </w:p>
          <w:p w14:paraId="6DEADAB1" w14:textId="77777777" w:rsidR="008C5371" w:rsidRPr="007855D4" w:rsidRDefault="008C5371" w:rsidP="008C5371">
            <w:pPr>
              <w:spacing w:after="120"/>
              <w:jc w:val="center"/>
              <w:rPr>
                <w:rFonts w:cs="Times New Roman"/>
                <w:lang w:bidi="ru-RU"/>
              </w:rPr>
            </w:pPr>
            <w:r w:rsidRPr="007855D4">
              <w:rPr>
                <w:rFonts w:cs="Times New Roman"/>
                <w:lang w:bidi="ru-RU"/>
              </w:rPr>
              <w:t>5) обеспечение деятельности учреждений молодежной сферы и спорта.</w:t>
            </w:r>
          </w:p>
        </w:tc>
        <w:tc>
          <w:tcPr>
            <w:tcW w:w="2793" w:type="dxa"/>
            <w:vAlign w:val="center"/>
          </w:tcPr>
          <w:p w14:paraId="65D4A2EC" w14:textId="77777777" w:rsidR="008C5371" w:rsidRPr="007855D4" w:rsidRDefault="008C5371" w:rsidP="00F244EB">
            <w:pPr>
              <w:pStyle w:val="p12"/>
              <w:spacing w:before="0" w:beforeAutospacing="0" w:after="0" w:afterAutospacing="0"/>
              <w:jc w:val="center"/>
            </w:pPr>
          </w:p>
        </w:tc>
      </w:tr>
      <w:tr w:rsidR="008C5371" w:rsidRPr="007855D4" w14:paraId="588CE1F8" w14:textId="77777777" w:rsidTr="007855D4">
        <w:trPr>
          <w:jc w:val="right"/>
        </w:trPr>
        <w:tc>
          <w:tcPr>
            <w:tcW w:w="562" w:type="dxa"/>
            <w:vAlign w:val="center"/>
          </w:tcPr>
          <w:p w14:paraId="741B6684" w14:textId="485A34A8" w:rsidR="008C5371" w:rsidRPr="007855D4" w:rsidRDefault="00451650" w:rsidP="00946F24">
            <w:pPr>
              <w:pStyle w:val="Default"/>
              <w:ind w:firstLine="317"/>
              <w:jc w:val="center"/>
              <w:rPr>
                <w:color w:val="auto"/>
                <w:lang w:eastAsia="ar-SA"/>
              </w:rPr>
            </w:pPr>
            <w:r>
              <w:rPr>
                <w:color w:val="auto"/>
                <w:lang w:eastAsia="ar-SA"/>
              </w:rPr>
              <w:t>3</w:t>
            </w:r>
          </w:p>
        </w:tc>
        <w:tc>
          <w:tcPr>
            <w:tcW w:w="2790" w:type="dxa"/>
            <w:vAlign w:val="center"/>
          </w:tcPr>
          <w:p w14:paraId="5A38CD9D" w14:textId="77777777" w:rsidR="008C5371" w:rsidRPr="007855D4" w:rsidRDefault="008C5371" w:rsidP="008C5371">
            <w:pPr>
              <w:jc w:val="center"/>
              <w:rPr>
                <w:rFonts w:cs="Times New Roman"/>
                <w:bCs/>
                <w:lang w:bidi="ru-RU"/>
              </w:rPr>
            </w:pPr>
            <w:r w:rsidRPr="007855D4">
              <w:rPr>
                <w:rFonts w:cs="Times New Roman"/>
                <w:bCs/>
                <w:lang w:bidi="ru-RU"/>
              </w:rPr>
              <w:t xml:space="preserve">Муниципальная программа </w:t>
            </w:r>
          </w:p>
          <w:p w14:paraId="5034DD05" w14:textId="77777777" w:rsidR="008C5371" w:rsidRPr="007855D4" w:rsidRDefault="008C5371" w:rsidP="008C5371">
            <w:pPr>
              <w:jc w:val="center"/>
              <w:rPr>
                <w:rFonts w:cs="Times New Roman"/>
                <w:lang w:bidi="ru-RU"/>
              </w:rPr>
            </w:pPr>
            <w:r w:rsidRPr="007855D4">
              <w:rPr>
                <w:rFonts w:cs="Times New Roman"/>
                <w:bCs/>
                <w:lang w:bidi="ru-RU"/>
              </w:rPr>
              <w:t>«Развитие внутреннего и въездного туризма в муниципальном образовании Кимовский район на 2017 – 2021 годы»</w:t>
            </w:r>
          </w:p>
        </w:tc>
        <w:tc>
          <w:tcPr>
            <w:tcW w:w="3164" w:type="dxa"/>
            <w:vAlign w:val="center"/>
          </w:tcPr>
          <w:p w14:paraId="170FF29E" w14:textId="77777777" w:rsidR="003A5437" w:rsidRPr="007855D4" w:rsidRDefault="003A5437" w:rsidP="003A5437">
            <w:pPr>
              <w:spacing w:after="120"/>
              <w:jc w:val="center"/>
              <w:rPr>
                <w:rFonts w:cs="Times New Roman"/>
                <w:bCs/>
                <w:lang w:bidi="ru-RU"/>
              </w:rPr>
            </w:pPr>
            <w:r w:rsidRPr="007855D4">
              <w:rPr>
                <w:rFonts w:cs="Times New Roman"/>
                <w:bCs/>
                <w:lang w:bidi="ru-RU"/>
              </w:rPr>
              <w:t>Цель программы:</w:t>
            </w:r>
          </w:p>
          <w:p w14:paraId="59DB5D28" w14:textId="77777777" w:rsidR="008C5371" w:rsidRPr="007855D4" w:rsidRDefault="003A5437" w:rsidP="008C5371">
            <w:pPr>
              <w:spacing w:after="120"/>
              <w:jc w:val="center"/>
              <w:rPr>
                <w:rFonts w:cs="Times New Roman"/>
                <w:bCs/>
                <w:lang w:bidi="ru-RU"/>
              </w:rPr>
            </w:pPr>
            <w:r w:rsidRPr="007855D4">
              <w:rPr>
                <w:rFonts w:cs="Times New Roman"/>
                <w:bCs/>
                <w:lang w:bidi="ru-RU"/>
              </w:rPr>
              <w:t>формирование на территории МО Кимовский район современного туристского пространства, обеспечивающего удовлетворение потребностей жителей и гостей района в качественных туристских услугах</w:t>
            </w:r>
          </w:p>
          <w:p w14:paraId="4F91A57E" w14:textId="77777777" w:rsidR="003A5437" w:rsidRPr="007855D4" w:rsidRDefault="003A5437" w:rsidP="003A5437">
            <w:pPr>
              <w:spacing w:after="120"/>
              <w:jc w:val="center"/>
              <w:rPr>
                <w:rFonts w:cs="Times New Roman"/>
                <w:bCs/>
                <w:lang w:bidi="ru-RU"/>
              </w:rPr>
            </w:pPr>
            <w:r w:rsidRPr="007855D4">
              <w:rPr>
                <w:rFonts w:cs="Times New Roman"/>
                <w:bCs/>
                <w:lang w:bidi="ru-RU"/>
              </w:rPr>
              <w:t>Задачи программы:</w:t>
            </w:r>
          </w:p>
          <w:p w14:paraId="2186A413" w14:textId="77777777" w:rsidR="003A5437" w:rsidRPr="007855D4" w:rsidRDefault="003A5437" w:rsidP="003A5437">
            <w:pPr>
              <w:spacing w:after="120"/>
              <w:jc w:val="center"/>
              <w:rPr>
                <w:rFonts w:cs="Times New Roman"/>
                <w:bCs/>
                <w:lang w:bidi="ru-RU"/>
              </w:rPr>
            </w:pPr>
            <w:r w:rsidRPr="007855D4">
              <w:rPr>
                <w:rFonts w:cs="Times New Roman"/>
                <w:bCs/>
                <w:lang w:bidi="ru-RU"/>
              </w:rPr>
              <w:t>создание благоприятных условий для развития внутреннего и въездного туризма;</w:t>
            </w:r>
          </w:p>
          <w:p w14:paraId="45512373" w14:textId="77777777" w:rsidR="003A5437" w:rsidRPr="007855D4" w:rsidRDefault="003A5437" w:rsidP="003A5437">
            <w:pPr>
              <w:spacing w:after="120"/>
              <w:jc w:val="center"/>
              <w:rPr>
                <w:rFonts w:cs="Times New Roman"/>
                <w:bCs/>
                <w:lang w:bidi="ru-RU"/>
              </w:rPr>
            </w:pPr>
            <w:r w:rsidRPr="007855D4">
              <w:rPr>
                <w:rFonts w:cs="Times New Roman"/>
                <w:bCs/>
                <w:lang w:bidi="ru-RU"/>
              </w:rPr>
              <w:t>повышение качества туристских услуг, оказываемых на территории МО Кимовский район, расширение ассортимента предлагаемого туристического продукта (далее – турпродукт);</w:t>
            </w:r>
          </w:p>
          <w:p w14:paraId="54C9D59B" w14:textId="77777777" w:rsidR="003A5437" w:rsidRPr="007855D4" w:rsidRDefault="003A5437" w:rsidP="003A5437">
            <w:pPr>
              <w:spacing w:after="120"/>
              <w:jc w:val="center"/>
              <w:rPr>
                <w:rFonts w:cs="Times New Roman"/>
                <w:bCs/>
                <w:lang w:bidi="ru-RU"/>
              </w:rPr>
            </w:pPr>
            <w:r w:rsidRPr="007855D4">
              <w:rPr>
                <w:rFonts w:cs="Times New Roman"/>
                <w:bCs/>
                <w:lang w:bidi="ru-RU"/>
              </w:rPr>
              <w:t xml:space="preserve">продвижение турпродукта МО Кимовский район на </w:t>
            </w:r>
            <w:r w:rsidRPr="007855D4">
              <w:rPr>
                <w:rFonts w:cs="Times New Roman"/>
                <w:bCs/>
                <w:lang w:bidi="ru-RU"/>
              </w:rPr>
              <w:lastRenderedPageBreak/>
              <w:t>внутреннем туристском рынке.</w:t>
            </w:r>
          </w:p>
          <w:p w14:paraId="5E148B8D" w14:textId="77777777" w:rsidR="003A5437" w:rsidRPr="007855D4" w:rsidRDefault="003A5437" w:rsidP="003A5437">
            <w:pPr>
              <w:spacing w:after="120"/>
              <w:jc w:val="center"/>
              <w:rPr>
                <w:rFonts w:cs="Times New Roman"/>
                <w:bCs/>
                <w:lang w:bidi="ru-RU"/>
              </w:rPr>
            </w:pPr>
            <w:r w:rsidRPr="007855D4">
              <w:rPr>
                <w:rFonts w:cs="Times New Roman"/>
                <w:bCs/>
                <w:lang w:bidi="ru-RU"/>
              </w:rPr>
              <w:t>повышение инвестиционной привлекательности сферы туризма.</w:t>
            </w:r>
          </w:p>
          <w:p w14:paraId="553A7DCF" w14:textId="77777777" w:rsidR="003A5437" w:rsidRPr="007855D4" w:rsidRDefault="003A5437" w:rsidP="003A5437">
            <w:pPr>
              <w:spacing w:after="120"/>
              <w:jc w:val="center"/>
              <w:rPr>
                <w:rFonts w:cs="Times New Roman"/>
                <w:bCs/>
                <w:lang w:bidi="ru-RU"/>
              </w:rPr>
            </w:pPr>
            <w:r w:rsidRPr="007855D4">
              <w:rPr>
                <w:rFonts w:cs="Times New Roman"/>
                <w:bCs/>
                <w:lang w:bidi="ru-RU"/>
              </w:rPr>
              <w:t>содействие развитию событийного туризма</w:t>
            </w:r>
          </w:p>
        </w:tc>
        <w:tc>
          <w:tcPr>
            <w:tcW w:w="2793" w:type="dxa"/>
            <w:vAlign w:val="center"/>
          </w:tcPr>
          <w:p w14:paraId="3FF94305" w14:textId="77777777" w:rsidR="008C5371" w:rsidRPr="007855D4" w:rsidRDefault="008C5371" w:rsidP="00F244EB">
            <w:pPr>
              <w:pStyle w:val="p12"/>
              <w:spacing w:before="0" w:beforeAutospacing="0" w:after="0" w:afterAutospacing="0"/>
              <w:jc w:val="center"/>
            </w:pPr>
          </w:p>
        </w:tc>
      </w:tr>
      <w:tr w:rsidR="00951295" w:rsidRPr="007855D4" w14:paraId="73B255B4" w14:textId="77777777" w:rsidTr="007855D4">
        <w:trPr>
          <w:jc w:val="right"/>
        </w:trPr>
        <w:tc>
          <w:tcPr>
            <w:tcW w:w="562" w:type="dxa"/>
            <w:vAlign w:val="center"/>
          </w:tcPr>
          <w:p w14:paraId="2FC5C80D" w14:textId="77777777" w:rsidR="00951295" w:rsidRPr="007855D4" w:rsidRDefault="00951295" w:rsidP="00946F24">
            <w:pPr>
              <w:pStyle w:val="Default"/>
              <w:ind w:firstLine="317"/>
              <w:jc w:val="center"/>
              <w:rPr>
                <w:color w:val="auto"/>
                <w:lang w:eastAsia="ar-SA"/>
              </w:rPr>
            </w:pPr>
          </w:p>
        </w:tc>
        <w:tc>
          <w:tcPr>
            <w:tcW w:w="2790" w:type="dxa"/>
            <w:vAlign w:val="center"/>
          </w:tcPr>
          <w:p w14:paraId="51987636" w14:textId="77777777" w:rsidR="00951295" w:rsidRPr="007855D4" w:rsidRDefault="00951295" w:rsidP="008C5371">
            <w:pPr>
              <w:jc w:val="center"/>
              <w:rPr>
                <w:rFonts w:cs="Times New Roman"/>
                <w:bCs/>
                <w:lang w:bidi="ru-RU"/>
              </w:rPr>
            </w:pPr>
            <w:r w:rsidRPr="007855D4">
              <w:rPr>
                <w:rFonts w:cs="Times New Roman"/>
                <w:color w:val="000000"/>
                <w:lang w:eastAsia="ru-RU"/>
              </w:rPr>
              <w:t>Муниципальная программа «Формирование современной городской среды на 2018 – 2022 годы»</w:t>
            </w:r>
          </w:p>
        </w:tc>
        <w:tc>
          <w:tcPr>
            <w:tcW w:w="3164" w:type="dxa"/>
            <w:vAlign w:val="center"/>
          </w:tcPr>
          <w:p w14:paraId="60FBC723" w14:textId="77777777" w:rsidR="00180B29" w:rsidRPr="007855D4" w:rsidRDefault="00180B29" w:rsidP="00180B29">
            <w:pPr>
              <w:spacing w:after="120"/>
              <w:jc w:val="center"/>
              <w:rPr>
                <w:rFonts w:cs="Times New Roman"/>
                <w:bCs/>
                <w:lang w:bidi="ru-RU"/>
              </w:rPr>
            </w:pPr>
            <w:r w:rsidRPr="007855D4">
              <w:rPr>
                <w:rFonts w:cs="Times New Roman"/>
                <w:bCs/>
                <w:lang w:bidi="ru-RU"/>
              </w:rPr>
              <w:t>Цель программы:</w:t>
            </w:r>
          </w:p>
          <w:p w14:paraId="36137B88" w14:textId="77777777" w:rsidR="00951295" w:rsidRPr="007855D4" w:rsidRDefault="00180B29" w:rsidP="003A5437">
            <w:pPr>
              <w:spacing w:after="120"/>
              <w:jc w:val="center"/>
              <w:rPr>
                <w:rFonts w:cs="Times New Roman"/>
                <w:bCs/>
                <w:lang w:bidi="ru-RU"/>
              </w:rPr>
            </w:pPr>
            <w:r w:rsidRPr="007855D4">
              <w:rPr>
                <w:rFonts w:cs="Times New Roman"/>
                <w:bCs/>
                <w:lang w:bidi="ru-RU"/>
              </w:rPr>
              <w:t>Повышение качества и комфорта городской среды на территории муниципального образования Кимовский район</w:t>
            </w:r>
          </w:p>
          <w:p w14:paraId="2476E6E0" w14:textId="77777777" w:rsidR="00180B29" w:rsidRPr="007855D4" w:rsidRDefault="00180B29" w:rsidP="00180B29">
            <w:pPr>
              <w:spacing w:after="120"/>
              <w:jc w:val="center"/>
              <w:rPr>
                <w:rFonts w:cs="Times New Roman"/>
                <w:bCs/>
                <w:lang w:bidi="ru-RU"/>
              </w:rPr>
            </w:pPr>
            <w:r w:rsidRPr="007855D4">
              <w:rPr>
                <w:rFonts w:cs="Times New Roman"/>
                <w:bCs/>
                <w:lang w:bidi="ru-RU"/>
              </w:rPr>
              <w:t>Задачи программы:</w:t>
            </w:r>
          </w:p>
          <w:p w14:paraId="0083EA62" w14:textId="77777777" w:rsidR="00180B29" w:rsidRPr="007855D4" w:rsidRDefault="00180B29" w:rsidP="00180B29">
            <w:pPr>
              <w:spacing w:after="120"/>
              <w:jc w:val="center"/>
              <w:rPr>
                <w:rFonts w:cs="Times New Roman"/>
                <w:bCs/>
                <w:lang w:bidi="ru-RU"/>
              </w:rPr>
            </w:pPr>
            <w:r w:rsidRPr="007855D4">
              <w:rPr>
                <w:rFonts w:cs="Times New Roman"/>
                <w:bCs/>
                <w:lang w:bidi="ru-RU"/>
              </w:rPr>
              <w:t>обеспечение формирования единых подходов и ключевых приоритетов формирования комфортной городской среды на территории муниципального образования Кимовский район с учетом приоритетов территориального развития;</w:t>
            </w:r>
          </w:p>
          <w:p w14:paraId="5FC35E42" w14:textId="77777777" w:rsidR="00180B29" w:rsidRPr="007855D4" w:rsidRDefault="00180B29" w:rsidP="00180B29">
            <w:pPr>
              <w:spacing w:after="120"/>
              <w:jc w:val="center"/>
              <w:rPr>
                <w:rFonts w:cs="Times New Roman"/>
                <w:bCs/>
                <w:lang w:bidi="ru-RU"/>
              </w:rPr>
            </w:pPr>
            <w:r w:rsidRPr="007855D4">
              <w:rPr>
                <w:rFonts w:cs="Times New Roman"/>
                <w:bCs/>
                <w:lang w:bidi="ru-RU"/>
              </w:rPr>
              <w:t>обеспечение вовлечения граждан, организаций в реализацию мероприятий по благоустройству территорий муниципального образования;</w:t>
            </w:r>
          </w:p>
          <w:p w14:paraId="6503EDB5" w14:textId="77777777" w:rsidR="00180B29" w:rsidRPr="007855D4" w:rsidRDefault="00180B29" w:rsidP="00180B29">
            <w:pPr>
              <w:spacing w:after="120"/>
              <w:jc w:val="center"/>
              <w:rPr>
                <w:rFonts w:cs="Times New Roman"/>
                <w:bCs/>
                <w:lang w:bidi="ru-RU"/>
              </w:rPr>
            </w:pPr>
            <w:r w:rsidRPr="007855D4">
              <w:rPr>
                <w:rFonts w:cs="Times New Roman"/>
                <w:bCs/>
                <w:lang w:bidi="ru-RU"/>
              </w:rPr>
              <w:t>обеспечение проведения мероприятий по благоустройству территорий муниципального образования в соответствии с едиными требованиями</w:t>
            </w:r>
          </w:p>
        </w:tc>
        <w:tc>
          <w:tcPr>
            <w:tcW w:w="2793" w:type="dxa"/>
            <w:vAlign w:val="center"/>
          </w:tcPr>
          <w:p w14:paraId="62C314FD" w14:textId="77777777" w:rsidR="00180B29" w:rsidRPr="007855D4" w:rsidRDefault="00180B29" w:rsidP="00180B29">
            <w:pPr>
              <w:pStyle w:val="p12"/>
              <w:spacing w:before="0" w:beforeAutospacing="0" w:after="0" w:afterAutospacing="0"/>
              <w:jc w:val="center"/>
            </w:pPr>
            <w:r w:rsidRPr="007855D4">
              <w:t>Рост доли благоустроенных дворовых территорий от общего количества дворовых территорий до 18,8%;</w:t>
            </w:r>
          </w:p>
          <w:p w14:paraId="71091EC0" w14:textId="77777777" w:rsidR="00180B29" w:rsidRPr="007855D4" w:rsidRDefault="00180B29" w:rsidP="00180B29">
            <w:pPr>
              <w:pStyle w:val="p12"/>
              <w:spacing w:before="120" w:beforeAutospacing="0" w:after="0" w:afterAutospacing="0"/>
              <w:jc w:val="center"/>
            </w:pPr>
            <w:r w:rsidRPr="007855D4">
              <w:t xml:space="preserve">площадь отремонтированного асфальтового покрытия дворовых территорий –36,256 тыс. кв. м </w:t>
            </w:r>
          </w:p>
          <w:p w14:paraId="05ED9AB9" w14:textId="77777777" w:rsidR="00180B29" w:rsidRPr="007855D4" w:rsidRDefault="00180B29" w:rsidP="00180B29">
            <w:pPr>
              <w:pStyle w:val="p12"/>
              <w:spacing w:before="120" w:beforeAutospacing="0" w:after="0" w:afterAutospacing="0"/>
              <w:jc w:val="center"/>
            </w:pPr>
            <w:r w:rsidRPr="007855D4">
              <w:t>количество благоустроенных дворовых территорий –52 ед.;</w:t>
            </w:r>
          </w:p>
          <w:p w14:paraId="07555F23" w14:textId="77777777" w:rsidR="00180B29" w:rsidRPr="007855D4" w:rsidRDefault="00180B29" w:rsidP="00180B29">
            <w:pPr>
              <w:pStyle w:val="p12"/>
              <w:spacing w:before="120" w:beforeAutospacing="0" w:after="0" w:afterAutospacing="0"/>
              <w:jc w:val="center"/>
            </w:pPr>
            <w:r w:rsidRPr="007855D4">
              <w:t>рост доли благоустроенных общественных территорий от общего количества общественных территорий до 73,4 %;</w:t>
            </w:r>
          </w:p>
          <w:p w14:paraId="712F7078" w14:textId="77777777" w:rsidR="00180B29" w:rsidRPr="007855D4" w:rsidRDefault="00180B29" w:rsidP="00180B29">
            <w:pPr>
              <w:pStyle w:val="p12"/>
              <w:spacing w:before="120" w:beforeAutospacing="0" w:after="0" w:afterAutospacing="0"/>
              <w:jc w:val="center"/>
            </w:pPr>
            <w:r w:rsidRPr="007855D4">
              <w:t>площадь отремонтированного асфальтового покрытия общественных территорий – тыс. кв. м;</w:t>
            </w:r>
          </w:p>
          <w:p w14:paraId="43FA929F" w14:textId="77777777" w:rsidR="00180B29" w:rsidRPr="007855D4" w:rsidRDefault="00180B29" w:rsidP="00180B29">
            <w:pPr>
              <w:pStyle w:val="p12"/>
              <w:spacing w:before="120" w:beforeAutospacing="0" w:after="0" w:afterAutospacing="0"/>
              <w:jc w:val="center"/>
            </w:pPr>
            <w:r w:rsidRPr="007855D4">
              <w:t>количество благоустроенных общественных территорий - 1 ед.;</w:t>
            </w:r>
          </w:p>
          <w:p w14:paraId="7ED7AE4E" w14:textId="77777777" w:rsidR="00180B29" w:rsidRPr="007855D4" w:rsidRDefault="00180B29" w:rsidP="00180B29">
            <w:pPr>
              <w:pStyle w:val="p12"/>
              <w:spacing w:before="120" w:beforeAutospacing="0" w:after="0" w:afterAutospacing="0"/>
              <w:jc w:val="center"/>
            </w:pPr>
            <w:r w:rsidRPr="007855D4">
              <w:t>количество благоустроенных мест массового отдыха населения (скверы, парки, набережные и т.д.) - 1ед.;</w:t>
            </w:r>
          </w:p>
          <w:p w14:paraId="3346F0A8" w14:textId="77777777" w:rsidR="00180B29" w:rsidRPr="007855D4" w:rsidRDefault="00180B29" w:rsidP="00180B29">
            <w:pPr>
              <w:pStyle w:val="p12"/>
              <w:spacing w:before="120" w:beforeAutospacing="0" w:after="0" w:afterAutospacing="0"/>
              <w:jc w:val="center"/>
            </w:pPr>
            <w:r w:rsidRPr="007855D4">
              <w:lastRenderedPageBreak/>
              <w:t>доля органов местного самоуправления поселений, в состав которых входят населенные пункты с численностью населения свыше 1000 человек, обеспечивших утверждение нормативных правовых актов, направленных на формирование комфортной городской среды - 100 %;</w:t>
            </w:r>
          </w:p>
          <w:p w14:paraId="438B1C7F" w14:textId="77777777" w:rsidR="00180B29" w:rsidRPr="007855D4" w:rsidRDefault="00180B29" w:rsidP="00180B29">
            <w:pPr>
              <w:pStyle w:val="p12"/>
              <w:spacing w:before="120" w:beforeAutospacing="0" w:after="0" w:afterAutospacing="0"/>
              <w:jc w:val="center"/>
            </w:pPr>
            <w:r w:rsidRPr="007855D4">
              <w:t>доля органов местного самоуправления поселений, в состав которых входят населенные пункты с численностью населения свыше 1000 человек, обеспечивших утверждение муниципальных программ формирования современной городской среды - 100 %;</w:t>
            </w:r>
          </w:p>
          <w:p w14:paraId="4AD10835" w14:textId="77777777" w:rsidR="00180B29" w:rsidRPr="007855D4" w:rsidRDefault="00180B29" w:rsidP="00180B29">
            <w:pPr>
              <w:pStyle w:val="p12"/>
              <w:spacing w:before="120" w:beforeAutospacing="0" w:after="0" w:afterAutospacing="0"/>
              <w:jc w:val="center"/>
            </w:pPr>
            <w:r w:rsidRPr="007855D4">
              <w:t>доля органов местного самоуправления поселений, в состав которых входят населенные пункты с численностью населения свыше 1000 человек, обеспечивших утверждение правил благоустройств - 100 %;</w:t>
            </w:r>
          </w:p>
          <w:p w14:paraId="5034AB73" w14:textId="77777777" w:rsidR="00180B29" w:rsidRPr="007855D4" w:rsidRDefault="00180B29" w:rsidP="00180B29">
            <w:pPr>
              <w:pStyle w:val="p12"/>
              <w:spacing w:before="120" w:beforeAutospacing="0" w:after="0" w:afterAutospacing="0"/>
              <w:jc w:val="center"/>
            </w:pPr>
            <w:r w:rsidRPr="007855D4">
              <w:t xml:space="preserve">доля органов местного самоуправления поселений, в состав которых входят населенные пункты с численностью населения свыше 1000 человек, обеспечивших проведение инвентаризации уровня </w:t>
            </w:r>
            <w:r w:rsidRPr="007855D4">
              <w:lastRenderedPageBreak/>
              <w:t>благоустройства территорий – 100 %;</w:t>
            </w:r>
          </w:p>
          <w:p w14:paraId="0FA23E96" w14:textId="77777777" w:rsidR="00180B29" w:rsidRPr="007855D4" w:rsidRDefault="00180B29" w:rsidP="00180B29">
            <w:pPr>
              <w:pStyle w:val="p12"/>
              <w:spacing w:before="120" w:beforeAutospacing="0" w:after="0" w:afterAutospacing="0"/>
              <w:jc w:val="center"/>
            </w:pPr>
            <w:r w:rsidRPr="007855D4">
              <w:t>количество проведенных встреч, «круглых столов», совещаний с органами местного самоуправления по вопросам благоустройства территорий – 5 ед.;</w:t>
            </w:r>
          </w:p>
          <w:p w14:paraId="5E47B1DE" w14:textId="77777777" w:rsidR="00180B29" w:rsidRPr="007855D4" w:rsidRDefault="00180B29" w:rsidP="00180B29">
            <w:pPr>
              <w:pStyle w:val="p12"/>
              <w:spacing w:before="120" w:beforeAutospacing="0" w:after="0" w:afterAutospacing="0"/>
              <w:jc w:val="center"/>
            </w:pPr>
            <w:r w:rsidRPr="007855D4">
              <w:t>доля органов местного самоуправления поселений, в состав которых входят населенные пункты с численностью населения свыше 1000 человек, обеспечивших размещение информации о реализации муниципальных программ в государственной информационной системе жилищно-коммунального хозяйства - 100 %;</w:t>
            </w:r>
          </w:p>
          <w:p w14:paraId="7F7F8662" w14:textId="77777777" w:rsidR="00180B29" w:rsidRPr="007855D4" w:rsidRDefault="00180B29" w:rsidP="00180B29">
            <w:pPr>
              <w:pStyle w:val="p12"/>
              <w:spacing w:before="120" w:beforeAutospacing="0" w:after="0" w:afterAutospacing="0"/>
              <w:jc w:val="center"/>
            </w:pPr>
            <w:r w:rsidRPr="007855D4">
              <w:t>количество проведенных общественных мероприятий по теме благоустройства городской среды (субботники, встречи, семинары, форумы, городские праздники «День двора», «День улицы» и др.) не менее 15 ед.;</w:t>
            </w:r>
          </w:p>
          <w:p w14:paraId="5A535DA7" w14:textId="77777777" w:rsidR="00180B29" w:rsidRPr="007855D4" w:rsidRDefault="00180B29" w:rsidP="00180B29">
            <w:pPr>
              <w:pStyle w:val="p12"/>
              <w:spacing w:before="120" w:beforeAutospacing="0" w:after="0" w:afterAutospacing="0"/>
              <w:jc w:val="center"/>
            </w:pPr>
            <w:r w:rsidRPr="007855D4">
              <w:t>доля проектов благоустройства, реализованных с финансовым участием граждан, заинтересованных организаций –100 %;</w:t>
            </w:r>
          </w:p>
          <w:p w14:paraId="4B3CB9D7" w14:textId="77777777" w:rsidR="00951295" w:rsidRPr="007855D4" w:rsidRDefault="00180B29" w:rsidP="00180B29">
            <w:pPr>
              <w:pStyle w:val="p12"/>
              <w:spacing w:before="0" w:beforeAutospacing="0" w:after="0" w:afterAutospacing="0"/>
              <w:jc w:val="center"/>
            </w:pPr>
            <w:r w:rsidRPr="007855D4">
              <w:lastRenderedPageBreak/>
              <w:t>количество проведенных общественных обсуждений - 10 ед.</w:t>
            </w:r>
          </w:p>
        </w:tc>
      </w:tr>
    </w:tbl>
    <w:p w14:paraId="1B8ECA1C" w14:textId="77777777" w:rsidR="00AB4F20" w:rsidRDefault="00AB4F20" w:rsidP="00AB4F20">
      <w:pPr>
        <w:pStyle w:val="Default"/>
        <w:ind w:firstLine="567"/>
        <w:jc w:val="both"/>
        <w:rPr>
          <w:bCs/>
          <w:color w:val="auto"/>
        </w:rPr>
      </w:pPr>
    </w:p>
    <w:p w14:paraId="4FEC676B" w14:textId="77777777" w:rsidR="00AB4F20" w:rsidRPr="00AB4F20" w:rsidRDefault="00AB4F20" w:rsidP="007855D4">
      <w:pPr>
        <w:pStyle w:val="Default"/>
        <w:ind w:firstLine="709"/>
        <w:jc w:val="both"/>
        <w:rPr>
          <w:color w:val="auto"/>
        </w:rPr>
      </w:pPr>
      <w:r w:rsidRPr="00AB4F20">
        <w:rPr>
          <w:bCs/>
          <w:color w:val="auto"/>
        </w:rPr>
        <w:t>В случае утверждения новых планов и муниципальных программ и принятия решений по созданию объектов местного значения, которые не учтены (программы, планы, решения) в настоящей таблице, они подлежат обязательному включению в таблицу 6.1</w:t>
      </w:r>
      <w:r w:rsidRPr="00AB4F20">
        <w:rPr>
          <w:color w:val="auto"/>
        </w:rPr>
        <w:t xml:space="preserve">, в рамках процедуры внесения изменений в Генеральный план, </w:t>
      </w:r>
      <w:r w:rsidRPr="00AB4F20">
        <w:rPr>
          <w:bCs/>
          <w:color w:val="auto"/>
        </w:rPr>
        <w:t xml:space="preserve">в пятимесячный срок с даты утверждения таких программ и принятия таких решений. </w:t>
      </w:r>
    </w:p>
    <w:p w14:paraId="3B484625" w14:textId="77777777" w:rsidR="00AB4F20" w:rsidRPr="00AB4F20" w:rsidRDefault="00AB4F20" w:rsidP="007855D4">
      <w:pPr>
        <w:pStyle w:val="26"/>
        <w:widowControl w:val="0"/>
        <w:spacing w:after="0" w:line="240" w:lineRule="auto"/>
        <w:ind w:firstLine="709"/>
        <w:jc w:val="both"/>
        <w:rPr>
          <w:rFonts w:cs="Times New Roman"/>
        </w:rPr>
      </w:pPr>
      <w:r w:rsidRPr="00AB4F20">
        <w:rPr>
          <w:rFonts w:cs="Times New Roman"/>
        </w:rPr>
        <w:t>Такие же требования предъявляются в случае изменения или отмены, в установленном законодательством порядке, муниципальных программ планировавших создание объектов местного значения и актуализации данного раздела и соответственно всех положений Генерального плана.</w:t>
      </w:r>
    </w:p>
    <w:p w14:paraId="5EB7BDD9" w14:textId="77777777" w:rsidR="00A25EB3" w:rsidRPr="00BB751A" w:rsidRDefault="00A25EB3" w:rsidP="00023C0A">
      <w:pPr>
        <w:pStyle w:val="11"/>
        <w:rPr>
          <w:lang w:val="ru-RU"/>
        </w:rPr>
      </w:pPr>
      <w:bookmarkStart w:id="79" w:name="_Toc9845026"/>
      <w:bookmarkStart w:id="80" w:name="_Toc21505936"/>
      <w:r w:rsidRPr="00BB751A">
        <w:rPr>
          <w:lang w:val="ru-RU"/>
        </w:rPr>
        <w:t>6. Перечень существующих и строящихся объектов местного значения, созданных (создаваемых) для исполнения полномочий муниципального образования</w:t>
      </w:r>
      <w:bookmarkEnd w:id="79"/>
      <w:bookmarkEnd w:id="80"/>
    </w:p>
    <w:p w14:paraId="49FB27D1" w14:textId="77777777" w:rsidR="00555E4F" w:rsidRPr="007855D4" w:rsidRDefault="00555E4F" w:rsidP="007855D4">
      <w:pPr>
        <w:pStyle w:val="Default"/>
        <w:ind w:firstLine="709"/>
        <w:jc w:val="both"/>
        <w:rPr>
          <w:bCs/>
          <w:color w:val="auto"/>
        </w:rPr>
      </w:pPr>
      <w:r w:rsidRPr="007855D4">
        <w:rPr>
          <w:bCs/>
          <w:color w:val="auto"/>
        </w:rPr>
        <w:t>Согласно пункту 3 части 8 Градостроительного кодекса Российской Федерации в материалах по обоснованию Генерального плана в виде карт должно быть отображено местоположение существующих и строящихся объектов местного значения.</w:t>
      </w:r>
    </w:p>
    <w:p w14:paraId="43334BAD" w14:textId="77777777" w:rsidR="00555E4F" w:rsidRPr="007855D4" w:rsidRDefault="00555E4F" w:rsidP="007855D4">
      <w:pPr>
        <w:pStyle w:val="Default"/>
        <w:ind w:firstLine="709"/>
        <w:jc w:val="both"/>
        <w:rPr>
          <w:bCs/>
          <w:color w:val="auto"/>
        </w:rPr>
      </w:pPr>
      <w:r w:rsidRPr="007855D4">
        <w:rPr>
          <w:bCs/>
          <w:color w:val="auto"/>
        </w:rPr>
        <w:t>Перечень существующих объектов местного значения на период подготовки Генерального плана остался без изменений, учтенных в Генеральном плане МО, утвержденного ранее.</w:t>
      </w:r>
    </w:p>
    <w:p w14:paraId="21EB0204" w14:textId="77777777" w:rsidR="00555E4F" w:rsidRPr="007855D4" w:rsidRDefault="00555E4F" w:rsidP="007855D4">
      <w:pPr>
        <w:pStyle w:val="Default"/>
        <w:ind w:firstLine="709"/>
        <w:jc w:val="both"/>
        <w:rPr>
          <w:bCs/>
          <w:color w:val="auto"/>
        </w:rPr>
      </w:pPr>
      <w:r w:rsidRPr="007855D4">
        <w:rPr>
          <w:bCs/>
          <w:color w:val="auto"/>
        </w:rPr>
        <w:t xml:space="preserve">При отображении на картах объектов местного значения применялись условные обозначения, установленные в приложении «Требования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приказа Министерства регионального развития Российской Федерации от 07 декабря 2016 г. № 793. </w:t>
      </w:r>
    </w:p>
    <w:p w14:paraId="4FB928F2" w14:textId="77777777" w:rsidR="00555E4F" w:rsidRPr="007855D4" w:rsidRDefault="00555E4F" w:rsidP="007855D4">
      <w:pPr>
        <w:pStyle w:val="Default"/>
        <w:ind w:firstLine="709"/>
        <w:jc w:val="both"/>
        <w:rPr>
          <w:bCs/>
          <w:color w:val="auto"/>
        </w:rPr>
      </w:pPr>
      <w:r w:rsidRPr="007855D4">
        <w:rPr>
          <w:bCs/>
          <w:color w:val="auto"/>
        </w:rPr>
        <w:t xml:space="preserve">Перечень видов объектов местного значения МО для включения в Генеральный план вытекает из состава полномочий органов местного самоуправления, которые в соответствии с Федеральным законом от 6 октября 2003 года N 131-ФЗ "Об общих принципах организации местного самоуправления в Российской Федерации" могут находиться в собственности МО, в том числе в части создания и учёта объектов местного значения в различных областях (видах деятельности). </w:t>
      </w:r>
    </w:p>
    <w:p w14:paraId="0D64AF6C" w14:textId="77777777" w:rsidR="00555E4F" w:rsidRPr="007855D4" w:rsidRDefault="00555E4F" w:rsidP="007855D4">
      <w:pPr>
        <w:pStyle w:val="Default"/>
        <w:ind w:firstLine="709"/>
        <w:jc w:val="both"/>
        <w:rPr>
          <w:bCs/>
          <w:color w:val="auto"/>
        </w:rPr>
      </w:pPr>
      <w:r w:rsidRPr="007855D4">
        <w:rPr>
          <w:bCs/>
          <w:color w:val="auto"/>
        </w:rPr>
        <w:t xml:space="preserve">Согласно пункта 20 статьи 1 Градостроительного Кодекса Российской Федерации, под объектами местного значения понимаются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МО. </w:t>
      </w:r>
    </w:p>
    <w:p w14:paraId="6AAA7E1A" w14:textId="77777777" w:rsidR="00555E4F" w:rsidRPr="007855D4" w:rsidRDefault="00555E4F" w:rsidP="007855D4">
      <w:pPr>
        <w:pStyle w:val="Default"/>
        <w:ind w:firstLine="709"/>
        <w:jc w:val="both"/>
        <w:rPr>
          <w:bCs/>
          <w:color w:val="auto"/>
        </w:rPr>
      </w:pPr>
      <w:r w:rsidRPr="007855D4">
        <w:rPr>
          <w:bCs/>
          <w:color w:val="auto"/>
        </w:rPr>
        <w:t xml:space="preserve">Как правило, к объектам местного значения МО, оказывающим существенное влияние на социально-экономическое развитие МО, относятся такие объекты, если они оказывают или будут оказывать влияние на социально-экономическое развитие МО в целом либо одновременно двух и более населенных пунктов, находящихся в границах МО. </w:t>
      </w:r>
    </w:p>
    <w:p w14:paraId="29B48A4E" w14:textId="77777777" w:rsidR="00555E4F" w:rsidRPr="007855D4" w:rsidRDefault="00555E4F" w:rsidP="007855D4">
      <w:pPr>
        <w:pStyle w:val="Default"/>
        <w:ind w:firstLine="709"/>
        <w:jc w:val="both"/>
        <w:rPr>
          <w:bCs/>
          <w:color w:val="auto"/>
        </w:rPr>
      </w:pPr>
      <w:r w:rsidRPr="007855D4">
        <w:rPr>
          <w:bCs/>
          <w:color w:val="auto"/>
        </w:rPr>
        <w:lastRenderedPageBreak/>
        <w:t xml:space="preserve">Виды объектов местного значения МО, указанные в пункте 1 части 5 статьи 23 Градостроительного Кодекса, в областях, подлежащих отображению в Генеральном плане, к ним относятся следующие виды планируемых для размещения объектов местного значения МО: </w:t>
      </w:r>
    </w:p>
    <w:p w14:paraId="0E2AAA88" w14:textId="77777777" w:rsidR="00555E4F" w:rsidRPr="007855D4" w:rsidRDefault="00555E4F" w:rsidP="007855D4">
      <w:pPr>
        <w:pStyle w:val="Default"/>
        <w:ind w:firstLine="709"/>
        <w:jc w:val="both"/>
        <w:rPr>
          <w:bCs/>
          <w:color w:val="auto"/>
        </w:rPr>
      </w:pPr>
      <w:r w:rsidRPr="007855D4">
        <w:rPr>
          <w:bCs/>
          <w:color w:val="auto"/>
        </w:rPr>
        <w:t xml:space="preserve">1) объекты электро-, тепло-, газо- и водоснабжение населения, водоотведение; </w:t>
      </w:r>
    </w:p>
    <w:p w14:paraId="15DCCEDE" w14:textId="77777777" w:rsidR="00555E4F" w:rsidRPr="007855D4" w:rsidRDefault="00555E4F" w:rsidP="007855D4">
      <w:pPr>
        <w:pStyle w:val="Default"/>
        <w:ind w:firstLine="709"/>
        <w:jc w:val="both"/>
        <w:rPr>
          <w:bCs/>
          <w:color w:val="auto"/>
        </w:rPr>
      </w:pPr>
      <w:r w:rsidRPr="007855D4">
        <w:rPr>
          <w:bCs/>
          <w:color w:val="auto"/>
        </w:rPr>
        <w:t xml:space="preserve">2) автомобильные дороги местного значения; </w:t>
      </w:r>
    </w:p>
    <w:p w14:paraId="52F8DB9C" w14:textId="77777777" w:rsidR="00555E4F" w:rsidRPr="007855D4" w:rsidRDefault="00555E4F" w:rsidP="007855D4">
      <w:pPr>
        <w:pStyle w:val="Default"/>
        <w:ind w:firstLine="709"/>
        <w:jc w:val="both"/>
        <w:rPr>
          <w:bCs/>
          <w:color w:val="auto"/>
        </w:rPr>
      </w:pPr>
      <w:r w:rsidRPr="007855D4">
        <w:rPr>
          <w:bCs/>
          <w:color w:val="auto"/>
        </w:rPr>
        <w:t xml:space="preserve">3) объекты физической культуры и массового спорта, образования, здравоохранения; </w:t>
      </w:r>
    </w:p>
    <w:p w14:paraId="300DDC05" w14:textId="77777777" w:rsidR="00555E4F" w:rsidRPr="007855D4" w:rsidRDefault="00555E4F" w:rsidP="007855D4">
      <w:pPr>
        <w:pStyle w:val="Default"/>
        <w:ind w:firstLine="709"/>
        <w:jc w:val="both"/>
        <w:rPr>
          <w:bCs/>
          <w:color w:val="auto"/>
        </w:rPr>
      </w:pPr>
      <w:r w:rsidRPr="007855D4">
        <w:rPr>
          <w:bCs/>
          <w:color w:val="auto"/>
        </w:rPr>
        <w:t xml:space="preserve">4) объекты в иных областях деятельности, необходимые для осуществления полномочий в связи с решением вопросов местного значения поселения. </w:t>
      </w:r>
    </w:p>
    <w:p w14:paraId="1EBE7852" w14:textId="77777777" w:rsidR="00555E4F" w:rsidRPr="002B1080" w:rsidRDefault="00555E4F" w:rsidP="0074535E">
      <w:pPr>
        <w:pStyle w:val="7"/>
      </w:pPr>
      <w:r w:rsidRPr="002B1080">
        <w:t xml:space="preserve">Таблица </w:t>
      </w:r>
      <w:r w:rsidR="00A65587" w:rsidRPr="002B1080">
        <w:t>6</w:t>
      </w:r>
      <w:r w:rsidRPr="002B1080">
        <w:t>.1.</w:t>
      </w:r>
    </w:p>
    <w:p w14:paraId="0C1AA6BA" w14:textId="77777777" w:rsidR="00555E4F" w:rsidRPr="004B27C9" w:rsidRDefault="00555E4F" w:rsidP="004B27C9">
      <w:pPr>
        <w:spacing w:after="120"/>
        <w:jc w:val="center"/>
        <w:rPr>
          <w:b/>
        </w:rPr>
      </w:pPr>
      <w:r w:rsidRPr="004B27C9">
        <w:rPr>
          <w:b/>
        </w:rPr>
        <w:t>Перечень существующих и строящихся объектов местного значения</w:t>
      </w:r>
    </w:p>
    <w:tbl>
      <w:tblPr>
        <w:tblW w:w="9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2" w:type="dxa"/>
          <w:right w:w="102" w:type="dxa"/>
        </w:tblCellMar>
        <w:tblLook w:val="0000" w:firstRow="0" w:lastRow="0" w:firstColumn="0" w:lastColumn="0" w:noHBand="0" w:noVBand="0"/>
      </w:tblPr>
      <w:tblGrid>
        <w:gridCol w:w="554"/>
        <w:gridCol w:w="6404"/>
        <w:gridCol w:w="1134"/>
        <w:gridCol w:w="1701"/>
      </w:tblGrid>
      <w:tr w:rsidR="007855D4" w14:paraId="116DCDF1" w14:textId="77777777" w:rsidTr="007855D4">
        <w:trPr>
          <w:trHeight w:val="541"/>
          <w:tblHeader/>
        </w:trPr>
        <w:tc>
          <w:tcPr>
            <w:tcW w:w="554" w:type="dxa"/>
            <w:shd w:val="clear" w:color="auto" w:fill="FFFFFF"/>
            <w:vAlign w:val="center"/>
          </w:tcPr>
          <w:p w14:paraId="757AE53D" w14:textId="77777777" w:rsidR="007855D4" w:rsidRPr="0074535E" w:rsidRDefault="007855D4" w:rsidP="0074535E">
            <w:pPr>
              <w:snapToGrid w:val="0"/>
              <w:jc w:val="center"/>
              <w:rPr>
                <w:b/>
              </w:rPr>
            </w:pPr>
            <w:r w:rsidRPr="0074535E">
              <w:rPr>
                <w:b/>
              </w:rPr>
              <w:t xml:space="preserve">№ п/п </w:t>
            </w:r>
          </w:p>
        </w:tc>
        <w:tc>
          <w:tcPr>
            <w:tcW w:w="6404" w:type="dxa"/>
            <w:shd w:val="clear" w:color="auto" w:fill="FFFFFF"/>
            <w:vAlign w:val="center"/>
          </w:tcPr>
          <w:p w14:paraId="06B953CB" w14:textId="77777777" w:rsidR="007855D4" w:rsidRPr="0074535E" w:rsidRDefault="007855D4" w:rsidP="0074535E">
            <w:pPr>
              <w:snapToGrid w:val="0"/>
              <w:jc w:val="center"/>
              <w:rPr>
                <w:b/>
              </w:rPr>
            </w:pPr>
            <w:r w:rsidRPr="0074535E">
              <w:rPr>
                <w:b/>
              </w:rPr>
              <w:t>Наименование</w:t>
            </w:r>
          </w:p>
        </w:tc>
        <w:tc>
          <w:tcPr>
            <w:tcW w:w="1134" w:type="dxa"/>
            <w:shd w:val="clear" w:color="auto" w:fill="FFFFFF"/>
            <w:vAlign w:val="center"/>
          </w:tcPr>
          <w:p w14:paraId="0ED04553" w14:textId="77777777" w:rsidR="007855D4" w:rsidRPr="0074535E" w:rsidRDefault="007855D4" w:rsidP="0074535E">
            <w:pPr>
              <w:snapToGrid w:val="0"/>
              <w:jc w:val="center"/>
              <w:rPr>
                <w:b/>
              </w:rPr>
            </w:pPr>
            <w:r w:rsidRPr="0074535E">
              <w:rPr>
                <w:b/>
              </w:rPr>
              <w:t>Кол-во</w:t>
            </w:r>
          </w:p>
        </w:tc>
        <w:tc>
          <w:tcPr>
            <w:tcW w:w="1701" w:type="dxa"/>
            <w:shd w:val="clear" w:color="auto" w:fill="FFFFFF"/>
            <w:vAlign w:val="center"/>
          </w:tcPr>
          <w:p w14:paraId="67004BEE" w14:textId="77777777" w:rsidR="007855D4" w:rsidRPr="0074535E" w:rsidRDefault="007855D4" w:rsidP="0074535E">
            <w:pPr>
              <w:snapToGrid w:val="0"/>
              <w:jc w:val="center"/>
              <w:rPr>
                <w:b/>
              </w:rPr>
            </w:pPr>
            <w:r w:rsidRPr="0074535E">
              <w:rPr>
                <w:b/>
              </w:rPr>
              <w:t>Примечание</w:t>
            </w:r>
          </w:p>
        </w:tc>
      </w:tr>
      <w:tr w:rsidR="007855D4" w14:paraId="0F7B2BC0" w14:textId="77777777" w:rsidTr="007855D4">
        <w:trPr>
          <w:trHeight w:val="315"/>
          <w:tblHeader/>
        </w:trPr>
        <w:tc>
          <w:tcPr>
            <w:tcW w:w="554" w:type="dxa"/>
            <w:shd w:val="clear" w:color="auto" w:fill="FFFFFF"/>
            <w:vAlign w:val="center"/>
          </w:tcPr>
          <w:p w14:paraId="3C826048" w14:textId="77777777" w:rsidR="007855D4" w:rsidRPr="0074535E" w:rsidRDefault="007855D4" w:rsidP="0074535E">
            <w:pPr>
              <w:snapToGrid w:val="0"/>
              <w:jc w:val="center"/>
              <w:rPr>
                <w:b/>
              </w:rPr>
            </w:pPr>
            <w:r w:rsidRPr="0074535E">
              <w:rPr>
                <w:b/>
              </w:rPr>
              <w:t>1</w:t>
            </w:r>
          </w:p>
        </w:tc>
        <w:tc>
          <w:tcPr>
            <w:tcW w:w="6404" w:type="dxa"/>
            <w:shd w:val="clear" w:color="auto" w:fill="FFFFFF"/>
            <w:vAlign w:val="center"/>
          </w:tcPr>
          <w:p w14:paraId="70B479CD" w14:textId="77777777" w:rsidR="007855D4" w:rsidRPr="0074535E" w:rsidRDefault="007855D4" w:rsidP="0074535E">
            <w:pPr>
              <w:snapToGrid w:val="0"/>
              <w:jc w:val="center"/>
              <w:rPr>
                <w:b/>
              </w:rPr>
            </w:pPr>
            <w:r w:rsidRPr="0074535E">
              <w:rPr>
                <w:b/>
              </w:rPr>
              <w:t>2</w:t>
            </w:r>
          </w:p>
        </w:tc>
        <w:tc>
          <w:tcPr>
            <w:tcW w:w="1134" w:type="dxa"/>
            <w:shd w:val="clear" w:color="auto" w:fill="FFFFFF"/>
            <w:vAlign w:val="center"/>
          </w:tcPr>
          <w:p w14:paraId="56B1B0E5" w14:textId="77777777" w:rsidR="007855D4" w:rsidRPr="0074535E" w:rsidRDefault="007855D4" w:rsidP="0074535E">
            <w:pPr>
              <w:snapToGrid w:val="0"/>
              <w:jc w:val="center"/>
              <w:rPr>
                <w:b/>
              </w:rPr>
            </w:pPr>
            <w:r w:rsidRPr="0074535E">
              <w:rPr>
                <w:b/>
              </w:rPr>
              <w:t>3</w:t>
            </w:r>
          </w:p>
        </w:tc>
        <w:tc>
          <w:tcPr>
            <w:tcW w:w="1701" w:type="dxa"/>
            <w:shd w:val="clear" w:color="auto" w:fill="FFFFFF"/>
            <w:vAlign w:val="center"/>
          </w:tcPr>
          <w:p w14:paraId="79DC321B" w14:textId="77777777" w:rsidR="007855D4" w:rsidRPr="0074535E" w:rsidRDefault="007855D4" w:rsidP="0074535E">
            <w:pPr>
              <w:snapToGrid w:val="0"/>
              <w:jc w:val="center"/>
              <w:rPr>
                <w:b/>
              </w:rPr>
            </w:pPr>
            <w:r w:rsidRPr="0074535E">
              <w:rPr>
                <w:b/>
              </w:rPr>
              <w:t>4</w:t>
            </w:r>
          </w:p>
        </w:tc>
      </w:tr>
      <w:tr w:rsidR="007855D4" w14:paraId="26F689AA" w14:textId="77777777" w:rsidTr="007855D4">
        <w:trPr>
          <w:trHeight w:val="315"/>
        </w:trPr>
        <w:tc>
          <w:tcPr>
            <w:tcW w:w="554" w:type="dxa"/>
            <w:shd w:val="clear" w:color="auto" w:fill="FFFFFF"/>
            <w:vAlign w:val="center"/>
          </w:tcPr>
          <w:p w14:paraId="034A14A2" w14:textId="77777777" w:rsidR="007855D4" w:rsidRPr="0074535E" w:rsidRDefault="007855D4" w:rsidP="0074535E">
            <w:pPr>
              <w:snapToGrid w:val="0"/>
              <w:jc w:val="center"/>
              <w:rPr>
                <w:b/>
              </w:rPr>
            </w:pPr>
            <w:r w:rsidRPr="0074535E">
              <w:rPr>
                <w:b/>
              </w:rPr>
              <w:t>1</w:t>
            </w:r>
          </w:p>
        </w:tc>
        <w:tc>
          <w:tcPr>
            <w:tcW w:w="9239" w:type="dxa"/>
            <w:gridSpan w:val="3"/>
            <w:shd w:val="clear" w:color="auto" w:fill="FFFFFF"/>
            <w:vAlign w:val="center"/>
          </w:tcPr>
          <w:p w14:paraId="4C0640F3" w14:textId="77777777" w:rsidR="007855D4" w:rsidRPr="002B1080" w:rsidRDefault="007855D4" w:rsidP="0074535E">
            <w:pPr>
              <w:snapToGrid w:val="0"/>
              <w:jc w:val="center"/>
              <w:rPr>
                <w:caps/>
              </w:rPr>
            </w:pPr>
            <w:r w:rsidRPr="002B1080">
              <w:rPr>
                <w:b/>
                <w:caps/>
              </w:rPr>
              <w:t>Объекты электро-, тепло-, газо- и водоснабжение населения, водоотведение</w:t>
            </w:r>
          </w:p>
        </w:tc>
      </w:tr>
      <w:tr w:rsidR="007855D4" w14:paraId="60858483" w14:textId="77777777" w:rsidTr="007855D4">
        <w:trPr>
          <w:trHeight w:val="315"/>
        </w:trPr>
        <w:tc>
          <w:tcPr>
            <w:tcW w:w="554" w:type="dxa"/>
            <w:shd w:val="clear" w:color="auto" w:fill="FFFFFF"/>
          </w:tcPr>
          <w:p w14:paraId="5B0C1200" w14:textId="77777777" w:rsidR="007855D4" w:rsidRPr="002B1080" w:rsidRDefault="007855D4" w:rsidP="0074535E">
            <w:pPr>
              <w:snapToGrid w:val="0"/>
              <w:jc w:val="center"/>
              <w:rPr>
                <w:b/>
              </w:rPr>
            </w:pPr>
          </w:p>
        </w:tc>
        <w:tc>
          <w:tcPr>
            <w:tcW w:w="6404" w:type="dxa"/>
            <w:shd w:val="clear" w:color="auto" w:fill="FFFFFF"/>
            <w:vAlign w:val="center"/>
          </w:tcPr>
          <w:p w14:paraId="791B82A2" w14:textId="77777777" w:rsidR="007855D4" w:rsidRDefault="007855D4" w:rsidP="0074535E">
            <w:pPr>
              <w:rPr>
                <w:b/>
              </w:rPr>
            </w:pPr>
            <w:bookmarkStart w:id="81" w:name="_Toc9845027"/>
          </w:p>
          <w:p w14:paraId="2F6F6BA0" w14:textId="77777777" w:rsidR="007855D4" w:rsidRDefault="007855D4" w:rsidP="0074535E">
            <w:pPr>
              <w:rPr>
                <w:b/>
              </w:rPr>
            </w:pPr>
            <w:r w:rsidRPr="0074535E">
              <w:rPr>
                <w:b/>
              </w:rPr>
              <w:t>Электроснабжение</w:t>
            </w:r>
            <w:bookmarkEnd w:id="81"/>
          </w:p>
          <w:p w14:paraId="6080ACD1" w14:textId="77777777" w:rsidR="007855D4" w:rsidRPr="0074535E" w:rsidRDefault="007855D4" w:rsidP="0074535E">
            <w:pPr>
              <w:rPr>
                <w:b/>
              </w:rPr>
            </w:pPr>
          </w:p>
          <w:p w14:paraId="4372CA02" w14:textId="77777777" w:rsidR="007855D4" w:rsidRDefault="007855D4" w:rsidP="00540D32">
            <w:pPr>
              <w:ind w:firstLine="242"/>
              <w:jc w:val="both"/>
              <w:rPr>
                <w:bCs/>
                <w:color w:val="000000"/>
                <w:szCs w:val="28"/>
              </w:rPr>
            </w:pPr>
            <w:r w:rsidRPr="00540D32">
              <w:rPr>
                <w:bCs/>
                <w:color w:val="000000"/>
                <w:szCs w:val="28"/>
              </w:rPr>
              <w:t>Электроснабжение потребителей Кимовского района осуществляется от Тульской энергосистемы, входящей в состав ОЭС.</w:t>
            </w:r>
          </w:p>
          <w:p w14:paraId="25BC80C6" w14:textId="77777777" w:rsidR="007855D4" w:rsidRDefault="007855D4" w:rsidP="00540D32">
            <w:pPr>
              <w:ind w:firstLine="242"/>
              <w:jc w:val="both"/>
              <w:rPr>
                <w:color w:val="000000"/>
                <w:szCs w:val="28"/>
              </w:rPr>
            </w:pPr>
            <w:r w:rsidRPr="00540D32">
              <w:rPr>
                <w:bCs/>
                <w:color w:val="000000"/>
                <w:szCs w:val="28"/>
              </w:rPr>
              <w:t>Обслуживание вышеуказанных электрических сетей осуществляется Кимовскими электрическими сетями «Тулэнерго», являющимся филиалом ПАО «МРСК Центра и Приволжья».</w:t>
            </w:r>
          </w:p>
          <w:p w14:paraId="4BA501CC" w14:textId="77777777" w:rsidR="007855D4" w:rsidRDefault="007855D4" w:rsidP="00540D32">
            <w:pPr>
              <w:ind w:firstLine="242"/>
              <w:jc w:val="both"/>
              <w:rPr>
                <w:color w:val="000000"/>
                <w:szCs w:val="28"/>
              </w:rPr>
            </w:pPr>
            <w:r w:rsidRPr="0083084D">
              <w:rPr>
                <w:color w:val="000000"/>
                <w:szCs w:val="28"/>
              </w:rPr>
              <w:t xml:space="preserve">Существующая система электроснабжения удовлетворяет потребности жилого фонда и </w:t>
            </w:r>
            <w:r>
              <w:rPr>
                <w:color w:val="000000"/>
                <w:szCs w:val="28"/>
              </w:rPr>
              <w:t>производства муниципального образования Новольвовское</w:t>
            </w:r>
            <w:r w:rsidRPr="0083084D">
              <w:rPr>
                <w:color w:val="000000"/>
                <w:szCs w:val="28"/>
              </w:rPr>
              <w:t xml:space="preserve"> в обеспечении электроэнергией. </w:t>
            </w:r>
          </w:p>
          <w:p w14:paraId="1442CF18" w14:textId="77777777" w:rsidR="007855D4" w:rsidRPr="0083084D" w:rsidRDefault="007855D4" w:rsidP="00540D32">
            <w:pPr>
              <w:ind w:firstLine="242"/>
              <w:jc w:val="both"/>
              <w:rPr>
                <w:color w:val="000000"/>
                <w:szCs w:val="28"/>
              </w:rPr>
            </w:pPr>
            <w:r w:rsidRPr="0083084D">
              <w:rPr>
                <w:color w:val="000000"/>
                <w:szCs w:val="28"/>
              </w:rPr>
              <w:t>В настоящее время актуальной является проблема повышения надёжности подачи электроэнергии: необходима реконструкция ряда</w:t>
            </w:r>
            <w:r>
              <w:rPr>
                <w:color w:val="000000"/>
                <w:szCs w:val="28"/>
              </w:rPr>
              <w:t xml:space="preserve"> </w:t>
            </w:r>
            <w:r w:rsidRPr="0083084D">
              <w:rPr>
                <w:color w:val="000000"/>
                <w:szCs w:val="28"/>
              </w:rPr>
              <w:t>линий электропередач и подстанций, строительство и прокладка новых электролиний для территорий перспективной жилой застройки, объектов производства</w:t>
            </w:r>
            <w:r>
              <w:rPr>
                <w:color w:val="000000"/>
                <w:szCs w:val="28"/>
              </w:rPr>
              <w:t>.</w:t>
            </w:r>
          </w:p>
          <w:p w14:paraId="620F9958" w14:textId="77777777" w:rsidR="007855D4" w:rsidRPr="008F2D53" w:rsidRDefault="007855D4" w:rsidP="0074535E">
            <w:pPr>
              <w:rPr>
                <w:highlight w:val="yellow"/>
              </w:rPr>
            </w:pPr>
          </w:p>
        </w:tc>
        <w:tc>
          <w:tcPr>
            <w:tcW w:w="1134" w:type="dxa"/>
            <w:shd w:val="clear" w:color="auto" w:fill="FFFFFF"/>
            <w:vAlign w:val="center"/>
          </w:tcPr>
          <w:p w14:paraId="0B7AA5B4" w14:textId="77777777" w:rsidR="007855D4" w:rsidRPr="00FC7713" w:rsidRDefault="007855D4" w:rsidP="0074535E">
            <w:pPr>
              <w:snapToGrid w:val="0"/>
              <w:jc w:val="center"/>
              <w:rPr>
                <w:b/>
              </w:rPr>
            </w:pPr>
            <w:r w:rsidRPr="00FC7713">
              <w:rPr>
                <w:b/>
              </w:rPr>
              <w:t>-</w:t>
            </w:r>
          </w:p>
        </w:tc>
        <w:tc>
          <w:tcPr>
            <w:tcW w:w="1701" w:type="dxa"/>
            <w:shd w:val="clear" w:color="auto" w:fill="FFFFFF"/>
            <w:vAlign w:val="center"/>
          </w:tcPr>
          <w:p w14:paraId="7B33B0F8" w14:textId="77777777" w:rsidR="007855D4" w:rsidRPr="00FC7713" w:rsidRDefault="007855D4" w:rsidP="0074535E">
            <w:pPr>
              <w:snapToGrid w:val="0"/>
              <w:jc w:val="center"/>
            </w:pPr>
          </w:p>
          <w:p w14:paraId="09191E59" w14:textId="77777777" w:rsidR="007855D4" w:rsidRPr="00FC7713" w:rsidRDefault="007855D4" w:rsidP="0074535E">
            <w:pPr>
              <w:snapToGrid w:val="0"/>
              <w:jc w:val="center"/>
            </w:pPr>
            <w:r w:rsidRPr="00FC7713">
              <w:t>сущ.</w:t>
            </w:r>
          </w:p>
          <w:p w14:paraId="23ADE060" w14:textId="77777777" w:rsidR="007855D4" w:rsidRPr="00FC7713" w:rsidRDefault="007855D4" w:rsidP="0074535E">
            <w:pPr>
              <w:snapToGrid w:val="0"/>
              <w:jc w:val="center"/>
              <w:rPr>
                <w:b/>
              </w:rPr>
            </w:pPr>
          </w:p>
        </w:tc>
      </w:tr>
      <w:tr w:rsidR="007855D4" w14:paraId="378B6890" w14:textId="77777777" w:rsidTr="007855D4">
        <w:trPr>
          <w:trHeight w:val="315"/>
        </w:trPr>
        <w:tc>
          <w:tcPr>
            <w:tcW w:w="554" w:type="dxa"/>
            <w:shd w:val="clear" w:color="auto" w:fill="FFFFFF"/>
          </w:tcPr>
          <w:p w14:paraId="7D3973EC" w14:textId="77777777" w:rsidR="007855D4" w:rsidRPr="002B1080" w:rsidRDefault="007855D4" w:rsidP="0074535E">
            <w:pPr>
              <w:snapToGrid w:val="0"/>
              <w:jc w:val="center"/>
              <w:rPr>
                <w:b/>
              </w:rPr>
            </w:pPr>
          </w:p>
        </w:tc>
        <w:tc>
          <w:tcPr>
            <w:tcW w:w="6404" w:type="dxa"/>
            <w:shd w:val="clear" w:color="auto" w:fill="FFFFFF"/>
            <w:vAlign w:val="center"/>
          </w:tcPr>
          <w:p w14:paraId="202118E0" w14:textId="77777777" w:rsidR="007855D4" w:rsidRDefault="007855D4" w:rsidP="0074535E">
            <w:pPr>
              <w:rPr>
                <w:b/>
              </w:rPr>
            </w:pPr>
            <w:bookmarkStart w:id="82" w:name="_Toc9845028"/>
          </w:p>
          <w:p w14:paraId="30C411D5" w14:textId="77777777" w:rsidR="007855D4" w:rsidRDefault="007855D4" w:rsidP="0074535E">
            <w:pPr>
              <w:rPr>
                <w:b/>
              </w:rPr>
            </w:pPr>
            <w:r w:rsidRPr="0074535E">
              <w:rPr>
                <w:b/>
              </w:rPr>
              <w:t>Теплоснабжение</w:t>
            </w:r>
            <w:bookmarkEnd w:id="82"/>
          </w:p>
          <w:p w14:paraId="6CECE4A7" w14:textId="77777777" w:rsidR="007855D4" w:rsidRPr="0074535E" w:rsidRDefault="007855D4" w:rsidP="0074535E">
            <w:pPr>
              <w:rPr>
                <w:b/>
              </w:rPr>
            </w:pPr>
          </w:p>
          <w:p w14:paraId="570CD76C" w14:textId="77777777" w:rsidR="007855D4" w:rsidRPr="00EB3D0E" w:rsidRDefault="007855D4" w:rsidP="00EB3D0E">
            <w:pPr>
              <w:autoSpaceDE w:val="0"/>
              <w:autoSpaceDN w:val="0"/>
              <w:adjustRightInd w:val="0"/>
              <w:jc w:val="both"/>
              <w:rPr>
                <w:b/>
                <w:bCs/>
                <w:color w:val="000000"/>
                <w:lang w:eastAsia="ru-RU"/>
              </w:rPr>
            </w:pPr>
            <w:r w:rsidRPr="00FC7713">
              <w:rPr>
                <w:color w:val="000000"/>
                <w:lang w:eastAsia="ru-RU"/>
              </w:rPr>
              <w:t xml:space="preserve"> </w:t>
            </w:r>
            <w:r w:rsidRPr="00EB3D0E">
              <w:rPr>
                <w:color w:val="000000"/>
                <w:lang w:eastAsia="ru-RU"/>
              </w:rPr>
              <w:t>Генеральным планом МО Новольвовское не предусмотрено строительство объектов жилого и нежилого назначения, но предусмотрен снос жилого фонда на период до 2027 года с системой центрального отопления в количестве 9 двухэтажных многоквартирных домов.</w:t>
            </w:r>
          </w:p>
          <w:p w14:paraId="22B134B6" w14:textId="77777777" w:rsidR="007855D4" w:rsidRPr="00EB3D0E" w:rsidRDefault="007855D4" w:rsidP="00EB3D0E">
            <w:pPr>
              <w:autoSpaceDE w:val="0"/>
              <w:autoSpaceDN w:val="0"/>
              <w:adjustRightInd w:val="0"/>
              <w:jc w:val="both"/>
              <w:rPr>
                <w:color w:val="000000"/>
                <w:lang w:eastAsia="ru-RU"/>
              </w:rPr>
            </w:pPr>
            <w:r w:rsidRPr="00EB3D0E">
              <w:rPr>
                <w:color w:val="000000"/>
                <w:lang w:eastAsia="ru-RU"/>
              </w:rPr>
              <w:t>Генеральным планом МО Новольвовское не предусмотрено изменение схемы теплоснабжения, теплоснабжение перспективных объектов предлагается осуществить от автономных источников, но учитывая износ котельной в д.</w:t>
            </w:r>
            <w:r>
              <w:rPr>
                <w:color w:val="000000"/>
                <w:lang w:eastAsia="ru-RU"/>
              </w:rPr>
              <w:t xml:space="preserve"> </w:t>
            </w:r>
            <w:r w:rsidRPr="00EB3D0E">
              <w:rPr>
                <w:color w:val="000000"/>
                <w:lang w:eastAsia="ru-RU"/>
              </w:rPr>
              <w:lastRenderedPageBreak/>
              <w:t>Львово необходимо строительство новой модульной котельной.</w:t>
            </w:r>
          </w:p>
          <w:p w14:paraId="033FE1DE" w14:textId="77777777" w:rsidR="007855D4" w:rsidRDefault="007855D4" w:rsidP="0074535E">
            <w:pPr>
              <w:autoSpaceDE w:val="0"/>
              <w:autoSpaceDN w:val="0"/>
              <w:adjustRightInd w:val="0"/>
              <w:jc w:val="both"/>
              <w:rPr>
                <w:color w:val="000000"/>
                <w:lang w:eastAsia="ru-RU"/>
              </w:rPr>
            </w:pPr>
            <w:r w:rsidRPr="00C93742">
              <w:rPr>
                <w:color w:val="000000"/>
                <w:lang w:eastAsia="ru-RU"/>
              </w:rPr>
              <w:t>Ориентироваться на имеющиеся централизованные теплоисточники при развитии МО не приходится, т.к. их мощности исчерпываются сегодняшними потребностями.</w:t>
            </w:r>
          </w:p>
          <w:p w14:paraId="44C8BA85" w14:textId="77777777" w:rsidR="007855D4" w:rsidRDefault="007855D4" w:rsidP="00EB3D0E">
            <w:pPr>
              <w:autoSpaceDE w:val="0"/>
              <w:autoSpaceDN w:val="0"/>
              <w:adjustRightInd w:val="0"/>
              <w:ind w:firstLine="242"/>
              <w:jc w:val="both"/>
            </w:pPr>
            <w:r>
              <w:rPr>
                <w:color w:val="000000"/>
                <w:lang w:eastAsia="ru-RU"/>
              </w:rPr>
              <w:t xml:space="preserve">1. </w:t>
            </w:r>
            <w:r w:rsidRPr="00EB3D0E">
              <w:rPr>
                <w:color w:val="000000"/>
                <w:lang w:eastAsia="ru-RU"/>
              </w:rPr>
              <w:t>Центральная котельная п. Новольвовск</w:t>
            </w:r>
            <w:r>
              <w:rPr>
                <w:color w:val="000000"/>
                <w:lang w:eastAsia="ru-RU"/>
              </w:rPr>
              <w:t xml:space="preserve"> </w:t>
            </w:r>
            <w:r>
              <w:t>- з</w:t>
            </w:r>
            <w:r w:rsidRPr="003C170F">
              <w:t>амена сетевых насосов</w:t>
            </w:r>
          </w:p>
          <w:p w14:paraId="63A854FC" w14:textId="77777777" w:rsidR="007855D4" w:rsidRDefault="007855D4" w:rsidP="00EB3D0E">
            <w:pPr>
              <w:autoSpaceDE w:val="0"/>
              <w:autoSpaceDN w:val="0"/>
              <w:adjustRightInd w:val="0"/>
              <w:ind w:firstLine="242"/>
              <w:jc w:val="both"/>
            </w:pPr>
            <w:r>
              <w:t>2. К</w:t>
            </w:r>
            <w:r w:rsidRPr="00EB3D0E">
              <w:t>отельная НТМО п. Новольвовск</w:t>
            </w:r>
            <w:r>
              <w:t xml:space="preserve"> - з</w:t>
            </w:r>
            <w:r w:rsidRPr="003C170F">
              <w:t>амена сетевых насосов</w:t>
            </w:r>
          </w:p>
          <w:p w14:paraId="4BD14221" w14:textId="77777777" w:rsidR="007855D4" w:rsidRPr="00C93742" w:rsidRDefault="007855D4" w:rsidP="00EB3D0E">
            <w:pPr>
              <w:autoSpaceDE w:val="0"/>
              <w:autoSpaceDN w:val="0"/>
              <w:adjustRightInd w:val="0"/>
              <w:ind w:firstLine="242"/>
              <w:jc w:val="both"/>
              <w:rPr>
                <w:color w:val="000000"/>
                <w:lang w:eastAsia="ru-RU"/>
              </w:rPr>
            </w:pPr>
            <w:r>
              <w:rPr>
                <w:color w:val="000000"/>
                <w:lang w:eastAsia="ru-RU"/>
              </w:rPr>
              <w:t>3. К</w:t>
            </w:r>
            <w:r w:rsidRPr="00143CEB">
              <w:rPr>
                <w:color w:val="000000"/>
                <w:lang w:eastAsia="ru-RU"/>
              </w:rPr>
              <w:t>отельная д. Львово</w:t>
            </w:r>
            <w:r>
              <w:t xml:space="preserve"> - з</w:t>
            </w:r>
            <w:r w:rsidRPr="003C170F">
              <w:t>амена сетевых насосов</w:t>
            </w:r>
          </w:p>
          <w:p w14:paraId="35E2CC1F" w14:textId="77777777" w:rsidR="007855D4" w:rsidRPr="009F2A36" w:rsidRDefault="007855D4" w:rsidP="0074535E">
            <w:pPr>
              <w:autoSpaceDE w:val="0"/>
              <w:autoSpaceDN w:val="0"/>
              <w:adjustRightInd w:val="0"/>
              <w:jc w:val="both"/>
              <w:rPr>
                <w:color w:val="000000"/>
                <w:lang w:eastAsia="ru-RU"/>
              </w:rPr>
            </w:pPr>
          </w:p>
        </w:tc>
        <w:tc>
          <w:tcPr>
            <w:tcW w:w="1134" w:type="dxa"/>
            <w:shd w:val="clear" w:color="auto" w:fill="FFFFFF"/>
            <w:vAlign w:val="center"/>
          </w:tcPr>
          <w:p w14:paraId="58BD9CD3" w14:textId="77777777" w:rsidR="007855D4" w:rsidRDefault="007855D4" w:rsidP="00EB3D0E">
            <w:pPr>
              <w:snapToGrid w:val="0"/>
              <w:jc w:val="center"/>
              <w:rPr>
                <w:rFonts w:cs="Times New Roman"/>
                <w:color w:val="000000"/>
                <w:lang w:eastAsia="ru-RU"/>
              </w:rPr>
            </w:pPr>
          </w:p>
          <w:p w14:paraId="7D362324" w14:textId="77777777" w:rsidR="007855D4" w:rsidRDefault="007855D4" w:rsidP="00EB3D0E">
            <w:pPr>
              <w:snapToGrid w:val="0"/>
              <w:jc w:val="center"/>
              <w:rPr>
                <w:rFonts w:cs="Times New Roman"/>
                <w:color w:val="000000"/>
                <w:lang w:eastAsia="ru-RU"/>
              </w:rPr>
            </w:pPr>
          </w:p>
          <w:p w14:paraId="20EF09C6" w14:textId="77777777" w:rsidR="007855D4" w:rsidRDefault="007855D4" w:rsidP="00EB3D0E">
            <w:pPr>
              <w:snapToGrid w:val="0"/>
              <w:jc w:val="center"/>
              <w:rPr>
                <w:rFonts w:cs="Times New Roman"/>
                <w:color w:val="000000"/>
                <w:lang w:eastAsia="ru-RU"/>
              </w:rPr>
            </w:pPr>
          </w:p>
          <w:p w14:paraId="0D56C7C6" w14:textId="77777777" w:rsidR="007855D4" w:rsidRDefault="007855D4" w:rsidP="00EB3D0E">
            <w:pPr>
              <w:snapToGrid w:val="0"/>
              <w:jc w:val="center"/>
              <w:rPr>
                <w:rFonts w:cs="Times New Roman"/>
                <w:color w:val="000000"/>
                <w:lang w:eastAsia="ru-RU"/>
              </w:rPr>
            </w:pPr>
          </w:p>
          <w:p w14:paraId="553ABE69" w14:textId="77777777" w:rsidR="007855D4" w:rsidRDefault="007855D4" w:rsidP="00EB3D0E">
            <w:pPr>
              <w:snapToGrid w:val="0"/>
              <w:jc w:val="center"/>
              <w:rPr>
                <w:rFonts w:cs="Times New Roman"/>
                <w:color w:val="000000"/>
                <w:lang w:eastAsia="ru-RU"/>
              </w:rPr>
            </w:pPr>
          </w:p>
          <w:p w14:paraId="49A7A6EC" w14:textId="77777777" w:rsidR="007855D4" w:rsidRDefault="007855D4" w:rsidP="00EB3D0E">
            <w:pPr>
              <w:snapToGrid w:val="0"/>
              <w:jc w:val="center"/>
              <w:rPr>
                <w:rFonts w:cs="Times New Roman"/>
                <w:color w:val="000000"/>
                <w:lang w:eastAsia="ru-RU"/>
              </w:rPr>
            </w:pPr>
          </w:p>
          <w:p w14:paraId="3FBB9156" w14:textId="77777777" w:rsidR="007855D4" w:rsidRDefault="007855D4" w:rsidP="00EB3D0E">
            <w:pPr>
              <w:snapToGrid w:val="0"/>
              <w:jc w:val="center"/>
              <w:rPr>
                <w:rFonts w:cs="Times New Roman"/>
                <w:color w:val="000000"/>
                <w:lang w:eastAsia="ru-RU"/>
              </w:rPr>
            </w:pPr>
          </w:p>
          <w:p w14:paraId="19C375C6" w14:textId="77777777" w:rsidR="007855D4" w:rsidRDefault="007855D4" w:rsidP="00EB3D0E">
            <w:pPr>
              <w:snapToGrid w:val="0"/>
              <w:jc w:val="center"/>
              <w:rPr>
                <w:rFonts w:cs="Times New Roman"/>
                <w:color w:val="000000"/>
                <w:lang w:eastAsia="ru-RU"/>
              </w:rPr>
            </w:pPr>
          </w:p>
          <w:p w14:paraId="7A89E51F" w14:textId="77777777" w:rsidR="007855D4" w:rsidRDefault="007855D4" w:rsidP="00EB3D0E">
            <w:pPr>
              <w:snapToGrid w:val="0"/>
              <w:jc w:val="center"/>
              <w:rPr>
                <w:rFonts w:cs="Times New Roman"/>
                <w:color w:val="000000"/>
                <w:lang w:eastAsia="ru-RU"/>
              </w:rPr>
            </w:pPr>
          </w:p>
          <w:p w14:paraId="1727DF4F" w14:textId="77777777" w:rsidR="007855D4" w:rsidRDefault="007855D4" w:rsidP="00EB3D0E">
            <w:pPr>
              <w:snapToGrid w:val="0"/>
              <w:jc w:val="center"/>
              <w:rPr>
                <w:rFonts w:cs="Times New Roman"/>
                <w:color w:val="000000"/>
                <w:lang w:eastAsia="ru-RU"/>
              </w:rPr>
            </w:pPr>
          </w:p>
          <w:p w14:paraId="6FAE95B7" w14:textId="77777777" w:rsidR="007855D4" w:rsidRDefault="007855D4" w:rsidP="00EB3D0E">
            <w:pPr>
              <w:snapToGrid w:val="0"/>
              <w:jc w:val="center"/>
              <w:rPr>
                <w:rFonts w:cs="Times New Roman"/>
                <w:color w:val="000000"/>
                <w:lang w:eastAsia="ru-RU"/>
              </w:rPr>
            </w:pPr>
          </w:p>
          <w:p w14:paraId="17B27A47" w14:textId="77777777" w:rsidR="007855D4" w:rsidRDefault="007855D4" w:rsidP="00EB3D0E">
            <w:pPr>
              <w:snapToGrid w:val="0"/>
              <w:jc w:val="center"/>
              <w:rPr>
                <w:rFonts w:cs="Times New Roman"/>
                <w:color w:val="000000"/>
                <w:lang w:eastAsia="ru-RU"/>
              </w:rPr>
            </w:pPr>
          </w:p>
          <w:p w14:paraId="3509C5BE" w14:textId="77777777" w:rsidR="007855D4" w:rsidRDefault="007855D4" w:rsidP="00EB3D0E">
            <w:pPr>
              <w:snapToGrid w:val="0"/>
              <w:jc w:val="center"/>
              <w:rPr>
                <w:rFonts w:cs="Times New Roman"/>
                <w:color w:val="000000"/>
                <w:lang w:eastAsia="ru-RU"/>
              </w:rPr>
            </w:pPr>
          </w:p>
          <w:p w14:paraId="52F3DC98" w14:textId="77777777" w:rsidR="007855D4" w:rsidRDefault="007855D4" w:rsidP="00EB3D0E">
            <w:pPr>
              <w:snapToGrid w:val="0"/>
              <w:jc w:val="center"/>
              <w:rPr>
                <w:rFonts w:cs="Times New Roman"/>
                <w:color w:val="000000"/>
                <w:lang w:eastAsia="ru-RU"/>
              </w:rPr>
            </w:pPr>
          </w:p>
          <w:p w14:paraId="70629380" w14:textId="77777777" w:rsidR="007855D4" w:rsidRDefault="007855D4" w:rsidP="00EB3D0E">
            <w:pPr>
              <w:snapToGrid w:val="0"/>
              <w:jc w:val="center"/>
              <w:rPr>
                <w:rFonts w:cs="Times New Roman"/>
                <w:color w:val="000000"/>
                <w:lang w:eastAsia="ru-RU"/>
              </w:rPr>
            </w:pPr>
          </w:p>
          <w:p w14:paraId="10C17F01" w14:textId="77777777" w:rsidR="007855D4" w:rsidRDefault="007855D4" w:rsidP="00EB3D0E">
            <w:pPr>
              <w:snapToGrid w:val="0"/>
              <w:jc w:val="center"/>
              <w:rPr>
                <w:rFonts w:cs="Times New Roman"/>
                <w:color w:val="000000"/>
                <w:lang w:eastAsia="ru-RU"/>
              </w:rPr>
            </w:pPr>
          </w:p>
          <w:p w14:paraId="6A31F33F" w14:textId="77777777" w:rsidR="007855D4" w:rsidRDefault="007855D4" w:rsidP="00EB3D0E">
            <w:pPr>
              <w:snapToGrid w:val="0"/>
              <w:jc w:val="center"/>
              <w:rPr>
                <w:rFonts w:cs="Times New Roman"/>
                <w:color w:val="000000"/>
                <w:lang w:eastAsia="ru-RU"/>
              </w:rPr>
            </w:pPr>
            <w:r w:rsidRPr="00143CEB">
              <w:rPr>
                <w:rFonts w:cs="Times New Roman"/>
                <w:color w:val="000000"/>
                <w:lang w:eastAsia="ru-RU"/>
              </w:rPr>
              <w:t>1</w:t>
            </w:r>
          </w:p>
          <w:p w14:paraId="194DA655" w14:textId="77777777" w:rsidR="007855D4" w:rsidRDefault="007855D4" w:rsidP="00EB3D0E">
            <w:pPr>
              <w:snapToGrid w:val="0"/>
              <w:jc w:val="center"/>
              <w:rPr>
                <w:rFonts w:cs="Times New Roman"/>
                <w:color w:val="000000"/>
                <w:lang w:eastAsia="ru-RU"/>
              </w:rPr>
            </w:pPr>
          </w:p>
          <w:p w14:paraId="52F2DAAD" w14:textId="77777777" w:rsidR="007855D4" w:rsidRDefault="007855D4" w:rsidP="00EB3D0E">
            <w:pPr>
              <w:snapToGrid w:val="0"/>
              <w:jc w:val="center"/>
              <w:rPr>
                <w:rFonts w:cs="Times New Roman"/>
                <w:color w:val="000000"/>
                <w:lang w:eastAsia="ru-RU"/>
              </w:rPr>
            </w:pPr>
            <w:r>
              <w:rPr>
                <w:rFonts w:cs="Times New Roman"/>
                <w:color w:val="000000"/>
                <w:lang w:eastAsia="ru-RU"/>
              </w:rPr>
              <w:t>1</w:t>
            </w:r>
          </w:p>
          <w:p w14:paraId="49BC09D8" w14:textId="77777777" w:rsidR="007855D4" w:rsidRDefault="007855D4" w:rsidP="00EB3D0E">
            <w:pPr>
              <w:snapToGrid w:val="0"/>
              <w:jc w:val="center"/>
              <w:rPr>
                <w:rFonts w:cs="Times New Roman"/>
                <w:color w:val="000000"/>
                <w:lang w:eastAsia="ru-RU"/>
              </w:rPr>
            </w:pPr>
          </w:p>
          <w:p w14:paraId="4DD28BFE" w14:textId="77777777" w:rsidR="007855D4" w:rsidRPr="00FC7713" w:rsidRDefault="007855D4" w:rsidP="00EB3D0E">
            <w:pPr>
              <w:snapToGrid w:val="0"/>
              <w:jc w:val="center"/>
              <w:rPr>
                <w:rFonts w:cs="Times New Roman"/>
                <w:color w:val="000000"/>
                <w:lang w:eastAsia="ru-RU"/>
              </w:rPr>
            </w:pPr>
            <w:r>
              <w:rPr>
                <w:rFonts w:cs="Times New Roman"/>
                <w:color w:val="000000"/>
                <w:lang w:eastAsia="ru-RU"/>
              </w:rPr>
              <w:t>1</w:t>
            </w:r>
          </w:p>
        </w:tc>
        <w:tc>
          <w:tcPr>
            <w:tcW w:w="1701" w:type="dxa"/>
            <w:shd w:val="clear" w:color="auto" w:fill="FFFFFF"/>
            <w:vAlign w:val="center"/>
          </w:tcPr>
          <w:p w14:paraId="21517806" w14:textId="77777777" w:rsidR="007855D4" w:rsidRDefault="007855D4" w:rsidP="0074535E">
            <w:pPr>
              <w:snapToGrid w:val="0"/>
              <w:jc w:val="center"/>
              <w:rPr>
                <w:rFonts w:cs="Times New Roman"/>
                <w:color w:val="000000"/>
                <w:lang w:eastAsia="ru-RU"/>
              </w:rPr>
            </w:pPr>
          </w:p>
          <w:p w14:paraId="4D765578" w14:textId="77777777" w:rsidR="007855D4" w:rsidRDefault="007855D4" w:rsidP="0074535E">
            <w:pPr>
              <w:snapToGrid w:val="0"/>
              <w:jc w:val="center"/>
              <w:rPr>
                <w:rFonts w:cs="Times New Roman"/>
                <w:color w:val="000000"/>
                <w:lang w:eastAsia="ru-RU"/>
              </w:rPr>
            </w:pPr>
          </w:p>
          <w:p w14:paraId="4FB9CDE2" w14:textId="77777777" w:rsidR="007855D4" w:rsidRDefault="007855D4" w:rsidP="0074535E">
            <w:pPr>
              <w:snapToGrid w:val="0"/>
              <w:jc w:val="center"/>
              <w:rPr>
                <w:rFonts w:cs="Times New Roman"/>
                <w:color w:val="000000"/>
                <w:lang w:eastAsia="ru-RU"/>
              </w:rPr>
            </w:pPr>
          </w:p>
          <w:p w14:paraId="261C4985" w14:textId="77777777" w:rsidR="007855D4" w:rsidRDefault="007855D4" w:rsidP="0074535E">
            <w:pPr>
              <w:snapToGrid w:val="0"/>
              <w:jc w:val="center"/>
              <w:rPr>
                <w:rFonts w:cs="Times New Roman"/>
                <w:color w:val="000000"/>
                <w:lang w:eastAsia="ru-RU"/>
              </w:rPr>
            </w:pPr>
          </w:p>
          <w:p w14:paraId="263D34CE" w14:textId="77777777" w:rsidR="007855D4" w:rsidRDefault="007855D4" w:rsidP="0074535E">
            <w:pPr>
              <w:snapToGrid w:val="0"/>
              <w:jc w:val="center"/>
              <w:rPr>
                <w:rFonts w:cs="Times New Roman"/>
                <w:color w:val="000000"/>
                <w:lang w:eastAsia="ru-RU"/>
              </w:rPr>
            </w:pPr>
          </w:p>
          <w:p w14:paraId="151F933D" w14:textId="77777777" w:rsidR="007855D4" w:rsidRDefault="007855D4" w:rsidP="0074535E">
            <w:pPr>
              <w:snapToGrid w:val="0"/>
              <w:jc w:val="center"/>
              <w:rPr>
                <w:rFonts w:cs="Times New Roman"/>
                <w:color w:val="000000"/>
                <w:lang w:eastAsia="ru-RU"/>
              </w:rPr>
            </w:pPr>
          </w:p>
          <w:p w14:paraId="77603AD0" w14:textId="77777777" w:rsidR="007855D4" w:rsidRDefault="007855D4" w:rsidP="0074535E">
            <w:pPr>
              <w:snapToGrid w:val="0"/>
              <w:jc w:val="center"/>
              <w:rPr>
                <w:rFonts w:cs="Times New Roman"/>
                <w:color w:val="000000"/>
                <w:lang w:eastAsia="ru-RU"/>
              </w:rPr>
            </w:pPr>
          </w:p>
          <w:p w14:paraId="41BD2B7C" w14:textId="77777777" w:rsidR="007855D4" w:rsidRDefault="007855D4" w:rsidP="0074535E">
            <w:pPr>
              <w:snapToGrid w:val="0"/>
              <w:jc w:val="center"/>
              <w:rPr>
                <w:rFonts w:cs="Times New Roman"/>
                <w:color w:val="000000"/>
                <w:lang w:eastAsia="ru-RU"/>
              </w:rPr>
            </w:pPr>
          </w:p>
          <w:p w14:paraId="1139F982" w14:textId="77777777" w:rsidR="007855D4" w:rsidRDefault="007855D4" w:rsidP="0074535E">
            <w:pPr>
              <w:snapToGrid w:val="0"/>
              <w:jc w:val="center"/>
              <w:rPr>
                <w:rFonts w:cs="Times New Roman"/>
                <w:color w:val="000000"/>
                <w:lang w:eastAsia="ru-RU"/>
              </w:rPr>
            </w:pPr>
          </w:p>
          <w:p w14:paraId="7825B24F" w14:textId="77777777" w:rsidR="007855D4" w:rsidRDefault="007855D4" w:rsidP="0074535E">
            <w:pPr>
              <w:snapToGrid w:val="0"/>
              <w:jc w:val="center"/>
              <w:rPr>
                <w:rFonts w:cs="Times New Roman"/>
                <w:color w:val="000000"/>
                <w:lang w:eastAsia="ru-RU"/>
              </w:rPr>
            </w:pPr>
          </w:p>
          <w:p w14:paraId="593688D8" w14:textId="77777777" w:rsidR="007855D4" w:rsidRDefault="007855D4" w:rsidP="0074535E">
            <w:pPr>
              <w:snapToGrid w:val="0"/>
              <w:jc w:val="center"/>
              <w:rPr>
                <w:rFonts w:cs="Times New Roman"/>
                <w:color w:val="000000"/>
                <w:lang w:eastAsia="ru-RU"/>
              </w:rPr>
            </w:pPr>
          </w:p>
          <w:p w14:paraId="1C2CA1F5" w14:textId="77777777" w:rsidR="007855D4" w:rsidRDefault="007855D4" w:rsidP="0074535E">
            <w:pPr>
              <w:snapToGrid w:val="0"/>
              <w:jc w:val="center"/>
              <w:rPr>
                <w:rFonts w:cs="Times New Roman"/>
                <w:color w:val="000000"/>
                <w:lang w:eastAsia="ru-RU"/>
              </w:rPr>
            </w:pPr>
          </w:p>
          <w:p w14:paraId="774E0586" w14:textId="77777777" w:rsidR="007855D4" w:rsidRDefault="007855D4" w:rsidP="0074535E">
            <w:pPr>
              <w:snapToGrid w:val="0"/>
              <w:jc w:val="center"/>
              <w:rPr>
                <w:rFonts w:cs="Times New Roman"/>
                <w:color w:val="000000"/>
                <w:lang w:eastAsia="ru-RU"/>
              </w:rPr>
            </w:pPr>
          </w:p>
          <w:p w14:paraId="0736D780" w14:textId="77777777" w:rsidR="007855D4" w:rsidRDefault="007855D4" w:rsidP="0074535E">
            <w:pPr>
              <w:snapToGrid w:val="0"/>
              <w:jc w:val="center"/>
              <w:rPr>
                <w:rFonts w:cs="Times New Roman"/>
                <w:color w:val="000000"/>
                <w:lang w:eastAsia="ru-RU"/>
              </w:rPr>
            </w:pPr>
          </w:p>
          <w:p w14:paraId="5DF5F9AD" w14:textId="77777777" w:rsidR="007855D4" w:rsidRDefault="007855D4" w:rsidP="0074535E">
            <w:pPr>
              <w:snapToGrid w:val="0"/>
              <w:jc w:val="center"/>
              <w:rPr>
                <w:rFonts w:cs="Times New Roman"/>
                <w:color w:val="000000"/>
                <w:lang w:eastAsia="ru-RU"/>
              </w:rPr>
            </w:pPr>
          </w:p>
          <w:p w14:paraId="40785A2F" w14:textId="77777777" w:rsidR="007855D4" w:rsidRDefault="007855D4" w:rsidP="0074535E">
            <w:pPr>
              <w:snapToGrid w:val="0"/>
              <w:jc w:val="center"/>
              <w:rPr>
                <w:rFonts w:cs="Times New Roman"/>
                <w:color w:val="000000"/>
                <w:lang w:eastAsia="ru-RU"/>
              </w:rPr>
            </w:pPr>
          </w:p>
          <w:p w14:paraId="64288BF9" w14:textId="77777777" w:rsidR="007855D4" w:rsidRPr="00FC7713" w:rsidRDefault="007855D4" w:rsidP="0074535E">
            <w:pPr>
              <w:snapToGrid w:val="0"/>
              <w:jc w:val="center"/>
              <w:rPr>
                <w:rFonts w:cs="Times New Roman"/>
                <w:color w:val="000000"/>
                <w:lang w:eastAsia="ru-RU"/>
              </w:rPr>
            </w:pPr>
            <w:r w:rsidRPr="00FC7713">
              <w:rPr>
                <w:rFonts w:cs="Times New Roman"/>
                <w:color w:val="000000"/>
                <w:lang w:eastAsia="ru-RU"/>
              </w:rPr>
              <w:t>сущ.</w:t>
            </w:r>
          </w:p>
          <w:p w14:paraId="028EB391" w14:textId="77777777" w:rsidR="007855D4" w:rsidRPr="00FC7713" w:rsidRDefault="007855D4" w:rsidP="0074535E">
            <w:pPr>
              <w:snapToGrid w:val="0"/>
              <w:jc w:val="center"/>
              <w:rPr>
                <w:rFonts w:cs="Times New Roman"/>
                <w:color w:val="000000"/>
                <w:lang w:eastAsia="ru-RU"/>
              </w:rPr>
            </w:pPr>
          </w:p>
        </w:tc>
      </w:tr>
      <w:tr w:rsidR="007855D4" w14:paraId="6F17C00C" w14:textId="77777777" w:rsidTr="007855D4">
        <w:trPr>
          <w:trHeight w:val="315"/>
        </w:trPr>
        <w:tc>
          <w:tcPr>
            <w:tcW w:w="554" w:type="dxa"/>
            <w:shd w:val="clear" w:color="auto" w:fill="FFFFFF"/>
          </w:tcPr>
          <w:p w14:paraId="7A374091" w14:textId="77777777" w:rsidR="007855D4" w:rsidRPr="002B1080" w:rsidRDefault="007855D4" w:rsidP="0074535E">
            <w:pPr>
              <w:snapToGrid w:val="0"/>
              <w:jc w:val="center"/>
              <w:rPr>
                <w:b/>
              </w:rPr>
            </w:pPr>
          </w:p>
        </w:tc>
        <w:tc>
          <w:tcPr>
            <w:tcW w:w="6404" w:type="dxa"/>
            <w:shd w:val="clear" w:color="auto" w:fill="FFFFFF"/>
            <w:vAlign w:val="center"/>
          </w:tcPr>
          <w:p w14:paraId="34B4ECDE" w14:textId="77777777" w:rsidR="007855D4" w:rsidRPr="0074535E" w:rsidRDefault="007855D4" w:rsidP="0074535E">
            <w:pPr>
              <w:rPr>
                <w:b/>
              </w:rPr>
            </w:pPr>
            <w:bookmarkStart w:id="83" w:name="_Toc9845029"/>
            <w:r w:rsidRPr="0074535E">
              <w:rPr>
                <w:b/>
              </w:rPr>
              <w:t>Газоснабжение</w:t>
            </w:r>
            <w:bookmarkEnd w:id="83"/>
          </w:p>
          <w:p w14:paraId="1BEFD399" w14:textId="77777777" w:rsidR="007855D4" w:rsidRDefault="007855D4" w:rsidP="0074535E">
            <w:pPr>
              <w:jc w:val="both"/>
              <w:rPr>
                <w:color w:val="000000"/>
                <w:szCs w:val="28"/>
              </w:rPr>
            </w:pPr>
            <w:r w:rsidRPr="008E7109">
              <w:rPr>
                <w:color w:val="000000"/>
                <w:szCs w:val="28"/>
              </w:rPr>
              <w:t>Газоэксплуатирующей организацией на территории</w:t>
            </w:r>
            <w:r>
              <w:rPr>
                <w:color w:val="000000"/>
                <w:szCs w:val="28"/>
              </w:rPr>
              <w:t xml:space="preserve"> поселения является АО «Газпром газораспределение Тула</w:t>
            </w:r>
            <w:r w:rsidRPr="0083084D">
              <w:rPr>
                <w:color w:val="000000"/>
                <w:szCs w:val="28"/>
              </w:rPr>
              <w:t>».</w:t>
            </w:r>
          </w:p>
          <w:p w14:paraId="5A954AFB" w14:textId="77777777" w:rsidR="007855D4" w:rsidRPr="0083084D" w:rsidRDefault="007855D4" w:rsidP="0074535E">
            <w:pPr>
              <w:jc w:val="both"/>
              <w:rPr>
                <w:color w:val="000000"/>
                <w:szCs w:val="28"/>
              </w:rPr>
            </w:pPr>
            <w:r>
              <w:rPr>
                <w:rFonts w:cs="Times New Roman"/>
                <w:color w:val="000000"/>
              </w:rPr>
              <w:t xml:space="preserve">Газификация населенных пунктов </w:t>
            </w:r>
            <w:r w:rsidRPr="00444202">
              <w:rPr>
                <w:rFonts w:cs="Times New Roman"/>
                <w:color w:val="000000"/>
              </w:rPr>
              <w:t>муниципального образования</w:t>
            </w:r>
            <w:r>
              <w:rPr>
                <w:rFonts w:cs="Times New Roman"/>
                <w:color w:val="000000"/>
              </w:rPr>
              <w:t xml:space="preserve"> Новольвовское предусматривается в соответствии с </w:t>
            </w:r>
            <w:r w:rsidRPr="001F5930">
              <w:rPr>
                <w:rFonts w:cs="Times New Roman"/>
                <w:color w:val="000000"/>
              </w:rPr>
              <w:t>Генеральн</w:t>
            </w:r>
            <w:r>
              <w:rPr>
                <w:rFonts w:cs="Times New Roman"/>
                <w:color w:val="000000"/>
              </w:rPr>
              <w:t>ой</w:t>
            </w:r>
            <w:r w:rsidRPr="001F5930">
              <w:rPr>
                <w:rFonts w:cs="Times New Roman"/>
                <w:color w:val="000000"/>
              </w:rPr>
              <w:t xml:space="preserve"> схем</w:t>
            </w:r>
            <w:r>
              <w:rPr>
                <w:rFonts w:cs="Times New Roman"/>
                <w:color w:val="000000"/>
              </w:rPr>
              <w:t>ой</w:t>
            </w:r>
            <w:r w:rsidRPr="001F5930">
              <w:rPr>
                <w:rFonts w:cs="Times New Roman"/>
                <w:color w:val="000000"/>
              </w:rPr>
              <w:t xml:space="preserve"> газоснабжения и газификации Тульской области</w:t>
            </w:r>
            <w:r>
              <w:rPr>
                <w:rFonts w:cs="Times New Roman"/>
                <w:color w:val="000000"/>
              </w:rPr>
              <w:t xml:space="preserve">, разработанной и утвержденной </w:t>
            </w:r>
            <w:r w:rsidRPr="006B28F2">
              <w:rPr>
                <w:rFonts w:ascii="Times New Roman CYR" w:hAnsi="Times New Roman CYR" w:cs="Times New Roman CYR"/>
                <w:color w:val="000000" w:themeColor="text1"/>
              </w:rPr>
              <w:t>Правительством Тульской области совместно с ПАО «Газпром»</w:t>
            </w:r>
            <w:r>
              <w:rPr>
                <w:rFonts w:ascii="Times New Roman CYR" w:hAnsi="Times New Roman CYR" w:cs="Times New Roman CYR"/>
                <w:color w:val="000000" w:themeColor="text1"/>
              </w:rPr>
              <w:t>.</w:t>
            </w:r>
          </w:p>
          <w:p w14:paraId="2C6A5414" w14:textId="77777777" w:rsidR="007855D4" w:rsidRDefault="007855D4" w:rsidP="00774EA4">
            <w:pPr>
              <w:jc w:val="both"/>
              <w:rPr>
                <w:color w:val="000000"/>
                <w:szCs w:val="28"/>
              </w:rPr>
            </w:pPr>
            <w:r w:rsidRPr="00774EA4">
              <w:rPr>
                <w:color w:val="000000"/>
                <w:szCs w:val="28"/>
              </w:rPr>
              <w:t>Схема распределения газа по давлению 3-х ступенчатая (газопроводы высокого, среднего и низкого давления), связь между ступенями осуществляется через газораспределительные пункты (ГРП).</w:t>
            </w:r>
          </w:p>
          <w:p w14:paraId="06285564" w14:textId="77777777" w:rsidR="007855D4" w:rsidRPr="00774EA4" w:rsidRDefault="007855D4" w:rsidP="00774EA4">
            <w:pPr>
              <w:jc w:val="both"/>
              <w:rPr>
                <w:color w:val="000000"/>
                <w:szCs w:val="28"/>
              </w:rPr>
            </w:pPr>
            <w:r w:rsidRPr="00774EA4">
              <w:rPr>
                <w:color w:val="000000"/>
                <w:szCs w:val="28"/>
              </w:rPr>
              <w:t>На территории района, в первую очередь, планируется газифицировать населенные пункты: – д. Ренево, д. Журишки, д. Задонщино и д. Мызовка, д. Устье, Куликовка</w:t>
            </w:r>
            <w:r w:rsidRPr="00774EA4">
              <w:rPr>
                <w:bCs/>
                <w:color w:val="000000"/>
                <w:szCs w:val="28"/>
              </w:rPr>
              <w:t>,</w:t>
            </w:r>
            <w:r>
              <w:rPr>
                <w:bCs/>
                <w:color w:val="000000"/>
                <w:szCs w:val="28"/>
              </w:rPr>
              <w:t xml:space="preserve"> </w:t>
            </w:r>
            <w:r w:rsidRPr="00774EA4">
              <w:rPr>
                <w:bCs/>
                <w:color w:val="000000"/>
                <w:szCs w:val="28"/>
              </w:rPr>
              <w:t>д.Каменка, д.Кашино, п.Михайловский, д.Дурасово, д.Соколовка, п.Благовещенский, п.Калиновка.</w:t>
            </w:r>
            <w:r w:rsidRPr="00774EA4">
              <w:rPr>
                <w:color w:val="000000"/>
                <w:szCs w:val="28"/>
              </w:rPr>
              <w:t xml:space="preserve"> </w:t>
            </w:r>
          </w:p>
          <w:p w14:paraId="546093CD" w14:textId="77777777" w:rsidR="007855D4" w:rsidRPr="00CD68F1" w:rsidRDefault="007855D4" w:rsidP="0074535E">
            <w:pPr>
              <w:pStyle w:val="ad"/>
              <w:spacing w:after="0"/>
              <w:jc w:val="both"/>
            </w:pPr>
          </w:p>
        </w:tc>
        <w:tc>
          <w:tcPr>
            <w:tcW w:w="1134" w:type="dxa"/>
            <w:shd w:val="clear" w:color="auto" w:fill="FFFFFF"/>
            <w:vAlign w:val="center"/>
          </w:tcPr>
          <w:p w14:paraId="1812FB56" w14:textId="77777777" w:rsidR="007855D4" w:rsidRPr="00FC7713" w:rsidRDefault="007855D4" w:rsidP="0074535E">
            <w:pPr>
              <w:snapToGrid w:val="0"/>
              <w:jc w:val="center"/>
              <w:rPr>
                <w:b/>
              </w:rPr>
            </w:pPr>
            <w:r w:rsidRPr="00FC7713">
              <w:rPr>
                <w:b/>
              </w:rPr>
              <w:t>-</w:t>
            </w:r>
          </w:p>
        </w:tc>
        <w:tc>
          <w:tcPr>
            <w:tcW w:w="1701" w:type="dxa"/>
            <w:shd w:val="clear" w:color="auto" w:fill="FFFFFF"/>
            <w:vAlign w:val="center"/>
          </w:tcPr>
          <w:p w14:paraId="2B40E03E" w14:textId="77777777" w:rsidR="007855D4" w:rsidRPr="00FC7713" w:rsidRDefault="007855D4" w:rsidP="0074535E">
            <w:pPr>
              <w:snapToGrid w:val="0"/>
              <w:jc w:val="center"/>
            </w:pPr>
          </w:p>
          <w:p w14:paraId="72E787BB" w14:textId="77777777" w:rsidR="007855D4" w:rsidRPr="00FC7713" w:rsidRDefault="007855D4" w:rsidP="0074535E">
            <w:pPr>
              <w:snapToGrid w:val="0"/>
              <w:jc w:val="center"/>
            </w:pPr>
            <w:r w:rsidRPr="00FC7713">
              <w:t>сущ.</w:t>
            </w:r>
          </w:p>
          <w:p w14:paraId="374F0FA3" w14:textId="77777777" w:rsidR="007855D4" w:rsidRPr="00FC7713" w:rsidRDefault="007855D4" w:rsidP="0074535E">
            <w:pPr>
              <w:snapToGrid w:val="0"/>
              <w:jc w:val="center"/>
            </w:pPr>
          </w:p>
        </w:tc>
      </w:tr>
      <w:tr w:rsidR="007855D4" w14:paraId="0B73D281" w14:textId="77777777" w:rsidTr="007855D4">
        <w:trPr>
          <w:trHeight w:val="315"/>
        </w:trPr>
        <w:tc>
          <w:tcPr>
            <w:tcW w:w="554" w:type="dxa"/>
            <w:shd w:val="clear" w:color="auto" w:fill="FFFFFF"/>
          </w:tcPr>
          <w:p w14:paraId="7D2F7269" w14:textId="77777777" w:rsidR="007855D4" w:rsidRPr="002B1080" w:rsidRDefault="007855D4" w:rsidP="0074535E">
            <w:pPr>
              <w:snapToGrid w:val="0"/>
              <w:jc w:val="center"/>
              <w:rPr>
                <w:b/>
              </w:rPr>
            </w:pPr>
          </w:p>
        </w:tc>
        <w:tc>
          <w:tcPr>
            <w:tcW w:w="6404" w:type="dxa"/>
            <w:shd w:val="clear" w:color="auto" w:fill="FFFFFF"/>
            <w:vAlign w:val="center"/>
          </w:tcPr>
          <w:p w14:paraId="20450F45" w14:textId="77777777" w:rsidR="007855D4" w:rsidRDefault="007855D4" w:rsidP="0074535E">
            <w:pPr>
              <w:rPr>
                <w:b/>
              </w:rPr>
            </w:pPr>
            <w:bookmarkStart w:id="84" w:name="_Toc9845030"/>
            <w:r w:rsidRPr="0074535E">
              <w:rPr>
                <w:b/>
              </w:rPr>
              <w:t>Водоснабжение</w:t>
            </w:r>
            <w:bookmarkEnd w:id="84"/>
          </w:p>
          <w:p w14:paraId="14679DEA" w14:textId="77777777" w:rsidR="007855D4" w:rsidRDefault="007855D4" w:rsidP="00AB45F6">
            <w:pPr>
              <w:ind w:firstLine="242"/>
            </w:pPr>
            <w:r w:rsidRPr="00236240">
              <w:t xml:space="preserve">Централизованное питьевое водоснабжение в </w:t>
            </w:r>
            <w:r>
              <w:t>м</w:t>
            </w:r>
            <w:r w:rsidRPr="00236240">
              <w:t>униципальном образовании</w:t>
            </w:r>
            <w:r>
              <w:t xml:space="preserve"> Новольвовское</w:t>
            </w:r>
            <w:r w:rsidRPr="00236240">
              <w:t xml:space="preserve"> осуществляется полностью из подземных источников</w:t>
            </w:r>
            <w:r>
              <w:t>.</w:t>
            </w:r>
          </w:p>
          <w:p w14:paraId="6621D74C" w14:textId="77777777" w:rsidR="007855D4" w:rsidRDefault="007855D4" w:rsidP="00AB45F6">
            <w:pPr>
              <w:ind w:firstLine="242"/>
            </w:pPr>
            <w:r w:rsidRPr="00236240">
              <w:t>Станции улучшения качества воды, установки обезжелезивания и бактерицидные установки на водозаборных сооружениях отсутствуют.</w:t>
            </w:r>
          </w:p>
          <w:p w14:paraId="3B4D6EC7" w14:textId="77777777" w:rsidR="007855D4" w:rsidRPr="004D4E2A" w:rsidRDefault="007855D4" w:rsidP="00AB45F6">
            <w:pPr>
              <w:ind w:firstLine="242"/>
            </w:pPr>
            <w:r w:rsidRPr="004D4E2A">
              <w:t>Перечень артезианских скважин муниципального образования</w:t>
            </w:r>
            <w:r>
              <w:t xml:space="preserve"> Новольвовское:</w:t>
            </w:r>
          </w:p>
          <w:p w14:paraId="1AA02996" w14:textId="4A5025B1" w:rsidR="007855D4" w:rsidRPr="0087155D" w:rsidRDefault="007855D4" w:rsidP="0087155D">
            <w:pPr>
              <w:suppressAutoHyphens w:val="0"/>
              <w:jc w:val="center"/>
              <w:rPr>
                <w:rFonts w:cs="Times New Roman"/>
                <w:color w:val="000000" w:themeColor="text1"/>
                <w:sz w:val="22"/>
                <w:szCs w:val="22"/>
                <w:lang w:eastAsia="ru-RU"/>
              </w:rPr>
            </w:pPr>
            <w:r w:rsidRPr="00C10C02">
              <w:rPr>
                <w:rFonts w:cs="Times New Roman"/>
                <w:color w:val="000000" w:themeColor="text1"/>
                <w:sz w:val="22"/>
                <w:szCs w:val="22"/>
                <w:lang w:eastAsia="ru-RU"/>
              </w:rPr>
              <w:t>д. Алексеевка, д. Александровка, с. Гранки, д. Дудкино, д. Зубовка, д. Новоселки, д. Урусово, п. Пронь, п. Новая жизнь, д. Кудашево, д. Белоозеро, д. Каменка, с. Краснополье, с. Карачево, д. Кропотово, д. Ренево, с. Таболо, д. Хомутовка, с.</w:t>
            </w:r>
            <w:r w:rsidRPr="00BB22DA">
              <w:rPr>
                <w:rFonts w:cs="Times New Roman"/>
                <w:b/>
                <w:color w:val="000000" w:themeColor="text1"/>
                <w:sz w:val="22"/>
                <w:szCs w:val="22"/>
                <w:lang w:eastAsia="ru-RU"/>
              </w:rPr>
              <w:t xml:space="preserve"> </w:t>
            </w:r>
            <w:r w:rsidRPr="00C10C02">
              <w:rPr>
                <w:rFonts w:cs="Times New Roman"/>
                <w:color w:val="000000" w:themeColor="text1"/>
                <w:sz w:val="22"/>
                <w:szCs w:val="22"/>
                <w:lang w:eastAsia="ru-RU"/>
              </w:rPr>
              <w:t>Покровское,</w:t>
            </w:r>
            <w:r>
              <w:rPr>
                <w:rFonts w:cs="Times New Roman"/>
                <w:color w:val="000000" w:themeColor="text1"/>
                <w:sz w:val="22"/>
                <w:szCs w:val="22"/>
                <w:lang w:eastAsia="ru-RU"/>
              </w:rPr>
              <w:t xml:space="preserve"> </w:t>
            </w:r>
            <w:r w:rsidRPr="00C10C02">
              <w:rPr>
                <w:rFonts w:cs="Times New Roman"/>
                <w:color w:val="000000" w:themeColor="text1"/>
                <w:sz w:val="22"/>
                <w:szCs w:val="22"/>
                <w:lang w:eastAsia="ru-RU"/>
              </w:rPr>
              <w:t>п. Новольвовск, с. Хитровщина, д. Львово, д. Лопухиновка, п. Апарки</w:t>
            </w:r>
            <w:r>
              <w:rPr>
                <w:rFonts w:cs="Times New Roman"/>
                <w:color w:val="000000" w:themeColor="text1"/>
                <w:sz w:val="22"/>
                <w:szCs w:val="22"/>
                <w:lang w:eastAsia="ru-RU"/>
              </w:rPr>
              <w:t xml:space="preserve"> </w:t>
            </w:r>
          </w:p>
          <w:p w14:paraId="0D682A46" w14:textId="77777777" w:rsidR="007855D4" w:rsidRDefault="007855D4" w:rsidP="004B27C9">
            <w:pPr>
              <w:shd w:val="clear" w:color="auto" w:fill="FFFFFF"/>
              <w:spacing w:after="120"/>
              <w:jc w:val="both"/>
            </w:pPr>
            <w:r w:rsidRPr="000E4835">
              <w:t>Строительство</w:t>
            </w:r>
            <w:r>
              <w:t xml:space="preserve"> </w:t>
            </w:r>
            <w:r w:rsidRPr="000E4835">
              <w:t>водопроводных сетей</w:t>
            </w:r>
            <w:r>
              <w:t>.</w:t>
            </w:r>
          </w:p>
          <w:p w14:paraId="702A7D8B" w14:textId="77777777" w:rsidR="007855D4" w:rsidRPr="00FC7713" w:rsidRDefault="007855D4" w:rsidP="00534627">
            <w:pPr>
              <w:shd w:val="clear" w:color="auto" w:fill="FFFFFF"/>
              <w:spacing w:after="120"/>
              <w:jc w:val="both"/>
            </w:pPr>
            <w:r>
              <w:t>Устройство частотных преобразователей на объектах системы водоснабжения.</w:t>
            </w:r>
          </w:p>
        </w:tc>
        <w:tc>
          <w:tcPr>
            <w:tcW w:w="1134" w:type="dxa"/>
            <w:shd w:val="clear" w:color="auto" w:fill="FFFFFF"/>
            <w:vAlign w:val="center"/>
          </w:tcPr>
          <w:p w14:paraId="291F2D97" w14:textId="77777777" w:rsidR="007855D4" w:rsidRPr="00FC7713" w:rsidRDefault="007855D4" w:rsidP="0074535E">
            <w:pPr>
              <w:snapToGrid w:val="0"/>
              <w:jc w:val="center"/>
            </w:pPr>
            <w:r w:rsidRPr="00FC7713">
              <w:t>-</w:t>
            </w:r>
          </w:p>
        </w:tc>
        <w:tc>
          <w:tcPr>
            <w:tcW w:w="1701" w:type="dxa"/>
            <w:shd w:val="clear" w:color="auto" w:fill="FFFFFF"/>
            <w:vAlign w:val="center"/>
          </w:tcPr>
          <w:p w14:paraId="2C24C981" w14:textId="77777777" w:rsidR="007855D4" w:rsidRPr="00FC7713" w:rsidRDefault="007855D4" w:rsidP="0074535E">
            <w:pPr>
              <w:snapToGrid w:val="0"/>
              <w:jc w:val="center"/>
            </w:pPr>
          </w:p>
          <w:p w14:paraId="1A5336ED" w14:textId="77777777" w:rsidR="007855D4" w:rsidRPr="00FC7713" w:rsidRDefault="007855D4" w:rsidP="0074535E">
            <w:pPr>
              <w:snapToGrid w:val="0"/>
              <w:jc w:val="center"/>
            </w:pPr>
            <w:r w:rsidRPr="00FC7713">
              <w:t>сущ.</w:t>
            </w:r>
          </w:p>
          <w:p w14:paraId="056EEC81" w14:textId="77777777" w:rsidR="007855D4" w:rsidRPr="00FC7713" w:rsidRDefault="007855D4" w:rsidP="0074535E">
            <w:pPr>
              <w:snapToGrid w:val="0"/>
              <w:jc w:val="center"/>
            </w:pPr>
          </w:p>
        </w:tc>
      </w:tr>
      <w:tr w:rsidR="007855D4" w14:paraId="714F4D7C" w14:textId="77777777" w:rsidTr="007855D4">
        <w:trPr>
          <w:trHeight w:val="315"/>
        </w:trPr>
        <w:tc>
          <w:tcPr>
            <w:tcW w:w="554" w:type="dxa"/>
            <w:shd w:val="clear" w:color="auto" w:fill="FFFFFF"/>
          </w:tcPr>
          <w:p w14:paraId="755F56D5" w14:textId="77777777" w:rsidR="007855D4" w:rsidRPr="002B1080" w:rsidRDefault="007855D4" w:rsidP="0074535E">
            <w:pPr>
              <w:snapToGrid w:val="0"/>
              <w:jc w:val="center"/>
              <w:rPr>
                <w:b/>
              </w:rPr>
            </w:pPr>
          </w:p>
        </w:tc>
        <w:tc>
          <w:tcPr>
            <w:tcW w:w="6404" w:type="dxa"/>
            <w:shd w:val="clear" w:color="auto" w:fill="FFFFFF"/>
            <w:vAlign w:val="center"/>
          </w:tcPr>
          <w:p w14:paraId="65931D84" w14:textId="77777777" w:rsidR="007855D4" w:rsidRPr="0074535E" w:rsidRDefault="007855D4" w:rsidP="0074535E">
            <w:pPr>
              <w:rPr>
                <w:b/>
                <w:highlight w:val="yellow"/>
              </w:rPr>
            </w:pPr>
            <w:bookmarkStart w:id="85" w:name="_Toc9845031"/>
            <w:r w:rsidRPr="0074535E">
              <w:rPr>
                <w:b/>
              </w:rPr>
              <w:t>Водоотведение и очистка сточных вод</w:t>
            </w:r>
            <w:bookmarkEnd w:id="85"/>
          </w:p>
          <w:p w14:paraId="57E03FC5" w14:textId="77777777" w:rsidR="007855D4" w:rsidRDefault="007855D4" w:rsidP="00534627">
            <w:pPr>
              <w:jc w:val="both"/>
              <w:rPr>
                <w:color w:val="000000"/>
                <w:szCs w:val="28"/>
              </w:rPr>
            </w:pPr>
            <w:r w:rsidRPr="00AB45F6">
              <w:rPr>
                <w:color w:val="000000"/>
                <w:szCs w:val="28"/>
              </w:rPr>
              <w:t>Устройство водоочистных сооружений</w:t>
            </w:r>
            <w:r>
              <w:rPr>
                <w:color w:val="000000"/>
                <w:szCs w:val="28"/>
              </w:rPr>
              <w:t>.</w:t>
            </w:r>
          </w:p>
          <w:p w14:paraId="50FB5B35" w14:textId="77777777" w:rsidR="007855D4" w:rsidRDefault="007855D4" w:rsidP="009F548E">
            <w:pPr>
              <w:spacing w:after="120"/>
              <w:jc w:val="both"/>
              <w:rPr>
                <w:color w:val="000000"/>
                <w:szCs w:val="28"/>
              </w:rPr>
            </w:pPr>
            <w:r w:rsidRPr="00AB45F6">
              <w:rPr>
                <w:color w:val="000000"/>
                <w:szCs w:val="28"/>
              </w:rPr>
              <w:t xml:space="preserve"> </w:t>
            </w:r>
            <w:r>
              <w:rPr>
                <w:color w:val="000000"/>
                <w:szCs w:val="28"/>
              </w:rPr>
              <w:t>Строительство новых канализационных сетей и коллекторов.</w:t>
            </w:r>
          </w:p>
          <w:p w14:paraId="55E6D6A5" w14:textId="77777777" w:rsidR="007855D4" w:rsidRPr="009F548E" w:rsidRDefault="007855D4" w:rsidP="009F548E">
            <w:pPr>
              <w:spacing w:after="120"/>
              <w:jc w:val="both"/>
              <w:rPr>
                <w:color w:val="000000"/>
                <w:szCs w:val="28"/>
              </w:rPr>
            </w:pPr>
            <w:r w:rsidRPr="009F548E">
              <w:rPr>
                <w:color w:val="000000"/>
                <w:szCs w:val="28"/>
              </w:rPr>
              <w:t xml:space="preserve">Ремонт </w:t>
            </w:r>
            <w:r w:rsidRPr="00534627">
              <w:rPr>
                <w:color w:val="000000"/>
                <w:szCs w:val="28"/>
              </w:rPr>
              <w:t>канализационных сетей</w:t>
            </w:r>
            <w:r w:rsidRPr="009F548E">
              <w:rPr>
                <w:color w:val="000000"/>
                <w:szCs w:val="28"/>
              </w:rPr>
              <w:t xml:space="preserve"> </w:t>
            </w:r>
          </w:p>
          <w:p w14:paraId="13C56258" w14:textId="77777777" w:rsidR="007855D4" w:rsidRPr="007767CC" w:rsidRDefault="007855D4" w:rsidP="00AB45F6">
            <w:pPr>
              <w:jc w:val="both"/>
              <w:rPr>
                <w:color w:val="000000"/>
                <w:szCs w:val="28"/>
              </w:rPr>
            </w:pPr>
            <w:r w:rsidRPr="0083084D">
              <w:rPr>
                <w:color w:val="000000"/>
                <w:szCs w:val="28"/>
              </w:rPr>
              <w:t>При застройке планируемых территорий жилой застройки, развитии промышленного производства необходимо строительство очистных сооружений, отвечающих но</w:t>
            </w:r>
            <w:r>
              <w:rPr>
                <w:color w:val="000000"/>
                <w:szCs w:val="28"/>
              </w:rPr>
              <w:t xml:space="preserve">рмативным требованиям очистки. </w:t>
            </w:r>
          </w:p>
        </w:tc>
        <w:tc>
          <w:tcPr>
            <w:tcW w:w="1134" w:type="dxa"/>
            <w:shd w:val="clear" w:color="auto" w:fill="FFFFFF"/>
            <w:vAlign w:val="center"/>
          </w:tcPr>
          <w:p w14:paraId="165A7AC0" w14:textId="77777777" w:rsidR="007855D4" w:rsidRPr="00ED338D" w:rsidRDefault="007855D4" w:rsidP="0074535E">
            <w:pPr>
              <w:snapToGrid w:val="0"/>
              <w:jc w:val="center"/>
              <w:rPr>
                <w:b/>
              </w:rPr>
            </w:pPr>
            <w:r w:rsidRPr="00ED338D">
              <w:rPr>
                <w:b/>
              </w:rPr>
              <w:t>-</w:t>
            </w:r>
          </w:p>
        </w:tc>
        <w:tc>
          <w:tcPr>
            <w:tcW w:w="1701" w:type="dxa"/>
            <w:shd w:val="clear" w:color="auto" w:fill="FFFFFF"/>
            <w:vAlign w:val="center"/>
          </w:tcPr>
          <w:p w14:paraId="2823D4BE" w14:textId="77777777" w:rsidR="007855D4" w:rsidRPr="00ED338D" w:rsidRDefault="007855D4" w:rsidP="0074535E">
            <w:pPr>
              <w:snapToGrid w:val="0"/>
              <w:jc w:val="center"/>
            </w:pPr>
          </w:p>
          <w:p w14:paraId="01A55152" w14:textId="77777777" w:rsidR="007855D4" w:rsidRPr="00ED338D" w:rsidRDefault="007855D4" w:rsidP="0074535E">
            <w:pPr>
              <w:snapToGrid w:val="0"/>
              <w:jc w:val="center"/>
            </w:pPr>
            <w:r w:rsidRPr="00ED338D">
              <w:t>сущ.</w:t>
            </w:r>
          </w:p>
          <w:p w14:paraId="3E2D7787" w14:textId="77777777" w:rsidR="007855D4" w:rsidRPr="00ED338D" w:rsidRDefault="007855D4" w:rsidP="0074535E">
            <w:pPr>
              <w:snapToGrid w:val="0"/>
              <w:jc w:val="center"/>
            </w:pPr>
          </w:p>
        </w:tc>
      </w:tr>
      <w:tr w:rsidR="007855D4" w14:paraId="70F67DAA" w14:textId="77777777" w:rsidTr="007855D4">
        <w:trPr>
          <w:trHeight w:val="300"/>
        </w:trPr>
        <w:tc>
          <w:tcPr>
            <w:tcW w:w="554" w:type="dxa"/>
            <w:shd w:val="clear" w:color="auto" w:fill="FFFFFF"/>
          </w:tcPr>
          <w:p w14:paraId="0A5C7261" w14:textId="77777777" w:rsidR="007855D4" w:rsidRPr="0074535E" w:rsidRDefault="007855D4" w:rsidP="0074535E">
            <w:pPr>
              <w:snapToGrid w:val="0"/>
              <w:jc w:val="center"/>
              <w:rPr>
                <w:b/>
              </w:rPr>
            </w:pPr>
            <w:r w:rsidRPr="0074535E">
              <w:rPr>
                <w:b/>
              </w:rPr>
              <w:t>2</w:t>
            </w:r>
          </w:p>
        </w:tc>
        <w:tc>
          <w:tcPr>
            <w:tcW w:w="9239" w:type="dxa"/>
            <w:gridSpan w:val="3"/>
            <w:shd w:val="clear" w:color="auto" w:fill="FFFFFF"/>
            <w:vAlign w:val="center"/>
          </w:tcPr>
          <w:p w14:paraId="179CAF1C" w14:textId="77777777" w:rsidR="007855D4" w:rsidRPr="007855D4" w:rsidRDefault="007855D4" w:rsidP="0074535E">
            <w:pPr>
              <w:snapToGrid w:val="0"/>
              <w:jc w:val="center"/>
              <w:rPr>
                <w:rFonts w:ascii="Times New Roman Полужирный" w:hAnsi="Times New Roman Полужирный" w:cs="Times New Roman"/>
                <w:b/>
                <w:caps/>
                <w:highlight w:val="yellow"/>
                <w:lang w:eastAsia="ru-RU"/>
              </w:rPr>
            </w:pPr>
            <w:r w:rsidRPr="007855D4">
              <w:rPr>
                <w:rFonts w:ascii="Times New Roman Полужирный" w:hAnsi="Times New Roman Полужирный" w:cs="Times New Roman"/>
                <w:b/>
                <w:caps/>
                <w:lang w:eastAsia="ru-RU"/>
              </w:rPr>
              <w:t>Автомобильные дороги местного значения</w:t>
            </w:r>
          </w:p>
        </w:tc>
      </w:tr>
      <w:tr w:rsidR="007855D4" w14:paraId="0F07619F" w14:textId="77777777" w:rsidTr="007855D4">
        <w:trPr>
          <w:trHeight w:val="300"/>
        </w:trPr>
        <w:tc>
          <w:tcPr>
            <w:tcW w:w="554" w:type="dxa"/>
            <w:shd w:val="clear" w:color="auto" w:fill="FFFFFF"/>
          </w:tcPr>
          <w:p w14:paraId="3B3FE150" w14:textId="77777777" w:rsidR="007855D4" w:rsidRPr="002B1080" w:rsidRDefault="007855D4" w:rsidP="009501D0">
            <w:pPr>
              <w:snapToGrid w:val="0"/>
              <w:jc w:val="center"/>
              <w:rPr>
                <w:rFonts w:cs="Times New Roman"/>
                <w:b/>
              </w:rPr>
            </w:pPr>
            <w:r w:rsidRPr="002B1080">
              <w:rPr>
                <w:rFonts w:cs="Times New Roman"/>
                <w:b/>
              </w:rPr>
              <w:t xml:space="preserve"> </w:t>
            </w:r>
          </w:p>
        </w:tc>
        <w:tc>
          <w:tcPr>
            <w:tcW w:w="6404" w:type="dxa"/>
            <w:shd w:val="clear" w:color="auto" w:fill="FFFFFF"/>
            <w:vAlign w:val="center"/>
          </w:tcPr>
          <w:p w14:paraId="1CB38BF6" w14:textId="77777777" w:rsidR="007855D4" w:rsidRPr="00A74E4D" w:rsidRDefault="007855D4" w:rsidP="009501D0">
            <w:pPr>
              <w:pStyle w:val="af"/>
              <w:spacing w:after="0"/>
              <w:jc w:val="center"/>
              <w:rPr>
                <w:rFonts w:ascii="Times New Roman" w:hAnsi="Times New Roman" w:cs="Calibri"/>
              </w:rPr>
            </w:pPr>
            <w:r>
              <w:rPr>
                <w:rFonts w:ascii="Times New Roman" w:hAnsi="Times New Roman" w:cs="Calibri"/>
                <w:bCs/>
                <w:color w:val="000000"/>
                <w:spacing w:val="-2"/>
              </w:rPr>
              <w:t>-</w:t>
            </w:r>
          </w:p>
        </w:tc>
        <w:tc>
          <w:tcPr>
            <w:tcW w:w="1134" w:type="dxa"/>
            <w:shd w:val="clear" w:color="auto" w:fill="FFFFFF"/>
            <w:vAlign w:val="center"/>
          </w:tcPr>
          <w:p w14:paraId="2F0D244D" w14:textId="77777777" w:rsidR="007855D4" w:rsidRPr="00A74E4D" w:rsidRDefault="007855D4" w:rsidP="009501D0">
            <w:pPr>
              <w:snapToGrid w:val="0"/>
              <w:jc w:val="center"/>
            </w:pPr>
            <w:r>
              <w:t>-</w:t>
            </w:r>
          </w:p>
        </w:tc>
        <w:tc>
          <w:tcPr>
            <w:tcW w:w="1701" w:type="dxa"/>
            <w:shd w:val="clear" w:color="auto" w:fill="FFFFFF"/>
            <w:vAlign w:val="center"/>
          </w:tcPr>
          <w:p w14:paraId="26365FD6" w14:textId="77777777" w:rsidR="007855D4" w:rsidRPr="00FA4059" w:rsidRDefault="007855D4" w:rsidP="009501D0">
            <w:pPr>
              <w:jc w:val="center"/>
              <w:rPr>
                <w:rFonts w:cs="Times New Roman"/>
                <w:lang w:eastAsia="ru-RU"/>
              </w:rPr>
            </w:pPr>
          </w:p>
        </w:tc>
      </w:tr>
      <w:tr w:rsidR="007855D4" w14:paraId="4D9D8A22" w14:textId="77777777" w:rsidTr="007855D4">
        <w:trPr>
          <w:trHeight w:val="300"/>
        </w:trPr>
        <w:tc>
          <w:tcPr>
            <w:tcW w:w="554" w:type="dxa"/>
            <w:shd w:val="clear" w:color="auto" w:fill="FFFFFF"/>
          </w:tcPr>
          <w:p w14:paraId="2938D22D" w14:textId="77777777" w:rsidR="007855D4" w:rsidRPr="002B1080" w:rsidRDefault="007855D4" w:rsidP="0074535E">
            <w:pPr>
              <w:snapToGrid w:val="0"/>
              <w:jc w:val="center"/>
              <w:rPr>
                <w:rFonts w:cs="Times New Roman"/>
                <w:b/>
              </w:rPr>
            </w:pPr>
          </w:p>
        </w:tc>
        <w:tc>
          <w:tcPr>
            <w:tcW w:w="6404" w:type="dxa"/>
            <w:shd w:val="clear" w:color="auto" w:fill="FFFFFF"/>
          </w:tcPr>
          <w:p w14:paraId="03E3D1C8" w14:textId="77777777" w:rsidR="007855D4" w:rsidRPr="008A320B" w:rsidRDefault="007855D4" w:rsidP="0074535E">
            <w:pPr>
              <w:pStyle w:val="Default"/>
              <w:rPr>
                <w:color w:val="auto"/>
                <w:sz w:val="23"/>
                <w:szCs w:val="23"/>
                <w:highlight w:val="yellow"/>
              </w:rPr>
            </w:pPr>
          </w:p>
        </w:tc>
        <w:tc>
          <w:tcPr>
            <w:tcW w:w="1134" w:type="dxa"/>
            <w:shd w:val="clear" w:color="auto" w:fill="FFFFFF"/>
          </w:tcPr>
          <w:p w14:paraId="55F3996E" w14:textId="77777777" w:rsidR="007855D4" w:rsidRPr="008A320B" w:rsidRDefault="007855D4" w:rsidP="0074535E">
            <w:pPr>
              <w:pStyle w:val="Default"/>
              <w:jc w:val="center"/>
              <w:rPr>
                <w:color w:val="auto"/>
                <w:sz w:val="23"/>
                <w:szCs w:val="23"/>
                <w:highlight w:val="yellow"/>
              </w:rPr>
            </w:pPr>
          </w:p>
        </w:tc>
        <w:tc>
          <w:tcPr>
            <w:tcW w:w="1701" w:type="dxa"/>
            <w:shd w:val="clear" w:color="auto" w:fill="FFFFFF"/>
          </w:tcPr>
          <w:p w14:paraId="7D51FE81" w14:textId="77777777" w:rsidR="007855D4" w:rsidRPr="002B1080" w:rsidRDefault="007855D4" w:rsidP="0074535E">
            <w:pPr>
              <w:snapToGrid w:val="0"/>
              <w:jc w:val="center"/>
              <w:rPr>
                <w:rFonts w:cs="Times New Roman"/>
                <w:b/>
              </w:rPr>
            </w:pPr>
          </w:p>
        </w:tc>
      </w:tr>
      <w:tr w:rsidR="007855D4" w14:paraId="1B512700" w14:textId="77777777" w:rsidTr="007855D4">
        <w:trPr>
          <w:trHeight w:val="300"/>
        </w:trPr>
        <w:tc>
          <w:tcPr>
            <w:tcW w:w="554" w:type="dxa"/>
            <w:shd w:val="clear" w:color="auto" w:fill="FFFFFF"/>
          </w:tcPr>
          <w:p w14:paraId="2FC90A27" w14:textId="77777777" w:rsidR="007855D4" w:rsidRPr="0074535E" w:rsidRDefault="007855D4" w:rsidP="0074535E">
            <w:pPr>
              <w:snapToGrid w:val="0"/>
              <w:jc w:val="center"/>
              <w:rPr>
                <w:b/>
              </w:rPr>
            </w:pPr>
            <w:r w:rsidRPr="0074535E">
              <w:rPr>
                <w:b/>
              </w:rPr>
              <w:t>3</w:t>
            </w:r>
          </w:p>
        </w:tc>
        <w:tc>
          <w:tcPr>
            <w:tcW w:w="9239" w:type="dxa"/>
            <w:gridSpan w:val="3"/>
            <w:shd w:val="clear" w:color="auto" w:fill="FFFFFF"/>
            <w:vAlign w:val="center"/>
          </w:tcPr>
          <w:p w14:paraId="4E973ECD" w14:textId="77777777" w:rsidR="007855D4" w:rsidRPr="00A74E4D" w:rsidRDefault="007855D4" w:rsidP="0074535E">
            <w:pPr>
              <w:snapToGrid w:val="0"/>
              <w:jc w:val="center"/>
              <w:rPr>
                <w:b/>
              </w:rPr>
            </w:pPr>
            <w:r w:rsidRPr="00A74E4D">
              <w:rPr>
                <w:b/>
                <w:caps/>
              </w:rPr>
              <w:t>Объекты физической культуры и массового спорта, образования, здравоохранения</w:t>
            </w:r>
          </w:p>
        </w:tc>
      </w:tr>
      <w:tr w:rsidR="007855D4" w14:paraId="79F570BA" w14:textId="77777777" w:rsidTr="007855D4">
        <w:trPr>
          <w:trHeight w:val="300"/>
        </w:trPr>
        <w:tc>
          <w:tcPr>
            <w:tcW w:w="554" w:type="dxa"/>
            <w:shd w:val="clear" w:color="auto" w:fill="FFFFFF"/>
          </w:tcPr>
          <w:p w14:paraId="1351ED64" w14:textId="77777777" w:rsidR="007855D4" w:rsidRPr="002B1080" w:rsidRDefault="007855D4" w:rsidP="0074535E">
            <w:pPr>
              <w:snapToGrid w:val="0"/>
              <w:jc w:val="center"/>
            </w:pPr>
            <w:r w:rsidRPr="002B1080">
              <w:t>3.1</w:t>
            </w:r>
          </w:p>
        </w:tc>
        <w:tc>
          <w:tcPr>
            <w:tcW w:w="6404" w:type="dxa"/>
            <w:shd w:val="clear" w:color="auto" w:fill="FFFFFF"/>
            <w:vAlign w:val="center"/>
          </w:tcPr>
          <w:p w14:paraId="490CC642" w14:textId="77777777" w:rsidR="007855D4" w:rsidRPr="00A74E4D" w:rsidRDefault="007855D4" w:rsidP="0074535E">
            <w:pPr>
              <w:snapToGrid w:val="0"/>
              <w:jc w:val="center"/>
              <w:rPr>
                <w:caps/>
              </w:rPr>
            </w:pPr>
            <w:r w:rsidRPr="00A74E4D">
              <w:rPr>
                <w:b/>
                <w:caps/>
              </w:rPr>
              <w:t>Объекты физической культуры и массового спорта</w:t>
            </w:r>
          </w:p>
        </w:tc>
        <w:tc>
          <w:tcPr>
            <w:tcW w:w="1134" w:type="dxa"/>
            <w:shd w:val="clear" w:color="auto" w:fill="FFFFFF"/>
            <w:vAlign w:val="center"/>
          </w:tcPr>
          <w:p w14:paraId="0A1E9CE9" w14:textId="77777777" w:rsidR="007855D4" w:rsidRPr="00A74E4D" w:rsidRDefault="007855D4" w:rsidP="0074535E">
            <w:pPr>
              <w:snapToGrid w:val="0"/>
              <w:jc w:val="center"/>
              <w:rPr>
                <w:b/>
              </w:rPr>
            </w:pPr>
          </w:p>
        </w:tc>
        <w:tc>
          <w:tcPr>
            <w:tcW w:w="1701" w:type="dxa"/>
            <w:shd w:val="clear" w:color="auto" w:fill="FFFFFF"/>
          </w:tcPr>
          <w:p w14:paraId="53763C55" w14:textId="77777777" w:rsidR="007855D4" w:rsidRPr="002B1080" w:rsidRDefault="007855D4" w:rsidP="0074535E">
            <w:pPr>
              <w:snapToGrid w:val="0"/>
              <w:jc w:val="center"/>
              <w:rPr>
                <w:rFonts w:cs="Times New Roman"/>
                <w:b/>
              </w:rPr>
            </w:pPr>
          </w:p>
        </w:tc>
      </w:tr>
      <w:tr w:rsidR="007855D4" w14:paraId="4D606077" w14:textId="77777777" w:rsidTr="007855D4">
        <w:trPr>
          <w:trHeight w:val="300"/>
        </w:trPr>
        <w:tc>
          <w:tcPr>
            <w:tcW w:w="554" w:type="dxa"/>
            <w:shd w:val="clear" w:color="auto" w:fill="FFFFFF"/>
          </w:tcPr>
          <w:p w14:paraId="57F28655" w14:textId="77777777" w:rsidR="007855D4" w:rsidRPr="002B1080" w:rsidRDefault="007855D4" w:rsidP="0074535E">
            <w:pPr>
              <w:snapToGrid w:val="0"/>
              <w:jc w:val="center"/>
            </w:pPr>
          </w:p>
        </w:tc>
        <w:tc>
          <w:tcPr>
            <w:tcW w:w="6404" w:type="dxa"/>
            <w:shd w:val="clear" w:color="auto" w:fill="FFFFFF"/>
            <w:vAlign w:val="center"/>
          </w:tcPr>
          <w:p w14:paraId="0E1840FA" w14:textId="77777777" w:rsidR="007855D4" w:rsidRDefault="007855D4" w:rsidP="009501D0">
            <w:pPr>
              <w:suppressAutoHyphens w:val="0"/>
              <w:autoSpaceDE w:val="0"/>
              <w:autoSpaceDN w:val="0"/>
              <w:adjustRightInd w:val="0"/>
              <w:rPr>
                <w:rFonts w:cs="Times New Roman"/>
              </w:rPr>
            </w:pPr>
            <w:r>
              <w:rPr>
                <w:rFonts w:cs="Times New Roman"/>
              </w:rPr>
              <w:t>М</w:t>
            </w:r>
            <w:r w:rsidRPr="009501D0">
              <w:rPr>
                <w:rFonts w:cs="Times New Roman"/>
              </w:rPr>
              <w:t xml:space="preserve">ногофункциональные площадки в д. </w:t>
            </w:r>
            <w:r>
              <w:rPr>
                <w:rFonts w:cs="Times New Roman"/>
              </w:rPr>
              <w:t>Апарки</w:t>
            </w:r>
            <w:r w:rsidRPr="009501D0">
              <w:rPr>
                <w:rFonts w:cs="Times New Roman"/>
              </w:rPr>
              <w:t xml:space="preserve">, </w:t>
            </w:r>
          </w:p>
          <w:p w14:paraId="53815EFB" w14:textId="77777777" w:rsidR="007855D4" w:rsidRPr="00A74E4D" w:rsidRDefault="007855D4" w:rsidP="00C10C02">
            <w:pPr>
              <w:suppressAutoHyphens w:val="0"/>
              <w:autoSpaceDE w:val="0"/>
              <w:autoSpaceDN w:val="0"/>
              <w:adjustRightInd w:val="0"/>
              <w:rPr>
                <w:rFonts w:ascii="CIDFont+F2" w:hAnsi="CIDFont+F2" w:cs="CIDFont+F2"/>
                <w:lang w:eastAsia="ru-RU"/>
              </w:rPr>
            </w:pPr>
            <w:r>
              <w:rPr>
                <w:rFonts w:cs="Times New Roman"/>
              </w:rPr>
              <w:t>п</w:t>
            </w:r>
            <w:r w:rsidRPr="009501D0">
              <w:rPr>
                <w:rFonts w:cs="Times New Roman"/>
              </w:rPr>
              <w:t xml:space="preserve">. </w:t>
            </w:r>
            <w:r>
              <w:rPr>
                <w:rFonts w:cs="Times New Roman"/>
              </w:rPr>
              <w:t>Пронь</w:t>
            </w:r>
          </w:p>
        </w:tc>
        <w:tc>
          <w:tcPr>
            <w:tcW w:w="1134" w:type="dxa"/>
            <w:shd w:val="clear" w:color="auto" w:fill="FFFFFF"/>
            <w:vAlign w:val="center"/>
          </w:tcPr>
          <w:p w14:paraId="2525AAD0" w14:textId="77777777" w:rsidR="007855D4" w:rsidRPr="00A74E4D" w:rsidRDefault="007855D4" w:rsidP="0074535E">
            <w:pPr>
              <w:snapToGrid w:val="0"/>
              <w:jc w:val="center"/>
            </w:pPr>
            <w:r>
              <w:t>2</w:t>
            </w:r>
          </w:p>
        </w:tc>
        <w:tc>
          <w:tcPr>
            <w:tcW w:w="1701" w:type="dxa"/>
            <w:shd w:val="clear" w:color="auto" w:fill="FFFFFF"/>
          </w:tcPr>
          <w:p w14:paraId="3116A90F" w14:textId="77777777" w:rsidR="007855D4" w:rsidRPr="002B1080" w:rsidRDefault="007855D4" w:rsidP="0074535E">
            <w:pPr>
              <w:snapToGrid w:val="0"/>
              <w:jc w:val="center"/>
              <w:rPr>
                <w:rFonts w:cs="Times New Roman"/>
                <w:b/>
              </w:rPr>
            </w:pPr>
            <w:r w:rsidRPr="00A74E4D">
              <w:t>сущ.</w:t>
            </w:r>
          </w:p>
        </w:tc>
      </w:tr>
      <w:tr w:rsidR="007855D4" w14:paraId="6DBF32BF" w14:textId="77777777" w:rsidTr="007855D4">
        <w:trPr>
          <w:trHeight w:val="564"/>
        </w:trPr>
        <w:tc>
          <w:tcPr>
            <w:tcW w:w="554" w:type="dxa"/>
            <w:shd w:val="clear" w:color="auto" w:fill="FFFFFF"/>
          </w:tcPr>
          <w:p w14:paraId="0561A208" w14:textId="77777777" w:rsidR="007855D4" w:rsidRPr="002B1080" w:rsidRDefault="007855D4" w:rsidP="0074535E">
            <w:pPr>
              <w:snapToGrid w:val="0"/>
              <w:jc w:val="center"/>
            </w:pPr>
          </w:p>
        </w:tc>
        <w:tc>
          <w:tcPr>
            <w:tcW w:w="6404" w:type="dxa"/>
            <w:shd w:val="clear" w:color="auto" w:fill="FFFFFF"/>
            <w:vAlign w:val="center"/>
          </w:tcPr>
          <w:p w14:paraId="0D91B67F" w14:textId="77777777" w:rsidR="007855D4" w:rsidRPr="00A74E4D" w:rsidRDefault="007855D4" w:rsidP="00C10C02">
            <w:pPr>
              <w:snapToGrid w:val="0"/>
              <w:jc w:val="both"/>
              <w:rPr>
                <w:szCs w:val="28"/>
              </w:rPr>
            </w:pPr>
            <w:r>
              <w:rPr>
                <w:rFonts w:cs="Times New Roman"/>
              </w:rPr>
              <w:t>Ф</w:t>
            </w:r>
            <w:r w:rsidRPr="009501D0">
              <w:rPr>
                <w:rFonts w:cs="Times New Roman"/>
              </w:rPr>
              <w:t>утбольн</w:t>
            </w:r>
            <w:r>
              <w:rPr>
                <w:rFonts w:cs="Times New Roman"/>
              </w:rPr>
              <w:t>ое</w:t>
            </w:r>
            <w:r w:rsidRPr="009501D0">
              <w:rPr>
                <w:rFonts w:cs="Times New Roman"/>
              </w:rPr>
              <w:t xml:space="preserve"> пол</w:t>
            </w:r>
            <w:r>
              <w:rPr>
                <w:rFonts w:cs="Times New Roman"/>
              </w:rPr>
              <w:t>е</w:t>
            </w:r>
            <w:r w:rsidRPr="009501D0">
              <w:rPr>
                <w:rFonts w:cs="Times New Roman"/>
              </w:rPr>
              <w:t xml:space="preserve"> в д. </w:t>
            </w:r>
            <w:r>
              <w:rPr>
                <w:rFonts w:cs="Times New Roman"/>
              </w:rPr>
              <w:t>Кропотово</w:t>
            </w:r>
          </w:p>
        </w:tc>
        <w:tc>
          <w:tcPr>
            <w:tcW w:w="1134" w:type="dxa"/>
            <w:shd w:val="clear" w:color="auto" w:fill="FFFFFF"/>
            <w:vAlign w:val="center"/>
          </w:tcPr>
          <w:p w14:paraId="2A12D259" w14:textId="77777777" w:rsidR="007855D4" w:rsidRPr="00A74E4D" w:rsidRDefault="007855D4" w:rsidP="0074535E">
            <w:pPr>
              <w:snapToGrid w:val="0"/>
              <w:jc w:val="center"/>
            </w:pPr>
            <w:r>
              <w:t>1</w:t>
            </w:r>
          </w:p>
        </w:tc>
        <w:tc>
          <w:tcPr>
            <w:tcW w:w="1701" w:type="dxa"/>
            <w:shd w:val="clear" w:color="auto" w:fill="FFFFFF"/>
          </w:tcPr>
          <w:p w14:paraId="2F1C5A41" w14:textId="77777777" w:rsidR="007855D4" w:rsidRPr="002B1080" w:rsidRDefault="007855D4" w:rsidP="0074535E">
            <w:pPr>
              <w:snapToGrid w:val="0"/>
              <w:jc w:val="center"/>
              <w:rPr>
                <w:rFonts w:cs="Times New Roman"/>
                <w:b/>
              </w:rPr>
            </w:pPr>
            <w:r w:rsidRPr="00A74E4D">
              <w:t>сущ.</w:t>
            </w:r>
          </w:p>
        </w:tc>
      </w:tr>
      <w:tr w:rsidR="007855D4" w14:paraId="247F4506" w14:textId="77777777" w:rsidTr="007855D4">
        <w:trPr>
          <w:trHeight w:val="424"/>
        </w:trPr>
        <w:tc>
          <w:tcPr>
            <w:tcW w:w="554" w:type="dxa"/>
            <w:shd w:val="clear" w:color="auto" w:fill="FFFFFF"/>
          </w:tcPr>
          <w:p w14:paraId="5B0ABFFF" w14:textId="77777777" w:rsidR="007855D4" w:rsidRPr="002B1080" w:rsidRDefault="007855D4" w:rsidP="0074535E">
            <w:pPr>
              <w:snapToGrid w:val="0"/>
              <w:jc w:val="center"/>
            </w:pPr>
            <w:r w:rsidRPr="002B1080">
              <w:t>3.2</w:t>
            </w:r>
          </w:p>
        </w:tc>
        <w:tc>
          <w:tcPr>
            <w:tcW w:w="6404" w:type="dxa"/>
            <w:shd w:val="clear" w:color="auto" w:fill="FFFFFF"/>
            <w:vAlign w:val="center"/>
          </w:tcPr>
          <w:p w14:paraId="46748828" w14:textId="77777777" w:rsidR="007855D4" w:rsidRPr="00A74E4D" w:rsidRDefault="007855D4" w:rsidP="007B273F">
            <w:pPr>
              <w:snapToGrid w:val="0"/>
              <w:jc w:val="center"/>
              <w:rPr>
                <w:b/>
              </w:rPr>
            </w:pPr>
            <w:r w:rsidRPr="00A74E4D">
              <w:rPr>
                <w:b/>
                <w:caps/>
              </w:rPr>
              <w:t>Объекты образования</w:t>
            </w:r>
          </w:p>
        </w:tc>
        <w:tc>
          <w:tcPr>
            <w:tcW w:w="1134" w:type="dxa"/>
          </w:tcPr>
          <w:p w14:paraId="7F983D4B" w14:textId="77777777" w:rsidR="007855D4" w:rsidRPr="00A74E4D" w:rsidRDefault="007855D4" w:rsidP="0074535E">
            <w:pPr>
              <w:snapToGrid w:val="0"/>
              <w:jc w:val="center"/>
            </w:pPr>
          </w:p>
        </w:tc>
        <w:tc>
          <w:tcPr>
            <w:tcW w:w="1701" w:type="dxa"/>
            <w:shd w:val="clear" w:color="auto" w:fill="FFFFFF"/>
          </w:tcPr>
          <w:p w14:paraId="0E74737D" w14:textId="77777777" w:rsidR="007855D4" w:rsidRPr="002B1080" w:rsidRDefault="007855D4" w:rsidP="0074535E">
            <w:pPr>
              <w:snapToGrid w:val="0"/>
              <w:jc w:val="center"/>
              <w:rPr>
                <w:rFonts w:cs="Times New Roman"/>
                <w:b/>
              </w:rPr>
            </w:pPr>
          </w:p>
        </w:tc>
      </w:tr>
      <w:tr w:rsidR="007855D4" w14:paraId="76AE5741" w14:textId="77777777" w:rsidTr="007855D4">
        <w:trPr>
          <w:trHeight w:val="558"/>
        </w:trPr>
        <w:tc>
          <w:tcPr>
            <w:tcW w:w="554" w:type="dxa"/>
            <w:shd w:val="clear" w:color="auto" w:fill="FFFFFF"/>
          </w:tcPr>
          <w:p w14:paraId="4187BD03" w14:textId="77777777" w:rsidR="007855D4" w:rsidRPr="002B1080" w:rsidRDefault="007855D4" w:rsidP="0074535E">
            <w:pPr>
              <w:snapToGrid w:val="0"/>
              <w:jc w:val="center"/>
            </w:pPr>
          </w:p>
        </w:tc>
        <w:tc>
          <w:tcPr>
            <w:tcW w:w="6404" w:type="dxa"/>
            <w:shd w:val="clear" w:color="auto" w:fill="FFFFFF"/>
            <w:vAlign w:val="center"/>
          </w:tcPr>
          <w:p w14:paraId="0F6B0106" w14:textId="77777777" w:rsidR="007855D4" w:rsidRPr="00A74E4D" w:rsidRDefault="007855D4" w:rsidP="007B273F">
            <w:pPr>
              <w:snapToGrid w:val="0"/>
              <w:jc w:val="center"/>
              <w:rPr>
                <w:b/>
              </w:rPr>
            </w:pPr>
            <w:r w:rsidRPr="00A74E4D">
              <w:rPr>
                <w:b/>
                <w:bCs/>
                <w:caps/>
              </w:rPr>
              <w:t>Учреждения образования</w:t>
            </w:r>
          </w:p>
        </w:tc>
        <w:tc>
          <w:tcPr>
            <w:tcW w:w="1134" w:type="dxa"/>
            <w:shd w:val="clear" w:color="auto" w:fill="FFFFFF"/>
            <w:vAlign w:val="center"/>
          </w:tcPr>
          <w:p w14:paraId="1712E9FF" w14:textId="77777777" w:rsidR="007855D4" w:rsidRPr="00A74E4D" w:rsidRDefault="007855D4" w:rsidP="0074535E">
            <w:pPr>
              <w:snapToGrid w:val="0"/>
              <w:jc w:val="center"/>
            </w:pPr>
          </w:p>
        </w:tc>
        <w:tc>
          <w:tcPr>
            <w:tcW w:w="1701" w:type="dxa"/>
            <w:shd w:val="clear" w:color="auto" w:fill="FFFFFF"/>
          </w:tcPr>
          <w:p w14:paraId="4BA7928F" w14:textId="77777777" w:rsidR="007855D4" w:rsidRPr="002B1080" w:rsidRDefault="007855D4" w:rsidP="0074535E">
            <w:pPr>
              <w:snapToGrid w:val="0"/>
              <w:jc w:val="center"/>
              <w:rPr>
                <w:rFonts w:cs="Times New Roman"/>
                <w:b/>
              </w:rPr>
            </w:pPr>
          </w:p>
        </w:tc>
      </w:tr>
      <w:tr w:rsidR="007855D4" w14:paraId="7ACAC79D" w14:textId="77777777" w:rsidTr="007855D4">
        <w:trPr>
          <w:trHeight w:val="300"/>
        </w:trPr>
        <w:tc>
          <w:tcPr>
            <w:tcW w:w="554" w:type="dxa"/>
            <w:shd w:val="clear" w:color="auto" w:fill="FFFFFF"/>
          </w:tcPr>
          <w:p w14:paraId="19565A9E" w14:textId="77777777" w:rsidR="007855D4" w:rsidRPr="002B1080" w:rsidRDefault="007855D4" w:rsidP="0074535E">
            <w:pPr>
              <w:snapToGrid w:val="0"/>
              <w:jc w:val="center"/>
            </w:pPr>
          </w:p>
        </w:tc>
        <w:tc>
          <w:tcPr>
            <w:tcW w:w="6404" w:type="dxa"/>
            <w:shd w:val="clear" w:color="auto" w:fill="FFFFFF"/>
            <w:vAlign w:val="center"/>
          </w:tcPr>
          <w:p w14:paraId="29BE6338" w14:textId="0AE2A2F9" w:rsidR="007855D4" w:rsidRPr="003347A0" w:rsidRDefault="003347A0" w:rsidP="003347A0">
            <w:pPr>
              <w:widowControl w:val="0"/>
              <w:tabs>
                <w:tab w:val="left" w:pos="993"/>
              </w:tabs>
              <w:autoSpaceDE w:val="0"/>
              <w:autoSpaceDN w:val="0"/>
              <w:adjustRightInd w:val="0"/>
              <w:spacing w:line="276" w:lineRule="auto"/>
              <w:rPr>
                <w:rFonts w:ascii="PT Astra Serif" w:eastAsia="Arial" w:hAnsi="PT Astra Serif"/>
              </w:rPr>
            </w:pPr>
            <w:r w:rsidRPr="00722677">
              <w:rPr>
                <w:rFonts w:ascii="PT Astra Serif" w:eastAsia="Arial" w:hAnsi="PT Astra Serif"/>
              </w:rPr>
              <w:t xml:space="preserve">Муниципальное казенное общеобразовательное учреждение Львовская средняя общеобразовательная школа </w:t>
            </w:r>
            <w:r>
              <w:rPr>
                <w:rFonts w:ascii="PT Astra Serif" w:eastAsia="Arial" w:hAnsi="PT Astra Serif"/>
              </w:rPr>
              <w:t xml:space="preserve">имени И. С. Ефанова </w:t>
            </w:r>
            <w:r w:rsidRPr="006413E5">
              <w:rPr>
                <w:rFonts w:ascii="PT Astra Serif" w:eastAsia="Arial" w:hAnsi="PT Astra Serif"/>
              </w:rPr>
              <w:t>(МКОУ Львовская СОШ)</w:t>
            </w:r>
            <w:r w:rsidR="007855D4" w:rsidRPr="00B3262C">
              <w:rPr>
                <w:color w:val="000000"/>
              </w:rPr>
              <w:t xml:space="preserve">, </w:t>
            </w:r>
            <w:r w:rsidRPr="003347A0">
              <w:rPr>
                <w:color w:val="000000"/>
              </w:rPr>
              <w:t>301747, Тульская область, Кимовский район, деревня Львово, здание 88</w:t>
            </w:r>
          </w:p>
        </w:tc>
        <w:tc>
          <w:tcPr>
            <w:tcW w:w="1134" w:type="dxa"/>
            <w:shd w:val="clear" w:color="auto" w:fill="FFFFFF"/>
            <w:vAlign w:val="center"/>
          </w:tcPr>
          <w:p w14:paraId="07F12E71" w14:textId="77777777" w:rsidR="007855D4" w:rsidRPr="00A74E4D" w:rsidRDefault="007855D4" w:rsidP="0074535E">
            <w:pPr>
              <w:snapToGrid w:val="0"/>
              <w:jc w:val="center"/>
            </w:pPr>
            <w:r w:rsidRPr="00A74E4D">
              <w:t>1</w:t>
            </w:r>
          </w:p>
        </w:tc>
        <w:tc>
          <w:tcPr>
            <w:tcW w:w="1701" w:type="dxa"/>
            <w:shd w:val="clear" w:color="auto" w:fill="FFFFFF"/>
          </w:tcPr>
          <w:p w14:paraId="4A8F6963" w14:textId="77777777" w:rsidR="007855D4" w:rsidRPr="002B1080" w:rsidRDefault="007855D4" w:rsidP="0074535E">
            <w:pPr>
              <w:snapToGrid w:val="0"/>
              <w:jc w:val="center"/>
              <w:rPr>
                <w:rFonts w:cs="Times New Roman"/>
                <w:b/>
              </w:rPr>
            </w:pPr>
            <w:r w:rsidRPr="00A74E4D">
              <w:t>сущ.</w:t>
            </w:r>
          </w:p>
        </w:tc>
      </w:tr>
      <w:tr w:rsidR="007855D4" w14:paraId="791C7791" w14:textId="77777777" w:rsidTr="007855D4">
        <w:trPr>
          <w:trHeight w:val="300"/>
        </w:trPr>
        <w:tc>
          <w:tcPr>
            <w:tcW w:w="554" w:type="dxa"/>
            <w:shd w:val="clear" w:color="auto" w:fill="FFFFFF"/>
          </w:tcPr>
          <w:p w14:paraId="5058CB45" w14:textId="77777777" w:rsidR="007855D4" w:rsidRPr="002B1080" w:rsidRDefault="007855D4" w:rsidP="0074535E">
            <w:pPr>
              <w:snapToGrid w:val="0"/>
              <w:jc w:val="center"/>
            </w:pPr>
          </w:p>
        </w:tc>
        <w:tc>
          <w:tcPr>
            <w:tcW w:w="6404" w:type="dxa"/>
            <w:shd w:val="clear" w:color="auto" w:fill="FFFFFF"/>
            <w:vAlign w:val="center"/>
          </w:tcPr>
          <w:p w14:paraId="7BBCEFAD" w14:textId="03129359" w:rsidR="007855D4" w:rsidRPr="003347A0" w:rsidRDefault="003347A0" w:rsidP="003347A0">
            <w:pPr>
              <w:widowControl w:val="0"/>
              <w:tabs>
                <w:tab w:val="left" w:pos="993"/>
              </w:tabs>
              <w:autoSpaceDE w:val="0"/>
              <w:autoSpaceDN w:val="0"/>
              <w:adjustRightInd w:val="0"/>
              <w:spacing w:line="276" w:lineRule="auto"/>
              <w:rPr>
                <w:rFonts w:ascii="PT Astra Serif" w:eastAsia="Arial" w:hAnsi="PT Astra Serif"/>
              </w:rPr>
            </w:pPr>
            <w:r w:rsidRPr="00722677">
              <w:rPr>
                <w:rFonts w:ascii="PT Astra Serif" w:eastAsia="Arial" w:hAnsi="PT Astra Serif"/>
              </w:rPr>
              <w:t>Муниципальное казенное общеобразовательное учреждение Хитровщинская общеобразовательная средняя школа</w:t>
            </w:r>
            <w:r>
              <w:rPr>
                <w:rFonts w:ascii="PT Astra Serif" w:eastAsia="Arial" w:hAnsi="PT Astra Serif"/>
              </w:rPr>
              <w:t xml:space="preserve"> </w:t>
            </w:r>
            <w:r w:rsidRPr="006413E5">
              <w:rPr>
                <w:rFonts w:ascii="PT Astra Serif" w:eastAsia="Arial" w:hAnsi="PT Astra Serif"/>
              </w:rPr>
              <w:t>(МКОУ Хитровщинская СОШ)</w:t>
            </w:r>
            <w:r w:rsidR="007855D4" w:rsidRPr="00B3262C">
              <w:rPr>
                <w:rFonts w:cs="Times New Roman"/>
              </w:rPr>
              <w:t xml:space="preserve">, </w:t>
            </w:r>
            <w:r w:rsidRPr="003347A0">
              <w:rPr>
                <w:rFonts w:cs="Times New Roman"/>
              </w:rPr>
              <w:t>301737, Тульская область, Кимовский район, село Хитровщина, здание 17</w:t>
            </w:r>
          </w:p>
        </w:tc>
        <w:tc>
          <w:tcPr>
            <w:tcW w:w="1134" w:type="dxa"/>
            <w:shd w:val="clear" w:color="auto" w:fill="FFFFFF"/>
            <w:vAlign w:val="center"/>
          </w:tcPr>
          <w:p w14:paraId="1A43AFDE" w14:textId="77777777" w:rsidR="007855D4" w:rsidRPr="00A74E4D" w:rsidRDefault="007855D4" w:rsidP="0074535E">
            <w:pPr>
              <w:snapToGrid w:val="0"/>
              <w:jc w:val="center"/>
            </w:pPr>
            <w:r w:rsidRPr="00A74E4D">
              <w:t>1</w:t>
            </w:r>
          </w:p>
        </w:tc>
        <w:tc>
          <w:tcPr>
            <w:tcW w:w="1701" w:type="dxa"/>
            <w:shd w:val="clear" w:color="auto" w:fill="FFFFFF"/>
          </w:tcPr>
          <w:p w14:paraId="31BEA068" w14:textId="77777777" w:rsidR="007855D4" w:rsidRPr="002B1080" w:rsidRDefault="007855D4" w:rsidP="0074535E">
            <w:pPr>
              <w:snapToGrid w:val="0"/>
              <w:jc w:val="center"/>
              <w:rPr>
                <w:rFonts w:cs="Times New Roman"/>
                <w:b/>
              </w:rPr>
            </w:pPr>
            <w:r w:rsidRPr="00A74E4D">
              <w:t>сущ.</w:t>
            </w:r>
          </w:p>
        </w:tc>
      </w:tr>
      <w:tr w:rsidR="007855D4" w14:paraId="37852490" w14:textId="77777777" w:rsidTr="007855D4">
        <w:trPr>
          <w:trHeight w:val="300"/>
        </w:trPr>
        <w:tc>
          <w:tcPr>
            <w:tcW w:w="554" w:type="dxa"/>
            <w:shd w:val="clear" w:color="auto" w:fill="FFFFFF"/>
          </w:tcPr>
          <w:p w14:paraId="5423E1F2" w14:textId="77777777" w:rsidR="007855D4" w:rsidRPr="002B1080" w:rsidRDefault="007855D4" w:rsidP="007B273F">
            <w:pPr>
              <w:snapToGrid w:val="0"/>
              <w:jc w:val="center"/>
            </w:pPr>
          </w:p>
        </w:tc>
        <w:tc>
          <w:tcPr>
            <w:tcW w:w="6404" w:type="dxa"/>
            <w:shd w:val="clear" w:color="auto" w:fill="FFFFFF"/>
            <w:vAlign w:val="center"/>
          </w:tcPr>
          <w:p w14:paraId="354F907D" w14:textId="07509D58" w:rsidR="007855D4" w:rsidRPr="003347A0" w:rsidRDefault="003347A0" w:rsidP="003347A0">
            <w:pPr>
              <w:widowControl w:val="0"/>
              <w:tabs>
                <w:tab w:val="left" w:pos="993"/>
              </w:tabs>
              <w:autoSpaceDE w:val="0"/>
              <w:autoSpaceDN w:val="0"/>
              <w:adjustRightInd w:val="0"/>
              <w:spacing w:line="276" w:lineRule="auto"/>
              <w:rPr>
                <w:rFonts w:ascii="PT Astra Serif" w:eastAsia="Arial" w:hAnsi="PT Astra Serif"/>
              </w:rPr>
            </w:pPr>
            <w:r w:rsidRPr="00722677">
              <w:rPr>
                <w:rFonts w:ascii="PT Astra Serif" w:eastAsia="Arial" w:hAnsi="PT Astra Serif"/>
              </w:rPr>
              <w:t xml:space="preserve">Муниципальное казенное общеобразовательное учреждение Новольвовская средняя общеобразовательная школа имени Ф. А. Гаврюхина </w:t>
            </w:r>
            <w:r w:rsidRPr="006413E5">
              <w:rPr>
                <w:rFonts w:ascii="PT Astra Serif" w:eastAsia="Arial" w:hAnsi="PT Astra Serif"/>
              </w:rPr>
              <w:t>(МКОУ Новольвовская СОШ)</w:t>
            </w:r>
            <w:r>
              <w:rPr>
                <w:rFonts w:ascii="PT Astra Serif" w:eastAsia="Arial" w:hAnsi="PT Astra Serif"/>
              </w:rPr>
              <w:t>, 301735, Тульская область, Кимовский район, поселок городского типа Новольвовск, улица Школьная, здание 6</w:t>
            </w:r>
          </w:p>
        </w:tc>
        <w:tc>
          <w:tcPr>
            <w:tcW w:w="1134" w:type="dxa"/>
            <w:shd w:val="clear" w:color="auto" w:fill="FFFFFF"/>
            <w:vAlign w:val="center"/>
          </w:tcPr>
          <w:p w14:paraId="4866E4F3" w14:textId="77777777" w:rsidR="007855D4" w:rsidRPr="00A74E4D" w:rsidRDefault="007855D4" w:rsidP="007B273F">
            <w:pPr>
              <w:snapToGrid w:val="0"/>
              <w:jc w:val="center"/>
            </w:pPr>
            <w:r>
              <w:t>1</w:t>
            </w:r>
          </w:p>
        </w:tc>
        <w:tc>
          <w:tcPr>
            <w:tcW w:w="1701" w:type="dxa"/>
            <w:shd w:val="clear" w:color="auto" w:fill="FFFFFF"/>
            <w:vAlign w:val="center"/>
          </w:tcPr>
          <w:p w14:paraId="2E6A1A71" w14:textId="77777777" w:rsidR="007855D4" w:rsidRDefault="007855D4" w:rsidP="007B273F">
            <w:pPr>
              <w:jc w:val="center"/>
            </w:pPr>
            <w:r w:rsidRPr="0093027B">
              <w:t>сущ.</w:t>
            </w:r>
          </w:p>
        </w:tc>
      </w:tr>
      <w:tr w:rsidR="007855D4" w14:paraId="59FB5A7B" w14:textId="77777777" w:rsidTr="007855D4">
        <w:trPr>
          <w:trHeight w:val="300"/>
        </w:trPr>
        <w:tc>
          <w:tcPr>
            <w:tcW w:w="554" w:type="dxa"/>
            <w:shd w:val="clear" w:color="auto" w:fill="FFFFFF"/>
          </w:tcPr>
          <w:p w14:paraId="09D8750B" w14:textId="77777777" w:rsidR="007855D4" w:rsidRPr="002B1080" w:rsidRDefault="007855D4" w:rsidP="007B273F">
            <w:pPr>
              <w:snapToGrid w:val="0"/>
              <w:jc w:val="center"/>
            </w:pPr>
          </w:p>
        </w:tc>
        <w:tc>
          <w:tcPr>
            <w:tcW w:w="6404" w:type="dxa"/>
            <w:shd w:val="clear" w:color="auto" w:fill="FFFFFF"/>
            <w:vAlign w:val="center"/>
          </w:tcPr>
          <w:p w14:paraId="64E025A0" w14:textId="220AFBAB" w:rsidR="007855D4" w:rsidRPr="007B273F" w:rsidRDefault="003347A0" w:rsidP="007B273F">
            <w:pPr>
              <w:jc w:val="both"/>
              <w:rPr>
                <w:rFonts w:cs="Times New Roman"/>
              </w:rPr>
            </w:pPr>
            <w:r w:rsidRPr="00722677">
              <w:rPr>
                <w:rFonts w:ascii="PT Astra Serif" w:eastAsia="Arial" w:hAnsi="PT Astra Serif"/>
              </w:rPr>
              <w:t xml:space="preserve">Муниципальное казенное общеобразовательное учреждение Машковская основная общеобразовательная школа </w:t>
            </w:r>
            <w:r w:rsidRPr="006413E5">
              <w:rPr>
                <w:rFonts w:ascii="PT Astra Serif" w:eastAsia="Arial" w:hAnsi="PT Astra Serif"/>
              </w:rPr>
              <w:t>(МКОУ Машковская ООШ)</w:t>
            </w:r>
            <w:r>
              <w:rPr>
                <w:rFonts w:ascii="PT Astra Serif" w:eastAsia="Arial" w:hAnsi="PT Astra Serif"/>
              </w:rPr>
              <w:t>, 301736, Тульская область, Кимовский район, деревня Машково, здание 73</w:t>
            </w:r>
          </w:p>
        </w:tc>
        <w:tc>
          <w:tcPr>
            <w:tcW w:w="1134" w:type="dxa"/>
            <w:shd w:val="clear" w:color="auto" w:fill="FFFFFF"/>
            <w:vAlign w:val="center"/>
          </w:tcPr>
          <w:p w14:paraId="06106AE2" w14:textId="77777777" w:rsidR="007855D4" w:rsidRPr="00A74E4D" w:rsidRDefault="007855D4" w:rsidP="007B273F">
            <w:pPr>
              <w:snapToGrid w:val="0"/>
              <w:jc w:val="center"/>
            </w:pPr>
            <w:r>
              <w:t>1</w:t>
            </w:r>
          </w:p>
        </w:tc>
        <w:tc>
          <w:tcPr>
            <w:tcW w:w="1701" w:type="dxa"/>
            <w:shd w:val="clear" w:color="auto" w:fill="FFFFFF"/>
            <w:vAlign w:val="center"/>
          </w:tcPr>
          <w:p w14:paraId="3EE107F7" w14:textId="77777777" w:rsidR="007855D4" w:rsidRDefault="007855D4" w:rsidP="007B273F">
            <w:pPr>
              <w:jc w:val="center"/>
            </w:pPr>
            <w:r w:rsidRPr="0093027B">
              <w:t>сущ.</w:t>
            </w:r>
          </w:p>
        </w:tc>
      </w:tr>
      <w:tr w:rsidR="007855D4" w14:paraId="02F3C19F" w14:textId="77777777" w:rsidTr="007855D4">
        <w:trPr>
          <w:trHeight w:val="300"/>
        </w:trPr>
        <w:tc>
          <w:tcPr>
            <w:tcW w:w="554" w:type="dxa"/>
            <w:shd w:val="clear" w:color="auto" w:fill="FFFFFF"/>
          </w:tcPr>
          <w:p w14:paraId="1ACB1307" w14:textId="77777777" w:rsidR="007855D4" w:rsidRPr="002B1080" w:rsidRDefault="007855D4" w:rsidP="00C10C02">
            <w:pPr>
              <w:snapToGrid w:val="0"/>
              <w:jc w:val="center"/>
            </w:pPr>
          </w:p>
        </w:tc>
        <w:tc>
          <w:tcPr>
            <w:tcW w:w="6404" w:type="dxa"/>
            <w:shd w:val="clear" w:color="auto" w:fill="FFFFFF"/>
            <w:vAlign w:val="center"/>
          </w:tcPr>
          <w:p w14:paraId="1E137056" w14:textId="7F82FE02" w:rsidR="007855D4" w:rsidRPr="007B273F" w:rsidRDefault="003347A0" w:rsidP="00C10C02">
            <w:pPr>
              <w:jc w:val="both"/>
              <w:rPr>
                <w:rFonts w:cs="Times New Roman"/>
              </w:rPr>
            </w:pPr>
            <w:r w:rsidRPr="00F37056">
              <w:rPr>
                <w:rFonts w:ascii="PT Astra Serif" w:eastAsia="Arial" w:hAnsi="PT Astra Serif"/>
              </w:rPr>
              <w:t xml:space="preserve">Муниципальное казенное общеобразовательное учреждение Табольская основная общеобразовательная школа (МКОУ </w:t>
            </w:r>
            <w:r w:rsidRPr="00F37056">
              <w:rPr>
                <w:rFonts w:ascii="PT Astra Serif" w:eastAsia="Arial" w:hAnsi="PT Astra Serif"/>
              </w:rPr>
              <w:lastRenderedPageBreak/>
              <w:t>Табольская ООШ)</w:t>
            </w:r>
            <w:r>
              <w:rPr>
                <w:rFonts w:ascii="PT Astra Serif" w:eastAsia="Arial" w:hAnsi="PT Astra Serif"/>
              </w:rPr>
              <w:t>, 301751, Тульская область, Кимовский район, село Таболо, здание 16</w:t>
            </w:r>
          </w:p>
        </w:tc>
        <w:tc>
          <w:tcPr>
            <w:tcW w:w="1134" w:type="dxa"/>
            <w:shd w:val="clear" w:color="auto" w:fill="FFFFFF"/>
            <w:vAlign w:val="center"/>
          </w:tcPr>
          <w:p w14:paraId="6AC94285" w14:textId="77777777" w:rsidR="007855D4" w:rsidRDefault="007855D4" w:rsidP="00C10C02">
            <w:pPr>
              <w:snapToGrid w:val="0"/>
              <w:jc w:val="center"/>
            </w:pPr>
            <w:r>
              <w:lastRenderedPageBreak/>
              <w:t>1</w:t>
            </w:r>
          </w:p>
        </w:tc>
        <w:tc>
          <w:tcPr>
            <w:tcW w:w="1701" w:type="dxa"/>
            <w:shd w:val="clear" w:color="auto" w:fill="FFFFFF"/>
          </w:tcPr>
          <w:p w14:paraId="4609D9C2" w14:textId="77777777" w:rsidR="007855D4" w:rsidRDefault="007855D4" w:rsidP="00C10C02">
            <w:pPr>
              <w:jc w:val="center"/>
            </w:pPr>
            <w:r w:rsidRPr="009A02AB">
              <w:t>сущ.</w:t>
            </w:r>
          </w:p>
        </w:tc>
      </w:tr>
      <w:tr w:rsidR="007855D4" w14:paraId="7115710D" w14:textId="77777777" w:rsidTr="007855D4">
        <w:trPr>
          <w:trHeight w:val="300"/>
        </w:trPr>
        <w:tc>
          <w:tcPr>
            <w:tcW w:w="554" w:type="dxa"/>
            <w:shd w:val="clear" w:color="auto" w:fill="FFFFFF"/>
          </w:tcPr>
          <w:p w14:paraId="5C579194" w14:textId="77777777" w:rsidR="007855D4" w:rsidRPr="002B1080" w:rsidRDefault="007855D4" w:rsidP="00C10C02">
            <w:pPr>
              <w:snapToGrid w:val="0"/>
              <w:jc w:val="center"/>
            </w:pPr>
          </w:p>
        </w:tc>
        <w:tc>
          <w:tcPr>
            <w:tcW w:w="6404" w:type="dxa"/>
            <w:shd w:val="clear" w:color="auto" w:fill="FFFFFF"/>
            <w:vAlign w:val="center"/>
          </w:tcPr>
          <w:p w14:paraId="380B9601" w14:textId="77777777" w:rsidR="003347A0" w:rsidRPr="00F37056" w:rsidRDefault="003347A0" w:rsidP="003347A0">
            <w:pPr>
              <w:widowControl w:val="0"/>
              <w:tabs>
                <w:tab w:val="left" w:pos="993"/>
              </w:tabs>
              <w:autoSpaceDE w:val="0"/>
              <w:autoSpaceDN w:val="0"/>
              <w:adjustRightInd w:val="0"/>
              <w:spacing w:line="276" w:lineRule="auto"/>
              <w:rPr>
                <w:rFonts w:ascii="PT Astra Serif" w:eastAsia="Arial" w:hAnsi="PT Astra Serif"/>
              </w:rPr>
            </w:pPr>
            <w:r w:rsidRPr="00F37056">
              <w:rPr>
                <w:rFonts w:ascii="PT Astra Serif" w:eastAsia="Arial" w:hAnsi="PT Astra Serif"/>
              </w:rPr>
              <w:t xml:space="preserve">Муниципальное казенное общеобразовательное учреждение Кропотовская средняя общеобразовательная школа Кимовского района Тульской области </w:t>
            </w:r>
          </w:p>
          <w:p w14:paraId="2678CA0A" w14:textId="1556379C" w:rsidR="007855D4" w:rsidRPr="007B273F" w:rsidRDefault="003347A0" w:rsidP="003347A0">
            <w:pPr>
              <w:jc w:val="both"/>
              <w:rPr>
                <w:rFonts w:cs="Times New Roman"/>
              </w:rPr>
            </w:pPr>
            <w:r w:rsidRPr="00F37056">
              <w:rPr>
                <w:rFonts w:ascii="PT Astra Serif" w:eastAsia="Arial" w:hAnsi="PT Astra Serif"/>
              </w:rPr>
              <w:t>(МКОУ Кропотовская СОШ)</w:t>
            </w:r>
            <w:r>
              <w:rPr>
                <w:rFonts w:ascii="PT Astra Serif" w:eastAsia="Arial" w:hAnsi="PT Astra Serif"/>
              </w:rPr>
              <w:t>, 301746, Тульская область, Кимовский район, деревня Кропотово, здание 107</w:t>
            </w:r>
          </w:p>
        </w:tc>
        <w:tc>
          <w:tcPr>
            <w:tcW w:w="1134" w:type="dxa"/>
            <w:shd w:val="clear" w:color="auto" w:fill="FFFFFF"/>
            <w:vAlign w:val="center"/>
          </w:tcPr>
          <w:p w14:paraId="02EBA200" w14:textId="77777777" w:rsidR="007855D4" w:rsidRDefault="007855D4" w:rsidP="00C10C02">
            <w:pPr>
              <w:snapToGrid w:val="0"/>
              <w:jc w:val="center"/>
            </w:pPr>
            <w:r>
              <w:t>1</w:t>
            </w:r>
          </w:p>
        </w:tc>
        <w:tc>
          <w:tcPr>
            <w:tcW w:w="1701" w:type="dxa"/>
            <w:shd w:val="clear" w:color="auto" w:fill="FFFFFF"/>
          </w:tcPr>
          <w:p w14:paraId="24B28E9A" w14:textId="77777777" w:rsidR="007855D4" w:rsidRDefault="007855D4" w:rsidP="00C10C02">
            <w:pPr>
              <w:jc w:val="center"/>
            </w:pPr>
            <w:r w:rsidRPr="009A02AB">
              <w:t>сущ.</w:t>
            </w:r>
          </w:p>
        </w:tc>
      </w:tr>
      <w:tr w:rsidR="007855D4" w14:paraId="38FDD209" w14:textId="77777777" w:rsidTr="007855D4">
        <w:trPr>
          <w:trHeight w:val="300"/>
        </w:trPr>
        <w:tc>
          <w:tcPr>
            <w:tcW w:w="554" w:type="dxa"/>
            <w:shd w:val="clear" w:color="auto" w:fill="FFFFFF"/>
          </w:tcPr>
          <w:p w14:paraId="5E9EFF06" w14:textId="77777777" w:rsidR="007855D4" w:rsidRPr="002B1080" w:rsidRDefault="007855D4" w:rsidP="00C10C02">
            <w:pPr>
              <w:snapToGrid w:val="0"/>
              <w:jc w:val="center"/>
            </w:pPr>
          </w:p>
        </w:tc>
        <w:tc>
          <w:tcPr>
            <w:tcW w:w="6404" w:type="dxa"/>
            <w:shd w:val="clear" w:color="auto" w:fill="FFFFFF"/>
            <w:vAlign w:val="center"/>
          </w:tcPr>
          <w:p w14:paraId="14AA7A66" w14:textId="2282A230" w:rsidR="007855D4" w:rsidRPr="003347A0" w:rsidRDefault="003347A0" w:rsidP="003347A0">
            <w:pPr>
              <w:widowControl w:val="0"/>
              <w:tabs>
                <w:tab w:val="left" w:pos="993"/>
              </w:tabs>
              <w:autoSpaceDE w:val="0"/>
              <w:autoSpaceDN w:val="0"/>
              <w:adjustRightInd w:val="0"/>
              <w:spacing w:line="276" w:lineRule="auto"/>
              <w:rPr>
                <w:rFonts w:ascii="PT Astra Serif" w:eastAsia="Arial" w:hAnsi="PT Astra Serif"/>
              </w:rPr>
            </w:pPr>
            <w:r w:rsidRPr="00722677">
              <w:rPr>
                <w:rFonts w:ascii="PT Astra Serif" w:eastAsia="Arial" w:hAnsi="PT Astra Serif"/>
              </w:rPr>
              <w:t xml:space="preserve">Муниципальное казенное общеобразовательное учреждение Краснопольская основная общеобразовательная школа </w:t>
            </w:r>
            <w:r>
              <w:rPr>
                <w:rFonts w:ascii="PT Astra Serif" w:eastAsia="Arial" w:hAnsi="PT Astra Serif"/>
              </w:rPr>
              <w:t xml:space="preserve">имени Александра Яковлевича Салихова </w:t>
            </w:r>
            <w:r w:rsidRPr="00F37056">
              <w:rPr>
                <w:rFonts w:ascii="PT Astra Serif" w:eastAsia="Arial" w:hAnsi="PT Astra Serif"/>
              </w:rPr>
              <w:t>(МКОУ Краснопольская ООШ имени А. Я. Салихова)</w:t>
            </w:r>
            <w:r>
              <w:rPr>
                <w:rFonts w:ascii="PT Astra Serif" w:eastAsia="Arial" w:hAnsi="PT Astra Serif"/>
              </w:rPr>
              <w:t>, 301741, Тульская область, Кимовский район, село Краснополье, здание 187</w:t>
            </w:r>
          </w:p>
        </w:tc>
        <w:tc>
          <w:tcPr>
            <w:tcW w:w="1134" w:type="dxa"/>
            <w:shd w:val="clear" w:color="auto" w:fill="FFFFFF"/>
            <w:vAlign w:val="center"/>
          </w:tcPr>
          <w:p w14:paraId="6B266023" w14:textId="77777777" w:rsidR="007855D4" w:rsidRDefault="007855D4" w:rsidP="00C10C02">
            <w:pPr>
              <w:snapToGrid w:val="0"/>
              <w:jc w:val="center"/>
            </w:pPr>
            <w:r>
              <w:t>1</w:t>
            </w:r>
          </w:p>
        </w:tc>
        <w:tc>
          <w:tcPr>
            <w:tcW w:w="1701" w:type="dxa"/>
            <w:shd w:val="clear" w:color="auto" w:fill="FFFFFF"/>
          </w:tcPr>
          <w:p w14:paraId="3A430AB0" w14:textId="77777777" w:rsidR="007855D4" w:rsidRDefault="007855D4" w:rsidP="00C10C02">
            <w:pPr>
              <w:jc w:val="center"/>
            </w:pPr>
            <w:r w:rsidRPr="009A02AB">
              <w:t>сущ.</w:t>
            </w:r>
          </w:p>
        </w:tc>
      </w:tr>
      <w:tr w:rsidR="007855D4" w14:paraId="2061004A" w14:textId="77777777" w:rsidTr="007855D4">
        <w:trPr>
          <w:trHeight w:val="300"/>
        </w:trPr>
        <w:tc>
          <w:tcPr>
            <w:tcW w:w="554" w:type="dxa"/>
            <w:shd w:val="clear" w:color="auto" w:fill="FFFFFF"/>
          </w:tcPr>
          <w:p w14:paraId="7C6F83C6" w14:textId="77777777" w:rsidR="007855D4" w:rsidRPr="002B1080" w:rsidRDefault="007855D4" w:rsidP="007B273F">
            <w:pPr>
              <w:snapToGrid w:val="0"/>
              <w:jc w:val="center"/>
            </w:pPr>
          </w:p>
        </w:tc>
        <w:tc>
          <w:tcPr>
            <w:tcW w:w="6404" w:type="dxa"/>
            <w:shd w:val="clear" w:color="auto" w:fill="FFFFFF"/>
            <w:vAlign w:val="center"/>
          </w:tcPr>
          <w:p w14:paraId="5D1F4155" w14:textId="33F8B367" w:rsidR="007855D4" w:rsidRPr="003347A0" w:rsidRDefault="003347A0" w:rsidP="003347A0">
            <w:pPr>
              <w:widowControl w:val="0"/>
              <w:tabs>
                <w:tab w:val="left" w:pos="993"/>
              </w:tabs>
              <w:autoSpaceDE w:val="0"/>
              <w:autoSpaceDN w:val="0"/>
              <w:adjustRightInd w:val="0"/>
              <w:spacing w:line="276" w:lineRule="auto"/>
              <w:rPr>
                <w:rFonts w:ascii="PT Astra Serif" w:eastAsia="Arial" w:hAnsi="PT Astra Serif"/>
                <w:color w:val="FF0000"/>
              </w:rPr>
            </w:pPr>
            <w:r w:rsidRPr="00722677">
              <w:rPr>
                <w:rFonts w:ascii="PT Astra Serif" w:eastAsia="Arial" w:hAnsi="PT Astra Serif"/>
              </w:rPr>
              <w:t>Муниципальное казенное общеобразовательное учреждение Дудкинская средняя общеобразовательная школа</w:t>
            </w:r>
            <w:r w:rsidRPr="00722677">
              <w:rPr>
                <w:rFonts w:ascii="PT Astra Serif" w:eastAsia="Arial" w:hAnsi="PT Astra Serif"/>
                <w:color w:val="FF0000"/>
              </w:rPr>
              <w:t xml:space="preserve"> </w:t>
            </w:r>
            <w:r w:rsidRPr="00F37056">
              <w:rPr>
                <w:rFonts w:ascii="PT Astra Serif" w:eastAsia="Arial" w:hAnsi="PT Astra Serif"/>
              </w:rPr>
              <w:t>(МКОУ Дудкинская СОШ)</w:t>
            </w:r>
            <w:r>
              <w:rPr>
                <w:rFonts w:ascii="PT Astra Serif" w:eastAsia="Arial" w:hAnsi="PT Astra Serif"/>
              </w:rPr>
              <w:t>, 301733, Тульская область, Кимовский район, деревня Дудкино, здание 13</w:t>
            </w:r>
          </w:p>
        </w:tc>
        <w:tc>
          <w:tcPr>
            <w:tcW w:w="1134" w:type="dxa"/>
            <w:shd w:val="clear" w:color="auto" w:fill="FFFFFF"/>
            <w:vAlign w:val="center"/>
          </w:tcPr>
          <w:p w14:paraId="131A4435" w14:textId="77777777" w:rsidR="007855D4" w:rsidRDefault="007855D4" w:rsidP="007B273F">
            <w:pPr>
              <w:snapToGrid w:val="0"/>
              <w:jc w:val="center"/>
            </w:pPr>
          </w:p>
        </w:tc>
        <w:tc>
          <w:tcPr>
            <w:tcW w:w="1701" w:type="dxa"/>
            <w:shd w:val="clear" w:color="auto" w:fill="FFFFFF"/>
            <w:vAlign w:val="center"/>
          </w:tcPr>
          <w:p w14:paraId="71B74F10" w14:textId="77777777" w:rsidR="007855D4" w:rsidRPr="0093027B" w:rsidRDefault="007855D4" w:rsidP="007B273F">
            <w:pPr>
              <w:jc w:val="center"/>
            </w:pPr>
          </w:p>
        </w:tc>
      </w:tr>
      <w:tr w:rsidR="007855D4" w14:paraId="5D25A5F3" w14:textId="77777777" w:rsidTr="007855D4">
        <w:trPr>
          <w:trHeight w:val="300"/>
        </w:trPr>
        <w:tc>
          <w:tcPr>
            <w:tcW w:w="554" w:type="dxa"/>
            <w:shd w:val="clear" w:color="auto" w:fill="FFFFFF"/>
          </w:tcPr>
          <w:p w14:paraId="4454EAE1" w14:textId="77777777" w:rsidR="007855D4" w:rsidRPr="002B1080" w:rsidRDefault="007855D4" w:rsidP="0074535E">
            <w:pPr>
              <w:snapToGrid w:val="0"/>
              <w:jc w:val="center"/>
              <w:rPr>
                <w:b/>
              </w:rPr>
            </w:pPr>
          </w:p>
        </w:tc>
        <w:tc>
          <w:tcPr>
            <w:tcW w:w="6404" w:type="dxa"/>
            <w:shd w:val="clear" w:color="auto" w:fill="FFFFFF"/>
            <w:vAlign w:val="center"/>
          </w:tcPr>
          <w:p w14:paraId="08C384F8" w14:textId="77777777" w:rsidR="007855D4" w:rsidRPr="00A74E4D" w:rsidRDefault="007855D4" w:rsidP="0074535E">
            <w:pPr>
              <w:snapToGrid w:val="0"/>
            </w:pPr>
            <w:r w:rsidRPr="00A74E4D">
              <w:rPr>
                <w:b/>
                <w:bCs/>
              </w:rPr>
              <w:t>ДЕТСКИЕ ДОШКОЛЬНЫЕ УЧРЕЖДЕНИЯ</w:t>
            </w:r>
          </w:p>
        </w:tc>
        <w:tc>
          <w:tcPr>
            <w:tcW w:w="1134" w:type="dxa"/>
            <w:shd w:val="clear" w:color="auto" w:fill="FFFFFF"/>
            <w:vAlign w:val="center"/>
          </w:tcPr>
          <w:p w14:paraId="4FD0DFA8" w14:textId="77777777" w:rsidR="007855D4" w:rsidRPr="00A74E4D" w:rsidRDefault="007855D4" w:rsidP="0074535E">
            <w:pPr>
              <w:suppressAutoHyphens w:val="0"/>
              <w:jc w:val="center"/>
            </w:pPr>
          </w:p>
        </w:tc>
        <w:tc>
          <w:tcPr>
            <w:tcW w:w="1701" w:type="dxa"/>
            <w:shd w:val="clear" w:color="auto" w:fill="FFFFFF"/>
          </w:tcPr>
          <w:p w14:paraId="1B210766" w14:textId="77777777" w:rsidR="007855D4" w:rsidRPr="002B1080" w:rsidRDefault="007855D4" w:rsidP="0074535E">
            <w:pPr>
              <w:snapToGrid w:val="0"/>
              <w:jc w:val="center"/>
              <w:rPr>
                <w:rFonts w:cs="Times New Roman"/>
                <w:b/>
              </w:rPr>
            </w:pPr>
          </w:p>
        </w:tc>
      </w:tr>
      <w:tr w:rsidR="007855D4" w14:paraId="3F2C833D" w14:textId="77777777" w:rsidTr="007855D4">
        <w:trPr>
          <w:trHeight w:val="300"/>
        </w:trPr>
        <w:tc>
          <w:tcPr>
            <w:tcW w:w="554" w:type="dxa"/>
            <w:shd w:val="clear" w:color="auto" w:fill="FFFFFF"/>
            <w:vAlign w:val="center"/>
          </w:tcPr>
          <w:p w14:paraId="085C4993" w14:textId="77777777" w:rsidR="007855D4" w:rsidRPr="002B1080" w:rsidRDefault="007855D4" w:rsidP="007B273F">
            <w:pPr>
              <w:snapToGrid w:val="0"/>
              <w:jc w:val="center"/>
            </w:pPr>
          </w:p>
        </w:tc>
        <w:tc>
          <w:tcPr>
            <w:tcW w:w="6404" w:type="dxa"/>
            <w:shd w:val="clear" w:color="auto" w:fill="FFFFFF"/>
            <w:vAlign w:val="center"/>
          </w:tcPr>
          <w:p w14:paraId="00FB8267" w14:textId="77777777" w:rsidR="003347A0" w:rsidRPr="00F37056" w:rsidRDefault="003347A0" w:rsidP="003347A0">
            <w:pPr>
              <w:widowControl w:val="0"/>
              <w:tabs>
                <w:tab w:val="left" w:pos="993"/>
              </w:tabs>
              <w:autoSpaceDE w:val="0"/>
              <w:autoSpaceDN w:val="0"/>
              <w:adjustRightInd w:val="0"/>
              <w:spacing w:line="276" w:lineRule="auto"/>
              <w:rPr>
                <w:rFonts w:ascii="PT Astra Serif" w:eastAsia="Arial" w:hAnsi="PT Astra Serif"/>
              </w:rPr>
            </w:pPr>
            <w:r w:rsidRPr="00F37056">
              <w:rPr>
                <w:rFonts w:ascii="PT Astra Serif" w:eastAsia="Arial" w:hAnsi="PT Astra Serif"/>
              </w:rPr>
              <w:t xml:space="preserve">Муниципальное казенное дошкольное образовательное учреждение детский сад № 13 общеразвивающего вида </w:t>
            </w:r>
          </w:p>
          <w:p w14:paraId="49EA5394" w14:textId="4254DA31" w:rsidR="007855D4" w:rsidRPr="00A74E4D" w:rsidRDefault="003347A0" w:rsidP="003347A0">
            <w:pPr>
              <w:pStyle w:val="af"/>
              <w:jc w:val="both"/>
              <w:rPr>
                <w:rFonts w:ascii="Times New Roman" w:hAnsi="Times New Roman" w:cs="Calibri"/>
              </w:rPr>
            </w:pPr>
            <w:r w:rsidRPr="00F37056">
              <w:rPr>
                <w:rFonts w:ascii="PT Astra Serif" w:eastAsia="Arial" w:hAnsi="PT Astra Serif"/>
              </w:rPr>
              <w:t>(МКДОУ детский сад № 13)</w:t>
            </w:r>
            <w:r>
              <w:rPr>
                <w:rFonts w:ascii="PT Astra Serif" w:eastAsia="Arial" w:hAnsi="PT Astra Serif"/>
              </w:rPr>
              <w:t xml:space="preserve">, </w:t>
            </w:r>
            <w:r w:rsidRPr="00722677">
              <w:rPr>
                <w:rFonts w:ascii="PT Astra Serif" w:eastAsia="Arial" w:hAnsi="PT Astra Serif"/>
              </w:rPr>
              <w:t>301735, Тульская область, Кимовский район, поселок городского типа Новольвовск, улица Центральная, здание 33</w:t>
            </w:r>
          </w:p>
        </w:tc>
        <w:tc>
          <w:tcPr>
            <w:tcW w:w="1134" w:type="dxa"/>
            <w:shd w:val="clear" w:color="auto" w:fill="FFFFFF"/>
            <w:vAlign w:val="center"/>
          </w:tcPr>
          <w:p w14:paraId="3D953C8B" w14:textId="77777777" w:rsidR="007855D4" w:rsidRPr="00A74E4D" w:rsidRDefault="007855D4" w:rsidP="007B273F">
            <w:pPr>
              <w:snapToGrid w:val="0"/>
              <w:jc w:val="center"/>
            </w:pPr>
            <w:r>
              <w:t>1</w:t>
            </w:r>
          </w:p>
        </w:tc>
        <w:tc>
          <w:tcPr>
            <w:tcW w:w="1701" w:type="dxa"/>
            <w:shd w:val="clear" w:color="auto" w:fill="FFFFFF"/>
          </w:tcPr>
          <w:p w14:paraId="214069EE" w14:textId="77777777" w:rsidR="007855D4" w:rsidRPr="002B1080" w:rsidRDefault="007855D4" w:rsidP="007B273F">
            <w:pPr>
              <w:snapToGrid w:val="0"/>
              <w:jc w:val="center"/>
              <w:rPr>
                <w:rFonts w:cs="Times New Roman"/>
                <w:b/>
              </w:rPr>
            </w:pPr>
            <w:r w:rsidRPr="00A74E4D">
              <w:t>сущ.</w:t>
            </w:r>
          </w:p>
        </w:tc>
      </w:tr>
      <w:tr w:rsidR="003347A0" w14:paraId="71F5494B" w14:textId="77777777" w:rsidTr="007855D4">
        <w:trPr>
          <w:trHeight w:val="300"/>
        </w:trPr>
        <w:tc>
          <w:tcPr>
            <w:tcW w:w="554" w:type="dxa"/>
            <w:shd w:val="clear" w:color="auto" w:fill="FFFFFF"/>
            <w:vAlign w:val="center"/>
          </w:tcPr>
          <w:p w14:paraId="57F2AF07" w14:textId="77777777" w:rsidR="003347A0" w:rsidRPr="002B1080" w:rsidRDefault="003347A0" w:rsidP="007B273F">
            <w:pPr>
              <w:snapToGrid w:val="0"/>
              <w:jc w:val="center"/>
            </w:pPr>
          </w:p>
        </w:tc>
        <w:tc>
          <w:tcPr>
            <w:tcW w:w="6404" w:type="dxa"/>
            <w:shd w:val="clear" w:color="auto" w:fill="FFFFFF"/>
            <w:vAlign w:val="center"/>
          </w:tcPr>
          <w:p w14:paraId="143178EF" w14:textId="61393064" w:rsidR="003347A0" w:rsidRPr="00F37056" w:rsidRDefault="003347A0" w:rsidP="003347A0">
            <w:pPr>
              <w:widowControl w:val="0"/>
              <w:tabs>
                <w:tab w:val="left" w:pos="993"/>
              </w:tabs>
              <w:autoSpaceDE w:val="0"/>
              <w:autoSpaceDN w:val="0"/>
              <w:adjustRightInd w:val="0"/>
              <w:spacing w:line="276" w:lineRule="auto"/>
              <w:rPr>
                <w:rFonts w:ascii="PT Astra Serif" w:eastAsia="Arial" w:hAnsi="PT Astra Serif"/>
              </w:rPr>
            </w:pPr>
            <w:r w:rsidRPr="00F37056">
              <w:rPr>
                <w:rFonts w:ascii="PT Astra Serif" w:eastAsia="Arial" w:hAnsi="PT Astra Serif"/>
              </w:rPr>
              <w:t>Муниципальное казенное общеобразовательное учреждение Львовская средняя общеобразовательная школа имени И. С. Ефанова (МКОУ Львовская СОШ)</w:t>
            </w:r>
            <w:r>
              <w:rPr>
                <w:rFonts w:ascii="PT Astra Serif" w:eastAsia="Arial" w:hAnsi="PT Astra Serif"/>
              </w:rPr>
              <w:t xml:space="preserve">, </w:t>
            </w:r>
            <w:r w:rsidRPr="00F37056">
              <w:rPr>
                <w:rFonts w:ascii="PT Astra Serif" w:eastAsia="Arial" w:hAnsi="PT Astra Serif"/>
              </w:rPr>
              <w:t>301747, Тульская область, Кимовский район, деревня Львово, здание 85 (</w:t>
            </w:r>
            <w:r>
              <w:rPr>
                <w:rFonts w:ascii="PT Astra Serif" w:eastAsia="Arial" w:hAnsi="PT Astra Serif"/>
              </w:rPr>
              <w:t>дошкольное отделение</w:t>
            </w:r>
            <w:r w:rsidRPr="00F37056">
              <w:rPr>
                <w:rFonts w:ascii="PT Astra Serif" w:eastAsia="Arial" w:hAnsi="PT Astra Serif"/>
              </w:rPr>
              <w:t>)</w:t>
            </w:r>
          </w:p>
        </w:tc>
        <w:tc>
          <w:tcPr>
            <w:tcW w:w="1134" w:type="dxa"/>
            <w:shd w:val="clear" w:color="auto" w:fill="FFFFFF"/>
            <w:vAlign w:val="center"/>
          </w:tcPr>
          <w:p w14:paraId="48F9370D" w14:textId="2C88D60C" w:rsidR="003347A0" w:rsidRDefault="003347A0" w:rsidP="007B273F">
            <w:pPr>
              <w:snapToGrid w:val="0"/>
              <w:jc w:val="center"/>
            </w:pPr>
            <w:r>
              <w:t>1</w:t>
            </w:r>
          </w:p>
        </w:tc>
        <w:tc>
          <w:tcPr>
            <w:tcW w:w="1701" w:type="dxa"/>
            <w:shd w:val="clear" w:color="auto" w:fill="FFFFFF"/>
          </w:tcPr>
          <w:p w14:paraId="1BC1B97A" w14:textId="1E6624AB" w:rsidR="003347A0" w:rsidRPr="00A74E4D" w:rsidRDefault="003347A0" w:rsidP="007B273F">
            <w:pPr>
              <w:snapToGrid w:val="0"/>
              <w:jc w:val="center"/>
            </w:pPr>
            <w:r w:rsidRPr="00A74E4D">
              <w:t>сущ.</w:t>
            </w:r>
          </w:p>
        </w:tc>
      </w:tr>
      <w:tr w:rsidR="007855D4" w14:paraId="1A7278D2" w14:textId="77777777" w:rsidTr="007855D4">
        <w:trPr>
          <w:trHeight w:val="300"/>
        </w:trPr>
        <w:tc>
          <w:tcPr>
            <w:tcW w:w="554" w:type="dxa"/>
            <w:shd w:val="clear" w:color="auto" w:fill="FFFFFF"/>
          </w:tcPr>
          <w:p w14:paraId="29B38258" w14:textId="77777777" w:rsidR="007855D4" w:rsidRPr="002B1080" w:rsidRDefault="007855D4" w:rsidP="0074535E">
            <w:pPr>
              <w:snapToGrid w:val="0"/>
              <w:jc w:val="center"/>
            </w:pPr>
            <w:r w:rsidRPr="002B1080">
              <w:t>3.3</w:t>
            </w:r>
          </w:p>
        </w:tc>
        <w:tc>
          <w:tcPr>
            <w:tcW w:w="6404" w:type="dxa"/>
            <w:shd w:val="clear" w:color="auto" w:fill="FFFFFF"/>
            <w:vAlign w:val="center"/>
          </w:tcPr>
          <w:p w14:paraId="669C32DF" w14:textId="77777777" w:rsidR="007855D4" w:rsidRPr="00C2409E" w:rsidRDefault="007855D4" w:rsidP="0074535E">
            <w:pPr>
              <w:pStyle w:val="af"/>
              <w:spacing w:after="0"/>
              <w:rPr>
                <w:rFonts w:ascii="Times New Roman Полужирный" w:hAnsi="Times New Roman Полужирный" w:cs="Calibri"/>
                <w:caps/>
              </w:rPr>
            </w:pPr>
            <w:r w:rsidRPr="00C2409E">
              <w:rPr>
                <w:rFonts w:ascii="Times New Roman Полужирный" w:hAnsi="Times New Roman Полужирный" w:cs="Calibri"/>
                <w:b/>
                <w:bCs/>
                <w:caps/>
              </w:rPr>
              <w:t>Объекты здравоохранения</w:t>
            </w:r>
          </w:p>
        </w:tc>
        <w:tc>
          <w:tcPr>
            <w:tcW w:w="1134" w:type="dxa"/>
          </w:tcPr>
          <w:p w14:paraId="11588B1A" w14:textId="77777777" w:rsidR="007855D4" w:rsidRPr="00A74E4D" w:rsidRDefault="007855D4" w:rsidP="0074535E">
            <w:pPr>
              <w:snapToGrid w:val="0"/>
              <w:jc w:val="center"/>
            </w:pPr>
          </w:p>
        </w:tc>
        <w:tc>
          <w:tcPr>
            <w:tcW w:w="1701" w:type="dxa"/>
            <w:shd w:val="clear" w:color="auto" w:fill="FFFFFF"/>
          </w:tcPr>
          <w:p w14:paraId="0CDD221D" w14:textId="77777777" w:rsidR="007855D4" w:rsidRPr="002B1080" w:rsidRDefault="007855D4" w:rsidP="0074535E">
            <w:pPr>
              <w:snapToGrid w:val="0"/>
              <w:jc w:val="center"/>
              <w:rPr>
                <w:rFonts w:cs="Times New Roman"/>
                <w:b/>
              </w:rPr>
            </w:pPr>
          </w:p>
        </w:tc>
      </w:tr>
      <w:tr w:rsidR="007855D4" w14:paraId="44C8D54F" w14:textId="77777777" w:rsidTr="007855D4">
        <w:trPr>
          <w:trHeight w:val="300"/>
        </w:trPr>
        <w:tc>
          <w:tcPr>
            <w:tcW w:w="554" w:type="dxa"/>
            <w:shd w:val="clear" w:color="auto" w:fill="FFFFFF"/>
            <w:vAlign w:val="center"/>
          </w:tcPr>
          <w:p w14:paraId="3491D24D" w14:textId="77777777" w:rsidR="007855D4" w:rsidRPr="002B1080" w:rsidRDefault="007855D4" w:rsidP="00016435">
            <w:pPr>
              <w:snapToGrid w:val="0"/>
              <w:jc w:val="center"/>
            </w:pPr>
          </w:p>
        </w:tc>
        <w:tc>
          <w:tcPr>
            <w:tcW w:w="6404" w:type="dxa"/>
            <w:shd w:val="clear" w:color="auto" w:fill="FFFFFF"/>
            <w:vAlign w:val="center"/>
          </w:tcPr>
          <w:p w14:paraId="593DAEC9" w14:textId="77777777" w:rsidR="007855D4" w:rsidRDefault="007855D4" w:rsidP="00016435">
            <w:pPr>
              <w:pStyle w:val="af"/>
              <w:spacing w:after="0"/>
              <w:ind w:left="-42" w:right="-137"/>
              <w:jc w:val="both"/>
              <w:rPr>
                <w:rFonts w:ascii="Times New Roman" w:hAnsi="Times New Roman" w:cs="Calibri"/>
                <w:bCs/>
                <w:color w:val="000000"/>
                <w:spacing w:val="-2"/>
              </w:rPr>
            </w:pPr>
            <w:r w:rsidRPr="00A251E1">
              <w:rPr>
                <w:rFonts w:ascii="Times New Roman" w:hAnsi="Times New Roman" w:cs="Calibri"/>
                <w:bCs/>
                <w:color w:val="000000"/>
                <w:spacing w:val="-2"/>
              </w:rPr>
              <w:t>Амбулатория №</w:t>
            </w:r>
            <w:r>
              <w:rPr>
                <w:rFonts w:ascii="Times New Roman" w:hAnsi="Times New Roman" w:cs="Calibri"/>
                <w:bCs/>
                <w:color w:val="000000"/>
                <w:spacing w:val="-2"/>
              </w:rPr>
              <w:t xml:space="preserve">2, </w:t>
            </w:r>
          </w:p>
          <w:p w14:paraId="2E67348E" w14:textId="77777777" w:rsidR="007855D4" w:rsidRPr="00A74E4D" w:rsidRDefault="007855D4" w:rsidP="00016435">
            <w:pPr>
              <w:pStyle w:val="af"/>
              <w:spacing w:after="0"/>
              <w:ind w:left="-42" w:right="-137"/>
              <w:jc w:val="both"/>
              <w:rPr>
                <w:rFonts w:ascii="Times New Roman" w:hAnsi="Times New Roman" w:cs="Calibri"/>
              </w:rPr>
            </w:pPr>
            <w:r w:rsidRPr="00534627">
              <w:rPr>
                <w:rFonts w:ascii="Times New Roman" w:hAnsi="Times New Roman" w:cs="Calibri"/>
                <w:bCs/>
                <w:color w:val="000000"/>
                <w:spacing w:val="-2"/>
              </w:rPr>
              <w:t>п. Новольвовск, ул. Больничная, д. 1</w:t>
            </w:r>
          </w:p>
        </w:tc>
        <w:tc>
          <w:tcPr>
            <w:tcW w:w="1134" w:type="dxa"/>
            <w:shd w:val="clear" w:color="auto" w:fill="FFFFFF"/>
          </w:tcPr>
          <w:p w14:paraId="4857F5C4" w14:textId="77777777" w:rsidR="007855D4" w:rsidRDefault="007855D4" w:rsidP="00016435">
            <w:pPr>
              <w:jc w:val="center"/>
            </w:pPr>
            <w:r w:rsidRPr="00D60B62">
              <w:t>1</w:t>
            </w:r>
          </w:p>
        </w:tc>
        <w:tc>
          <w:tcPr>
            <w:tcW w:w="1701" w:type="dxa"/>
            <w:shd w:val="clear" w:color="auto" w:fill="FFFFFF"/>
          </w:tcPr>
          <w:p w14:paraId="717C334C" w14:textId="77777777" w:rsidR="007855D4" w:rsidRPr="002B1080" w:rsidRDefault="007855D4" w:rsidP="00016435">
            <w:pPr>
              <w:snapToGrid w:val="0"/>
              <w:jc w:val="center"/>
              <w:rPr>
                <w:rFonts w:cs="Times New Roman"/>
                <w:b/>
              </w:rPr>
            </w:pPr>
          </w:p>
        </w:tc>
      </w:tr>
      <w:tr w:rsidR="007855D4" w14:paraId="64078A4D" w14:textId="77777777" w:rsidTr="007855D4">
        <w:trPr>
          <w:trHeight w:val="300"/>
        </w:trPr>
        <w:tc>
          <w:tcPr>
            <w:tcW w:w="554" w:type="dxa"/>
            <w:shd w:val="clear" w:color="auto" w:fill="FFFFFF"/>
            <w:vAlign w:val="center"/>
          </w:tcPr>
          <w:p w14:paraId="67AC0459" w14:textId="77777777" w:rsidR="007855D4" w:rsidRPr="002B1080" w:rsidRDefault="007855D4" w:rsidP="00016435">
            <w:pPr>
              <w:snapToGrid w:val="0"/>
              <w:jc w:val="center"/>
            </w:pPr>
          </w:p>
        </w:tc>
        <w:tc>
          <w:tcPr>
            <w:tcW w:w="6404" w:type="dxa"/>
            <w:shd w:val="clear" w:color="auto" w:fill="FFFFFF"/>
            <w:vAlign w:val="center"/>
          </w:tcPr>
          <w:p w14:paraId="4D2FC391" w14:textId="77777777" w:rsidR="007855D4" w:rsidRDefault="007855D4" w:rsidP="00016435">
            <w:pPr>
              <w:pStyle w:val="af"/>
              <w:spacing w:after="0"/>
              <w:rPr>
                <w:rFonts w:ascii="Times New Roman" w:hAnsi="Times New Roman" w:cs="Times New Roman"/>
              </w:rPr>
            </w:pPr>
            <w:r w:rsidRPr="00534627">
              <w:rPr>
                <w:rFonts w:ascii="Times New Roman" w:hAnsi="Times New Roman" w:cs="Times New Roman"/>
              </w:rPr>
              <w:t xml:space="preserve">Апарковский </w:t>
            </w:r>
            <w:r w:rsidRPr="00E9794C">
              <w:rPr>
                <w:rFonts w:ascii="Times New Roman" w:hAnsi="Times New Roman" w:cs="Times New Roman"/>
              </w:rPr>
              <w:t xml:space="preserve">фельдшерско-акушерский пункт, </w:t>
            </w:r>
          </w:p>
          <w:p w14:paraId="3C6E6778" w14:textId="77777777" w:rsidR="007855D4" w:rsidRPr="00A74E4D" w:rsidRDefault="007855D4" w:rsidP="00016435">
            <w:pPr>
              <w:pStyle w:val="af"/>
              <w:rPr>
                <w:rFonts w:ascii="Times New Roman" w:hAnsi="Times New Roman" w:cs="Calibri"/>
              </w:rPr>
            </w:pPr>
            <w:r w:rsidRPr="00534627">
              <w:rPr>
                <w:rFonts w:ascii="Times New Roman" w:hAnsi="Times New Roman" w:cs="Times New Roman"/>
              </w:rPr>
              <w:t>п. Апарки, ул. Больничная, д. 4</w:t>
            </w:r>
          </w:p>
        </w:tc>
        <w:tc>
          <w:tcPr>
            <w:tcW w:w="1134" w:type="dxa"/>
            <w:shd w:val="clear" w:color="auto" w:fill="FFFFFF"/>
          </w:tcPr>
          <w:p w14:paraId="72843F9B" w14:textId="77777777" w:rsidR="007855D4" w:rsidRDefault="007855D4" w:rsidP="00016435">
            <w:pPr>
              <w:jc w:val="center"/>
            </w:pPr>
            <w:r w:rsidRPr="00D60B62">
              <w:t>1</w:t>
            </w:r>
          </w:p>
        </w:tc>
        <w:tc>
          <w:tcPr>
            <w:tcW w:w="1701" w:type="dxa"/>
            <w:shd w:val="clear" w:color="auto" w:fill="FFFFFF"/>
          </w:tcPr>
          <w:p w14:paraId="5689156B" w14:textId="77777777" w:rsidR="007855D4" w:rsidRPr="002B1080" w:rsidRDefault="007855D4" w:rsidP="00016435">
            <w:pPr>
              <w:snapToGrid w:val="0"/>
              <w:jc w:val="center"/>
              <w:rPr>
                <w:rFonts w:cs="Times New Roman"/>
                <w:b/>
              </w:rPr>
            </w:pPr>
          </w:p>
        </w:tc>
      </w:tr>
      <w:tr w:rsidR="007855D4" w14:paraId="5042D2C3" w14:textId="77777777" w:rsidTr="007855D4">
        <w:trPr>
          <w:trHeight w:val="300"/>
        </w:trPr>
        <w:tc>
          <w:tcPr>
            <w:tcW w:w="554" w:type="dxa"/>
            <w:shd w:val="clear" w:color="auto" w:fill="FFFFFF"/>
            <w:vAlign w:val="center"/>
          </w:tcPr>
          <w:p w14:paraId="1051A369" w14:textId="77777777" w:rsidR="007855D4" w:rsidRPr="002B1080" w:rsidRDefault="007855D4" w:rsidP="00016435">
            <w:pPr>
              <w:snapToGrid w:val="0"/>
              <w:jc w:val="center"/>
            </w:pPr>
          </w:p>
        </w:tc>
        <w:tc>
          <w:tcPr>
            <w:tcW w:w="6404" w:type="dxa"/>
            <w:shd w:val="clear" w:color="auto" w:fill="FFFFFF"/>
            <w:vAlign w:val="center"/>
          </w:tcPr>
          <w:p w14:paraId="26F6BB27" w14:textId="77777777" w:rsidR="007855D4" w:rsidRDefault="007855D4" w:rsidP="00016435">
            <w:pPr>
              <w:pStyle w:val="af"/>
              <w:spacing w:after="0"/>
              <w:ind w:left="-42" w:right="-137"/>
              <w:jc w:val="both"/>
              <w:rPr>
                <w:rFonts w:ascii="Times New Roman" w:hAnsi="Times New Roman" w:cs="Calibri"/>
              </w:rPr>
            </w:pPr>
            <w:r w:rsidRPr="00534627">
              <w:rPr>
                <w:rFonts w:ascii="Times New Roman" w:hAnsi="Times New Roman" w:cs="Times New Roman"/>
              </w:rPr>
              <w:t xml:space="preserve">Пронский </w:t>
            </w:r>
            <w:r w:rsidRPr="00E9794C">
              <w:rPr>
                <w:rFonts w:ascii="Times New Roman" w:hAnsi="Times New Roman" w:cs="Calibri"/>
              </w:rPr>
              <w:t>фельдшерско-акушерский пункт</w:t>
            </w:r>
            <w:r>
              <w:rPr>
                <w:rFonts w:ascii="Times New Roman" w:hAnsi="Times New Roman" w:cs="Calibri"/>
              </w:rPr>
              <w:t xml:space="preserve">, </w:t>
            </w:r>
          </w:p>
          <w:p w14:paraId="62768FFF" w14:textId="77777777" w:rsidR="007855D4" w:rsidRPr="00E9794C" w:rsidRDefault="007855D4" w:rsidP="00016435">
            <w:pPr>
              <w:pStyle w:val="af"/>
              <w:spacing w:after="0"/>
              <w:ind w:left="-42" w:right="-137"/>
              <w:jc w:val="both"/>
              <w:rPr>
                <w:rFonts w:ascii="Times New Roman" w:hAnsi="Times New Roman" w:cs="Times New Roman"/>
              </w:rPr>
            </w:pPr>
            <w:r w:rsidRPr="00534627">
              <w:rPr>
                <w:rFonts w:ascii="Times New Roman" w:hAnsi="Times New Roman" w:cs="Calibri"/>
              </w:rPr>
              <w:t>п. Пронь, ул. Заводская, д. 6а</w:t>
            </w:r>
          </w:p>
        </w:tc>
        <w:tc>
          <w:tcPr>
            <w:tcW w:w="1134" w:type="dxa"/>
            <w:shd w:val="clear" w:color="auto" w:fill="FFFFFF"/>
          </w:tcPr>
          <w:p w14:paraId="797F18C1" w14:textId="77777777" w:rsidR="007855D4" w:rsidRDefault="007855D4" w:rsidP="00016435">
            <w:pPr>
              <w:jc w:val="center"/>
            </w:pPr>
            <w:r w:rsidRPr="00A90761">
              <w:t>1</w:t>
            </w:r>
          </w:p>
        </w:tc>
        <w:tc>
          <w:tcPr>
            <w:tcW w:w="1701" w:type="dxa"/>
            <w:shd w:val="clear" w:color="auto" w:fill="FFFFFF"/>
          </w:tcPr>
          <w:p w14:paraId="1BE58C44" w14:textId="77777777" w:rsidR="007855D4" w:rsidRPr="002B1080" w:rsidRDefault="007855D4" w:rsidP="00016435">
            <w:pPr>
              <w:snapToGrid w:val="0"/>
              <w:jc w:val="center"/>
              <w:rPr>
                <w:rFonts w:cs="Times New Roman"/>
                <w:b/>
              </w:rPr>
            </w:pPr>
          </w:p>
        </w:tc>
      </w:tr>
      <w:tr w:rsidR="007855D4" w14:paraId="7A7D530A" w14:textId="77777777" w:rsidTr="007855D4">
        <w:trPr>
          <w:trHeight w:val="300"/>
        </w:trPr>
        <w:tc>
          <w:tcPr>
            <w:tcW w:w="554" w:type="dxa"/>
            <w:shd w:val="clear" w:color="auto" w:fill="FFFFFF"/>
            <w:vAlign w:val="center"/>
          </w:tcPr>
          <w:p w14:paraId="2E9C5650" w14:textId="77777777" w:rsidR="007855D4" w:rsidRPr="002B1080" w:rsidRDefault="007855D4" w:rsidP="00016435">
            <w:pPr>
              <w:snapToGrid w:val="0"/>
              <w:jc w:val="center"/>
            </w:pPr>
          </w:p>
        </w:tc>
        <w:tc>
          <w:tcPr>
            <w:tcW w:w="6404" w:type="dxa"/>
            <w:shd w:val="clear" w:color="auto" w:fill="FFFFFF"/>
            <w:vAlign w:val="center"/>
          </w:tcPr>
          <w:p w14:paraId="3EA7FBE0" w14:textId="77777777" w:rsidR="007855D4" w:rsidRDefault="007855D4" w:rsidP="00016435">
            <w:pPr>
              <w:pStyle w:val="af"/>
              <w:spacing w:after="0"/>
              <w:ind w:left="-42" w:right="-137"/>
              <w:jc w:val="both"/>
              <w:rPr>
                <w:rFonts w:ascii="Times New Roman" w:hAnsi="Times New Roman" w:cs="Times New Roman"/>
              </w:rPr>
            </w:pPr>
            <w:r w:rsidRPr="00534627">
              <w:rPr>
                <w:rFonts w:ascii="Times New Roman" w:hAnsi="Times New Roman" w:cs="Times New Roman"/>
              </w:rPr>
              <w:t>Гранковский фельдшерский здравпункт</w:t>
            </w:r>
            <w:r>
              <w:rPr>
                <w:rFonts w:ascii="Times New Roman" w:hAnsi="Times New Roman" w:cs="Times New Roman"/>
              </w:rPr>
              <w:t>,</w:t>
            </w:r>
          </w:p>
          <w:p w14:paraId="4D769EC9" w14:textId="51E5B4FD" w:rsidR="007855D4" w:rsidRPr="00E9794C" w:rsidRDefault="003347A0" w:rsidP="00016435">
            <w:pPr>
              <w:pStyle w:val="af"/>
              <w:jc w:val="both"/>
              <w:rPr>
                <w:rFonts w:ascii="Times New Roman" w:hAnsi="Times New Roman" w:cs="Times New Roman"/>
              </w:rPr>
            </w:pPr>
            <w:r w:rsidRPr="003347A0">
              <w:rPr>
                <w:rFonts w:ascii="Times New Roman" w:hAnsi="Times New Roman" w:cs="Times New Roman"/>
              </w:rPr>
              <w:t>с. Гранки, д.80</w:t>
            </w:r>
          </w:p>
        </w:tc>
        <w:tc>
          <w:tcPr>
            <w:tcW w:w="1134" w:type="dxa"/>
            <w:shd w:val="clear" w:color="auto" w:fill="FFFFFF"/>
          </w:tcPr>
          <w:p w14:paraId="5AB659C3" w14:textId="77777777" w:rsidR="007855D4" w:rsidRDefault="007855D4" w:rsidP="00016435">
            <w:pPr>
              <w:jc w:val="center"/>
            </w:pPr>
            <w:r w:rsidRPr="00A90761">
              <w:t>1</w:t>
            </w:r>
          </w:p>
        </w:tc>
        <w:tc>
          <w:tcPr>
            <w:tcW w:w="1701" w:type="dxa"/>
            <w:shd w:val="clear" w:color="auto" w:fill="FFFFFF"/>
          </w:tcPr>
          <w:p w14:paraId="209E7864" w14:textId="77777777" w:rsidR="007855D4" w:rsidRPr="002B1080" w:rsidRDefault="007855D4" w:rsidP="00016435">
            <w:pPr>
              <w:snapToGrid w:val="0"/>
              <w:jc w:val="center"/>
              <w:rPr>
                <w:rFonts w:cs="Times New Roman"/>
                <w:b/>
              </w:rPr>
            </w:pPr>
          </w:p>
        </w:tc>
      </w:tr>
      <w:tr w:rsidR="007855D4" w14:paraId="00950289" w14:textId="77777777" w:rsidTr="007855D4">
        <w:trPr>
          <w:trHeight w:val="300"/>
        </w:trPr>
        <w:tc>
          <w:tcPr>
            <w:tcW w:w="554" w:type="dxa"/>
            <w:shd w:val="clear" w:color="auto" w:fill="FFFFFF"/>
            <w:vAlign w:val="center"/>
          </w:tcPr>
          <w:p w14:paraId="34E7A81C" w14:textId="77777777" w:rsidR="007855D4" w:rsidRPr="002B1080" w:rsidRDefault="007855D4" w:rsidP="00016435">
            <w:pPr>
              <w:snapToGrid w:val="0"/>
              <w:jc w:val="center"/>
            </w:pPr>
          </w:p>
        </w:tc>
        <w:tc>
          <w:tcPr>
            <w:tcW w:w="6404" w:type="dxa"/>
            <w:shd w:val="clear" w:color="auto" w:fill="FFFFFF"/>
            <w:vAlign w:val="center"/>
          </w:tcPr>
          <w:p w14:paraId="36290F37" w14:textId="77777777" w:rsidR="007855D4" w:rsidRDefault="007855D4" w:rsidP="00016435">
            <w:pPr>
              <w:pStyle w:val="af"/>
              <w:spacing w:after="0"/>
              <w:ind w:left="-42" w:right="-137"/>
              <w:jc w:val="both"/>
              <w:rPr>
                <w:rFonts w:ascii="Times New Roman" w:hAnsi="Times New Roman" w:cs="Times New Roman"/>
              </w:rPr>
            </w:pPr>
            <w:r w:rsidRPr="00534627">
              <w:rPr>
                <w:rFonts w:ascii="Times New Roman" w:hAnsi="Times New Roman" w:cs="Times New Roman"/>
              </w:rPr>
              <w:t>Краснопольский</w:t>
            </w:r>
            <w:r w:rsidRPr="00CB6F58">
              <w:rPr>
                <w:rFonts w:ascii="Times New Roman" w:hAnsi="Times New Roman" w:cs="Times New Roman"/>
              </w:rPr>
              <w:t xml:space="preserve"> фельдшерский здравпункт</w:t>
            </w:r>
            <w:r>
              <w:rPr>
                <w:rFonts w:ascii="Times New Roman" w:hAnsi="Times New Roman" w:cs="Times New Roman"/>
              </w:rPr>
              <w:t>,</w:t>
            </w:r>
          </w:p>
          <w:p w14:paraId="60399109" w14:textId="6053AAFD" w:rsidR="007855D4" w:rsidRPr="00E9794C" w:rsidRDefault="003347A0" w:rsidP="00016435">
            <w:pPr>
              <w:pStyle w:val="af"/>
              <w:spacing w:after="0"/>
              <w:ind w:left="-42" w:right="-137"/>
              <w:jc w:val="both"/>
              <w:rPr>
                <w:rFonts w:ascii="Times New Roman" w:hAnsi="Times New Roman" w:cs="Times New Roman"/>
              </w:rPr>
            </w:pPr>
            <w:r w:rsidRPr="003347A0">
              <w:rPr>
                <w:rFonts w:ascii="Times New Roman" w:hAnsi="Times New Roman" w:cs="Times New Roman"/>
              </w:rPr>
              <w:t>с. Краснополье, д.100</w:t>
            </w:r>
          </w:p>
        </w:tc>
        <w:tc>
          <w:tcPr>
            <w:tcW w:w="1134" w:type="dxa"/>
            <w:shd w:val="clear" w:color="auto" w:fill="FFFFFF"/>
          </w:tcPr>
          <w:p w14:paraId="1B7E013B" w14:textId="77777777" w:rsidR="007855D4" w:rsidRDefault="007855D4" w:rsidP="00016435">
            <w:pPr>
              <w:jc w:val="center"/>
            </w:pPr>
            <w:r w:rsidRPr="00A90761">
              <w:t>1</w:t>
            </w:r>
          </w:p>
        </w:tc>
        <w:tc>
          <w:tcPr>
            <w:tcW w:w="1701" w:type="dxa"/>
            <w:shd w:val="clear" w:color="auto" w:fill="FFFFFF"/>
          </w:tcPr>
          <w:p w14:paraId="4C01EAAE" w14:textId="77777777" w:rsidR="007855D4" w:rsidRPr="002B1080" w:rsidRDefault="007855D4" w:rsidP="00016435">
            <w:pPr>
              <w:snapToGrid w:val="0"/>
              <w:jc w:val="center"/>
              <w:rPr>
                <w:rFonts w:cs="Times New Roman"/>
                <w:b/>
              </w:rPr>
            </w:pPr>
          </w:p>
        </w:tc>
      </w:tr>
      <w:tr w:rsidR="007855D4" w14:paraId="4AA1A81A" w14:textId="77777777" w:rsidTr="007855D4">
        <w:trPr>
          <w:trHeight w:val="300"/>
        </w:trPr>
        <w:tc>
          <w:tcPr>
            <w:tcW w:w="554" w:type="dxa"/>
            <w:shd w:val="clear" w:color="auto" w:fill="FFFFFF"/>
            <w:vAlign w:val="center"/>
          </w:tcPr>
          <w:p w14:paraId="6F8EF5C4" w14:textId="77777777" w:rsidR="007855D4" w:rsidRPr="002B1080" w:rsidRDefault="007855D4" w:rsidP="00016435">
            <w:pPr>
              <w:snapToGrid w:val="0"/>
              <w:jc w:val="center"/>
            </w:pPr>
          </w:p>
        </w:tc>
        <w:tc>
          <w:tcPr>
            <w:tcW w:w="6404" w:type="dxa"/>
            <w:shd w:val="clear" w:color="auto" w:fill="FFFFFF"/>
            <w:vAlign w:val="center"/>
          </w:tcPr>
          <w:p w14:paraId="5A7762A7" w14:textId="77777777" w:rsidR="007855D4" w:rsidRDefault="007855D4" w:rsidP="00016435">
            <w:pPr>
              <w:pStyle w:val="af"/>
              <w:spacing w:after="0"/>
              <w:ind w:left="-42" w:right="-137"/>
              <w:jc w:val="both"/>
              <w:rPr>
                <w:rFonts w:ascii="Times New Roman" w:hAnsi="Times New Roman" w:cs="Times New Roman"/>
              </w:rPr>
            </w:pPr>
            <w:r w:rsidRPr="00534627">
              <w:rPr>
                <w:rFonts w:ascii="Times New Roman" w:hAnsi="Times New Roman" w:cs="Times New Roman"/>
                <w:lang w:eastAsia="ru-RU"/>
              </w:rPr>
              <w:t>Кропотовский</w:t>
            </w:r>
            <w:r w:rsidRPr="00CB6F58">
              <w:rPr>
                <w:rFonts w:ascii="Times New Roman" w:hAnsi="Times New Roman" w:cs="Times New Roman"/>
              </w:rPr>
              <w:t xml:space="preserve"> фельдшерский здравпункт</w:t>
            </w:r>
            <w:r>
              <w:rPr>
                <w:rFonts w:ascii="Times New Roman" w:hAnsi="Times New Roman" w:cs="Times New Roman"/>
              </w:rPr>
              <w:t>,</w:t>
            </w:r>
          </w:p>
          <w:p w14:paraId="31108F30" w14:textId="132764BA" w:rsidR="007855D4" w:rsidRPr="00E9794C" w:rsidRDefault="003347A0" w:rsidP="00016435">
            <w:pPr>
              <w:pStyle w:val="af"/>
              <w:spacing w:after="0"/>
              <w:ind w:left="-42" w:right="-137"/>
              <w:jc w:val="both"/>
              <w:rPr>
                <w:rFonts w:ascii="Times New Roman" w:hAnsi="Times New Roman" w:cs="Times New Roman"/>
              </w:rPr>
            </w:pPr>
            <w:r w:rsidRPr="003347A0">
              <w:rPr>
                <w:rFonts w:ascii="Times New Roman" w:hAnsi="Times New Roman" w:cs="Times New Roman"/>
              </w:rPr>
              <w:t>д. Кропотово, д,103, кв.2</w:t>
            </w:r>
          </w:p>
        </w:tc>
        <w:tc>
          <w:tcPr>
            <w:tcW w:w="1134" w:type="dxa"/>
            <w:shd w:val="clear" w:color="auto" w:fill="FFFFFF"/>
          </w:tcPr>
          <w:p w14:paraId="6351FB34" w14:textId="77777777" w:rsidR="007855D4" w:rsidRDefault="007855D4" w:rsidP="00016435">
            <w:pPr>
              <w:jc w:val="center"/>
            </w:pPr>
            <w:r w:rsidRPr="00A90761">
              <w:t>1</w:t>
            </w:r>
          </w:p>
        </w:tc>
        <w:tc>
          <w:tcPr>
            <w:tcW w:w="1701" w:type="dxa"/>
            <w:shd w:val="clear" w:color="auto" w:fill="FFFFFF"/>
          </w:tcPr>
          <w:p w14:paraId="5B1EE0C4" w14:textId="77777777" w:rsidR="007855D4" w:rsidRPr="002B1080" w:rsidRDefault="007855D4" w:rsidP="00016435">
            <w:pPr>
              <w:snapToGrid w:val="0"/>
              <w:jc w:val="center"/>
              <w:rPr>
                <w:rFonts w:cs="Times New Roman"/>
                <w:b/>
              </w:rPr>
            </w:pPr>
          </w:p>
        </w:tc>
      </w:tr>
      <w:tr w:rsidR="007855D4" w14:paraId="2BF5C971" w14:textId="77777777" w:rsidTr="007855D4">
        <w:trPr>
          <w:trHeight w:val="300"/>
        </w:trPr>
        <w:tc>
          <w:tcPr>
            <w:tcW w:w="554" w:type="dxa"/>
            <w:shd w:val="clear" w:color="auto" w:fill="FFFFFF"/>
            <w:vAlign w:val="center"/>
          </w:tcPr>
          <w:p w14:paraId="36BAD2AD" w14:textId="77777777" w:rsidR="007855D4" w:rsidRPr="002B1080" w:rsidRDefault="007855D4" w:rsidP="00016435">
            <w:pPr>
              <w:snapToGrid w:val="0"/>
              <w:jc w:val="center"/>
            </w:pPr>
          </w:p>
        </w:tc>
        <w:tc>
          <w:tcPr>
            <w:tcW w:w="6404" w:type="dxa"/>
            <w:shd w:val="clear" w:color="auto" w:fill="FFFFFF"/>
            <w:vAlign w:val="center"/>
          </w:tcPr>
          <w:p w14:paraId="3830F989" w14:textId="77777777" w:rsidR="007855D4" w:rsidRDefault="007855D4" w:rsidP="00016435">
            <w:pPr>
              <w:pStyle w:val="af"/>
              <w:spacing w:after="0"/>
              <w:ind w:left="-42" w:right="-137"/>
              <w:jc w:val="both"/>
              <w:rPr>
                <w:rFonts w:ascii="Times New Roman" w:hAnsi="Times New Roman" w:cs="Times New Roman"/>
              </w:rPr>
            </w:pPr>
            <w:r w:rsidRPr="00226F09">
              <w:rPr>
                <w:rFonts w:ascii="Times New Roman" w:hAnsi="Times New Roman" w:cs="Times New Roman"/>
              </w:rPr>
              <w:t>Львовский</w:t>
            </w:r>
            <w:r w:rsidRPr="00CB6F58">
              <w:rPr>
                <w:rFonts w:ascii="Times New Roman" w:hAnsi="Times New Roman" w:cs="Times New Roman"/>
              </w:rPr>
              <w:t xml:space="preserve"> фельдшерский здравпункт</w:t>
            </w:r>
            <w:r>
              <w:rPr>
                <w:rFonts w:ascii="Times New Roman" w:hAnsi="Times New Roman" w:cs="Times New Roman"/>
              </w:rPr>
              <w:t>,</w:t>
            </w:r>
          </w:p>
          <w:p w14:paraId="49E1C992" w14:textId="1EA2A740" w:rsidR="007855D4" w:rsidRPr="00CB6F58" w:rsidRDefault="003347A0" w:rsidP="00016435">
            <w:pPr>
              <w:pStyle w:val="af"/>
              <w:spacing w:after="0"/>
              <w:ind w:left="-42" w:right="-137"/>
              <w:jc w:val="both"/>
              <w:rPr>
                <w:rFonts w:ascii="Times New Roman" w:hAnsi="Times New Roman" w:cs="Times New Roman"/>
              </w:rPr>
            </w:pPr>
            <w:r w:rsidRPr="003347A0">
              <w:rPr>
                <w:rFonts w:ascii="Times New Roman" w:hAnsi="Times New Roman" w:cs="Times New Roman"/>
              </w:rPr>
              <w:t>д. Львово, д.55-а</w:t>
            </w:r>
          </w:p>
        </w:tc>
        <w:tc>
          <w:tcPr>
            <w:tcW w:w="1134" w:type="dxa"/>
            <w:shd w:val="clear" w:color="auto" w:fill="FFFFFF"/>
          </w:tcPr>
          <w:p w14:paraId="75FEC6D8" w14:textId="77777777" w:rsidR="007855D4" w:rsidRDefault="007855D4" w:rsidP="00016435">
            <w:pPr>
              <w:jc w:val="center"/>
            </w:pPr>
            <w:r w:rsidRPr="00A90761">
              <w:t>1</w:t>
            </w:r>
          </w:p>
        </w:tc>
        <w:tc>
          <w:tcPr>
            <w:tcW w:w="1701" w:type="dxa"/>
            <w:shd w:val="clear" w:color="auto" w:fill="FFFFFF"/>
          </w:tcPr>
          <w:p w14:paraId="4A1F4062" w14:textId="77777777" w:rsidR="007855D4" w:rsidRPr="002B1080" w:rsidRDefault="007855D4" w:rsidP="00016435">
            <w:pPr>
              <w:snapToGrid w:val="0"/>
              <w:jc w:val="center"/>
              <w:rPr>
                <w:rFonts w:cs="Times New Roman"/>
                <w:b/>
              </w:rPr>
            </w:pPr>
          </w:p>
        </w:tc>
      </w:tr>
      <w:tr w:rsidR="007855D4" w14:paraId="5E348447" w14:textId="77777777" w:rsidTr="007855D4">
        <w:trPr>
          <w:trHeight w:val="300"/>
        </w:trPr>
        <w:tc>
          <w:tcPr>
            <w:tcW w:w="554" w:type="dxa"/>
            <w:shd w:val="clear" w:color="auto" w:fill="FFFFFF"/>
            <w:vAlign w:val="center"/>
          </w:tcPr>
          <w:p w14:paraId="0F3DC5BA" w14:textId="77777777" w:rsidR="007855D4" w:rsidRPr="002B1080" w:rsidRDefault="007855D4" w:rsidP="00016435">
            <w:pPr>
              <w:snapToGrid w:val="0"/>
              <w:jc w:val="center"/>
            </w:pPr>
          </w:p>
        </w:tc>
        <w:tc>
          <w:tcPr>
            <w:tcW w:w="6404" w:type="dxa"/>
            <w:shd w:val="clear" w:color="auto" w:fill="FFFFFF"/>
            <w:vAlign w:val="center"/>
          </w:tcPr>
          <w:p w14:paraId="4FD72399" w14:textId="77777777" w:rsidR="007855D4" w:rsidRDefault="007855D4" w:rsidP="00016435">
            <w:pPr>
              <w:pStyle w:val="af"/>
              <w:spacing w:after="0"/>
              <w:ind w:left="-42" w:right="-137"/>
              <w:jc w:val="both"/>
              <w:rPr>
                <w:rFonts w:ascii="Times New Roman" w:hAnsi="Times New Roman" w:cs="Times New Roman"/>
              </w:rPr>
            </w:pPr>
            <w:r w:rsidRPr="00226F09">
              <w:rPr>
                <w:rFonts w:ascii="Times New Roman" w:hAnsi="Times New Roman" w:cs="Times New Roman"/>
                <w:lang w:eastAsia="ru-RU"/>
              </w:rPr>
              <w:t>Хитровщинский</w:t>
            </w:r>
            <w:r w:rsidRPr="00CB6F58">
              <w:rPr>
                <w:rFonts w:ascii="Times New Roman" w:hAnsi="Times New Roman" w:cs="Times New Roman"/>
              </w:rPr>
              <w:t xml:space="preserve"> фельдшерский здравпункт</w:t>
            </w:r>
            <w:r>
              <w:rPr>
                <w:rFonts w:ascii="Times New Roman" w:hAnsi="Times New Roman" w:cs="Times New Roman"/>
              </w:rPr>
              <w:t>,</w:t>
            </w:r>
          </w:p>
          <w:p w14:paraId="0B7D72D0" w14:textId="77777777" w:rsidR="007855D4" w:rsidRPr="00CB6F58" w:rsidRDefault="007855D4" w:rsidP="00016435">
            <w:pPr>
              <w:pStyle w:val="af"/>
              <w:spacing w:after="0"/>
              <w:ind w:left="-42" w:right="-137"/>
              <w:jc w:val="both"/>
              <w:rPr>
                <w:rFonts w:ascii="Times New Roman" w:hAnsi="Times New Roman" w:cs="Times New Roman"/>
              </w:rPr>
            </w:pPr>
            <w:r w:rsidRPr="00226F09">
              <w:rPr>
                <w:rFonts w:ascii="Times New Roman" w:hAnsi="Times New Roman" w:cs="Times New Roman"/>
              </w:rPr>
              <w:lastRenderedPageBreak/>
              <w:t>с. Хитровщина</w:t>
            </w:r>
          </w:p>
        </w:tc>
        <w:tc>
          <w:tcPr>
            <w:tcW w:w="1134" w:type="dxa"/>
            <w:shd w:val="clear" w:color="auto" w:fill="FFFFFF"/>
          </w:tcPr>
          <w:p w14:paraId="66AA3AF3" w14:textId="77777777" w:rsidR="007855D4" w:rsidRDefault="007855D4" w:rsidP="00016435">
            <w:pPr>
              <w:jc w:val="center"/>
            </w:pPr>
            <w:r w:rsidRPr="00A90761">
              <w:lastRenderedPageBreak/>
              <w:t>1</w:t>
            </w:r>
          </w:p>
        </w:tc>
        <w:tc>
          <w:tcPr>
            <w:tcW w:w="1701" w:type="dxa"/>
            <w:shd w:val="clear" w:color="auto" w:fill="FFFFFF"/>
          </w:tcPr>
          <w:p w14:paraId="2BA46E9F" w14:textId="77777777" w:rsidR="007855D4" w:rsidRPr="002B1080" w:rsidRDefault="007855D4" w:rsidP="00016435">
            <w:pPr>
              <w:snapToGrid w:val="0"/>
              <w:jc w:val="center"/>
              <w:rPr>
                <w:rFonts w:cs="Times New Roman"/>
                <w:b/>
              </w:rPr>
            </w:pPr>
          </w:p>
        </w:tc>
      </w:tr>
      <w:tr w:rsidR="007855D4" w14:paraId="63074197" w14:textId="77777777" w:rsidTr="007855D4">
        <w:trPr>
          <w:trHeight w:val="300"/>
        </w:trPr>
        <w:tc>
          <w:tcPr>
            <w:tcW w:w="554" w:type="dxa"/>
            <w:shd w:val="clear" w:color="auto" w:fill="FFFFFF"/>
            <w:vAlign w:val="center"/>
          </w:tcPr>
          <w:p w14:paraId="1FC392AD" w14:textId="77777777" w:rsidR="007855D4" w:rsidRPr="002B1080" w:rsidRDefault="007855D4" w:rsidP="00016435">
            <w:pPr>
              <w:snapToGrid w:val="0"/>
              <w:jc w:val="center"/>
            </w:pPr>
          </w:p>
        </w:tc>
        <w:tc>
          <w:tcPr>
            <w:tcW w:w="6404" w:type="dxa"/>
            <w:shd w:val="clear" w:color="auto" w:fill="FFFFFF"/>
            <w:vAlign w:val="center"/>
          </w:tcPr>
          <w:p w14:paraId="2CDECC7E" w14:textId="77777777" w:rsidR="007855D4" w:rsidRDefault="007855D4" w:rsidP="00016435">
            <w:pPr>
              <w:pStyle w:val="af"/>
              <w:spacing w:after="0"/>
              <w:ind w:left="-42" w:right="-137"/>
              <w:jc w:val="both"/>
              <w:rPr>
                <w:rFonts w:ascii="Times New Roman" w:hAnsi="Times New Roman" w:cs="Times New Roman"/>
              </w:rPr>
            </w:pPr>
            <w:r w:rsidRPr="00226F09">
              <w:rPr>
                <w:rFonts w:ascii="Times New Roman" w:hAnsi="Times New Roman" w:cs="Times New Roman"/>
                <w:lang w:eastAsia="ru-RU"/>
              </w:rPr>
              <w:t>Табольский</w:t>
            </w:r>
            <w:r w:rsidRPr="00016435">
              <w:rPr>
                <w:rFonts w:ascii="Times New Roman" w:hAnsi="Times New Roman" w:cs="Times New Roman"/>
              </w:rPr>
              <w:t xml:space="preserve"> фельдшерский здравпункт</w:t>
            </w:r>
            <w:r>
              <w:rPr>
                <w:rFonts w:ascii="Times New Roman" w:hAnsi="Times New Roman" w:cs="Times New Roman"/>
              </w:rPr>
              <w:t>,</w:t>
            </w:r>
          </w:p>
          <w:p w14:paraId="7A57C8D9" w14:textId="77777777" w:rsidR="007855D4" w:rsidRPr="00CB6F58" w:rsidRDefault="007855D4" w:rsidP="00016435">
            <w:pPr>
              <w:pStyle w:val="af"/>
              <w:spacing w:after="0"/>
              <w:ind w:left="-42" w:right="-137"/>
              <w:jc w:val="both"/>
              <w:rPr>
                <w:rFonts w:ascii="Times New Roman" w:hAnsi="Times New Roman" w:cs="Times New Roman"/>
              </w:rPr>
            </w:pPr>
            <w:r w:rsidRPr="00424686">
              <w:rPr>
                <w:rFonts w:ascii="Times New Roman" w:hAnsi="Times New Roman" w:cs="Times New Roman"/>
              </w:rPr>
              <w:t>с. Таболо, д. 46</w:t>
            </w:r>
          </w:p>
        </w:tc>
        <w:tc>
          <w:tcPr>
            <w:tcW w:w="1134" w:type="dxa"/>
            <w:shd w:val="clear" w:color="auto" w:fill="FFFFFF"/>
          </w:tcPr>
          <w:p w14:paraId="14C12D30" w14:textId="77777777" w:rsidR="007855D4" w:rsidRDefault="007855D4" w:rsidP="00016435">
            <w:pPr>
              <w:jc w:val="center"/>
            </w:pPr>
            <w:r w:rsidRPr="00A90761">
              <w:t>1</w:t>
            </w:r>
          </w:p>
        </w:tc>
        <w:tc>
          <w:tcPr>
            <w:tcW w:w="1701" w:type="dxa"/>
            <w:shd w:val="clear" w:color="auto" w:fill="FFFFFF"/>
          </w:tcPr>
          <w:p w14:paraId="51EF43C2" w14:textId="77777777" w:rsidR="007855D4" w:rsidRPr="002B1080" w:rsidRDefault="007855D4" w:rsidP="00016435">
            <w:pPr>
              <w:snapToGrid w:val="0"/>
              <w:jc w:val="center"/>
              <w:rPr>
                <w:rFonts w:cs="Times New Roman"/>
                <w:b/>
              </w:rPr>
            </w:pPr>
          </w:p>
        </w:tc>
      </w:tr>
      <w:tr w:rsidR="007855D4" w14:paraId="347227AE" w14:textId="77777777" w:rsidTr="007855D4">
        <w:trPr>
          <w:trHeight w:val="300"/>
        </w:trPr>
        <w:tc>
          <w:tcPr>
            <w:tcW w:w="554" w:type="dxa"/>
            <w:shd w:val="clear" w:color="auto" w:fill="FFFFFF"/>
            <w:vAlign w:val="center"/>
          </w:tcPr>
          <w:p w14:paraId="286C2F13" w14:textId="77777777" w:rsidR="007855D4" w:rsidRPr="002B1080" w:rsidRDefault="007855D4" w:rsidP="00016435">
            <w:pPr>
              <w:snapToGrid w:val="0"/>
              <w:jc w:val="center"/>
            </w:pPr>
          </w:p>
        </w:tc>
        <w:tc>
          <w:tcPr>
            <w:tcW w:w="6404" w:type="dxa"/>
            <w:shd w:val="clear" w:color="auto" w:fill="FFFFFF"/>
            <w:vAlign w:val="center"/>
          </w:tcPr>
          <w:p w14:paraId="5956B0FC" w14:textId="77777777" w:rsidR="007855D4" w:rsidRDefault="007855D4" w:rsidP="00016435">
            <w:pPr>
              <w:pStyle w:val="af"/>
              <w:spacing w:after="0"/>
              <w:ind w:left="-42" w:right="-137"/>
              <w:jc w:val="both"/>
              <w:rPr>
                <w:rFonts w:ascii="Times New Roman" w:hAnsi="Times New Roman" w:cs="Times New Roman"/>
              </w:rPr>
            </w:pPr>
            <w:r w:rsidRPr="00424686">
              <w:rPr>
                <w:rFonts w:ascii="Times New Roman" w:hAnsi="Times New Roman" w:cs="Times New Roman"/>
                <w:lang w:eastAsia="ru-RU"/>
              </w:rPr>
              <w:t>Кудашевский</w:t>
            </w:r>
            <w:r w:rsidRPr="00016435">
              <w:rPr>
                <w:rFonts w:ascii="Times New Roman" w:hAnsi="Times New Roman" w:cs="Times New Roman"/>
              </w:rPr>
              <w:t xml:space="preserve"> фельдшерский здравпункт</w:t>
            </w:r>
            <w:r>
              <w:rPr>
                <w:rFonts w:ascii="Times New Roman" w:hAnsi="Times New Roman" w:cs="Times New Roman"/>
              </w:rPr>
              <w:t>,</w:t>
            </w:r>
          </w:p>
          <w:p w14:paraId="6DD09F84" w14:textId="5663217B" w:rsidR="007855D4" w:rsidRPr="00CB6F58" w:rsidRDefault="003347A0" w:rsidP="00016435">
            <w:pPr>
              <w:pStyle w:val="af"/>
              <w:spacing w:after="0"/>
              <w:ind w:left="-42" w:right="-137"/>
              <w:jc w:val="both"/>
              <w:rPr>
                <w:rFonts w:ascii="Times New Roman" w:hAnsi="Times New Roman" w:cs="Times New Roman"/>
              </w:rPr>
            </w:pPr>
            <w:r w:rsidRPr="003347A0">
              <w:rPr>
                <w:rFonts w:ascii="Times New Roman" w:hAnsi="Times New Roman" w:cs="Times New Roman"/>
              </w:rPr>
              <w:t>д. Кудашево, д.12</w:t>
            </w:r>
          </w:p>
        </w:tc>
        <w:tc>
          <w:tcPr>
            <w:tcW w:w="1134" w:type="dxa"/>
            <w:shd w:val="clear" w:color="auto" w:fill="FFFFFF"/>
          </w:tcPr>
          <w:p w14:paraId="77848156" w14:textId="77777777" w:rsidR="007855D4" w:rsidRDefault="007855D4" w:rsidP="00016435">
            <w:pPr>
              <w:jc w:val="center"/>
            </w:pPr>
            <w:r w:rsidRPr="00A90761">
              <w:t>1</w:t>
            </w:r>
          </w:p>
        </w:tc>
        <w:tc>
          <w:tcPr>
            <w:tcW w:w="1701" w:type="dxa"/>
            <w:shd w:val="clear" w:color="auto" w:fill="FFFFFF"/>
          </w:tcPr>
          <w:p w14:paraId="3162C025" w14:textId="77777777" w:rsidR="007855D4" w:rsidRPr="002B1080" w:rsidRDefault="007855D4" w:rsidP="00016435">
            <w:pPr>
              <w:snapToGrid w:val="0"/>
              <w:jc w:val="center"/>
              <w:rPr>
                <w:rFonts w:cs="Times New Roman"/>
                <w:b/>
              </w:rPr>
            </w:pPr>
          </w:p>
        </w:tc>
      </w:tr>
      <w:tr w:rsidR="007855D4" w14:paraId="0D6A3C80" w14:textId="77777777" w:rsidTr="007855D4">
        <w:trPr>
          <w:trHeight w:val="300"/>
        </w:trPr>
        <w:tc>
          <w:tcPr>
            <w:tcW w:w="554" w:type="dxa"/>
            <w:shd w:val="clear" w:color="auto" w:fill="FFFFFF"/>
          </w:tcPr>
          <w:p w14:paraId="1A6908B1" w14:textId="77777777" w:rsidR="007855D4" w:rsidRPr="00D545B1" w:rsidRDefault="007855D4" w:rsidP="0074535E">
            <w:pPr>
              <w:snapToGrid w:val="0"/>
              <w:jc w:val="center"/>
              <w:rPr>
                <w:b/>
              </w:rPr>
            </w:pPr>
            <w:r w:rsidRPr="00D545B1">
              <w:rPr>
                <w:b/>
              </w:rPr>
              <w:t>4</w:t>
            </w:r>
          </w:p>
        </w:tc>
        <w:tc>
          <w:tcPr>
            <w:tcW w:w="9239" w:type="dxa"/>
            <w:gridSpan w:val="3"/>
            <w:shd w:val="clear" w:color="auto" w:fill="FFFFFF"/>
            <w:vAlign w:val="center"/>
          </w:tcPr>
          <w:p w14:paraId="4A7F36E8" w14:textId="77777777" w:rsidR="007855D4" w:rsidRPr="00D545B1" w:rsidRDefault="007855D4" w:rsidP="00D545B1">
            <w:pPr>
              <w:snapToGrid w:val="0"/>
              <w:jc w:val="center"/>
              <w:rPr>
                <w:rFonts w:cs="Times New Roman"/>
                <w:b/>
              </w:rPr>
            </w:pPr>
            <w:r w:rsidRPr="00D545B1">
              <w:rPr>
                <w:b/>
                <w:caps/>
              </w:rPr>
              <w:t>Объекты в иных областях деятельности, необходимые для осуществления полномочий в связи с решением вопросов местного значения поселения</w:t>
            </w:r>
          </w:p>
        </w:tc>
      </w:tr>
      <w:tr w:rsidR="007855D4" w14:paraId="72EDB03C" w14:textId="77777777" w:rsidTr="007855D4">
        <w:trPr>
          <w:trHeight w:val="300"/>
        </w:trPr>
        <w:tc>
          <w:tcPr>
            <w:tcW w:w="554" w:type="dxa"/>
            <w:shd w:val="clear" w:color="auto" w:fill="FFFFFF"/>
          </w:tcPr>
          <w:p w14:paraId="3F9FA24A" w14:textId="77777777" w:rsidR="007855D4" w:rsidRPr="002B1080" w:rsidRDefault="007855D4" w:rsidP="0074535E">
            <w:pPr>
              <w:snapToGrid w:val="0"/>
              <w:jc w:val="center"/>
            </w:pPr>
            <w:r w:rsidRPr="002B1080">
              <w:t>4.1</w:t>
            </w:r>
          </w:p>
        </w:tc>
        <w:tc>
          <w:tcPr>
            <w:tcW w:w="6404" w:type="dxa"/>
            <w:shd w:val="clear" w:color="auto" w:fill="FFFFFF"/>
            <w:vAlign w:val="center"/>
          </w:tcPr>
          <w:p w14:paraId="6A21B5AA" w14:textId="77777777" w:rsidR="007855D4" w:rsidRPr="00A74E4D" w:rsidRDefault="007855D4" w:rsidP="0074535E">
            <w:pPr>
              <w:snapToGrid w:val="0"/>
            </w:pPr>
            <w:r w:rsidRPr="00A74E4D">
              <w:rPr>
                <w:b/>
                <w:bCs/>
              </w:rPr>
              <w:t>АДМИНИСТРАТИВНЫЕ ЗДАНИЯ</w:t>
            </w:r>
          </w:p>
        </w:tc>
        <w:tc>
          <w:tcPr>
            <w:tcW w:w="1134" w:type="dxa"/>
            <w:shd w:val="clear" w:color="auto" w:fill="FFFFFF"/>
            <w:vAlign w:val="center"/>
          </w:tcPr>
          <w:p w14:paraId="2A433139" w14:textId="77777777" w:rsidR="007855D4" w:rsidRPr="00A74E4D" w:rsidRDefault="007855D4" w:rsidP="0074535E">
            <w:pPr>
              <w:snapToGrid w:val="0"/>
              <w:jc w:val="center"/>
              <w:rPr>
                <w:b/>
              </w:rPr>
            </w:pPr>
          </w:p>
        </w:tc>
        <w:tc>
          <w:tcPr>
            <w:tcW w:w="1701" w:type="dxa"/>
            <w:shd w:val="clear" w:color="auto" w:fill="FFFFFF"/>
          </w:tcPr>
          <w:p w14:paraId="6EC411D9" w14:textId="77777777" w:rsidR="007855D4" w:rsidRPr="002B1080" w:rsidRDefault="007855D4" w:rsidP="0074535E">
            <w:pPr>
              <w:snapToGrid w:val="0"/>
              <w:jc w:val="center"/>
              <w:rPr>
                <w:rFonts w:cs="Times New Roman"/>
                <w:b/>
              </w:rPr>
            </w:pPr>
          </w:p>
        </w:tc>
      </w:tr>
      <w:tr w:rsidR="007855D4" w14:paraId="5D9D4527" w14:textId="77777777" w:rsidTr="007855D4">
        <w:trPr>
          <w:trHeight w:val="300"/>
        </w:trPr>
        <w:tc>
          <w:tcPr>
            <w:tcW w:w="554" w:type="dxa"/>
            <w:shd w:val="clear" w:color="auto" w:fill="FFFFFF"/>
          </w:tcPr>
          <w:p w14:paraId="238ED81F" w14:textId="77777777" w:rsidR="007855D4" w:rsidRPr="002B1080" w:rsidRDefault="007855D4" w:rsidP="0074535E">
            <w:pPr>
              <w:snapToGrid w:val="0"/>
              <w:jc w:val="center"/>
            </w:pPr>
          </w:p>
        </w:tc>
        <w:tc>
          <w:tcPr>
            <w:tcW w:w="6404" w:type="dxa"/>
            <w:shd w:val="clear" w:color="auto" w:fill="FFFFFF"/>
            <w:vAlign w:val="center"/>
          </w:tcPr>
          <w:p w14:paraId="3A05ED83" w14:textId="77777777" w:rsidR="007855D4" w:rsidRPr="00A74E4D" w:rsidRDefault="007855D4" w:rsidP="00424686">
            <w:pPr>
              <w:pStyle w:val="3f1"/>
              <w:shd w:val="clear" w:color="auto" w:fill="FFFFFF"/>
              <w:jc w:val="both"/>
            </w:pPr>
            <w:r w:rsidRPr="004C0918">
              <w:rPr>
                <w:rFonts w:eastAsia="Times New Roman"/>
                <w:bCs/>
                <w:sz w:val="24"/>
                <w:szCs w:val="24"/>
              </w:rPr>
              <w:t>Здание Администрацияи муниципального образования</w:t>
            </w:r>
            <w:r>
              <w:rPr>
                <w:rFonts w:eastAsia="Times New Roman"/>
                <w:bCs/>
                <w:sz w:val="24"/>
                <w:szCs w:val="24"/>
              </w:rPr>
              <w:t xml:space="preserve"> Новольвовское Кимовского</w:t>
            </w:r>
            <w:r w:rsidRPr="004C0918">
              <w:rPr>
                <w:rFonts w:eastAsia="Times New Roman"/>
                <w:bCs/>
                <w:sz w:val="24"/>
                <w:szCs w:val="24"/>
              </w:rPr>
              <w:t xml:space="preserve"> района</w:t>
            </w:r>
          </w:p>
        </w:tc>
        <w:tc>
          <w:tcPr>
            <w:tcW w:w="1134" w:type="dxa"/>
            <w:shd w:val="clear" w:color="auto" w:fill="FFFFFF"/>
            <w:vAlign w:val="center"/>
          </w:tcPr>
          <w:p w14:paraId="107582AD" w14:textId="77777777" w:rsidR="007855D4" w:rsidRPr="00A74E4D" w:rsidRDefault="007855D4" w:rsidP="0074535E">
            <w:pPr>
              <w:snapToGrid w:val="0"/>
              <w:jc w:val="center"/>
            </w:pPr>
            <w:r w:rsidRPr="00A74E4D">
              <w:t>1</w:t>
            </w:r>
          </w:p>
        </w:tc>
        <w:tc>
          <w:tcPr>
            <w:tcW w:w="1701" w:type="dxa"/>
            <w:shd w:val="clear" w:color="auto" w:fill="FFFFFF"/>
            <w:vAlign w:val="center"/>
          </w:tcPr>
          <w:p w14:paraId="0722D049" w14:textId="77777777" w:rsidR="007855D4" w:rsidRPr="00A74E4D" w:rsidRDefault="007855D4" w:rsidP="0074535E">
            <w:pPr>
              <w:snapToGrid w:val="0"/>
              <w:jc w:val="center"/>
            </w:pPr>
            <w:r w:rsidRPr="00A74E4D">
              <w:t>сущ.</w:t>
            </w:r>
          </w:p>
        </w:tc>
      </w:tr>
      <w:tr w:rsidR="007855D4" w14:paraId="306D0970" w14:textId="77777777" w:rsidTr="007855D4">
        <w:trPr>
          <w:trHeight w:val="300"/>
        </w:trPr>
        <w:tc>
          <w:tcPr>
            <w:tcW w:w="554" w:type="dxa"/>
            <w:shd w:val="clear" w:color="auto" w:fill="FFFFFF"/>
            <w:vAlign w:val="center"/>
          </w:tcPr>
          <w:p w14:paraId="7572D1B1" w14:textId="77777777" w:rsidR="007855D4" w:rsidRPr="002B1080" w:rsidRDefault="007855D4" w:rsidP="0074535E">
            <w:pPr>
              <w:snapToGrid w:val="0"/>
              <w:jc w:val="center"/>
            </w:pPr>
            <w:r w:rsidRPr="002B1080">
              <w:t>4.2</w:t>
            </w:r>
          </w:p>
        </w:tc>
        <w:tc>
          <w:tcPr>
            <w:tcW w:w="6404" w:type="dxa"/>
            <w:shd w:val="clear" w:color="auto" w:fill="FFFFFF"/>
            <w:vAlign w:val="center"/>
          </w:tcPr>
          <w:p w14:paraId="50E35C0D" w14:textId="77777777" w:rsidR="007855D4" w:rsidRPr="00A74E4D" w:rsidRDefault="007855D4" w:rsidP="0074535E">
            <w:pPr>
              <w:snapToGrid w:val="0"/>
              <w:jc w:val="center"/>
              <w:rPr>
                <w:b/>
              </w:rPr>
            </w:pPr>
            <w:r w:rsidRPr="00A74E4D">
              <w:rPr>
                <w:b/>
              </w:rPr>
              <w:t>УЧРЕЖДЕНИЯ</w:t>
            </w:r>
            <w:r>
              <w:rPr>
                <w:b/>
              </w:rPr>
              <w:t xml:space="preserve"> </w:t>
            </w:r>
            <w:r w:rsidRPr="00A74E4D">
              <w:rPr>
                <w:b/>
              </w:rPr>
              <w:t>КУЛЬТУРЫ И ИСКУССТВА</w:t>
            </w:r>
          </w:p>
        </w:tc>
        <w:tc>
          <w:tcPr>
            <w:tcW w:w="1134" w:type="dxa"/>
            <w:shd w:val="clear" w:color="auto" w:fill="FFFFFF"/>
            <w:vAlign w:val="center"/>
          </w:tcPr>
          <w:p w14:paraId="3D4F362A" w14:textId="77777777" w:rsidR="007855D4" w:rsidRPr="00A74E4D" w:rsidRDefault="007855D4" w:rsidP="0074535E">
            <w:pPr>
              <w:snapToGrid w:val="0"/>
              <w:jc w:val="center"/>
            </w:pPr>
          </w:p>
        </w:tc>
        <w:tc>
          <w:tcPr>
            <w:tcW w:w="1701" w:type="dxa"/>
            <w:shd w:val="clear" w:color="auto" w:fill="FFFFFF"/>
            <w:vAlign w:val="center"/>
          </w:tcPr>
          <w:p w14:paraId="22DDC220" w14:textId="77777777" w:rsidR="007855D4" w:rsidRPr="00A74E4D" w:rsidRDefault="007855D4" w:rsidP="0074535E">
            <w:pPr>
              <w:snapToGrid w:val="0"/>
              <w:jc w:val="center"/>
            </w:pPr>
          </w:p>
        </w:tc>
      </w:tr>
      <w:tr w:rsidR="007855D4" w14:paraId="49EEA3AE" w14:textId="77777777" w:rsidTr="007855D4">
        <w:trPr>
          <w:trHeight w:val="533"/>
        </w:trPr>
        <w:tc>
          <w:tcPr>
            <w:tcW w:w="554" w:type="dxa"/>
            <w:shd w:val="clear" w:color="auto" w:fill="FFFFFF"/>
            <w:vAlign w:val="center"/>
          </w:tcPr>
          <w:p w14:paraId="620FCFEC" w14:textId="77777777" w:rsidR="007855D4" w:rsidRPr="002B1080" w:rsidRDefault="007855D4" w:rsidP="0074535E">
            <w:pPr>
              <w:snapToGrid w:val="0"/>
              <w:jc w:val="center"/>
            </w:pPr>
          </w:p>
        </w:tc>
        <w:tc>
          <w:tcPr>
            <w:tcW w:w="6404" w:type="dxa"/>
            <w:shd w:val="clear" w:color="auto" w:fill="FFFFFF"/>
            <w:vAlign w:val="center"/>
          </w:tcPr>
          <w:p w14:paraId="13A88075" w14:textId="77777777" w:rsidR="007855D4" w:rsidRPr="00A74E4D" w:rsidRDefault="007855D4" w:rsidP="0074535E">
            <w:pPr>
              <w:snapToGrid w:val="0"/>
            </w:pPr>
            <w:r>
              <w:rPr>
                <w:rFonts w:cs="Times New Roman"/>
              </w:rPr>
              <w:t>Новольвов</w:t>
            </w:r>
            <w:r w:rsidRPr="00A41B47">
              <w:rPr>
                <w:rFonts w:cs="Times New Roman"/>
              </w:rPr>
              <w:t>ский Дом культуры</w:t>
            </w:r>
          </w:p>
        </w:tc>
        <w:tc>
          <w:tcPr>
            <w:tcW w:w="1134" w:type="dxa"/>
            <w:shd w:val="clear" w:color="auto" w:fill="FFFFFF"/>
            <w:vAlign w:val="center"/>
          </w:tcPr>
          <w:p w14:paraId="4254B550" w14:textId="77777777" w:rsidR="007855D4" w:rsidRPr="00A74E4D" w:rsidRDefault="007855D4" w:rsidP="0074535E">
            <w:pPr>
              <w:suppressAutoHyphens w:val="0"/>
              <w:jc w:val="center"/>
            </w:pPr>
            <w:r w:rsidRPr="00A74E4D">
              <w:t>1</w:t>
            </w:r>
          </w:p>
        </w:tc>
        <w:tc>
          <w:tcPr>
            <w:tcW w:w="1701" w:type="dxa"/>
            <w:shd w:val="clear" w:color="auto" w:fill="FFFFFF"/>
            <w:vAlign w:val="center"/>
          </w:tcPr>
          <w:p w14:paraId="46BC895E" w14:textId="77777777" w:rsidR="007855D4" w:rsidRPr="00A74E4D" w:rsidRDefault="007855D4" w:rsidP="0074535E">
            <w:pPr>
              <w:snapToGrid w:val="0"/>
              <w:jc w:val="center"/>
            </w:pPr>
            <w:r w:rsidRPr="00A74E4D">
              <w:t>сущ.</w:t>
            </w:r>
          </w:p>
        </w:tc>
      </w:tr>
      <w:tr w:rsidR="007855D4" w14:paraId="08F2EFD8" w14:textId="77777777" w:rsidTr="007855D4">
        <w:trPr>
          <w:trHeight w:val="568"/>
        </w:trPr>
        <w:tc>
          <w:tcPr>
            <w:tcW w:w="554" w:type="dxa"/>
            <w:shd w:val="clear" w:color="auto" w:fill="FFFFFF"/>
            <w:vAlign w:val="center"/>
          </w:tcPr>
          <w:p w14:paraId="630A1D74" w14:textId="77777777" w:rsidR="007855D4" w:rsidRPr="002B1080" w:rsidRDefault="007855D4" w:rsidP="0074535E">
            <w:pPr>
              <w:snapToGrid w:val="0"/>
              <w:jc w:val="center"/>
            </w:pPr>
          </w:p>
        </w:tc>
        <w:tc>
          <w:tcPr>
            <w:tcW w:w="6404" w:type="dxa"/>
            <w:shd w:val="clear" w:color="auto" w:fill="FFFFFF"/>
            <w:vAlign w:val="center"/>
          </w:tcPr>
          <w:p w14:paraId="1618E3C7" w14:textId="77777777" w:rsidR="007855D4" w:rsidRPr="00AB627C" w:rsidRDefault="007855D4" w:rsidP="0074535E">
            <w:pPr>
              <w:snapToGrid w:val="0"/>
              <w:rPr>
                <w:rFonts w:cs="Times New Roman"/>
              </w:rPr>
            </w:pPr>
            <w:r>
              <w:rPr>
                <w:rFonts w:cs="Times New Roman"/>
              </w:rPr>
              <w:t>Львов</w:t>
            </w:r>
            <w:r w:rsidRPr="000F0EFE">
              <w:rPr>
                <w:rFonts w:cs="Times New Roman"/>
              </w:rPr>
              <w:t>ский сельский клуб</w:t>
            </w:r>
          </w:p>
        </w:tc>
        <w:tc>
          <w:tcPr>
            <w:tcW w:w="1134" w:type="dxa"/>
            <w:shd w:val="clear" w:color="auto" w:fill="FFFFFF"/>
            <w:vAlign w:val="center"/>
          </w:tcPr>
          <w:p w14:paraId="53E70DB4" w14:textId="77777777" w:rsidR="007855D4" w:rsidRPr="00A74E4D" w:rsidRDefault="007855D4" w:rsidP="0074535E">
            <w:pPr>
              <w:suppressAutoHyphens w:val="0"/>
              <w:jc w:val="center"/>
            </w:pPr>
            <w:r w:rsidRPr="00A74E4D">
              <w:t>1</w:t>
            </w:r>
          </w:p>
        </w:tc>
        <w:tc>
          <w:tcPr>
            <w:tcW w:w="1701" w:type="dxa"/>
            <w:shd w:val="clear" w:color="auto" w:fill="FFFFFF"/>
            <w:vAlign w:val="center"/>
          </w:tcPr>
          <w:p w14:paraId="62058602" w14:textId="77777777" w:rsidR="007855D4" w:rsidRPr="00A74E4D" w:rsidRDefault="007855D4" w:rsidP="0074535E">
            <w:pPr>
              <w:snapToGrid w:val="0"/>
              <w:jc w:val="center"/>
            </w:pPr>
            <w:r w:rsidRPr="00A74E4D">
              <w:t>сущ.</w:t>
            </w:r>
          </w:p>
        </w:tc>
      </w:tr>
      <w:tr w:rsidR="007855D4" w14:paraId="2580C714" w14:textId="77777777" w:rsidTr="007855D4">
        <w:trPr>
          <w:trHeight w:val="563"/>
        </w:trPr>
        <w:tc>
          <w:tcPr>
            <w:tcW w:w="554" w:type="dxa"/>
            <w:shd w:val="clear" w:color="auto" w:fill="FFFFFF"/>
            <w:vAlign w:val="center"/>
          </w:tcPr>
          <w:p w14:paraId="6AE7E145" w14:textId="77777777" w:rsidR="007855D4" w:rsidRPr="002B1080" w:rsidRDefault="007855D4" w:rsidP="0074535E">
            <w:pPr>
              <w:snapToGrid w:val="0"/>
              <w:jc w:val="center"/>
            </w:pPr>
          </w:p>
        </w:tc>
        <w:tc>
          <w:tcPr>
            <w:tcW w:w="6404" w:type="dxa"/>
            <w:shd w:val="clear" w:color="auto" w:fill="FFFFFF"/>
            <w:vAlign w:val="center"/>
          </w:tcPr>
          <w:p w14:paraId="5CBA0FEC" w14:textId="77777777" w:rsidR="007855D4" w:rsidRPr="00AB627C" w:rsidRDefault="007855D4" w:rsidP="000F0EFE">
            <w:pPr>
              <w:snapToGrid w:val="0"/>
              <w:rPr>
                <w:rFonts w:cs="Times New Roman"/>
              </w:rPr>
            </w:pPr>
            <w:r>
              <w:rPr>
                <w:rFonts w:cs="Times New Roman"/>
              </w:rPr>
              <w:t>Апарк</w:t>
            </w:r>
            <w:r w:rsidRPr="000F0EFE">
              <w:rPr>
                <w:rFonts w:cs="Times New Roman"/>
              </w:rPr>
              <w:t>овский сельский клуб</w:t>
            </w:r>
          </w:p>
        </w:tc>
        <w:tc>
          <w:tcPr>
            <w:tcW w:w="1134" w:type="dxa"/>
            <w:shd w:val="clear" w:color="auto" w:fill="FFFFFF"/>
            <w:vAlign w:val="center"/>
          </w:tcPr>
          <w:p w14:paraId="6901B450" w14:textId="77777777" w:rsidR="007855D4" w:rsidRPr="00A74E4D" w:rsidRDefault="007855D4" w:rsidP="0074535E">
            <w:pPr>
              <w:suppressAutoHyphens w:val="0"/>
              <w:jc w:val="center"/>
            </w:pPr>
            <w:r w:rsidRPr="00A74E4D">
              <w:t>1</w:t>
            </w:r>
          </w:p>
        </w:tc>
        <w:tc>
          <w:tcPr>
            <w:tcW w:w="1701" w:type="dxa"/>
            <w:shd w:val="clear" w:color="auto" w:fill="FFFFFF"/>
            <w:vAlign w:val="center"/>
          </w:tcPr>
          <w:p w14:paraId="016F4A44" w14:textId="77777777" w:rsidR="007855D4" w:rsidRPr="00A74E4D" w:rsidRDefault="007855D4" w:rsidP="0074535E">
            <w:pPr>
              <w:snapToGrid w:val="0"/>
              <w:jc w:val="center"/>
            </w:pPr>
            <w:r w:rsidRPr="00A74E4D">
              <w:t>сущ.</w:t>
            </w:r>
          </w:p>
        </w:tc>
      </w:tr>
      <w:tr w:rsidR="007855D4" w14:paraId="5E91A489" w14:textId="77777777" w:rsidTr="007855D4">
        <w:trPr>
          <w:trHeight w:val="563"/>
        </w:trPr>
        <w:tc>
          <w:tcPr>
            <w:tcW w:w="554" w:type="dxa"/>
            <w:shd w:val="clear" w:color="auto" w:fill="FFFFFF"/>
            <w:vAlign w:val="center"/>
          </w:tcPr>
          <w:p w14:paraId="586222D5" w14:textId="77777777" w:rsidR="007855D4" w:rsidRPr="002B1080" w:rsidRDefault="007855D4" w:rsidP="000F0EFE">
            <w:pPr>
              <w:snapToGrid w:val="0"/>
              <w:jc w:val="center"/>
            </w:pPr>
          </w:p>
        </w:tc>
        <w:tc>
          <w:tcPr>
            <w:tcW w:w="6404" w:type="dxa"/>
            <w:shd w:val="clear" w:color="auto" w:fill="FFFFFF"/>
            <w:vAlign w:val="center"/>
          </w:tcPr>
          <w:p w14:paraId="47DF1F2E" w14:textId="77777777" w:rsidR="007855D4" w:rsidRPr="000F0EFE" w:rsidRDefault="007855D4" w:rsidP="000F0EFE">
            <w:pPr>
              <w:snapToGrid w:val="0"/>
              <w:rPr>
                <w:rFonts w:cs="Times New Roman"/>
              </w:rPr>
            </w:pPr>
            <w:r>
              <w:rPr>
                <w:rFonts w:cs="Times New Roman"/>
              </w:rPr>
              <w:t>Кудаше</w:t>
            </w:r>
            <w:r w:rsidRPr="000F0EFE">
              <w:rPr>
                <w:rFonts w:cs="Times New Roman"/>
              </w:rPr>
              <w:t>вский сельский клуб</w:t>
            </w:r>
          </w:p>
        </w:tc>
        <w:tc>
          <w:tcPr>
            <w:tcW w:w="1134" w:type="dxa"/>
            <w:shd w:val="clear" w:color="auto" w:fill="FFFFFF"/>
            <w:vAlign w:val="center"/>
          </w:tcPr>
          <w:p w14:paraId="55BC091E" w14:textId="77777777" w:rsidR="007855D4" w:rsidRPr="00A74E4D" w:rsidRDefault="007855D4" w:rsidP="000F0EFE">
            <w:pPr>
              <w:suppressAutoHyphens w:val="0"/>
              <w:jc w:val="center"/>
            </w:pPr>
            <w:r w:rsidRPr="00A74E4D">
              <w:t>1</w:t>
            </w:r>
          </w:p>
        </w:tc>
        <w:tc>
          <w:tcPr>
            <w:tcW w:w="1701" w:type="dxa"/>
            <w:shd w:val="clear" w:color="auto" w:fill="FFFFFF"/>
            <w:vAlign w:val="center"/>
          </w:tcPr>
          <w:p w14:paraId="29B6A2D6" w14:textId="77777777" w:rsidR="007855D4" w:rsidRPr="00A74E4D" w:rsidRDefault="007855D4" w:rsidP="000F0EFE">
            <w:pPr>
              <w:snapToGrid w:val="0"/>
              <w:jc w:val="center"/>
            </w:pPr>
            <w:r w:rsidRPr="00A74E4D">
              <w:t>сущ.</w:t>
            </w:r>
          </w:p>
        </w:tc>
      </w:tr>
      <w:tr w:rsidR="007855D4" w14:paraId="5F860A34" w14:textId="77777777" w:rsidTr="007855D4">
        <w:trPr>
          <w:trHeight w:val="563"/>
        </w:trPr>
        <w:tc>
          <w:tcPr>
            <w:tcW w:w="554" w:type="dxa"/>
            <w:shd w:val="clear" w:color="auto" w:fill="FFFFFF"/>
            <w:vAlign w:val="center"/>
          </w:tcPr>
          <w:p w14:paraId="14620FD6" w14:textId="77777777" w:rsidR="007855D4" w:rsidRPr="002B1080" w:rsidRDefault="007855D4" w:rsidP="000F0EFE">
            <w:pPr>
              <w:snapToGrid w:val="0"/>
              <w:jc w:val="center"/>
            </w:pPr>
          </w:p>
        </w:tc>
        <w:tc>
          <w:tcPr>
            <w:tcW w:w="6404" w:type="dxa"/>
            <w:shd w:val="clear" w:color="auto" w:fill="FFFFFF"/>
            <w:vAlign w:val="center"/>
          </w:tcPr>
          <w:p w14:paraId="11064615" w14:textId="77777777" w:rsidR="007855D4" w:rsidRPr="000F0EFE" w:rsidRDefault="007855D4" w:rsidP="000F0EFE">
            <w:pPr>
              <w:snapToGrid w:val="0"/>
              <w:rPr>
                <w:rFonts w:cs="Times New Roman"/>
              </w:rPr>
            </w:pPr>
            <w:r>
              <w:rPr>
                <w:rFonts w:cs="Times New Roman"/>
              </w:rPr>
              <w:t>Зуб</w:t>
            </w:r>
            <w:r w:rsidRPr="000F0EFE">
              <w:rPr>
                <w:rFonts w:cs="Times New Roman"/>
              </w:rPr>
              <w:t>овский сельский клуб</w:t>
            </w:r>
          </w:p>
        </w:tc>
        <w:tc>
          <w:tcPr>
            <w:tcW w:w="1134" w:type="dxa"/>
            <w:shd w:val="clear" w:color="auto" w:fill="FFFFFF"/>
            <w:vAlign w:val="center"/>
          </w:tcPr>
          <w:p w14:paraId="38BB5617" w14:textId="77777777" w:rsidR="007855D4" w:rsidRPr="00A74E4D" w:rsidRDefault="007855D4" w:rsidP="000F0EFE">
            <w:pPr>
              <w:suppressAutoHyphens w:val="0"/>
              <w:jc w:val="center"/>
            </w:pPr>
            <w:r w:rsidRPr="00A74E4D">
              <w:t>1</w:t>
            </w:r>
          </w:p>
        </w:tc>
        <w:tc>
          <w:tcPr>
            <w:tcW w:w="1701" w:type="dxa"/>
            <w:shd w:val="clear" w:color="auto" w:fill="FFFFFF"/>
            <w:vAlign w:val="center"/>
          </w:tcPr>
          <w:p w14:paraId="05E28E9E" w14:textId="77777777" w:rsidR="007855D4" w:rsidRPr="00A74E4D" w:rsidRDefault="007855D4" w:rsidP="000F0EFE">
            <w:pPr>
              <w:snapToGrid w:val="0"/>
              <w:jc w:val="center"/>
            </w:pPr>
            <w:r w:rsidRPr="00A74E4D">
              <w:t>сущ.</w:t>
            </w:r>
          </w:p>
        </w:tc>
      </w:tr>
      <w:tr w:rsidR="007855D4" w14:paraId="51032FFB" w14:textId="77777777" w:rsidTr="007855D4">
        <w:trPr>
          <w:trHeight w:val="563"/>
        </w:trPr>
        <w:tc>
          <w:tcPr>
            <w:tcW w:w="554" w:type="dxa"/>
            <w:shd w:val="clear" w:color="auto" w:fill="FFFFFF"/>
            <w:vAlign w:val="center"/>
          </w:tcPr>
          <w:p w14:paraId="34425FAF" w14:textId="77777777" w:rsidR="007855D4" w:rsidRPr="002B1080" w:rsidRDefault="007855D4" w:rsidP="000F0EFE">
            <w:pPr>
              <w:snapToGrid w:val="0"/>
              <w:jc w:val="center"/>
            </w:pPr>
          </w:p>
        </w:tc>
        <w:tc>
          <w:tcPr>
            <w:tcW w:w="6404" w:type="dxa"/>
            <w:shd w:val="clear" w:color="auto" w:fill="FFFFFF"/>
            <w:vAlign w:val="center"/>
          </w:tcPr>
          <w:p w14:paraId="715D7A8A" w14:textId="77777777" w:rsidR="007855D4" w:rsidRPr="000F0EFE" w:rsidRDefault="007855D4" w:rsidP="000F0EFE">
            <w:pPr>
              <w:snapToGrid w:val="0"/>
              <w:rPr>
                <w:rFonts w:cs="Times New Roman"/>
              </w:rPr>
            </w:pPr>
            <w:r>
              <w:rPr>
                <w:rFonts w:cs="Times New Roman"/>
              </w:rPr>
              <w:t>Прон</w:t>
            </w:r>
            <w:r w:rsidRPr="000F0EFE">
              <w:rPr>
                <w:rFonts w:cs="Times New Roman"/>
              </w:rPr>
              <w:t>ский сельский клуб</w:t>
            </w:r>
          </w:p>
        </w:tc>
        <w:tc>
          <w:tcPr>
            <w:tcW w:w="1134" w:type="dxa"/>
            <w:shd w:val="clear" w:color="auto" w:fill="FFFFFF"/>
            <w:vAlign w:val="center"/>
          </w:tcPr>
          <w:p w14:paraId="2A32E24A" w14:textId="77777777" w:rsidR="007855D4" w:rsidRPr="00A74E4D" w:rsidRDefault="007855D4" w:rsidP="000F0EFE">
            <w:pPr>
              <w:suppressAutoHyphens w:val="0"/>
              <w:jc w:val="center"/>
            </w:pPr>
            <w:r w:rsidRPr="00A74E4D">
              <w:t>1</w:t>
            </w:r>
          </w:p>
        </w:tc>
        <w:tc>
          <w:tcPr>
            <w:tcW w:w="1701" w:type="dxa"/>
            <w:shd w:val="clear" w:color="auto" w:fill="FFFFFF"/>
            <w:vAlign w:val="center"/>
          </w:tcPr>
          <w:p w14:paraId="7D2008EC" w14:textId="77777777" w:rsidR="007855D4" w:rsidRPr="00A74E4D" w:rsidRDefault="007855D4" w:rsidP="000F0EFE">
            <w:pPr>
              <w:snapToGrid w:val="0"/>
              <w:jc w:val="center"/>
            </w:pPr>
            <w:r w:rsidRPr="00A74E4D">
              <w:t>сущ.</w:t>
            </w:r>
          </w:p>
        </w:tc>
      </w:tr>
      <w:tr w:rsidR="007855D4" w14:paraId="71892BB3" w14:textId="77777777" w:rsidTr="007855D4">
        <w:trPr>
          <w:trHeight w:val="563"/>
        </w:trPr>
        <w:tc>
          <w:tcPr>
            <w:tcW w:w="554" w:type="dxa"/>
            <w:shd w:val="clear" w:color="auto" w:fill="FFFFFF"/>
            <w:vAlign w:val="center"/>
          </w:tcPr>
          <w:p w14:paraId="02549FE8" w14:textId="77777777" w:rsidR="007855D4" w:rsidRPr="002B1080" w:rsidRDefault="007855D4" w:rsidP="000F0EFE">
            <w:pPr>
              <w:snapToGrid w:val="0"/>
              <w:jc w:val="center"/>
            </w:pPr>
          </w:p>
        </w:tc>
        <w:tc>
          <w:tcPr>
            <w:tcW w:w="6404" w:type="dxa"/>
            <w:shd w:val="clear" w:color="auto" w:fill="FFFFFF"/>
            <w:vAlign w:val="center"/>
          </w:tcPr>
          <w:p w14:paraId="03873418" w14:textId="77777777" w:rsidR="007855D4" w:rsidRPr="000F0EFE" w:rsidRDefault="007855D4" w:rsidP="000F0EFE">
            <w:pPr>
              <w:snapToGrid w:val="0"/>
              <w:rPr>
                <w:rFonts w:cs="Times New Roman"/>
              </w:rPr>
            </w:pPr>
            <w:r>
              <w:rPr>
                <w:rFonts w:cs="Times New Roman"/>
              </w:rPr>
              <w:t>Кропотов</w:t>
            </w:r>
            <w:r w:rsidRPr="000F0EFE">
              <w:rPr>
                <w:rFonts w:cs="Times New Roman"/>
              </w:rPr>
              <w:t>ский сельский клуб</w:t>
            </w:r>
          </w:p>
        </w:tc>
        <w:tc>
          <w:tcPr>
            <w:tcW w:w="1134" w:type="dxa"/>
            <w:shd w:val="clear" w:color="auto" w:fill="FFFFFF"/>
            <w:vAlign w:val="center"/>
          </w:tcPr>
          <w:p w14:paraId="74E621A8" w14:textId="77777777" w:rsidR="007855D4" w:rsidRPr="00A74E4D" w:rsidRDefault="007855D4" w:rsidP="000F0EFE">
            <w:pPr>
              <w:suppressAutoHyphens w:val="0"/>
              <w:jc w:val="center"/>
            </w:pPr>
            <w:r w:rsidRPr="00A74E4D">
              <w:t>1</w:t>
            </w:r>
          </w:p>
        </w:tc>
        <w:tc>
          <w:tcPr>
            <w:tcW w:w="1701" w:type="dxa"/>
            <w:shd w:val="clear" w:color="auto" w:fill="FFFFFF"/>
            <w:vAlign w:val="center"/>
          </w:tcPr>
          <w:p w14:paraId="3BA62FEB" w14:textId="77777777" w:rsidR="007855D4" w:rsidRPr="00A74E4D" w:rsidRDefault="007855D4" w:rsidP="000F0EFE">
            <w:pPr>
              <w:snapToGrid w:val="0"/>
              <w:jc w:val="center"/>
            </w:pPr>
            <w:r w:rsidRPr="00A74E4D">
              <w:t>сущ.</w:t>
            </w:r>
          </w:p>
        </w:tc>
      </w:tr>
    </w:tbl>
    <w:p w14:paraId="365E705B" w14:textId="77777777" w:rsidR="00A25EB3" w:rsidRPr="007855D4" w:rsidRDefault="00A25EB3" w:rsidP="00023C0A">
      <w:pPr>
        <w:pStyle w:val="11"/>
        <w:rPr>
          <w:lang w:val="ru-RU"/>
        </w:rPr>
      </w:pPr>
      <w:bookmarkStart w:id="86" w:name="_Toc9845032"/>
      <w:bookmarkStart w:id="87" w:name="_Toc21505937"/>
      <w:r w:rsidRPr="007855D4">
        <w:rPr>
          <w:lang w:val="ru-RU"/>
        </w:rPr>
        <w:t>7. Общий перечень планируемых объектов местного значения для включения в Генеральный план</w:t>
      </w:r>
      <w:bookmarkEnd w:id="86"/>
      <w:bookmarkEnd w:id="87"/>
    </w:p>
    <w:p w14:paraId="6009367D" w14:textId="77777777" w:rsidR="00555E4F" w:rsidRDefault="00555E4F" w:rsidP="00D30088">
      <w:pPr>
        <w:pStyle w:val="26"/>
        <w:widowControl w:val="0"/>
        <w:spacing w:after="0" w:line="240" w:lineRule="auto"/>
        <w:ind w:left="567" w:firstLine="709"/>
        <w:jc w:val="both"/>
      </w:pPr>
      <w:r w:rsidRPr="00741FAF">
        <w:t xml:space="preserve">Общий перечень основных видов объектов местного значения, с учетом полномочий МО, установленных Федеральным законом от 6 октября 2003 года N 131-ФЗ "Об общих принципах организации местного самоуправления в Российской Федерации", а также федеральным и региональным законодательством о градостроительной деятельности, представлен </w:t>
      </w:r>
      <w:r w:rsidRPr="00741FAF">
        <w:rPr>
          <w:bCs/>
        </w:rPr>
        <w:t xml:space="preserve">в таблице </w:t>
      </w:r>
      <w:r w:rsidR="00D545B1">
        <w:rPr>
          <w:bCs/>
        </w:rPr>
        <w:t>7</w:t>
      </w:r>
      <w:r>
        <w:rPr>
          <w:bCs/>
        </w:rPr>
        <w:t>.</w:t>
      </w:r>
      <w:r w:rsidRPr="00741FAF">
        <w:rPr>
          <w:bCs/>
        </w:rPr>
        <w:t>1.</w:t>
      </w:r>
    </w:p>
    <w:p w14:paraId="5C7C34AC" w14:textId="77777777" w:rsidR="00555E4F" w:rsidRDefault="00555E4F" w:rsidP="00D545B1">
      <w:pPr>
        <w:pStyle w:val="7"/>
      </w:pPr>
      <w:r w:rsidRPr="00741FAF">
        <w:t xml:space="preserve">Таблица </w:t>
      </w:r>
      <w:r w:rsidR="00642785">
        <w:t>7</w:t>
      </w:r>
      <w:r>
        <w:t>.1.</w:t>
      </w:r>
    </w:p>
    <w:p w14:paraId="23FD8D77" w14:textId="77777777" w:rsidR="00555E4F" w:rsidRPr="00741FAF" w:rsidRDefault="00555E4F" w:rsidP="00D545B1">
      <w:pPr>
        <w:pStyle w:val="26"/>
        <w:widowControl w:val="0"/>
        <w:spacing w:after="0" w:line="240" w:lineRule="auto"/>
        <w:ind w:firstLine="567"/>
        <w:jc w:val="center"/>
      </w:pPr>
      <w:r w:rsidRPr="00741FAF">
        <w:t>Общий перечень основных видов объектов местного значения</w:t>
      </w:r>
    </w:p>
    <w:p w14:paraId="5128E60C" w14:textId="77777777" w:rsidR="00555E4F" w:rsidRDefault="00555E4F" w:rsidP="00D545B1">
      <w:pPr>
        <w:pStyle w:val="26"/>
        <w:widowControl w:val="0"/>
        <w:spacing w:after="0" w:line="240" w:lineRule="auto"/>
        <w:ind w:firstLine="567"/>
        <w:jc w:val="center"/>
      </w:pPr>
      <w:r w:rsidRPr="00741FAF">
        <w:t>с учетом полномочий МО</w:t>
      </w:r>
    </w:p>
    <w:tbl>
      <w:tblPr>
        <w:tblStyle w:val="afb"/>
        <w:tblW w:w="0" w:type="auto"/>
        <w:jc w:val="right"/>
        <w:tblLook w:val="04A0" w:firstRow="1" w:lastRow="0" w:firstColumn="1" w:lastColumn="0" w:noHBand="0" w:noVBand="1"/>
      </w:tblPr>
      <w:tblGrid>
        <w:gridCol w:w="703"/>
        <w:gridCol w:w="4465"/>
        <w:gridCol w:w="4176"/>
      </w:tblGrid>
      <w:tr w:rsidR="00555E4F" w:rsidRPr="007855D4" w14:paraId="60624C6E" w14:textId="77777777" w:rsidTr="00D30088">
        <w:trPr>
          <w:tblHeader/>
          <w:jc w:val="right"/>
        </w:trPr>
        <w:tc>
          <w:tcPr>
            <w:tcW w:w="704" w:type="dxa"/>
            <w:vAlign w:val="center"/>
          </w:tcPr>
          <w:p w14:paraId="290E2FB4" w14:textId="77777777" w:rsidR="00555E4F" w:rsidRPr="007855D4" w:rsidRDefault="00555E4F" w:rsidP="00D545B1">
            <w:pPr>
              <w:pStyle w:val="26"/>
              <w:widowControl w:val="0"/>
              <w:spacing w:after="0" w:line="240" w:lineRule="auto"/>
              <w:ind w:hanging="70"/>
              <w:jc w:val="center"/>
              <w:rPr>
                <w:rFonts w:cs="Times New Roman"/>
                <w:b/>
              </w:rPr>
            </w:pPr>
            <w:r w:rsidRPr="007855D4">
              <w:rPr>
                <w:rFonts w:cs="Times New Roman"/>
                <w:b/>
              </w:rPr>
              <w:t>№ п/п</w:t>
            </w:r>
          </w:p>
        </w:tc>
        <w:tc>
          <w:tcPr>
            <w:tcW w:w="4536" w:type="dxa"/>
            <w:vAlign w:val="center"/>
          </w:tcPr>
          <w:p w14:paraId="2048E1F6" w14:textId="77777777" w:rsidR="00555E4F" w:rsidRPr="007855D4" w:rsidRDefault="00555E4F" w:rsidP="00D545B1">
            <w:pPr>
              <w:pStyle w:val="26"/>
              <w:widowControl w:val="0"/>
              <w:spacing w:after="0" w:line="240" w:lineRule="auto"/>
              <w:ind w:firstLine="709"/>
              <w:jc w:val="center"/>
              <w:rPr>
                <w:rFonts w:cs="Times New Roman"/>
                <w:b/>
              </w:rPr>
            </w:pPr>
            <w:r w:rsidRPr="007855D4">
              <w:rPr>
                <w:rFonts w:cs="Times New Roman"/>
                <w:b/>
              </w:rPr>
              <w:t>Краткое содержание полномочий</w:t>
            </w:r>
          </w:p>
        </w:tc>
        <w:tc>
          <w:tcPr>
            <w:tcW w:w="4216" w:type="dxa"/>
            <w:vAlign w:val="center"/>
          </w:tcPr>
          <w:p w14:paraId="27115E7B" w14:textId="77777777" w:rsidR="00555E4F" w:rsidRPr="007855D4" w:rsidRDefault="00555E4F" w:rsidP="00D545B1">
            <w:pPr>
              <w:pStyle w:val="26"/>
              <w:widowControl w:val="0"/>
              <w:spacing w:after="0" w:line="240" w:lineRule="auto"/>
              <w:ind w:firstLine="709"/>
              <w:jc w:val="center"/>
              <w:rPr>
                <w:rFonts w:cs="Times New Roman"/>
                <w:b/>
              </w:rPr>
            </w:pPr>
            <w:r w:rsidRPr="007855D4">
              <w:rPr>
                <w:rFonts w:cs="Times New Roman"/>
                <w:b/>
              </w:rPr>
              <w:t>Основные объекты капитального строительства, в том числе линейные объекты, необходимые для исполнения полномочий</w:t>
            </w:r>
          </w:p>
        </w:tc>
      </w:tr>
      <w:tr w:rsidR="00555E4F" w:rsidRPr="007855D4" w14:paraId="438A0DD5" w14:textId="77777777" w:rsidTr="00D30088">
        <w:trPr>
          <w:jc w:val="right"/>
        </w:trPr>
        <w:tc>
          <w:tcPr>
            <w:tcW w:w="9456" w:type="dxa"/>
            <w:gridSpan w:val="3"/>
          </w:tcPr>
          <w:p w14:paraId="361AF732" w14:textId="77777777" w:rsidR="00555E4F" w:rsidRPr="007855D4" w:rsidRDefault="00555E4F" w:rsidP="00D545B1">
            <w:pPr>
              <w:pStyle w:val="26"/>
              <w:widowControl w:val="0"/>
              <w:spacing w:after="0" w:line="240" w:lineRule="auto"/>
              <w:ind w:firstLine="709"/>
              <w:rPr>
                <w:rFonts w:cs="Times New Roman"/>
              </w:rPr>
            </w:pPr>
            <w:r w:rsidRPr="007855D4">
              <w:rPr>
                <w:rFonts w:cs="Times New Roman"/>
              </w:rPr>
              <w:t>Статья 14. Вопросы местного значения городского, сельского поселения</w:t>
            </w:r>
          </w:p>
        </w:tc>
      </w:tr>
      <w:tr w:rsidR="00555E4F" w:rsidRPr="007855D4" w14:paraId="72424062" w14:textId="77777777" w:rsidTr="00D30088">
        <w:trPr>
          <w:jc w:val="right"/>
        </w:trPr>
        <w:tc>
          <w:tcPr>
            <w:tcW w:w="704" w:type="dxa"/>
          </w:tcPr>
          <w:p w14:paraId="224187F6"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lastRenderedPageBreak/>
              <w:t>1</w:t>
            </w:r>
          </w:p>
        </w:tc>
        <w:tc>
          <w:tcPr>
            <w:tcW w:w="4536" w:type="dxa"/>
          </w:tcPr>
          <w:p w14:paraId="4709AB34" w14:textId="77777777" w:rsidR="00555E4F" w:rsidRPr="007855D4" w:rsidRDefault="00555E4F" w:rsidP="00D545B1">
            <w:pPr>
              <w:pStyle w:val="26"/>
              <w:widowControl w:val="0"/>
              <w:tabs>
                <w:tab w:val="left" w:pos="503"/>
              </w:tabs>
              <w:spacing w:after="0" w:line="240" w:lineRule="auto"/>
              <w:ind w:firstLine="709"/>
              <w:rPr>
                <w:rFonts w:cs="Times New Roman"/>
              </w:rPr>
            </w:pPr>
            <w:r w:rsidRPr="007855D4">
              <w:rPr>
                <w:rFonts w:cs="Times New Roman"/>
              </w:rPr>
              <w:t xml:space="preserve">3) </w:t>
            </w:r>
            <w:r w:rsidRPr="007855D4">
              <w:rPr>
                <w:rFonts w:cs="Times New Roman"/>
                <w:bCs/>
              </w:rPr>
              <w:t>владение, пользование и распоряжение имуществом</w:t>
            </w:r>
            <w:r w:rsidRPr="007855D4">
              <w:rPr>
                <w:rFonts w:cs="Times New Roman"/>
              </w:rPr>
              <w:t xml:space="preserve">, находящимся в муниципальной собственности МО; </w:t>
            </w:r>
          </w:p>
        </w:tc>
        <w:tc>
          <w:tcPr>
            <w:tcW w:w="4216" w:type="dxa"/>
          </w:tcPr>
          <w:p w14:paraId="58F9C4A1" w14:textId="77777777" w:rsidR="00555E4F" w:rsidRPr="007855D4" w:rsidRDefault="00555E4F" w:rsidP="00D545B1">
            <w:pPr>
              <w:pStyle w:val="Default"/>
              <w:ind w:firstLine="709"/>
            </w:pPr>
            <w:r w:rsidRPr="007855D4">
              <w:t>Административные здания органов местного самоуправления</w:t>
            </w:r>
            <w:r w:rsidR="00C37597" w:rsidRPr="007855D4">
              <w:t xml:space="preserve"> </w:t>
            </w:r>
            <w:r w:rsidRPr="007855D4">
              <w:t>и</w:t>
            </w:r>
            <w:r w:rsidR="00C37597" w:rsidRPr="007855D4">
              <w:t xml:space="preserve"> </w:t>
            </w:r>
            <w:r w:rsidRPr="007855D4">
              <w:t xml:space="preserve">пр. </w:t>
            </w:r>
          </w:p>
          <w:p w14:paraId="00F92D0F"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1ABDAA79" w14:textId="77777777" w:rsidTr="00D30088">
        <w:trPr>
          <w:jc w:val="right"/>
        </w:trPr>
        <w:tc>
          <w:tcPr>
            <w:tcW w:w="704" w:type="dxa"/>
          </w:tcPr>
          <w:p w14:paraId="72ACE8AF"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2</w:t>
            </w:r>
          </w:p>
        </w:tc>
        <w:tc>
          <w:tcPr>
            <w:tcW w:w="4536" w:type="dxa"/>
          </w:tcPr>
          <w:p w14:paraId="6E677B55" w14:textId="77777777" w:rsidR="00555E4F" w:rsidRPr="007855D4" w:rsidRDefault="00555E4F" w:rsidP="00D545B1">
            <w:pPr>
              <w:pStyle w:val="Default"/>
              <w:ind w:firstLine="709"/>
            </w:pPr>
            <w:r w:rsidRPr="007855D4">
              <w:t xml:space="preserve">4) </w:t>
            </w:r>
            <w:r w:rsidRPr="007855D4">
              <w:rPr>
                <w:bCs/>
              </w:rPr>
              <w:t xml:space="preserve">организация в границах МО </w:t>
            </w:r>
            <w:r w:rsidRPr="007855D4">
              <w:t xml:space="preserve">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 в том числе: </w:t>
            </w:r>
          </w:p>
        </w:tc>
        <w:tc>
          <w:tcPr>
            <w:tcW w:w="4216" w:type="dxa"/>
          </w:tcPr>
          <w:p w14:paraId="12F34C2A"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1677914C" w14:textId="77777777" w:rsidTr="00D30088">
        <w:trPr>
          <w:jc w:val="right"/>
        </w:trPr>
        <w:tc>
          <w:tcPr>
            <w:tcW w:w="704" w:type="dxa"/>
          </w:tcPr>
          <w:p w14:paraId="794194CF" w14:textId="77777777" w:rsidR="00555E4F" w:rsidRPr="007855D4" w:rsidRDefault="00555E4F" w:rsidP="00444202">
            <w:pPr>
              <w:pStyle w:val="26"/>
              <w:widowControl w:val="0"/>
              <w:spacing w:after="0" w:line="240" w:lineRule="auto"/>
              <w:ind w:firstLine="213"/>
              <w:rPr>
                <w:rFonts w:cs="Times New Roman"/>
              </w:rPr>
            </w:pPr>
          </w:p>
        </w:tc>
        <w:tc>
          <w:tcPr>
            <w:tcW w:w="4536" w:type="dxa"/>
            <w:vAlign w:val="center"/>
          </w:tcPr>
          <w:p w14:paraId="63F6B385" w14:textId="77777777" w:rsidR="00555E4F" w:rsidRPr="007855D4" w:rsidRDefault="00555E4F" w:rsidP="00C37597">
            <w:pPr>
              <w:pStyle w:val="Default"/>
              <w:ind w:hanging="79"/>
              <w:jc w:val="center"/>
            </w:pPr>
            <w:r w:rsidRPr="007855D4">
              <w:t>Электроснабжение</w:t>
            </w:r>
          </w:p>
          <w:p w14:paraId="0A51EBEE" w14:textId="77777777" w:rsidR="00555E4F" w:rsidRPr="007855D4" w:rsidRDefault="00555E4F" w:rsidP="00C37597">
            <w:pPr>
              <w:pStyle w:val="Default"/>
              <w:ind w:hanging="79"/>
              <w:jc w:val="center"/>
            </w:pPr>
          </w:p>
        </w:tc>
        <w:tc>
          <w:tcPr>
            <w:tcW w:w="4216" w:type="dxa"/>
          </w:tcPr>
          <w:p w14:paraId="03D4D18C" w14:textId="77777777" w:rsidR="00555E4F" w:rsidRPr="007855D4" w:rsidRDefault="00555E4F" w:rsidP="00D545B1">
            <w:pPr>
              <w:pStyle w:val="Default"/>
              <w:ind w:firstLine="709"/>
            </w:pPr>
            <w:r w:rsidRPr="007855D4">
              <w:t xml:space="preserve">Трансформаторные подстанции, воздушные и подземные (кабельные) линии электропередачи, линии освещения и пр. </w:t>
            </w:r>
          </w:p>
        </w:tc>
      </w:tr>
      <w:tr w:rsidR="00555E4F" w:rsidRPr="007855D4" w14:paraId="2499BC9A" w14:textId="77777777" w:rsidTr="00D30088">
        <w:trPr>
          <w:jc w:val="right"/>
        </w:trPr>
        <w:tc>
          <w:tcPr>
            <w:tcW w:w="704" w:type="dxa"/>
          </w:tcPr>
          <w:p w14:paraId="040DD53F" w14:textId="77777777" w:rsidR="00555E4F" w:rsidRPr="007855D4" w:rsidRDefault="00555E4F" w:rsidP="00444202">
            <w:pPr>
              <w:pStyle w:val="26"/>
              <w:widowControl w:val="0"/>
              <w:spacing w:after="0" w:line="240" w:lineRule="auto"/>
              <w:ind w:firstLine="213"/>
              <w:rPr>
                <w:rFonts w:cs="Times New Roman"/>
              </w:rPr>
            </w:pPr>
          </w:p>
        </w:tc>
        <w:tc>
          <w:tcPr>
            <w:tcW w:w="4536" w:type="dxa"/>
          </w:tcPr>
          <w:p w14:paraId="21BA940D" w14:textId="77777777" w:rsidR="00555E4F" w:rsidRPr="007855D4" w:rsidRDefault="00555E4F" w:rsidP="00C37597">
            <w:pPr>
              <w:pStyle w:val="Default"/>
              <w:tabs>
                <w:tab w:val="left" w:pos="3070"/>
              </w:tabs>
              <w:ind w:firstLine="62"/>
              <w:jc w:val="center"/>
            </w:pPr>
          </w:p>
          <w:p w14:paraId="0DCE791D" w14:textId="77777777" w:rsidR="00555E4F" w:rsidRPr="007855D4" w:rsidRDefault="00555E4F" w:rsidP="00C37597">
            <w:pPr>
              <w:pStyle w:val="Default"/>
              <w:ind w:firstLine="62"/>
              <w:jc w:val="center"/>
            </w:pPr>
            <w:r w:rsidRPr="007855D4">
              <w:t>Теплоснабжение</w:t>
            </w:r>
          </w:p>
          <w:p w14:paraId="4508FE77" w14:textId="77777777" w:rsidR="00555E4F" w:rsidRPr="007855D4" w:rsidRDefault="00555E4F" w:rsidP="00C37597">
            <w:pPr>
              <w:pStyle w:val="Default"/>
              <w:tabs>
                <w:tab w:val="left" w:pos="3070"/>
              </w:tabs>
              <w:ind w:firstLine="62"/>
              <w:jc w:val="center"/>
            </w:pPr>
          </w:p>
        </w:tc>
        <w:tc>
          <w:tcPr>
            <w:tcW w:w="4216" w:type="dxa"/>
          </w:tcPr>
          <w:p w14:paraId="0516E62A" w14:textId="77777777" w:rsidR="00555E4F" w:rsidRPr="007855D4" w:rsidRDefault="00555E4F" w:rsidP="00D545B1">
            <w:pPr>
              <w:pStyle w:val="Default"/>
              <w:tabs>
                <w:tab w:val="left" w:pos="1032"/>
              </w:tabs>
              <w:ind w:firstLine="709"/>
            </w:pPr>
            <w:r w:rsidRPr="007855D4">
              <w:tab/>
            </w:r>
          </w:p>
          <w:p w14:paraId="5A887EF2" w14:textId="77777777" w:rsidR="00555E4F" w:rsidRPr="007855D4" w:rsidRDefault="00555E4F" w:rsidP="00D545B1">
            <w:pPr>
              <w:pStyle w:val="Default"/>
              <w:ind w:firstLine="709"/>
            </w:pPr>
            <w:r w:rsidRPr="007855D4">
              <w:t xml:space="preserve">Котельные, теплосети и пр. </w:t>
            </w:r>
          </w:p>
          <w:p w14:paraId="417AF1C4" w14:textId="77777777" w:rsidR="00555E4F" w:rsidRPr="007855D4" w:rsidRDefault="00555E4F" w:rsidP="00D545B1">
            <w:pPr>
              <w:pStyle w:val="Default"/>
              <w:tabs>
                <w:tab w:val="left" w:pos="1032"/>
              </w:tabs>
              <w:ind w:firstLine="709"/>
            </w:pPr>
          </w:p>
        </w:tc>
      </w:tr>
      <w:tr w:rsidR="00555E4F" w:rsidRPr="007855D4" w14:paraId="2573B513" w14:textId="77777777" w:rsidTr="00D30088">
        <w:trPr>
          <w:jc w:val="right"/>
        </w:trPr>
        <w:tc>
          <w:tcPr>
            <w:tcW w:w="704" w:type="dxa"/>
          </w:tcPr>
          <w:p w14:paraId="38E535F7" w14:textId="77777777" w:rsidR="00555E4F" w:rsidRPr="007855D4" w:rsidRDefault="00555E4F" w:rsidP="00444202">
            <w:pPr>
              <w:pStyle w:val="26"/>
              <w:widowControl w:val="0"/>
              <w:spacing w:after="0" w:line="240" w:lineRule="auto"/>
              <w:ind w:firstLine="213"/>
              <w:rPr>
                <w:rFonts w:cs="Times New Roman"/>
              </w:rPr>
            </w:pPr>
          </w:p>
        </w:tc>
        <w:tc>
          <w:tcPr>
            <w:tcW w:w="4536" w:type="dxa"/>
          </w:tcPr>
          <w:p w14:paraId="4C540C49" w14:textId="77777777" w:rsidR="00555E4F" w:rsidRPr="007855D4" w:rsidRDefault="00555E4F" w:rsidP="00C37597">
            <w:pPr>
              <w:pStyle w:val="Default"/>
              <w:tabs>
                <w:tab w:val="left" w:pos="530"/>
              </w:tabs>
              <w:ind w:firstLine="62"/>
              <w:jc w:val="center"/>
            </w:pPr>
          </w:p>
          <w:p w14:paraId="4F683844" w14:textId="77777777" w:rsidR="00555E4F" w:rsidRPr="007855D4" w:rsidRDefault="00555E4F" w:rsidP="00C37597">
            <w:pPr>
              <w:pStyle w:val="Default"/>
              <w:ind w:firstLine="62"/>
              <w:jc w:val="center"/>
            </w:pPr>
            <w:r w:rsidRPr="007855D4">
              <w:t>Газоснабжение</w:t>
            </w:r>
          </w:p>
          <w:p w14:paraId="6C436A2F" w14:textId="77777777" w:rsidR="00555E4F" w:rsidRPr="007855D4" w:rsidRDefault="00555E4F" w:rsidP="00C37597">
            <w:pPr>
              <w:pStyle w:val="Default"/>
              <w:tabs>
                <w:tab w:val="left" w:pos="530"/>
              </w:tabs>
              <w:ind w:firstLine="62"/>
              <w:jc w:val="center"/>
            </w:pPr>
          </w:p>
        </w:tc>
        <w:tc>
          <w:tcPr>
            <w:tcW w:w="4216" w:type="dxa"/>
          </w:tcPr>
          <w:p w14:paraId="714D72F9" w14:textId="77777777" w:rsidR="00555E4F" w:rsidRPr="007855D4" w:rsidRDefault="00555E4F" w:rsidP="00D545B1">
            <w:pPr>
              <w:pStyle w:val="Default"/>
              <w:ind w:firstLine="709"/>
            </w:pPr>
            <w:r w:rsidRPr="007855D4">
              <w:t xml:space="preserve">ГРПБ, распределительные газопроводы, магистральные газопроводы и пр. </w:t>
            </w:r>
          </w:p>
          <w:p w14:paraId="4340BBDC" w14:textId="77777777" w:rsidR="00555E4F" w:rsidRPr="007855D4" w:rsidRDefault="00555E4F" w:rsidP="00D545B1">
            <w:pPr>
              <w:pStyle w:val="Default"/>
              <w:ind w:firstLine="709"/>
            </w:pPr>
          </w:p>
        </w:tc>
      </w:tr>
      <w:tr w:rsidR="00555E4F" w:rsidRPr="007855D4" w14:paraId="744DD820" w14:textId="77777777" w:rsidTr="00D30088">
        <w:trPr>
          <w:jc w:val="right"/>
        </w:trPr>
        <w:tc>
          <w:tcPr>
            <w:tcW w:w="704" w:type="dxa"/>
          </w:tcPr>
          <w:p w14:paraId="62F65EAF" w14:textId="77777777" w:rsidR="00555E4F" w:rsidRPr="007855D4" w:rsidRDefault="00555E4F" w:rsidP="00444202">
            <w:pPr>
              <w:pStyle w:val="26"/>
              <w:widowControl w:val="0"/>
              <w:spacing w:after="0" w:line="240" w:lineRule="auto"/>
              <w:ind w:firstLine="213"/>
              <w:rPr>
                <w:rFonts w:cs="Times New Roman"/>
              </w:rPr>
            </w:pPr>
          </w:p>
        </w:tc>
        <w:tc>
          <w:tcPr>
            <w:tcW w:w="4536" w:type="dxa"/>
            <w:vAlign w:val="center"/>
          </w:tcPr>
          <w:p w14:paraId="209B560A" w14:textId="77777777" w:rsidR="00555E4F" w:rsidRPr="007855D4" w:rsidRDefault="00555E4F" w:rsidP="00C37597">
            <w:pPr>
              <w:pStyle w:val="Default"/>
              <w:ind w:firstLine="204"/>
              <w:jc w:val="center"/>
            </w:pPr>
            <w:r w:rsidRPr="007855D4">
              <w:t>Водоснабжение</w:t>
            </w:r>
          </w:p>
          <w:p w14:paraId="024077C8" w14:textId="77777777" w:rsidR="00555E4F" w:rsidRPr="007855D4" w:rsidRDefault="00555E4F" w:rsidP="00C37597">
            <w:pPr>
              <w:pStyle w:val="Default"/>
              <w:ind w:firstLine="204"/>
              <w:jc w:val="center"/>
            </w:pPr>
          </w:p>
        </w:tc>
        <w:tc>
          <w:tcPr>
            <w:tcW w:w="4216" w:type="dxa"/>
          </w:tcPr>
          <w:p w14:paraId="7E3FE555" w14:textId="77777777" w:rsidR="00555E4F" w:rsidRPr="007855D4" w:rsidRDefault="00555E4F" w:rsidP="00D545B1">
            <w:pPr>
              <w:pStyle w:val="Default"/>
              <w:ind w:firstLine="709"/>
            </w:pPr>
            <w:r w:rsidRPr="007855D4">
              <w:t xml:space="preserve">Водозаборы, скважины, повысительные станции, водонапорные башни, станции ХВО, распределительные сети, водоводы, магистральные сети и пр. </w:t>
            </w:r>
          </w:p>
        </w:tc>
      </w:tr>
      <w:tr w:rsidR="00555E4F" w:rsidRPr="007855D4" w14:paraId="08B2C199" w14:textId="77777777" w:rsidTr="00D30088">
        <w:trPr>
          <w:jc w:val="right"/>
        </w:trPr>
        <w:tc>
          <w:tcPr>
            <w:tcW w:w="704" w:type="dxa"/>
          </w:tcPr>
          <w:p w14:paraId="69694A45" w14:textId="77777777" w:rsidR="00555E4F" w:rsidRPr="007855D4" w:rsidRDefault="00555E4F" w:rsidP="00444202">
            <w:pPr>
              <w:pStyle w:val="26"/>
              <w:widowControl w:val="0"/>
              <w:spacing w:after="0" w:line="240" w:lineRule="auto"/>
              <w:ind w:firstLine="213"/>
              <w:rPr>
                <w:rFonts w:cs="Times New Roman"/>
              </w:rPr>
            </w:pPr>
          </w:p>
        </w:tc>
        <w:tc>
          <w:tcPr>
            <w:tcW w:w="4536" w:type="dxa"/>
            <w:vAlign w:val="center"/>
          </w:tcPr>
          <w:p w14:paraId="075322A5" w14:textId="77777777" w:rsidR="00555E4F" w:rsidRPr="007855D4" w:rsidRDefault="00555E4F" w:rsidP="00C37597">
            <w:pPr>
              <w:pStyle w:val="Default"/>
              <w:ind w:firstLine="204"/>
              <w:jc w:val="center"/>
            </w:pPr>
            <w:r w:rsidRPr="007855D4">
              <w:t>Водоотведение</w:t>
            </w:r>
          </w:p>
          <w:p w14:paraId="1B64C4CC" w14:textId="77777777" w:rsidR="00555E4F" w:rsidRPr="007855D4" w:rsidRDefault="00555E4F" w:rsidP="00C37597">
            <w:pPr>
              <w:pStyle w:val="Default"/>
              <w:ind w:firstLine="204"/>
              <w:jc w:val="center"/>
            </w:pPr>
          </w:p>
        </w:tc>
        <w:tc>
          <w:tcPr>
            <w:tcW w:w="4216" w:type="dxa"/>
          </w:tcPr>
          <w:p w14:paraId="03DE8A13" w14:textId="77777777" w:rsidR="00555E4F" w:rsidRPr="007855D4" w:rsidRDefault="00555E4F" w:rsidP="00D545B1">
            <w:pPr>
              <w:pStyle w:val="Default"/>
              <w:ind w:firstLine="709"/>
            </w:pPr>
            <w:r w:rsidRPr="007855D4">
              <w:t xml:space="preserve">Распределительные сети, магистральные сети, самотечный коллектор, напорный коллектор, очистные сооружения, КНС, </w:t>
            </w:r>
          </w:p>
          <w:p w14:paraId="0B63A4B7" w14:textId="77777777" w:rsidR="00555E4F" w:rsidRPr="007855D4" w:rsidRDefault="00555E4F" w:rsidP="00D545B1">
            <w:pPr>
              <w:pStyle w:val="Default"/>
              <w:ind w:firstLine="709"/>
            </w:pPr>
            <w:r w:rsidRPr="007855D4">
              <w:t xml:space="preserve">дождевая (ливневая) канализация и пр. </w:t>
            </w:r>
          </w:p>
        </w:tc>
      </w:tr>
      <w:tr w:rsidR="00555E4F" w:rsidRPr="007855D4" w14:paraId="4AC67B82" w14:textId="77777777" w:rsidTr="00D30088">
        <w:trPr>
          <w:jc w:val="right"/>
        </w:trPr>
        <w:tc>
          <w:tcPr>
            <w:tcW w:w="704" w:type="dxa"/>
          </w:tcPr>
          <w:p w14:paraId="4CB9B823" w14:textId="77777777" w:rsidR="00555E4F" w:rsidRPr="007855D4" w:rsidRDefault="00555E4F" w:rsidP="00444202">
            <w:pPr>
              <w:pStyle w:val="26"/>
              <w:widowControl w:val="0"/>
              <w:spacing w:after="0" w:line="240" w:lineRule="auto"/>
              <w:ind w:firstLine="213"/>
              <w:rPr>
                <w:rFonts w:cs="Times New Roman"/>
              </w:rPr>
            </w:pPr>
          </w:p>
        </w:tc>
        <w:tc>
          <w:tcPr>
            <w:tcW w:w="4536" w:type="dxa"/>
            <w:vAlign w:val="center"/>
          </w:tcPr>
          <w:p w14:paraId="0BDA0157" w14:textId="77777777" w:rsidR="00555E4F" w:rsidRPr="007855D4" w:rsidRDefault="00555E4F" w:rsidP="00C37597">
            <w:pPr>
              <w:pStyle w:val="Default"/>
              <w:ind w:firstLine="204"/>
              <w:jc w:val="center"/>
            </w:pPr>
            <w:r w:rsidRPr="007855D4">
              <w:t>Снабжение населения топливом</w:t>
            </w:r>
          </w:p>
          <w:p w14:paraId="45722C4A" w14:textId="77777777" w:rsidR="00555E4F" w:rsidRPr="007855D4" w:rsidRDefault="00555E4F" w:rsidP="00C37597">
            <w:pPr>
              <w:pStyle w:val="Default"/>
              <w:ind w:firstLine="204"/>
              <w:jc w:val="center"/>
            </w:pPr>
          </w:p>
        </w:tc>
        <w:tc>
          <w:tcPr>
            <w:tcW w:w="4216" w:type="dxa"/>
          </w:tcPr>
          <w:p w14:paraId="4819E9E0" w14:textId="77777777" w:rsidR="00555E4F" w:rsidRPr="007855D4" w:rsidRDefault="00555E4F" w:rsidP="00D545B1">
            <w:pPr>
              <w:pStyle w:val="Default"/>
              <w:tabs>
                <w:tab w:val="left" w:pos="802"/>
              </w:tabs>
              <w:ind w:firstLine="709"/>
            </w:pPr>
          </w:p>
          <w:p w14:paraId="252E0BCC" w14:textId="77777777" w:rsidR="00555E4F" w:rsidRPr="007855D4" w:rsidRDefault="00555E4F" w:rsidP="00D545B1">
            <w:pPr>
              <w:pStyle w:val="Default"/>
              <w:ind w:firstLine="709"/>
            </w:pPr>
            <w:r w:rsidRPr="007855D4">
              <w:t xml:space="preserve">Здания или площадки для временного хранения топлива и пр. </w:t>
            </w:r>
          </w:p>
          <w:p w14:paraId="72874748" w14:textId="77777777" w:rsidR="00555E4F" w:rsidRPr="007855D4" w:rsidRDefault="00555E4F" w:rsidP="00D545B1">
            <w:pPr>
              <w:pStyle w:val="Default"/>
              <w:tabs>
                <w:tab w:val="left" w:pos="802"/>
              </w:tabs>
              <w:ind w:firstLine="709"/>
            </w:pPr>
          </w:p>
        </w:tc>
      </w:tr>
      <w:tr w:rsidR="00555E4F" w:rsidRPr="007855D4" w14:paraId="6D33EEC1" w14:textId="77777777" w:rsidTr="00D30088">
        <w:trPr>
          <w:jc w:val="right"/>
        </w:trPr>
        <w:tc>
          <w:tcPr>
            <w:tcW w:w="704" w:type="dxa"/>
          </w:tcPr>
          <w:p w14:paraId="3B7D08DD"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3</w:t>
            </w:r>
          </w:p>
        </w:tc>
        <w:tc>
          <w:tcPr>
            <w:tcW w:w="4536" w:type="dxa"/>
          </w:tcPr>
          <w:p w14:paraId="46C9C992" w14:textId="77777777" w:rsidR="00555E4F" w:rsidRPr="007855D4" w:rsidRDefault="00555E4F" w:rsidP="00D545B1">
            <w:pPr>
              <w:pStyle w:val="Default"/>
              <w:ind w:firstLine="709"/>
            </w:pPr>
            <w:r w:rsidRPr="007855D4">
              <w:t xml:space="preserve">5) </w:t>
            </w:r>
            <w:r w:rsidRPr="007855D4">
              <w:rPr>
                <w:bCs/>
              </w:rPr>
              <w:t xml:space="preserve">дорожная деятельность в отношении </w:t>
            </w:r>
            <w:r w:rsidRPr="007855D4">
              <w:t xml:space="preserve">автомобильных дорог местного значения в границах населенных пунктов МО и </w:t>
            </w:r>
            <w:r w:rsidRPr="007855D4">
              <w:rPr>
                <w:bCs/>
              </w:rPr>
              <w:t xml:space="preserve">обеспечение безопасности </w:t>
            </w:r>
            <w:r w:rsidRPr="007855D4">
              <w:t xml:space="preserve">дорожного движения на них, включая создание и </w:t>
            </w:r>
            <w:r w:rsidRPr="007855D4">
              <w:rPr>
                <w:bCs/>
              </w:rPr>
              <w:t xml:space="preserve">обеспечение функционирования парковок </w:t>
            </w:r>
            <w:r w:rsidRPr="007855D4">
              <w:t xml:space="preserve">(парковочных мест), </w:t>
            </w:r>
            <w:r w:rsidRPr="007855D4">
              <w:rPr>
                <w:bCs/>
              </w:rPr>
              <w:t xml:space="preserve">осуществление </w:t>
            </w:r>
            <w:r w:rsidRPr="007855D4">
              <w:t xml:space="preserve">муниципального контроля за сохранностью автомобильных дорог </w:t>
            </w:r>
            <w:r w:rsidRPr="007855D4">
              <w:lastRenderedPageBreak/>
              <w:t xml:space="preserve">местного значения в границах населенных пунктов МО, а также </w:t>
            </w:r>
            <w:r w:rsidRPr="007855D4">
              <w:rPr>
                <w:bCs/>
              </w:rPr>
              <w:t xml:space="preserve">осуществление иных полномочий </w:t>
            </w:r>
            <w:r w:rsidRPr="007855D4">
              <w:t xml:space="preserve">в области использования автомобильных </w:t>
            </w:r>
          </w:p>
          <w:p w14:paraId="4646C439" w14:textId="77777777" w:rsidR="00555E4F" w:rsidRPr="007855D4" w:rsidRDefault="00555E4F" w:rsidP="00D545B1">
            <w:pPr>
              <w:pStyle w:val="Default"/>
              <w:ind w:firstLine="709"/>
            </w:pPr>
            <w:r w:rsidRPr="007855D4">
              <w:t xml:space="preserve">дорог и </w:t>
            </w:r>
            <w:r w:rsidRPr="007855D4">
              <w:rPr>
                <w:bCs/>
              </w:rPr>
              <w:t xml:space="preserve">осуществления дорожной деятельности </w:t>
            </w:r>
            <w:r w:rsidRPr="007855D4">
              <w:t xml:space="preserve">в соответствии с законодательством Российской Федерации; </w:t>
            </w:r>
          </w:p>
        </w:tc>
        <w:tc>
          <w:tcPr>
            <w:tcW w:w="4216" w:type="dxa"/>
          </w:tcPr>
          <w:p w14:paraId="23E2A4E9" w14:textId="77777777" w:rsidR="00555E4F" w:rsidRPr="007855D4" w:rsidRDefault="00555E4F" w:rsidP="00D545B1">
            <w:pPr>
              <w:pStyle w:val="Default"/>
              <w:ind w:firstLine="709"/>
            </w:pPr>
            <w:r w:rsidRPr="007855D4">
              <w:lastRenderedPageBreak/>
              <w:t xml:space="preserve">Устройство дорог, реконструкция дорог местного значения в границах населенных пунктов МО (улично-дорожной сети), </w:t>
            </w:r>
          </w:p>
          <w:p w14:paraId="48DD4F31" w14:textId="77777777" w:rsidR="00555E4F" w:rsidRPr="007855D4" w:rsidRDefault="00555E4F" w:rsidP="00D545B1">
            <w:pPr>
              <w:pStyle w:val="26"/>
              <w:widowControl w:val="0"/>
              <w:spacing w:after="0" w:line="240" w:lineRule="auto"/>
              <w:ind w:firstLine="709"/>
              <w:rPr>
                <w:rFonts w:cs="Times New Roman"/>
              </w:rPr>
            </w:pPr>
            <w:r w:rsidRPr="007855D4">
              <w:rPr>
                <w:rFonts w:cs="Times New Roman"/>
              </w:rPr>
              <w:t xml:space="preserve">объекты обеспечения безопасности дорожного движения, парковки, </w:t>
            </w:r>
          </w:p>
        </w:tc>
      </w:tr>
      <w:tr w:rsidR="00555E4F" w:rsidRPr="007855D4" w14:paraId="3D47134C" w14:textId="77777777" w:rsidTr="00D30088">
        <w:trPr>
          <w:jc w:val="right"/>
        </w:trPr>
        <w:tc>
          <w:tcPr>
            <w:tcW w:w="704" w:type="dxa"/>
          </w:tcPr>
          <w:p w14:paraId="7C5B47CA"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4</w:t>
            </w:r>
          </w:p>
        </w:tc>
        <w:tc>
          <w:tcPr>
            <w:tcW w:w="4536" w:type="dxa"/>
          </w:tcPr>
          <w:p w14:paraId="54DDFCF4" w14:textId="77777777" w:rsidR="00555E4F" w:rsidRPr="007855D4" w:rsidRDefault="00555E4F" w:rsidP="00D545B1">
            <w:pPr>
              <w:pStyle w:val="Default"/>
              <w:ind w:firstLine="709"/>
            </w:pPr>
            <w:r w:rsidRPr="007855D4">
              <w:t xml:space="preserve">6) </w:t>
            </w:r>
            <w:r w:rsidRPr="007855D4">
              <w:rPr>
                <w:bCs/>
              </w:rPr>
              <w:t xml:space="preserve">обеспечение </w:t>
            </w:r>
            <w:r w:rsidRPr="007855D4">
              <w:t xml:space="preserve">проживающих в МО и нуждающихся в жилых помещениях малоимущих граждан </w:t>
            </w:r>
            <w:r w:rsidRPr="007855D4">
              <w:rPr>
                <w:bCs/>
              </w:rPr>
              <w:t>жилыми помещениями</w:t>
            </w:r>
            <w:r w:rsidRPr="007855D4">
              <w:t xml:space="preserve">, </w:t>
            </w:r>
            <w:r w:rsidRPr="007855D4">
              <w:rPr>
                <w:bCs/>
              </w:rPr>
              <w:t xml:space="preserve">организация строительства </w:t>
            </w:r>
            <w:r w:rsidRPr="007855D4">
              <w:t xml:space="preserve">и содержания </w:t>
            </w:r>
            <w:r w:rsidRPr="007855D4">
              <w:rPr>
                <w:bCs/>
              </w:rPr>
              <w:t>муниципального жилищного фонда</w:t>
            </w:r>
            <w:r w:rsidRPr="007855D4">
              <w:t xml:space="preserve">, </w:t>
            </w:r>
            <w:r w:rsidRPr="007855D4">
              <w:rPr>
                <w:bCs/>
              </w:rPr>
              <w:t>создание условий для жилищного строительства</w:t>
            </w:r>
            <w:r w:rsidRPr="007855D4">
              <w:t xml:space="preserve">, </w:t>
            </w:r>
            <w:r w:rsidRPr="007855D4">
              <w:rPr>
                <w:bCs/>
              </w:rPr>
              <w:t xml:space="preserve">осуществление </w:t>
            </w:r>
            <w:r w:rsidRPr="007855D4">
              <w:t xml:space="preserve">муниципального жилищного контроля, а также иных полномочий органов местного самоуправления в соответствии с жилищным законодательством; </w:t>
            </w:r>
          </w:p>
        </w:tc>
        <w:tc>
          <w:tcPr>
            <w:tcW w:w="4216" w:type="dxa"/>
          </w:tcPr>
          <w:p w14:paraId="633DFE1F" w14:textId="77777777" w:rsidR="00555E4F" w:rsidRPr="007855D4" w:rsidRDefault="00555E4F" w:rsidP="00D545B1">
            <w:pPr>
              <w:pStyle w:val="Default"/>
              <w:ind w:firstLine="709"/>
            </w:pPr>
            <w:r w:rsidRPr="007855D4">
              <w:t xml:space="preserve">Строительство муниципального жилищного фонда, объекты </w:t>
            </w:r>
          </w:p>
          <w:p w14:paraId="5C4AD12A" w14:textId="77777777" w:rsidR="00555E4F" w:rsidRPr="007855D4" w:rsidRDefault="00555E4F" w:rsidP="00D545B1">
            <w:pPr>
              <w:pStyle w:val="26"/>
              <w:widowControl w:val="0"/>
              <w:spacing w:after="0" w:line="240" w:lineRule="auto"/>
              <w:ind w:firstLine="709"/>
              <w:rPr>
                <w:rFonts w:cs="Times New Roman"/>
              </w:rPr>
            </w:pPr>
            <w:r w:rsidRPr="007855D4">
              <w:rPr>
                <w:rFonts w:cs="Times New Roman"/>
              </w:rPr>
              <w:t xml:space="preserve">инженерной и транспортной инфраструктуры и пр. </w:t>
            </w:r>
          </w:p>
        </w:tc>
      </w:tr>
      <w:tr w:rsidR="00555E4F" w:rsidRPr="007855D4" w14:paraId="75D440A6" w14:textId="77777777" w:rsidTr="00D30088">
        <w:trPr>
          <w:jc w:val="right"/>
        </w:trPr>
        <w:tc>
          <w:tcPr>
            <w:tcW w:w="704" w:type="dxa"/>
          </w:tcPr>
          <w:p w14:paraId="6ABC18AF"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5</w:t>
            </w:r>
          </w:p>
        </w:tc>
        <w:tc>
          <w:tcPr>
            <w:tcW w:w="4536" w:type="dxa"/>
          </w:tcPr>
          <w:p w14:paraId="4D0BD5C1" w14:textId="77777777" w:rsidR="00555E4F" w:rsidRPr="007855D4" w:rsidRDefault="00555E4F" w:rsidP="00D545B1">
            <w:pPr>
              <w:pStyle w:val="Default"/>
              <w:ind w:firstLine="709"/>
            </w:pPr>
            <w:r w:rsidRPr="007855D4">
              <w:t xml:space="preserve">9) </w:t>
            </w:r>
            <w:r w:rsidRPr="007855D4">
              <w:rPr>
                <w:bCs/>
              </w:rPr>
              <w:t xml:space="preserve">обеспечение первичных мер пожарной безопасности </w:t>
            </w:r>
            <w:r w:rsidRPr="007855D4">
              <w:t xml:space="preserve">в границах населенных пунктов МО; </w:t>
            </w:r>
          </w:p>
        </w:tc>
        <w:tc>
          <w:tcPr>
            <w:tcW w:w="4216" w:type="dxa"/>
          </w:tcPr>
          <w:p w14:paraId="5A142155" w14:textId="77777777" w:rsidR="00555E4F" w:rsidRPr="007855D4" w:rsidRDefault="00555E4F" w:rsidP="00D545B1">
            <w:pPr>
              <w:pStyle w:val="Default"/>
              <w:ind w:firstLine="709"/>
            </w:pPr>
            <w:r w:rsidRPr="007855D4">
              <w:t xml:space="preserve">Пожарный водоем (как ОКС), противопожарный водопровод и пр. </w:t>
            </w:r>
          </w:p>
          <w:p w14:paraId="514F9A03"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09515265" w14:textId="77777777" w:rsidTr="00D30088">
        <w:trPr>
          <w:jc w:val="right"/>
        </w:trPr>
        <w:tc>
          <w:tcPr>
            <w:tcW w:w="704" w:type="dxa"/>
          </w:tcPr>
          <w:p w14:paraId="6AC11F28"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6</w:t>
            </w:r>
          </w:p>
        </w:tc>
        <w:tc>
          <w:tcPr>
            <w:tcW w:w="4536" w:type="dxa"/>
          </w:tcPr>
          <w:p w14:paraId="0DD52F4E" w14:textId="77777777" w:rsidR="00555E4F" w:rsidRPr="007855D4" w:rsidRDefault="00555E4F" w:rsidP="00D545B1">
            <w:pPr>
              <w:pStyle w:val="Default"/>
              <w:ind w:firstLine="709"/>
            </w:pPr>
            <w:r w:rsidRPr="007855D4">
              <w:t xml:space="preserve">11) </w:t>
            </w:r>
            <w:r w:rsidRPr="007855D4">
              <w:rPr>
                <w:bCs/>
              </w:rPr>
              <w:t xml:space="preserve">организация библиотечного обслуживания </w:t>
            </w:r>
            <w:r w:rsidRPr="007855D4">
              <w:t xml:space="preserve">населения, комплектование и </w:t>
            </w:r>
            <w:r w:rsidRPr="007855D4">
              <w:rPr>
                <w:bCs/>
              </w:rPr>
              <w:t xml:space="preserve">обеспечение сохранности библиотечных </w:t>
            </w:r>
            <w:r w:rsidRPr="007855D4">
              <w:t xml:space="preserve">фондов библиотек МО; </w:t>
            </w:r>
          </w:p>
        </w:tc>
        <w:tc>
          <w:tcPr>
            <w:tcW w:w="4216" w:type="dxa"/>
          </w:tcPr>
          <w:p w14:paraId="46847AC8" w14:textId="77777777" w:rsidR="00555E4F" w:rsidRPr="007855D4" w:rsidRDefault="00555E4F" w:rsidP="00D545B1">
            <w:pPr>
              <w:pStyle w:val="Default"/>
              <w:ind w:firstLine="709"/>
            </w:pPr>
            <w:r w:rsidRPr="007855D4">
              <w:t xml:space="preserve">Здание библиотеки и пр. </w:t>
            </w:r>
          </w:p>
          <w:p w14:paraId="63673461"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45B6E98B" w14:textId="77777777" w:rsidTr="00D30088">
        <w:trPr>
          <w:jc w:val="right"/>
        </w:trPr>
        <w:tc>
          <w:tcPr>
            <w:tcW w:w="704" w:type="dxa"/>
          </w:tcPr>
          <w:p w14:paraId="0FD2A86A"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7</w:t>
            </w:r>
          </w:p>
        </w:tc>
        <w:tc>
          <w:tcPr>
            <w:tcW w:w="4536" w:type="dxa"/>
          </w:tcPr>
          <w:p w14:paraId="1F939512" w14:textId="77777777" w:rsidR="00555E4F" w:rsidRPr="007855D4" w:rsidRDefault="00555E4F" w:rsidP="00D545B1">
            <w:pPr>
              <w:pStyle w:val="Default"/>
              <w:ind w:firstLine="709"/>
            </w:pPr>
            <w:r w:rsidRPr="007855D4">
              <w:t>12</w:t>
            </w:r>
            <w:r w:rsidRPr="007855D4">
              <w:rPr>
                <w:bCs/>
              </w:rPr>
              <w:t xml:space="preserve">) создание условий </w:t>
            </w:r>
            <w:r w:rsidRPr="007855D4">
              <w:t xml:space="preserve">для организации досуга и </w:t>
            </w:r>
            <w:r w:rsidRPr="007855D4">
              <w:rPr>
                <w:bCs/>
              </w:rPr>
              <w:t xml:space="preserve">обеспечения жителей МО услугами </w:t>
            </w:r>
            <w:r w:rsidRPr="007855D4">
              <w:t xml:space="preserve">организаций культуры; </w:t>
            </w:r>
          </w:p>
        </w:tc>
        <w:tc>
          <w:tcPr>
            <w:tcW w:w="4216" w:type="dxa"/>
          </w:tcPr>
          <w:p w14:paraId="7BCA8D9B" w14:textId="77777777" w:rsidR="00555E4F" w:rsidRPr="007855D4" w:rsidRDefault="00555E4F" w:rsidP="00D545B1">
            <w:pPr>
              <w:pStyle w:val="Default"/>
              <w:ind w:firstLine="709"/>
            </w:pPr>
            <w:r w:rsidRPr="007855D4">
              <w:t xml:space="preserve">Дом культуры и пр. </w:t>
            </w:r>
          </w:p>
          <w:p w14:paraId="24A76ABF"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056773C9" w14:textId="77777777" w:rsidTr="00D30088">
        <w:trPr>
          <w:jc w:val="right"/>
        </w:trPr>
        <w:tc>
          <w:tcPr>
            <w:tcW w:w="704" w:type="dxa"/>
          </w:tcPr>
          <w:p w14:paraId="152A5044"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8</w:t>
            </w:r>
          </w:p>
        </w:tc>
        <w:tc>
          <w:tcPr>
            <w:tcW w:w="4536" w:type="dxa"/>
          </w:tcPr>
          <w:p w14:paraId="13560138" w14:textId="77777777" w:rsidR="00555E4F" w:rsidRPr="007855D4" w:rsidRDefault="00555E4F" w:rsidP="00D545B1">
            <w:pPr>
              <w:pStyle w:val="Default"/>
              <w:ind w:firstLine="709"/>
            </w:pPr>
            <w:r w:rsidRPr="007855D4">
              <w:t xml:space="preserve">14) </w:t>
            </w:r>
            <w:r w:rsidRPr="007855D4">
              <w:rPr>
                <w:bCs/>
              </w:rPr>
              <w:t xml:space="preserve">обеспечение условий для развития </w:t>
            </w:r>
            <w:r w:rsidRPr="007855D4">
              <w:t xml:space="preserve">на территории МО физической культуры и массового спорта, организация проведения официальных физкультурно-оздоровительных и спортивных мероприятий МО; </w:t>
            </w:r>
          </w:p>
        </w:tc>
        <w:tc>
          <w:tcPr>
            <w:tcW w:w="4216" w:type="dxa"/>
          </w:tcPr>
          <w:p w14:paraId="657983E1" w14:textId="77777777" w:rsidR="00555E4F" w:rsidRPr="007855D4" w:rsidRDefault="00555E4F" w:rsidP="00D545B1">
            <w:pPr>
              <w:pStyle w:val="Default"/>
              <w:ind w:firstLine="709"/>
            </w:pPr>
            <w:r w:rsidRPr="007855D4">
              <w:t xml:space="preserve">Дома спорта, бассейны, спортивные центры, спортивные площадки, спортивные трассы и пр. </w:t>
            </w:r>
          </w:p>
          <w:p w14:paraId="01C533F8"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0B48FC96" w14:textId="77777777" w:rsidTr="00D30088">
        <w:trPr>
          <w:jc w:val="right"/>
        </w:trPr>
        <w:tc>
          <w:tcPr>
            <w:tcW w:w="704" w:type="dxa"/>
          </w:tcPr>
          <w:p w14:paraId="6CD18C75"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9</w:t>
            </w:r>
          </w:p>
        </w:tc>
        <w:tc>
          <w:tcPr>
            <w:tcW w:w="4536" w:type="dxa"/>
          </w:tcPr>
          <w:p w14:paraId="3E065C4E" w14:textId="77777777" w:rsidR="00555E4F" w:rsidRPr="007855D4" w:rsidRDefault="00555E4F" w:rsidP="00D545B1">
            <w:pPr>
              <w:pStyle w:val="Default"/>
              <w:ind w:firstLine="709"/>
            </w:pPr>
            <w:r w:rsidRPr="007855D4">
              <w:t xml:space="preserve">17) </w:t>
            </w:r>
            <w:r w:rsidRPr="007855D4">
              <w:rPr>
                <w:bCs/>
              </w:rPr>
              <w:t xml:space="preserve">формирование архивных </w:t>
            </w:r>
            <w:r w:rsidRPr="007855D4">
              <w:t xml:space="preserve">фондов МО; </w:t>
            </w:r>
          </w:p>
        </w:tc>
        <w:tc>
          <w:tcPr>
            <w:tcW w:w="4216" w:type="dxa"/>
          </w:tcPr>
          <w:p w14:paraId="150FF7FA" w14:textId="77777777" w:rsidR="00555E4F" w:rsidRPr="007855D4" w:rsidRDefault="00555E4F" w:rsidP="00D545B1">
            <w:pPr>
              <w:pStyle w:val="Default"/>
              <w:ind w:firstLine="709"/>
            </w:pPr>
            <w:r w:rsidRPr="007855D4">
              <w:t xml:space="preserve">Здание архивного фонда и пр. </w:t>
            </w:r>
          </w:p>
          <w:p w14:paraId="20A8EAEB"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7DB9A67E" w14:textId="77777777" w:rsidTr="00D30088">
        <w:trPr>
          <w:jc w:val="right"/>
        </w:trPr>
        <w:tc>
          <w:tcPr>
            <w:tcW w:w="704" w:type="dxa"/>
          </w:tcPr>
          <w:p w14:paraId="0A0EB759"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10</w:t>
            </w:r>
          </w:p>
        </w:tc>
        <w:tc>
          <w:tcPr>
            <w:tcW w:w="4536" w:type="dxa"/>
          </w:tcPr>
          <w:p w14:paraId="719C954A" w14:textId="77777777" w:rsidR="00555E4F" w:rsidRPr="007855D4" w:rsidRDefault="00555E4F" w:rsidP="00D545B1">
            <w:pPr>
              <w:pStyle w:val="Default"/>
              <w:ind w:firstLine="709"/>
            </w:pPr>
            <w:r w:rsidRPr="007855D4">
              <w:t xml:space="preserve">18) </w:t>
            </w:r>
            <w:r w:rsidRPr="007855D4">
              <w:rPr>
                <w:bCs/>
              </w:rPr>
              <w:t xml:space="preserve">организация сбора и вывоза </w:t>
            </w:r>
            <w:r w:rsidRPr="007855D4">
              <w:t xml:space="preserve">бытовых отходов и мусора; </w:t>
            </w:r>
          </w:p>
        </w:tc>
        <w:tc>
          <w:tcPr>
            <w:tcW w:w="4216" w:type="dxa"/>
          </w:tcPr>
          <w:p w14:paraId="1F182E6C" w14:textId="77777777" w:rsidR="00555E4F" w:rsidRPr="007855D4" w:rsidRDefault="00555E4F" w:rsidP="00D545B1">
            <w:pPr>
              <w:pStyle w:val="Default"/>
              <w:ind w:firstLine="709"/>
            </w:pPr>
            <w:r w:rsidRPr="007855D4">
              <w:t xml:space="preserve">Площадки для сбора бытовых отходов и мусора и пр. </w:t>
            </w:r>
          </w:p>
        </w:tc>
      </w:tr>
      <w:tr w:rsidR="00555E4F" w:rsidRPr="007855D4" w14:paraId="755AADFF" w14:textId="77777777" w:rsidTr="00D30088">
        <w:trPr>
          <w:jc w:val="right"/>
        </w:trPr>
        <w:tc>
          <w:tcPr>
            <w:tcW w:w="704" w:type="dxa"/>
          </w:tcPr>
          <w:p w14:paraId="563537FE"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11</w:t>
            </w:r>
          </w:p>
        </w:tc>
        <w:tc>
          <w:tcPr>
            <w:tcW w:w="4536" w:type="dxa"/>
          </w:tcPr>
          <w:p w14:paraId="52B1EDCE" w14:textId="77777777" w:rsidR="00555E4F" w:rsidRPr="007855D4" w:rsidRDefault="00CE0288" w:rsidP="00D545B1">
            <w:pPr>
              <w:pStyle w:val="Default"/>
              <w:ind w:firstLine="709"/>
            </w:pPr>
            <w:r w:rsidRPr="007855D4">
              <w:t xml:space="preserve">19) </w:t>
            </w:r>
            <w:r w:rsidR="00555E4F" w:rsidRPr="007855D4">
              <w:rPr>
                <w:bCs/>
              </w:rPr>
              <w:t xml:space="preserve">организация благоустройства </w:t>
            </w:r>
            <w:r w:rsidR="00555E4F" w:rsidRPr="007855D4">
              <w:t>территории МО (</w:t>
            </w:r>
            <w:r w:rsidR="00555E4F" w:rsidRPr="007855D4">
              <w:rPr>
                <w:bCs/>
              </w:rPr>
              <w:t>включая освещение улиц</w:t>
            </w:r>
            <w:r w:rsidR="00555E4F" w:rsidRPr="007855D4">
              <w:t xml:space="preserve">, озеленение территории, установку указателей с наименованиями улиц и </w:t>
            </w:r>
            <w:r w:rsidR="00555E4F" w:rsidRPr="007855D4">
              <w:lastRenderedPageBreak/>
              <w:t xml:space="preserve">номерами домов, размещение и содержание малых архитектурных форм), а также </w:t>
            </w:r>
            <w:r w:rsidR="00555E4F" w:rsidRPr="007855D4">
              <w:rPr>
                <w:bCs/>
              </w:rPr>
              <w:t xml:space="preserve">использования, охраны, защиты, </w:t>
            </w:r>
            <w:r w:rsidR="00555E4F" w:rsidRPr="007855D4">
              <w:t xml:space="preserve">воспроизводства городских лесов, лесов </w:t>
            </w:r>
          </w:p>
          <w:p w14:paraId="0EFCCC35" w14:textId="77777777" w:rsidR="00555E4F" w:rsidRPr="007855D4" w:rsidRDefault="00555E4F" w:rsidP="00D545B1">
            <w:pPr>
              <w:pStyle w:val="Default"/>
              <w:ind w:firstLine="709"/>
            </w:pPr>
            <w:r w:rsidRPr="007855D4">
              <w:t xml:space="preserve">особо охраняемых природных территорий, </w:t>
            </w:r>
            <w:r w:rsidRPr="007855D4">
              <w:rPr>
                <w:bCs/>
              </w:rPr>
              <w:t>расположенных в границах населенных пунктов МО</w:t>
            </w:r>
          </w:p>
        </w:tc>
        <w:tc>
          <w:tcPr>
            <w:tcW w:w="4216" w:type="dxa"/>
          </w:tcPr>
          <w:p w14:paraId="1332D4F7" w14:textId="77777777" w:rsidR="00555E4F" w:rsidRPr="007855D4" w:rsidRDefault="00555E4F" w:rsidP="00D545B1">
            <w:pPr>
              <w:pStyle w:val="26"/>
              <w:widowControl w:val="0"/>
              <w:tabs>
                <w:tab w:val="left" w:pos="1535"/>
              </w:tabs>
              <w:spacing w:after="0" w:line="240" w:lineRule="auto"/>
              <w:ind w:firstLine="709"/>
              <w:rPr>
                <w:rFonts w:cs="Times New Roman"/>
              </w:rPr>
            </w:pPr>
            <w:r w:rsidRPr="007855D4">
              <w:rPr>
                <w:rFonts w:cs="Times New Roman"/>
              </w:rPr>
              <w:lastRenderedPageBreak/>
              <w:tab/>
            </w:r>
          </w:p>
          <w:p w14:paraId="2020B4B1" w14:textId="77777777" w:rsidR="00555E4F" w:rsidRPr="007855D4" w:rsidRDefault="00555E4F" w:rsidP="00D545B1">
            <w:pPr>
              <w:pStyle w:val="Default"/>
              <w:ind w:firstLine="709"/>
            </w:pPr>
            <w:r w:rsidRPr="007855D4">
              <w:t xml:space="preserve">Линии освещение улиц и пр. </w:t>
            </w:r>
          </w:p>
          <w:p w14:paraId="21C09D2E" w14:textId="77777777" w:rsidR="00555E4F" w:rsidRPr="007855D4" w:rsidRDefault="00555E4F" w:rsidP="00D545B1">
            <w:pPr>
              <w:pStyle w:val="26"/>
              <w:widowControl w:val="0"/>
              <w:tabs>
                <w:tab w:val="left" w:pos="1535"/>
              </w:tabs>
              <w:spacing w:after="0" w:line="240" w:lineRule="auto"/>
              <w:ind w:firstLine="709"/>
              <w:rPr>
                <w:rFonts w:cs="Times New Roman"/>
              </w:rPr>
            </w:pPr>
          </w:p>
        </w:tc>
      </w:tr>
      <w:tr w:rsidR="00555E4F" w:rsidRPr="007855D4" w14:paraId="7FE27CDF" w14:textId="77777777" w:rsidTr="00D30088">
        <w:trPr>
          <w:jc w:val="right"/>
        </w:trPr>
        <w:tc>
          <w:tcPr>
            <w:tcW w:w="704" w:type="dxa"/>
          </w:tcPr>
          <w:p w14:paraId="32D209FF"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12</w:t>
            </w:r>
          </w:p>
        </w:tc>
        <w:tc>
          <w:tcPr>
            <w:tcW w:w="4536" w:type="dxa"/>
          </w:tcPr>
          <w:p w14:paraId="3ED646F1" w14:textId="77777777" w:rsidR="00555E4F" w:rsidRPr="007855D4" w:rsidRDefault="00555E4F" w:rsidP="00D545B1">
            <w:pPr>
              <w:pStyle w:val="Default"/>
              <w:ind w:firstLine="709"/>
            </w:pPr>
            <w:r w:rsidRPr="007855D4">
              <w:t xml:space="preserve">22) </w:t>
            </w:r>
            <w:r w:rsidRPr="007855D4">
              <w:rPr>
                <w:bCs/>
              </w:rPr>
              <w:t xml:space="preserve">организация </w:t>
            </w:r>
            <w:r w:rsidRPr="007855D4">
              <w:t>ритуальных услуг и содержание мест захоронения;</w:t>
            </w:r>
          </w:p>
        </w:tc>
        <w:tc>
          <w:tcPr>
            <w:tcW w:w="4216" w:type="dxa"/>
          </w:tcPr>
          <w:p w14:paraId="3D6C5415" w14:textId="77777777" w:rsidR="00555E4F" w:rsidRPr="007855D4" w:rsidRDefault="00555E4F" w:rsidP="00D545B1">
            <w:pPr>
              <w:pStyle w:val="Default"/>
              <w:ind w:firstLine="709"/>
            </w:pPr>
            <w:r w:rsidRPr="007855D4">
              <w:t xml:space="preserve">Территории кладбищ, здания специального назначения и пр. </w:t>
            </w:r>
          </w:p>
        </w:tc>
      </w:tr>
      <w:tr w:rsidR="00555E4F" w:rsidRPr="007855D4" w14:paraId="119D7961" w14:textId="77777777" w:rsidTr="00D30088">
        <w:trPr>
          <w:jc w:val="right"/>
        </w:trPr>
        <w:tc>
          <w:tcPr>
            <w:tcW w:w="704" w:type="dxa"/>
          </w:tcPr>
          <w:p w14:paraId="2EDD6FA6"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13</w:t>
            </w:r>
          </w:p>
        </w:tc>
        <w:tc>
          <w:tcPr>
            <w:tcW w:w="4536" w:type="dxa"/>
          </w:tcPr>
          <w:p w14:paraId="0010F7DE" w14:textId="77777777" w:rsidR="00555E4F" w:rsidRPr="007855D4" w:rsidRDefault="00555E4F" w:rsidP="00D545B1">
            <w:pPr>
              <w:pStyle w:val="Default"/>
              <w:ind w:firstLine="709"/>
            </w:pPr>
            <w:r w:rsidRPr="007855D4">
              <w:t xml:space="preserve">23) </w:t>
            </w:r>
            <w:r w:rsidRPr="007855D4">
              <w:rPr>
                <w:bCs/>
              </w:rPr>
              <w:t>организация и осуществление мероприятий по территориальной обороне и гражданской обороне</w:t>
            </w:r>
            <w:r w:rsidRPr="007855D4">
              <w:t>, защите населения и территории МО от чрезвычайных ситуаций природного и техногенного характера;</w:t>
            </w:r>
          </w:p>
        </w:tc>
        <w:tc>
          <w:tcPr>
            <w:tcW w:w="4216" w:type="dxa"/>
          </w:tcPr>
          <w:p w14:paraId="2601BAD8" w14:textId="77777777" w:rsidR="00555E4F" w:rsidRPr="007855D4" w:rsidRDefault="00555E4F" w:rsidP="00D545B1">
            <w:pPr>
              <w:pStyle w:val="Default"/>
              <w:ind w:firstLine="709"/>
            </w:pPr>
            <w:r w:rsidRPr="007855D4">
              <w:t xml:space="preserve">Объекты в соответствии с мероприятиями, предусмотренными «Паспортом безопасности» и мероприятиями по территориальной обороне и гражданской обороне и пр. </w:t>
            </w:r>
          </w:p>
          <w:p w14:paraId="2B69B6FB"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5A5CE315" w14:textId="77777777" w:rsidTr="00D30088">
        <w:trPr>
          <w:jc w:val="right"/>
        </w:trPr>
        <w:tc>
          <w:tcPr>
            <w:tcW w:w="704" w:type="dxa"/>
          </w:tcPr>
          <w:p w14:paraId="61462892"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14</w:t>
            </w:r>
          </w:p>
        </w:tc>
        <w:tc>
          <w:tcPr>
            <w:tcW w:w="4536" w:type="dxa"/>
          </w:tcPr>
          <w:p w14:paraId="5B8F5AEE" w14:textId="77777777" w:rsidR="00555E4F" w:rsidRPr="007855D4" w:rsidRDefault="00555E4F" w:rsidP="00D545B1">
            <w:pPr>
              <w:pStyle w:val="Default"/>
              <w:ind w:firstLine="709"/>
            </w:pPr>
            <w:r w:rsidRPr="007855D4">
              <w:t xml:space="preserve">24) </w:t>
            </w:r>
            <w:r w:rsidRPr="007855D4">
              <w:rPr>
                <w:bCs/>
              </w:rPr>
              <w:t xml:space="preserve">создание, содержание и организация деятельности </w:t>
            </w:r>
            <w:r w:rsidRPr="007855D4">
              <w:t>аварийно-спасательных служб и (или) аварийно-спасательных формирований на территории МО;</w:t>
            </w:r>
          </w:p>
        </w:tc>
        <w:tc>
          <w:tcPr>
            <w:tcW w:w="4216" w:type="dxa"/>
          </w:tcPr>
          <w:p w14:paraId="25A039E6" w14:textId="77777777" w:rsidR="00555E4F" w:rsidRPr="007855D4" w:rsidRDefault="00555E4F" w:rsidP="00D545B1">
            <w:pPr>
              <w:pStyle w:val="Default"/>
              <w:ind w:firstLine="709"/>
            </w:pPr>
            <w:r w:rsidRPr="007855D4">
              <w:t xml:space="preserve">Здание для аварийно-спасательных служб и (или) аварийно-спасательных формирований и пр. </w:t>
            </w:r>
          </w:p>
          <w:p w14:paraId="0ED9F371"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6F46D107" w14:textId="77777777" w:rsidTr="00D30088">
        <w:trPr>
          <w:jc w:val="right"/>
        </w:trPr>
        <w:tc>
          <w:tcPr>
            <w:tcW w:w="704" w:type="dxa"/>
          </w:tcPr>
          <w:p w14:paraId="38807CD6"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15</w:t>
            </w:r>
          </w:p>
        </w:tc>
        <w:tc>
          <w:tcPr>
            <w:tcW w:w="4536" w:type="dxa"/>
          </w:tcPr>
          <w:p w14:paraId="34420046" w14:textId="77777777" w:rsidR="00555E4F" w:rsidRPr="007855D4" w:rsidRDefault="00555E4F" w:rsidP="00D545B1">
            <w:pPr>
              <w:pStyle w:val="Default"/>
              <w:ind w:firstLine="709"/>
            </w:pPr>
            <w:r w:rsidRPr="007855D4">
              <w:t xml:space="preserve">26) </w:t>
            </w:r>
            <w:r w:rsidRPr="007855D4">
              <w:rPr>
                <w:bCs/>
              </w:rPr>
              <w:t xml:space="preserve">осуществление мероприятий по обеспечению безопасности людей на водных </w:t>
            </w:r>
            <w:r w:rsidRPr="007855D4">
              <w:t xml:space="preserve">объектах, </w:t>
            </w:r>
            <w:r w:rsidRPr="007855D4">
              <w:rPr>
                <w:bCs/>
              </w:rPr>
              <w:t xml:space="preserve">охране </w:t>
            </w:r>
            <w:r w:rsidRPr="007855D4">
              <w:t>их жизни и здоровья;</w:t>
            </w:r>
          </w:p>
        </w:tc>
        <w:tc>
          <w:tcPr>
            <w:tcW w:w="4216" w:type="dxa"/>
          </w:tcPr>
          <w:p w14:paraId="631151CC" w14:textId="77777777" w:rsidR="00555E4F" w:rsidRPr="007855D4" w:rsidRDefault="00555E4F" w:rsidP="00D545B1">
            <w:pPr>
              <w:pStyle w:val="Default"/>
              <w:ind w:firstLine="709"/>
            </w:pPr>
            <w:r w:rsidRPr="007855D4">
              <w:t xml:space="preserve">Пляж как объект и пр. </w:t>
            </w:r>
          </w:p>
          <w:p w14:paraId="2A7BED2E"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1F9EA1E3" w14:textId="77777777" w:rsidTr="00D30088">
        <w:trPr>
          <w:jc w:val="right"/>
        </w:trPr>
        <w:tc>
          <w:tcPr>
            <w:tcW w:w="704" w:type="dxa"/>
          </w:tcPr>
          <w:p w14:paraId="0ACDF926"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16</w:t>
            </w:r>
          </w:p>
        </w:tc>
        <w:tc>
          <w:tcPr>
            <w:tcW w:w="4536" w:type="dxa"/>
          </w:tcPr>
          <w:p w14:paraId="1ADBE72C" w14:textId="77777777" w:rsidR="00555E4F" w:rsidRPr="007855D4" w:rsidRDefault="00555E4F" w:rsidP="00D545B1">
            <w:pPr>
              <w:pStyle w:val="26"/>
              <w:widowControl w:val="0"/>
              <w:tabs>
                <w:tab w:val="left" w:pos="869"/>
              </w:tabs>
              <w:spacing w:after="0" w:line="240" w:lineRule="auto"/>
              <w:ind w:firstLine="709"/>
              <w:rPr>
                <w:rFonts w:cs="Times New Roman"/>
              </w:rPr>
            </w:pPr>
            <w:r w:rsidRPr="007855D4">
              <w:rPr>
                <w:rFonts w:cs="Times New Roman"/>
              </w:rPr>
              <w:t xml:space="preserve">27) </w:t>
            </w:r>
            <w:r w:rsidRPr="007855D4">
              <w:rPr>
                <w:rFonts w:cs="Times New Roman"/>
                <w:bCs/>
              </w:rPr>
              <w:t xml:space="preserve">создание, развитие и обеспечение </w:t>
            </w:r>
            <w:r w:rsidRPr="007855D4">
              <w:rPr>
                <w:rFonts w:cs="Times New Roman"/>
              </w:rPr>
              <w:t xml:space="preserve">охраны лечебно-оздоровительных местностей и курортов местного значения на территории МО, а также осуществление муниципального контроля в области использования и охраны особо охраняемых природных территорий местного значения; </w:t>
            </w:r>
          </w:p>
        </w:tc>
        <w:tc>
          <w:tcPr>
            <w:tcW w:w="4216" w:type="dxa"/>
          </w:tcPr>
          <w:p w14:paraId="01403797" w14:textId="77777777" w:rsidR="00555E4F" w:rsidRPr="007855D4" w:rsidRDefault="00555E4F" w:rsidP="00D545B1">
            <w:pPr>
              <w:pStyle w:val="Default"/>
              <w:ind w:firstLine="709"/>
            </w:pPr>
            <w:r w:rsidRPr="007855D4">
              <w:t xml:space="preserve">Объекты капитального строительства, предусмотренные соответствующими мероприятиями </w:t>
            </w:r>
          </w:p>
          <w:p w14:paraId="17A13C9A"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4563A3E1" w14:textId="77777777" w:rsidTr="00D30088">
        <w:trPr>
          <w:jc w:val="right"/>
        </w:trPr>
        <w:tc>
          <w:tcPr>
            <w:tcW w:w="704" w:type="dxa"/>
          </w:tcPr>
          <w:p w14:paraId="23B53A73"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17</w:t>
            </w:r>
          </w:p>
        </w:tc>
        <w:tc>
          <w:tcPr>
            <w:tcW w:w="4536" w:type="dxa"/>
          </w:tcPr>
          <w:p w14:paraId="7A9019B7" w14:textId="77777777" w:rsidR="00555E4F" w:rsidRPr="007855D4" w:rsidRDefault="00555E4F" w:rsidP="00D545B1">
            <w:pPr>
              <w:pStyle w:val="26"/>
              <w:widowControl w:val="0"/>
              <w:tabs>
                <w:tab w:val="left" w:pos="611"/>
              </w:tabs>
              <w:spacing w:after="0" w:line="240" w:lineRule="auto"/>
              <w:ind w:firstLine="709"/>
              <w:rPr>
                <w:rFonts w:cs="Times New Roman"/>
              </w:rPr>
            </w:pPr>
            <w:r w:rsidRPr="007855D4">
              <w:rPr>
                <w:rFonts w:cs="Times New Roman"/>
              </w:rPr>
              <w:t>37</w:t>
            </w:r>
            <w:r w:rsidRPr="007855D4">
              <w:rPr>
                <w:rFonts w:cs="Times New Roman"/>
                <w:bCs/>
              </w:rPr>
              <w:t>) обеспечение выполнения работ</w:t>
            </w:r>
            <w:r w:rsidRPr="007855D4">
              <w:rPr>
                <w:rFonts w:cs="Times New Roman"/>
              </w:rPr>
              <w:t xml:space="preserve">, необходимых для создания искусственных земельных участков для нужд МО, проведение открытого аукциона на право заключить договор о создании искусственного земельного участка в соответствии с федеральным законом; </w:t>
            </w:r>
          </w:p>
        </w:tc>
        <w:tc>
          <w:tcPr>
            <w:tcW w:w="4216" w:type="dxa"/>
          </w:tcPr>
          <w:p w14:paraId="05377210" w14:textId="77777777" w:rsidR="00555E4F" w:rsidRPr="007855D4" w:rsidRDefault="00555E4F" w:rsidP="00D545B1">
            <w:pPr>
              <w:pStyle w:val="Default"/>
              <w:ind w:firstLine="709"/>
            </w:pPr>
            <w:r w:rsidRPr="007855D4">
              <w:t xml:space="preserve">Объекты капитального строительства, предусмотренные соответствующими мероприятиями </w:t>
            </w:r>
          </w:p>
          <w:p w14:paraId="3B1F9353"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0C25A771" w14:textId="77777777" w:rsidTr="00D30088">
        <w:trPr>
          <w:jc w:val="right"/>
        </w:trPr>
        <w:tc>
          <w:tcPr>
            <w:tcW w:w="9456" w:type="dxa"/>
            <w:gridSpan w:val="3"/>
          </w:tcPr>
          <w:p w14:paraId="1A92C894" w14:textId="77777777" w:rsidR="00555E4F" w:rsidRPr="007855D4" w:rsidRDefault="00555E4F" w:rsidP="00D545B1">
            <w:pPr>
              <w:pStyle w:val="Default"/>
              <w:ind w:firstLine="709"/>
            </w:pPr>
            <w:r w:rsidRPr="007855D4">
              <w:rPr>
                <w:bCs/>
              </w:rPr>
              <w:t>Статья 14.1. Права органов местного самоуправления городского, сельского поселения на решение вопросов, не отнесенных к вопросам местного значения МО</w:t>
            </w:r>
          </w:p>
        </w:tc>
      </w:tr>
      <w:tr w:rsidR="00555E4F" w:rsidRPr="007855D4" w14:paraId="2C04DEB3" w14:textId="77777777" w:rsidTr="00D30088">
        <w:trPr>
          <w:jc w:val="right"/>
        </w:trPr>
        <w:tc>
          <w:tcPr>
            <w:tcW w:w="704" w:type="dxa"/>
          </w:tcPr>
          <w:p w14:paraId="1B954D14"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1</w:t>
            </w:r>
          </w:p>
        </w:tc>
        <w:tc>
          <w:tcPr>
            <w:tcW w:w="4536" w:type="dxa"/>
          </w:tcPr>
          <w:p w14:paraId="49BAC67E" w14:textId="77777777" w:rsidR="00555E4F" w:rsidRPr="007855D4" w:rsidRDefault="00555E4F" w:rsidP="00D545B1">
            <w:pPr>
              <w:pStyle w:val="Default"/>
              <w:ind w:firstLine="709"/>
            </w:pPr>
            <w:r w:rsidRPr="007855D4">
              <w:t xml:space="preserve">1) </w:t>
            </w:r>
            <w:r w:rsidRPr="007855D4">
              <w:rPr>
                <w:bCs/>
              </w:rPr>
              <w:t xml:space="preserve">создание </w:t>
            </w:r>
            <w:r w:rsidRPr="007855D4">
              <w:t xml:space="preserve">музеев МО; </w:t>
            </w:r>
          </w:p>
          <w:p w14:paraId="1D5D9B87" w14:textId="77777777" w:rsidR="00555E4F" w:rsidRPr="007855D4" w:rsidRDefault="00555E4F" w:rsidP="00D545B1">
            <w:pPr>
              <w:pStyle w:val="26"/>
              <w:widowControl w:val="0"/>
              <w:spacing w:after="0" w:line="240" w:lineRule="auto"/>
              <w:ind w:firstLine="709"/>
              <w:rPr>
                <w:rFonts w:cs="Times New Roman"/>
              </w:rPr>
            </w:pPr>
          </w:p>
        </w:tc>
        <w:tc>
          <w:tcPr>
            <w:tcW w:w="4216" w:type="dxa"/>
          </w:tcPr>
          <w:p w14:paraId="2B245606" w14:textId="77777777" w:rsidR="00555E4F" w:rsidRPr="007855D4" w:rsidRDefault="00555E4F" w:rsidP="00D545B1">
            <w:pPr>
              <w:pStyle w:val="Default"/>
              <w:ind w:firstLine="709"/>
            </w:pPr>
            <w:r w:rsidRPr="007855D4">
              <w:t xml:space="preserve">Здание музея и пр. </w:t>
            </w:r>
          </w:p>
        </w:tc>
      </w:tr>
      <w:tr w:rsidR="00555E4F" w:rsidRPr="007855D4" w14:paraId="7DF38CBD" w14:textId="77777777" w:rsidTr="00D30088">
        <w:trPr>
          <w:jc w:val="right"/>
        </w:trPr>
        <w:tc>
          <w:tcPr>
            <w:tcW w:w="704" w:type="dxa"/>
          </w:tcPr>
          <w:p w14:paraId="51E04D8C"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lastRenderedPageBreak/>
              <w:t>2</w:t>
            </w:r>
          </w:p>
        </w:tc>
        <w:tc>
          <w:tcPr>
            <w:tcW w:w="4536" w:type="dxa"/>
          </w:tcPr>
          <w:p w14:paraId="250BC981" w14:textId="77777777" w:rsidR="00555E4F" w:rsidRPr="007855D4" w:rsidRDefault="00555E4F" w:rsidP="00D545B1">
            <w:pPr>
              <w:pStyle w:val="Default"/>
              <w:ind w:firstLine="709"/>
            </w:pPr>
            <w:r w:rsidRPr="007855D4">
              <w:t xml:space="preserve">3) </w:t>
            </w:r>
            <w:r w:rsidRPr="007855D4">
              <w:rPr>
                <w:bCs/>
              </w:rPr>
              <w:t>совершение нотариальных действий</w:t>
            </w:r>
            <w:r w:rsidRPr="007855D4">
              <w:t xml:space="preserve">, предусмотренных законодательством, в случае отсутствия в МО нотариуса; </w:t>
            </w:r>
          </w:p>
        </w:tc>
        <w:tc>
          <w:tcPr>
            <w:tcW w:w="4216" w:type="dxa"/>
          </w:tcPr>
          <w:p w14:paraId="503E24F1" w14:textId="77777777" w:rsidR="00555E4F" w:rsidRPr="007855D4" w:rsidRDefault="00555E4F" w:rsidP="00D545B1">
            <w:pPr>
              <w:pStyle w:val="Default"/>
              <w:ind w:firstLine="709"/>
            </w:pPr>
            <w:r w:rsidRPr="007855D4">
              <w:t xml:space="preserve">Объекты капитального строительства, необходимые для реализации полномочия и пр. </w:t>
            </w:r>
          </w:p>
          <w:p w14:paraId="7B1C0B89" w14:textId="77777777" w:rsidR="00555E4F" w:rsidRPr="007855D4" w:rsidRDefault="00555E4F" w:rsidP="00D545B1">
            <w:pPr>
              <w:pStyle w:val="26"/>
              <w:widowControl w:val="0"/>
              <w:spacing w:after="0" w:line="240" w:lineRule="auto"/>
              <w:ind w:firstLine="709"/>
              <w:rPr>
                <w:rFonts w:cs="Times New Roman"/>
              </w:rPr>
            </w:pPr>
          </w:p>
        </w:tc>
      </w:tr>
      <w:tr w:rsidR="00555E4F" w:rsidRPr="007855D4" w14:paraId="0F3B359A" w14:textId="77777777" w:rsidTr="00D30088">
        <w:trPr>
          <w:jc w:val="right"/>
        </w:trPr>
        <w:tc>
          <w:tcPr>
            <w:tcW w:w="704" w:type="dxa"/>
          </w:tcPr>
          <w:p w14:paraId="036B262D" w14:textId="77777777" w:rsidR="00555E4F" w:rsidRPr="007855D4" w:rsidRDefault="00555E4F" w:rsidP="00444202">
            <w:pPr>
              <w:pStyle w:val="26"/>
              <w:widowControl w:val="0"/>
              <w:spacing w:after="0" w:line="240" w:lineRule="auto"/>
              <w:ind w:firstLine="213"/>
              <w:rPr>
                <w:rFonts w:cs="Times New Roman"/>
              </w:rPr>
            </w:pPr>
            <w:r w:rsidRPr="007855D4">
              <w:rPr>
                <w:rFonts w:cs="Times New Roman"/>
              </w:rPr>
              <w:t>3</w:t>
            </w:r>
          </w:p>
        </w:tc>
        <w:tc>
          <w:tcPr>
            <w:tcW w:w="4536" w:type="dxa"/>
          </w:tcPr>
          <w:p w14:paraId="40A43509" w14:textId="77777777" w:rsidR="00555E4F" w:rsidRPr="007855D4" w:rsidRDefault="00555E4F" w:rsidP="00D545B1">
            <w:pPr>
              <w:pStyle w:val="Default"/>
              <w:ind w:firstLine="709"/>
            </w:pPr>
            <w:r w:rsidRPr="007855D4">
              <w:t xml:space="preserve">8.1) </w:t>
            </w:r>
            <w:r w:rsidRPr="007855D4">
              <w:rPr>
                <w:bCs/>
              </w:rPr>
              <w:t xml:space="preserve">создание </w:t>
            </w:r>
            <w:r w:rsidRPr="007855D4">
              <w:t xml:space="preserve">муниципальной пожарной охраны; </w:t>
            </w:r>
          </w:p>
        </w:tc>
        <w:tc>
          <w:tcPr>
            <w:tcW w:w="4216" w:type="dxa"/>
          </w:tcPr>
          <w:p w14:paraId="769365F2" w14:textId="77777777" w:rsidR="00555E4F" w:rsidRPr="007855D4" w:rsidRDefault="00555E4F" w:rsidP="00D545B1">
            <w:pPr>
              <w:pStyle w:val="Default"/>
              <w:ind w:firstLine="709"/>
            </w:pPr>
            <w:r w:rsidRPr="007855D4">
              <w:t xml:space="preserve">Здание депо и пр. </w:t>
            </w:r>
          </w:p>
          <w:p w14:paraId="0FBAE04A" w14:textId="77777777" w:rsidR="00555E4F" w:rsidRPr="007855D4" w:rsidRDefault="00555E4F" w:rsidP="00D545B1">
            <w:pPr>
              <w:ind w:firstLine="709"/>
              <w:rPr>
                <w:rFonts w:cs="Times New Roman"/>
              </w:rPr>
            </w:pPr>
          </w:p>
        </w:tc>
      </w:tr>
    </w:tbl>
    <w:p w14:paraId="6D8409B1" w14:textId="77777777" w:rsidR="00555E4F" w:rsidRDefault="00555E4F" w:rsidP="00555E4F">
      <w:pPr>
        <w:rPr>
          <w:color w:val="00B0F0"/>
        </w:rPr>
      </w:pPr>
    </w:p>
    <w:p w14:paraId="7D74C6B4" w14:textId="77777777" w:rsidR="00555E4F" w:rsidRDefault="00555E4F" w:rsidP="00D30088">
      <w:pPr>
        <w:pStyle w:val="26"/>
        <w:widowControl w:val="0"/>
        <w:spacing w:after="0" w:line="240" w:lineRule="auto"/>
        <w:ind w:left="567" w:firstLine="709"/>
        <w:jc w:val="both"/>
      </w:pPr>
      <w:r w:rsidRPr="00741FAF">
        <w:t xml:space="preserve">Выше приведенная информация применятся при дальнейшей подготовке материалов по обоснованию </w:t>
      </w:r>
      <w:r w:rsidRPr="00741FAF">
        <w:rPr>
          <w:bCs/>
        </w:rPr>
        <w:t>Генерального плана</w:t>
      </w:r>
      <w:r w:rsidRPr="00741FAF">
        <w:t>, в части формирования перечней и определения сведений о видах, назначении и наименованиях планируемых для размещения объектов местного значения МО.</w:t>
      </w:r>
    </w:p>
    <w:p w14:paraId="03F7EDE4" w14:textId="77777777" w:rsidR="00555E4F" w:rsidRDefault="00555E4F" w:rsidP="00444202">
      <w:pPr>
        <w:pStyle w:val="7"/>
      </w:pPr>
      <w:r>
        <w:t xml:space="preserve">Таблица </w:t>
      </w:r>
      <w:r w:rsidR="00642785">
        <w:t>7</w:t>
      </w:r>
      <w:r>
        <w:t>.</w:t>
      </w:r>
      <w:r w:rsidR="00642785">
        <w:t>2</w:t>
      </w:r>
    </w:p>
    <w:p w14:paraId="596DF91A" w14:textId="77777777" w:rsidR="00555E4F" w:rsidRPr="00A71141" w:rsidRDefault="00555E4F" w:rsidP="00A71141">
      <w:pPr>
        <w:spacing w:after="120"/>
        <w:jc w:val="center"/>
        <w:rPr>
          <w:b/>
        </w:rPr>
      </w:pPr>
      <w:r w:rsidRPr="00A71141">
        <w:rPr>
          <w:b/>
        </w:rPr>
        <w:t>Перечень планируемых объектов местного значения</w:t>
      </w:r>
    </w:p>
    <w:tbl>
      <w:tblPr>
        <w:tblW w:w="9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2" w:type="dxa"/>
          <w:right w:w="102" w:type="dxa"/>
        </w:tblCellMar>
        <w:tblLook w:val="0000" w:firstRow="0" w:lastRow="0" w:firstColumn="0" w:lastColumn="0" w:noHBand="0" w:noVBand="0"/>
      </w:tblPr>
      <w:tblGrid>
        <w:gridCol w:w="554"/>
        <w:gridCol w:w="6568"/>
        <w:gridCol w:w="885"/>
        <w:gridCol w:w="1701"/>
      </w:tblGrid>
      <w:tr w:rsidR="00E72772" w14:paraId="06A7DFDD" w14:textId="77777777" w:rsidTr="00E72772">
        <w:trPr>
          <w:trHeight w:val="1215"/>
          <w:tblHeader/>
        </w:trPr>
        <w:tc>
          <w:tcPr>
            <w:tcW w:w="554" w:type="dxa"/>
            <w:shd w:val="clear" w:color="auto" w:fill="FFFFFF"/>
            <w:vAlign w:val="center"/>
          </w:tcPr>
          <w:p w14:paraId="6AFA39E7" w14:textId="77777777" w:rsidR="00E72772" w:rsidRPr="00444202" w:rsidRDefault="00E72772" w:rsidP="00444202">
            <w:pPr>
              <w:snapToGrid w:val="0"/>
              <w:jc w:val="center"/>
              <w:rPr>
                <w:rFonts w:cs="Times New Roman"/>
                <w:b/>
              </w:rPr>
            </w:pPr>
            <w:r w:rsidRPr="00444202">
              <w:rPr>
                <w:rFonts w:cs="Times New Roman"/>
                <w:b/>
              </w:rPr>
              <w:t>№ п/п</w:t>
            </w:r>
          </w:p>
        </w:tc>
        <w:tc>
          <w:tcPr>
            <w:tcW w:w="6568" w:type="dxa"/>
            <w:shd w:val="clear" w:color="auto" w:fill="FFFFFF"/>
            <w:vAlign w:val="center"/>
          </w:tcPr>
          <w:p w14:paraId="1C8C3C7F" w14:textId="77777777" w:rsidR="00E72772" w:rsidRPr="00444202" w:rsidRDefault="00E72772" w:rsidP="00444202">
            <w:pPr>
              <w:snapToGrid w:val="0"/>
              <w:jc w:val="center"/>
              <w:rPr>
                <w:rFonts w:cs="Times New Roman"/>
                <w:b/>
              </w:rPr>
            </w:pPr>
            <w:r w:rsidRPr="00444202">
              <w:rPr>
                <w:rFonts w:cs="Times New Roman"/>
                <w:b/>
              </w:rPr>
              <w:t>Наименование</w:t>
            </w:r>
          </w:p>
        </w:tc>
        <w:tc>
          <w:tcPr>
            <w:tcW w:w="885" w:type="dxa"/>
            <w:shd w:val="clear" w:color="auto" w:fill="FFFFFF"/>
            <w:vAlign w:val="center"/>
          </w:tcPr>
          <w:p w14:paraId="4AF98511" w14:textId="77777777" w:rsidR="00E72772" w:rsidRPr="00444202" w:rsidRDefault="00E72772" w:rsidP="00444202">
            <w:pPr>
              <w:snapToGrid w:val="0"/>
              <w:jc w:val="center"/>
              <w:rPr>
                <w:rFonts w:cs="Times New Roman"/>
                <w:b/>
              </w:rPr>
            </w:pPr>
            <w:r w:rsidRPr="00444202">
              <w:rPr>
                <w:rFonts w:cs="Times New Roman"/>
                <w:b/>
              </w:rPr>
              <w:t>Кол-во</w:t>
            </w:r>
          </w:p>
        </w:tc>
        <w:tc>
          <w:tcPr>
            <w:tcW w:w="1701" w:type="dxa"/>
            <w:shd w:val="clear" w:color="auto" w:fill="FFFFFF"/>
            <w:vAlign w:val="center"/>
          </w:tcPr>
          <w:p w14:paraId="6172A81A" w14:textId="77777777" w:rsidR="00E72772" w:rsidRPr="00444202" w:rsidRDefault="00E72772" w:rsidP="00444202">
            <w:pPr>
              <w:snapToGrid w:val="0"/>
              <w:jc w:val="center"/>
              <w:rPr>
                <w:rFonts w:cs="Times New Roman"/>
                <w:b/>
              </w:rPr>
            </w:pPr>
            <w:r w:rsidRPr="00444202">
              <w:rPr>
                <w:rFonts w:cs="Times New Roman"/>
                <w:b/>
              </w:rPr>
              <w:t>Примечание</w:t>
            </w:r>
          </w:p>
        </w:tc>
      </w:tr>
      <w:tr w:rsidR="00E72772" w14:paraId="6AF332CA" w14:textId="77777777" w:rsidTr="00E72772">
        <w:trPr>
          <w:trHeight w:val="315"/>
          <w:tblHeader/>
        </w:trPr>
        <w:tc>
          <w:tcPr>
            <w:tcW w:w="554" w:type="dxa"/>
            <w:shd w:val="clear" w:color="auto" w:fill="FFFFFF"/>
            <w:vAlign w:val="center"/>
          </w:tcPr>
          <w:p w14:paraId="7143E2C5" w14:textId="77777777" w:rsidR="00E72772" w:rsidRPr="00444202" w:rsidRDefault="00E72772" w:rsidP="00444202">
            <w:pPr>
              <w:snapToGrid w:val="0"/>
              <w:jc w:val="center"/>
              <w:rPr>
                <w:rFonts w:cs="Times New Roman"/>
                <w:b/>
              </w:rPr>
            </w:pPr>
            <w:r w:rsidRPr="00444202">
              <w:rPr>
                <w:rFonts w:cs="Times New Roman"/>
                <w:b/>
              </w:rPr>
              <w:t>1</w:t>
            </w:r>
          </w:p>
        </w:tc>
        <w:tc>
          <w:tcPr>
            <w:tcW w:w="6568" w:type="dxa"/>
            <w:shd w:val="clear" w:color="auto" w:fill="FFFFFF"/>
            <w:vAlign w:val="center"/>
          </w:tcPr>
          <w:p w14:paraId="545F9654" w14:textId="77777777" w:rsidR="00E72772" w:rsidRPr="00444202" w:rsidRDefault="00E72772" w:rsidP="00444202">
            <w:pPr>
              <w:snapToGrid w:val="0"/>
              <w:jc w:val="center"/>
              <w:rPr>
                <w:rFonts w:cs="Times New Roman"/>
                <w:b/>
              </w:rPr>
            </w:pPr>
            <w:r w:rsidRPr="00444202">
              <w:rPr>
                <w:rFonts w:cs="Times New Roman"/>
                <w:b/>
              </w:rPr>
              <w:t>2</w:t>
            </w:r>
          </w:p>
        </w:tc>
        <w:tc>
          <w:tcPr>
            <w:tcW w:w="885" w:type="dxa"/>
            <w:shd w:val="clear" w:color="auto" w:fill="FFFFFF"/>
            <w:vAlign w:val="center"/>
          </w:tcPr>
          <w:p w14:paraId="7216EA9B" w14:textId="77777777" w:rsidR="00E72772" w:rsidRPr="00444202" w:rsidRDefault="00E72772" w:rsidP="00444202">
            <w:pPr>
              <w:snapToGrid w:val="0"/>
              <w:jc w:val="center"/>
              <w:rPr>
                <w:rFonts w:cs="Times New Roman"/>
                <w:b/>
              </w:rPr>
            </w:pPr>
            <w:r w:rsidRPr="00444202">
              <w:rPr>
                <w:rFonts w:cs="Times New Roman"/>
                <w:b/>
              </w:rPr>
              <w:t>3</w:t>
            </w:r>
          </w:p>
        </w:tc>
        <w:tc>
          <w:tcPr>
            <w:tcW w:w="1701" w:type="dxa"/>
            <w:shd w:val="clear" w:color="auto" w:fill="FFFFFF"/>
            <w:vAlign w:val="center"/>
          </w:tcPr>
          <w:p w14:paraId="74333132" w14:textId="77777777" w:rsidR="00E72772" w:rsidRPr="00444202" w:rsidRDefault="00E72772" w:rsidP="00444202">
            <w:pPr>
              <w:snapToGrid w:val="0"/>
              <w:jc w:val="center"/>
              <w:rPr>
                <w:rFonts w:cs="Times New Roman"/>
                <w:b/>
              </w:rPr>
            </w:pPr>
            <w:r w:rsidRPr="00444202">
              <w:rPr>
                <w:rFonts w:cs="Times New Roman"/>
                <w:b/>
              </w:rPr>
              <w:t>4</w:t>
            </w:r>
          </w:p>
        </w:tc>
      </w:tr>
      <w:tr w:rsidR="00E72772" w14:paraId="3ACBABB1" w14:textId="77777777" w:rsidTr="00E72772">
        <w:trPr>
          <w:trHeight w:val="315"/>
        </w:trPr>
        <w:tc>
          <w:tcPr>
            <w:tcW w:w="554" w:type="dxa"/>
            <w:shd w:val="clear" w:color="auto" w:fill="FFFFFF"/>
            <w:vAlign w:val="center"/>
          </w:tcPr>
          <w:p w14:paraId="0EF05151" w14:textId="77777777" w:rsidR="00E72772" w:rsidRPr="00444202" w:rsidRDefault="00E72772" w:rsidP="00444202">
            <w:pPr>
              <w:snapToGrid w:val="0"/>
              <w:jc w:val="center"/>
              <w:rPr>
                <w:rFonts w:cs="Times New Roman"/>
                <w:b/>
              </w:rPr>
            </w:pPr>
            <w:r w:rsidRPr="00444202">
              <w:rPr>
                <w:rFonts w:cs="Times New Roman"/>
                <w:b/>
              </w:rPr>
              <w:t>1</w:t>
            </w:r>
          </w:p>
        </w:tc>
        <w:tc>
          <w:tcPr>
            <w:tcW w:w="9154" w:type="dxa"/>
            <w:gridSpan w:val="3"/>
            <w:shd w:val="clear" w:color="auto" w:fill="FFFFFF"/>
            <w:vAlign w:val="center"/>
          </w:tcPr>
          <w:p w14:paraId="346C537D" w14:textId="77777777" w:rsidR="00E72772" w:rsidRPr="00444202" w:rsidRDefault="00E72772" w:rsidP="00444202">
            <w:pPr>
              <w:snapToGrid w:val="0"/>
              <w:jc w:val="center"/>
              <w:rPr>
                <w:rFonts w:cs="Times New Roman"/>
                <w:b/>
                <w:caps/>
              </w:rPr>
            </w:pPr>
            <w:r w:rsidRPr="00444202">
              <w:rPr>
                <w:rFonts w:cs="Times New Roman"/>
                <w:b/>
                <w:caps/>
              </w:rPr>
              <w:t>Объекты электро-, тепло-, газо- и водоснабжение населения, водоотведение</w:t>
            </w:r>
          </w:p>
        </w:tc>
      </w:tr>
      <w:tr w:rsidR="00E72772" w14:paraId="0BA63A62" w14:textId="77777777" w:rsidTr="00E72772">
        <w:trPr>
          <w:trHeight w:val="315"/>
        </w:trPr>
        <w:tc>
          <w:tcPr>
            <w:tcW w:w="554" w:type="dxa"/>
            <w:shd w:val="clear" w:color="auto" w:fill="FFFFFF"/>
          </w:tcPr>
          <w:p w14:paraId="32867181" w14:textId="77777777" w:rsidR="00E72772" w:rsidRPr="00444202" w:rsidRDefault="00E72772" w:rsidP="00444202">
            <w:pPr>
              <w:snapToGrid w:val="0"/>
              <w:jc w:val="center"/>
              <w:rPr>
                <w:rFonts w:cs="Times New Roman"/>
                <w:b/>
              </w:rPr>
            </w:pPr>
          </w:p>
        </w:tc>
        <w:tc>
          <w:tcPr>
            <w:tcW w:w="6568" w:type="dxa"/>
            <w:shd w:val="clear" w:color="auto" w:fill="FFFFFF"/>
            <w:vAlign w:val="center"/>
          </w:tcPr>
          <w:p w14:paraId="6ABD3149" w14:textId="77777777" w:rsidR="00E72772" w:rsidRPr="00444202" w:rsidRDefault="00E72772" w:rsidP="00444202">
            <w:pPr>
              <w:rPr>
                <w:b/>
              </w:rPr>
            </w:pPr>
            <w:bookmarkStart w:id="88" w:name="_Toc9845033"/>
            <w:r w:rsidRPr="00444202">
              <w:rPr>
                <w:b/>
              </w:rPr>
              <w:t>Электроснабжение</w:t>
            </w:r>
            <w:bookmarkEnd w:id="88"/>
          </w:p>
          <w:p w14:paraId="7718AC09" w14:textId="77777777" w:rsidR="00E72772" w:rsidRPr="00444202" w:rsidRDefault="00E72772" w:rsidP="00D531B7">
            <w:pPr>
              <w:ind w:firstLine="371"/>
              <w:jc w:val="both"/>
              <w:rPr>
                <w:rFonts w:cs="Times New Roman"/>
                <w:color w:val="000000"/>
              </w:rPr>
            </w:pPr>
            <w:r w:rsidRPr="00444202">
              <w:rPr>
                <w:rFonts w:cs="Times New Roman"/>
                <w:color w:val="000000"/>
              </w:rPr>
              <w:t>Существующая система электроснабжения удовлетворяет потребности жилого фонда и производства муниципального образования</w:t>
            </w:r>
            <w:r>
              <w:rPr>
                <w:rFonts w:cs="Times New Roman"/>
                <w:color w:val="000000"/>
              </w:rPr>
              <w:t xml:space="preserve"> Новольвовское</w:t>
            </w:r>
            <w:r w:rsidRPr="00444202">
              <w:rPr>
                <w:rFonts w:cs="Times New Roman"/>
                <w:color w:val="000000"/>
              </w:rPr>
              <w:t xml:space="preserve"> в обеспечении электроэнергией. </w:t>
            </w:r>
          </w:p>
          <w:p w14:paraId="088CD267" w14:textId="77777777" w:rsidR="00E72772" w:rsidRPr="00444202" w:rsidRDefault="00E72772" w:rsidP="00D531B7">
            <w:pPr>
              <w:ind w:firstLine="371"/>
              <w:jc w:val="both"/>
              <w:rPr>
                <w:rFonts w:cs="Times New Roman"/>
                <w:color w:val="000000"/>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p w14:paraId="1D707A15" w14:textId="77777777" w:rsidR="00E72772" w:rsidRPr="00444202" w:rsidRDefault="00E72772" w:rsidP="00444202">
            <w:pPr>
              <w:rPr>
                <w:rFonts w:cs="Times New Roman"/>
                <w:highlight w:val="yellow"/>
              </w:rPr>
            </w:pPr>
          </w:p>
        </w:tc>
        <w:tc>
          <w:tcPr>
            <w:tcW w:w="885" w:type="dxa"/>
            <w:shd w:val="clear" w:color="auto" w:fill="FFFFFF"/>
            <w:vAlign w:val="center"/>
          </w:tcPr>
          <w:p w14:paraId="7F084819" w14:textId="77777777" w:rsidR="00E72772" w:rsidRPr="00444202" w:rsidRDefault="00E72772" w:rsidP="00444202">
            <w:pPr>
              <w:snapToGrid w:val="0"/>
              <w:jc w:val="center"/>
              <w:rPr>
                <w:rFonts w:cs="Times New Roman"/>
                <w:b/>
              </w:rPr>
            </w:pPr>
            <w:r w:rsidRPr="00444202">
              <w:rPr>
                <w:rFonts w:cs="Times New Roman"/>
                <w:b/>
              </w:rPr>
              <w:t>-</w:t>
            </w:r>
          </w:p>
        </w:tc>
        <w:tc>
          <w:tcPr>
            <w:tcW w:w="1701" w:type="dxa"/>
            <w:shd w:val="clear" w:color="auto" w:fill="FFFFFF"/>
            <w:vAlign w:val="center"/>
          </w:tcPr>
          <w:p w14:paraId="7BC2EA6E" w14:textId="77777777" w:rsidR="00E72772" w:rsidRPr="00444202" w:rsidRDefault="00E72772" w:rsidP="00444202">
            <w:pPr>
              <w:snapToGrid w:val="0"/>
              <w:jc w:val="center"/>
              <w:rPr>
                <w:rFonts w:cs="Times New Roman"/>
              </w:rPr>
            </w:pPr>
          </w:p>
          <w:p w14:paraId="7FA867D5" w14:textId="77777777" w:rsidR="00E72772" w:rsidRPr="00444202" w:rsidRDefault="00E72772" w:rsidP="00444202">
            <w:pPr>
              <w:snapToGrid w:val="0"/>
              <w:jc w:val="center"/>
              <w:rPr>
                <w:rFonts w:cs="Times New Roman"/>
              </w:rPr>
            </w:pPr>
            <w:r>
              <w:rPr>
                <w:rFonts w:cs="Times New Roman"/>
              </w:rPr>
              <w:t>-</w:t>
            </w:r>
          </w:p>
          <w:p w14:paraId="7AA4498A" w14:textId="77777777" w:rsidR="00E72772" w:rsidRPr="00444202" w:rsidRDefault="00E72772" w:rsidP="00444202">
            <w:pPr>
              <w:snapToGrid w:val="0"/>
              <w:jc w:val="center"/>
              <w:rPr>
                <w:rFonts w:cs="Times New Roman"/>
                <w:b/>
              </w:rPr>
            </w:pPr>
          </w:p>
        </w:tc>
      </w:tr>
      <w:tr w:rsidR="00E72772" w14:paraId="6DA22C19" w14:textId="77777777" w:rsidTr="00E72772">
        <w:trPr>
          <w:trHeight w:val="2169"/>
        </w:trPr>
        <w:tc>
          <w:tcPr>
            <w:tcW w:w="554" w:type="dxa"/>
            <w:shd w:val="clear" w:color="auto" w:fill="FFFFFF"/>
          </w:tcPr>
          <w:p w14:paraId="031A6FD6" w14:textId="77777777" w:rsidR="00E72772" w:rsidRPr="00444202" w:rsidRDefault="00E72772" w:rsidP="00444202">
            <w:pPr>
              <w:snapToGrid w:val="0"/>
              <w:jc w:val="center"/>
              <w:rPr>
                <w:rFonts w:cs="Times New Roman"/>
                <w:b/>
              </w:rPr>
            </w:pPr>
          </w:p>
        </w:tc>
        <w:tc>
          <w:tcPr>
            <w:tcW w:w="6568" w:type="dxa"/>
            <w:shd w:val="clear" w:color="auto" w:fill="FFFFFF"/>
            <w:vAlign w:val="center"/>
          </w:tcPr>
          <w:p w14:paraId="28411AFE" w14:textId="77777777" w:rsidR="00E72772" w:rsidRPr="00444202" w:rsidRDefault="00E72772" w:rsidP="00444202">
            <w:pPr>
              <w:rPr>
                <w:b/>
              </w:rPr>
            </w:pPr>
            <w:bookmarkStart w:id="89" w:name="_Toc9845034"/>
            <w:r w:rsidRPr="00444202">
              <w:rPr>
                <w:b/>
              </w:rPr>
              <w:t>Теплоснабжение</w:t>
            </w:r>
            <w:bookmarkEnd w:id="89"/>
          </w:p>
          <w:p w14:paraId="64B5493B" w14:textId="77777777" w:rsidR="00E72772" w:rsidRDefault="00E72772" w:rsidP="00CE0288">
            <w:pPr>
              <w:autoSpaceDE w:val="0"/>
              <w:autoSpaceDN w:val="0"/>
              <w:adjustRightInd w:val="0"/>
              <w:jc w:val="both"/>
              <w:rPr>
                <w:rFonts w:cs="Times New Roman"/>
                <w:color w:val="000000"/>
                <w:lang w:eastAsia="ru-RU"/>
              </w:rPr>
            </w:pPr>
            <w:r w:rsidRPr="00444202">
              <w:rPr>
                <w:rFonts w:cs="Times New Roman"/>
                <w:color w:val="000000"/>
                <w:lang w:eastAsia="ru-RU"/>
              </w:rPr>
              <w:t xml:space="preserve"> </w:t>
            </w:r>
            <w:r>
              <w:rPr>
                <w:rFonts w:cs="Times New Roman"/>
                <w:color w:val="000000"/>
                <w:lang w:eastAsia="ru-RU"/>
              </w:rPr>
              <w:t xml:space="preserve">Техническое перевооружение котельных </w:t>
            </w:r>
          </w:p>
          <w:p w14:paraId="19C74DCE" w14:textId="77777777" w:rsidR="00E72772" w:rsidRPr="00CE0288" w:rsidRDefault="00E72772" w:rsidP="00CE0288">
            <w:pPr>
              <w:autoSpaceDE w:val="0"/>
              <w:autoSpaceDN w:val="0"/>
              <w:adjustRightInd w:val="0"/>
              <w:jc w:val="both"/>
              <w:rPr>
                <w:rFonts w:cs="Times New Roman"/>
                <w:color w:val="000000"/>
                <w:lang w:eastAsia="ru-RU"/>
              </w:rPr>
            </w:pPr>
            <w:r w:rsidRPr="00CE0288">
              <w:rPr>
                <w:rFonts w:cs="Times New Roman"/>
                <w:color w:val="000000"/>
                <w:lang w:eastAsia="ru-RU"/>
              </w:rPr>
              <w:t>1. Центральная котельная п. Новольвовск - замена сетевых насосов</w:t>
            </w:r>
          </w:p>
          <w:p w14:paraId="0E00847F" w14:textId="77777777" w:rsidR="00E72772" w:rsidRPr="00CE0288" w:rsidRDefault="00E72772" w:rsidP="00CE0288">
            <w:pPr>
              <w:autoSpaceDE w:val="0"/>
              <w:autoSpaceDN w:val="0"/>
              <w:adjustRightInd w:val="0"/>
              <w:jc w:val="both"/>
              <w:rPr>
                <w:rFonts w:cs="Times New Roman"/>
                <w:color w:val="000000"/>
                <w:lang w:eastAsia="ru-RU"/>
              </w:rPr>
            </w:pPr>
            <w:r w:rsidRPr="00CE0288">
              <w:rPr>
                <w:rFonts w:cs="Times New Roman"/>
                <w:color w:val="000000"/>
                <w:lang w:eastAsia="ru-RU"/>
              </w:rPr>
              <w:t>2. Котельная НТМО п. Новольвовск - замена сетевых насосов</w:t>
            </w:r>
          </w:p>
          <w:p w14:paraId="44E7B981" w14:textId="77777777" w:rsidR="00E72772" w:rsidRPr="00CE0288" w:rsidRDefault="00E72772" w:rsidP="00CE0288">
            <w:pPr>
              <w:autoSpaceDE w:val="0"/>
              <w:autoSpaceDN w:val="0"/>
              <w:adjustRightInd w:val="0"/>
              <w:jc w:val="both"/>
              <w:rPr>
                <w:rFonts w:cs="Times New Roman"/>
                <w:color w:val="000000"/>
                <w:lang w:eastAsia="ru-RU"/>
              </w:rPr>
            </w:pPr>
            <w:r w:rsidRPr="00CE0288">
              <w:rPr>
                <w:rFonts w:cs="Times New Roman"/>
                <w:color w:val="000000"/>
                <w:lang w:eastAsia="ru-RU"/>
              </w:rPr>
              <w:t>3. Котельная д. Львово - замена сетевых насосов</w:t>
            </w:r>
          </w:p>
          <w:p w14:paraId="08C45AA4" w14:textId="77777777" w:rsidR="00E72772" w:rsidRDefault="00E72772" w:rsidP="00B7037A">
            <w:pPr>
              <w:autoSpaceDE w:val="0"/>
              <w:autoSpaceDN w:val="0"/>
              <w:adjustRightInd w:val="0"/>
              <w:jc w:val="both"/>
              <w:rPr>
                <w:rFonts w:cs="Times New Roman"/>
                <w:color w:val="000000"/>
                <w:lang w:eastAsia="ru-RU"/>
              </w:rPr>
            </w:pPr>
            <w:r>
              <w:rPr>
                <w:rFonts w:cs="Times New Roman"/>
                <w:color w:val="000000"/>
                <w:lang w:eastAsia="ru-RU"/>
              </w:rPr>
              <w:t xml:space="preserve">- </w:t>
            </w:r>
            <w:r w:rsidRPr="00B7037A">
              <w:rPr>
                <w:rFonts w:cs="Times New Roman"/>
                <w:color w:val="000000"/>
                <w:lang w:eastAsia="ru-RU"/>
              </w:rPr>
              <w:t>автоматизаци</w:t>
            </w:r>
            <w:r>
              <w:rPr>
                <w:rFonts w:cs="Times New Roman"/>
                <w:color w:val="000000"/>
                <w:lang w:eastAsia="ru-RU"/>
              </w:rPr>
              <w:t>я</w:t>
            </w:r>
            <w:r w:rsidRPr="00B7037A">
              <w:rPr>
                <w:rFonts w:cs="Times New Roman"/>
                <w:color w:val="000000"/>
                <w:lang w:eastAsia="ru-RU"/>
              </w:rPr>
              <w:t xml:space="preserve"> котельн</w:t>
            </w:r>
            <w:r>
              <w:rPr>
                <w:rFonts w:cs="Times New Roman"/>
                <w:color w:val="000000"/>
                <w:lang w:eastAsia="ru-RU"/>
              </w:rPr>
              <w:t>ых;</w:t>
            </w:r>
            <w:r w:rsidRPr="00B7037A">
              <w:rPr>
                <w:rFonts w:cs="Times New Roman"/>
                <w:color w:val="000000"/>
                <w:lang w:eastAsia="ru-RU"/>
              </w:rPr>
              <w:t xml:space="preserve"> </w:t>
            </w:r>
          </w:p>
          <w:p w14:paraId="6FD5F1B5" w14:textId="77777777" w:rsidR="00E72772" w:rsidRPr="00B7037A" w:rsidRDefault="00E72772" w:rsidP="00B7037A">
            <w:pPr>
              <w:autoSpaceDE w:val="0"/>
              <w:autoSpaceDN w:val="0"/>
              <w:adjustRightInd w:val="0"/>
              <w:jc w:val="both"/>
              <w:rPr>
                <w:rFonts w:cs="Times New Roman"/>
                <w:color w:val="000000"/>
                <w:lang w:eastAsia="ru-RU"/>
              </w:rPr>
            </w:pPr>
            <w:r>
              <w:rPr>
                <w:rFonts w:cs="Times New Roman"/>
                <w:color w:val="000000"/>
                <w:lang w:eastAsia="ru-RU"/>
              </w:rPr>
              <w:t xml:space="preserve">- </w:t>
            </w:r>
            <w:r w:rsidRPr="00B7037A">
              <w:rPr>
                <w:rFonts w:cs="Times New Roman"/>
                <w:color w:val="000000"/>
                <w:lang w:eastAsia="ru-RU"/>
              </w:rPr>
              <w:t>монтаж</w:t>
            </w:r>
            <w:r>
              <w:rPr>
                <w:rFonts w:cs="Times New Roman"/>
                <w:color w:val="000000"/>
                <w:lang w:eastAsia="ru-RU"/>
              </w:rPr>
              <w:t xml:space="preserve"> новых</w:t>
            </w:r>
            <w:r w:rsidRPr="00B7037A">
              <w:rPr>
                <w:rFonts w:cs="Times New Roman"/>
                <w:color w:val="000000"/>
                <w:lang w:eastAsia="ru-RU"/>
              </w:rPr>
              <w:t xml:space="preserve"> котл</w:t>
            </w:r>
            <w:r>
              <w:rPr>
                <w:rFonts w:cs="Times New Roman"/>
                <w:color w:val="000000"/>
                <w:lang w:eastAsia="ru-RU"/>
              </w:rPr>
              <w:t>ов</w:t>
            </w:r>
            <w:r w:rsidRPr="00B7037A">
              <w:rPr>
                <w:rFonts w:cs="Times New Roman"/>
                <w:color w:val="000000"/>
                <w:lang w:eastAsia="ru-RU"/>
              </w:rPr>
              <w:t xml:space="preserve"> и оборудование химводоочистки;</w:t>
            </w:r>
          </w:p>
          <w:p w14:paraId="7DA6AC6E" w14:textId="77777777" w:rsidR="00E72772" w:rsidRDefault="00E72772" w:rsidP="00B36F95">
            <w:pPr>
              <w:autoSpaceDE w:val="0"/>
              <w:autoSpaceDN w:val="0"/>
              <w:adjustRightInd w:val="0"/>
              <w:jc w:val="both"/>
              <w:rPr>
                <w:rFonts w:cs="Times New Roman"/>
                <w:color w:val="000000"/>
                <w:lang w:eastAsia="ru-RU"/>
              </w:rPr>
            </w:pPr>
            <w:r w:rsidRPr="00B7037A">
              <w:rPr>
                <w:rFonts w:cs="Times New Roman"/>
                <w:color w:val="000000"/>
                <w:lang w:eastAsia="ru-RU"/>
              </w:rPr>
              <w:t>- замена сетевых насосов</w:t>
            </w:r>
            <w:r>
              <w:rPr>
                <w:rFonts w:cs="Times New Roman"/>
                <w:color w:val="000000"/>
                <w:lang w:eastAsia="ru-RU"/>
              </w:rPr>
              <w:t>;</w:t>
            </w:r>
          </w:p>
          <w:p w14:paraId="7E31E594" w14:textId="77777777" w:rsidR="00E72772" w:rsidRPr="00444202" w:rsidRDefault="00E72772" w:rsidP="00B36F95">
            <w:pPr>
              <w:autoSpaceDE w:val="0"/>
              <w:autoSpaceDN w:val="0"/>
              <w:adjustRightInd w:val="0"/>
              <w:jc w:val="both"/>
              <w:rPr>
                <w:rFonts w:cs="Times New Roman"/>
                <w:color w:val="000000"/>
                <w:lang w:eastAsia="ru-RU"/>
              </w:rPr>
            </w:pPr>
            <w:r>
              <w:rPr>
                <w:rFonts w:cs="Times New Roman"/>
                <w:color w:val="000000"/>
                <w:lang w:eastAsia="ru-RU"/>
              </w:rPr>
              <w:t>-</w:t>
            </w:r>
            <w:r w:rsidRPr="00B36F95">
              <w:rPr>
                <w:rFonts w:cs="Times New Roman"/>
                <w:lang w:eastAsia="ru-RU"/>
              </w:rPr>
              <w:t xml:space="preserve"> </w:t>
            </w:r>
            <w:r>
              <w:rPr>
                <w:rFonts w:cs="Times New Roman"/>
                <w:color w:val="000000"/>
                <w:lang w:eastAsia="ru-RU"/>
              </w:rPr>
              <w:t>з</w:t>
            </w:r>
            <w:r w:rsidRPr="00B36F95">
              <w:rPr>
                <w:rFonts w:cs="Times New Roman"/>
                <w:color w:val="000000"/>
                <w:lang w:eastAsia="ru-RU"/>
              </w:rPr>
              <w:t>амена труб и способа прокладки тепловых сетей</w:t>
            </w:r>
            <w:r>
              <w:rPr>
                <w:rFonts w:cs="Times New Roman"/>
                <w:color w:val="000000"/>
                <w:lang w:eastAsia="ru-RU"/>
              </w:rPr>
              <w:t xml:space="preserve">. </w:t>
            </w:r>
          </w:p>
        </w:tc>
        <w:tc>
          <w:tcPr>
            <w:tcW w:w="885" w:type="dxa"/>
            <w:shd w:val="clear" w:color="auto" w:fill="FFFFFF"/>
            <w:vAlign w:val="center"/>
          </w:tcPr>
          <w:p w14:paraId="5B415513" w14:textId="77777777" w:rsidR="00E72772" w:rsidRPr="00444202" w:rsidRDefault="00E72772" w:rsidP="00444202">
            <w:pPr>
              <w:snapToGrid w:val="0"/>
              <w:jc w:val="center"/>
              <w:rPr>
                <w:rFonts w:cs="Times New Roman"/>
                <w:color w:val="000000"/>
                <w:lang w:eastAsia="ru-RU"/>
              </w:rPr>
            </w:pPr>
            <w:r w:rsidRPr="00444202">
              <w:rPr>
                <w:rFonts w:cs="Times New Roman"/>
                <w:color w:val="000000"/>
                <w:lang w:eastAsia="ru-RU"/>
              </w:rPr>
              <w:t>-</w:t>
            </w:r>
          </w:p>
        </w:tc>
        <w:tc>
          <w:tcPr>
            <w:tcW w:w="1701" w:type="dxa"/>
            <w:shd w:val="clear" w:color="auto" w:fill="FFFFFF"/>
            <w:vAlign w:val="center"/>
          </w:tcPr>
          <w:p w14:paraId="7469B2E9" w14:textId="77777777" w:rsidR="00E72772" w:rsidRPr="00444202" w:rsidRDefault="00E72772" w:rsidP="00444202">
            <w:pPr>
              <w:snapToGrid w:val="0"/>
              <w:jc w:val="center"/>
              <w:rPr>
                <w:rFonts w:cs="Times New Roman"/>
                <w:color w:val="000000"/>
                <w:lang w:eastAsia="ru-RU"/>
              </w:rPr>
            </w:pPr>
            <w:r w:rsidRPr="00444202">
              <w:rPr>
                <w:rFonts w:cs="Times New Roman"/>
                <w:color w:val="000000"/>
                <w:lang w:eastAsia="ru-RU"/>
              </w:rPr>
              <w:t>сущ.</w:t>
            </w:r>
          </w:p>
          <w:p w14:paraId="16017BE6" w14:textId="77777777" w:rsidR="00E72772" w:rsidRPr="00444202" w:rsidRDefault="00E72772" w:rsidP="00444202">
            <w:pPr>
              <w:snapToGrid w:val="0"/>
              <w:jc w:val="center"/>
              <w:rPr>
                <w:rFonts w:cs="Times New Roman"/>
                <w:color w:val="000000"/>
                <w:lang w:eastAsia="ru-RU"/>
              </w:rPr>
            </w:pPr>
            <w:r w:rsidRPr="00444202">
              <w:rPr>
                <w:rFonts w:cs="Times New Roman"/>
                <w:color w:val="000000"/>
                <w:lang w:eastAsia="ru-RU"/>
              </w:rPr>
              <w:t>кап. ремонт,</w:t>
            </w:r>
          </w:p>
          <w:p w14:paraId="51FAE5B8" w14:textId="77777777" w:rsidR="00E72772" w:rsidRPr="00444202" w:rsidRDefault="00E72772" w:rsidP="00444202">
            <w:pPr>
              <w:snapToGrid w:val="0"/>
              <w:jc w:val="center"/>
              <w:rPr>
                <w:rFonts w:cs="Times New Roman"/>
                <w:color w:val="000000"/>
                <w:lang w:eastAsia="ru-RU"/>
              </w:rPr>
            </w:pPr>
            <w:r w:rsidRPr="00444202">
              <w:rPr>
                <w:rFonts w:cs="Times New Roman"/>
                <w:color w:val="000000"/>
                <w:lang w:eastAsia="ru-RU"/>
              </w:rPr>
              <w:t>пр</w:t>
            </w:r>
            <w:r>
              <w:rPr>
                <w:rFonts w:cs="Times New Roman"/>
                <w:color w:val="000000"/>
                <w:lang w:eastAsia="ru-RU"/>
              </w:rPr>
              <w:t>о</w:t>
            </w:r>
            <w:r w:rsidRPr="00444202">
              <w:rPr>
                <w:rFonts w:cs="Times New Roman"/>
                <w:color w:val="000000"/>
                <w:lang w:eastAsia="ru-RU"/>
              </w:rPr>
              <w:t>ект</w:t>
            </w:r>
          </w:p>
          <w:p w14:paraId="214BA268" w14:textId="77777777" w:rsidR="00E72772" w:rsidRPr="00444202" w:rsidRDefault="00E72772" w:rsidP="00444202">
            <w:pPr>
              <w:snapToGrid w:val="0"/>
              <w:jc w:val="center"/>
              <w:rPr>
                <w:rFonts w:cs="Times New Roman"/>
                <w:color w:val="000000"/>
                <w:lang w:eastAsia="ru-RU"/>
              </w:rPr>
            </w:pPr>
          </w:p>
        </w:tc>
      </w:tr>
      <w:tr w:rsidR="00E72772" w14:paraId="5B9AC6CB" w14:textId="77777777" w:rsidTr="00E72772">
        <w:trPr>
          <w:trHeight w:val="2070"/>
        </w:trPr>
        <w:tc>
          <w:tcPr>
            <w:tcW w:w="554" w:type="dxa"/>
            <w:shd w:val="clear" w:color="auto" w:fill="FFFFFF"/>
          </w:tcPr>
          <w:p w14:paraId="01829D64" w14:textId="77777777" w:rsidR="00E72772" w:rsidRPr="00444202" w:rsidRDefault="00E72772" w:rsidP="00444202">
            <w:pPr>
              <w:snapToGrid w:val="0"/>
              <w:jc w:val="center"/>
              <w:rPr>
                <w:rFonts w:cs="Times New Roman"/>
                <w:b/>
              </w:rPr>
            </w:pPr>
          </w:p>
        </w:tc>
        <w:tc>
          <w:tcPr>
            <w:tcW w:w="6568" w:type="dxa"/>
            <w:shd w:val="clear" w:color="auto" w:fill="FFFFFF"/>
            <w:vAlign w:val="center"/>
          </w:tcPr>
          <w:p w14:paraId="0ADCC4CC" w14:textId="77777777" w:rsidR="00E72772" w:rsidRDefault="00E72772" w:rsidP="00444202">
            <w:pPr>
              <w:rPr>
                <w:b/>
              </w:rPr>
            </w:pPr>
            <w:bookmarkStart w:id="90" w:name="_Toc9845035"/>
            <w:r w:rsidRPr="00444202">
              <w:rPr>
                <w:b/>
              </w:rPr>
              <w:t>Газоснабжение</w:t>
            </w:r>
            <w:bookmarkEnd w:id="90"/>
          </w:p>
          <w:p w14:paraId="527673D1" w14:textId="77777777" w:rsidR="00E72772" w:rsidRPr="00444202" w:rsidRDefault="00E72772" w:rsidP="00444202">
            <w:pPr>
              <w:rPr>
                <w:b/>
              </w:rPr>
            </w:pPr>
          </w:p>
          <w:p w14:paraId="2545F6A0" w14:textId="77777777" w:rsidR="00E72772" w:rsidRDefault="00E72772" w:rsidP="00DC552E">
            <w:pPr>
              <w:jc w:val="both"/>
              <w:rPr>
                <w:rFonts w:cs="Times New Roman"/>
                <w:color w:val="000000"/>
              </w:rPr>
            </w:pPr>
            <w:r w:rsidRPr="00444202">
              <w:rPr>
                <w:rFonts w:cs="Times New Roman"/>
                <w:color w:val="000000"/>
              </w:rPr>
              <w:t>Газоэксплуатирующей организацией на территории поселения является АО «Газпром газораспределение Тула».</w:t>
            </w:r>
          </w:p>
          <w:p w14:paraId="08132442" w14:textId="77777777" w:rsidR="00E72772" w:rsidRPr="00444202" w:rsidRDefault="00E72772" w:rsidP="00DC552E">
            <w:pPr>
              <w:jc w:val="both"/>
              <w:rPr>
                <w:rFonts w:cs="Times New Roman"/>
              </w:rPr>
            </w:pPr>
            <w:r w:rsidRPr="00641E8F">
              <w:rPr>
                <w:rFonts w:cs="Times New Roman"/>
                <w:color w:val="000000"/>
              </w:rPr>
              <w:t xml:space="preserve">Газификация населенных пунктов муниципального образования Новольвовское предусматривается в соответствии с Генеральной схемой газоснабжения и газификации Тульской области, разработанной и </w:t>
            </w:r>
            <w:r w:rsidRPr="00641E8F">
              <w:rPr>
                <w:rFonts w:cs="Times New Roman"/>
                <w:color w:val="000000"/>
              </w:rPr>
              <w:lastRenderedPageBreak/>
              <w:t>утвержденной Правительством Тульской области совместно с ПАО «Газпром».</w:t>
            </w:r>
          </w:p>
        </w:tc>
        <w:tc>
          <w:tcPr>
            <w:tcW w:w="885" w:type="dxa"/>
            <w:shd w:val="clear" w:color="auto" w:fill="FFFFFF"/>
            <w:vAlign w:val="center"/>
          </w:tcPr>
          <w:p w14:paraId="61629A11" w14:textId="77777777" w:rsidR="00E72772" w:rsidRPr="00444202" w:rsidRDefault="00E72772" w:rsidP="00444202">
            <w:pPr>
              <w:snapToGrid w:val="0"/>
              <w:jc w:val="center"/>
              <w:rPr>
                <w:rFonts w:cs="Times New Roman"/>
                <w:b/>
              </w:rPr>
            </w:pPr>
            <w:r>
              <w:rPr>
                <w:rFonts w:cs="Times New Roman"/>
                <w:b/>
              </w:rPr>
              <w:lastRenderedPageBreak/>
              <w:t>-</w:t>
            </w:r>
          </w:p>
        </w:tc>
        <w:tc>
          <w:tcPr>
            <w:tcW w:w="1701" w:type="dxa"/>
            <w:shd w:val="clear" w:color="auto" w:fill="FFFFFF"/>
            <w:vAlign w:val="center"/>
          </w:tcPr>
          <w:p w14:paraId="1EBD70D2" w14:textId="77777777" w:rsidR="00E72772" w:rsidRPr="00444202" w:rsidRDefault="00E72772" w:rsidP="00444202">
            <w:pPr>
              <w:snapToGrid w:val="0"/>
              <w:jc w:val="center"/>
              <w:rPr>
                <w:rFonts w:cs="Times New Roman"/>
              </w:rPr>
            </w:pPr>
          </w:p>
          <w:p w14:paraId="649DD851" w14:textId="77777777" w:rsidR="00E72772" w:rsidRPr="00444202" w:rsidRDefault="00E72772" w:rsidP="00444202">
            <w:pPr>
              <w:snapToGrid w:val="0"/>
              <w:jc w:val="center"/>
              <w:rPr>
                <w:rFonts w:cs="Times New Roman"/>
              </w:rPr>
            </w:pPr>
            <w:r>
              <w:rPr>
                <w:rFonts w:cs="Times New Roman"/>
              </w:rPr>
              <w:t>-</w:t>
            </w:r>
          </w:p>
          <w:p w14:paraId="168085D4" w14:textId="77777777" w:rsidR="00E72772" w:rsidRPr="00444202" w:rsidRDefault="00E72772" w:rsidP="00444202">
            <w:pPr>
              <w:snapToGrid w:val="0"/>
              <w:jc w:val="center"/>
              <w:rPr>
                <w:rFonts w:cs="Times New Roman"/>
              </w:rPr>
            </w:pPr>
          </w:p>
        </w:tc>
      </w:tr>
      <w:tr w:rsidR="00E72772" w14:paraId="483C27EC" w14:textId="77777777" w:rsidTr="00E72772">
        <w:trPr>
          <w:trHeight w:val="315"/>
        </w:trPr>
        <w:tc>
          <w:tcPr>
            <w:tcW w:w="554" w:type="dxa"/>
            <w:shd w:val="clear" w:color="auto" w:fill="FFFFFF"/>
          </w:tcPr>
          <w:p w14:paraId="5BC93D1A" w14:textId="77777777" w:rsidR="00E72772" w:rsidRPr="00444202" w:rsidRDefault="00E72772" w:rsidP="00444202">
            <w:pPr>
              <w:snapToGrid w:val="0"/>
              <w:jc w:val="center"/>
              <w:rPr>
                <w:rFonts w:cs="Times New Roman"/>
                <w:b/>
              </w:rPr>
            </w:pPr>
          </w:p>
        </w:tc>
        <w:tc>
          <w:tcPr>
            <w:tcW w:w="6568" w:type="dxa"/>
            <w:shd w:val="clear" w:color="auto" w:fill="FFFFFF"/>
            <w:vAlign w:val="center"/>
          </w:tcPr>
          <w:p w14:paraId="5239E2BD" w14:textId="77777777" w:rsidR="00E72772" w:rsidRPr="00444202" w:rsidRDefault="00E72772" w:rsidP="003645C1">
            <w:pPr>
              <w:rPr>
                <w:rFonts w:cs="Times New Roman"/>
              </w:rPr>
            </w:pPr>
            <w:bookmarkStart w:id="91" w:name="_Toc9845036"/>
            <w:r w:rsidRPr="00444202">
              <w:rPr>
                <w:b/>
              </w:rPr>
              <w:t>Водоснабжение</w:t>
            </w:r>
            <w:bookmarkEnd w:id="91"/>
          </w:p>
          <w:p w14:paraId="11BC53C4" w14:textId="77777777" w:rsidR="00E72772" w:rsidRDefault="00E72772" w:rsidP="003645C1">
            <w:pPr>
              <w:shd w:val="clear" w:color="auto" w:fill="FFFFFF"/>
              <w:spacing w:after="120"/>
              <w:jc w:val="both"/>
            </w:pPr>
            <w:r w:rsidRPr="000E4835">
              <w:t>Строительство</w:t>
            </w:r>
            <w:r>
              <w:t xml:space="preserve"> </w:t>
            </w:r>
            <w:r w:rsidRPr="000E4835">
              <w:t>водопроводных сетей</w:t>
            </w:r>
            <w:r>
              <w:t>.</w:t>
            </w:r>
          </w:p>
          <w:p w14:paraId="00E63749" w14:textId="77777777" w:rsidR="00E72772" w:rsidRPr="00444202" w:rsidRDefault="00E72772" w:rsidP="00DC552E">
            <w:pPr>
              <w:shd w:val="clear" w:color="auto" w:fill="FFFFFF"/>
              <w:spacing w:after="120"/>
              <w:jc w:val="both"/>
              <w:rPr>
                <w:rFonts w:cs="Times New Roman"/>
              </w:rPr>
            </w:pPr>
            <w:r>
              <w:t>Устройство частотных преобразователей на объектах системы водоснабжения.</w:t>
            </w:r>
          </w:p>
        </w:tc>
        <w:tc>
          <w:tcPr>
            <w:tcW w:w="885" w:type="dxa"/>
            <w:shd w:val="clear" w:color="auto" w:fill="FFFFFF"/>
            <w:vAlign w:val="center"/>
          </w:tcPr>
          <w:p w14:paraId="1AE39E06" w14:textId="77777777" w:rsidR="00E72772" w:rsidRPr="00444202" w:rsidRDefault="00E72772" w:rsidP="00444202">
            <w:pPr>
              <w:snapToGrid w:val="0"/>
              <w:jc w:val="center"/>
              <w:rPr>
                <w:rFonts w:cs="Times New Roman"/>
              </w:rPr>
            </w:pPr>
            <w:r w:rsidRPr="00444202">
              <w:rPr>
                <w:rFonts w:cs="Times New Roman"/>
              </w:rPr>
              <w:t>-</w:t>
            </w:r>
          </w:p>
        </w:tc>
        <w:tc>
          <w:tcPr>
            <w:tcW w:w="1701" w:type="dxa"/>
            <w:shd w:val="clear" w:color="auto" w:fill="FFFFFF"/>
            <w:vAlign w:val="center"/>
          </w:tcPr>
          <w:p w14:paraId="29320FFE" w14:textId="77777777" w:rsidR="00E72772" w:rsidRPr="00444202" w:rsidRDefault="00E72772" w:rsidP="00444202">
            <w:pPr>
              <w:snapToGrid w:val="0"/>
              <w:jc w:val="center"/>
              <w:rPr>
                <w:rFonts w:cs="Times New Roman"/>
              </w:rPr>
            </w:pPr>
          </w:p>
          <w:p w14:paraId="009C5104" w14:textId="77777777" w:rsidR="00E72772" w:rsidRPr="00444202" w:rsidRDefault="00E72772" w:rsidP="00444202">
            <w:pPr>
              <w:snapToGrid w:val="0"/>
              <w:jc w:val="center"/>
              <w:rPr>
                <w:rFonts w:cs="Times New Roman"/>
              </w:rPr>
            </w:pPr>
            <w:r w:rsidRPr="00444202">
              <w:rPr>
                <w:rFonts w:cs="Times New Roman"/>
              </w:rPr>
              <w:t>сущ.</w:t>
            </w:r>
          </w:p>
          <w:p w14:paraId="07DCB819" w14:textId="77777777" w:rsidR="00E72772" w:rsidRPr="00444202" w:rsidRDefault="00E72772" w:rsidP="00444202">
            <w:pPr>
              <w:snapToGrid w:val="0"/>
              <w:jc w:val="center"/>
              <w:rPr>
                <w:rFonts w:cs="Times New Roman"/>
              </w:rPr>
            </w:pPr>
            <w:r w:rsidRPr="00444202">
              <w:rPr>
                <w:rFonts w:cs="Times New Roman"/>
              </w:rPr>
              <w:t>реконстр.</w:t>
            </w:r>
          </w:p>
          <w:p w14:paraId="398F444E" w14:textId="77777777" w:rsidR="00E72772" w:rsidRPr="00444202" w:rsidRDefault="00E72772" w:rsidP="00444202">
            <w:pPr>
              <w:snapToGrid w:val="0"/>
              <w:jc w:val="center"/>
              <w:rPr>
                <w:rFonts w:cs="Times New Roman"/>
              </w:rPr>
            </w:pPr>
          </w:p>
        </w:tc>
      </w:tr>
      <w:tr w:rsidR="00E72772" w14:paraId="11299F93" w14:textId="77777777" w:rsidTr="00E72772">
        <w:trPr>
          <w:trHeight w:val="315"/>
        </w:trPr>
        <w:tc>
          <w:tcPr>
            <w:tcW w:w="554" w:type="dxa"/>
            <w:shd w:val="clear" w:color="auto" w:fill="FFFFFF"/>
          </w:tcPr>
          <w:p w14:paraId="46D45C6E" w14:textId="77777777" w:rsidR="00E72772" w:rsidRPr="00444202" w:rsidRDefault="00E72772" w:rsidP="00444202">
            <w:pPr>
              <w:snapToGrid w:val="0"/>
              <w:jc w:val="center"/>
              <w:rPr>
                <w:rFonts w:cs="Times New Roman"/>
                <w:b/>
              </w:rPr>
            </w:pPr>
          </w:p>
        </w:tc>
        <w:tc>
          <w:tcPr>
            <w:tcW w:w="6568" w:type="dxa"/>
            <w:shd w:val="clear" w:color="auto" w:fill="FFFFFF"/>
            <w:vAlign w:val="center"/>
          </w:tcPr>
          <w:p w14:paraId="5BEABDAD" w14:textId="77777777" w:rsidR="00E72772" w:rsidRPr="00444202" w:rsidRDefault="00E72772" w:rsidP="00444202">
            <w:pPr>
              <w:rPr>
                <w:b/>
              </w:rPr>
            </w:pPr>
            <w:bookmarkStart w:id="92" w:name="_Toc9845037"/>
            <w:r w:rsidRPr="00444202">
              <w:rPr>
                <w:b/>
              </w:rPr>
              <w:t>Водоотведение и очистка сточных вод</w:t>
            </w:r>
            <w:bookmarkEnd w:id="92"/>
          </w:p>
          <w:p w14:paraId="577B8E42" w14:textId="77777777" w:rsidR="00E72772" w:rsidRDefault="00E72772" w:rsidP="003645C1">
            <w:pPr>
              <w:jc w:val="both"/>
              <w:rPr>
                <w:color w:val="000000"/>
                <w:szCs w:val="28"/>
              </w:rPr>
            </w:pPr>
            <w:r w:rsidRPr="00AB45F6">
              <w:rPr>
                <w:color w:val="000000"/>
                <w:szCs w:val="28"/>
              </w:rPr>
              <w:t>Устройство водоочистных сооружений</w:t>
            </w:r>
          </w:p>
          <w:p w14:paraId="3A0D4FD8" w14:textId="77777777" w:rsidR="00E72772" w:rsidRDefault="00E72772" w:rsidP="003645C1">
            <w:pPr>
              <w:spacing w:after="120"/>
              <w:jc w:val="both"/>
              <w:rPr>
                <w:color w:val="000000"/>
                <w:szCs w:val="28"/>
              </w:rPr>
            </w:pPr>
            <w:r>
              <w:rPr>
                <w:color w:val="000000"/>
                <w:szCs w:val="28"/>
              </w:rPr>
              <w:t>Строительство новых канализационных сетей и коллекторов.</w:t>
            </w:r>
          </w:p>
          <w:p w14:paraId="2BBCF174" w14:textId="77777777" w:rsidR="00E72772" w:rsidRPr="00444202" w:rsidRDefault="00E72772" w:rsidP="003645C1">
            <w:pPr>
              <w:jc w:val="both"/>
              <w:rPr>
                <w:rFonts w:cs="Times New Roman"/>
                <w:color w:val="000000"/>
              </w:rPr>
            </w:pPr>
            <w:r w:rsidRPr="0083084D">
              <w:rPr>
                <w:color w:val="000000"/>
                <w:szCs w:val="28"/>
              </w:rPr>
              <w:t>При застройке планируемых территорий жилой застройки, развитии промышленного производства необходимо строительство очистных сооружений, отвечающих но</w:t>
            </w:r>
            <w:r>
              <w:rPr>
                <w:color w:val="000000"/>
                <w:szCs w:val="28"/>
              </w:rPr>
              <w:t>рмативным требованиям очистки.</w:t>
            </w:r>
          </w:p>
        </w:tc>
        <w:tc>
          <w:tcPr>
            <w:tcW w:w="885" w:type="dxa"/>
            <w:shd w:val="clear" w:color="auto" w:fill="FFFFFF"/>
            <w:vAlign w:val="center"/>
          </w:tcPr>
          <w:p w14:paraId="0A87BCC5" w14:textId="77777777" w:rsidR="00E72772" w:rsidRPr="00444202" w:rsidRDefault="00E72772" w:rsidP="00444202">
            <w:pPr>
              <w:snapToGrid w:val="0"/>
              <w:jc w:val="center"/>
              <w:rPr>
                <w:rFonts w:cs="Times New Roman"/>
                <w:b/>
              </w:rPr>
            </w:pPr>
            <w:r w:rsidRPr="00444202">
              <w:rPr>
                <w:rFonts w:cs="Times New Roman"/>
                <w:b/>
              </w:rPr>
              <w:t>-</w:t>
            </w:r>
          </w:p>
        </w:tc>
        <w:tc>
          <w:tcPr>
            <w:tcW w:w="1701" w:type="dxa"/>
            <w:shd w:val="clear" w:color="auto" w:fill="FFFFFF"/>
            <w:vAlign w:val="center"/>
          </w:tcPr>
          <w:p w14:paraId="14618BF0" w14:textId="77777777" w:rsidR="00E72772" w:rsidRPr="00444202" w:rsidRDefault="00E72772" w:rsidP="00444202">
            <w:pPr>
              <w:snapToGrid w:val="0"/>
              <w:jc w:val="center"/>
              <w:rPr>
                <w:rFonts w:cs="Times New Roman"/>
              </w:rPr>
            </w:pPr>
          </w:p>
          <w:p w14:paraId="7D423CC4" w14:textId="77777777" w:rsidR="00E72772" w:rsidRPr="00444202" w:rsidRDefault="00E72772" w:rsidP="00444202">
            <w:pPr>
              <w:snapToGrid w:val="0"/>
              <w:jc w:val="center"/>
              <w:rPr>
                <w:rFonts w:cs="Times New Roman"/>
              </w:rPr>
            </w:pPr>
            <w:r w:rsidRPr="00444202">
              <w:rPr>
                <w:rFonts w:cs="Times New Roman"/>
              </w:rPr>
              <w:t>сущ.</w:t>
            </w:r>
          </w:p>
          <w:p w14:paraId="71222F73" w14:textId="77777777" w:rsidR="00E72772" w:rsidRPr="00444202" w:rsidRDefault="00E72772" w:rsidP="00444202">
            <w:pPr>
              <w:snapToGrid w:val="0"/>
              <w:jc w:val="center"/>
              <w:rPr>
                <w:rFonts w:cs="Times New Roman"/>
              </w:rPr>
            </w:pPr>
            <w:r w:rsidRPr="00444202">
              <w:rPr>
                <w:rFonts w:cs="Times New Roman"/>
              </w:rPr>
              <w:t>реконстр.</w:t>
            </w:r>
          </w:p>
          <w:p w14:paraId="47833F8B" w14:textId="77777777" w:rsidR="00E72772" w:rsidRPr="00444202" w:rsidRDefault="00E72772" w:rsidP="00444202">
            <w:pPr>
              <w:snapToGrid w:val="0"/>
              <w:jc w:val="center"/>
              <w:rPr>
                <w:rFonts w:cs="Times New Roman"/>
              </w:rPr>
            </w:pPr>
          </w:p>
        </w:tc>
      </w:tr>
      <w:tr w:rsidR="00E72772" w14:paraId="6A0DC8CE" w14:textId="77777777" w:rsidTr="00E72772">
        <w:trPr>
          <w:trHeight w:val="300"/>
        </w:trPr>
        <w:tc>
          <w:tcPr>
            <w:tcW w:w="554" w:type="dxa"/>
            <w:shd w:val="clear" w:color="auto" w:fill="FFFFFF"/>
          </w:tcPr>
          <w:p w14:paraId="04DB8959" w14:textId="77777777" w:rsidR="00E72772" w:rsidRPr="00444202" w:rsidRDefault="00E72772" w:rsidP="00444202">
            <w:pPr>
              <w:snapToGrid w:val="0"/>
              <w:jc w:val="center"/>
              <w:rPr>
                <w:rFonts w:cs="Times New Roman"/>
                <w:b/>
              </w:rPr>
            </w:pPr>
            <w:r w:rsidRPr="00444202">
              <w:rPr>
                <w:rFonts w:cs="Times New Roman"/>
                <w:b/>
              </w:rPr>
              <w:t>2</w:t>
            </w:r>
          </w:p>
        </w:tc>
        <w:tc>
          <w:tcPr>
            <w:tcW w:w="9154" w:type="dxa"/>
            <w:gridSpan w:val="3"/>
            <w:shd w:val="clear" w:color="auto" w:fill="FFFFFF"/>
            <w:vAlign w:val="center"/>
          </w:tcPr>
          <w:p w14:paraId="7530BE9F" w14:textId="77777777" w:rsidR="00E72772" w:rsidRPr="00444202" w:rsidRDefault="00E72772" w:rsidP="00444202">
            <w:pPr>
              <w:snapToGrid w:val="0"/>
              <w:jc w:val="center"/>
              <w:rPr>
                <w:rFonts w:cs="Times New Roman"/>
                <w:b/>
                <w:highlight w:val="yellow"/>
                <w:lang w:eastAsia="ru-RU"/>
              </w:rPr>
            </w:pPr>
            <w:r w:rsidRPr="00444202">
              <w:rPr>
                <w:rFonts w:cs="Times New Roman"/>
                <w:b/>
                <w:lang w:eastAsia="ru-RU"/>
              </w:rPr>
              <w:t>Автомобильные дороги местного значения</w:t>
            </w:r>
          </w:p>
        </w:tc>
      </w:tr>
      <w:tr w:rsidR="00E72772" w14:paraId="5EE9F7D6" w14:textId="77777777" w:rsidTr="00E72772">
        <w:trPr>
          <w:trHeight w:val="300"/>
        </w:trPr>
        <w:tc>
          <w:tcPr>
            <w:tcW w:w="554" w:type="dxa"/>
            <w:shd w:val="clear" w:color="auto" w:fill="FFFFFF"/>
          </w:tcPr>
          <w:p w14:paraId="2DDD682B" w14:textId="77777777" w:rsidR="00E72772" w:rsidRPr="00444202" w:rsidRDefault="00E72772" w:rsidP="00444202">
            <w:pPr>
              <w:snapToGrid w:val="0"/>
              <w:jc w:val="center"/>
              <w:rPr>
                <w:rFonts w:cs="Times New Roman"/>
                <w:b/>
              </w:rPr>
            </w:pPr>
            <w:r w:rsidRPr="00444202">
              <w:rPr>
                <w:rFonts w:cs="Times New Roman"/>
                <w:b/>
              </w:rPr>
              <w:t xml:space="preserve"> </w:t>
            </w:r>
          </w:p>
        </w:tc>
        <w:tc>
          <w:tcPr>
            <w:tcW w:w="6568" w:type="dxa"/>
            <w:shd w:val="clear" w:color="auto" w:fill="FFFFFF"/>
          </w:tcPr>
          <w:p w14:paraId="21F21197" w14:textId="77777777" w:rsidR="00E72772" w:rsidRPr="00444202" w:rsidRDefault="00E72772" w:rsidP="003645C1">
            <w:pPr>
              <w:jc w:val="both"/>
              <w:rPr>
                <w:rFonts w:cs="Times New Roman"/>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885" w:type="dxa"/>
            <w:shd w:val="clear" w:color="auto" w:fill="FFFFFF"/>
            <w:vAlign w:val="center"/>
          </w:tcPr>
          <w:p w14:paraId="5E998AC5" w14:textId="77777777" w:rsidR="00E72772" w:rsidRPr="00444202" w:rsidRDefault="00E72772" w:rsidP="003645C1">
            <w:pPr>
              <w:jc w:val="center"/>
              <w:rPr>
                <w:rFonts w:cs="Times New Roman"/>
              </w:rPr>
            </w:pPr>
            <w:r>
              <w:rPr>
                <w:rFonts w:cs="Times New Roman"/>
              </w:rPr>
              <w:t>-</w:t>
            </w:r>
          </w:p>
        </w:tc>
        <w:tc>
          <w:tcPr>
            <w:tcW w:w="1701" w:type="dxa"/>
            <w:shd w:val="clear" w:color="auto" w:fill="FFFFFF"/>
            <w:vAlign w:val="center"/>
          </w:tcPr>
          <w:p w14:paraId="436D9B41" w14:textId="77777777" w:rsidR="00E72772" w:rsidRPr="00444202" w:rsidRDefault="00E72772" w:rsidP="00444202">
            <w:pPr>
              <w:jc w:val="center"/>
              <w:rPr>
                <w:rFonts w:cs="Times New Roman"/>
                <w:lang w:eastAsia="ru-RU"/>
              </w:rPr>
            </w:pPr>
            <w:r>
              <w:rPr>
                <w:rFonts w:cs="Times New Roman"/>
                <w:lang w:eastAsia="ru-RU"/>
              </w:rPr>
              <w:t>-</w:t>
            </w:r>
          </w:p>
        </w:tc>
      </w:tr>
      <w:tr w:rsidR="00E72772" w14:paraId="34A820B1" w14:textId="77777777" w:rsidTr="00E72772">
        <w:trPr>
          <w:trHeight w:val="300"/>
        </w:trPr>
        <w:tc>
          <w:tcPr>
            <w:tcW w:w="554" w:type="dxa"/>
            <w:shd w:val="clear" w:color="auto" w:fill="FFFFFF"/>
          </w:tcPr>
          <w:p w14:paraId="50D5A3CF" w14:textId="77777777" w:rsidR="00E72772" w:rsidRPr="00444202" w:rsidRDefault="00E72772" w:rsidP="00444202">
            <w:pPr>
              <w:snapToGrid w:val="0"/>
              <w:jc w:val="center"/>
              <w:rPr>
                <w:rFonts w:cs="Times New Roman"/>
                <w:b/>
              </w:rPr>
            </w:pPr>
          </w:p>
        </w:tc>
        <w:tc>
          <w:tcPr>
            <w:tcW w:w="6568" w:type="dxa"/>
            <w:shd w:val="clear" w:color="auto" w:fill="FFFFFF"/>
          </w:tcPr>
          <w:p w14:paraId="2EFA1896" w14:textId="77777777" w:rsidR="00E72772" w:rsidRPr="00444202" w:rsidRDefault="00E72772" w:rsidP="00444202">
            <w:pPr>
              <w:rPr>
                <w:rFonts w:cs="Times New Roman"/>
              </w:rPr>
            </w:pPr>
          </w:p>
        </w:tc>
        <w:tc>
          <w:tcPr>
            <w:tcW w:w="885" w:type="dxa"/>
            <w:shd w:val="clear" w:color="auto" w:fill="FFFFFF"/>
          </w:tcPr>
          <w:p w14:paraId="4B8E0AE8" w14:textId="77777777" w:rsidR="00E72772" w:rsidRPr="00444202" w:rsidRDefault="00E72772" w:rsidP="00444202">
            <w:pPr>
              <w:jc w:val="center"/>
              <w:rPr>
                <w:rFonts w:cs="Times New Roman"/>
              </w:rPr>
            </w:pPr>
          </w:p>
        </w:tc>
        <w:tc>
          <w:tcPr>
            <w:tcW w:w="1701" w:type="dxa"/>
            <w:shd w:val="clear" w:color="auto" w:fill="FFFFFF"/>
            <w:vAlign w:val="center"/>
          </w:tcPr>
          <w:p w14:paraId="23454D03" w14:textId="77777777" w:rsidR="00E72772" w:rsidRPr="00444202" w:rsidRDefault="00E72772" w:rsidP="00444202">
            <w:pPr>
              <w:jc w:val="center"/>
              <w:rPr>
                <w:rFonts w:cs="Times New Roman"/>
              </w:rPr>
            </w:pPr>
          </w:p>
        </w:tc>
      </w:tr>
      <w:tr w:rsidR="00E72772" w14:paraId="381AD479" w14:textId="77777777" w:rsidTr="00E72772">
        <w:trPr>
          <w:trHeight w:val="300"/>
        </w:trPr>
        <w:tc>
          <w:tcPr>
            <w:tcW w:w="554" w:type="dxa"/>
            <w:shd w:val="clear" w:color="auto" w:fill="FFFFFF"/>
          </w:tcPr>
          <w:p w14:paraId="30FAED69" w14:textId="77777777" w:rsidR="00E72772" w:rsidRPr="00444202" w:rsidRDefault="00E72772" w:rsidP="00444202">
            <w:pPr>
              <w:snapToGrid w:val="0"/>
              <w:jc w:val="center"/>
              <w:rPr>
                <w:rFonts w:cs="Times New Roman"/>
                <w:b/>
              </w:rPr>
            </w:pPr>
            <w:r w:rsidRPr="00444202">
              <w:rPr>
                <w:rFonts w:cs="Times New Roman"/>
                <w:b/>
              </w:rPr>
              <w:t>3</w:t>
            </w:r>
          </w:p>
        </w:tc>
        <w:tc>
          <w:tcPr>
            <w:tcW w:w="9154" w:type="dxa"/>
            <w:gridSpan w:val="3"/>
            <w:shd w:val="clear" w:color="auto" w:fill="FFFFFF"/>
            <w:vAlign w:val="center"/>
          </w:tcPr>
          <w:p w14:paraId="25729715" w14:textId="77777777" w:rsidR="00E72772" w:rsidRPr="00444202" w:rsidRDefault="00E72772" w:rsidP="00444202">
            <w:pPr>
              <w:snapToGrid w:val="0"/>
              <w:jc w:val="center"/>
              <w:rPr>
                <w:rFonts w:cs="Times New Roman"/>
                <w:b/>
              </w:rPr>
            </w:pPr>
            <w:r w:rsidRPr="00444202">
              <w:rPr>
                <w:rFonts w:cs="Times New Roman"/>
                <w:b/>
                <w:caps/>
              </w:rPr>
              <w:t>Объекты физической культуры и массового спорта, образования, здравоохранения</w:t>
            </w:r>
          </w:p>
        </w:tc>
      </w:tr>
      <w:tr w:rsidR="00E72772" w14:paraId="4A89D779" w14:textId="77777777" w:rsidTr="00E72772">
        <w:trPr>
          <w:trHeight w:val="300"/>
        </w:trPr>
        <w:tc>
          <w:tcPr>
            <w:tcW w:w="554" w:type="dxa"/>
            <w:shd w:val="clear" w:color="auto" w:fill="FFFFFF"/>
          </w:tcPr>
          <w:p w14:paraId="7856099C" w14:textId="77777777" w:rsidR="00E72772" w:rsidRPr="00444202" w:rsidRDefault="00E72772" w:rsidP="00444202">
            <w:pPr>
              <w:snapToGrid w:val="0"/>
              <w:jc w:val="center"/>
              <w:rPr>
                <w:rFonts w:cs="Times New Roman"/>
              </w:rPr>
            </w:pPr>
            <w:r w:rsidRPr="00444202">
              <w:rPr>
                <w:rFonts w:cs="Times New Roman"/>
              </w:rPr>
              <w:t>3.1</w:t>
            </w:r>
          </w:p>
        </w:tc>
        <w:tc>
          <w:tcPr>
            <w:tcW w:w="6568" w:type="dxa"/>
            <w:shd w:val="clear" w:color="auto" w:fill="FFFFFF"/>
            <w:vAlign w:val="center"/>
          </w:tcPr>
          <w:p w14:paraId="17BB95D8" w14:textId="77777777" w:rsidR="00E72772" w:rsidRPr="00444202" w:rsidRDefault="00E72772" w:rsidP="00444202">
            <w:pPr>
              <w:snapToGrid w:val="0"/>
              <w:jc w:val="center"/>
              <w:rPr>
                <w:rFonts w:cs="Times New Roman"/>
                <w:caps/>
              </w:rPr>
            </w:pPr>
            <w:r w:rsidRPr="00444202">
              <w:rPr>
                <w:rFonts w:cs="Times New Roman"/>
                <w:b/>
                <w:caps/>
              </w:rPr>
              <w:t>Объекты физической культуры и массового спорта</w:t>
            </w:r>
          </w:p>
        </w:tc>
        <w:tc>
          <w:tcPr>
            <w:tcW w:w="885" w:type="dxa"/>
            <w:shd w:val="clear" w:color="auto" w:fill="FFFFFF"/>
            <w:vAlign w:val="center"/>
          </w:tcPr>
          <w:p w14:paraId="12702FCD" w14:textId="77777777" w:rsidR="00E72772" w:rsidRPr="00444202" w:rsidRDefault="00E72772" w:rsidP="00444202">
            <w:pPr>
              <w:snapToGrid w:val="0"/>
              <w:jc w:val="center"/>
              <w:rPr>
                <w:rFonts w:cs="Times New Roman"/>
                <w:b/>
              </w:rPr>
            </w:pPr>
          </w:p>
        </w:tc>
        <w:tc>
          <w:tcPr>
            <w:tcW w:w="1701" w:type="dxa"/>
            <w:shd w:val="clear" w:color="auto" w:fill="FFFFFF"/>
          </w:tcPr>
          <w:p w14:paraId="74E68504" w14:textId="77777777" w:rsidR="00E72772" w:rsidRPr="00444202" w:rsidRDefault="00E72772" w:rsidP="00444202">
            <w:pPr>
              <w:snapToGrid w:val="0"/>
              <w:jc w:val="center"/>
              <w:rPr>
                <w:rFonts w:cs="Times New Roman"/>
                <w:b/>
              </w:rPr>
            </w:pPr>
          </w:p>
        </w:tc>
      </w:tr>
      <w:tr w:rsidR="00E72772" w14:paraId="6DEB81DB" w14:textId="77777777" w:rsidTr="00E72772">
        <w:trPr>
          <w:trHeight w:val="300"/>
        </w:trPr>
        <w:tc>
          <w:tcPr>
            <w:tcW w:w="554" w:type="dxa"/>
            <w:shd w:val="clear" w:color="auto" w:fill="FFFFFF"/>
          </w:tcPr>
          <w:p w14:paraId="251C21E3" w14:textId="77777777" w:rsidR="00E72772" w:rsidRPr="00444202" w:rsidRDefault="00E72772" w:rsidP="00444202">
            <w:pPr>
              <w:snapToGrid w:val="0"/>
              <w:jc w:val="center"/>
              <w:rPr>
                <w:rFonts w:cs="Times New Roman"/>
              </w:rPr>
            </w:pPr>
          </w:p>
        </w:tc>
        <w:tc>
          <w:tcPr>
            <w:tcW w:w="6568" w:type="dxa"/>
            <w:shd w:val="clear" w:color="auto" w:fill="FFFFFF"/>
            <w:vAlign w:val="center"/>
          </w:tcPr>
          <w:p w14:paraId="434CCEA4" w14:textId="77777777" w:rsidR="00E72772" w:rsidRPr="00444202" w:rsidRDefault="00E72772" w:rsidP="003645C1">
            <w:pPr>
              <w:jc w:val="both"/>
              <w:rPr>
                <w:rFonts w:cs="Times New Roman"/>
                <w:lang w:eastAsia="ru-RU"/>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885" w:type="dxa"/>
            <w:shd w:val="clear" w:color="auto" w:fill="FFFFFF"/>
            <w:vAlign w:val="center"/>
          </w:tcPr>
          <w:p w14:paraId="74A046DC" w14:textId="77777777" w:rsidR="00E72772" w:rsidRPr="00444202" w:rsidRDefault="00E72772" w:rsidP="00444202">
            <w:pPr>
              <w:snapToGrid w:val="0"/>
              <w:jc w:val="center"/>
              <w:rPr>
                <w:rFonts w:cs="Times New Roman"/>
              </w:rPr>
            </w:pPr>
            <w:r>
              <w:rPr>
                <w:rFonts w:cs="Times New Roman"/>
              </w:rPr>
              <w:t>-</w:t>
            </w:r>
          </w:p>
        </w:tc>
        <w:tc>
          <w:tcPr>
            <w:tcW w:w="1701" w:type="dxa"/>
            <w:shd w:val="clear" w:color="auto" w:fill="FFFFFF"/>
            <w:vAlign w:val="center"/>
          </w:tcPr>
          <w:p w14:paraId="43CB6B98" w14:textId="77777777" w:rsidR="00E72772" w:rsidRPr="00444202" w:rsidRDefault="00E72772" w:rsidP="003645C1">
            <w:pPr>
              <w:snapToGrid w:val="0"/>
              <w:jc w:val="center"/>
              <w:rPr>
                <w:rFonts w:cs="Times New Roman"/>
                <w:b/>
              </w:rPr>
            </w:pPr>
            <w:r>
              <w:rPr>
                <w:rFonts w:cs="Times New Roman"/>
                <w:b/>
              </w:rPr>
              <w:t>-</w:t>
            </w:r>
          </w:p>
        </w:tc>
      </w:tr>
      <w:tr w:rsidR="00E72772" w14:paraId="2A13D6F2" w14:textId="77777777" w:rsidTr="00E72772">
        <w:trPr>
          <w:trHeight w:val="300"/>
        </w:trPr>
        <w:tc>
          <w:tcPr>
            <w:tcW w:w="554" w:type="dxa"/>
            <w:shd w:val="clear" w:color="auto" w:fill="FFFFFF"/>
          </w:tcPr>
          <w:p w14:paraId="7EE18E04" w14:textId="77777777" w:rsidR="00E72772" w:rsidRPr="00444202" w:rsidRDefault="00E72772" w:rsidP="00444202">
            <w:pPr>
              <w:snapToGrid w:val="0"/>
              <w:jc w:val="center"/>
              <w:rPr>
                <w:rFonts w:cs="Times New Roman"/>
              </w:rPr>
            </w:pPr>
            <w:r w:rsidRPr="00444202">
              <w:rPr>
                <w:rFonts w:cs="Times New Roman"/>
              </w:rPr>
              <w:t>3.2</w:t>
            </w:r>
          </w:p>
        </w:tc>
        <w:tc>
          <w:tcPr>
            <w:tcW w:w="6568" w:type="dxa"/>
            <w:shd w:val="clear" w:color="auto" w:fill="FFFFFF"/>
            <w:vAlign w:val="center"/>
          </w:tcPr>
          <w:p w14:paraId="2E12192E" w14:textId="77777777" w:rsidR="00E72772" w:rsidRPr="00444202" w:rsidRDefault="00E72772" w:rsidP="00444202">
            <w:pPr>
              <w:snapToGrid w:val="0"/>
              <w:rPr>
                <w:rFonts w:cs="Times New Roman"/>
                <w:b/>
              </w:rPr>
            </w:pPr>
            <w:r w:rsidRPr="00444202">
              <w:rPr>
                <w:rFonts w:cs="Times New Roman"/>
                <w:b/>
                <w:caps/>
              </w:rPr>
              <w:t>Объекты образования</w:t>
            </w:r>
          </w:p>
        </w:tc>
        <w:tc>
          <w:tcPr>
            <w:tcW w:w="885" w:type="dxa"/>
          </w:tcPr>
          <w:p w14:paraId="075CB894" w14:textId="77777777" w:rsidR="00E72772" w:rsidRPr="00444202" w:rsidRDefault="00E72772" w:rsidP="00444202">
            <w:pPr>
              <w:snapToGrid w:val="0"/>
              <w:jc w:val="center"/>
              <w:rPr>
                <w:rFonts w:cs="Times New Roman"/>
              </w:rPr>
            </w:pPr>
          </w:p>
        </w:tc>
        <w:tc>
          <w:tcPr>
            <w:tcW w:w="1701" w:type="dxa"/>
            <w:shd w:val="clear" w:color="auto" w:fill="FFFFFF"/>
          </w:tcPr>
          <w:p w14:paraId="0B21C875" w14:textId="77777777" w:rsidR="00E72772" w:rsidRPr="00444202" w:rsidRDefault="00E72772" w:rsidP="00444202">
            <w:pPr>
              <w:snapToGrid w:val="0"/>
              <w:jc w:val="center"/>
              <w:rPr>
                <w:rFonts w:cs="Times New Roman"/>
                <w:b/>
              </w:rPr>
            </w:pPr>
          </w:p>
        </w:tc>
      </w:tr>
      <w:tr w:rsidR="00E72772" w14:paraId="674ADEA7" w14:textId="77777777" w:rsidTr="00E72772">
        <w:trPr>
          <w:trHeight w:val="300"/>
        </w:trPr>
        <w:tc>
          <w:tcPr>
            <w:tcW w:w="554" w:type="dxa"/>
            <w:shd w:val="clear" w:color="auto" w:fill="FFFFFF"/>
          </w:tcPr>
          <w:p w14:paraId="5629BC5B" w14:textId="77777777" w:rsidR="00E72772" w:rsidRPr="00444202" w:rsidRDefault="00E72772" w:rsidP="00444202">
            <w:pPr>
              <w:snapToGrid w:val="0"/>
              <w:jc w:val="center"/>
              <w:rPr>
                <w:rFonts w:cs="Times New Roman"/>
              </w:rPr>
            </w:pPr>
          </w:p>
        </w:tc>
        <w:tc>
          <w:tcPr>
            <w:tcW w:w="6568" w:type="dxa"/>
            <w:shd w:val="clear" w:color="auto" w:fill="FFFFFF"/>
            <w:vAlign w:val="center"/>
          </w:tcPr>
          <w:p w14:paraId="1A2BE2FA" w14:textId="77777777" w:rsidR="00E72772" w:rsidRPr="00444202" w:rsidRDefault="00E72772" w:rsidP="003645C1">
            <w:pPr>
              <w:snapToGrid w:val="0"/>
              <w:jc w:val="center"/>
              <w:rPr>
                <w:rFonts w:cs="Times New Roman"/>
                <w:b/>
              </w:rPr>
            </w:pPr>
            <w:r w:rsidRPr="00444202">
              <w:rPr>
                <w:rFonts w:cs="Times New Roman"/>
                <w:b/>
                <w:bCs/>
                <w:caps/>
              </w:rPr>
              <w:t>Учреждения образования</w:t>
            </w:r>
          </w:p>
        </w:tc>
        <w:tc>
          <w:tcPr>
            <w:tcW w:w="885" w:type="dxa"/>
            <w:shd w:val="clear" w:color="auto" w:fill="FFFFFF"/>
            <w:vAlign w:val="center"/>
          </w:tcPr>
          <w:p w14:paraId="20AF4439" w14:textId="77777777" w:rsidR="00E72772" w:rsidRPr="00444202" w:rsidRDefault="00E72772" w:rsidP="00444202">
            <w:pPr>
              <w:snapToGrid w:val="0"/>
              <w:jc w:val="center"/>
              <w:rPr>
                <w:rFonts w:cs="Times New Roman"/>
              </w:rPr>
            </w:pPr>
          </w:p>
        </w:tc>
        <w:tc>
          <w:tcPr>
            <w:tcW w:w="1701" w:type="dxa"/>
            <w:shd w:val="clear" w:color="auto" w:fill="FFFFFF"/>
          </w:tcPr>
          <w:p w14:paraId="7ED90968" w14:textId="77777777" w:rsidR="00E72772" w:rsidRPr="00444202" w:rsidRDefault="00E72772" w:rsidP="00444202">
            <w:pPr>
              <w:snapToGrid w:val="0"/>
              <w:jc w:val="center"/>
              <w:rPr>
                <w:rFonts w:cs="Times New Roman"/>
                <w:b/>
              </w:rPr>
            </w:pPr>
          </w:p>
        </w:tc>
      </w:tr>
      <w:tr w:rsidR="00E72772" w14:paraId="25548EB8" w14:textId="77777777" w:rsidTr="00E72772">
        <w:trPr>
          <w:trHeight w:val="300"/>
        </w:trPr>
        <w:tc>
          <w:tcPr>
            <w:tcW w:w="554" w:type="dxa"/>
            <w:shd w:val="clear" w:color="auto" w:fill="FFFFFF"/>
          </w:tcPr>
          <w:p w14:paraId="3E4CA0E2" w14:textId="77777777" w:rsidR="00E72772" w:rsidRPr="00444202" w:rsidRDefault="00E72772" w:rsidP="003645C1">
            <w:pPr>
              <w:snapToGrid w:val="0"/>
              <w:jc w:val="center"/>
              <w:rPr>
                <w:rFonts w:cs="Times New Roman"/>
              </w:rPr>
            </w:pPr>
          </w:p>
        </w:tc>
        <w:tc>
          <w:tcPr>
            <w:tcW w:w="6568" w:type="dxa"/>
            <w:shd w:val="clear" w:color="auto" w:fill="FFFFFF"/>
            <w:vAlign w:val="center"/>
          </w:tcPr>
          <w:p w14:paraId="1CC4CD61" w14:textId="77777777" w:rsidR="00E72772" w:rsidRPr="00444202" w:rsidRDefault="00E72772" w:rsidP="003645C1">
            <w:pPr>
              <w:jc w:val="both"/>
              <w:rPr>
                <w:rFonts w:cs="Times New Roman"/>
                <w:color w:val="000000"/>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885" w:type="dxa"/>
            <w:shd w:val="clear" w:color="auto" w:fill="FFFFFF"/>
            <w:vAlign w:val="center"/>
          </w:tcPr>
          <w:p w14:paraId="4507BC75" w14:textId="77777777" w:rsidR="00E72772" w:rsidRPr="00444202" w:rsidRDefault="00E72772" w:rsidP="003645C1">
            <w:pPr>
              <w:snapToGrid w:val="0"/>
              <w:jc w:val="center"/>
              <w:rPr>
                <w:rFonts w:cs="Times New Roman"/>
              </w:rPr>
            </w:pPr>
            <w:r>
              <w:rPr>
                <w:rFonts w:cs="Times New Roman"/>
              </w:rPr>
              <w:t>-</w:t>
            </w:r>
          </w:p>
        </w:tc>
        <w:tc>
          <w:tcPr>
            <w:tcW w:w="1701" w:type="dxa"/>
            <w:shd w:val="clear" w:color="auto" w:fill="FFFFFF"/>
            <w:vAlign w:val="center"/>
          </w:tcPr>
          <w:p w14:paraId="54D5B383" w14:textId="77777777" w:rsidR="00E72772" w:rsidRPr="00444202" w:rsidRDefault="00E72772" w:rsidP="003645C1">
            <w:pPr>
              <w:snapToGrid w:val="0"/>
              <w:jc w:val="center"/>
              <w:rPr>
                <w:rFonts w:cs="Times New Roman"/>
                <w:b/>
              </w:rPr>
            </w:pPr>
            <w:r>
              <w:rPr>
                <w:rFonts w:cs="Times New Roman"/>
                <w:b/>
              </w:rPr>
              <w:t>-</w:t>
            </w:r>
          </w:p>
        </w:tc>
      </w:tr>
      <w:tr w:rsidR="00E72772" w14:paraId="72A8597E" w14:textId="77777777" w:rsidTr="00E72772">
        <w:trPr>
          <w:trHeight w:val="300"/>
        </w:trPr>
        <w:tc>
          <w:tcPr>
            <w:tcW w:w="554" w:type="dxa"/>
            <w:shd w:val="clear" w:color="auto" w:fill="FFFFFF"/>
          </w:tcPr>
          <w:p w14:paraId="37F3F26D" w14:textId="77777777" w:rsidR="00E72772" w:rsidRPr="00444202" w:rsidRDefault="00E72772" w:rsidP="00444202">
            <w:pPr>
              <w:snapToGrid w:val="0"/>
              <w:jc w:val="center"/>
              <w:rPr>
                <w:rFonts w:cs="Times New Roman"/>
                <w:b/>
              </w:rPr>
            </w:pPr>
          </w:p>
        </w:tc>
        <w:tc>
          <w:tcPr>
            <w:tcW w:w="6568" w:type="dxa"/>
            <w:shd w:val="clear" w:color="auto" w:fill="FFFFFF"/>
            <w:vAlign w:val="center"/>
          </w:tcPr>
          <w:p w14:paraId="24A80150" w14:textId="77777777" w:rsidR="00E72772" w:rsidRPr="00444202" w:rsidRDefault="00E72772" w:rsidP="003645C1">
            <w:pPr>
              <w:snapToGrid w:val="0"/>
              <w:jc w:val="center"/>
              <w:rPr>
                <w:rFonts w:cs="Times New Roman"/>
              </w:rPr>
            </w:pPr>
            <w:r w:rsidRPr="00444202">
              <w:rPr>
                <w:rFonts w:cs="Times New Roman"/>
                <w:b/>
                <w:bCs/>
              </w:rPr>
              <w:t>ДЕТСКИЕ ДОШКОЛЬНЫЕ УЧРЕЖДЕНИЯ</w:t>
            </w:r>
          </w:p>
        </w:tc>
        <w:tc>
          <w:tcPr>
            <w:tcW w:w="885" w:type="dxa"/>
            <w:shd w:val="clear" w:color="auto" w:fill="FFFFFF"/>
            <w:vAlign w:val="center"/>
          </w:tcPr>
          <w:p w14:paraId="5C471900" w14:textId="77777777" w:rsidR="00E72772" w:rsidRPr="00444202" w:rsidRDefault="00E72772" w:rsidP="00444202">
            <w:pPr>
              <w:suppressAutoHyphens w:val="0"/>
              <w:jc w:val="center"/>
              <w:rPr>
                <w:rFonts w:cs="Times New Roman"/>
              </w:rPr>
            </w:pPr>
          </w:p>
        </w:tc>
        <w:tc>
          <w:tcPr>
            <w:tcW w:w="1701" w:type="dxa"/>
            <w:shd w:val="clear" w:color="auto" w:fill="FFFFFF"/>
          </w:tcPr>
          <w:p w14:paraId="2E970505" w14:textId="77777777" w:rsidR="00E72772" w:rsidRPr="00444202" w:rsidRDefault="00E72772" w:rsidP="00444202">
            <w:pPr>
              <w:snapToGrid w:val="0"/>
              <w:jc w:val="center"/>
              <w:rPr>
                <w:rFonts w:cs="Times New Roman"/>
                <w:b/>
              </w:rPr>
            </w:pPr>
          </w:p>
        </w:tc>
      </w:tr>
      <w:tr w:rsidR="00E72772" w14:paraId="179C893E" w14:textId="77777777" w:rsidTr="00E72772">
        <w:trPr>
          <w:trHeight w:val="300"/>
        </w:trPr>
        <w:tc>
          <w:tcPr>
            <w:tcW w:w="554" w:type="dxa"/>
            <w:shd w:val="clear" w:color="auto" w:fill="FFFFFF"/>
            <w:vAlign w:val="center"/>
          </w:tcPr>
          <w:p w14:paraId="3F7E3E52" w14:textId="77777777" w:rsidR="00E72772" w:rsidRPr="00444202" w:rsidRDefault="00E72772" w:rsidP="003645C1">
            <w:pPr>
              <w:snapToGrid w:val="0"/>
              <w:jc w:val="center"/>
              <w:rPr>
                <w:rFonts w:cs="Times New Roman"/>
              </w:rPr>
            </w:pPr>
          </w:p>
        </w:tc>
        <w:tc>
          <w:tcPr>
            <w:tcW w:w="6568" w:type="dxa"/>
            <w:shd w:val="clear" w:color="auto" w:fill="FFFFFF"/>
            <w:vAlign w:val="center"/>
          </w:tcPr>
          <w:p w14:paraId="692999E4" w14:textId="77777777" w:rsidR="00E72772" w:rsidRPr="00444202" w:rsidRDefault="00E72772" w:rsidP="003645C1">
            <w:pPr>
              <w:jc w:val="both"/>
              <w:rPr>
                <w:rFonts w:cs="Times New Roman"/>
                <w:color w:val="000000"/>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885" w:type="dxa"/>
            <w:shd w:val="clear" w:color="auto" w:fill="FFFFFF"/>
            <w:vAlign w:val="center"/>
          </w:tcPr>
          <w:p w14:paraId="7C01B251" w14:textId="77777777" w:rsidR="00E72772" w:rsidRPr="00444202" w:rsidRDefault="00E72772" w:rsidP="003645C1">
            <w:pPr>
              <w:snapToGrid w:val="0"/>
              <w:jc w:val="center"/>
              <w:rPr>
                <w:rFonts w:cs="Times New Roman"/>
              </w:rPr>
            </w:pPr>
            <w:r>
              <w:rPr>
                <w:rFonts w:cs="Times New Roman"/>
              </w:rPr>
              <w:t>-</w:t>
            </w:r>
          </w:p>
        </w:tc>
        <w:tc>
          <w:tcPr>
            <w:tcW w:w="1701" w:type="dxa"/>
            <w:shd w:val="clear" w:color="auto" w:fill="FFFFFF"/>
            <w:vAlign w:val="center"/>
          </w:tcPr>
          <w:p w14:paraId="6822BC3E" w14:textId="77777777" w:rsidR="00E72772" w:rsidRPr="00444202" w:rsidRDefault="00E72772" w:rsidP="003645C1">
            <w:pPr>
              <w:snapToGrid w:val="0"/>
              <w:jc w:val="center"/>
              <w:rPr>
                <w:rFonts w:cs="Times New Roman"/>
                <w:b/>
              </w:rPr>
            </w:pPr>
            <w:r>
              <w:rPr>
                <w:rFonts w:cs="Times New Roman"/>
                <w:b/>
              </w:rPr>
              <w:t>-</w:t>
            </w:r>
          </w:p>
        </w:tc>
      </w:tr>
      <w:tr w:rsidR="00E72772" w14:paraId="6ACF75EE" w14:textId="77777777" w:rsidTr="00E72772">
        <w:trPr>
          <w:trHeight w:val="300"/>
        </w:trPr>
        <w:tc>
          <w:tcPr>
            <w:tcW w:w="554" w:type="dxa"/>
            <w:shd w:val="clear" w:color="auto" w:fill="FFFFFF"/>
          </w:tcPr>
          <w:p w14:paraId="6B49C685" w14:textId="77777777" w:rsidR="00E72772" w:rsidRPr="00444202" w:rsidRDefault="00E72772" w:rsidP="00444202">
            <w:pPr>
              <w:snapToGrid w:val="0"/>
              <w:jc w:val="center"/>
              <w:rPr>
                <w:rFonts w:cs="Times New Roman"/>
              </w:rPr>
            </w:pPr>
            <w:r w:rsidRPr="00444202">
              <w:rPr>
                <w:rFonts w:cs="Times New Roman"/>
              </w:rPr>
              <w:t>3.3</w:t>
            </w:r>
          </w:p>
        </w:tc>
        <w:tc>
          <w:tcPr>
            <w:tcW w:w="6568" w:type="dxa"/>
            <w:shd w:val="clear" w:color="auto" w:fill="FFFFFF"/>
            <w:vAlign w:val="center"/>
          </w:tcPr>
          <w:p w14:paraId="0851C299" w14:textId="77777777" w:rsidR="00E72772" w:rsidRPr="00444202" w:rsidRDefault="00E72772" w:rsidP="00444202">
            <w:pPr>
              <w:pStyle w:val="af"/>
              <w:spacing w:after="0"/>
              <w:rPr>
                <w:rFonts w:ascii="Times New Roman" w:hAnsi="Times New Roman" w:cs="Times New Roman"/>
                <w:caps/>
              </w:rPr>
            </w:pPr>
            <w:r w:rsidRPr="00444202">
              <w:rPr>
                <w:rFonts w:ascii="Times New Roman" w:hAnsi="Times New Roman" w:cs="Times New Roman"/>
                <w:b/>
                <w:bCs/>
                <w:caps/>
              </w:rPr>
              <w:t>Объекты здравоохранения</w:t>
            </w:r>
          </w:p>
        </w:tc>
        <w:tc>
          <w:tcPr>
            <w:tcW w:w="885" w:type="dxa"/>
          </w:tcPr>
          <w:p w14:paraId="43A318CF" w14:textId="77777777" w:rsidR="00E72772" w:rsidRPr="00444202" w:rsidRDefault="00E72772" w:rsidP="00444202">
            <w:pPr>
              <w:snapToGrid w:val="0"/>
              <w:jc w:val="center"/>
              <w:rPr>
                <w:rFonts w:cs="Times New Roman"/>
              </w:rPr>
            </w:pPr>
          </w:p>
        </w:tc>
        <w:tc>
          <w:tcPr>
            <w:tcW w:w="1701" w:type="dxa"/>
            <w:shd w:val="clear" w:color="auto" w:fill="FFFFFF"/>
          </w:tcPr>
          <w:p w14:paraId="62FBA400" w14:textId="77777777" w:rsidR="00E72772" w:rsidRPr="00444202" w:rsidRDefault="00E72772" w:rsidP="00444202">
            <w:pPr>
              <w:snapToGrid w:val="0"/>
              <w:jc w:val="center"/>
              <w:rPr>
                <w:rFonts w:cs="Times New Roman"/>
              </w:rPr>
            </w:pPr>
          </w:p>
        </w:tc>
      </w:tr>
      <w:tr w:rsidR="00E72772" w14:paraId="64ED7A5A" w14:textId="77777777" w:rsidTr="00E72772">
        <w:trPr>
          <w:trHeight w:val="300"/>
        </w:trPr>
        <w:tc>
          <w:tcPr>
            <w:tcW w:w="554" w:type="dxa"/>
            <w:shd w:val="clear" w:color="auto" w:fill="FFFFFF"/>
            <w:vAlign w:val="center"/>
          </w:tcPr>
          <w:p w14:paraId="33EC14D0" w14:textId="77777777" w:rsidR="00E72772" w:rsidRPr="00444202" w:rsidRDefault="00E72772" w:rsidP="003645C1">
            <w:pPr>
              <w:snapToGrid w:val="0"/>
              <w:jc w:val="center"/>
              <w:rPr>
                <w:rFonts w:cs="Times New Roman"/>
              </w:rPr>
            </w:pPr>
          </w:p>
        </w:tc>
        <w:tc>
          <w:tcPr>
            <w:tcW w:w="6568" w:type="dxa"/>
            <w:shd w:val="clear" w:color="auto" w:fill="FFFFFF"/>
            <w:vAlign w:val="center"/>
          </w:tcPr>
          <w:p w14:paraId="02E73207" w14:textId="77777777" w:rsidR="00E72772" w:rsidRPr="00444202" w:rsidRDefault="00E72772" w:rsidP="003645C1">
            <w:pPr>
              <w:jc w:val="both"/>
              <w:rPr>
                <w:rFonts w:cs="Times New Roman"/>
                <w:color w:val="000000"/>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885" w:type="dxa"/>
            <w:shd w:val="clear" w:color="auto" w:fill="FFFFFF"/>
            <w:vAlign w:val="center"/>
          </w:tcPr>
          <w:p w14:paraId="7A76EE70" w14:textId="77777777" w:rsidR="00E72772" w:rsidRPr="00444202" w:rsidRDefault="00E72772" w:rsidP="003645C1">
            <w:pPr>
              <w:snapToGrid w:val="0"/>
              <w:jc w:val="center"/>
              <w:rPr>
                <w:rFonts w:cs="Times New Roman"/>
              </w:rPr>
            </w:pPr>
            <w:r>
              <w:rPr>
                <w:rFonts w:cs="Times New Roman"/>
              </w:rPr>
              <w:t>-</w:t>
            </w:r>
          </w:p>
        </w:tc>
        <w:tc>
          <w:tcPr>
            <w:tcW w:w="1701" w:type="dxa"/>
            <w:shd w:val="clear" w:color="auto" w:fill="FFFFFF"/>
            <w:vAlign w:val="center"/>
          </w:tcPr>
          <w:p w14:paraId="3FA62BDC" w14:textId="77777777" w:rsidR="00E72772" w:rsidRPr="00444202" w:rsidRDefault="00E72772" w:rsidP="003645C1">
            <w:pPr>
              <w:snapToGrid w:val="0"/>
              <w:jc w:val="center"/>
              <w:rPr>
                <w:rFonts w:cs="Times New Roman"/>
                <w:b/>
              </w:rPr>
            </w:pPr>
            <w:r>
              <w:rPr>
                <w:rFonts w:cs="Times New Roman"/>
                <w:b/>
              </w:rPr>
              <w:t>-</w:t>
            </w:r>
          </w:p>
        </w:tc>
      </w:tr>
      <w:tr w:rsidR="00E72772" w14:paraId="09C9E15E" w14:textId="77777777" w:rsidTr="00E72772">
        <w:trPr>
          <w:trHeight w:val="300"/>
        </w:trPr>
        <w:tc>
          <w:tcPr>
            <w:tcW w:w="554" w:type="dxa"/>
            <w:shd w:val="clear" w:color="auto" w:fill="FFFFFF"/>
          </w:tcPr>
          <w:p w14:paraId="057BA9F6" w14:textId="77777777" w:rsidR="00E72772" w:rsidRPr="00444202" w:rsidRDefault="00E72772" w:rsidP="00444202">
            <w:pPr>
              <w:snapToGrid w:val="0"/>
              <w:jc w:val="center"/>
              <w:rPr>
                <w:rFonts w:cs="Times New Roman"/>
                <w:b/>
              </w:rPr>
            </w:pPr>
            <w:r w:rsidRPr="00444202">
              <w:rPr>
                <w:rFonts w:cs="Times New Roman"/>
                <w:b/>
              </w:rPr>
              <w:t>4</w:t>
            </w:r>
          </w:p>
        </w:tc>
        <w:tc>
          <w:tcPr>
            <w:tcW w:w="9154" w:type="dxa"/>
            <w:gridSpan w:val="3"/>
            <w:shd w:val="clear" w:color="auto" w:fill="FFFFFF"/>
            <w:vAlign w:val="center"/>
          </w:tcPr>
          <w:p w14:paraId="7433FEFB" w14:textId="77777777" w:rsidR="00E72772" w:rsidRPr="00444202" w:rsidRDefault="00E72772" w:rsidP="00444202">
            <w:pPr>
              <w:snapToGrid w:val="0"/>
              <w:jc w:val="center"/>
              <w:rPr>
                <w:rFonts w:cs="Times New Roman"/>
                <w:b/>
              </w:rPr>
            </w:pPr>
            <w:r w:rsidRPr="00444202">
              <w:rPr>
                <w:rFonts w:cs="Times New Roman"/>
                <w:b/>
                <w:caps/>
              </w:rPr>
              <w:t>Объекты в иных областях деятельности, необходимые для осуществления полномочий в связи с решением вопросов местного значения поселения</w:t>
            </w:r>
          </w:p>
        </w:tc>
      </w:tr>
      <w:tr w:rsidR="00E72772" w14:paraId="3DC11D2F" w14:textId="77777777" w:rsidTr="00E72772">
        <w:trPr>
          <w:trHeight w:val="300"/>
        </w:trPr>
        <w:tc>
          <w:tcPr>
            <w:tcW w:w="554" w:type="dxa"/>
            <w:shd w:val="clear" w:color="auto" w:fill="FFFFFF"/>
          </w:tcPr>
          <w:p w14:paraId="20D78221" w14:textId="77777777" w:rsidR="00E72772" w:rsidRPr="00444202" w:rsidRDefault="00E72772" w:rsidP="00444202">
            <w:pPr>
              <w:snapToGrid w:val="0"/>
              <w:jc w:val="center"/>
              <w:rPr>
                <w:rFonts w:cs="Times New Roman"/>
              </w:rPr>
            </w:pPr>
            <w:r w:rsidRPr="00444202">
              <w:rPr>
                <w:rFonts w:cs="Times New Roman"/>
              </w:rPr>
              <w:t>4.1</w:t>
            </w:r>
          </w:p>
        </w:tc>
        <w:tc>
          <w:tcPr>
            <w:tcW w:w="6568" w:type="dxa"/>
            <w:shd w:val="clear" w:color="auto" w:fill="FFFFFF"/>
            <w:vAlign w:val="center"/>
          </w:tcPr>
          <w:p w14:paraId="06A8018F" w14:textId="77777777" w:rsidR="00E72772" w:rsidRPr="00444202" w:rsidRDefault="00E72772" w:rsidP="00444202">
            <w:pPr>
              <w:snapToGrid w:val="0"/>
              <w:rPr>
                <w:rFonts w:cs="Times New Roman"/>
              </w:rPr>
            </w:pPr>
            <w:r w:rsidRPr="00444202">
              <w:rPr>
                <w:rFonts w:cs="Times New Roman"/>
                <w:b/>
                <w:bCs/>
              </w:rPr>
              <w:t>АДМИНИСТРАТИВНЫЕ ЗДАНИЯ</w:t>
            </w:r>
          </w:p>
        </w:tc>
        <w:tc>
          <w:tcPr>
            <w:tcW w:w="885" w:type="dxa"/>
            <w:shd w:val="clear" w:color="auto" w:fill="FFFFFF"/>
            <w:vAlign w:val="center"/>
          </w:tcPr>
          <w:p w14:paraId="76508F0E" w14:textId="77777777" w:rsidR="00E72772" w:rsidRPr="00444202" w:rsidRDefault="00E72772" w:rsidP="00444202">
            <w:pPr>
              <w:snapToGrid w:val="0"/>
              <w:jc w:val="center"/>
              <w:rPr>
                <w:rFonts w:cs="Times New Roman"/>
                <w:b/>
              </w:rPr>
            </w:pPr>
          </w:p>
        </w:tc>
        <w:tc>
          <w:tcPr>
            <w:tcW w:w="1701" w:type="dxa"/>
            <w:shd w:val="clear" w:color="auto" w:fill="FFFFFF"/>
          </w:tcPr>
          <w:p w14:paraId="0B8D1090" w14:textId="77777777" w:rsidR="00E72772" w:rsidRPr="00444202" w:rsidRDefault="00E72772" w:rsidP="00444202">
            <w:pPr>
              <w:snapToGrid w:val="0"/>
              <w:jc w:val="center"/>
              <w:rPr>
                <w:rFonts w:cs="Times New Roman"/>
                <w:b/>
              </w:rPr>
            </w:pPr>
          </w:p>
        </w:tc>
      </w:tr>
      <w:tr w:rsidR="00E72772" w14:paraId="28A62447" w14:textId="77777777" w:rsidTr="00E72772">
        <w:trPr>
          <w:trHeight w:val="300"/>
        </w:trPr>
        <w:tc>
          <w:tcPr>
            <w:tcW w:w="554" w:type="dxa"/>
            <w:shd w:val="clear" w:color="auto" w:fill="FFFFFF"/>
          </w:tcPr>
          <w:p w14:paraId="348968BF" w14:textId="77777777" w:rsidR="00E72772" w:rsidRPr="00444202" w:rsidRDefault="00E72772" w:rsidP="00444202">
            <w:pPr>
              <w:snapToGrid w:val="0"/>
              <w:jc w:val="center"/>
              <w:rPr>
                <w:rFonts w:cs="Times New Roman"/>
              </w:rPr>
            </w:pPr>
          </w:p>
        </w:tc>
        <w:tc>
          <w:tcPr>
            <w:tcW w:w="6568" w:type="dxa"/>
            <w:shd w:val="clear" w:color="auto" w:fill="FFFFFF"/>
            <w:vAlign w:val="center"/>
          </w:tcPr>
          <w:p w14:paraId="1684249B" w14:textId="77777777" w:rsidR="00E72772" w:rsidRPr="00444202" w:rsidRDefault="00E72772" w:rsidP="00DC552E">
            <w:pPr>
              <w:pStyle w:val="3f1"/>
              <w:shd w:val="clear" w:color="auto" w:fill="FFFFFF"/>
              <w:jc w:val="both"/>
              <w:rPr>
                <w:sz w:val="24"/>
                <w:szCs w:val="24"/>
              </w:rPr>
            </w:pPr>
            <w:r w:rsidRPr="00DC552E">
              <w:rPr>
                <w:rFonts w:eastAsia="Times New Roman"/>
                <w:bCs/>
                <w:sz w:val="24"/>
                <w:szCs w:val="24"/>
              </w:rPr>
              <w:t>Размещение объектов, иных территорий и (или) зон местного значения не предусмотрено.</w:t>
            </w:r>
          </w:p>
        </w:tc>
        <w:tc>
          <w:tcPr>
            <w:tcW w:w="885" w:type="dxa"/>
            <w:shd w:val="clear" w:color="auto" w:fill="FFFFFF"/>
            <w:vAlign w:val="center"/>
          </w:tcPr>
          <w:p w14:paraId="667D1125" w14:textId="77777777" w:rsidR="00E72772" w:rsidRPr="00444202" w:rsidRDefault="00E72772" w:rsidP="00444202">
            <w:pPr>
              <w:snapToGrid w:val="0"/>
              <w:jc w:val="center"/>
              <w:rPr>
                <w:rFonts w:cs="Times New Roman"/>
              </w:rPr>
            </w:pPr>
            <w:r>
              <w:rPr>
                <w:rFonts w:cs="Times New Roman"/>
              </w:rPr>
              <w:t>-</w:t>
            </w:r>
          </w:p>
        </w:tc>
        <w:tc>
          <w:tcPr>
            <w:tcW w:w="1701" w:type="dxa"/>
            <w:shd w:val="clear" w:color="auto" w:fill="FFFFFF"/>
            <w:vAlign w:val="center"/>
          </w:tcPr>
          <w:p w14:paraId="6707932D" w14:textId="77777777" w:rsidR="00E72772" w:rsidRPr="00444202" w:rsidRDefault="00E72772" w:rsidP="00444202">
            <w:pPr>
              <w:snapToGrid w:val="0"/>
              <w:jc w:val="center"/>
              <w:rPr>
                <w:rFonts w:cs="Times New Roman"/>
              </w:rPr>
            </w:pPr>
            <w:r>
              <w:rPr>
                <w:rFonts w:cs="Times New Roman"/>
              </w:rPr>
              <w:t>-</w:t>
            </w:r>
          </w:p>
        </w:tc>
      </w:tr>
      <w:tr w:rsidR="00E72772" w14:paraId="06CBD322" w14:textId="77777777" w:rsidTr="00E72772">
        <w:trPr>
          <w:trHeight w:val="300"/>
        </w:trPr>
        <w:tc>
          <w:tcPr>
            <w:tcW w:w="554" w:type="dxa"/>
            <w:shd w:val="clear" w:color="auto" w:fill="FFFFFF"/>
            <w:vAlign w:val="center"/>
          </w:tcPr>
          <w:p w14:paraId="08CA8619" w14:textId="77777777" w:rsidR="00E72772" w:rsidRPr="00444202" w:rsidRDefault="00E72772" w:rsidP="00444202">
            <w:pPr>
              <w:snapToGrid w:val="0"/>
              <w:jc w:val="center"/>
              <w:rPr>
                <w:rFonts w:cs="Times New Roman"/>
              </w:rPr>
            </w:pPr>
            <w:r w:rsidRPr="00444202">
              <w:rPr>
                <w:rFonts w:cs="Times New Roman"/>
              </w:rPr>
              <w:lastRenderedPageBreak/>
              <w:t>4.2</w:t>
            </w:r>
          </w:p>
        </w:tc>
        <w:tc>
          <w:tcPr>
            <w:tcW w:w="6568" w:type="dxa"/>
            <w:shd w:val="clear" w:color="auto" w:fill="FFFFFF"/>
            <w:vAlign w:val="center"/>
          </w:tcPr>
          <w:p w14:paraId="5C871970" w14:textId="77777777" w:rsidR="00E72772" w:rsidRPr="00444202" w:rsidRDefault="00E72772" w:rsidP="00444202">
            <w:pPr>
              <w:snapToGrid w:val="0"/>
              <w:jc w:val="center"/>
              <w:rPr>
                <w:rFonts w:cs="Times New Roman"/>
                <w:b/>
              </w:rPr>
            </w:pPr>
            <w:r w:rsidRPr="00444202">
              <w:rPr>
                <w:rFonts w:cs="Times New Roman"/>
                <w:b/>
              </w:rPr>
              <w:t>УЧРЕЖДЕНИЯ КУЛЬТУРЫ И ИСКУССТВА</w:t>
            </w:r>
          </w:p>
        </w:tc>
        <w:tc>
          <w:tcPr>
            <w:tcW w:w="885" w:type="dxa"/>
            <w:shd w:val="clear" w:color="auto" w:fill="FFFFFF"/>
            <w:vAlign w:val="center"/>
          </w:tcPr>
          <w:p w14:paraId="45E7CBE8" w14:textId="77777777" w:rsidR="00E72772" w:rsidRPr="00444202" w:rsidRDefault="00E72772" w:rsidP="00444202">
            <w:pPr>
              <w:snapToGrid w:val="0"/>
              <w:jc w:val="center"/>
              <w:rPr>
                <w:rFonts w:cs="Times New Roman"/>
              </w:rPr>
            </w:pPr>
          </w:p>
        </w:tc>
        <w:tc>
          <w:tcPr>
            <w:tcW w:w="1701" w:type="dxa"/>
            <w:shd w:val="clear" w:color="auto" w:fill="FFFFFF"/>
            <w:vAlign w:val="center"/>
          </w:tcPr>
          <w:p w14:paraId="68866489" w14:textId="77777777" w:rsidR="00E72772" w:rsidRPr="00444202" w:rsidRDefault="00E72772" w:rsidP="00444202">
            <w:pPr>
              <w:snapToGrid w:val="0"/>
              <w:jc w:val="center"/>
              <w:rPr>
                <w:rFonts w:cs="Times New Roman"/>
              </w:rPr>
            </w:pPr>
          </w:p>
        </w:tc>
      </w:tr>
      <w:tr w:rsidR="00E72772" w14:paraId="3ABC9F91" w14:textId="77777777" w:rsidTr="00E72772">
        <w:trPr>
          <w:trHeight w:val="300"/>
        </w:trPr>
        <w:tc>
          <w:tcPr>
            <w:tcW w:w="554" w:type="dxa"/>
            <w:shd w:val="clear" w:color="auto" w:fill="FFFFFF"/>
            <w:vAlign w:val="center"/>
          </w:tcPr>
          <w:p w14:paraId="546F8063" w14:textId="77777777" w:rsidR="00E72772" w:rsidRPr="00444202" w:rsidRDefault="00E72772" w:rsidP="003E4868">
            <w:pPr>
              <w:snapToGrid w:val="0"/>
              <w:jc w:val="center"/>
              <w:rPr>
                <w:rFonts w:cs="Times New Roman"/>
              </w:rPr>
            </w:pPr>
          </w:p>
        </w:tc>
        <w:tc>
          <w:tcPr>
            <w:tcW w:w="6568" w:type="dxa"/>
            <w:shd w:val="clear" w:color="auto" w:fill="FFFFFF"/>
            <w:vAlign w:val="center"/>
          </w:tcPr>
          <w:p w14:paraId="549D4947" w14:textId="77777777" w:rsidR="00E72772" w:rsidRPr="00444202" w:rsidRDefault="00E72772" w:rsidP="003E4868">
            <w:pPr>
              <w:jc w:val="both"/>
              <w:rPr>
                <w:rFonts w:cs="Times New Roman"/>
                <w:color w:val="000000"/>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885" w:type="dxa"/>
            <w:shd w:val="clear" w:color="auto" w:fill="FFFFFF"/>
            <w:vAlign w:val="center"/>
          </w:tcPr>
          <w:p w14:paraId="3111178A" w14:textId="77777777" w:rsidR="00E72772" w:rsidRPr="00444202" w:rsidRDefault="00E72772" w:rsidP="003E4868">
            <w:pPr>
              <w:snapToGrid w:val="0"/>
              <w:jc w:val="center"/>
              <w:rPr>
                <w:rFonts w:cs="Times New Roman"/>
              </w:rPr>
            </w:pPr>
            <w:r>
              <w:rPr>
                <w:rFonts w:cs="Times New Roman"/>
              </w:rPr>
              <w:t>-</w:t>
            </w:r>
          </w:p>
        </w:tc>
        <w:tc>
          <w:tcPr>
            <w:tcW w:w="1701" w:type="dxa"/>
            <w:shd w:val="clear" w:color="auto" w:fill="FFFFFF"/>
            <w:vAlign w:val="center"/>
          </w:tcPr>
          <w:p w14:paraId="77C0CE70" w14:textId="77777777" w:rsidR="00E72772" w:rsidRPr="00444202" w:rsidRDefault="00E72772" w:rsidP="003E4868">
            <w:pPr>
              <w:snapToGrid w:val="0"/>
              <w:jc w:val="center"/>
              <w:rPr>
                <w:rFonts w:cs="Times New Roman"/>
                <w:b/>
              </w:rPr>
            </w:pPr>
            <w:r>
              <w:rPr>
                <w:rFonts w:cs="Times New Roman"/>
                <w:b/>
              </w:rPr>
              <w:t>-</w:t>
            </w:r>
          </w:p>
        </w:tc>
      </w:tr>
    </w:tbl>
    <w:p w14:paraId="71424155" w14:textId="77777777" w:rsidR="00A25EB3" w:rsidRPr="00E72772" w:rsidRDefault="00A25EB3" w:rsidP="00023C0A">
      <w:pPr>
        <w:pStyle w:val="11"/>
        <w:rPr>
          <w:color w:val="FF0000"/>
          <w:lang w:val="ru-RU"/>
        </w:rPr>
      </w:pPr>
      <w:bookmarkStart w:id="93" w:name="_Toc9845038"/>
      <w:bookmarkStart w:id="94" w:name="_Toc21505938"/>
      <w:r w:rsidRPr="00E72772">
        <w:rPr>
          <w:lang w:val="ru-RU"/>
        </w:rPr>
        <w:t>8. Обоснование выбранного варианта размещения объектов местного значения</w:t>
      </w:r>
      <w:bookmarkEnd w:id="93"/>
      <w:bookmarkEnd w:id="94"/>
    </w:p>
    <w:p w14:paraId="15D15AE9" w14:textId="77777777" w:rsidR="002126E4" w:rsidRPr="00D35BFA" w:rsidRDefault="002126E4" w:rsidP="002126E4">
      <w:pPr>
        <w:pStyle w:val="Default"/>
        <w:ind w:firstLine="567"/>
        <w:jc w:val="both"/>
        <w:rPr>
          <w:color w:val="auto"/>
        </w:rPr>
      </w:pPr>
      <w:r w:rsidRPr="00D35BFA">
        <w:rPr>
          <w:color w:val="auto"/>
        </w:rPr>
        <w:t xml:space="preserve">Обоснование выбранного варианта планируемого размещения объектов местного значения, установленных в планах и программах комплексного социально-экономического развития, выполнялось с соблюдением проведения следующих обязательных этапов: </w:t>
      </w:r>
    </w:p>
    <w:p w14:paraId="1B994808" w14:textId="77777777" w:rsidR="002126E4" w:rsidRPr="00D35BFA" w:rsidRDefault="002126E4" w:rsidP="002126E4">
      <w:pPr>
        <w:pStyle w:val="Default"/>
        <w:ind w:firstLine="567"/>
        <w:jc w:val="both"/>
        <w:rPr>
          <w:color w:val="auto"/>
        </w:rPr>
      </w:pPr>
      <w:r w:rsidRPr="00D35BFA">
        <w:rPr>
          <w:color w:val="auto"/>
        </w:rPr>
        <w:t xml:space="preserve">- анализ состояния и использования территории; </w:t>
      </w:r>
    </w:p>
    <w:p w14:paraId="626D14E6" w14:textId="77777777" w:rsidR="002126E4" w:rsidRPr="00D35BFA" w:rsidRDefault="002126E4" w:rsidP="002126E4">
      <w:pPr>
        <w:pStyle w:val="Default"/>
        <w:ind w:firstLine="567"/>
        <w:jc w:val="both"/>
        <w:rPr>
          <w:color w:val="auto"/>
        </w:rPr>
      </w:pPr>
      <w:r w:rsidRPr="00D35BFA">
        <w:rPr>
          <w:color w:val="auto"/>
        </w:rPr>
        <w:t xml:space="preserve">- определение возможных направлений развития территории; </w:t>
      </w:r>
    </w:p>
    <w:p w14:paraId="0DC7AC07" w14:textId="77777777" w:rsidR="002126E4" w:rsidRPr="00D35BFA" w:rsidRDefault="002126E4" w:rsidP="002126E4">
      <w:pPr>
        <w:pStyle w:val="Default"/>
        <w:ind w:firstLine="567"/>
        <w:jc w:val="both"/>
        <w:rPr>
          <w:color w:val="auto"/>
        </w:rPr>
      </w:pPr>
      <w:r w:rsidRPr="00D35BFA">
        <w:rPr>
          <w:color w:val="auto"/>
        </w:rPr>
        <w:t xml:space="preserve">- прогнозируемые ограничения использования территории. </w:t>
      </w:r>
    </w:p>
    <w:p w14:paraId="401F2E4F" w14:textId="77777777" w:rsidR="002126E4" w:rsidRPr="00D35BFA" w:rsidRDefault="002126E4" w:rsidP="002126E4">
      <w:pPr>
        <w:pStyle w:val="Default"/>
        <w:ind w:firstLine="567"/>
        <w:jc w:val="both"/>
        <w:rPr>
          <w:color w:val="auto"/>
        </w:rPr>
      </w:pPr>
      <w:r w:rsidRPr="00D35BFA">
        <w:rPr>
          <w:color w:val="auto"/>
        </w:rPr>
        <w:t xml:space="preserve">Обоснование проводилось для каждого рассматриваемого объекта. В случае указания в программе конкретного места размещения объекта, учитывались особенности проведения обоснований в этой ситуации, к которым относится ограниченность по площади территории, которая находится в населённом пункте или другой конкретно указанной части муниципального образования и занимает определенное место в составе принятых в генеральном плане градостроительных решений, учет которых является обязательным условием проведения обоснований. </w:t>
      </w:r>
    </w:p>
    <w:p w14:paraId="07405529" w14:textId="77777777" w:rsidR="002126E4" w:rsidRPr="00D35BFA" w:rsidRDefault="002126E4" w:rsidP="002126E4">
      <w:pPr>
        <w:pStyle w:val="Default"/>
        <w:ind w:firstLine="567"/>
        <w:jc w:val="both"/>
        <w:rPr>
          <w:color w:val="auto"/>
        </w:rPr>
      </w:pPr>
      <w:r w:rsidRPr="00D35BFA">
        <w:rPr>
          <w:color w:val="auto"/>
        </w:rPr>
        <w:t xml:space="preserve">При этом определяются: функциональная зона и ограничения по использованию территории. </w:t>
      </w:r>
    </w:p>
    <w:p w14:paraId="4A0FABCF" w14:textId="77777777" w:rsidR="002126E4" w:rsidRPr="00D35BFA" w:rsidRDefault="002126E4" w:rsidP="002126E4">
      <w:pPr>
        <w:pStyle w:val="Default"/>
        <w:ind w:firstLine="567"/>
        <w:jc w:val="both"/>
        <w:rPr>
          <w:color w:val="auto"/>
        </w:rPr>
      </w:pPr>
      <w:r w:rsidRPr="00D35BFA">
        <w:rPr>
          <w:color w:val="auto"/>
        </w:rPr>
        <w:t xml:space="preserve">Все результаты по обоснованию выбранного варианта планируемого размещения объекта местного значения занесены в сводную </w:t>
      </w:r>
      <w:r w:rsidRPr="00D35BFA">
        <w:rPr>
          <w:bCs/>
          <w:color w:val="auto"/>
        </w:rPr>
        <w:t xml:space="preserve">таблицу </w:t>
      </w:r>
      <w:r w:rsidR="001F10B0">
        <w:rPr>
          <w:bCs/>
          <w:color w:val="auto"/>
        </w:rPr>
        <w:t>8.5</w:t>
      </w:r>
      <w:r w:rsidRPr="00D35BFA">
        <w:rPr>
          <w:bCs/>
          <w:color w:val="auto"/>
        </w:rPr>
        <w:t>.1.</w:t>
      </w:r>
    </w:p>
    <w:p w14:paraId="563EFA97" w14:textId="77777777" w:rsidR="002126E4" w:rsidRPr="00444202" w:rsidRDefault="00555E4F" w:rsidP="00023C0A">
      <w:pPr>
        <w:pStyle w:val="2"/>
      </w:pPr>
      <w:bookmarkStart w:id="95" w:name="_Toc9845039"/>
      <w:bookmarkStart w:id="96" w:name="_Toc21505939"/>
      <w:r w:rsidRPr="00444202">
        <w:t>8</w:t>
      </w:r>
      <w:r w:rsidR="002126E4" w:rsidRPr="00444202">
        <w:t>.1 Обоснование выбранного варианта размещения объектов электро-, тепло-, газо-, водоснабжения населения, водоотведение, установленных в планах и программах комплексного социально-экономического развития муниципального образования</w:t>
      </w:r>
      <w:bookmarkEnd w:id="95"/>
      <w:bookmarkEnd w:id="96"/>
    </w:p>
    <w:p w14:paraId="49205D41" w14:textId="77777777" w:rsidR="00E83B7B" w:rsidRPr="008673B2" w:rsidRDefault="00444F85" w:rsidP="008673B2">
      <w:pPr>
        <w:pStyle w:val="Default"/>
        <w:ind w:firstLine="567"/>
        <w:jc w:val="both"/>
        <w:rPr>
          <w:color w:val="auto"/>
        </w:rPr>
      </w:pPr>
      <w:r w:rsidRPr="008673B2">
        <w:rPr>
          <w:color w:val="auto"/>
        </w:rPr>
        <w:t>На основании сведений, представленных в разделе 5, в планах и программах комплексного социально-экономического развития муниципального образования</w:t>
      </w:r>
      <w:r w:rsidR="00E83B7B" w:rsidRPr="008673B2">
        <w:rPr>
          <w:color w:val="auto"/>
        </w:rPr>
        <w:t xml:space="preserve"> планируется следующие объекты:</w:t>
      </w:r>
    </w:p>
    <w:p w14:paraId="79A65DC0" w14:textId="77777777" w:rsidR="008673B2" w:rsidRPr="008673B2" w:rsidRDefault="00E83B7B" w:rsidP="008673B2">
      <w:pPr>
        <w:pStyle w:val="Default"/>
        <w:ind w:firstLine="567"/>
        <w:jc w:val="both"/>
      </w:pPr>
      <w:r w:rsidRPr="008673B2">
        <w:rPr>
          <w:color w:val="auto"/>
        </w:rPr>
        <w:t xml:space="preserve">1. </w:t>
      </w:r>
      <w:r w:rsidR="00D30088">
        <w:t>Перевооружение котельных</w:t>
      </w:r>
      <w:r w:rsidR="008673B2" w:rsidRPr="008673B2">
        <w:t xml:space="preserve">. </w:t>
      </w:r>
    </w:p>
    <w:p w14:paraId="7E679877" w14:textId="77777777" w:rsidR="00E83B7B" w:rsidRPr="008673B2" w:rsidRDefault="008673B2" w:rsidP="008673B2">
      <w:pPr>
        <w:pStyle w:val="Default"/>
        <w:ind w:firstLine="567"/>
        <w:jc w:val="both"/>
        <w:rPr>
          <w:color w:val="auto"/>
        </w:rPr>
      </w:pPr>
      <w:r w:rsidRPr="008673B2">
        <w:t>2. Замена ветхих т/сетей.</w:t>
      </w:r>
    </w:p>
    <w:p w14:paraId="67510809" w14:textId="77777777" w:rsidR="00E83B7B" w:rsidRPr="008673B2" w:rsidRDefault="008673B2" w:rsidP="008673B2">
      <w:pPr>
        <w:pStyle w:val="Default"/>
        <w:ind w:firstLine="567"/>
        <w:jc w:val="both"/>
        <w:rPr>
          <w:color w:val="auto"/>
        </w:rPr>
      </w:pPr>
      <w:r w:rsidRPr="008673B2">
        <w:rPr>
          <w:color w:val="auto"/>
        </w:rPr>
        <w:t>3</w:t>
      </w:r>
      <w:r w:rsidR="00E83B7B" w:rsidRPr="008673B2">
        <w:rPr>
          <w:color w:val="auto"/>
        </w:rPr>
        <w:t xml:space="preserve">. </w:t>
      </w:r>
      <w:r w:rsidRPr="008673B2">
        <w:t>Реконструкция сетей водоснабжения</w:t>
      </w:r>
    </w:p>
    <w:p w14:paraId="2AAE3662" w14:textId="77777777" w:rsidR="008673B2" w:rsidRPr="008673B2" w:rsidRDefault="008673B2" w:rsidP="008673B2">
      <w:pPr>
        <w:ind w:firstLine="567"/>
        <w:jc w:val="both"/>
        <w:rPr>
          <w:color w:val="000000"/>
          <w:lang w:eastAsia="ru-RU"/>
        </w:rPr>
      </w:pPr>
      <w:r w:rsidRPr="008673B2">
        <w:t>4</w:t>
      </w:r>
      <w:r w:rsidR="00E83B7B" w:rsidRPr="008673B2">
        <w:t xml:space="preserve">. </w:t>
      </w:r>
      <w:r w:rsidRPr="008673B2">
        <w:rPr>
          <w:color w:val="000000"/>
          <w:lang w:eastAsia="ru-RU"/>
        </w:rPr>
        <w:t xml:space="preserve">Реконструкция очистных сооружений. </w:t>
      </w:r>
    </w:p>
    <w:p w14:paraId="786923C4" w14:textId="77777777" w:rsidR="00E83B7B" w:rsidRPr="008673B2" w:rsidRDefault="008673B2" w:rsidP="008673B2">
      <w:pPr>
        <w:pStyle w:val="Default"/>
        <w:ind w:firstLine="567"/>
        <w:jc w:val="both"/>
        <w:rPr>
          <w:color w:val="auto"/>
        </w:rPr>
      </w:pPr>
      <w:r w:rsidRPr="008673B2">
        <w:t>5. Реконструкция канализационных сетей.</w:t>
      </w:r>
    </w:p>
    <w:p w14:paraId="748E120F" w14:textId="77777777" w:rsidR="00444F85" w:rsidRPr="00D35BFA" w:rsidRDefault="00444F85" w:rsidP="008673B2">
      <w:pPr>
        <w:pStyle w:val="Default"/>
        <w:ind w:firstLine="567"/>
        <w:jc w:val="both"/>
        <w:rPr>
          <w:color w:val="auto"/>
        </w:rPr>
      </w:pPr>
      <w:r w:rsidRPr="008673B2">
        <w:rPr>
          <w:color w:val="auto"/>
        </w:rPr>
        <w:t>В случае утверждения планов и муниципальных программ и принятия решений по созданию объектов местного значения</w:t>
      </w:r>
      <w:r w:rsidRPr="00D35BFA">
        <w:rPr>
          <w:color w:val="auto"/>
        </w:rPr>
        <w:t xml:space="preserve"> для исполнения полномочий в данной области, они подлежат обязательному обоснованию выбранного варианта размещения объекта и включению в Генеральный план.</w:t>
      </w:r>
    </w:p>
    <w:p w14:paraId="0957AD08" w14:textId="77777777" w:rsidR="00444F85" w:rsidRPr="00D35BFA" w:rsidRDefault="00444F85" w:rsidP="00444F85">
      <w:pPr>
        <w:pStyle w:val="26"/>
        <w:widowControl w:val="0"/>
        <w:spacing w:line="240" w:lineRule="auto"/>
        <w:ind w:firstLine="567"/>
      </w:pPr>
      <w:r w:rsidRPr="00D35BFA">
        <w:t xml:space="preserve">Все результаты по обоснованию выбранного варианта планируемого размещения объекта местного значения должны быть занесены в сводную таблицу </w:t>
      </w:r>
      <w:r>
        <w:t>8</w:t>
      </w:r>
      <w:r w:rsidRPr="00D35BFA">
        <w:t>.5.1.</w:t>
      </w:r>
    </w:p>
    <w:p w14:paraId="0395CED2" w14:textId="77777777" w:rsidR="002126E4" w:rsidRPr="001A0F36" w:rsidRDefault="00555E4F" w:rsidP="00023C0A">
      <w:pPr>
        <w:pStyle w:val="2"/>
      </w:pPr>
      <w:bookmarkStart w:id="97" w:name="_Toc9845040"/>
      <w:bookmarkStart w:id="98" w:name="_Toc21505940"/>
      <w:r>
        <w:lastRenderedPageBreak/>
        <w:t>8</w:t>
      </w:r>
      <w:r w:rsidR="002126E4" w:rsidRPr="001A0F36">
        <w:t>.2 Обоснование выбранного варианта размещения объектов автомобильных дорог в границах населенных пунктов МО, установленных в планах и программах комплексного социально-экономического развития муниципального образования</w:t>
      </w:r>
      <w:bookmarkEnd w:id="97"/>
      <w:bookmarkEnd w:id="98"/>
    </w:p>
    <w:p w14:paraId="252C09A2" w14:textId="77777777" w:rsidR="009A4B4F" w:rsidRDefault="002126E4" w:rsidP="00D67558">
      <w:pPr>
        <w:pStyle w:val="Default"/>
        <w:ind w:firstLine="567"/>
        <w:jc w:val="both"/>
      </w:pPr>
      <w:r w:rsidRPr="00D35BFA">
        <w:rPr>
          <w:color w:val="auto"/>
        </w:rPr>
        <w:t xml:space="preserve">На основании сведений, представленных в разделе 5, в планах и программах комплексного социально-экономического развития муниципального образования </w:t>
      </w:r>
      <w:r w:rsidR="00D67558">
        <w:rPr>
          <w:color w:val="auto"/>
        </w:rPr>
        <w:t xml:space="preserve">не </w:t>
      </w:r>
      <w:r w:rsidR="00D67558" w:rsidRPr="00D35BFA">
        <w:rPr>
          <w:bCs/>
          <w:color w:val="auto"/>
        </w:rPr>
        <w:t xml:space="preserve">предусматривается создание </w:t>
      </w:r>
      <w:r w:rsidR="00D67558" w:rsidRPr="001A0F36">
        <w:t>объектов</w:t>
      </w:r>
      <w:r w:rsidRPr="00D35BFA">
        <w:rPr>
          <w:bCs/>
          <w:color w:val="auto"/>
        </w:rPr>
        <w:t xml:space="preserve"> автомобильных дорог</w:t>
      </w:r>
      <w:r w:rsidR="00D67558">
        <w:rPr>
          <w:bCs/>
          <w:color w:val="auto"/>
        </w:rPr>
        <w:t>.</w:t>
      </w:r>
      <w:r w:rsidRPr="00D35BFA">
        <w:rPr>
          <w:bCs/>
          <w:color w:val="auto"/>
        </w:rPr>
        <w:t xml:space="preserve"> </w:t>
      </w:r>
    </w:p>
    <w:p w14:paraId="257A604C" w14:textId="77777777" w:rsidR="002126E4" w:rsidRPr="00D35BFA" w:rsidRDefault="002126E4" w:rsidP="002126E4">
      <w:pPr>
        <w:pStyle w:val="Default"/>
        <w:ind w:firstLine="567"/>
        <w:jc w:val="both"/>
        <w:rPr>
          <w:color w:val="auto"/>
        </w:rPr>
      </w:pPr>
      <w:r w:rsidRPr="00D35BFA">
        <w:rPr>
          <w:color w:val="auto"/>
        </w:rPr>
        <w:t>В случае утверждения планов и муниципальных программ и принятия решений по созданию объектов местного значения для исполнения полномочий в данной области, они подлежат обязательному обоснованию выбранного варианта размещения объекта и включению в Генеральный план.</w:t>
      </w:r>
    </w:p>
    <w:p w14:paraId="62CD1248" w14:textId="77777777" w:rsidR="002126E4" w:rsidRPr="00D35BFA" w:rsidRDefault="002126E4" w:rsidP="002126E4">
      <w:pPr>
        <w:pStyle w:val="26"/>
        <w:widowControl w:val="0"/>
        <w:spacing w:line="240" w:lineRule="auto"/>
        <w:ind w:firstLine="567"/>
      </w:pPr>
      <w:r w:rsidRPr="00D35BFA">
        <w:t xml:space="preserve">Все результаты по обоснованию выбранного варианта планируемого размещения объекта местного значения должны быть занесены в сводную таблицу </w:t>
      </w:r>
      <w:r w:rsidR="001F10B0">
        <w:t>8</w:t>
      </w:r>
      <w:r w:rsidRPr="00D35BFA">
        <w:t>.5.1.</w:t>
      </w:r>
    </w:p>
    <w:p w14:paraId="704349B7" w14:textId="77777777" w:rsidR="002126E4" w:rsidRPr="001A0F36" w:rsidRDefault="00555E4F" w:rsidP="00023C0A">
      <w:pPr>
        <w:pStyle w:val="2"/>
      </w:pPr>
      <w:bookmarkStart w:id="99" w:name="_Toc9845041"/>
      <w:bookmarkStart w:id="100" w:name="_Toc21505941"/>
      <w:r>
        <w:t>8</w:t>
      </w:r>
      <w:r w:rsidR="002126E4" w:rsidRPr="001A0F36">
        <w:t>.3 Обоснование выбранного варианта размещения объектов физической культуры и массового спорта,</w:t>
      </w:r>
      <w:r w:rsidR="002126E4">
        <w:t xml:space="preserve"> </w:t>
      </w:r>
      <w:r w:rsidR="002126E4" w:rsidRPr="00C844BB">
        <w:t>образования, здравоохранения</w:t>
      </w:r>
      <w:r w:rsidR="002126E4">
        <w:t>,</w:t>
      </w:r>
      <w:r w:rsidR="002126E4" w:rsidRPr="001A0F36">
        <w:t xml:space="preserve"> установленных в планах и программах комплексного социально-экономического развития муниципального образования</w:t>
      </w:r>
      <w:bookmarkEnd w:id="99"/>
      <w:bookmarkEnd w:id="100"/>
    </w:p>
    <w:p w14:paraId="606FF175" w14:textId="77777777" w:rsidR="002126E4" w:rsidRPr="00B951C5" w:rsidRDefault="00D30088" w:rsidP="00E72772">
      <w:pPr>
        <w:pStyle w:val="Default"/>
        <w:ind w:firstLine="709"/>
        <w:jc w:val="both"/>
        <w:rPr>
          <w:rFonts w:cs="Calibri"/>
          <w:color w:val="auto"/>
          <w:lang w:eastAsia="ar-SA"/>
        </w:rPr>
      </w:pPr>
      <w:r w:rsidRPr="00D35BFA">
        <w:rPr>
          <w:color w:val="auto"/>
        </w:rPr>
        <w:t xml:space="preserve">На основании сведений, представленных в разделе 5, в планах и программах комплексного социально-экономического развития муниципального образования </w:t>
      </w:r>
      <w:r>
        <w:rPr>
          <w:color w:val="auto"/>
        </w:rPr>
        <w:t xml:space="preserve">не </w:t>
      </w:r>
      <w:r w:rsidRPr="00D35BFA">
        <w:rPr>
          <w:bCs/>
          <w:color w:val="auto"/>
        </w:rPr>
        <w:t>предусматривается создание</w:t>
      </w:r>
      <w:r w:rsidR="002126E4" w:rsidRPr="00B951C5">
        <w:rPr>
          <w:rFonts w:cs="Calibri"/>
          <w:color w:val="auto"/>
          <w:lang w:eastAsia="ar-SA"/>
        </w:rPr>
        <w:t xml:space="preserve"> объектов физической культуры и массового спорта, образования, здравоохранения</w:t>
      </w:r>
      <w:r w:rsidR="00C00FD3">
        <w:rPr>
          <w:rFonts w:cs="Calibri"/>
          <w:color w:val="auto"/>
          <w:lang w:eastAsia="ar-SA"/>
        </w:rPr>
        <w:t>.</w:t>
      </w:r>
    </w:p>
    <w:p w14:paraId="418EF8A2" w14:textId="77777777" w:rsidR="00B951C5" w:rsidRDefault="00B951C5" w:rsidP="00E72772">
      <w:pPr>
        <w:pStyle w:val="Default"/>
        <w:ind w:firstLine="709"/>
        <w:jc w:val="both"/>
      </w:pPr>
    </w:p>
    <w:p w14:paraId="24E5449B" w14:textId="77777777" w:rsidR="002126E4" w:rsidRDefault="002126E4" w:rsidP="00E72772">
      <w:pPr>
        <w:pStyle w:val="26"/>
        <w:widowControl w:val="0"/>
        <w:spacing w:after="0" w:line="240" w:lineRule="auto"/>
        <w:ind w:firstLine="709"/>
        <w:jc w:val="both"/>
      </w:pPr>
      <w:r w:rsidRPr="00D35BFA">
        <w:t xml:space="preserve">В случае утверждения планов и муниципальных программ и принятия решений по созданию объектов местного значения для исполнения полномочий в данной области, они подлежат обязательному обоснованию выбранного варианта размещения объекта и включению в Генеральный план. </w:t>
      </w:r>
    </w:p>
    <w:p w14:paraId="0A85BB6A" w14:textId="77777777" w:rsidR="002126E4" w:rsidRPr="00D35BFA" w:rsidRDefault="002126E4" w:rsidP="00E72772">
      <w:pPr>
        <w:pStyle w:val="26"/>
        <w:widowControl w:val="0"/>
        <w:spacing w:after="0" w:line="240" w:lineRule="auto"/>
        <w:ind w:firstLine="709"/>
        <w:jc w:val="both"/>
      </w:pPr>
      <w:r w:rsidRPr="00D35BFA">
        <w:t xml:space="preserve">Все результаты по обоснованию выбранного варианта планируемого размещения объекта местного значения должны быть занесены в сводную таблицу </w:t>
      </w:r>
      <w:r w:rsidR="001F10B0">
        <w:t>8.5</w:t>
      </w:r>
      <w:r w:rsidRPr="00D35BFA">
        <w:t>.1.</w:t>
      </w:r>
    </w:p>
    <w:p w14:paraId="47738176" w14:textId="77777777" w:rsidR="002126E4" w:rsidRPr="001A0F36" w:rsidRDefault="00555E4F" w:rsidP="00023C0A">
      <w:pPr>
        <w:pStyle w:val="2"/>
      </w:pPr>
      <w:bookmarkStart w:id="101" w:name="_Toc9845042"/>
      <w:bookmarkStart w:id="102" w:name="_Toc21505942"/>
      <w:r>
        <w:t>8</w:t>
      </w:r>
      <w:r w:rsidR="002126E4" w:rsidRPr="001A0F36">
        <w:t>.4 Обоснование выбранного варианта размещения объектов в иных областях деятельности, необходимых для осуществления полномочий в связи с решением вопросов местного значения МО, установленных в планах и программах комплексного социально-экономического развития муниципального образования</w:t>
      </w:r>
      <w:bookmarkEnd w:id="101"/>
      <w:bookmarkEnd w:id="102"/>
    </w:p>
    <w:p w14:paraId="353A6F4C" w14:textId="77777777" w:rsidR="00B951C5" w:rsidRPr="00E72772" w:rsidRDefault="002126E4" w:rsidP="00E72772">
      <w:pPr>
        <w:pStyle w:val="Default"/>
        <w:ind w:firstLine="709"/>
        <w:jc w:val="both"/>
        <w:rPr>
          <w:color w:val="auto"/>
        </w:rPr>
      </w:pPr>
      <w:r w:rsidRPr="00D35BFA">
        <w:rPr>
          <w:color w:val="auto"/>
        </w:rPr>
        <w:t>На основании сведений, представленных в разделе 5, в планах и программах комплексного социально-экономического развития муниципального образования</w:t>
      </w:r>
      <w:r w:rsidR="00C00FD3">
        <w:rPr>
          <w:color w:val="auto"/>
        </w:rPr>
        <w:t>,</w:t>
      </w:r>
      <w:r w:rsidR="000E6D8D">
        <w:rPr>
          <w:color w:val="auto"/>
        </w:rPr>
        <w:t xml:space="preserve"> </w:t>
      </w:r>
      <w:r w:rsidRPr="00E72772">
        <w:rPr>
          <w:color w:val="auto"/>
        </w:rPr>
        <w:t>создание объектов в иных областях деятельности, необходимых для осуществления полномочий в связи с решением вопросов местного значения МО</w:t>
      </w:r>
      <w:r w:rsidR="00C00FD3" w:rsidRPr="00E72772">
        <w:rPr>
          <w:color w:val="auto"/>
        </w:rPr>
        <w:t xml:space="preserve"> не предусматривается.</w:t>
      </w:r>
    </w:p>
    <w:p w14:paraId="1DCC91E0" w14:textId="77777777" w:rsidR="002126E4" w:rsidRPr="00D35BFA" w:rsidRDefault="002126E4" w:rsidP="00E72772">
      <w:pPr>
        <w:pStyle w:val="Default"/>
        <w:ind w:firstLine="709"/>
        <w:jc w:val="both"/>
        <w:rPr>
          <w:color w:val="auto"/>
        </w:rPr>
      </w:pPr>
      <w:r w:rsidRPr="00D35BFA">
        <w:rPr>
          <w:color w:val="auto"/>
        </w:rPr>
        <w:t>В случае утверждения планов и муниципальных программ и принятия решений по созданию объектов местного значения для исполнения полномочий в данной области, они подлежат обязательному обоснованию выбранного варианта размещения объекта и включению в Генеральный план.</w:t>
      </w:r>
    </w:p>
    <w:p w14:paraId="4C04FAFE" w14:textId="77777777" w:rsidR="002126E4" w:rsidRPr="00E72772" w:rsidRDefault="002126E4" w:rsidP="00E72772">
      <w:pPr>
        <w:pStyle w:val="Default"/>
        <w:ind w:firstLine="709"/>
        <w:jc w:val="both"/>
        <w:rPr>
          <w:color w:val="auto"/>
        </w:rPr>
      </w:pPr>
      <w:r w:rsidRPr="00E72772">
        <w:rPr>
          <w:color w:val="auto"/>
        </w:rPr>
        <w:t xml:space="preserve">Все результаты по обоснованию выбранного варианта планируемого размещения объекта местного значения должны быть занесены в сводную таблицу </w:t>
      </w:r>
      <w:r w:rsidR="001F10B0" w:rsidRPr="00E72772">
        <w:rPr>
          <w:color w:val="auto"/>
        </w:rPr>
        <w:t>8</w:t>
      </w:r>
      <w:r w:rsidRPr="00E72772">
        <w:rPr>
          <w:color w:val="auto"/>
        </w:rPr>
        <w:t>.5.1.</w:t>
      </w:r>
    </w:p>
    <w:p w14:paraId="761DBA16" w14:textId="77777777" w:rsidR="00705666" w:rsidRPr="00F14C3E" w:rsidRDefault="00A348D3" w:rsidP="00023C0A">
      <w:pPr>
        <w:pStyle w:val="3"/>
      </w:pPr>
      <w:bookmarkStart w:id="103" w:name="_Toc9845043"/>
      <w:bookmarkStart w:id="104" w:name="_Toc21505943"/>
      <w:r>
        <w:lastRenderedPageBreak/>
        <w:t>8.4.1</w:t>
      </w:r>
      <w:r w:rsidR="00705666" w:rsidRPr="00F14C3E">
        <w:t xml:space="preserve"> Сведения об объектах культурного наследия, расположенных на территории муниципального образования</w:t>
      </w:r>
      <w:bookmarkEnd w:id="103"/>
      <w:bookmarkEnd w:id="104"/>
    </w:p>
    <w:p w14:paraId="6D78D9B2" w14:textId="77777777" w:rsidR="00705666" w:rsidRPr="00E72772" w:rsidRDefault="00705666" w:rsidP="00E72772">
      <w:pPr>
        <w:pStyle w:val="Default"/>
        <w:ind w:firstLine="709"/>
        <w:jc w:val="both"/>
        <w:rPr>
          <w:color w:val="auto"/>
        </w:rPr>
      </w:pPr>
      <w:r w:rsidRPr="00E72772">
        <w:rPr>
          <w:color w:val="auto"/>
        </w:rPr>
        <w:t>На территории муниципального образования</w:t>
      </w:r>
      <w:r w:rsidR="0069731E" w:rsidRPr="00E72772">
        <w:rPr>
          <w:color w:val="auto"/>
        </w:rPr>
        <w:t xml:space="preserve"> Новольвовское</w:t>
      </w:r>
      <w:r w:rsidRPr="00E72772">
        <w:rPr>
          <w:color w:val="auto"/>
        </w:rPr>
        <w:t xml:space="preserve"> </w:t>
      </w:r>
      <w:r w:rsidR="00577DE2" w:rsidRPr="00E72772">
        <w:rPr>
          <w:color w:val="auto"/>
        </w:rPr>
        <w:t>Кимовского</w:t>
      </w:r>
      <w:r w:rsidRPr="00E72772">
        <w:rPr>
          <w:color w:val="auto"/>
        </w:rPr>
        <w:t xml:space="preserve"> района </w:t>
      </w:r>
      <w:r w:rsidR="00A348D3" w:rsidRPr="00E72772">
        <w:rPr>
          <w:color w:val="auto"/>
        </w:rPr>
        <w:t>име</w:t>
      </w:r>
      <w:r w:rsidR="00184628" w:rsidRPr="00E72772">
        <w:rPr>
          <w:color w:val="auto"/>
        </w:rPr>
        <w:t>ю</w:t>
      </w:r>
      <w:r w:rsidR="00A348D3" w:rsidRPr="00E72772">
        <w:rPr>
          <w:color w:val="auto"/>
        </w:rPr>
        <w:t>тся объект</w:t>
      </w:r>
      <w:r w:rsidR="00184628" w:rsidRPr="00E72772">
        <w:rPr>
          <w:color w:val="auto"/>
        </w:rPr>
        <w:t>ы</w:t>
      </w:r>
      <w:r w:rsidR="00A348D3" w:rsidRPr="00E72772">
        <w:rPr>
          <w:color w:val="auto"/>
        </w:rPr>
        <w:t xml:space="preserve"> культурного наследия</w:t>
      </w:r>
      <w:r w:rsidR="00184628" w:rsidRPr="00E72772">
        <w:rPr>
          <w:color w:val="auto"/>
        </w:rPr>
        <w:t>.</w:t>
      </w:r>
    </w:p>
    <w:p w14:paraId="50447DAB" w14:textId="77777777" w:rsidR="007B7379" w:rsidRDefault="007B7379" w:rsidP="00B043F8">
      <w:pPr>
        <w:pStyle w:val="7"/>
      </w:pPr>
      <w:r w:rsidRPr="0082794E">
        <w:t xml:space="preserve">Таблица </w:t>
      </w:r>
      <w:r w:rsidR="00A348D3">
        <w:t>8.4.1.1</w:t>
      </w:r>
    </w:p>
    <w:p w14:paraId="6E95FAA3" w14:textId="77777777" w:rsidR="004A08F6" w:rsidRDefault="007B7379" w:rsidP="00184628">
      <w:pPr>
        <w:pStyle w:val="afffb"/>
        <w:spacing w:before="0" w:after="0"/>
        <w:rPr>
          <w:sz w:val="24"/>
          <w:szCs w:val="24"/>
        </w:rPr>
      </w:pPr>
      <w:r w:rsidRPr="00184628">
        <w:rPr>
          <w:sz w:val="24"/>
          <w:szCs w:val="24"/>
        </w:rPr>
        <w:t xml:space="preserve">Перечень объектов культурного наследия на территории </w:t>
      </w:r>
    </w:p>
    <w:p w14:paraId="0ABD202D" w14:textId="77777777" w:rsidR="00184628" w:rsidRDefault="007B7379" w:rsidP="00184628">
      <w:pPr>
        <w:pStyle w:val="afffb"/>
        <w:spacing w:before="0" w:after="0"/>
        <w:rPr>
          <w:sz w:val="24"/>
          <w:szCs w:val="24"/>
        </w:rPr>
      </w:pPr>
      <w:r w:rsidRPr="00184628">
        <w:rPr>
          <w:sz w:val="24"/>
          <w:szCs w:val="24"/>
        </w:rPr>
        <w:t>сельского поселения</w:t>
      </w:r>
      <w:r w:rsidR="004A08F6">
        <w:rPr>
          <w:sz w:val="24"/>
          <w:szCs w:val="24"/>
        </w:rPr>
        <w:t xml:space="preserve"> </w:t>
      </w:r>
      <w:r w:rsidR="004A08F6" w:rsidRPr="004A08F6">
        <w:rPr>
          <w:sz w:val="24"/>
          <w:szCs w:val="24"/>
        </w:rPr>
        <w:t>Новольвовское Кимовского района</w:t>
      </w:r>
    </w:p>
    <w:p w14:paraId="148813A0" w14:textId="77777777" w:rsidR="004A08F6" w:rsidRPr="004A08F6" w:rsidRDefault="004A08F6" w:rsidP="004A08F6">
      <w:pPr>
        <w:jc w:val="center"/>
        <w:rPr>
          <w:lang w:eastAsia="ru-RU"/>
        </w:rPr>
      </w:pPr>
    </w:p>
    <w:p w14:paraId="43659A38" w14:textId="77777777" w:rsidR="004A08F6" w:rsidRPr="004A08F6" w:rsidRDefault="004A08F6" w:rsidP="004A08F6">
      <w:pPr>
        <w:jc w:val="center"/>
        <w:rPr>
          <w:b/>
        </w:rPr>
      </w:pPr>
      <w:r w:rsidRPr="004A08F6">
        <w:rPr>
          <w:b/>
        </w:rPr>
        <w:t>Памятники археологии</w:t>
      </w:r>
    </w:p>
    <w:p w14:paraId="2BDA3FEB" w14:textId="77777777" w:rsidR="00AE6D6E" w:rsidRDefault="00AE6D6E" w:rsidP="004A08F6">
      <w:pPr>
        <w:jc w:val="center"/>
      </w:pPr>
    </w:p>
    <w:tbl>
      <w:tblPr>
        <w:tblStyle w:val="afb"/>
        <w:tblW w:w="9639" w:type="dxa"/>
        <w:jc w:val="right"/>
        <w:tblLayout w:type="fixed"/>
        <w:tblLook w:val="04A0" w:firstRow="1" w:lastRow="0" w:firstColumn="1" w:lastColumn="0" w:noHBand="0" w:noVBand="1"/>
      </w:tblPr>
      <w:tblGrid>
        <w:gridCol w:w="2410"/>
        <w:gridCol w:w="3402"/>
        <w:gridCol w:w="1491"/>
        <w:gridCol w:w="210"/>
        <w:gridCol w:w="2126"/>
      </w:tblGrid>
      <w:tr w:rsidR="004A08F6" w:rsidRPr="004A08F6" w14:paraId="3204DD7A" w14:textId="77777777" w:rsidTr="004A08F6">
        <w:trPr>
          <w:trHeight w:val="982"/>
          <w:jc w:val="right"/>
        </w:trPr>
        <w:tc>
          <w:tcPr>
            <w:tcW w:w="2410" w:type="dxa"/>
          </w:tcPr>
          <w:p w14:paraId="6ED2F19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АЛЕКСАНДРОВКА. СЕЛИЩЕ,</w:t>
            </w:r>
          </w:p>
          <w:p w14:paraId="2D8AF1D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XII-XIII, XVI-XVII вв.</w:t>
            </w:r>
          </w:p>
        </w:tc>
        <w:tc>
          <w:tcPr>
            <w:tcW w:w="3402" w:type="dxa"/>
          </w:tcPr>
          <w:p w14:paraId="466BAF2D"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Восточная окраина деревни, первая надпойменная терраса правого берега р.</w:t>
            </w:r>
            <w:r>
              <w:rPr>
                <w:rFonts w:cs="Times New Roman"/>
                <w:lang w:eastAsia="ru-RU"/>
              </w:rPr>
              <w:t xml:space="preserve"> </w:t>
            </w:r>
            <w:r w:rsidRPr="004A08F6">
              <w:rPr>
                <w:rFonts w:cs="Times New Roman"/>
                <w:lang w:eastAsia="ru-RU"/>
              </w:rPr>
              <w:t xml:space="preserve">Мокрая Табола (левый приток р.Дон). Протянулось вдоль края террасы, размером около 100х40 м, высота над рекой 6-8 м. </w:t>
            </w:r>
          </w:p>
        </w:tc>
        <w:tc>
          <w:tcPr>
            <w:tcW w:w="1491" w:type="dxa"/>
          </w:tcPr>
          <w:p w14:paraId="2C2C196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32D860C3"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468A4FEF" w14:textId="77777777" w:rsidTr="004A08F6">
        <w:trPr>
          <w:trHeight w:val="982"/>
          <w:jc w:val="right"/>
        </w:trPr>
        <w:tc>
          <w:tcPr>
            <w:tcW w:w="2410" w:type="dxa"/>
          </w:tcPr>
          <w:p w14:paraId="7FB1537A"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АНДРЕЕВКА. СЕЛИЩЕ,</w:t>
            </w:r>
          </w:p>
          <w:p w14:paraId="50DC7E6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XV-XVI вв.</w:t>
            </w:r>
          </w:p>
        </w:tc>
        <w:tc>
          <w:tcPr>
            <w:tcW w:w="3402" w:type="dxa"/>
          </w:tcPr>
          <w:p w14:paraId="35EB3FC4"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Юго-западная окраина деревни, правый берег ручья, впадающего справа в р.Пронь (Проня-Марковка) (левый приток р.Проня, правый приток р.Ока), ныне в месте впадения р.Пронь в р.Проня - Пронское водохранилище). Размеры около 260х150 м, высота над ручьем  2-5 м. </w:t>
            </w:r>
          </w:p>
        </w:tc>
        <w:tc>
          <w:tcPr>
            <w:tcW w:w="1491" w:type="dxa"/>
          </w:tcPr>
          <w:p w14:paraId="1CFA1B1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41ED4559"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071B03F9" w14:textId="77777777" w:rsidTr="004A08F6">
        <w:trPr>
          <w:trHeight w:val="982"/>
          <w:jc w:val="right"/>
        </w:trPr>
        <w:tc>
          <w:tcPr>
            <w:tcW w:w="2410" w:type="dxa"/>
          </w:tcPr>
          <w:p w14:paraId="43294D2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АПАРКИ. ПОСЕЛЕНИЕ,</w:t>
            </w:r>
          </w:p>
          <w:p w14:paraId="2282B0E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эпоха бронзы</w:t>
            </w:r>
          </w:p>
        </w:tc>
        <w:tc>
          <w:tcPr>
            <w:tcW w:w="3402" w:type="dxa"/>
          </w:tcPr>
          <w:p w14:paraId="0AC89968"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 Около 3 км к северо-северо-западу  от деревни, правый берег р.Пронь (Проня-Марковка) (левый приток р.Проня, правого притока  р.Ока), в нижнем течении превращенной ныне в залив Пронского водохранилища. Размеры около 180х40 м, высота над рекой 5-8 м. </w:t>
            </w:r>
          </w:p>
        </w:tc>
        <w:tc>
          <w:tcPr>
            <w:tcW w:w="1491" w:type="dxa"/>
          </w:tcPr>
          <w:p w14:paraId="4CB1F35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61D0174E"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w:t>
            </w:r>
            <w:r w:rsidRPr="004A08F6">
              <w:rPr>
                <w:rFonts w:eastAsia="Calibri" w:cs="Times New Roman"/>
                <w:bCs/>
                <w:lang w:eastAsia="ru-RU"/>
              </w:rPr>
              <w:lastRenderedPageBreak/>
              <w:t>археологии Тульской области»</w:t>
            </w:r>
          </w:p>
        </w:tc>
      </w:tr>
      <w:tr w:rsidR="004A08F6" w:rsidRPr="004A08F6" w14:paraId="09887C7F" w14:textId="77777777" w:rsidTr="004A08F6">
        <w:trPr>
          <w:trHeight w:val="982"/>
          <w:jc w:val="right"/>
        </w:trPr>
        <w:tc>
          <w:tcPr>
            <w:tcW w:w="2410" w:type="dxa"/>
          </w:tcPr>
          <w:p w14:paraId="32742BD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АПАРКИ.</w:t>
            </w:r>
          </w:p>
          <w:p w14:paraId="2DC3B74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1,</w:t>
            </w:r>
          </w:p>
          <w:p w14:paraId="485AA0D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XIII-XIV вв.</w:t>
            </w:r>
          </w:p>
        </w:tc>
        <w:tc>
          <w:tcPr>
            <w:tcW w:w="3402" w:type="dxa"/>
          </w:tcPr>
          <w:p w14:paraId="57D84818"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Около 3 км к северо-северо-западу  от деревни, левый берег р.Пронь (Проня-Марковка) (левый приток р.Проня, правого притока  р.Ока), в нижнем течении превращенной ныне в залив Пронского водохранилища, 0,3 км к западу от поселения. Размеры около 180х45 м, высота над рекой 5-8 м. </w:t>
            </w:r>
          </w:p>
        </w:tc>
        <w:tc>
          <w:tcPr>
            <w:tcW w:w="1491" w:type="dxa"/>
          </w:tcPr>
          <w:p w14:paraId="1F52963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3E59791F"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3A17CAD1" w14:textId="77777777" w:rsidTr="004A08F6">
        <w:trPr>
          <w:trHeight w:val="982"/>
          <w:jc w:val="right"/>
        </w:trPr>
        <w:tc>
          <w:tcPr>
            <w:tcW w:w="2410" w:type="dxa"/>
          </w:tcPr>
          <w:p w14:paraId="541CCCA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АПАРКИ.</w:t>
            </w:r>
          </w:p>
          <w:p w14:paraId="6FE33B0A"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2,</w:t>
            </w:r>
          </w:p>
          <w:p w14:paraId="7B5CE6D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360FC741"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Около 3 км к северо-северо-западу  от деревни, правый берег р.Пронь (Проня-Марковка) (левый приток р.Проня, правого притока  р.Ока), в нижнем течении превращенной ныне в залив Пронского водохранилища, 0,3 км к западо-северо-западу от селища 1. Размеры около 200х40 м, высота над рекой 5-8 м. </w:t>
            </w:r>
          </w:p>
        </w:tc>
        <w:tc>
          <w:tcPr>
            <w:tcW w:w="1491" w:type="dxa"/>
          </w:tcPr>
          <w:p w14:paraId="165BCEA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5B146FF4" w14:textId="77777777" w:rsidR="004A08F6" w:rsidRPr="004A08F6" w:rsidRDefault="004A08F6" w:rsidP="004A08F6">
            <w:pPr>
              <w:suppressAutoHyphens w:val="0"/>
              <w:spacing w:before="100" w:after="100"/>
              <w:jc w:val="both"/>
              <w:rPr>
                <w:rFonts w:cs="Times New Roman"/>
                <w:bCs/>
                <w:lang w:eastAsia="ru-RU"/>
              </w:rPr>
            </w:pPr>
            <w:r w:rsidRPr="004A08F6">
              <w:rPr>
                <w:rFonts w:cs="Times New Roman"/>
                <w:bCs/>
                <w:lang w:eastAsia="ru-RU"/>
              </w:rPr>
              <w:t>Приказ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35A6FE10" w14:textId="77777777" w:rsidTr="004A08F6">
        <w:trPr>
          <w:trHeight w:val="982"/>
          <w:jc w:val="right"/>
        </w:trPr>
        <w:tc>
          <w:tcPr>
            <w:tcW w:w="2410" w:type="dxa"/>
          </w:tcPr>
          <w:p w14:paraId="3DCC925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БЛАГОВЕЩЕНСКИЙ.</w:t>
            </w:r>
          </w:p>
          <w:p w14:paraId="6C16C1F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ПОСЕЛЕНИЕ,</w:t>
            </w:r>
          </w:p>
          <w:p w14:paraId="401CCB18"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эпоха бронзы,</w:t>
            </w:r>
          </w:p>
          <w:p w14:paraId="2BA83CF3"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XIII-XIV вв.</w:t>
            </w:r>
          </w:p>
          <w:p w14:paraId="7036F8F6" w14:textId="77777777" w:rsidR="004A08F6" w:rsidRPr="004A08F6" w:rsidRDefault="004A08F6" w:rsidP="004A08F6">
            <w:pPr>
              <w:suppressAutoHyphens w:val="0"/>
              <w:spacing w:before="100" w:after="100"/>
              <w:jc w:val="center"/>
              <w:rPr>
                <w:rFonts w:cs="Times New Roman"/>
                <w:lang w:eastAsia="ru-RU"/>
              </w:rPr>
            </w:pPr>
          </w:p>
        </w:tc>
        <w:tc>
          <w:tcPr>
            <w:tcW w:w="3402" w:type="dxa"/>
          </w:tcPr>
          <w:p w14:paraId="07F9E889"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0,5 км к северо-востоку от восточной окраины поселения, мысовидный выступ левого берега р. Проня (правый приток р. Ока), ныне - южный берег Пронского водохранилища. Размеры около 200х25 м, высота над водохранилищем 3-4 м (до создания водохранилища – 9-11 м над рекой). </w:t>
            </w:r>
          </w:p>
        </w:tc>
        <w:tc>
          <w:tcPr>
            <w:tcW w:w="1491" w:type="dxa"/>
          </w:tcPr>
          <w:p w14:paraId="195A8A4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41780D67"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72B7D80A" w14:textId="77777777" w:rsidTr="004A08F6">
        <w:trPr>
          <w:trHeight w:val="982"/>
          <w:jc w:val="right"/>
        </w:trPr>
        <w:tc>
          <w:tcPr>
            <w:tcW w:w="2410" w:type="dxa"/>
          </w:tcPr>
          <w:p w14:paraId="626D76E4"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БЛАГОВЕЩЕНСКИЙ. СЕЛИЩЕ 1,</w:t>
            </w:r>
          </w:p>
          <w:p w14:paraId="1C76E2D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XIV-XVII вв.</w:t>
            </w:r>
          </w:p>
        </w:tc>
        <w:tc>
          <w:tcPr>
            <w:tcW w:w="3402" w:type="dxa"/>
          </w:tcPr>
          <w:p w14:paraId="17E84B89"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0,6 км к северо-востоку от восточной окраины поселения, мыс левого берега р.Проня (правый приток р.Ока), ныне - южный берег Пронского водохранилища. Размеры </w:t>
            </w:r>
            <w:r w:rsidRPr="004A08F6">
              <w:rPr>
                <w:rFonts w:cs="Times New Roman"/>
                <w:lang w:eastAsia="ru-RU"/>
              </w:rPr>
              <w:lastRenderedPageBreak/>
              <w:t xml:space="preserve">около 150х40-50 м, высота над водохранилищем 2-3 м. </w:t>
            </w:r>
          </w:p>
        </w:tc>
        <w:tc>
          <w:tcPr>
            <w:tcW w:w="1491" w:type="dxa"/>
          </w:tcPr>
          <w:p w14:paraId="45A697E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выявленный</w:t>
            </w:r>
          </w:p>
        </w:tc>
        <w:tc>
          <w:tcPr>
            <w:tcW w:w="2336" w:type="dxa"/>
            <w:gridSpan w:val="2"/>
          </w:tcPr>
          <w:p w14:paraId="231EE159" w14:textId="77777777" w:rsidR="004A08F6" w:rsidRPr="004A08F6" w:rsidRDefault="004A08F6" w:rsidP="004A08F6">
            <w:pPr>
              <w:suppressAutoHyphens w:val="0"/>
              <w:spacing w:before="100" w:after="100"/>
              <w:jc w:val="both"/>
              <w:rPr>
                <w:rFonts w:cs="Times New Roman"/>
                <w:bCs/>
                <w:lang w:eastAsia="ru-RU"/>
              </w:rPr>
            </w:pPr>
            <w:r w:rsidRPr="004A08F6">
              <w:rPr>
                <w:rFonts w:cs="Times New Roman"/>
                <w:bCs/>
                <w:lang w:eastAsia="ru-RU"/>
              </w:rPr>
              <w:t xml:space="preserve">Приказ министерства культуры и туризма Тульской области от 06.03.2014 № 45 «Об утверждении списка выявленных </w:t>
            </w:r>
            <w:r w:rsidRPr="004A08F6">
              <w:rPr>
                <w:rFonts w:cs="Times New Roman"/>
                <w:bCs/>
                <w:lang w:eastAsia="ru-RU"/>
              </w:rPr>
              <w:lastRenderedPageBreak/>
              <w:t>объектов культурного наследия – памятников археологии Тульской области»</w:t>
            </w:r>
          </w:p>
        </w:tc>
      </w:tr>
      <w:tr w:rsidR="004A08F6" w:rsidRPr="004A08F6" w14:paraId="77F2B9B2" w14:textId="77777777" w:rsidTr="004A08F6">
        <w:trPr>
          <w:trHeight w:val="982"/>
          <w:jc w:val="right"/>
        </w:trPr>
        <w:tc>
          <w:tcPr>
            <w:tcW w:w="2410" w:type="dxa"/>
          </w:tcPr>
          <w:p w14:paraId="11E7E72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БЛАГОВЕЩЕНСКИЙ. СЕЛИЩЕ 2,</w:t>
            </w:r>
          </w:p>
          <w:p w14:paraId="089A9B4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XIII-XV вв.</w:t>
            </w:r>
          </w:p>
          <w:p w14:paraId="2E42E448" w14:textId="77777777" w:rsidR="004A08F6" w:rsidRPr="004A08F6" w:rsidRDefault="004A08F6" w:rsidP="004A08F6">
            <w:pPr>
              <w:suppressAutoHyphens w:val="0"/>
              <w:spacing w:before="100" w:after="100"/>
              <w:jc w:val="center"/>
              <w:rPr>
                <w:rFonts w:cs="Times New Roman"/>
                <w:lang w:eastAsia="ru-RU"/>
              </w:rPr>
            </w:pPr>
          </w:p>
        </w:tc>
        <w:tc>
          <w:tcPr>
            <w:tcW w:w="3402" w:type="dxa"/>
          </w:tcPr>
          <w:p w14:paraId="573C6590"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0,7 км к западо-северо-западу от восточной окраины поселения, мысовидный выступ левого берега р.Проня (правый приток р.Ока), ныне - южный берег Пронского водохранилища. Размеры около 150х20-40 м, высота над водохранилищем 1-2 м (до создания водохранилища - 11-12 м над рекой). </w:t>
            </w:r>
          </w:p>
        </w:tc>
        <w:tc>
          <w:tcPr>
            <w:tcW w:w="1491" w:type="dxa"/>
          </w:tcPr>
          <w:p w14:paraId="4311231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037D45FD"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2D83AE9B" w14:textId="77777777" w:rsidTr="004A08F6">
        <w:trPr>
          <w:trHeight w:val="982"/>
          <w:jc w:val="right"/>
        </w:trPr>
        <w:tc>
          <w:tcPr>
            <w:tcW w:w="2410" w:type="dxa"/>
          </w:tcPr>
          <w:p w14:paraId="35CAEA1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БЛАГОВЕЩЕНСКИЙ. СЕЛИЩЕ 3,</w:t>
            </w:r>
          </w:p>
          <w:p w14:paraId="4484052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XV-XVII вв.</w:t>
            </w:r>
          </w:p>
        </w:tc>
        <w:tc>
          <w:tcPr>
            <w:tcW w:w="3402" w:type="dxa"/>
          </w:tcPr>
          <w:p w14:paraId="17C72A06"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Восточная окраина поселения, левый берег р.Проня (правый приток р.Ока), ныне - южный берег Пронского водохранилища. Протянулось вдоль берега, Размеры около 250х20-45 м, высота над водохранилищем 3-4 м. </w:t>
            </w:r>
          </w:p>
        </w:tc>
        <w:tc>
          <w:tcPr>
            <w:tcW w:w="1491" w:type="dxa"/>
          </w:tcPr>
          <w:p w14:paraId="4EA3F52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02FFE1BD"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281922A0" w14:textId="77777777" w:rsidTr="004A08F6">
        <w:trPr>
          <w:trHeight w:val="982"/>
          <w:jc w:val="right"/>
        </w:trPr>
        <w:tc>
          <w:tcPr>
            <w:tcW w:w="2410" w:type="dxa"/>
          </w:tcPr>
          <w:p w14:paraId="2FCE4AD3"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БЛАГОВЕЩЕНСКИЙ. СЕЛИЩЕ 4,</w:t>
            </w:r>
          </w:p>
          <w:p w14:paraId="18195B5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XIV-XVII вв.</w:t>
            </w:r>
          </w:p>
        </w:tc>
        <w:tc>
          <w:tcPr>
            <w:tcW w:w="3402" w:type="dxa"/>
          </w:tcPr>
          <w:p w14:paraId="1FD10406"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0,5 км к западу от поселения, правый берег безымянного ручья, впадающего слева в р.Проня (правый приток р.Ока), ныне - Пронское водохранилище.  Протянулось вдоль ручья, Размеры около 180х60 м, высота над ручьем 5-10 м. </w:t>
            </w:r>
          </w:p>
        </w:tc>
        <w:tc>
          <w:tcPr>
            <w:tcW w:w="1491" w:type="dxa"/>
          </w:tcPr>
          <w:p w14:paraId="30942C9A"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3F7FE24B"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4BF3D595" w14:textId="77777777" w:rsidTr="004A08F6">
        <w:trPr>
          <w:trHeight w:val="982"/>
          <w:jc w:val="right"/>
        </w:trPr>
        <w:tc>
          <w:tcPr>
            <w:tcW w:w="2410" w:type="dxa"/>
          </w:tcPr>
          <w:p w14:paraId="6752239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(на р. Дон). ПОСЕЛЕНИЕ,</w:t>
            </w:r>
          </w:p>
          <w:p w14:paraId="552D804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эпоха бронзы.</w:t>
            </w:r>
          </w:p>
        </w:tc>
        <w:tc>
          <w:tcPr>
            <w:tcW w:w="3402" w:type="dxa"/>
          </w:tcPr>
          <w:p w14:paraId="4D9DE9E5"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0,85 км к северо-западу от деревни, склон первой надпойменной террасы правого берега р.Дон, к </w:t>
            </w:r>
            <w:r w:rsidRPr="004A08F6">
              <w:rPr>
                <w:rFonts w:cs="Times New Roman"/>
                <w:lang w:eastAsia="ru-RU"/>
              </w:rPr>
              <w:lastRenderedPageBreak/>
              <w:t>востоку от устья Крюковской балки. Размеры около 30х20 м, высота над рекой 5-6 м.</w:t>
            </w:r>
          </w:p>
        </w:tc>
        <w:tc>
          <w:tcPr>
            <w:tcW w:w="1491" w:type="dxa"/>
          </w:tcPr>
          <w:p w14:paraId="3E22DD7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выявленный</w:t>
            </w:r>
          </w:p>
        </w:tc>
        <w:tc>
          <w:tcPr>
            <w:tcW w:w="2336" w:type="dxa"/>
            <w:gridSpan w:val="2"/>
          </w:tcPr>
          <w:p w14:paraId="5A961D6D" w14:textId="77777777" w:rsidR="004A08F6" w:rsidRPr="004A08F6" w:rsidRDefault="004A08F6" w:rsidP="004A08F6">
            <w:pPr>
              <w:suppressAutoHyphens w:val="0"/>
              <w:spacing w:before="100" w:after="100"/>
              <w:jc w:val="both"/>
              <w:rPr>
                <w:rFonts w:cs="Times New Roman"/>
                <w:bCs/>
                <w:lang w:eastAsia="ru-RU"/>
              </w:rPr>
            </w:pPr>
            <w:r w:rsidRPr="004A08F6">
              <w:rPr>
                <w:rFonts w:cs="Times New Roman"/>
                <w:bCs/>
                <w:lang w:eastAsia="ru-RU"/>
              </w:rPr>
              <w:t xml:space="preserve">Приказ министерства культуры и туризма Тульской области от </w:t>
            </w:r>
            <w:r w:rsidRPr="004A08F6">
              <w:rPr>
                <w:rFonts w:cs="Times New Roman"/>
                <w:bCs/>
                <w:lang w:eastAsia="ru-RU"/>
              </w:rPr>
              <w:lastRenderedPageBreak/>
              <w:t>06.03.2014 № 45 «Об утверждении списка выявленных объектов культурного наследия – памятников археологии Тульской области»</w:t>
            </w:r>
          </w:p>
        </w:tc>
      </w:tr>
      <w:tr w:rsidR="004A08F6" w:rsidRPr="004A08F6" w14:paraId="353312C5" w14:textId="77777777" w:rsidTr="004A08F6">
        <w:trPr>
          <w:trHeight w:val="982"/>
          <w:jc w:val="right"/>
        </w:trPr>
        <w:tc>
          <w:tcPr>
            <w:tcW w:w="2410" w:type="dxa"/>
          </w:tcPr>
          <w:p w14:paraId="6455A00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ГОРКИ (на р. Дон). СЕЛИЩЕ 1,</w:t>
            </w:r>
          </w:p>
          <w:p w14:paraId="43E9F448"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XV-XVII вв.</w:t>
            </w:r>
          </w:p>
        </w:tc>
        <w:tc>
          <w:tcPr>
            <w:tcW w:w="3402" w:type="dxa"/>
          </w:tcPr>
          <w:p w14:paraId="014D34AB"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 км к северо-западу от деревни, надпойменная терраса правого берега р.Дон, 0,25 км от русла. Размеры около 140х95 м, высота над рекой 12-16 м. </w:t>
            </w:r>
          </w:p>
        </w:tc>
        <w:tc>
          <w:tcPr>
            <w:tcW w:w="1491" w:type="dxa"/>
          </w:tcPr>
          <w:p w14:paraId="09EA34A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78F39F4C"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46C5BB9E" w14:textId="77777777" w:rsidTr="004A08F6">
        <w:trPr>
          <w:trHeight w:val="982"/>
          <w:jc w:val="right"/>
        </w:trPr>
        <w:tc>
          <w:tcPr>
            <w:tcW w:w="2410" w:type="dxa"/>
          </w:tcPr>
          <w:p w14:paraId="0363DDD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(на р. Дон). СЕЛИЩЕ 2</w:t>
            </w:r>
          </w:p>
          <w:p w14:paraId="2943605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1),</w:t>
            </w:r>
          </w:p>
          <w:p w14:paraId="18D4E45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XIII-XIV вв.</w:t>
            </w:r>
          </w:p>
        </w:tc>
        <w:tc>
          <w:tcPr>
            <w:tcW w:w="3402" w:type="dxa"/>
          </w:tcPr>
          <w:p w14:paraId="3A49CB68"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1,5 км к северо-западу от деревни, надпойменная терраса правого берега р.Дон, 0,28 км от русла, между двумя балками. Протянулось вдоль берега, Размеры около 180х100 м, высота над поймой до 11 м. </w:t>
            </w:r>
          </w:p>
        </w:tc>
        <w:tc>
          <w:tcPr>
            <w:tcW w:w="1491" w:type="dxa"/>
          </w:tcPr>
          <w:p w14:paraId="3C0D25C8"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5F6F2AB1"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2C06FFF5" w14:textId="77777777" w:rsidTr="004A08F6">
        <w:trPr>
          <w:trHeight w:val="982"/>
          <w:jc w:val="right"/>
        </w:trPr>
        <w:tc>
          <w:tcPr>
            <w:tcW w:w="2410" w:type="dxa"/>
          </w:tcPr>
          <w:p w14:paraId="2ABB64C8"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(на р. Дон). СЕЛИЩЕ 3</w:t>
            </w:r>
          </w:p>
          <w:p w14:paraId="721611F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2),</w:t>
            </w:r>
          </w:p>
          <w:p w14:paraId="53BC0B3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7008338B"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Территория деревни, мыс надпойменной террасы правого берега р.Дон при устье оврага, вост. берег последнего. Размеры около 60х50 м, высота над рекой XII-XIV м. </w:t>
            </w:r>
          </w:p>
        </w:tc>
        <w:tc>
          <w:tcPr>
            <w:tcW w:w="1491" w:type="dxa"/>
          </w:tcPr>
          <w:p w14:paraId="05AE5C8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0D20526E"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47CFF7E7" w14:textId="77777777" w:rsidTr="004A08F6">
        <w:trPr>
          <w:trHeight w:val="982"/>
          <w:jc w:val="right"/>
        </w:trPr>
        <w:tc>
          <w:tcPr>
            <w:tcW w:w="2410" w:type="dxa"/>
          </w:tcPr>
          <w:p w14:paraId="2396241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ГОРКИ (на р. Дон). СЕЛИЩЕ 4</w:t>
            </w:r>
          </w:p>
          <w:p w14:paraId="51F4124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3),</w:t>
            </w:r>
          </w:p>
          <w:p w14:paraId="1B6EDC6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070B343E"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0,15 км к северо-востоку от восточной окраины деревни, высокая пойма правого берега р.Дон. Размеры около 75х35 м, высота над рекой 4-5 м. </w:t>
            </w:r>
          </w:p>
        </w:tc>
        <w:tc>
          <w:tcPr>
            <w:tcW w:w="1491" w:type="dxa"/>
          </w:tcPr>
          <w:p w14:paraId="53DFDE8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4E69B19F"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6BC2FE8D" w14:textId="77777777" w:rsidTr="004A08F6">
        <w:trPr>
          <w:trHeight w:val="982"/>
          <w:jc w:val="right"/>
        </w:trPr>
        <w:tc>
          <w:tcPr>
            <w:tcW w:w="2410" w:type="dxa"/>
          </w:tcPr>
          <w:p w14:paraId="10663C4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(на р. Дон). СЕЛИЩЕ 5</w:t>
            </w:r>
          </w:p>
          <w:p w14:paraId="3D231DB9"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4),</w:t>
            </w:r>
          </w:p>
          <w:p w14:paraId="0738295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XI-XIII вв.</w:t>
            </w:r>
          </w:p>
        </w:tc>
        <w:tc>
          <w:tcPr>
            <w:tcW w:w="3402" w:type="dxa"/>
          </w:tcPr>
          <w:p w14:paraId="10959325"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1,2 км к северу от деревни, высокая пойма правого берега р.Дон, 100 м к востоку от полевой дороги. Размеры около 120х25 м, высота над рекой </w:t>
            </w:r>
          </w:p>
          <w:p w14:paraId="553AA4F1"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6-7 м. </w:t>
            </w:r>
          </w:p>
        </w:tc>
        <w:tc>
          <w:tcPr>
            <w:tcW w:w="1491" w:type="dxa"/>
          </w:tcPr>
          <w:p w14:paraId="45D69BB9"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5520F0CE"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10E86A09" w14:textId="77777777" w:rsidTr="004A08F6">
        <w:trPr>
          <w:trHeight w:val="982"/>
          <w:jc w:val="right"/>
        </w:trPr>
        <w:tc>
          <w:tcPr>
            <w:tcW w:w="2410" w:type="dxa"/>
          </w:tcPr>
          <w:p w14:paraId="32AC60C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(на р. Дон). СЕЛИЩЕ 6</w:t>
            </w:r>
          </w:p>
          <w:p w14:paraId="1A08BDE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5),</w:t>
            </w:r>
          </w:p>
          <w:p w14:paraId="5C6B29E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XII-XIII вв.</w:t>
            </w:r>
          </w:p>
        </w:tc>
        <w:tc>
          <w:tcPr>
            <w:tcW w:w="3402" w:type="dxa"/>
          </w:tcPr>
          <w:p w14:paraId="16345A78"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 км к северо-северо-западу  от деревни, высокая пойма правого берега р.Дон, около 60 м от русла, по обе стороны  современной полевой дороги. На пашне, на высоте 6-7 м над рекой, выявлены два участка культурного слоя и скоплений керамики Размеры 100х30 и 40х30 м, располагающихся на расстоянии около 60 м друг от друга. </w:t>
            </w:r>
          </w:p>
        </w:tc>
        <w:tc>
          <w:tcPr>
            <w:tcW w:w="1491" w:type="dxa"/>
          </w:tcPr>
          <w:p w14:paraId="717F5A4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3DB62CFB"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42276833" w14:textId="77777777" w:rsidTr="004A08F6">
        <w:trPr>
          <w:trHeight w:val="982"/>
          <w:jc w:val="right"/>
        </w:trPr>
        <w:tc>
          <w:tcPr>
            <w:tcW w:w="2410" w:type="dxa"/>
          </w:tcPr>
          <w:p w14:paraId="3F388E5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(на р. Дон). СЕЛИЩЕ 7</w:t>
            </w:r>
          </w:p>
          <w:p w14:paraId="77BAA7B4"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6),</w:t>
            </w:r>
          </w:p>
          <w:p w14:paraId="4EC09263"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XII-XIII вв.</w:t>
            </w:r>
          </w:p>
        </w:tc>
        <w:tc>
          <w:tcPr>
            <w:tcW w:w="3402" w:type="dxa"/>
          </w:tcPr>
          <w:p w14:paraId="4CBCAC51"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0,7 км к северо-западу от деревни, 0,2 км к юго-западу от деревни Старая Гать, склон первой надпойменной террасы  правого берега р.Дон. Размеры около 30х20 м, высота над рекой 6-7 м.</w:t>
            </w:r>
          </w:p>
        </w:tc>
        <w:tc>
          <w:tcPr>
            <w:tcW w:w="1491" w:type="dxa"/>
          </w:tcPr>
          <w:p w14:paraId="7D2B7CC8"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085F114D"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w:t>
            </w:r>
            <w:r w:rsidRPr="004A08F6">
              <w:rPr>
                <w:rFonts w:eastAsia="Calibri" w:cs="Times New Roman"/>
                <w:bCs/>
                <w:lang w:eastAsia="ru-RU"/>
              </w:rPr>
              <w:lastRenderedPageBreak/>
              <w:t>археологии Тульской области»</w:t>
            </w:r>
          </w:p>
        </w:tc>
      </w:tr>
      <w:tr w:rsidR="004A08F6" w:rsidRPr="004A08F6" w14:paraId="504FF984" w14:textId="77777777" w:rsidTr="004A08F6">
        <w:trPr>
          <w:trHeight w:val="982"/>
          <w:jc w:val="right"/>
        </w:trPr>
        <w:tc>
          <w:tcPr>
            <w:tcW w:w="2410" w:type="dxa"/>
          </w:tcPr>
          <w:p w14:paraId="7CD55353"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ГОРКИ (на р. Дон). СЕЛИЩЕ 8</w:t>
            </w:r>
          </w:p>
          <w:p w14:paraId="1EEA9F73"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9),</w:t>
            </w:r>
          </w:p>
          <w:p w14:paraId="29F3C1D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XII-XIII вв.</w:t>
            </w:r>
          </w:p>
        </w:tc>
        <w:tc>
          <w:tcPr>
            <w:tcW w:w="3402" w:type="dxa"/>
          </w:tcPr>
          <w:p w14:paraId="07601E64"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2 км к юго-западу от деревни, склон левого берега балки Крюковская, входящей справа в долину р.Дон. Протянулось вдоль балки, Размеры около 320х50 м, высота над дном балки 9-11 м. </w:t>
            </w:r>
          </w:p>
        </w:tc>
        <w:tc>
          <w:tcPr>
            <w:tcW w:w="1491" w:type="dxa"/>
          </w:tcPr>
          <w:p w14:paraId="0D7A882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30C6A90C"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36026BBD" w14:textId="77777777" w:rsidTr="004A08F6">
        <w:trPr>
          <w:trHeight w:val="982"/>
          <w:jc w:val="right"/>
        </w:trPr>
        <w:tc>
          <w:tcPr>
            <w:tcW w:w="2410" w:type="dxa"/>
          </w:tcPr>
          <w:p w14:paraId="272413B9"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(на р. Дон). СЕЛИЩЕ 9</w:t>
            </w:r>
          </w:p>
          <w:p w14:paraId="2E1560B9"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10),</w:t>
            </w:r>
          </w:p>
          <w:p w14:paraId="052C5BB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11C86D41"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2,6 км к юго-западу от деревни, правый берег балки Крюковская, входящей справа в долину р.Дон. Протянулось вдоль балки, Размеры около 330х80 м, высота над дном балки 8-10 м. </w:t>
            </w:r>
          </w:p>
        </w:tc>
        <w:tc>
          <w:tcPr>
            <w:tcW w:w="1491" w:type="dxa"/>
          </w:tcPr>
          <w:p w14:paraId="5114194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0B1B6BC7"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27D49756" w14:textId="77777777" w:rsidTr="004A08F6">
        <w:trPr>
          <w:trHeight w:val="982"/>
          <w:jc w:val="right"/>
        </w:trPr>
        <w:tc>
          <w:tcPr>
            <w:tcW w:w="2410" w:type="dxa"/>
          </w:tcPr>
          <w:p w14:paraId="15EBFF3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(на р. Дон). СЕЛИЩЕ 10</w:t>
            </w:r>
          </w:p>
          <w:p w14:paraId="19AA946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11),</w:t>
            </w:r>
          </w:p>
          <w:p w14:paraId="400B3E4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XII-XIII вв.</w:t>
            </w:r>
          </w:p>
        </w:tc>
        <w:tc>
          <w:tcPr>
            <w:tcW w:w="3402" w:type="dxa"/>
          </w:tcPr>
          <w:p w14:paraId="0A6213DA"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2,2 км к юго-западу от деревни, правый берег балки Крюковская, входящей справа в долину р.Дон, близ плотины. Протянулось вдоль балки, Размеры около 180х70 м, высота над дном балки </w:t>
            </w:r>
          </w:p>
          <w:p w14:paraId="6FA039AE"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11-12 м. </w:t>
            </w:r>
          </w:p>
        </w:tc>
        <w:tc>
          <w:tcPr>
            <w:tcW w:w="1491" w:type="dxa"/>
          </w:tcPr>
          <w:p w14:paraId="70D1BDD9"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396D0E91"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51AA7511" w14:textId="77777777" w:rsidTr="004A08F6">
        <w:trPr>
          <w:trHeight w:val="982"/>
          <w:jc w:val="right"/>
        </w:trPr>
        <w:tc>
          <w:tcPr>
            <w:tcW w:w="2410" w:type="dxa"/>
          </w:tcPr>
          <w:p w14:paraId="21BE7CB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(на р. Дон). СЕЛИЩЕ 11</w:t>
            </w:r>
          </w:p>
          <w:p w14:paraId="23C3FE8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 12),</w:t>
            </w:r>
          </w:p>
          <w:p w14:paraId="31077C4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XII-XIII вв.</w:t>
            </w:r>
          </w:p>
        </w:tc>
        <w:tc>
          <w:tcPr>
            <w:tcW w:w="3402" w:type="dxa"/>
          </w:tcPr>
          <w:p w14:paraId="07374201"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2,6 км к юго-западу от деревни, левый берег балки Крюковская, входящей справа  в долину р.Дон, к востоку от лесополосы, напротив селища 10. Протянулось вдоль балки, </w:t>
            </w:r>
            <w:r w:rsidRPr="004A08F6">
              <w:rPr>
                <w:rFonts w:cs="Times New Roman"/>
                <w:lang w:eastAsia="ru-RU"/>
              </w:rPr>
              <w:lastRenderedPageBreak/>
              <w:t xml:space="preserve">Размеры около 240х60 м, высота над дном балки </w:t>
            </w:r>
          </w:p>
          <w:p w14:paraId="6DEBD928"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12-16 м.  </w:t>
            </w:r>
          </w:p>
        </w:tc>
        <w:tc>
          <w:tcPr>
            <w:tcW w:w="1491" w:type="dxa"/>
          </w:tcPr>
          <w:p w14:paraId="0BF6C799"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выявленный</w:t>
            </w:r>
          </w:p>
        </w:tc>
        <w:tc>
          <w:tcPr>
            <w:tcW w:w="2336" w:type="dxa"/>
            <w:gridSpan w:val="2"/>
          </w:tcPr>
          <w:p w14:paraId="1553F9FF" w14:textId="77777777" w:rsidR="004A08F6" w:rsidRPr="004A08F6" w:rsidRDefault="004A08F6" w:rsidP="004A08F6">
            <w:pPr>
              <w:suppressAutoHyphens w:val="0"/>
              <w:spacing w:before="100" w:after="100"/>
              <w:jc w:val="both"/>
              <w:rPr>
                <w:rFonts w:cs="Times New Roman"/>
                <w:bCs/>
                <w:lang w:eastAsia="ru-RU"/>
              </w:rPr>
            </w:pPr>
            <w:r w:rsidRPr="004A08F6">
              <w:rPr>
                <w:rFonts w:cs="Times New Roman"/>
                <w:bCs/>
                <w:lang w:eastAsia="ru-RU"/>
              </w:rPr>
              <w:t xml:space="preserve">Приказ министерства культуры и туризма Тульской области от 06.03.2014 № 45 «Об утверждении списка выявленных </w:t>
            </w:r>
            <w:r w:rsidRPr="004A08F6">
              <w:rPr>
                <w:rFonts w:cs="Times New Roman"/>
                <w:bCs/>
                <w:lang w:eastAsia="ru-RU"/>
              </w:rPr>
              <w:lastRenderedPageBreak/>
              <w:t>объектов культурного наследия – памятников археологии Тульской области»</w:t>
            </w:r>
          </w:p>
        </w:tc>
      </w:tr>
      <w:tr w:rsidR="004A08F6" w:rsidRPr="004A08F6" w14:paraId="5904B1ED" w14:textId="77777777" w:rsidTr="004A08F6">
        <w:trPr>
          <w:trHeight w:val="982"/>
          <w:jc w:val="right"/>
        </w:trPr>
        <w:tc>
          <w:tcPr>
            <w:tcW w:w="2410" w:type="dxa"/>
          </w:tcPr>
          <w:p w14:paraId="1359E75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ГОРКИ</w:t>
            </w:r>
          </w:p>
          <w:p w14:paraId="7B0BD59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(на р. Мокрая Табола).</w:t>
            </w:r>
          </w:p>
          <w:p w14:paraId="100E8A9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1,</w:t>
            </w:r>
          </w:p>
          <w:p w14:paraId="18E71F9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75B2C24F"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Центральная часть деревни, надпойменная терраса правого берега р.Мокрая Табола (левый приток р.Дон), между родником и колодцем. Размеры около 80х20 м, высота над рекой </w:t>
            </w:r>
          </w:p>
          <w:p w14:paraId="65D53939"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XII-XIV м. </w:t>
            </w:r>
          </w:p>
        </w:tc>
        <w:tc>
          <w:tcPr>
            <w:tcW w:w="1491" w:type="dxa"/>
          </w:tcPr>
          <w:p w14:paraId="40012888"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077CC7AB"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079432A4" w14:textId="77777777" w:rsidTr="004A08F6">
        <w:trPr>
          <w:trHeight w:val="982"/>
          <w:jc w:val="right"/>
        </w:trPr>
        <w:tc>
          <w:tcPr>
            <w:tcW w:w="2410" w:type="dxa"/>
          </w:tcPr>
          <w:p w14:paraId="242AC3E4"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ГОРКИ</w:t>
            </w:r>
          </w:p>
          <w:p w14:paraId="17A9BFC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(на р. Мокрая Табола).</w:t>
            </w:r>
          </w:p>
          <w:p w14:paraId="662FB0E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2,</w:t>
            </w:r>
          </w:p>
          <w:p w14:paraId="4EA265C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47289283"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Восточная окраина деревни, надпойменная терраса правого берега р.Мокрая Табола (левый приток р.Дон). Протянулось вдоль террасы, Размеры около 400х50-70 м, высота над рекой 7-10 м. </w:t>
            </w:r>
          </w:p>
        </w:tc>
        <w:tc>
          <w:tcPr>
            <w:tcW w:w="1491" w:type="dxa"/>
          </w:tcPr>
          <w:p w14:paraId="7A897D09"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078EAD1F"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5CADAFFC" w14:textId="77777777" w:rsidTr="004A08F6">
        <w:trPr>
          <w:trHeight w:val="982"/>
          <w:jc w:val="right"/>
        </w:trPr>
        <w:tc>
          <w:tcPr>
            <w:tcW w:w="2410" w:type="dxa"/>
          </w:tcPr>
          <w:p w14:paraId="5B676FC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ГРАНКИ.</w:t>
            </w:r>
          </w:p>
          <w:p w14:paraId="2A3819F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1,</w:t>
            </w:r>
          </w:p>
          <w:p w14:paraId="45489EBA"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XVI-XVII вв.</w:t>
            </w:r>
          </w:p>
        </w:tc>
        <w:tc>
          <w:tcPr>
            <w:tcW w:w="3402" w:type="dxa"/>
          </w:tcPr>
          <w:p w14:paraId="0DFE0D6E"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1,2 км  от деревни, в верховьях оврага на левобережье р.Гранка (левый приток р.Дон). На пашне, на высоте 2 м над дном оврага, зафиксированы два участка культурного слоя Размеры 50х30 и 25х25 м, находящиеся на расстоянии 40 м друг от друга. </w:t>
            </w:r>
          </w:p>
        </w:tc>
        <w:tc>
          <w:tcPr>
            <w:tcW w:w="1491" w:type="dxa"/>
          </w:tcPr>
          <w:p w14:paraId="6655EFDA"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09DF758F"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46E36694" w14:textId="77777777" w:rsidTr="004A08F6">
        <w:trPr>
          <w:trHeight w:val="982"/>
          <w:jc w:val="right"/>
        </w:trPr>
        <w:tc>
          <w:tcPr>
            <w:tcW w:w="2410" w:type="dxa"/>
          </w:tcPr>
          <w:p w14:paraId="0E4549D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ГРАНКИ.</w:t>
            </w:r>
          </w:p>
          <w:p w14:paraId="132F6BA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2,</w:t>
            </w:r>
          </w:p>
          <w:p w14:paraId="1D42446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XVI-XVII вв.</w:t>
            </w:r>
          </w:p>
        </w:tc>
        <w:tc>
          <w:tcPr>
            <w:tcW w:w="3402" w:type="dxa"/>
          </w:tcPr>
          <w:p w14:paraId="12480A7A"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1,6 км к юго-востоку от деревни, у дороги Кимовск - Донской, правый берег безымянного ручья (левый </w:t>
            </w:r>
            <w:r w:rsidRPr="004A08F6">
              <w:rPr>
                <w:rFonts w:cs="Times New Roman"/>
                <w:lang w:eastAsia="ru-RU"/>
              </w:rPr>
              <w:lastRenderedPageBreak/>
              <w:t xml:space="preserve">приток р.Дон). Размеры около 25х25 м, высота над ручьем 1,5 м. </w:t>
            </w:r>
          </w:p>
        </w:tc>
        <w:tc>
          <w:tcPr>
            <w:tcW w:w="1491" w:type="dxa"/>
          </w:tcPr>
          <w:p w14:paraId="70C6ADFA"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выявленный</w:t>
            </w:r>
          </w:p>
        </w:tc>
        <w:tc>
          <w:tcPr>
            <w:tcW w:w="2336" w:type="dxa"/>
            <w:gridSpan w:val="2"/>
          </w:tcPr>
          <w:p w14:paraId="110D50DA"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w:t>
            </w:r>
            <w:r w:rsidRPr="004A08F6">
              <w:rPr>
                <w:rFonts w:eastAsia="Calibri" w:cs="Times New Roman"/>
                <w:bCs/>
                <w:lang w:eastAsia="ru-RU"/>
              </w:rPr>
              <w:lastRenderedPageBreak/>
              <w:t>06.03.2014 № 45 «Об утверждении списка выявленных объектов культурного наследия – памятников археологии Тульской области»</w:t>
            </w:r>
          </w:p>
        </w:tc>
      </w:tr>
      <w:tr w:rsidR="004A08F6" w:rsidRPr="004A08F6" w14:paraId="11226D4A" w14:textId="77777777" w:rsidTr="004A08F6">
        <w:trPr>
          <w:trHeight w:val="982"/>
          <w:jc w:val="right"/>
        </w:trPr>
        <w:tc>
          <w:tcPr>
            <w:tcW w:w="2410" w:type="dxa"/>
          </w:tcPr>
          <w:p w14:paraId="1CE31C2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ГРАНКИ.</w:t>
            </w:r>
          </w:p>
          <w:p w14:paraId="4FBAC1BA"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3,</w:t>
            </w:r>
          </w:p>
          <w:p w14:paraId="4AA6EF0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XII-XIII, XVI-XVII вв.</w:t>
            </w:r>
          </w:p>
        </w:tc>
        <w:tc>
          <w:tcPr>
            <w:tcW w:w="3402" w:type="dxa"/>
          </w:tcPr>
          <w:p w14:paraId="012E0146"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0,6 км к северо-востоку от деревни, левый берег ручья, правого притока  р.Гранка (левый приток р.Дон). Протянулось вдоль ручья, Размеры около 160х40 м, высота над ручьем XV-XVII м. </w:t>
            </w:r>
          </w:p>
        </w:tc>
        <w:tc>
          <w:tcPr>
            <w:tcW w:w="1491" w:type="dxa"/>
          </w:tcPr>
          <w:p w14:paraId="5CF38058"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048F865E"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4168D14B" w14:textId="77777777" w:rsidTr="004A08F6">
        <w:trPr>
          <w:trHeight w:val="982"/>
          <w:jc w:val="right"/>
        </w:trPr>
        <w:tc>
          <w:tcPr>
            <w:tcW w:w="2410" w:type="dxa"/>
          </w:tcPr>
          <w:p w14:paraId="70C758A4"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ДРУЖНОЕ. СЕЛИЩЕ,</w:t>
            </w:r>
          </w:p>
          <w:p w14:paraId="2AA0849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XII-XIII,</w:t>
            </w:r>
          </w:p>
          <w:p w14:paraId="6B0B55D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XIV-XVII вв.</w:t>
            </w:r>
          </w:p>
        </w:tc>
        <w:tc>
          <w:tcPr>
            <w:tcW w:w="3402" w:type="dxa"/>
          </w:tcPr>
          <w:p w14:paraId="2CE81F46"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Юго-восточная окраина деревни, пологий мыс правого берега р.Мокрая Табола (левый приток р.Дон), 0,15 км ниже устья р. Клекотоколо Размеры около 150х50 м, высота над рекой 5-7 м. </w:t>
            </w:r>
          </w:p>
        </w:tc>
        <w:tc>
          <w:tcPr>
            <w:tcW w:w="1491" w:type="dxa"/>
          </w:tcPr>
          <w:p w14:paraId="60048D14"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29A53180"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7385559A" w14:textId="77777777" w:rsidTr="004A08F6">
        <w:trPr>
          <w:trHeight w:val="982"/>
          <w:jc w:val="right"/>
        </w:trPr>
        <w:tc>
          <w:tcPr>
            <w:tcW w:w="2410" w:type="dxa"/>
          </w:tcPr>
          <w:p w14:paraId="6D32034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ЕКАТЕРИНОВКА. СЕЛИЩЕ,</w:t>
            </w:r>
          </w:p>
          <w:p w14:paraId="32B3F31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3C81736D"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0,8 км к северо-западу от деревни, 0,5 км к востоку-юго-востоку от деревни Писарево, надпойменная терраса левого берега р.Мокрая Табола (левый приток р.Дон), у небольшой ее излучины. Протянулось вдоль террасы, Размеры около 200х50 м, высота над рекой 10-12 м. </w:t>
            </w:r>
          </w:p>
        </w:tc>
        <w:tc>
          <w:tcPr>
            <w:tcW w:w="1491" w:type="dxa"/>
          </w:tcPr>
          <w:p w14:paraId="4D35EDA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28EBA77E" w14:textId="77777777" w:rsidR="004A08F6" w:rsidRPr="004A08F6" w:rsidRDefault="004A08F6" w:rsidP="004A08F6">
            <w:pPr>
              <w:suppressAutoHyphens w:val="0"/>
              <w:spacing w:before="100" w:after="100"/>
              <w:jc w:val="both"/>
              <w:rPr>
                <w:rFonts w:cs="Times New Roman"/>
                <w:bCs/>
                <w:lang w:eastAsia="ru-RU"/>
              </w:rPr>
            </w:pPr>
            <w:r w:rsidRPr="004A08F6">
              <w:rPr>
                <w:rFonts w:cs="Times New Roman"/>
                <w:bCs/>
                <w:lang w:eastAsia="ru-RU"/>
              </w:rPr>
              <w:t>Приказ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2B8BF8A6" w14:textId="77777777" w:rsidTr="004A08F6">
        <w:trPr>
          <w:trHeight w:val="982"/>
          <w:jc w:val="right"/>
        </w:trPr>
        <w:tc>
          <w:tcPr>
            <w:tcW w:w="2410" w:type="dxa"/>
          </w:tcPr>
          <w:p w14:paraId="5D31E41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ЗИНОВКА.</w:t>
            </w:r>
          </w:p>
          <w:p w14:paraId="5E072209"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1,</w:t>
            </w:r>
          </w:p>
          <w:p w14:paraId="52B1A68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044DB102"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0,4 км к югу от деревни, надпойменная терраса левого берега р.Мокрая Табола (левый приток р.Дон), у ее излучины. Протянулось вдоль террасы, Размеры около 100х30 м, высота над рекой 12-15 м. </w:t>
            </w:r>
          </w:p>
        </w:tc>
        <w:tc>
          <w:tcPr>
            <w:tcW w:w="1491" w:type="dxa"/>
          </w:tcPr>
          <w:p w14:paraId="338C3CC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260511E3"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46ADDAD2" w14:textId="77777777" w:rsidTr="004A08F6">
        <w:trPr>
          <w:trHeight w:val="982"/>
          <w:jc w:val="right"/>
        </w:trPr>
        <w:tc>
          <w:tcPr>
            <w:tcW w:w="2410" w:type="dxa"/>
          </w:tcPr>
          <w:p w14:paraId="33CEC13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ЗИНОВКА.</w:t>
            </w:r>
          </w:p>
          <w:p w14:paraId="1DD70458"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2,</w:t>
            </w:r>
          </w:p>
          <w:p w14:paraId="5CCE61A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7484707F"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Северо-восточная окраина деревни, первая надпойменная терраса левого берега р.Мокрая Табола (левый приток р.Дон). Протянулось вдоль края террасы, Размеры около 400х50 м, высота над рекой 4-9 м. </w:t>
            </w:r>
          </w:p>
        </w:tc>
        <w:tc>
          <w:tcPr>
            <w:tcW w:w="1491" w:type="dxa"/>
          </w:tcPr>
          <w:p w14:paraId="17DCA084"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06069C7B"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7BA9E5C5" w14:textId="77777777" w:rsidTr="004A08F6">
        <w:trPr>
          <w:trHeight w:val="982"/>
          <w:jc w:val="right"/>
        </w:trPr>
        <w:tc>
          <w:tcPr>
            <w:tcW w:w="2410" w:type="dxa"/>
          </w:tcPr>
          <w:p w14:paraId="16B096B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КОВАЛЕВКА. СЕЛИЩЕ,</w:t>
            </w:r>
          </w:p>
          <w:p w14:paraId="0F92979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XV-XVI вв.</w:t>
            </w:r>
          </w:p>
        </w:tc>
        <w:tc>
          <w:tcPr>
            <w:tcW w:w="3402" w:type="dxa"/>
          </w:tcPr>
          <w:p w14:paraId="05CE3CAC"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Восточная окраина деревни, левый берег р. Улыбыш (левый приток р. Проня, правого притока  р. Ока). Размеры около 230х140 м, высота над рекой </w:t>
            </w:r>
          </w:p>
          <w:p w14:paraId="53FA4A88"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3-8 м. </w:t>
            </w:r>
          </w:p>
        </w:tc>
        <w:tc>
          <w:tcPr>
            <w:tcW w:w="1491" w:type="dxa"/>
          </w:tcPr>
          <w:p w14:paraId="440A182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524D545A"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145126AB" w14:textId="77777777" w:rsidTr="004A08F6">
        <w:trPr>
          <w:trHeight w:val="982"/>
          <w:jc w:val="right"/>
        </w:trPr>
        <w:tc>
          <w:tcPr>
            <w:tcW w:w="2410" w:type="dxa"/>
          </w:tcPr>
          <w:p w14:paraId="3FE0B80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МАРЧУГИ. СЕЛИЩЕ,</w:t>
            </w:r>
          </w:p>
          <w:p w14:paraId="2B01530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XIV-XVI вв.</w:t>
            </w:r>
          </w:p>
        </w:tc>
        <w:tc>
          <w:tcPr>
            <w:tcW w:w="3402" w:type="dxa"/>
          </w:tcPr>
          <w:p w14:paraId="6CDB86B0"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100 м к юго-востоку от деревни, левый берег р.Улыбыш (левый приток р.Проня, правого притока  р.Ока), у ее излучины. Протянулось вдоль берега. Размеры около 200х60 м, высота над рекой 4-6 м. </w:t>
            </w:r>
          </w:p>
        </w:tc>
        <w:tc>
          <w:tcPr>
            <w:tcW w:w="1491" w:type="dxa"/>
          </w:tcPr>
          <w:p w14:paraId="3CCB08E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542115E0"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w:t>
            </w:r>
            <w:r w:rsidRPr="004A08F6">
              <w:rPr>
                <w:rFonts w:eastAsia="Calibri" w:cs="Times New Roman"/>
                <w:bCs/>
                <w:lang w:eastAsia="ru-RU"/>
              </w:rPr>
              <w:lastRenderedPageBreak/>
              <w:t>археологии Тульской области»</w:t>
            </w:r>
          </w:p>
        </w:tc>
      </w:tr>
      <w:tr w:rsidR="004A08F6" w:rsidRPr="004A08F6" w14:paraId="65D9E023" w14:textId="77777777" w:rsidTr="004A08F6">
        <w:trPr>
          <w:trHeight w:val="982"/>
          <w:jc w:val="right"/>
        </w:trPr>
        <w:tc>
          <w:tcPr>
            <w:tcW w:w="2410" w:type="dxa"/>
          </w:tcPr>
          <w:p w14:paraId="08451E0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ПИСАРЕВО. СЕЛИЩЕ 1,</w:t>
            </w:r>
          </w:p>
          <w:p w14:paraId="5E9CC27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12-15 вв.</w:t>
            </w:r>
          </w:p>
        </w:tc>
        <w:tc>
          <w:tcPr>
            <w:tcW w:w="3402" w:type="dxa"/>
          </w:tcPr>
          <w:p w14:paraId="3EDD0840"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0,3 км к юго-востоку от юго-восточной окраины деревни, пологий склон надпойменной террасы правого берега р.Мокрая Табола (левый приток р.Дон). Протянулось вдоль террасы, Размеры около 250х50 м, высота над рекой 12-15 м. </w:t>
            </w:r>
          </w:p>
        </w:tc>
        <w:tc>
          <w:tcPr>
            <w:tcW w:w="1491" w:type="dxa"/>
          </w:tcPr>
          <w:p w14:paraId="409261D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4AC0E9E5"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69B43A3C" w14:textId="77777777" w:rsidTr="004A08F6">
        <w:trPr>
          <w:trHeight w:val="982"/>
          <w:jc w:val="right"/>
        </w:trPr>
        <w:tc>
          <w:tcPr>
            <w:tcW w:w="2410" w:type="dxa"/>
          </w:tcPr>
          <w:p w14:paraId="727898C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ПИСАРЕВО. СЕЛИЩЕ 2,</w:t>
            </w:r>
          </w:p>
          <w:p w14:paraId="1789B9A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19A3E75B"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0,7 км к югу от юго-восточной окраины деревни, мыс левого берега р. Мокрая Табола (левый приток р.Дон), при устье оврага. Протянулось вдоль берега, Размеры около 200х60 м, высота над рекой 4-7 м. </w:t>
            </w:r>
          </w:p>
        </w:tc>
        <w:tc>
          <w:tcPr>
            <w:tcW w:w="1491" w:type="dxa"/>
          </w:tcPr>
          <w:p w14:paraId="3FEF3D9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58199D4B"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5734004C" w14:textId="77777777" w:rsidTr="004A08F6">
        <w:trPr>
          <w:trHeight w:val="982"/>
          <w:jc w:val="right"/>
        </w:trPr>
        <w:tc>
          <w:tcPr>
            <w:tcW w:w="2410" w:type="dxa"/>
          </w:tcPr>
          <w:p w14:paraId="422AF088"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ПИСАРЕВО. СЕЛИЩЕ 3,</w:t>
            </w:r>
          </w:p>
          <w:p w14:paraId="045A57F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18EE62CC"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 км к юго-юго-западу от северо-западной окраины деревни, склон надпойменной террасы левого берега р.Мокрая Табола (левый приток р.Дон), к северо-западу от старых выработок известняка. Протянулось вдоль террасы. Размеры около 200х30 м, высота над рекой 10-15 м. </w:t>
            </w:r>
          </w:p>
        </w:tc>
        <w:tc>
          <w:tcPr>
            <w:tcW w:w="1491" w:type="dxa"/>
          </w:tcPr>
          <w:p w14:paraId="0C50F67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190B07B9"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1A06B706" w14:textId="77777777" w:rsidTr="004A08F6">
        <w:trPr>
          <w:trHeight w:val="982"/>
          <w:jc w:val="right"/>
        </w:trPr>
        <w:tc>
          <w:tcPr>
            <w:tcW w:w="2410" w:type="dxa"/>
          </w:tcPr>
          <w:p w14:paraId="00FC576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ПИСАРЕВО. СЕЛИЩЕ 4,</w:t>
            </w:r>
          </w:p>
          <w:p w14:paraId="6BB0C9B3"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7836D156"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Около 1,2 км к юго-западу от северо-западной окраины деревни, склон надпойменной террасы левого берега р.Мокрая Табола (левый приток р.Дон), 0,5 км к западу от селища 3. Протянулось </w:t>
            </w:r>
            <w:r w:rsidRPr="004A08F6">
              <w:rPr>
                <w:rFonts w:cs="Times New Roman"/>
                <w:lang w:eastAsia="ru-RU"/>
              </w:rPr>
              <w:lastRenderedPageBreak/>
              <w:t xml:space="preserve">вдоль террасы. Размеры около 300х50 м, высота над рекой 8-11 м. </w:t>
            </w:r>
          </w:p>
        </w:tc>
        <w:tc>
          <w:tcPr>
            <w:tcW w:w="1491" w:type="dxa"/>
          </w:tcPr>
          <w:p w14:paraId="6A09B89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выявленный</w:t>
            </w:r>
          </w:p>
        </w:tc>
        <w:tc>
          <w:tcPr>
            <w:tcW w:w="2336" w:type="dxa"/>
            <w:gridSpan w:val="2"/>
          </w:tcPr>
          <w:p w14:paraId="11FC604A"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w:t>
            </w:r>
            <w:r w:rsidRPr="004A08F6">
              <w:rPr>
                <w:rFonts w:eastAsia="Calibri" w:cs="Times New Roman"/>
                <w:bCs/>
                <w:lang w:eastAsia="ru-RU"/>
              </w:rPr>
              <w:lastRenderedPageBreak/>
              <w:t>объектов культурного наследия – памятников археологии Тульской области»</w:t>
            </w:r>
          </w:p>
        </w:tc>
      </w:tr>
      <w:tr w:rsidR="004A08F6" w:rsidRPr="004A08F6" w14:paraId="33634556" w14:textId="77777777" w:rsidTr="004A08F6">
        <w:trPr>
          <w:trHeight w:val="982"/>
          <w:jc w:val="right"/>
        </w:trPr>
        <w:tc>
          <w:tcPr>
            <w:tcW w:w="2410" w:type="dxa"/>
          </w:tcPr>
          <w:p w14:paraId="0EA8273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ПИСАРЕВО. СЕЛИЩЕ 5,</w:t>
            </w:r>
          </w:p>
          <w:p w14:paraId="63F622A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XII-XIV вв.</w:t>
            </w:r>
          </w:p>
        </w:tc>
        <w:tc>
          <w:tcPr>
            <w:tcW w:w="3402" w:type="dxa"/>
          </w:tcPr>
          <w:p w14:paraId="749B61A9"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2 км к северо-северо-востоку от деревни, около 2 км к юго-западу от с. Клекотки Рязанской обл., мыс левого берега р. Клекотка (правый приток р. Мокрая Табола, левого притока р.Дон). Протянулось вдоль русла реки. Размеры около 150х70 м, высота над рекой 4-6 м. </w:t>
            </w:r>
          </w:p>
        </w:tc>
        <w:tc>
          <w:tcPr>
            <w:tcW w:w="1491" w:type="dxa"/>
          </w:tcPr>
          <w:p w14:paraId="07FE952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4CAD675D" w14:textId="77777777" w:rsidR="004A08F6" w:rsidRPr="004A08F6" w:rsidRDefault="004A08F6" w:rsidP="004A08F6">
            <w:pPr>
              <w:suppressAutoHyphens w:val="0"/>
              <w:spacing w:before="100" w:after="100"/>
              <w:jc w:val="both"/>
              <w:rPr>
                <w:rFonts w:cs="Times New Roman"/>
                <w:bCs/>
                <w:lang w:eastAsia="ru-RU"/>
              </w:rPr>
            </w:pPr>
            <w:r w:rsidRPr="004A08F6">
              <w:rPr>
                <w:rFonts w:cs="Times New Roman"/>
                <w:bCs/>
                <w:lang w:eastAsia="ru-RU"/>
              </w:rPr>
              <w:t>Приказ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757CAEA1" w14:textId="77777777" w:rsidTr="004A08F6">
        <w:trPr>
          <w:trHeight w:val="982"/>
          <w:jc w:val="right"/>
        </w:trPr>
        <w:tc>
          <w:tcPr>
            <w:tcW w:w="2410" w:type="dxa"/>
          </w:tcPr>
          <w:p w14:paraId="0267B2F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РЕНЕВО.</w:t>
            </w:r>
          </w:p>
          <w:p w14:paraId="5F493C1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w:t>
            </w:r>
          </w:p>
          <w:p w14:paraId="17941FF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XIV-XVII вв.</w:t>
            </w:r>
          </w:p>
        </w:tc>
        <w:tc>
          <w:tcPr>
            <w:tcW w:w="3402" w:type="dxa"/>
          </w:tcPr>
          <w:p w14:paraId="289A579D"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1 км к юго-юго-востоку от деревни, пойма левого берега р.Дон, в 50 м от русла. Размеры около 200х50 м, высота над рекой 4-5 м. </w:t>
            </w:r>
          </w:p>
        </w:tc>
        <w:tc>
          <w:tcPr>
            <w:tcW w:w="1491" w:type="dxa"/>
          </w:tcPr>
          <w:p w14:paraId="441FED9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17E98AC0" w14:textId="77777777" w:rsidR="004A08F6" w:rsidRPr="004A08F6" w:rsidRDefault="004A08F6" w:rsidP="004A08F6">
            <w:pPr>
              <w:suppressAutoHyphens w:val="0"/>
              <w:spacing w:before="100" w:after="100"/>
              <w:jc w:val="both"/>
              <w:rPr>
                <w:rFonts w:cs="Times New Roman"/>
                <w:bCs/>
                <w:lang w:eastAsia="ru-RU"/>
              </w:rPr>
            </w:pPr>
            <w:r w:rsidRPr="004A08F6">
              <w:rPr>
                <w:rFonts w:cs="Times New Roman"/>
                <w:bCs/>
                <w:lang w:eastAsia="ru-RU"/>
              </w:rPr>
              <w:t>Приказ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7F986F0A" w14:textId="77777777" w:rsidTr="004A08F6">
        <w:trPr>
          <w:trHeight w:val="982"/>
          <w:jc w:val="right"/>
        </w:trPr>
        <w:tc>
          <w:tcPr>
            <w:tcW w:w="2410" w:type="dxa"/>
          </w:tcPr>
          <w:p w14:paraId="4B44503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ТАБОЛО.</w:t>
            </w:r>
          </w:p>
          <w:p w14:paraId="16C7612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w:t>
            </w:r>
          </w:p>
          <w:p w14:paraId="79E7981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2-я пол. 1-го тыс. н.э., XII-XIV вв.</w:t>
            </w:r>
          </w:p>
        </w:tc>
        <w:tc>
          <w:tcPr>
            <w:tcW w:w="3402" w:type="dxa"/>
          </w:tcPr>
          <w:p w14:paraId="44C3AD83"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 0,5 км к юго-востоку от восточной окраины села, пологий склон надпойменной террасы правого берега р.Мокрая Табола (левый приток р.Дон). Размеры около 150х40 м, высота над рекой 8-10 м.</w:t>
            </w:r>
          </w:p>
        </w:tc>
        <w:tc>
          <w:tcPr>
            <w:tcW w:w="1491" w:type="dxa"/>
          </w:tcPr>
          <w:p w14:paraId="21E442B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4CE17027"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1C7DB531" w14:textId="77777777" w:rsidTr="004A08F6">
        <w:trPr>
          <w:trHeight w:val="982"/>
          <w:jc w:val="right"/>
        </w:trPr>
        <w:tc>
          <w:tcPr>
            <w:tcW w:w="2410" w:type="dxa"/>
          </w:tcPr>
          <w:p w14:paraId="15E8E1E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ХИТРОВЩИНА. СЕЛИЩЕ,</w:t>
            </w:r>
          </w:p>
          <w:p w14:paraId="222EF36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XV-XVI вв.</w:t>
            </w:r>
          </w:p>
        </w:tc>
        <w:tc>
          <w:tcPr>
            <w:tcW w:w="3402" w:type="dxa"/>
          </w:tcPr>
          <w:p w14:paraId="7E3D38EB"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Восточная окраина деревни, пойма левого берега р.Улыбыш (левый приток р.Проня, правого притока </w:t>
            </w:r>
            <w:r w:rsidRPr="004A08F6">
              <w:rPr>
                <w:rFonts w:cs="Times New Roman"/>
                <w:lang w:eastAsia="ru-RU"/>
              </w:rPr>
              <w:lastRenderedPageBreak/>
              <w:t xml:space="preserve">р.Ока). Размеры около 250х180 м, высота над рекой 2-6 м. </w:t>
            </w:r>
          </w:p>
        </w:tc>
        <w:tc>
          <w:tcPr>
            <w:tcW w:w="1491" w:type="dxa"/>
          </w:tcPr>
          <w:p w14:paraId="0DBD828A"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выявленный</w:t>
            </w:r>
          </w:p>
        </w:tc>
        <w:tc>
          <w:tcPr>
            <w:tcW w:w="2336" w:type="dxa"/>
            <w:gridSpan w:val="2"/>
          </w:tcPr>
          <w:p w14:paraId="3A45A2A7"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w:t>
            </w:r>
            <w:r w:rsidRPr="004A08F6">
              <w:rPr>
                <w:rFonts w:eastAsia="Calibri" w:cs="Times New Roman"/>
                <w:bCs/>
                <w:lang w:eastAsia="ru-RU"/>
              </w:rPr>
              <w:lastRenderedPageBreak/>
              <w:t>06.03.2014 № 45 «Об утверждении списка выявленных объектов культурного наследия – памятников археологии Тульской области»</w:t>
            </w:r>
          </w:p>
        </w:tc>
      </w:tr>
      <w:tr w:rsidR="004A08F6" w:rsidRPr="004A08F6" w14:paraId="3E75A288" w14:textId="77777777" w:rsidTr="004A08F6">
        <w:trPr>
          <w:trHeight w:val="982"/>
          <w:jc w:val="right"/>
        </w:trPr>
        <w:tc>
          <w:tcPr>
            <w:tcW w:w="2410" w:type="dxa"/>
          </w:tcPr>
          <w:p w14:paraId="1D9CC81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ПОСЕЛЕНИЕ</w:t>
            </w:r>
          </w:p>
          <w:p w14:paraId="22B498B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у п. АПАРКИ</w:t>
            </w:r>
          </w:p>
          <w:p w14:paraId="055331B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Эпоха бронзы</w:t>
            </w:r>
          </w:p>
        </w:tc>
        <w:tc>
          <w:tcPr>
            <w:tcW w:w="3402" w:type="dxa"/>
          </w:tcPr>
          <w:p w14:paraId="63A825A1"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Расположено на левом берегу Пронского  водохранилища, в 3200 м к северу  от северной окраины  поселка Апарки.</w:t>
            </w:r>
          </w:p>
        </w:tc>
        <w:tc>
          <w:tcPr>
            <w:tcW w:w="1491" w:type="dxa"/>
          </w:tcPr>
          <w:p w14:paraId="44B8890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766C93F9"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7E95A91B" w14:textId="77777777" w:rsidTr="004A08F6">
        <w:trPr>
          <w:trHeight w:val="982"/>
          <w:jc w:val="right"/>
        </w:trPr>
        <w:tc>
          <w:tcPr>
            <w:tcW w:w="2410" w:type="dxa"/>
          </w:tcPr>
          <w:p w14:paraId="41E9049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8</w:t>
            </w:r>
          </w:p>
          <w:p w14:paraId="2362C04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у п. АПАРКИ.</w:t>
            </w:r>
          </w:p>
          <w:p w14:paraId="1E76EA9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XII-XIII вв.</w:t>
            </w:r>
          </w:p>
        </w:tc>
        <w:tc>
          <w:tcPr>
            <w:tcW w:w="3402" w:type="dxa"/>
          </w:tcPr>
          <w:p w14:paraId="531350D1"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Расположено на правом берегу Пронского водохранилища, в 3200 м. к северо-северо-востока от пос. Апарки. </w:t>
            </w:r>
          </w:p>
        </w:tc>
        <w:tc>
          <w:tcPr>
            <w:tcW w:w="1491" w:type="dxa"/>
          </w:tcPr>
          <w:p w14:paraId="27103C37"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34E2DF1A"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5B7FD473" w14:textId="77777777" w:rsidTr="004A08F6">
        <w:trPr>
          <w:trHeight w:val="982"/>
          <w:jc w:val="right"/>
        </w:trPr>
        <w:tc>
          <w:tcPr>
            <w:tcW w:w="2410" w:type="dxa"/>
          </w:tcPr>
          <w:p w14:paraId="4E8567A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СЕЛИЩЕ 10</w:t>
            </w:r>
          </w:p>
          <w:p w14:paraId="6EE60213"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у п. АПАРКИ.</w:t>
            </w:r>
          </w:p>
          <w:p w14:paraId="08EA8AA4"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val="en-US" w:eastAsia="ru-RU"/>
              </w:rPr>
              <w:t>XVI</w:t>
            </w:r>
            <w:r w:rsidRPr="004A08F6">
              <w:rPr>
                <w:rFonts w:cs="Times New Roman"/>
                <w:lang w:eastAsia="ru-RU"/>
              </w:rPr>
              <w:t xml:space="preserve"> в.</w:t>
            </w:r>
          </w:p>
        </w:tc>
        <w:tc>
          <w:tcPr>
            <w:tcW w:w="3402" w:type="dxa"/>
          </w:tcPr>
          <w:p w14:paraId="28D5733F"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Расположено на изгибе Пронского водохранилища в 3000 м. к северо-западу от пос. Апарки. </w:t>
            </w:r>
          </w:p>
        </w:tc>
        <w:tc>
          <w:tcPr>
            <w:tcW w:w="1491" w:type="dxa"/>
          </w:tcPr>
          <w:p w14:paraId="1FB2FE2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30CD9FFF"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647AF469" w14:textId="77777777" w:rsidTr="004A08F6">
        <w:trPr>
          <w:trHeight w:val="982"/>
          <w:jc w:val="right"/>
        </w:trPr>
        <w:tc>
          <w:tcPr>
            <w:tcW w:w="2410" w:type="dxa"/>
          </w:tcPr>
          <w:p w14:paraId="52061F4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 xml:space="preserve">СЕЛИЩЕ 9 </w:t>
            </w:r>
          </w:p>
          <w:p w14:paraId="4FEC0A3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у п.Благовещенский</w:t>
            </w:r>
          </w:p>
          <w:p w14:paraId="2D51BF9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Эпоха бронзы, XII-XIV, XVI-XVII вв.</w:t>
            </w:r>
          </w:p>
        </w:tc>
        <w:tc>
          <w:tcPr>
            <w:tcW w:w="3402" w:type="dxa"/>
          </w:tcPr>
          <w:p w14:paraId="3430FB19"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Расположено на левом берегу Пронского   водохранилища на мысовидно останце в 3600 м к северо-востоку от пос. Апарки, и  в 4000 м. к   северо-западу от поселка Благовещенский, на месте бывшего села Александровка (Нижнее  Городище).</w:t>
            </w:r>
          </w:p>
        </w:tc>
        <w:tc>
          <w:tcPr>
            <w:tcW w:w="1491" w:type="dxa"/>
          </w:tcPr>
          <w:p w14:paraId="561DBAB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4D91912B" w14:textId="77777777" w:rsidR="004A08F6" w:rsidRPr="004A08F6" w:rsidRDefault="004A08F6" w:rsidP="004A08F6">
            <w:pPr>
              <w:suppressAutoHyphens w:val="0"/>
              <w:spacing w:before="100" w:after="100"/>
              <w:jc w:val="both"/>
              <w:rPr>
                <w:rFonts w:cs="Times New Roman"/>
                <w:lang w:eastAsia="ru-RU"/>
              </w:rPr>
            </w:pPr>
            <w:r w:rsidRPr="004A08F6">
              <w:rPr>
                <w:rFonts w:cs="Times New Roman"/>
                <w:bCs/>
                <w:lang w:eastAsia="ru-RU"/>
              </w:rPr>
              <w:t>Приказ</w:t>
            </w:r>
            <w:r w:rsidRPr="004A08F6">
              <w:rPr>
                <w:rFonts w:eastAsia="Calibri" w:cs="Times New Roman"/>
                <w:bCs/>
                <w:lang w:eastAsia="ru-RU"/>
              </w:rPr>
              <w:t xml:space="preserve"> министерства культуры и туризма Тульской области от 06.03.2014 № 45 «Об утверждении списка выявленных объектов культурного наследия – памятников археологии Тульской области»</w:t>
            </w:r>
          </w:p>
        </w:tc>
      </w:tr>
      <w:tr w:rsidR="004A08F6" w:rsidRPr="004A08F6" w14:paraId="4B438989" w14:textId="77777777" w:rsidTr="004A08F6">
        <w:trPr>
          <w:trHeight w:val="982"/>
          <w:jc w:val="right"/>
        </w:trPr>
        <w:tc>
          <w:tcPr>
            <w:tcW w:w="2410" w:type="dxa"/>
            <w:hideMark/>
          </w:tcPr>
          <w:p w14:paraId="5BFF5F8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 xml:space="preserve">Усадьба князей Вяземских Шаховых, </w:t>
            </w:r>
            <w:r w:rsidRPr="004A08F6">
              <w:rPr>
                <w:rFonts w:cs="Times New Roman"/>
                <w:lang w:val="en-US" w:eastAsia="ru-RU"/>
              </w:rPr>
              <w:t>XVII</w:t>
            </w:r>
            <w:r w:rsidRPr="004A08F6">
              <w:rPr>
                <w:rFonts w:cs="Times New Roman"/>
                <w:lang w:eastAsia="ru-RU"/>
              </w:rPr>
              <w:t>-</w:t>
            </w:r>
            <w:r w:rsidRPr="004A08F6">
              <w:rPr>
                <w:rFonts w:cs="Times New Roman"/>
                <w:lang w:val="en-US" w:eastAsia="ru-RU"/>
              </w:rPr>
              <w:t>XIX</w:t>
            </w:r>
            <w:r w:rsidRPr="004A08F6">
              <w:rPr>
                <w:rFonts w:cs="Times New Roman"/>
                <w:lang w:eastAsia="ru-RU"/>
              </w:rPr>
              <w:t xml:space="preserve"> вв.: церковь Ведения во храм Пресвятой Богородицы, 1791 г.</w:t>
            </w:r>
          </w:p>
          <w:p w14:paraId="6F00696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Парк (остатки)</w:t>
            </w:r>
          </w:p>
        </w:tc>
        <w:tc>
          <w:tcPr>
            <w:tcW w:w="3402" w:type="dxa"/>
            <w:hideMark/>
          </w:tcPr>
          <w:p w14:paraId="7DD95AF4"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Кимовский р-н, с. Пронь</w:t>
            </w:r>
          </w:p>
        </w:tc>
        <w:tc>
          <w:tcPr>
            <w:tcW w:w="1491" w:type="dxa"/>
            <w:hideMark/>
          </w:tcPr>
          <w:p w14:paraId="16833343"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tcPr>
          <w:p w14:paraId="4252451E" w14:textId="77777777" w:rsidR="004A08F6" w:rsidRPr="004A08F6" w:rsidRDefault="004A08F6" w:rsidP="004A08F6">
            <w:pPr>
              <w:shd w:val="clear" w:color="auto" w:fill="FFFFFF"/>
              <w:suppressAutoHyphens w:val="0"/>
              <w:jc w:val="both"/>
              <w:rPr>
                <w:rFonts w:eastAsia="Calibri" w:cs="Times New Roman"/>
                <w:lang w:eastAsia="ru-RU"/>
              </w:rPr>
            </w:pPr>
            <w:r w:rsidRPr="004A08F6">
              <w:rPr>
                <w:rFonts w:cs="Times New Roman"/>
                <w:lang w:eastAsia="ru-RU"/>
              </w:rPr>
              <w:t>Приказ министерства культуры и туризма Тульской области  от 15.12.2013 № 210</w:t>
            </w:r>
          </w:p>
          <w:p w14:paraId="69325714" w14:textId="77777777" w:rsidR="004A08F6" w:rsidRPr="004A08F6" w:rsidRDefault="004A08F6" w:rsidP="004A08F6">
            <w:pPr>
              <w:suppressAutoHyphens w:val="0"/>
              <w:spacing w:before="100" w:after="100"/>
              <w:jc w:val="both"/>
              <w:rPr>
                <w:rFonts w:cs="Times New Roman"/>
                <w:bCs/>
                <w:lang w:eastAsia="ru-RU"/>
              </w:rPr>
            </w:pPr>
          </w:p>
        </w:tc>
      </w:tr>
      <w:tr w:rsidR="004A08F6" w:rsidRPr="004A08F6" w14:paraId="2E414B43" w14:textId="77777777" w:rsidTr="004A08F6">
        <w:trPr>
          <w:trHeight w:val="982"/>
          <w:jc w:val="right"/>
        </w:trPr>
        <w:tc>
          <w:tcPr>
            <w:tcW w:w="2410" w:type="dxa"/>
            <w:hideMark/>
          </w:tcPr>
          <w:p w14:paraId="79001C7D"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Братская могила с захоронением воинов, погибших в боях в период ВОВ 1941-1945 гг.</w:t>
            </w:r>
          </w:p>
        </w:tc>
        <w:tc>
          <w:tcPr>
            <w:tcW w:w="3402" w:type="dxa"/>
            <w:hideMark/>
          </w:tcPr>
          <w:p w14:paraId="1451F1CE"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 xml:space="preserve">Кимовский р-н, </w:t>
            </w:r>
          </w:p>
          <w:p w14:paraId="26B63232"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с. Краснополье</w:t>
            </w:r>
          </w:p>
        </w:tc>
        <w:tc>
          <w:tcPr>
            <w:tcW w:w="1491" w:type="dxa"/>
            <w:hideMark/>
          </w:tcPr>
          <w:p w14:paraId="36B07125"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hideMark/>
          </w:tcPr>
          <w:p w14:paraId="29F16F23" w14:textId="77777777" w:rsidR="004A08F6" w:rsidRPr="004A08F6" w:rsidRDefault="004A08F6" w:rsidP="004A08F6">
            <w:pPr>
              <w:suppressAutoHyphens w:val="0"/>
              <w:spacing w:before="100" w:after="100"/>
              <w:jc w:val="both"/>
              <w:rPr>
                <w:rFonts w:cs="Times New Roman"/>
                <w:bCs/>
                <w:lang w:eastAsia="ru-RU"/>
              </w:rPr>
            </w:pPr>
            <w:r w:rsidRPr="004A08F6">
              <w:rPr>
                <w:rFonts w:cs="Times New Roman"/>
                <w:spacing w:val="-20"/>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tc>
      </w:tr>
      <w:tr w:rsidR="004A08F6" w:rsidRPr="004A08F6" w14:paraId="7F422AC9" w14:textId="77777777" w:rsidTr="004A08F6">
        <w:trPr>
          <w:trHeight w:val="982"/>
          <w:jc w:val="right"/>
        </w:trPr>
        <w:tc>
          <w:tcPr>
            <w:tcW w:w="2410" w:type="dxa"/>
            <w:hideMark/>
          </w:tcPr>
          <w:p w14:paraId="19F1100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Братская могила с захоронением воинов, погибших в период ВОВ 1941-1945 гг.</w:t>
            </w:r>
          </w:p>
        </w:tc>
        <w:tc>
          <w:tcPr>
            <w:tcW w:w="3402" w:type="dxa"/>
            <w:hideMark/>
          </w:tcPr>
          <w:p w14:paraId="4FFF8E7D"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Кимовский р-н, д. Ренево</w:t>
            </w:r>
          </w:p>
        </w:tc>
        <w:tc>
          <w:tcPr>
            <w:tcW w:w="1491" w:type="dxa"/>
            <w:hideMark/>
          </w:tcPr>
          <w:p w14:paraId="1A0A3DF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336" w:type="dxa"/>
            <w:gridSpan w:val="2"/>
            <w:hideMark/>
          </w:tcPr>
          <w:p w14:paraId="15F8A798" w14:textId="77777777" w:rsidR="004A08F6" w:rsidRPr="004A08F6" w:rsidRDefault="004A08F6" w:rsidP="004A08F6">
            <w:pPr>
              <w:suppressAutoHyphens w:val="0"/>
              <w:spacing w:before="100" w:after="100"/>
              <w:jc w:val="both"/>
              <w:rPr>
                <w:rFonts w:cs="Times New Roman"/>
                <w:bCs/>
                <w:lang w:eastAsia="ru-RU"/>
              </w:rPr>
            </w:pPr>
            <w:r w:rsidRPr="004A08F6">
              <w:rPr>
                <w:rFonts w:cs="Times New Roman"/>
                <w:spacing w:val="-20"/>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tc>
      </w:tr>
      <w:tr w:rsidR="004A08F6" w:rsidRPr="004A08F6" w14:paraId="7B1AB058" w14:textId="77777777" w:rsidTr="00E72772">
        <w:trPr>
          <w:trHeight w:val="500"/>
          <w:jc w:val="right"/>
        </w:trPr>
        <w:tc>
          <w:tcPr>
            <w:tcW w:w="9639" w:type="dxa"/>
            <w:gridSpan w:val="5"/>
            <w:hideMark/>
          </w:tcPr>
          <w:p w14:paraId="2870668B" w14:textId="77777777" w:rsidR="004A08F6" w:rsidRPr="004A08F6" w:rsidRDefault="004A08F6" w:rsidP="004A08F6">
            <w:pPr>
              <w:suppressAutoHyphens w:val="0"/>
              <w:spacing w:before="100" w:after="100"/>
              <w:jc w:val="center"/>
              <w:rPr>
                <w:rFonts w:cs="Times New Roman"/>
                <w:spacing w:val="-20"/>
                <w:lang w:eastAsia="ru-RU"/>
              </w:rPr>
            </w:pPr>
            <w:r w:rsidRPr="004A08F6">
              <w:rPr>
                <w:rFonts w:cs="Times New Roman"/>
                <w:spacing w:val="-20"/>
                <w:lang w:eastAsia="ru-RU"/>
              </w:rPr>
              <w:t>Памятники архитектуры</w:t>
            </w:r>
          </w:p>
        </w:tc>
      </w:tr>
      <w:tr w:rsidR="004A08F6" w:rsidRPr="004A08F6" w14:paraId="6D24AEE1" w14:textId="77777777" w:rsidTr="004A08F6">
        <w:trPr>
          <w:trHeight w:val="982"/>
          <w:jc w:val="right"/>
        </w:trPr>
        <w:tc>
          <w:tcPr>
            <w:tcW w:w="2410" w:type="dxa"/>
            <w:hideMark/>
          </w:tcPr>
          <w:p w14:paraId="49EC159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Церковь  Казанской иконы Божией Матери, 1753г., 1853г.</w:t>
            </w:r>
          </w:p>
        </w:tc>
        <w:tc>
          <w:tcPr>
            <w:tcW w:w="3402" w:type="dxa"/>
            <w:hideMark/>
          </w:tcPr>
          <w:p w14:paraId="0105BC0C"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Кимовский район</w:t>
            </w:r>
          </w:p>
          <w:p w14:paraId="540BB894"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с. Иваньково</w:t>
            </w:r>
          </w:p>
        </w:tc>
        <w:tc>
          <w:tcPr>
            <w:tcW w:w="1701" w:type="dxa"/>
            <w:gridSpan w:val="2"/>
            <w:hideMark/>
          </w:tcPr>
          <w:p w14:paraId="60B4E3A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126" w:type="dxa"/>
            <w:hideMark/>
          </w:tcPr>
          <w:p w14:paraId="168E5377" w14:textId="77777777" w:rsidR="004A08F6" w:rsidRPr="004A08F6" w:rsidRDefault="004A08F6" w:rsidP="004A08F6">
            <w:pPr>
              <w:suppressAutoHyphens w:val="0"/>
              <w:spacing w:before="100" w:after="100"/>
              <w:jc w:val="both"/>
              <w:rPr>
                <w:rFonts w:cs="Times New Roman"/>
                <w:spacing w:val="-20"/>
                <w:lang w:eastAsia="ru-RU"/>
              </w:rPr>
            </w:pPr>
          </w:p>
        </w:tc>
      </w:tr>
      <w:tr w:rsidR="004A08F6" w:rsidRPr="004A08F6" w14:paraId="5D44368C" w14:textId="77777777" w:rsidTr="004A08F6">
        <w:trPr>
          <w:trHeight w:val="982"/>
          <w:jc w:val="right"/>
        </w:trPr>
        <w:tc>
          <w:tcPr>
            <w:tcW w:w="2410" w:type="dxa"/>
            <w:hideMark/>
          </w:tcPr>
          <w:p w14:paraId="3355E5D9"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lastRenderedPageBreak/>
              <w:t>Усадьба князей Вяземских Шаховых, XVIII-XIXвв.:</w:t>
            </w:r>
          </w:p>
          <w:p w14:paraId="015F9645"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церковь Ведения во храм Пресвятой Богородицы, 1781г.</w:t>
            </w:r>
          </w:p>
          <w:p w14:paraId="4B147FC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парк (остатки)</w:t>
            </w:r>
          </w:p>
        </w:tc>
        <w:tc>
          <w:tcPr>
            <w:tcW w:w="3402" w:type="dxa"/>
            <w:hideMark/>
          </w:tcPr>
          <w:p w14:paraId="6C76BD4C"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Кимовский район</w:t>
            </w:r>
          </w:p>
          <w:p w14:paraId="22490745"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с. Пронь</w:t>
            </w:r>
          </w:p>
        </w:tc>
        <w:tc>
          <w:tcPr>
            <w:tcW w:w="1701" w:type="dxa"/>
            <w:gridSpan w:val="2"/>
            <w:hideMark/>
          </w:tcPr>
          <w:p w14:paraId="66A8A2E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126" w:type="dxa"/>
            <w:hideMark/>
          </w:tcPr>
          <w:p w14:paraId="6E7D7025" w14:textId="77777777" w:rsidR="004A08F6" w:rsidRPr="004A08F6" w:rsidRDefault="004A08F6" w:rsidP="004A08F6">
            <w:pPr>
              <w:suppressAutoHyphens w:val="0"/>
              <w:spacing w:before="100" w:after="100"/>
              <w:jc w:val="both"/>
              <w:rPr>
                <w:rFonts w:cs="Times New Roman"/>
                <w:spacing w:val="-20"/>
                <w:lang w:eastAsia="ru-RU"/>
              </w:rPr>
            </w:pPr>
          </w:p>
        </w:tc>
      </w:tr>
      <w:tr w:rsidR="004A08F6" w:rsidRPr="004A08F6" w14:paraId="796D8891" w14:textId="77777777" w:rsidTr="004A08F6">
        <w:trPr>
          <w:trHeight w:val="982"/>
          <w:jc w:val="right"/>
        </w:trPr>
        <w:tc>
          <w:tcPr>
            <w:tcW w:w="2410" w:type="dxa"/>
            <w:hideMark/>
          </w:tcPr>
          <w:p w14:paraId="1CED837C"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Усадьба кн. Измайлова</w:t>
            </w:r>
          </w:p>
          <w:p w14:paraId="5ED9F1BB"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главный дом, 1827г.</w:t>
            </w:r>
          </w:p>
          <w:p w14:paraId="6A1B69EC"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флигель, 1827г.</w:t>
            </w:r>
          </w:p>
          <w:p w14:paraId="38BB7E84"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хозпостройка , кон.XIXв.</w:t>
            </w:r>
          </w:p>
          <w:p w14:paraId="0BF16A7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хозпостройка, кон.XIXв.</w:t>
            </w:r>
          </w:p>
        </w:tc>
        <w:tc>
          <w:tcPr>
            <w:tcW w:w="3402" w:type="dxa"/>
            <w:hideMark/>
          </w:tcPr>
          <w:p w14:paraId="478F23C3"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 xml:space="preserve">Кимовский район </w:t>
            </w:r>
          </w:p>
          <w:p w14:paraId="595BCE53"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с.Хитровщина</w:t>
            </w:r>
          </w:p>
        </w:tc>
        <w:tc>
          <w:tcPr>
            <w:tcW w:w="1701" w:type="dxa"/>
            <w:gridSpan w:val="2"/>
            <w:hideMark/>
          </w:tcPr>
          <w:p w14:paraId="320721D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выявленный</w:t>
            </w:r>
          </w:p>
        </w:tc>
        <w:tc>
          <w:tcPr>
            <w:tcW w:w="2126" w:type="dxa"/>
            <w:hideMark/>
          </w:tcPr>
          <w:p w14:paraId="56AB01B6" w14:textId="77777777" w:rsidR="004A08F6" w:rsidRPr="004A08F6" w:rsidRDefault="004A08F6" w:rsidP="004A08F6">
            <w:pPr>
              <w:suppressAutoHyphens w:val="0"/>
              <w:spacing w:before="100" w:after="100"/>
              <w:jc w:val="both"/>
              <w:rPr>
                <w:rFonts w:cs="Times New Roman"/>
                <w:spacing w:val="-20"/>
                <w:lang w:eastAsia="ru-RU"/>
              </w:rPr>
            </w:pPr>
          </w:p>
        </w:tc>
      </w:tr>
      <w:tr w:rsidR="004A08F6" w:rsidRPr="004A08F6" w14:paraId="127FD5DD" w14:textId="77777777" w:rsidTr="004A08F6">
        <w:trPr>
          <w:trHeight w:val="982"/>
          <w:jc w:val="right"/>
        </w:trPr>
        <w:tc>
          <w:tcPr>
            <w:tcW w:w="2410" w:type="dxa"/>
            <w:hideMark/>
          </w:tcPr>
          <w:p w14:paraId="7A1D20A1"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Братская могила с захоронением воинов, погибших в боях в период Великой Отечественной войны 1941—1945 гг.</w:t>
            </w:r>
          </w:p>
        </w:tc>
        <w:tc>
          <w:tcPr>
            <w:tcW w:w="3402" w:type="dxa"/>
            <w:hideMark/>
          </w:tcPr>
          <w:p w14:paraId="4A79A75D"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 xml:space="preserve">Кимовский  район </w:t>
            </w:r>
          </w:p>
          <w:p w14:paraId="381683C3"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с. Краснополье</w:t>
            </w:r>
          </w:p>
        </w:tc>
        <w:tc>
          <w:tcPr>
            <w:tcW w:w="1701" w:type="dxa"/>
            <w:gridSpan w:val="2"/>
            <w:hideMark/>
          </w:tcPr>
          <w:p w14:paraId="52C995AC"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региональная</w:t>
            </w:r>
          </w:p>
        </w:tc>
        <w:tc>
          <w:tcPr>
            <w:tcW w:w="2126" w:type="dxa"/>
            <w:hideMark/>
          </w:tcPr>
          <w:p w14:paraId="1A7FCC6A" w14:textId="77777777" w:rsidR="004A08F6" w:rsidRPr="004A08F6" w:rsidRDefault="004A08F6" w:rsidP="004A08F6">
            <w:pPr>
              <w:suppressAutoHyphens w:val="0"/>
              <w:autoSpaceDE w:val="0"/>
              <w:spacing w:before="100" w:after="100"/>
              <w:ind w:firstLine="540"/>
              <w:jc w:val="both"/>
              <w:rPr>
                <w:rFonts w:cs="Times New Roman"/>
                <w:lang w:eastAsia="ru-RU"/>
              </w:rPr>
            </w:pPr>
            <w:r w:rsidRPr="004A08F6">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33D1CBAF" w14:textId="77777777" w:rsidR="004A08F6" w:rsidRPr="004A08F6" w:rsidRDefault="004A08F6" w:rsidP="004A08F6">
            <w:pPr>
              <w:suppressAutoHyphens w:val="0"/>
              <w:spacing w:before="100" w:after="100"/>
              <w:jc w:val="both"/>
              <w:rPr>
                <w:rFonts w:cs="Times New Roman"/>
                <w:spacing w:val="-20"/>
                <w:lang w:eastAsia="ru-RU"/>
              </w:rPr>
            </w:pPr>
          </w:p>
        </w:tc>
      </w:tr>
      <w:tr w:rsidR="004A08F6" w:rsidRPr="004A08F6" w14:paraId="7C2C3890" w14:textId="77777777" w:rsidTr="004A08F6">
        <w:trPr>
          <w:trHeight w:val="982"/>
          <w:jc w:val="right"/>
        </w:trPr>
        <w:tc>
          <w:tcPr>
            <w:tcW w:w="2410" w:type="dxa"/>
            <w:hideMark/>
          </w:tcPr>
          <w:p w14:paraId="4D3C383B"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Братская могила с захоронением воинов, погибших в период Великой Отечественной войны 1941—1945 гг.</w:t>
            </w:r>
          </w:p>
        </w:tc>
        <w:tc>
          <w:tcPr>
            <w:tcW w:w="3402" w:type="dxa"/>
            <w:hideMark/>
          </w:tcPr>
          <w:p w14:paraId="1A460B13"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 xml:space="preserve">Кимовский  район </w:t>
            </w:r>
          </w:p>
          <w:p w14:paraId="0C239100"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дер. Ренево</w:t>
            </w:r>
          </w:p>
        </w:tc>
        <w:tc>
          <w:tcPr>
            <w:tcW w:w="1701" w:type="dxa"/>
            <w:gridSpan w:val="2"/>
            <w:hideMark/>
          </w:tcPr>
          <w:p w14:paraId="4B7E703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региональная</w:t>
            </w:r>
          </w:p>
        </w:tc>
        <w:tc>
          <w:tcPr>
            <w:tcW w:w="2126" w:type="dxa"/>
            <w:hideMark/>
          </w:tcPr>
          <w:p w14:paraId="4CA39ED5" w14:textId="77777777" w:rsidR="004A08F6" w:rsidRPr="004A08F6" w:rsidRDefault="004A08F6" w:rsidP="004A08F6">
            <w:pPr>
              <w:suppressAutoHyphens w:val="0"/>
              <w:autoSpaceDE w:val="0"/>
              <w:spacing w:before="100" w:after="100"/>
              <w:ind w:firstLine="540"/>
              <w:jc w:val="both"/>
              <w:rPr>
                <w:rFonts w:cs="Times New Roman"/>
                <w:lang w:eastAsia="ru-RU"/>
              </w:rPr>
            </w:pPr>
            <w:r w:rsidRPr="004A08F6">
              <w:rPr>
                <w:rFonts w:cs="Times New Roman"/>
                <w:lang w:eastAsia="ru-RU"/>
              </w:rPr>
              <w:t xml:space="preserve">Решение  исполнительного комитета Тульского областного Совета депутатов трудящихся от 09.04.1969г. №6-294 «Об улучшении постановки дела охраны, </w:t>
            </w:r>
            <w:r w:rsidRPr="004A08F6">
              <w:rPr>
                <w:rFonts w:cs="Times New Roman"/>
                <w:lang w:eastAsia="ru-RU"/>
              </w:rPr>
              <w:lastRenderedPageBreak/>
              <w:t>эксплуатации и учета памятников истории и культуры»</w:t>
            </w:r>
          </w:p>
          <w:p w14:paraId="3C113BB4" w14:textId="77777777" w:rsidR="004A08F6" w:rsidRPr="004A08F6" w:rsidRDefault="004A08F6" w:rsidP="004A08F6">
            <w:pPr>
              <w:suppressAutoHyphens w:val="0"/>
              <w:spacing w:before="100" w:after="100"/>
              <w:jc w:val="both"/>
              <w:rPr>
                <w:rFonts w:cs="Times New Roman"/>
                <w:spacing w:val="-20"/>
                <w:lang w:eastAsia="ru-RU"/>
              </w:rPr>
            </w:pPr>
          </w:p>
        </w:tc>
      </w:tr>
      <w:tr w:rsidR="004A08F6" w:rsidRPr="004A08F6" w14:paraId="5738FF5A" w14:textId="77777777" w:rsidTr="004A08F6">
        <w:trPr>
          <w:trHeight w:val="982"/>
          <w:jc w:val="right"/>
        </w:trPr>
        <w:tc>
          <w:tcPr>
            <w:tcW w:w="2410" w:type="dxa"/>
            <w:hideMark/>
          </w:tcPr>
          <w:p w14:paraId="4782D3CA"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Бывшая Покровская церковь, 1767 г.</w:t>
            </w:r>
          </w:p>
        </w:tc>
        <w:tc>
          <w:tcPr>
            <w:tcW w:w="3402" w:type="dxa"/>
            <w:hideMark/>
          </w:tcPr>
          <w:p w14:paraId="0103C062"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 xml:space="preserve">Кимовский  район </w:t>
            </w:r>
          </w:p>
          <w:p w14:paraId="07F81478"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с. Покровское</w:t>
            </w:r>
          </w:p>
        </w:tc>
        <w:tc>
          <w:tcPr>
            <w:tcW w:w="1701" w:type="dxa"/>
            <w:gridSpan w:val="2"/>
            <w:hideMark/>
          </w:tcPr>
          <w:p w14:paraId="53360128"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региональная</w:t>
            </w:r>
          </w:p>
        </w:tc>
        <w:tc>
          <w:tcPr>
            <w:tcW w:w="2126" w:type="dxa"/>
            <w:hideMark/>
          </w:tcPr>
          <w:p w14:paraId="59D73E66" w14:textId="77777777" w:rsidR="004A08F6" w:rsidRPr="004A08F6" w:rsidRDefault="004A08F6" w:rsidP="004A08F6">
            <w:pPr>
              <w:suppressAutoHyphens w:val="0"/>
              <w:autoSpaceDE w:val="0"/>
              <w:spacing w:before="100" w:after="100"/>
              <w:ind w:firstLine="540"/>
              <w:jc w:val="both"/>
              <w:rPr>
                <w:rFonts w:cs="Times New Roman"/>
                <w:lang w:eastAsia="ru-RU"/>
              </w:rPr>
            </w:pPr>
            <w:r w:rsidRPr="004A08F6">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3181AF90" w14:textId="77777777" w:rsidR="004A08F6" w:rsidRPr="004A08F6" w:rsidRDefault="004A08F6" w:rsidP="004A08F6">
            <w:pPr>
              <w:suppressAutoHyphens w:val="0"/>
              <w:spacing w:before="100" w:after="100"/>
              <w:jc w:val="both"/>
              <w:rPr>
                <w:rFonts w:cs="Times New Roman"/>
                <w:spacing w:val="-20"/>
                <w:lang w:eastAsia="ru-RU"/>
              </w:rPr>
            </w:pPr>
          </w:p>
        </w:tc>
      </w:tr>
      <w:tr w:rsidR="004A08F6" w:rsidRPr="004A08F6" w14:paraId="62001873" w14:textId="77777777" w:rsidTr="004A08F6">
        <w:trPr>
          <w:trHeight w:val="982"/>
          <w:jc w:val="right"/>
        </w:trPr>
        <w:tc>
          <w:tcPr>
            <w:tcW w:w="2410" w:type="dxa"/>
            <w:hideMark/>
          </w:tcPr>
          <w:p w14:paraId="40A909F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Братская могила с захоронением воинов, погибших в период Великой Отечественной войны 1941—1945 гг.</w:t>
            </w:r>
          </w:p>
        </w:tc>
        <w:tc>
          <w:tcPr>
            <w:tcW w:w="3402" w:type="dxa"/>
            <w:hideMark/>
          </w:tcPr>
          <w:p w14:paraId="2FEF521F"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Кимовский  район</w:t>
            </w:r>
          </w:p>
          <w:p w14:paraId="0B2E3480"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с. Гранки</w:t>
            </w:r>
          </w:p>
        </w:tc>
        <w:tc>
          <w:tcPr>
            <w:tcW w:w="1701" w:type="dxa"/>
            <w:gridSpan w:val="2"/>
            <w:hideMark/>
          </w:tcPr>
          <w:p w14:paraId="06A0BFB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региональная</w:t>
            </w:r>
          </w:p>
        </w:tc>
        <w:tc>
          <w:tcPr>
            <w:tcW w:w="2126" w:type="dxa"/>
            <w:hideMark/>
          </w:tcPr>
          <w:p w14:paraId="5FE6645B" w14:textId="77777777" w:rsidR="004A08F6" w:rsidRPr="004A08F6" w:rsidRDefault="004A08F6" w:rsidP="004A08F6">
            <w:pPr>
              <w:suppressAutoHyphens w:val="0"/>
              <w:autoSpaceDE w:val="0"/>
              <w:spacing w:before="100" w:after="100"/>
              <w:ind w:firstLine="540"/>
              <w:jc w:val="both"/>
              <w:rPr>
                <w:rFonts w:cs="Times New Roman"/>
                <w:lang w:eastAsia="ru-RU"/>
              </w:rPr>
            </w:pPr>
            <w:r w:rsidRPr="004A08F6">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24A4D159" w14:textId="77777777" w:rsidR="004A08F6" w:rsidRPr="004A08F6" w:rsidRDefault="004A08F6" w:rsidP="004A08F6">
            <w:pPr>
              <w:suppressAutoHyphens w:val="0"/>
              <w:spacing w:before="100" w:after="100"/>
              <w:jc w:val="both"/>
              <w:rPr>
                <w:rFonts w:cs="Times New Roman"/>
                <w:spacing w:val="-20"/>
                <w:lang w:eastAsia="ru-RU"/>
              </w:rPr>
            </w:pPr>
          </w:p>
        </w:tc>
      </w:tr>
      <w:tr w:rsidR="004A08F6" w:rsidRPr="004A08F6" w14:paraId="161797DD" w14:textId="77777777" w:rsidTr="004A08F6">
        <w:trPr>
          <w:trHeight w:val="982"/>
          <w:jc w:val="right"/>
        </w:trPr>
        <w:tc>
          <w:tcPr>
            <w:tcW w:w="2410" w:type="dxa"/>
            <w:hideMark/>
          </w:tcPr>
          <w:p w14:paraId="38B6DACE"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Братская могила с захоронением воинов, погибших в период Великой Отечественной войны 1941—1945 гг.</w:t>
            </w:r>
          </w:p>
        </w:tc>
        <w:tc>
          <w:tcPr>
            <w:tcW w:w="3402" w:type="dxa"/>
            <w:hideMark/>
          </w:tcPr>
          <w:p w14:paraId="59F4E14F"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 xml:space="preserve">Кимовский  район </w:t>
            </w:r>
          </w:p>
          <w:p w14:paraId="227470B0"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с. Иваньково</w:t>
            </w:r>
          </w:p>
        </w:tc>
        <w:tc>
          <w:tcPr>
            <w:tcW w:w="1701" w:type="dxa"/>
            <w:gridSpan w:val="2"/>
            <w:hideMark/>
          </w:tcPr>
          <w:p w14:paraId="6813D35F"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региональная</w:t>
            </w:r>
          </w:p>
        </w:tc>
        <w:tc>
          <w:tcPr>
            <w:tcW w:w="2126" w:type="dxa"/>
            <w:hideMark/>
          </w:tcPr>
          <w:p w14:paraId="5BA0CFA2" w14:textId="77777777" w:rsidR="004A08F6" w:rsidRPr="004A08F6" w:rsidRDefault="004A08F6" w:rsidP="004A08F6">
            <w:pPr>
              <w:suppressAutoHyphens w:val="0"/>
              <w:autoSpaceDE w:val="0"/>
              <w:spacing w:before="100" w:after="100"/>
              <w:ind w:firstLine="540"/>
              <w:jc w:val="both"/>
              <w:rPr>
                <w:rFonts w:cs="Times New Roman"/>
                <w:lang w:eastAsia="ru-RU"/>
              </w:rPr>
            </w:pPr>
            <w:r w:rsidRPr="004A08F6">
              <w:rPr>
                <w:rFonts w:cs="Times New Roman"/>
                <w:lang w:eastAsia="ru-RU"/>
              </w:rPr>
              <w:t xml:space="preserve">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w:t>
            </w:r>
            <w:r w:rsidRPr="004A08F6">
              <w:rPr>
                <w:rFonts w:cs="Times New Roman"/>
                <w:lang w:eastAsia="ru-RU"/>
              </w:rPr>
              <w:lastRenderedPageBreak/>
              <w:t>истории и культуры»</w:t>
            </w:r>
          </w:p>
          <w:p w14:paraId="434A57D0" w14:textId="77777777" w:rsidR="004A08F6" w:rsidRPr="004A08F6" w:rsidRDefault="004A08F6" w:rsidP="004A08F6">
            <w:pPr>
              <w:suppressAutoHyphens w:val="0"/>
              <w:spacing w:before="100" w:after="100"/>
              <w:jc w:val="both"/>
              <w:rPr>
                <w:rFonts w:cs="Times New Roman"/>
                <w:spacing w:val="-20"/>
                <w:lang w:eastAsia="ru-RU"/>
              </w:rPr>
            </w:pPr>
          </w:p>
        </w:tc>
      </w:tr>
      <w:tr w:rsidR="004A08F6" w:rsidRPr="004A08F6" w14:paraId="39E51D9F" w14:textId="77777777" w:rsidTr="004A08F6">
        <w:trPr>
          <w:trHeight w:val="982"/>
          <w:jc w:val="right"/>
        </w:trPr>
        <w:tc>
          <w:tcPr>
            <w:tcW w:w="2410" w:type="dxa"/>
            <w:hideMark/>
          </w:tcPr>
          <w:p w14:paraId="2229AFD6"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lastRenderedPageBreak/>
              <w:t>Богоявленская церковь, 1769г.</w:t>
            </w:r>
          </w:p>
        </w:tc>
        <w:tc>
          <w:tcPr>
            <w:tcW w:w="3402" w:type="dxa"/>
            <w:hideMark/>
          </w:tcPr>
          <w:p w14:paraId="344B6136"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 xml:space="preserve">Кимовский  район </w:t>
            </w:r>
          </w:p>
          <w:p w14:paraId="4ADD1E7F"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с. Хитровщина</w:t>
            </w:r>
          </w:p>
        </w:tc>
        <w:tc>
          <w:tcPr>
            <w:tcW w:w="1701" w:type="dxa"/>
            <w:gridSpan w:val="2"/>
            <w:hideMark/>
          </w:tcPr>
          <w:p w14:paraId="1FE7CBB9"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региональная</w:t>
            </w:r>
          </w:p>
        </w:tc>
        <w:tc>
          <w:tcPr>
            <w:tcW w:w="2126" w:type="dxa"/>
            <w:hideMark/>
          </w:tcPr>
          <w:p w14:paraId="1A7F4D07" w14:textId="77777777" w:rsidR="004A08F6" w:rsidRPr="004A08F6" w:rsidRDefault="004A08F6" w:rsidP="004A08F6">
            <w:pPr>
              <w:suppressAutoHyphens w:val="0"/>
              <w:autoSpaceDE w:val="0"/>
              <w:spacing w:before="100" w:after="100"/>
              <w:ind w:firstLine="540"/>
              <w:jc w:val="both"/>
              <w:rPr>
                <w:rFonts w:cs="Times New Roman"/>
                <w:lang w:eastAsia="ru-RU"/>
              </w:rPr>
            </w:pPr>
            <w:r w:rsidRPr="004A08F6">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20BAD0B3" w14:textId="77777777" w:rsidR="004A08F6" w:rsidRPr="004A08F6" w:rsidRDefault="004A08F6" w:rsidP="004A08F6">
            <w:pPr>
              <w:suppressAutoHyphens w:val="0"/>
              <w:spacing w:before="100" w:after="100"/>
              <w:jc w:val="both"/>
              <w:rPr>
                <w:rFonts w:cs="Times New Roman"/>
                <w:spacing w:val="-20"/>
                <w:lang w:eastAsia="ru-RU"/>
              </w:rPr>
            </w:pPr>
          </w:p>
        </w:tc>
      </w:tr>
      <w:tr w:rsidR="004A08F6" w:rsidRPr="004A08F6" w14:paraId="0FFE00B0" w14:textId="77777777" w:rsidTr="004A08F6">
        <w:trPr>
          <w:trHeight w:val="982"/>
          <w:jc w:val="right"/>
        </w:trPr>
        <w:tc>
          <w:tcPr>
            <w:tcW w:w="2410" w:type="dxa"/>
            <w:hideMark/>
          </w:tcPr>
          <w:p w14:paraId="25AE3840"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Братская могила с захоронением воинов, погибших в период Великой Отечественной войны 1941—1945 гг.</w:t>
            </w:r>
          </w:p>
        </w:tc>
        <w:tc>
          <w:tcPr>
            <w:tcW w:w="3402" w:type="dxa"/>
            <w:hideMark/>
          </w:tcPr>
          <w:p w14:paraId="27B0C0C6" w14:textId="77777777" w:rsidR="004A08F6" w:rsidRPr="004A08F6" w:rsidRDefault="004A08F6" w:rsidP="004A08F6">
            <w:pPr>
              <w:suppressAutoHyphens w:val="0"/>
              <w:spacing w:before="100" w:beforeAutospacing="1" w:after="100" w:afterAutospacing="1"/>
              <w:rPr>
                <w:rFonts w:cs="Times New Roman"/>
                <w:lang w:eastAsia="ru-RU"/>
              </w:rPr>
            </w:pPr>
            <w:r w:rsidRPr="004A08F6">
              <w:rPr>
                <w:rFonts w:cs="Times New Roman"/>
                <w:lang w:eastAsia="ru-RU"/>
              </w:rPr>
              <w:t xml:space="preserve">Кимовский  район </w:t>
            </w:r>
          </w:p>
          <w:p w14:paraId="42E03762" w14:textId="77777777" w:rsidR="004A08F6" w:rsidRPr="004A08F6" w:rsidRDefault="004A08F6" w:rsidP="004A08F6">
            <w:pPr>
              <w:suppressAutoHyphens w:val="0"/>
              <w:spacing w:before="100" w:after="100"/>
              <w:jc w:val="both"/>
              <w:rPr>
                <w:rFonts w:cs="Times New Roman"/>
                <w:lang w:eastAsia="ru-RU"/>
              </w:rPr>
            </w:pPr>
            <w:r w:rsidRPr="004A08F6">
              <w:rPr>
                <w:rFonts w:cs="Times New Roman"/>
                <w:lang w:eastAsia="ru-RU"/>
              </w:rPr>
              <w:t>с. Хитровщина</w:t>
            </w:r>
          </w:p>
        </w:tc>
        <w:tc>
          <w:tcPr>
            <w:tcW w:w="1701" w:type="dxa"/>
            <w:gridSpan w:val="2"/>
            <w:hideMark/>
          </w:tcPr>
          <w:p w14:paraId="2EB98112" w14:textId="77777777" w:rsidR="004A08F6" w:rsidRPr="004A08F6" w:rsidRDefault="004A08F6" w:rsidP="004A08F6">
            <w:pPr>
              <w:suppressAutoHyphens w:val="0"/>
              <w:spacing w:before="100" w:after="100"/>
              <w:jc w:val="center"/>
              <w:rPr>
                <w:rFonts w:cs="Times New Roman"/>
                <w:lang w:eastAsia="ru-RU"/>
              </w:rPr>
            </w:pPr>
            <w:r w:rsidRPr="004A08F6">
              <w:rPr>
                <w:rFonts w:cs="Times New Roman"/>
                <w:lang w:eastAsia="ru-RU"/>
              </w:rPr>
              <w:t>региональная</w:t>
            </w:r>
          </w:p>
        </w:tc>
        <w:tc>
          <w:tcPr>
            <w:tcW w:w="2126" w:type="dxa"/>
            <w:hideMark/>
          </w:tcPr>
          <w:p w14:paraId="1D995A8B" w14:textId="77777777" w:rsidR="004A08F6" w:rsidRPr="004A08F6" w:rsidRDefault="004A08F6" w:rsidP="004A08F6">
            <w:pPr>
              <w:suppressAutoHyphens w:val="0"/>
              <w:autoSpaceDE w:val="0"/>
              <w:spacing w:before="100" w:after="100"/>
              <w:ind w:firstLine="540"/>
              <w:jc w:val="both"/>
              <w:rPr>
                <w:rFonts w:cs="Times New Roman"/>
                <w:lang w:eastAsia="ru-RU"/>
              </w:rPr>
            </w:pPr>
            <w:r w:rsidRPr="004A08F6">
              <w:rPr>
                <w:rFonts w:cs="Times New Roman"/>
                <w:lang w:eastAsia="ru-RU"/>
              </w:rPr>
              <w:t>Решение  исполнительного комитета Тульского областного Совета депутатов трудящихся от 09.04.1969г. №6-294 «Об улучшении постановки дела охраны, эксплуатации и учета памятников истории и культуры»</w:t>
            </w:r>
          </w:p>
          <w:p w14:paraId="1F335985" w14:textId="77777777" w:rsidR="004A08F6" w:rsidRPr="004A08F6" w:rsidRDefault="004A08F6" w:rsidP="004A08F6">
            <w:pPr>
              <w:suppressAutoHyphens w:val="0"/>
              <w:spacing w:before="100" w:after="100"/>
              <w:jc w:val="both"/>
              <w:rPr>
                <w:rFonts w:cs="Times New Roman"/>
                <w:spacing w:val="-20"/>
                <w:lang w:eastAsia="ru-RU"/>
              </w:rPr>
            </w:pPr>
          </w:p>
        </w:tc>
      </w:tr>
    </w:tbl>
    <w:p w14:paraId="1E6D0A59" w14:textId="77777777" w:rsidR="002126E4" w:rsidRPr="001A0F36" w:rsidRDefault="00555E4F" w:rsidP="00023C0A">
      <w:pPr>
        <w:pStyle w:val="2"/>
      </w:pPr>
      <w:bookmarkStart w:id="105" w:name="_Toc9845044"/>
      <w:bookmarkStart w:id="106" w:name="_Toc21505944"/>
      <w:r>
        <w:t>8</w:t>
      </w:r>
      <w:r w:rsidR="002126E4" w:rsidRPr="001A0F36">
        <w:t>.5 Сводная таблица обоснования выбранного варианта размещения планируемых объектов местного значения, установленных в планах и программах комплексного социально-экономического развития муниципального образования</w:t>
      </w:r>
      <w:bookmarkEnd w:id="105"/>
      <w:bookmarkEnd w:id="106"/>
    </w:p>
    <w:p w14:paraId="5832CAD4" w14:textId="77777777" w:rsidR="002126E4" w:rsidRPr="00D35BFA" w:rsidRDefault="002126E4" w:rsidP="00B043F8">
      <w:pPr>
        <w:pStyle w:val="7"/>
      </w:pPr>
      <w:r w:rsidRPr="00D35BFA">
        <w:t xml:space="preserve">Таблица </w:t>
      </w:r>
      <w:r w:rsidR="001F10B0">
        <w:t>8.5</w:t>
      </w:r>
      <w:r w:rsidRPr="00D35BFA">
        <w:t xml:space="preserve">.1 </w:t>
      </w:r>
    </w:p>
    <w:p w14:paraId="2F9C0055" w14:textId="77777777" w:rsidR="002126E4" w:rsidRDefault="002126E4" w:rsidP="00B043F8">
      <w:pPr>
        <w:jc w:val="center"/>
      </w:pPr>
      <w:r w:rsidRPr="00D35BFA">
        <w:t>Обоснования выбранного варианта размещения планируемых объектов местного значения, установленных в планах и программах комплексного социально-экономического развития муниципального образования</w:t>
      </w:r>
    </w:p>
    <w:p w14:paraId="0EC58424" w14:textId="77777777" w:rsidR="00AE6D6E" w:rsidRDefault="00AE6D6E" w:rsidP="00B043F8">
      <w:pPr>
        <w:jc w:val="center"/>
      </w:pPr>
    </w:p>
    <w:tbl>
      <w:tblPr>
        <w:tblW w:w="949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2" w:type="dxa"/>
          <w:right w:w="102" w:type="dxa"/>
        </w:tblCellMar>
        <w:tblLook w:val="0000" w:firstRow="0" w:lastRow="0" w:firstColumn="0" w:lastColumn="0" w:noHBand="0" w:noVBand="0"/>
      </w:tblPr>
      <w:tblGrid>
        <w:gridCol w:w="554"/>
        <w:gridCol w:w="4691"/>
        <w:gridCol w:w="1276"/>
        <w:gridCol w:w="992"/>
        <w:gridCol w:w="1985"/>
      </w:tblGrid>
      <w:tr w:rsidR="00451650" w14:paraId="2AF6CC8D" w14:textId="30C64568" w:rsidTr="00451650">
        <w:trPr>
          <w:trHeight w:val="1215"/>
          <w:tblHeader/>
        </w:trPr>
        <w:tc>
          <w:tcPr>
            <w:tcW w:w="554" w:type="dxa"/>
            <w:shd w:val="clear" w:color="auto" w:fill="FFFFFF"/>
            <w:vAlign w:val="center"/>
          </w:tcPr>
          <w:p w14:paraId="4A6B0297" w14:textId="77777777" w:rsidR="00451650" w:rsidRPr="00444202" w:rsidRDefault="00451650" w:rsidP="00D531B7">
            <w:pPr>
              <w:snapToGrid w:val="0"/>
              <w:jc w:val="center"/>
              <w:rPr>
                <w:rFonts w:cs="Times New Roman"/>
                <w:b/>
              </w:rPr>
            </w:pPr>
            <w:r w:rsidRPr="00444202">
              <w:rPr>
                <w:rFonts w:cs="Times New Roman"/>
                <w:b/>
              </w:rPr>
              <w:lastRenderedPageBreak/>
              <w:t>№ п/п</w:t>
            </w:r>
          </w:p>
        </w:tc>
        <w:tc>
          <w:tcPr>
            <w:tcW w:w="4691" w:type="dxa"/>
            <w:shd w:val="clear" w:color="auto" w:fill="FFFFFF"/>
            <w:vAlign w:val="center"/>
          </w:tcPr>
          <w:p w14:paraId="064F2676" w14:textId="77777777" w:rsidR="00451650" w:rsidRPr="00444202" w:rsidRDefault="00451650" w:rsidP="00D531B7">
            <w:pPr>
              <w:snapToGrid w:val="0"/>
              <w:jc w:val="center"/>
              <w:rPr>
                <w:rFonts w:cs="Times New Roman"/>
                <w:b/>
              </w:rPr>
            </w:pPr>
            <w:r w:rsidRPr="00444202">
              <w:rPr>
                <w:rFonts w:cs="Times New Roman"/>
                <w:b/>
              </w:rPr>
              <w:t>Наименование</w:t>
            </w:r>
          </w:p>
        </w:tc>
        <w:tc>
          <w:tcPr>
            <w:tcW w:w="1276" w:type="dxa"/>
            <w:shd w:val="clear" w:color="auto" w:fill="FFFFFF"/>
            <w:vAlign w:val="center"/>
          </w:tcPr>
          <w:p w14:paraId="25833AE9" w14:textId="77777777" w:rsidR="00451650" w:rsidRPr="00444202" w:rsidRDefault="00451650" w:rsidP="00D531B7">
            <w:pPr>
              <w:snapToGrid w:val="0"/>
              <w:jc w:val="center"/>
              <w:rPr>
                <w:rFonts w:cs="Times New Roman"/>
                <w:b/>
              </w:rPr>
            </w:pPr>
            <w:r w:rsidRPr="00444202">
              <w:rPr>
                <w:rFonts w:cs="Times New Roman"/>
                <w:b/>
              </w:rPr>
              <w:t>Кол-во</w:t>
            </w:r>
          </w:p>
        </w:tc>
        <w:tc>
          <w:tcPr>
            <w:tcW w:w="992" w:type="dxa"/>
            <w:shd w:val="clear" w:color="auto" w:fill="FFFFFF"/>
            <w:vAlign w:val="center"/>
          </w:tcPr>
          <w:p w14:paraId="3677BF68" w14:textId="77777777" w:rsidR="00451650" w:rsidRPr="00444202" w:rsidRDefault="00451650" w:rsidP="00D531B7">
            <w:pPr>
              <w:snapToGrid w:val="0"/>
              <w:jc w:val="center"/>
              <w:rPr>
                <w:rFonts w:cs="Times New Roman"/>
                <w:b/>
              </w:rPr>
            </w:pPr>
            <w:r w:rsidRPr="00444202">
              <w:rPr>
                <w:rFonts w:cs="Times New Roman"/>
                <w:b/>
              </w:rPr>
              <w:t>Примечание</w:t>
            </w:r>
          </w:p>
        </w:tc>
        <w:tc>
          <w:tcPr>
            <w:tcW w:w="1985" w:type="dxa"/>
            <w:shd w:val="clear" w:color="auto" w:fill="FFFFFF"/>
          </w:tcPr>
          <w:p w14:paraId="416176E1" w14:textId="5CF7BC5E" w:rsidR="00451650" w:rsidRPr="00451650" w:rsidRDefault="00451650" w:rsidP="00D531B7">
            <w:pPr>
              <w:snapToGrid w:val="0"/>
              <w:jc w:val="center"/>
              <w:rPr>
                <w:rFonts w:cs="Times New Roman"/>
                <w:b/>
                <w:bCs/>
              </w:rPr>
            </w:pPr>
            <w:r w:rsidRPr="00451650">
              <w:rPr>
                <w:rFonts w:ascii="PT Astra Serif" w:hAnsi="PT Astra Serif"/>
                <w:b/>
                <w:bCs/>
              </w:rPr>
              <w:t>Обоснование выбранного варианта размещения планируемых объектов</w:t>
            </w:r>
          </w:p>
        </w:tc>
      </w:tr>
      <w:tr w:rsidR="00451650" w14:paraId="05408AC9" w14:textId="531A763F" w:rsidTr="00451650">
        <w:trPr>
          <w:trHeight w:val="315"/>
          <w:tblHeader/>
        </w:trPr>
        <w:tc>
          <w:tcPr>
            <w:tcW w:w="554" w:type="dxa"/>
            <w:shd w:val="clear" w:color="auto" w:fill="FFFFFF"/>
            <w:vAlign w:val="center"/>
          </w:tcPr>
          <w:p w14:paraId="591219E8" w14:textId="77777777" w:rsidR="00451650" w:rsidRPr="00444202" w:rsidRDefault="00451650" w:rsidP="00D531B7">
            <w:pPr>
              <w:snapToGrid w:val="0"/>
              <w:jc w:val="center"/>
              <w:rPr>
                <w:rFonts w:cs="Times New Roman"/>
                <w:b/>
              </w:rPr>
            </w:pPr>
            <w:r w:rsidRPr="00444202">
              <w:rPr>
                <w:rFonts w:cs="Times New Roman"/>
                <w:b/>
              </w:rPr>
              <w:t>1</w:t>
            </w:r>
          </w:p>
        </w:tc>
        <w:tc>
          <w:tcPr>
            <w:tcW w:w="4691" w:type="dxa"/>
            <w:shd w:val="clear" w:color="auto" w:fill="FFFFFF"/>
            <w:vAlign w:val="center"/>
          </w:tcPr>
          <w:p w14:paraId="2678CD92" w14:textId="77777777" w:rsidR="00451650" w:rsidRPr="00444202" w:rsidRDefault="00451650" w:rsidP="00D531B7">
            <w:pPr>
              <w:snapToGrid w:val="0"/>
              <w:jc w:val="center"/>
              <w:rPr>
                <w:rFonts w:cs="Times New Roman"/>
                <w:b/>
              </w:rPr>
            </w:pPr>
            <w:r w:rsidRPr="00444202">
              <w:rPr>
                <w:rFonts w:cs="Times New Roman"/>
                <w:b/>
              </w:rPr>
              <w:t>2</w:t>
            </w:r>
          </w:p>
        </w:tc>
        <w:tc>
          <w:tcPr>
            <w:tcW w:w="1276" w:type="dxa"/>
            <w:shd w:val="clear" w:color="auto" w:fill="FFFFFF"/>
            <w:vAlign w:val="center"/>
          </w:tcPr>
          <w:p w14:paraId="03733049" w14:textId="77777777" w:rsidR="00451650" w:rsidRPr="00444202" w:rsidRDefault="00451650" w:rsidP="00D531B7">
            <w:pPr>
              <w:snapToGrid w:val="0"/>
              <w:jc w:val="center"/>
              <w:rPr>
                <w:rFonts w:cs="Times New Roman"/>
                <w:b/>
              </w:rPr>
            </w:pPr>
            <w:r w:rsidRPr="00444202">
              <w:rPr>
                <w:rFonts w:cs="Times New Roman"/>
                <w:b/>
              </w:rPr>
              <w:t>3</w:t>
            </w:r>
          </w:p>
        </w:tc>
        <w:tc>
          <w:tcPr>
            <w:tcW w:w="992" w:type="dxa"/>
            <w:shd w:val="clear" w:color="auto" w:fill="FFFFFF"/>
            <w:vAlign w:val="center"/>
          </w:tcPr>
          <w:p w14:paraId="7510169D" w14:textId="77777777" w:rsidR="00451650" w:rsidRPr="00444202" w:rsidRDefault="00451650" w:rsidP="00D531B7">
            <w:pPr>
              <w:snapToGrid w:val="0"/>
              <w:jc w:val="center"/>
              <w:rPr>
                <w:rFonts w:cs="Times New Roman"/>
                <w:b/>
              </w:rPr>
            </w:pPr>
            <w:r w:rsidRPr="00444202">
              <w:rPr>
                <w:rFonts w:cs="Times New Roman"/>
                <w:b/>
              </w:rPr>
              <w:t>4</w:t>
            </w:r>
          </w:p>
        </w:tc>
        <w:tc>
          <w:tcPr>
            <w:tcW w:w="1985" w:type="dxa"/>
            <w:shd w:val="clear" w:color="auto" w:fill="FFFFFF"/>
          </w:tcPr>
          <w:p w14:paraId="393726EE" w14:textId="3C66EB02" w:rsidR="00451650" w:rsidRPr="00444202" w:rsidRDefault="00451650" w:rsidP="00D531B7">
            <w:pPr>
              <w:snapToGrid w:val="0"/>
              <w:jc w:val="center"/>
              <w:rPr>
                <w:rFonts w:cs="Times New Roman"/>
                <w:b/>
              </w:rPr>
            </w:pPr>
            <w:r>
              <w:rPr>
                <w:rFonts w:cs="Times New Roman"/>
                <w:b/>
              </w:rPr>
              <w:t>5</w:t>
            </w:r>
          </w:p>
        </w:tc>
      </w:tr>
      <w:tr w:rsidR="00451650" w14:paraId="682416AF" w14:textId="13DD3C59" w:rsidTr="004420C7">
        <w:trPr>
          <w:trHeight w:val="315"/>
        </w:trPr>
        <w:tc>
          <w:tcPr>
            <w:tcW w:w="554" w:type="dxa"/>
            <w:shd w:val="clear" w:color="auto" w:fill="FFFFFF"/>
            <w:vAlign w:val="center"/>
          </w:tcPr>
          <w:p w14:paraId="1818FD57" w14:textId="77777777" w:rsidR="00451650" w:rsidRPr="00444202" w:rsidRDefault="00451650" w:rsidP="00D531B7">
            <w:pPr>
              <w:snapToGrid w:val="0"/>
              <w:jc w:val="center"/>
              <w:rPr>
                <w:rFonts w:cs="Times New Roman"/>
                <w:b/>
              </w:rPr>
            </w:pPr>
            <w:r w:rsidRPr="00444202">
              <w:rPr>
                <w:rFonts w:cs="Times New Roman"/>
                <w:b/>
              </w:rPr>
              <w:t>1</w:t>
            </w:r>
          </w:p>
        </w:tc>
        <w:tc>
          <w:tcPr>
            <w:tcW w:w="8944" w:type="dxa"/>
            <w:gridSpan w:val="4"/>
            <w:shd w:val="clear" w:color="auto" w:fill="FFFFFF"/>
            <w:vAlign w:val="center"/>
          </w:tcPr>
          <w:p w14:paraId="2960EB8A" w14:textId="56AD5B94" w:rsidR="00451650" w:rsidRPr="00444202" w:rsidRDefault="00451650" w:rsidP="00D531B7">
            <w:pPr>
              <w:snapToGrid w:val="0"/>
              <w:jc w:val="center"/>
              <w:rPr>
                <w:rFonts w:cs="Times New Roman"/>
                <w:b/>
                <w:caps/>
              </w:rPr>
            </w:pPr>
            <w:r w:rsidRPr="00444202">
              <w:rPr>
                <w:rFonts w:cs="Times New Roman"/>
                <w:b/>
                <w:caps/>
              </w:rPr>
              <w:t>Объекты электро-, тепло-, газо- и водоснабжение населения, водоотведение</w:t>
            </w:r>
          </w:p>
        </w:tc>
      </w:tr>
      <w:tr w:rsidR="00451650" w14:paraId="18F6182F" w14:textId="0638D25F" w:rsidTr="00451650">
        <w:trPr>
          <w:trHeight w:val="315"/>
        </w:trPr>
        <w:tc>
          <w:tcPr>
            <w:tcW w:w="554" w:type="dxa"/>
            <w:shd w:val="clear" w:color="auto" w:fill="FFFFFF"/>
          </w:tcPr>
          <w:p w14:paraId="4B873202" w14:textId="77777777" w:rsidR="00451650" w:rsidRPr="00444202" w:rsidRDefault="00451650" w:rsidP="00D531B7">
            <w:pPr>
              <w:snapToGrid w:val="0"/>
              <w:jc w:val="center"/>
              <w:rPr>
                <w:rFonts w:cs="Times New Roman"/>
                <w:b/>
              </w:rPr>
            </w:pPr>
          </w:p>
        </w:tc>
        <w:tc>
          <w:tcPr>
            <w:tcW w:w="4691" w:type="dxa"/>
            <w:shd w:val="clear" w:color="auto" w:fill="FFFFFF"/>
            <w:vAlign w:val="center"/>
          </w:tcPr>
          <w:p w14:paraId="1C9648ED" w14:textId="77777777" w:rsidR="00451650" w:rsidRPr="00444202" w:rsidRDefault="00451650" w:rsidP="00D531B7">
            <w:pPr>
              <w:rPr>
                <w:b/>
              </w:rPr>
            </w:pPr>
            <w:r w:rsidRPr="00444202">
              <w:rPr>
                <w:b/>
              </w:rPr>
              <w:t>Электроснабжение</w:t>
            </w:r>
          </w:p>
          <w:p w14:paraId="4C78698A" w14:textId="77777777" w:rsidR="00451650" w:rsidRPr="00444202" w:rsidRDefault="00451650" w:rsidP="00D531B7">
            <w:pPr>
              <w:ind w:firstLine="371"/>
              <w:jc w:val="both"/>
              <w:rPr>
                <w:rFonts w:cs="Times New Roman"/>
                <w:color w:val="000000"/>
              </w:rPr>
            </w:pPr>
            <w:r w:rsidRPr="00444202">
              <w:rPr>
                <w:rFonts w:cs="Times New Roman"/>
                <w:color w:val="000000"/>
              </w:rPr>
              <w:t>Существующая система электроснабжения удовлетворяет потребности жилого фонда и производства муниципального образования</w:t>
            </w:r>
            <w:r>
              <w:rPr>
                <w:rFonts w:cs="Times New Roman"/>
                <w:color w:val="000000"/>
              </w:rPr>
              <w:t xml:space="preserve"> Новольвовское</w:t>
            </w:r>
            <w:r w:rsidRPr="00444202">
              <w:rPr>
                <w:rFonts w:cs="Times New Roman"/>
                <w:color w:val="000000"/>
              </w:rPr>
              <w:t xml:space="preserve"> в обеспечении электроэнергией. </w:t>
            </w:r>
          </w:p>
          <w:p w14:paraId="4275AAE0" w14:textId="77777777" w:rsidR="00451650" w:rsidRPr="00444202" w:rsidRDefault="00451650" w:rsidP="00D531B7">
            <w:pPr>
              <w:ind w:firstLine="371"/>
              <w:jc w:val="both"/>
              <w:rPr>
                <w:rFonts w:cs="Times New Roman"/>
                <w:color w:val="000000"/>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p w14:paraId="372921C0" w14:textId="77777777" w:rsidR="00451650" w:rsidRPr="00444202" w:rsidRDefault="00451650" w:rsidP="00D531B7">
            <w:pPr>
              <w:rPr>
                <w:rFonts w:cs="Times New Roman"/>
                <w:highlight w:val="yellow"/>
              </w:rPr>
            </w:pPr>
          </w:p>
        </w:tc>
        <w:tc>
          <w:tcPr>
            <w:tcW w:w="1276" w:type="dxa"/>
            <w:shd w:val="clear" w:color="auto" w:fill="FFFFFF"/>
            <w:vAlign w:val="center"/>
          </w:tcPr>
          <w:p w14:paraId="40009C71" w14:textId="77777777" w:rsidR="00451650" w:rsidRPr="00444202" w:rsidRDefault="00451650" w:rsidP="00D531B7">
            <w:pPr>
              <w:snapToGrid w:val="0"/>
              <w:jc w:val="center"/>
              <w:rPr>
                <w:rFonts w:cs="Times New Roman"/>
                <w:b/>
              </w:rPr>
            </w:pPr>
            <w:r w:rsidRPr="00444202">
              <w:rPr>
                <w:rFonts w:cs="Times New Roman"/>
                <w:b/>
              </w:rPr>
              <w:t>-</w:t>
            </w:r>
          </w:p>
        </w:tc>
        <w:tc>
          <w:tcPr>
            <w:tcW w:w="992" w:type="dxa"/>
            <w:shd w:val="clear" w:color="auto" w:fill="FFFFFF"/>
            <w:vAlign w:val="center"/>
          </w:tcPr>
          <w:p w14:paraId="727E5EC9" w14:textId="77777777" w:rsidR="00451650" w:rsidRPr="00444202" w:rsidRDefault="00451650" w:rsidP="00D531B7">
            <w:pPr>
              <w:snapToGrid w:val="0"/>
              <w:jc w:val="center"/>
              <w:rPr>
                <w:rFonts w:cs="Times New Roman"/>
              </w:rPr>
            </w:pPr>
          </w:p>
          <w:p w14:paraId="750726A6" w14:textId="77777777" w:rsidR="00451650" w:rsidRPr="00444202" w:rsidRDefault="00451650" w:rsidP="00D531B7">
            <w:pPr>
              <w:snapToGrid w:val="0"/>
              <w:jc w:val="center"/>
              <w:rPr>
                <w:rFonts w:cs="Times New Roman"/>
              </w:rPr>
            </w:pPr>
            <w:r>
              <w:rPr>
                <w:rFonts w:cs="Times New Roman"/>
              </w:rPr>
              <w:t>-</w:t>
            </w:r>
          </w:p>
          <w:p w14:paraId="2E62A238" w14:textId="77777777" w:rsidR="00451650" w:rsidRPr="00444202" w:rsidRDefault="00451650" w:rsidP="00D531B7">
            <w:pPr>
              <w:snapToGrid w:val="0"/>
              <w:jc w:val="center"/>
              <w:rPr>
                <w:rFonts w:cs="Times New Roman"/>
                <w:b/>
              </w:rPr>
            </w:pPr>
          </w:p>
        </w:tc>
        <w:tc>
          <w:tcPr>
            <w:tcW w:w="1985" w:type="dxa"/>
            <w:shd w:val="clear" w:color="auto" w:fill="FFFFFF"/>
          </w:tcPr>
          <w:p w14:paraId="4CEB33B1" w14:textId="77777777" w:rsidR="00451650" w:rsidRPr="00444202" w:rsidRDefault="00451650" w:rsidP="00D531B7">
            <w:pPr>
              <w:snapToGrid w:val="0"/>
              <w:jc w:val="center"/>
              <w:rPr>
                <w:rFonts w:cs="Times New Roman"/>
              </w:rPr>
            </w:pPr>
          </w:p>
        </w:tc>
      </w:tr>
      <w:tr w:rsidR="00451650" w14:paraId="7EFCC95B" w14:textId="762AFB71" w:rsidTr="00451650">
        <w:trPr>
          <w:trHeight w:val="2169"/>
        </w:trPr>
        <w:tc>
          <w:tcPr>
            <w:tcW w:w="554" w:type="dxa"/>
            <w:shd w:val="clear" w:color="auto" w:fill="FFFFFF"/>
          </w:tcPr>
          <w:p w14:paraId="340A94BF" w14:textId="77777777" w:rsidR="00451650" w:rsidRPr="00444202" w:rsidRDefault="00451650" w:rsidP="00D531B7">
            <w:pPr>
              <w:snapToGrid w:val="0"/>
              <w:jc w:val="center"/>
              <w:rPr>
                <w:rFonts w:cs="Times New Roman"/>
                <w:b/>
              </w:rPr>
            </w:pPr>
          </w:p>
        </w:tc>
        <w:tc>
          <w:tcPr>
            <w:tcW w:w="4691" w:type="dxa"/>
            <w:shd w:val="clear" w:color="auto" w:fill="FFFFFF"/>
            <w:vAlign w:val="center"/>
          </w:tcPr>
          <w:p w14:paraId="14F93CC7" w14:textId="77777777" w:rsidR="00451650" w:rsidRPr="00444202" w:rsidRDefault="00451650" w:rsidP="00D531B7">
            <w:pPr>
              <w:rPr>
                <w:b/>
              </w:rPr>
            </w:pPr>
            <w:r w:rsidRPr="00444202">
              <w:rPr>
                <w:b/>
              </w:rPr>
              <w:t>Теплоснабжение</w:t>
            </w:r>
          </w:p>
          <w:p w14:paraId="389D6C85" w14:textId="77777777" w:rsidR="00451650" w:rsidRDefault="00451650" w:rsidP="00D531B7">
            <w:pPr>
              <w:autoSpaceDE w:val="0"/>
              <w:autoSpaceDN w:val="0"/>
              <w:adjustRightInd w:val="0"/>
              <w:jc w:val="both"/>
              <w:rPr>
                <w:rFonts w:cs="Times New Roman"/>
                <w:color w:val="000000"/>
                <w:lang w:eastAsia="ru-RU"/>
              </w:rPr>
            </w:pPr>
            <w:r w:rsidRPr="00444202">
              <w:rPr>
                <w:rFonts w:cs="Times New Roman"/>
                <w:color w:val="000000"/>
                <w:lang w:eastAsia="ru-RU"/>
              </w:rPr>
              <w:t xml:space="preserve"> </w:t>
            </w:r>
            <w:r>
              <w:rPr>
                <w:rFonts w:cs="Times New Roman"/>
                <w:color w:val="000000"/>
                <w:lang w:eastAsia="ru-RU"/>
              </w:rPr>
              <w:t xml:space="preserve">Техническое перевооружение котельных </w:t>
            </w:r>
          </w:p>
          <w:p w14:paraId="0A58F613" w14:textId="77777777" w:rsidR="00451650" w:rsidRPr="00CE0288" w:rsidRDefault="00451650" w:rsidP="00D531B7">
            <w:pPr>
              <w:autoSpaceDE w:val="0"/>
              <w:autoSpaceDN w:val="0"/>
              <w:adjustRightInd w:val="0"/>
              <w:jc w:val="both"/>
              <w:rPr>
                <w:rFonts w:cs="Times New Roman"/>
                <w:color w:val="000000"/>
                <w:lang w:eastAsia="ru-RU"/>
              </w:rPr>
            </w:pPr>
            <w:r w:rsidRPr="00CE0288">
              <w:rPr>
                <w:rFonts w:cs="Times New Roman"/>
                <w:color w:val="000000"/>
                <w:lang w:eastAsia="ru-RU"/>
              </w:rPr>
              <w:t>1. Центральная котельная п. Новольвовск - замена сетевых насосов</w:t>
            </w:r>
          </w:p>
          <w:p w14:paraId="11E4DC85" w14:textId="77777777" w:rsidR="00451650" w:rsidRPr="00CE0288" w:rsidRDefault="00451650" w:rsidP="00D531B7">
            <w:pPr>
              <w:autoSpaceDE w:val="0"/>
              <w:autoSpaceDN w:val="0"/>
              <w:adjustRightInd w:val="0"/>
              <w:jc w:val="both"/>
              <w:rPr>
                <w:rFonts w:cs="Times New Roman"/>
                <w:color w:val="000000"/>
                <w:lang w:eastAsia="ru-RU"/>
              </w:rPr>
            </w:pPr>
            <w:r w:rsidRPr="00CE0288">
              <w:rPr>
                <w:rFonts w:cs="Times New Roman"/>
                <w:color w:val="000000"/>
                <w:lang w:eastAsia="ru-RU"/>
              </w:rPr>
              <w:t>2. Котельная НТМО п. Новольвовск - замена сетевых насосов</w:t>
            </w:r>
          </w:p>
          <w:p w14:paraId="13EC94D7" w14:textId="77777777" w:rsidR="00451650" w:rsidRPr="00CE0288" w:rsidRDefault="00451650" w:rsidP="00D531B7">
            <w:pPr>
              <w:autoSpaceDE w:val="0"/>
              <w:autoSpaceDN w:val="0"/>
              <w:adjustRightInd w:val="0"/>
              <w:jc w:val="both"/>
              <w:rPr>
                <w:rFonts w:cs="Times New Roman"/>
                <w:color w:val="000000"/>
                <w:lang w:eastAsia="ru-RU"/>
              </w:rPr>
            </w:pPr>
            <w:r w:rsidRPr="00CE0288">
              <w:rPr>
                <w:rFonts w:cs="Times New Roman"/>
                <w:color w:val="000000"/>
                <w:lang w:eastAsia="ru-RU"/>
              </w:rPr>
              <w:t>3. Котельная д. Львово - замена сетевых насосов</w:t>
            </w:r>
          </w:p>
          <w:p w14:paraId="7616AA42" w14:textId="77777777" w:rsidR="00451650" w:rsidRDefault="00451650" w:rsidP="00D531B7">
            <w:pPr>
              <w:autoSpaceDE w:val="0"/>
              <w:autoSpaceDN w:val="0"/>
              <w:adjustRightInd w:val="0"/>
              <w:jc w:val="both"/>
              <w:rPr>
                <w:rFonts w:cs="Times New Roman"/>
                <w:color w:val="000000"/>
                <w:lang w:eastAsia="ru-RU"/>
              </w:rPr>
            </w:pPr>
            <w:r>
              <w:rPr>
                <w:rFonts w:cs="Times New Roman"/>
                <w:color w:val="000000"/>
                <w:lang w:eastAsia="ru-RU"/>
              </w:rPr>
              <w:t xml:space="preserve">- </w:t>
            </w:r>
            <w:r w:rsidRPr="00B7037A">
              <w:rPr>
                <w:rFonts w:cs="Times New Roman"/>
                <w:color w:val="000000"/>
                <w:lang w:eastAsia="ru-RU"/>
              </w:rPr>
              <w:t>автоматизаци</w:t>
            </w:r>
            <w:r>
              <w:rPr>
                <w:rFonts w:cs="Times New Roman"/>
                <w:color w:val="000000"/>
                <w:lang w:eastAsia="ru-RU"/>
              </w:rPr>
              <w:t>я</w:t>
            </w:r>
            <w:r w:rsidRPr="00B7037A">
              <w:rPr>
                <w:rFonts w:cs="Times New Roman"/>
                <w:color w:val="000000"/>
                <w:lang w:eastAsia="ru-RU"/>
              </w:rPr>
              <w:t xml:space="preserve"> котельн</w:t>
            </w:r>
            <w:r>
              <w:rPr>
                <w:rFonts w:cs="Times New Roman"/>
                <w:color w:val="000000"/>
                <w:lang w:eastAsia="ru-RU"/>
              </w:rPr>
              <w:t>ых;</w:t>
            </w:r>
            <w:r w:rsidRPr="00B7037A">
              <w:rPr>
                <w:rFonts w:cs="Times New Roman"/>
                <w:color w:val="000000"/>
                <w:lang w:eastAsia="ru-RU"/>
              </w:rPr>
              <w:t xml:space="preserve"> </w:t>
            </w:r>
          </w:p>
          <w:p w14:paraId="5E8EA1FB" w14:textId="77777777" w:rsidR="00451650" w:rsidRPr="00B7037A" w:rsidRDefault="00451650" w:rsidP="00D531B7">
            <w:pPr>
              <w:autoSpaceDE w:val="0"/>
              <w:autoSpaceDN w:val="0"/>
              <w:adjustRightInd w:val="0"/>
              <w:jc w:val="both"/>
              <w:rPr>
                <w:rFonts w:cs="Times New Roman"/>
                <w:color w:val="000000"/>
                <w:lang w:eastAsia="ru-RU"/>
              </w:rPr>
            </w:pPr>
            <w:r>
              <w:rPr>
                <w:rFonts w:cs="Times New Roman"/>
                <w:color w:val="000000"/>
                <w:lang w:eastAsia="ru-RU"/>
              </w:rPr>
              <w:t xml:space="preserve">- </w:t>
            </w:r>
            <w:r w:rsidRPr="00B7037A">
              <w:rPr>
                <w:rFonts w:cs="Times New Roman"/>
                <w:color w:val="000000"/>
                <w:lang w:eastAsia="ru-RU"/>
              </w:rPr>
              <w:t>монтаж</w:t>
            </w:r>
            <w:r>
              <w:rPr>
                <w:rFonts w:cs="Times New Roman"/>
                <w:color w:val="000000"/>
                <w:lang w:eastAsia="ru-RU"/>
              </w:rPr>
              <w:t xml:space="preserve"> новых</w:t>
            </w:r>
            <w:r w:rsidRPr="00B7037A">
              <w:rPr>
                <w:rFonts w:cs="Times New Roman"/>
                <w:color w:val="000000"/>
                <w:lang w:eastAsia="ru-RU"/>
              </w:rPr>
              <w:t xml:space="preserve"> котл</w:t>
            </w:r>
            <w:r>
              <w:rPr>
                <w:rFonts w:cs="Times New Roman"/>
                <w:color w:val="000000"/>
                <w:lang w:eastAsia="ru-RU"/>
              </w:rPr>
              <w:t>ов</w:t>
            </w:r>
            <w:r w:rsidRPr="00B7037A">
              <w:rPr>
                <w:rFonts w:cs="Times New Roman"/>
                <w:color w:val="000000"/>
                <w:lang w:eastAsia="ru-RU"/>
              </w:rPr>
              <w:t xml:space="preserve"> и оборудование химводоочистки;</w:t>
            </w:r>
          </w:p>
          <w:p w14:paraId="20E90BB4" w14:textId="77777777" w:rsidR="00451650" w:rsidRDefault="00451650" w:rsidP="00D531B7">
            <w:pPr>
              <w:autoSpaceDE w:val="0"/>
              <w:autoSpaceDN w:val="0"/>
              <w:adjustRightInd w:val="0"/>
              <w:jc w:val="both"/>
              <w:rPr>
                <w:rFonts w:cs="Times New Roman"/>
                <w:color w:val="000000"/>
                <w:lang w:eastAsia="ru-RU"/>
              </w:rPr>
            </w:pPr>
            <w:r w:rsidRPr="00B7037A">
              <w:rPr>
                <w:rFonts w:cs="Times New Roman"/>
                <w:color w:val="000000"/>
                <w:lang w:eastAsia="ru-RU"/>
              </w:rPr>
              <w:t>- замена сетевых насосов</w:t>
            </w:r>
            <w:r>
              <w:rPr>
                <w:rFonts w:cs="Times New Roman"/>
                <w:color w:val="000000"/>
                <w:lang w:eastAsia="ru-RU"/>
              </w:rPr>
              <w:t>;</w:t>
            </w:r>
          </w:p>
          <w:p w14:paraId="2772B2FD" w14:textId="77777777" w:rsidR="00451650" w:rsidRPr="00444202" w:rsidRDefault="00451650" w:rsidP="00D531B7">
            <w:pPr>
              <w:autoSpaceDE w:val="0"/>
              <w:autoSpaceDN w:val="0"/>
              <w:adjustRightInd w:val="0"/>
              <w:jc w:val="both"/>
              <w:rPr>
                <w:rFonts w:cs="Times New Roman"/>
                <w:color w:val="000000"/>
                <w:lang w:eastAsia="ru-RU"/>
              </w:rPr>
            </w:pPr>
            <w:r>
              <w:rPr>
                <w:rFonts w:cs="Times New Roman"/>
                <w:color w:val="000000"/>
                <w:lang w:eastAsia="ru-RU"/>
              </w:rPr>
              <w:t>-</w:t>
            </w:r>
            <w:r w:rsidRPr="00B36F95">
              <w:rPr>
                <w:rFonts w:cs="Times New Roman"/>
                <w:lang w:eastAsia="ru-RU"/>
              </w:rPr>
              <w:t xml:space="preserve"> </w:t>
            </w:r>
            <w:r>
              <w:rPr>
                <w:rFonts w:cs="Times New Roman"/>
                <w:color w:val="000000"/>
                <w:lang w:eastAsia="ru-RU"/>
              </w:rPr>
              <w:t>з</w:t>
            </w:r>
            <w:r w:rsidRPr="00B36F95">
              <w:rPr>
                <w:rFonts w:cs="Times New Roman"/>
                <w:color w:val="000000"/>
                <w:lang w:eastAsia="ru-RU"/>
              </w:rPr>
              <w:t>амена труб и способа прокладки тепловых сетей</w:t>
            </w:r>
            <w:r>
              <w:rPr>
                <w:rFonts w:cs="Times New Roman"/>
                <w:color w:val="000000"/>
                <w:lang w:eastAsia="ru-RU"/>
              </w:rPr>
              <w:t xml:space="preserve">. </w:t>
            </w:r>
          </w:p>
        </w:tc>
        <w:tc>
          <w:tcPr>
            <w:tcW w:w="1276" w:type="dxa"/>
            <w:shd w:val="clear" w:color="auto" w:fill="FFFFFF"/>
            <w:vAlign w:val="center"/>
          </w:tcPr>
          <w:p w14:paraId="76494908" w14:textId="77777777" w:rsidR="00451650" w:rsidRPr="00444202" w:rsidRDefault="00451650" w:rsidP="00D531B7">
            <w:pPr>
              <w:snapToGrid w:val="0"/>
              <w:jc w:val="center"/>
              <w:rPr>
                <w:rFonts w:cs="Times New Roman"/>
                <w:color w:val="000000"/>
                <w:lang w:eastAsia="ru-RU"/>
              </w:rPr>
            </w:pPr>
            <w:r w:rsidRPr="00444202">
              <w:rPr>
                <w:rFonts w:cs="Times New Roman"/>
                <w:color w:val="000000"/>
                <w:lang w:eastAsia="ru-RU"/>
              </w:rPr>
              <w:t>-</w:t>
            </w:r>
          </w:p>
        </w:tc>
        <w:tc>
          <w:tcPr>
            <w:tcW w:w="992" w:type="dxa"/>
            <w:shd w:val="clear" w:color="auto" w:fill="FFFFFF"/>
            <w:vAlign w:val="center"/>
          </w:tcPr>
          <w:p w14:paraId="7483AFCA" w14:textId="77777777" w:rsidR="00451650" w:rsidRPr="00444202" w:rsidRDefault="00451650" w:rsidP="00D531B7">
            <w:pPr>
              <w:snapToGrid w:val="0"/>
              <w:jc w:val="center"/>
              <w:rPr>
                <w:rFonts w:cs="Times New Roman"/>
                <w:color w:val="000000"/>
                <w:lang w:eastAsia="ru-RU"/>
              </w:rPr>
            </w:pPr>
            <w:r w:rsidRPr="00444202">
              <w:rPr>
                <w:rFonts w:cs="Times New Roman"/>
                <w:color w:val="000000"/>
                <w:lang w:eastAsia="ru-RU"/>
              </w:rPr>
              <w:t>сущ.</w:t>
            </w:r>
          </w:p>
          <w:p w14:paraId="7AFBCA32" w14:textId="77777777" w:rsidR="00451650" w:rsidRPr="00444202" w:rsidRDefault="00451650" w:rsidP="00D531B7">
            <w:pPr>
              <w:snapToGrid w:val="0"/>
              <w:jc w:val="center"/>
              <w:rPr>
                <w:rFonts w:cs="Times New Roman"/>
                <w:color w:val="000000"/>
                <w:lang w:eastAsia="ru-RU"/>
              </w:rPr>
            </w:pPr>
            <w:r w:rsidRPr="00444202">
              <w:rPr>
                <w:rFonts w:cs="Times New Roman"/>
                <w:color w:val="000000"/>
                <w:lang w:eastAsia="ru-RU"/>
              </w:rPr>
              <w:t>кап. ремонт,</w:t>
            </w:r>
          </w:p>
          <w:p w14:paraId="2888DD12" w14:textId="77777777" w:rsidR="00451650" w:rsidRPr="00444202" w:rsidRDefault="00451650" w:rsidP="00D531B7">
            <w:pPr>
              <w:snapToGrid w:val="0"/>
              <w:jc w:val="center"/>
              <w:rPr>
                <w:rFonts w:cs="Times New Roman"/>
                <w:color w:val="000000"/>
                <w:lang w:eastAsia="ru-RU"/>
              </w:rPr>
            </w:pPr>
            <w:r w:rsidRPr="00444202">
              <w:rPr>
                <w:rFonts w:cs="Times New Roman"/>
                <w:color w:val="000000"/>
                <w:lang w:eastAsia="ru-RU"/>
              </w:rPr>
              <w:t>пр</w:t>
            </w:r>
            <w:r>
              <w:rPr>
                <w:rFonts w:cs="Times New Roman"/>
                <w:color w:val="000000"/>
                <w:lang w:eastAsia="ru-RU"/>
              </w:rPr>
              <w:t>о</w:t>
            </w:r>
            <w:r w:rsidRPr="00444202">
              <w:rPr>
                <w:rFonts w:cs="Times New Roman"/>
                <w:color w:val="000000"/>
                <w:lang w:eastAsia="ru-RU"/>
              </w:rPr>
              <w:t>ект</w:t>
            </w:r>
          </w:p>
          <w:p w14:paraId="2595CD96" w14:textId="77777777" w:rsidR="00451650" w:rsidRPr="00444202" w:rsidRDefault="00451650" w:rsidP="00D531B7">
            <w:pPr>
              <w:snapToGrid w:val="0"/>
              <w:jc w:val="center"/>
              <w:rPr>
                <w:rFonts w:cs="Times New Roman"/>
                <w:color w:val="000000"/>
                <w:lang w:eastAsia="ru-RU"/>
              </w:rPr>
            </w:pPr>
          </w:p>
        </w:tc>
        <w:tc>
          <w:tcPr>
            <w:tcW w:w="1985" w:type="dxa"/>
            <w:shd w:val="clear" w:color="auto" w:fill="FFFFFF"/>
          </w:tcPr>
          <w:p w14:paraId="69FD1EB3" w14:textId="77777777" w:rsidR="00451650" w:rsidRPr="00444202" w:rsidRDefault="00451650" w:rsidP="00D531B7">
            <w:pPr>
              <w:snapToGrid w:val="0"/>
              <w:jc w:val="center"/>
              <w:rPr>
                <w:rFonts w:cs="Times New Roman"/>
                <w:color w:val="000000"/>
                <w:lang w:eastAsia="ru-RU"/>
              </w:rPr>
            </w:pPr>
          </w:p>
        </w:tc>
      </w:tr>
      <w:tr w:rsidR="00451650" w14:paraId="116EAA2D" w14:textId="2E8FB496" w:rsidTr="00451650">
        <w:trPr>
          <w:trHeight w:val="2070"/>
        </w:trPr>
        <w:tc>
          <w:tcPr>
            <w:tcW w:w="554" w:type="dxa"/>
            <w:shd w:val="clear" w:color="auto" w:fill="FFFFFF"/>
          </w:tcPr>
          <w:p w14:paraId="42C5AE68" w14:textId="77777777" w:rsidR="00451650" w:rsidRPr="00444202" w:rsidRDefault="00451650" w:rsidP="00D531B7">
            <w:pPr>
              <w:snapToGrid w:val="0"/>
              <w:jc w:val="center"/>
              <w:rPr>
                <w:rFonts w:cs="Times New Roman"/>
                <w:b/>
              </w:rPr>
            </w:pPr>
          </w:p>
        </w:tc>
        <w:tc>
          <w:tcPr>
            <w:tcW w:w="4691" w:type="dxa"/>
            <w:shd w:val="clear" w:color="auto" w:fill="FFFFFF"/>
            <w:vAlign w:val="center"/>
          </w:tcPr>
          <w:p w14:paraId="34C0997C" w14:textId="77777777" w:rsidR="00451650" w:rsidRDefault="00451650" w:rsidP="00D531B7">
            <w:pPr>
              <w:rPr>
                <w:b/>
              </w:rPr>
            </w:pPr>
          </w:p>
          <w:p w14:paraId="5BCCEB62" w14:textId="77777777" w:rsidR="00451650" w:rsidRDefault="00451650" w:rsidP="00D531B7">
            <w:pPr>
              <w:rPr>
                <w:b/>
              </w:rPr>
            </w:pPr>
            <w:r w:rsidRPr="00444202">
              <w:rPr>
                <w:b/>
              </w:rPr>
              <w:t>Газоснабжение</w:t>
            </w:r>
          </w:p>
          <w:p w14:paraId="5F6EF76D" w14:textId="77777777" w:rsidR="00451650" w:rsidRDefault="00451650" w:rsidP="00D531B7">
            <w:pPr>
              <w:jc w:val="both"/>
              <w:rPr>
                <w:rFonts w:cs="Times New Roman"/>
                <w:color w:val="000000"/>
              </w:rPr>
            </w:pPr>
            <w:r w:rsidRPr="00444202">
              <w:rPr>
                <w:rFonts w:cs="Times New Roman"/>
                <w:color w:val="000000"/>
              </w:rPr>
              <w:t>Газоэксплуатирующей организацией на территории поселения является АО «Газпром газораспределение Тула».</w:t>
            </w:r>
          </w:p>
          <w:p w14:paraId="3F16EEDC" w14:textId="77777777" w:rsidR="00451650" w:rsidRPr="00444202" w:rsidRDefault="00451650" w:rsidP="001F5930">
            <w:pPr>
              <w:jc w:val="both"/>
              <w:rPr>
                <w:rFonts w:cs="Times New Roman"/>
              </w:rPr>
            </w:pPr>
            <w:r>
              <w:rPr>
                <w:rFonts w:cs="Times New Roman"/>
                <w:color w:val="000000"/>
              </w:rPr>
              <w:t xml:space="preserve">Газификация населенных пунктов </w:t>
            </w:r>
            <w:r w:rsidRPr="00444202">
              <w:rPr>
                <w:rFonts w:cs="Times New Roman"/>
                <w:color w:val="000000"/>
              </w:rPr>
              <w:t>муниципального образования</w:t>
            </w:r>
            <w:r>
              <w:rPr>
                <w:rFonts w:cs="Times New Roman"/>
                <w:color w:val="000000"/>
              </w:rPr>
              <w:t xml:space="preserve"> Новольвовское предусматривается в соответствии с </w:t>
            </w:r>
            <w:r w:rsidRPr="001F5930">
              <w:rPr>
                <w:rFonts w:cs="Times New Roman"/>
                <w:color w:val="000000"/>
              </w:rPr>
              <w:t>Генеральн</w:t>
            </w:r>
            <w:r>
              <w:rPr>
                <w:rFonts w:cs="Times New Roman"/>
                <w:color w:val="000000"/>
              </w:rPr>
              <w:t>ой</w:t>
            </w:r>
            <w:r w:rsidRPr="001F5930">
              <w:rPr>
                <w:rFonts w:cs="Times New Roman"/>
                <w:color w:val="000000"/>
              </w:rPr>
              <w:t xml:space="preserve"> схем</w:t>
            </w:r>
            <w:r>
              <w:rPr>
                <w:rFonts w:cs="Times New Roman"/>
                <w:color w:val="000000"/>
              </w:rPr>
              <w:t>ой</w:t>
            </w:r>
            <w:r w:rsidRPr="001F5930">
              <w:rPr>
                <w:rFonts w:cs="Times New Roman"/>
                <w:color w:val="000000"/>
              </w:rPr>
              <w:t xml:space="preserve"> газоснабжения и газификации Тульской области</w:t>
            </w:r>
            <w:r>
              <w:rPr>
                <w:rFonts w:cs="Times New Roman"/>
                <w:color w:val="000000"/>
              </w:rPr>
              <w:t xml:space="preserve">, разработанной и утвержденной </w:t>
            </w:r>
            <w:r w:rsidRPr="006B28F2">
              <w:rPr>
                <w:rFonts w:ascii="Times New Roman CYR" w:hAnsi="Times New Roman CYR" w:cs="Times New Roman CYR"/>
                <w:color w:val="000000" w:themeColor="text1"/>
              </w:rPr>
              <w:t>Правительством Тульской области совместно с ПАО «Газпром»</w:t>
            </w:r>
            <w:r>
              <w:rPr>
                <w:rFonts w:ascii="Times New Roman CYR" w:hAnsi="Times New Roman CYR" w:cs="Times New Roman CYR"/>
                <w:color w:val="000000" w:themeColor="text1"/>
              </w:rPr>
              <w:t>.</w:t>
            </w:r>
          </w:p>
        </w:tc>
        <w:tc>
          <w:tcPr>
            <w:tcW w:w="1276" w:type="dxa"/>
            <w:shd w:val="clear" w:color="auto" w:fill="FFFFFF"/>
            <w:vAlign w:val="center"/>
          </w:tcPr>
          <w:p w14:paraId="6DD634BA" w14:textId="77777777" w:rsidR="00451650" w:rsidRPr="00444202" w:rsidRDefault="00451650" w:rsidP="00D531B7">
            <w:pPr>
              <w:snapToGrid w:val="0"/>
              <w:jc w:val="center"/>
              <w:rPr>
                <w:rFonts w:cs="Times New Roman"/>
                <w:b/>
              </w:rPr>
            </w:pPr>
            <w:r>
              <w:rPr>
                <w:rFonts w:cs="Times New Roman"/>
                <w:b/>
              </w:rPr>
              <w:t>-</w:t>
            </w:r>
          </w:p>
        </w:tc>
        <w:tc>
          <w:tcPr>
            <w:tcW w:w="992" w:type="dxa"/>
            <w:shd w:val="clear" w:color="auto" w:fill="FFFFFF"/>
            <w:vAlign w:val="center"/>
          </w:tcPr>
          <w:p w14:paraId="4DB1B65C" w14:textId="77777777" w:rsidR="00451650" w:rsidRPr="00444202" w:rsidRDefault="00451650" w:rsidP="00D531B7">
            <w:pPr>
              <w:snapToGrid w:val="0"/>
              <w:jc w:val="center"/>
              <w:rPr>
                <w:rFonts w:cs="Times New Roman"/>
              </w:rPr>
            </w:pPr>
          </w:p>
          <w:p w14:paraId="35ADCBC0" w14:textId="77777777" w:rsidR="00451650" w:rsidRPr="00444202" w:rsidRDefault="00451650" w:rsidP="00D531B7">
            <w:pPr>
              <w:snapToGrid w:val="0"/>
              <w:jc w:val="center"/>
              <w:rPr>
                <w:rFonts w:cs="Times New Roman"/>
              </w:rPr>
            </w:pPr>
            <w:r>
              <w:rPr>
                <w:rFonts w:cs="Times New Roman"/>
              </w:rPr>
              <w:t>-</w:t>
            </w:r>
          </w:p>
          <w:p w14:paraId="676E66E7" w14:textId="77777777" w:rsidR="00451650" w:rsidRPr="00444202" w:rsidRDefault="00451650" w:rsidP="00D531B7">
            <w:pPr>
              <w:snapToGrid w:val="0"/>
              <w:jc w:val="center"/>
              <w:rPr>
                <w:rFonts w:cs="Times New Roman"/>
              </w:rPr>
            </w:pPr>
          </w:p>
        </w:tc>
        <w:tc>
          <w:tcPr>
            <w:tcW w:w="1985" w:type="dxa"/>
            <w:shd w:val="clear" w:color="auto" w:fill="FFFFFF"/>
          </w:tcPr>
          <w:p w14:paraId="5A0FA61F" w14:textId="3B509904" w:rsidR="00451650" w:rsidRPr="00444202" w:rsidRDefault="001E3F4E" w:rsidP="00D531B7">
            <w:pPr>
              <w:snapToGrid w:val="0"/>
              <w:jc w:val="center"/>
              <w:rPr>
                <w:rFonts w:cs="Times New Roman"/>
              </w:rPr>
            </w:pPr>
            <w:r>
              <w:rPr>
                <w:rFonts w:cs="Times New Roman"/>
              </w:rPr>
              <w:t xml:space="preserve">Проектирование новых путей газификации </w:t>
            </w:r>
            <w:r w:rsidRPr="001E3F4E">
              <w:rPr>
                <w:rFonts w:cs="Times New Roman"/>
              </w:rPr>
              <w:t xml:space="preserve">предусматривается в соответствии с Генеральной схемой газоснабжения и газификации Тульской области, разработанной и утвержденной Правительством Тульской области </w:t>
            </w:r>
            <w:r w:rsidRPr="001E3F4E">
              <w:rPr>
                <w:rFonts w:cs="Times New Roman"/>
              </w:rPr>
              <w:lastRenderedPageBreak/>
              <w:t>совместно с ПАО «Газпром».</w:t>
            </w:r>
            <w:r>
              <w:rPr>
                <w:rFonts w:cs="Times New Roman"/>
              </w:rPr>
              <w:t xml:space="preserve"> </w:t>
            </w:r>
          </w:p>
        </w:tc>
      </w:tr>
      <w:tr w:rsidR="00451650" w14:paraId="4D271A2C" w14:textId="2564E5FB" w:rsidTr="00451650">
        <w:trPr>
          <w:trHeight w:val="315"/>
        </w:trPr>
        <w:tc>
          <w:tcPr>
            <w:tcW w:w="554" w:type="dxa"/>
            <w:shd w:val="clear" w:color="auto" w:fill="FFFFFF"/>
          </w:tcPr>
          <w:p w14:paraId="5D83364B" w14:textId="77777777" w:rsidR="00451650" w:rsidRPr="00444202" w:rsidRDefault="00451650" w:rsidP="00D531B7">
            <w:pPr>
              <w:snapToGrid w:val="0"/>
              <w:jc w:val="center"/>
              <w:rPr>
                <w:rFonts w:cs="Times New Roman"/>
                <w:b/>
              </w:rPr>
            </w:pPr>
          </w:p>
        </w:tc>
        <w:tc>
          <w:tcPr>
            <w:tcW w:w="4691" w:type="dxa"/>
            <w:shd w:val="clear" w:color="auto" w:fill="FFFFFF"/>
            <w:vAlign w:val="center"/>
          </w:tcPr>
          <w:p w14:paraId="0DC6D30F" w14:textId="77777777" w:rsidR="00451650" w:rsidRPr="00444202" w:rsidRDefault="00451650" w:rsidP="00D531B7">
            <w:pPr>
              <w:rPr>
                <w:rFonts w:cs="Times New Roman"/>
              </w:rPr>
            </w:pPr>
            <w:r w:rsidRPr="00444202">
              <w:rPr>
                <w:b/>
              </w:rPr>
              <w:t>Водоснабжение</w:t>
            </w:r>
          </w:p>
          <w:p w14:paraId="31F96D6A" w14:textId="0E7E85B5" w:rsidR="00451650" w:rsidRPr="00451650" w:rsidRDefault="00451650" w:rsidP="00451650">
            <w:pPr>
              <w:jc w:val="both"/>
              <w:rPr>
                <w:rFonts w:cs="Times New Roman"/>
                <w:color w:val="000000"/>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1276" w:type="dxa"/>
            <w:shd w:val="clear" w:color="auto" w:fill="FFFFFF"/>
            <w:vAlign w:val="center"/>
          </w:tcPr>
          <w:p w14:paraId="48E74623" w14:textId="77777777" w:rsidR="00451650" w:rsidRPr="00444202" w:rsidRDefault="00451650" w:rsidP="00D531B7">
            <w:pPr>
              <w:snapToGrid w:val="0"/>
              <w:jc w:val="center"/>
              <w:rPr>
                <w:rFonts w:cs="Times New Roman"/>
              </w:rPr>
            </w:pPr>
            <w:r w:rsidRPr="00444202">
              <w:rPr>
                <w:rFonts w:cs="Times New Roman"/>
              </w:rPr>
              <w:t>-</w:t>
            </w:r>
          </w:p>
        </w:tc>
        <w:tc>
          <w:tcPr>
            <w:tcW w:w="992" w:type="dxa"/>
            <w:shd w:val="clear" w:color="auto" w:fill="FFFFFF"/>
            <w:vAlign w:val="center"/>
          </w:tcPr>
          <w:p w14:paraId="6B7A8341" w14:textId="77777777" w:rsidR="00451650" w:rsidRPr="00444202" w:rsidRDefault="00451650" w:rsidP="00D531B7">
            <w:pPr>
              <w:snapToGrid w:val="0"/>
              <w:jc w:val="center"/>
              <w:rPr>
                <w:rFonts w:cs="Times New Roman"/>
              </w:rPr>
            </w:pPr>
          </w:p>
          <w:p w14:paraId="6436D553" w14:textId="1D141112" w:rsidR="00451650" w:rsidRPr="00444202" w:rsidRDefault="00451650" w:rsidP="00D531B7">
            <w:pPr>
              <w:snapToGrid w:val="0"/>
              <w:jc w:val="center"/>
              <w:rPr>
                <w:rFonts w:cs="Times New Roman"/>
              </w:rPr>
            </w:pPr>
            <w:r>
              <w:rPr>
                <w:rFonts w:cs="Times New Roman"/>
              </w:rPr>
              <w:t>-</w:t>
            </w:r>
          </w:p>
          <w:p w14:paraId="26A2C332" w14:textId="77777777" w:rsidR="00451650" w:rsidRPr="00444202" w:rsidRDefault="00451650" w:rsidP="00D531B7">
            <w:pPr>
              <w:snapToGrid w:val="0"/>
              <w:jc w:val="center"/>
              <w:rPr>
                <w:rFonts w:cs="Times New Roman"/>
              </w:rPr>
            </w:pPr>
          </w:p>
        </w:tc>
        <w:tc>
          <w:tcPr>
            <w:tcW w:w="1985" w:type="dxa"/>
            <w:shd w:val="clear" w:color="auto" w:fill="FFFFFF"/>
          </w:tcPr>
          <w:p w14:paraId="2AD7852F" w14:textId="77777777" w:rsidR="00451650" w:rsidRPr="00444202" w:rsidRDefault="00451650" w:rsidP="00D531B7">
            <w:pPr>
              <w:snapToGrid w:val="0"/>
              <w:jc w:val="center"/>
              <w:rPr>
                <w:rFonts w:cs="Times New Roman"/>
              </w:rPr>
            </w:pPr>
          </w:p>
        </w:tc>
      </w:tr>
      <w:tr w:rsidR="00451650" w14:paraId="4CB18CE0" w14:textId="291D1BFD" w:rsidTr="00451650">
        <w:trPr>
          <w:trHeight w:val="315"/>
        </w:trPr>
        <w:tc>
          <w:tcPr>
            <w:tcW w:w="554" w:type="dxa"/>
            <w:shd w:val="clear" w:color="auto" w:fill="FFFFFF"/>
          </w:tcPr>
          <w:p w14:paraId="7023EEFC" w14:textId="77777777" w:rsidR="00451650" w:rsidRPr="00444202" w:rsidRDefault="00451650" w:rsidP="00D531B7">
            <w:pPr>
              <w:snapToGrid w:val="0"/>
              <w:jc w:val="center"/>
              <w:rPr>
                <w:rFonts w:cs="Times New Roman"/>
                <w:b/>
              </w:rPr>
            </w:pPr>
          </w:p>
        </w:tc>
        <w:tc>
          <w:tcPr>
            <w:tcW w:w="4691" w:type="dxa"/>
            <w:shd w:val="clear" w:color="auto" w:fill="FFFFFF"/>
            <w:vAlign w:val="center"/>
          </w:tcPr>
          <w:p w14:paraId="2D94340E" w14:textId="77777777" w:rsidR="00451650" w:rsidRPr="00444202" w:rsidRDefault="00451650" w:rsidP="00D531B7">
            <w:pPr>
              <w:rPr>
                <w:b/>
              </w:rPr>
            </w:pPr>
            <w:r w:rsidRPr="00444202">
              <w:rPr>
                <w:b/>
              </w:rPr>
              <w:t>Водоотведение и очистка сточных вод</w:t>
            </w:r>
          </w:p>
          <w:p w14:paraId="140EF6D5" w14:textId="2CF35A93" w:rsidR="00451650" w:rsidRPr="00444202" w:rsidRDefault="00451650" w:rsidP="00D531B7">
            <w:pPr>
              <w:jc w:val="both"/>
              <w:rPr>
                <w:rFonts w:cs="Times New Roman"/>
                <w:color w:val="000000"/>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1276" w:type="dxa"/>
            <w:shd w:val="clear" w:color="auto" w:fill="FFFFFF"/>
            <w:vAlign w:val="center"/>
          </w:tcPr>
          <w:p w14:paraId="1D20149C" w14:textId="77777777" w:rsidR="00451650" w:rsidRPr="00444202" w:rsidRDefault="00451650" w:rsidP="00D531B7">
            <w:pPr>
              <w:snapToGrid w:val="0"/>
              <w:jc w:val="center"/>
              <w:rPr>
                <w:rFonts w:cs="Times New Roman"/>
                <w:b/>
              </w:rPr>
            </w:pPr>
            <w:r w:rsidRPr="00444202">
              <w:rPr>
                <w:rFonts w:cs="Times New Roman"/>
                <w:b/>
              </w:rPr>
              <w:t>-</w:t>
            </w:r>
          </w:p>
        </w:tc>
        <w:tc>
          <w:tcPr>
            <w:tcW w:w="992" w:type="dxa"/>
            <w:shd w:val="clear" w:color="auto" w:fill="FFFFFF"/>
            <w:vAlign w:val="center"/>
          </w:tcPr>
          <w:p w14:paraId="72C3663B" w14:textId="77777777" w:rsidR="00451650" w:rsidRPr="00444202" w:rsidRDefault="00451650" w:rsidP="00D531B7">
            <w:pPr>
              <w:snapToGrid w:val="0"/>
              <w:jc w:val="center"/>
              <w:rPr>
                <w:rFonts w:cs="Times New Roman"/>
              </w:rPr>
            </w:pPr>
          </w:p>
          <w:p w14:paraId="2758944E" w14:textId="39F44756" w:rsidR="00451650" w:rsidRPr="00444202" w:rsidRDefault="00451650" w:rsidP="00D531B7">
            <w:pPr>
              <w:snapToGrid w:val="0"/>
              <w:jc w:val="center"/>
              <w:rPr>
                <w:rFonts w:cs="Times New Roman"/>
              </w:rPr>
            </w:pPr>
            <w:r>
              <w:rPr>
                <w:rFonts w:cs="Times New Roman"/>
              </w:rPr>
              <w:t>-</w:t>
            </w:r>
          </w:p>
          <w:p w14:paraId="0C3E4A35" w14:textId="77777777" w:rsidR="00451650" w:rsidRPr="00444202" w:rsidRDefault="00451650" w:rsidP="00D531B7">
            <w:pPr>
              <w:snapToGrid w:val="0"/>
              <w:jc w:val="center"/>
              <w:rPr>
                <w:rFonts w:cs="Times New Roman"/>
              </w:rPr>
            </w:pPr>
          </w:p>
        </w:tc>
        <w:tc>
          <w:tcPr>
            <w:tcW w:w="1985" w:type="dxa"/>
            <w:shd w:val="clear" w:color="auto" w:fill="FFFFFF"/>
          </w:tcPr>
          <w:p w14:paraId="5CC7906D" w14:textId="77777777" w:rsidR="00451650" w:rsidRPr="00444202" w:rsidRDefault="00451650" w:rsidP="00D531B7">
            <w:pPr>
              <w:snapToGrid w:val="0"/>
              <w:jc w:val="center"/>
              <w:rPr>
                <w:rFonts w:cs="Times New Roman"/>
              </w:rPr>
            </w:pPr>
          </w:p>
        </w:tc>
      </w:tr>
      <w:tr w:rsidR="00451650" w14:paraId="6579A5E1" w14:textId="6EFC856E" w:rsidTr="004420C7">
        <w:trPr>
          <w:trHeight w:val="300"/>
        </w:trPr>
        <w:tc>
          <w:tcPr>
            <w:tcW w:w="554" w:type="dxa"/>
            <w:shd w:val="clear" w:color="auto" w:fill="FFFFFF"/>
          </w:tcPr>
          <w:p w14:paraId="52763B00" w14:textId="77777777" w:rsidR="00451650" w:rsidRPr="00444202" w:rsidRDefault="00451650" w:rsidP="00D531B7">
            <w:pPr>
              <w:snapToGrid w:val="0"/>
              <w:jc w:val="center"/>
              <w:rPr>
                <w:rFonts w:cs="Times New Roman"/>
                <w:b/>
              </w:rPr>
            </w:pPr>
            <w:r w:rsidRPr="00444202">
              <w:rPr>
                <w:rFonts w:cs="Times New Roman"/>
                <w:b/>
              </w:rPr>
              <w:t>2</w:t>
            </w:r>
          </w:p>
        </w:tc>
        <w:tc>
          <w:tcPr>
            <w:tcW w:w="8944" w:type="dxa"/>
            <w:gridSpan w:val="4"/>
            <w:shd w:val="clear" w:color="auto" w:fill="FFFFFF"/>
            <w:vAlign w:val="center"/>
          </w:tcPr>
          <w:p w14:paraId="6897B303" w14:textId="2DA31883" w:rsidR="00451650" w:rsidRPr="00E72772" w:rsidRDefault="00451650" w:rsidP="00D531B7">
            <w:pPr>
              <w:snapToGrid w:val="0"/>
              <w:jc w:val="center"/>
              <w:rPr>
                <w:rFonts w:cs="Times New Roman"/>
                <w:b/>
                <w:caps/>
                <w:lang w:eastAsia="ru-RU"/>
              </w:rPr>
            </w:pPr>
            <w:r w:rsidRPr="00E72772">
              <w:rPr>
                <w:rFonts w:cs="Times New Roman"/>
                <w:b/>
                <w:caps/>
                <w:lang w:eastAsia="ru-RU"/>
              </w:rPr>
              <w:t>Автомобильные дороги местного значения</w:t>
            </w:r>
          </w:p>
        </w:tc>
      </w:tr>
      <w:tr w:rsidR="00451650" w14:paraId="3D25C353" w14:textId="1EBB6337" w:rsidTr="004420C7">
        <w:trPr>
          <w:trHeight w:val="300"/>
        </w:trPr>
        <w:tc>
          <w:tcPr>
            <w:tcW w:w="554" w:type="dxa"/>
            <w:shd w:val="clear" w:color="auto" w:fill="FFFFFF"/>
          </w:tcPr>
          <w:p w14:paraId="06DD86A1" w14:textId="77777777" w:rsidR="00451650" w:rsidRPr="00444202" w:rsidRDefault="00451650" w:rsidP="00451650">
            <w:pPr>
              <w:snapToGrid w:val="0"/>
              <w:jc w:val="center"/>
              <w:rPr>
                <w:rFonts w:cs="Times New Roman"/>
                <w:b/>
              </w:rPr>
            </w:pPr>
            <w:r w:rsidRPr="00444202">
              <w:rPr>
                <w:rFonts w:cs="Times New Roman"/>
                <w:b/>
              </w:rPr>
              <w:t xml:space="preserve"> </w:t>
            </w:r>
          </w:p>
        </w:tc>
        <w:tc>
          <w:tcPr>
            <w:tcW w:w="4691" w:type="dxa"/>
            <w:shd w:val="clear" w:color="auto" w:fill="FFFFFF"/>
          </w:tcPr>
          <w:p w14:paraId="7B827273" w14:textId="004B8C2F" w:rsidR="00451650" w:rsidRPr="00444202" w:rsidRDefault="00451650" w:rsidP="00451650">
            <w:pPr>
              <w:jc w:val="both"/>
              <w:rPr>
                <w:rFonts w:cs="Times New Roman"/>
              </w:rPr>
            </w:pPr>
            <w:r w:rsidRPr="0094639A">
              <w:rPr>
                <w:rFonts w:cs="Times New Roman"/>
                <w:color w:val="000000"/>
                <w:lang w:eastAsia="ja-JP" w:bidi="fa-IR"/>
              </w:rPr>
              <w:t>Строительство автомобильной дороги до д. Красное</w:t>
            </w:r>
          </w:p>
        </w:tc>
        <w:tc>
          <w:tcPr>
            <w:tcW w:w="1276" w:type="dxa"/>
            <w:shd w:val="clear" w:color="auto" w:fill="FFFFFF"/>
          </w:tcPr>
          <w:p w14:paraId="566DAD2C" w14:textId="6D4D84E5" w:rsidR="00451650" w:rsidRPr="00444202" w:rsidRDefault="00451650" w:rsidP="00451650">
            <w:pPr>
              <w:jc w:val="center"/>
              <w:rPr>
                <w:rFonts w:cs="Times New Roman"/>
              </w:rPr>
            </w:pPr>
            <w:r w:rsidRPr="0094639A">
              <w:rPr>
                <w:rFonts w:cs="Times New Roman"/>
                <w:b/>
                <w:lang w:eastAsia="ru-RU"/>
              </w:rPr>
              <w:t>-</w:t>
            </w:r>
          </w:p>
        </w:tc>
        <w:tc>
          <w:tcPr>
            <w:tcW w:w="992" w:type="dxa"/>
            <w:shd w:val="clear" w:color="auto" w:fill="FFFFFF"/>
          </w:tcPr>
          <w:p w14:paraId="48995384" w14:textId="51F02A45" w:rsidR="00451650" w:rsidRPr="00E72772" w:rsidRDefault="00451650" w:rsidP="00451650">
            <w:pPr>
              <w:jc w:val="center"/>
              <w:rPr>
                <w:rFonts w:cs="Times New Roman"/>
                <w:caps/>
                <w:lang w:eastAsia="ru-RU"/>
              </w:rPr>
            </w:pPr>
            <w:r w:rsidRPr="00A348D3">
              <w:t>Проект</w:t>
            </w:r>
          </w:p>
        </w:tc>
        <w:tc>
          <w:tcPr>
            <w:tcW w:w="1985" w:type="dxa"/>
            <w:shd w:val="clear" w:color="auto" w:fill="FFFFFF"/>
          </w:tcPr>
          <w:p w14:paraId="15DA08C1" w14:textId="2B25EE4F" w:rsidR="00451650" w:rsidRPr="00E72772" w:rsidRDefault="00EB5653" w:rsidP="00451650">
            <w:pPr>
              <w:jc w:val="center"/>
              <w:rPr>
                <w:rFonts w:cs="Times New Roman"/>
                <w:caps/>
                <w:lang w:eastAsia="ru-RU"/>
              </w:rPr>
            </w:pPr>
            <w:r>
              <w:t>Необходимо для</w:t>
            </w:r>
            <w:r w:rsidRPr="00BB0EC3">
              <w:t xml:space="preserve"> развити</w:t>
            </w:r>
            <w:r>
              <w:t xml:space="preserve">я </w:t>
            </w:r>
            <w:r w:rsidRPr="00BB0EC3">
              <w:t xml:space="preserve">связей </w:t>
            </w:r>
            <w:r>
              <w:t>между населенными пунктами</w:t>
            </w:r>
          </w:p>
        </w:tc>
      </w:tr>
      <w:tr w:rsidR="00451650" w14:paraId="189CD8C5" w14:textId="688E8A6F" w:rsidTr="00451650">
        <w:trPr>
          <w:trHeight w:val="300"/>
        </w:trPr>
        <w:tc>
          <w:tcPr>
            <w:tcW w:w="554" w:type="dxa"/>
            <w:shd w:val="clear" w:color="auto" w:fill="FFFFFF"/>
          </w:tcPr>
          <w:p w14:paraId="6CC30EDB" w14:textId="77777777" w:rsidR="00451650" w:rsidRPr="00444202" w:rsidRDefault="00451650" w:rsidP="00451650">
            <w:pPr>
              <w:snapToGrid w:val="0"/>
              <w:jc w:val="center"/>
              <w:rPr>
                <w:rFonts w:cs="Times New Roman"/>
                <w:b/>
              </w:rPr>
            </w:pPr>
          </w:p>
        </w:tc>
        <w:tc>
          <w:tcPr>
            <w:tcW w:w="4691" w:type="dxa"/>
            <w:shd w:val="clear" w:color="auto" w:fill="FFFFFF"/>
          </w:tcPr>
          <w:p w14:paraId="121DE13F" w14:textId="059282A5" w:rsidR="00451650" w:rsidRPr="00444202" w:rsidRDefault="00451650" w:rsidP="00451650">
            <w:pPr>
              <w:rPr>
                <w:rFonts w:cs="Times New Roman"/>
              </w:rPr>
            </w:pPr>
            <w:r w:rsidRPr="0094639A">
              <w:rPr>
                <w:rFonts w:cs="Times New Roman"/>
                <w:color w:val="000000"/>
                <w:lang w:eastAsia="ja-JP" w:bidi="fa-IR"/>
              </w:rPr>
              <w:t xml:space="preserve">Строительство </w:t>
            </w:r>
            <w:r>
              <w:rPr>
                <w:rFonts w:cs="Times New Roman"/>
                <w:color w:val="000000"/>
                <w:lang w:eastAsia="ja-JP" w:bidi="fa-IR"/>
              </w:rPr>
              <w:t>новых улиц</w:t>
            </w:r>
            <w:r w:rsidRPr="0094639A">
              <w:rPr>
                <w:rFonts w:cs="Times New Roman"/>
                <w:color w:val="000000"/>
                <w:lang w:eastAsia="ja-JP" w:bidi="fa-IR"/>
              </w:rPr>
              <w:t xml:space="preserve"> </w:t>
            </w:r>
            <w:r>
              <w:rPr>
                <w:rFonts w:cs="Times New Roman"/>
                <w:color w:val="000000"/>
                <w:lang w:eastAsia="ja-JP" w:bidi="fa-IR"/>
              </w:rPr>
              <w:t>в п. Апарки</w:t>
            </w:r>
          </w:p>
        </w:tc>
        <w:tc>
          <w:tcPr>
            <w:tcW w:w="1276" w:type="dxa"/>
            <w:shd w:val="clear" w:color="auto" w:fill="FFFFFF"/>
          </w:tcPr>
          <w:p w14:paraId="1F56E0C4" w14:textId="60AAA4CB" w:rsidR="00451650" w:rsidRPr="00444202" w:rsidRDefault="00451650" w:rsidP="00451650">
            <w:pPr>
              <w:jc w:val="center"/>
              <w:rPr>
                <w:rFonts w:cs="Times New Roman"/>
              </w:rPr>
            </w:pPr>
            <w:r>
              <w:rPr>
                <w:rFonts w:cs="Times New Roman"/>
              </w:rPr>
              <w:t>-</w:t>
            </w:r>
          </w:p>
        </w:tc>
        <w:tc>
          <w:tcPr>
            <w:tcW w:w="992" w:type="dxa"/>
            <w:shd w:val="clear" w:color="auto" w:fill="FFFFFF"/>
            <w:vAlign w:val="center"/>
          </w:tcPr>
          <w:p w14:paraId="62F97F7D" w14:textId="0D80EA13" w:rsidR="00451650" w:rsidRPr="00444202" w:rsidRDefault="00451650" w:rsidP="00451650">
            <w:pPr>
              <w:jc w:val="center"/>
              <w:rPr>
                <w:rFonts w:cs="Times New Roman"/>
              </w:rPr>
            </w:pPr>
            <w:r w:rsidRPr="00A348D3">
              <w:t>Проект</w:t>
            </w:r>
          </w:p>
        </w:tc>
        <w:tc>
          <w:tcPr>
            <w:tcW w:w="1985" w:type="dxa"/>
            <w:shd w:val="clear" w:color="auto" w:fill="FFFFFF"/>
          </w:tcPr>
          <w:p w14:paraId="3F61B89D" w14:textId="22A37AEA" w:rsidR="00451650" w:rsidRPr="00444202" w:rsidRDefault="00EB5653" w:rsidP="00451650">
            <w:pPr>
              <w:jc w:val="center"/>
              <w:rPr>
                <w:rFonts w:cs="Times New Roman"/>
              </w:rPr>
            </w:pPr>
            <w:r>
              <w:t>Необходимо для развития транспортной инфраструктуры в связи с расширением поселка</w:t>
            </w:r>
          </w:p>
        </w:tc>
      </w:tr>
      <w:tr w:rsidR="00EB5653" w14:paraId="09EBC29B" w14:textId="3A707BDD" w:rsidTr="004420C7">
        <w:trPr>
          <w:trHeight w:val="300"/>
        </w:trPr>
        <w:tc>
          <w:tcPr>
            <w:tcW w:w="554" w:type="dxa"/>
            <w:shd w:val="clear" w:color="auto" w:fill="FFFFFF"/>
          </w:tcPr>
          <w:p w14:paraId="770B67A9" w14:textId="61CC787D" w:rsidR="00EB5653" w:rsidRPr="00444202" w:rsidRDefault="00EB5653" w:rsidP="00EB5653">
            <w:pPr>
              <w:snapToGrid w:val="0"/>
              <w:jc w:val="center"/>
              <w:rPr>
                <w:rFonts w:cs="Times New Roman"/>
              </w:rPr>
            </w:pPr>
            <w:r w:rsidRPr="00444202">
              <w:rPr>
                <w:rFonts w:cs="Times New Roman"/>
                <w:b/>
              </w:rPr>
              <w:t>3</w:t>
            </w:r>
          </w:p>
        </w:tc>
        <w:tc>
          <w:tcPr>
            <w:tcW w:w="4691" w:type="dxa"/>
            <w:shd w:val="clear" w:color="auto" w:fill="FFFFFF"/>
            <w:vAlign w:val="center"/>
          </w:tcPr>
          <w:p w14:paraId="0B94BF6D" w14:textId="7C374ED0" w:rsidR="00EB5653" w:rsidRPr="00444202" w:rsidRDefault="00EB5653" w:rsidP="00EB5653">
            <w:pPr>
              <w:jc w:val="both"/>
              <w:rPr>
                <w:rFonts w:cs="Times New Roman"/>
                <w:color w:val="000000"/>
              </w:rPr>
            </w:pPr>
            <w:r w:rsidRPr="00444202">
              <w:rPr>
                <w:rFonts w:cs="Times New Roman"/>
                <w:b/>
                <w:caps/>
              </w:rPr>
              <w:t>Объекты физической культуры и массового спорта, образования, здравоохранения</w:t>
            </w:r>
          </w:p>
        </w:tc>
        <w:tc>
          <w:tcPr>
            <w:tcW w:w="1276" w:type="dxa"/>
            <w:shd w:val="clear" w:color="auto" w:fill="FFFFFF"/>
            <w:vAlign w:val="center"/>
          </w:tcPr>
          <w:p w14:paraId="648063FB" w14:textId="3E0A6157" w:rsidR="00EB5653" w:rsidRPr="00444202" w:rsidRDefault="00EB5653" w:rsidP="00EB5653">
            <w:pPr>
              <w:snapToGrid w:val="0"/>
              <w:jc w:val="center"/>
              <w:rPr>
                <w:rFonts w:cs="Times New Roman"/>
              </w:rPr>
            </w:pPr>
          </w:p>
        </w:tc>
        <w:tc>
          <w:tcPr>
            <w:tcW w:w="992" w:type="dxa"/>
            <w:shd w:val="clear" w:color="auto" w:fill="FFFFFF"/>
            <w:vAlign w:val="center"/>
          </w:tcPr>
          <w:p w14:paraId="2C88748B" w14:textId="77E59823" w:rsidR="00EB5653" w:rsidRPr="00444202" w:rsidRDefault="00EB5653" w:rsidP="00EB5653">
            <w:pPr>
              <w:snapToGrid w:val="0"/>
              <w:jc w:val="center"/>
              <w:rPr>
                <w:rFonts w:cs="Times New Roman"/>
                <w:b/>
              </w:rPr>
            </w:pPr>
          </w:p>
        </w:tc>
        <w:tc>
          <w:tcPr>
            <w:tcW w:w="1985" w:type="dxa"/>
            <w:shd w:val="clear" w:color="auto" w:fill="FFFFFF"/>
          </w:tcPr>
          <w:p w14:paraId="084C90E0" w14:textId="77777777" w:rsidR="00EB5653" w:rsidRDefault="00EB5653" w:rsidP="00EB5653">
            <w:pPr>
              <w:snapToGrid w:val="0"/>
              <w:jc w:val="center"/>
              <w:rPr>
                <w:rFonts w:cs="Times New Roman"/>
                <w:b/>
              </w:rPr>
            </w:pPr>
          </w:p>
        </w:tc>
      </w:tr>
      <w:tr w:rsidR="00EB5653" w14:paraId="31DEADB4" w14:textId="77777777" w:rsidTr="004420C7">
        <w:trPr>
          <w:trHeight w:val="300"/>
        </w:trPr>
        <w:tc>
          <w:tcPr>
            <w:tcW w:w="554" w:type="dxa"/>
            <w:shd w:val="clear" w:color="auto" w:fill="FFFFFF"/>
          </w:tcPr>
          <w:p w14:paraId="191E7774" w14:textId="46BA96A6" w:rsidR="00EB5653" w:rsidRPr="00444202" w:rsidRDefault="00EB5653" w:rsidP="00EB5653">
            <w:pPr>
              <w:snapToGrid w:val="0"/>
              <w:jc w:val="center"/>
              <w:rPr>
                <w:rFonts w:cs="Times New Roman"/>
                <w:b/>
              </w:rPr>
            </w:pPr>
            <w:r w:rsidRPr="00444202">
              <w:rPr>
                <w:rFonts w:cs="Times New Roman"/>
              </w:rPr>
              <w:t>3.1</w:t>
            </w:r>
          </w:p>
        </w:tc>
        <w:tc>
          <w:tcPr>
            <w:tcW w:w="4691" w:type="dxa"/>
            <w:shd w:val="clear" w:color="auto" w:fill="FFFFFF"/>
          </w:tcPr>
          <w:p w14:paraId="40D9520A" w14:textId="7F324A59" w:rsidR="00EB5653" w:rsidRPr="00444202" w:rsidRDefault="00EB5653" w:rsidP="00EB5653">
            <w:pPr>
              <w:jc w:val="both"/>
              <w:rPr>
                <w:rFonts w:cs="Times New Roman"/>
                <w:b/>
                <w:caps/>
              </w:rPr>
            </w:pPr>
            <w:r w:rsidRPr="00444202">
              <w:rPr>
                <w:rFonts w:cs="Times New Roman"/>
                <w:b/>
                <w:caps/>
              </w:rPr>
              <w:t>Объекты физической культуры и массового спорта</w:t>
            </w:r>
          </w:p>
        </w:tc>
        <w:tc>
          <w:tcPr>
            <w:tcW w:w="1276" w:type="dxa"/>
            <w:shd w:val="clear" w:color="auto" w:fill="FFFFFF"/>
            <w:vAlign w:val="center"/>
          </w:tcPr>
          <w:p w14:paraId="6C2D2C9C" w14:textId="77777777" w:rsidR="00EB5653" w:rsidRPr="00444202" w:rsidRDefault="00EB5653" w:rsidP="00EB5653">
            <w:pPr>
              <w:snapToGrid w:val="0"/>
              <w:jc w:val="center"/>
              <w:rPr>
                <w:rFonts w:cs="Times New Roman"/>
              </w:rPr>
            </w:pPr>
          </w:p>
        </w:tc>
        <w:tc>
          <w:tcPr>
            <w:tcW w:w="992" w:type="dxa"/>
            <w:shd w:val="clear" w:color="auto" w:fill="FFFFFF"/>
            <w:vAlign w:val="center"/>
          </w:tcPr>
          <w:p w14:paraId="1C155ADB" w14:textId="77777777" w:rsidR="00EB5653" w:rsidRPr="00444202" w:rsidRDefault="00EB5653" w:rsidP="00EB5653">
            <w:pPr>
              <w:snapToGrid w:val="0"/>
              <w:jc w:val="center"/>
              <w:rPr>
                <w:rFonts w:cs="Times New Roman"/>
                <w:b/>
              </w:rPr>
            </w:pPr>
          </w:p>
        </w:tc>
        <w:tc>
          <w:tcPr>
            <w:tcW w:w="1985" w:type="dxa"/>
            <w:shd w:val="clear" w:color="auto" w:fill="FFFFFF"/>
          </w:tcPr>
          <w:p w14:paraId="7A4B3289" w14:textId="77777777" w:rsidR="00EB5653" w:rsidRDefault="00EB5653" w:rsidP="00EB5653">
            <w:pPr>
              <w:snapToGrid w:val="0"/>
              <w:jc w:val="center"/>
              <w:rPr>
                <w:rFonts w:cs="Times New Roman"/>
                <w:b/>
              </w:rPr>
            </w:pPr>
          </w:p>
        </w:tc>
      </w:tr>
      <w:tr w:rsidR="00EB5653" w14:paraId="1B18A216" w14:textId="77777777" w:rsidTr="004420C7">
        <w:trPr>
          <w:trHeight w:val="300"/>
        </w:trPr>
        <w:tc>
          <w:tcPr>
            <w:tcW w:w="554" w:type="dxa"/>
            <w:shd w:val="clear" w:color="auto" w:fill="FFFFFF"/>
          </w:tcPr>
          <w:p w14:paraId="67E4D0E9" w14:textId="77777777" w:rsidR="00EB5653" w:rsidRPr="00444202" w:rsidRDefault="00EB5653" w:rsidP="00EB5653">
            <w:pPr>
              <w:snapToGrid w:val="0"/>
              <w:jc w:val="center"/>
              <w:rPr>
                <w:rFonts w:cs="Times New Roman"/>
              </w:rPr>
            </w:pPr>
          </w:p>
        </w:tc>
        <w:tc>
          <w:tcPr>
            <w:tcW w:w="4691" w:type="dxa"/>
            <w:shd w:val="clear" w:color="auto" w:fill="FFFFFF"/>
            <w:vAlign w:val="center"/>
          </w:tcPr>
          <w:p w14:paraId="502F5A67" w14:textId="1B0EE16A" w:rsidR="00EB5653" w:rsidRPr="00444202" w:rsidRDefault="00EB5653" w:rsidP="00EB5653">
            <w:pPr>
              <w:jc w:val="both"/>
              <w:rPr>
                <w:rFonts w:cs="Times New Roman"/>
                <w:b/>
                <w:caps/>
              </w:rPr>
            </w:pPr>
            <w:r>
              <w:rPr>
                <w:rFonts w:cs="Times New Roman"/>
                <w:color w:val="000000"/>
                <w:lang w:eastAsia="ja-JP" w:bidi="fa-IR"/>
              </w:rPr>
              <w:t xml:space="preserve">1. Строительство </w:t>
            </w:r>
            <w:r w:rsidRPr="005B2A52">
              <w:t>спортивн</w:t>
            </w:r>
            <w:r>
              <w:t>ой</w:t>
            </w:r>
            <w:r w:rsidRPr="005B2A52">
              <w:t xml:space="preserve"> (игров</w:t>
            </w:r>
            <w:r>
              <w:t>ой</w:t>
            </w:r>
            <w:r w:rsidRPr="005B2A52">
              <w:t>) площадки</w:t>
            </w:r>
            <w:r>
              <w:t xml:space="preserve"> в с. Хитровщина</w:t>
            </w:r>
          </w:p>
        </w:tc>
        <w:tc>
          <w:tcPr>
            <w:tcW w:w="1276" w:type="dxa"/>
            <w:shd w:val="clear" w:color="auto" w:fill="FFFFFF"/>
            <w:vAlign w:val="center"/>
          </w:tcPr>
          <w:p w14:paraId="43AC0081" w14:textId="24EA548F" w:rsidR="00EB5653" w:rsidRPr="00444202" w:rsidRDefault="00EB5653" w:rsidP="00EB5653">
            <w:pPr>
              <w:snapToGrid w:val="0"/>
              <w:jc w:val="center"/>
              <w:rPr>
                <w:rFonts w:cs="Times New Roman"/>
              </w:rPr>
            </w:pPr>
            <w:r>
              <w:rPr>
                <w:rFonts w:cs="Times New Roman"/>
              </w:rPr>
              <w:t>1</w:t>
            </w:r>
          </w:p>
        </w:tc>
        <w:tc>
          <w:tcPr>
            <w:tcW w:w="992" w:type="dxa"/>
            <w:shd w:val="clear" w:color="auto" w:fill="FFFFFF"/>
            <w:vAlign w:val="center"/>
          </w:tcPr>
          <w:p w14:paraId="389C1B99" w14:textId="4CBABC81" w:rsidR="00EB5653" w:rsidRPr="00444202" w:rsidRDefault="00EB5653" w:rsidP="00EB5653">
            <w:pPr>
              <w:snapToGrid w:val="0"/>
              <w:jc w:val="center"/>
              <w:rPr>
                <w:rFonts w:cs="Times New Roman"/>
                <w:b/>
              </w:rPr>
            </w:pPr>
            <w:r w:rsidRPr="00A348D3">
              <w:t>Проект</w:t>
            </w:r>
          </w:p>
        </w:tc>
        <w:tc>
          <w:tcPr>
            <w:tcW w:w="1985" w:type="dxa"/>
            <w:shd w:val="clear" w:color="auto" w:fill="FFFFFF"/>
          </w:tcPr>
          <w:p w14:paraId="57DB820A" w14:textId="4BFF7303" w:rsidR="00EB5653" w:rsidRDefault="00EB5653" w:rsidP="00EB5653">
            <w:pPr>
              <w:snapToGrid w:val="0"/>
              <w:jc w:val="center"/>
              <w:rPr>
                <w:rFonts w:cs="Times New Roman"/>
                <w:b/>
              </w:rPr>
            </w:pPr>
            <w:r w:rsidRPr="00BE4A26">
              <w:rPr>
                <w:rFonts w:cs="Times New Roman"/>
                <w:color w:val="010101"/>
                <w:lang w:eastAsia="ru-RU"/>
              </w:rPr>
              <w:t xml:space="preserve">Для повышения уровня обеспеченности муниципального образования спортивными сооружениями и увеличения количество жителей, </w:t>
            </w:r>
            <w:r w:rsidRPr="00BE4A26">
              <w:rPr>
                <w:rFonts w:cs="Times New Roman"/>
                <w:color w:val="010101"/>
                <w:lang w:eastAsia="ru-RU"/>
              </w:rPr>
              <w:lastRenderedPageBreak/>
              <w:t>систематически занимающихся физической культуры и спортом, требуется как реконструкция действующих спортивных объектов, так и строительство новых.</w:t>
            </w:r>
          </w:p>
        </w:tc>
      </w:tr>
      <w:tr w:rsidR="00EB5653" w14:paraId="058E5EA4" w14:textId="77777777" w:rsidTr="004420C7">
        <w:trPr>
          <w:trHeight w:val="300"/>
        </w:trPr>
        <w:tc>
          <w:tcPr>
            <w:tcW w:w="554" w:type="dxa"/>
            <w:shd w:val="clear" w:color="auto" w:fill="FFFFFF"/>
          </w:tcPr>
          <w:p w14:paraId="330DEF9D" w14:textId="41D16736" w:rsidR="00EB5653" w:rsidRPr="00444202" w:rsidRDefault="00EB5653" w:rsidP="00EB5653">
            <w:pPr>
              <w:snapToGrid w:val="0"/>
              <w:jc w:val="center"/>
              <w:rPr>
                <w:rFonts w:cs="Times New Roman"/>
              </w:rPr>
            </w:pPr>
            <w:r w:rsidRPr="00444202">
              <w:rPr>
                <w:rFonts w:cs="Times New Roman"/>
              </w:rPr>
              <w:lastRenderedPageBreak/>
              <w:t>3.2</w:t>
            </w:r>
          </w:p>
        </w:tc>
        <w:tc>
          <w:tcPr>
            <w:tcW w:w="4691" w:type="dxa"/>
            <w:shd w:val="clear" w:color="auto" w:fill="FFFFFF"/>
            <w:vAlign w:val="center"/>
          </w:tcPr>
          <w:p w14:paraId="38AE2E68" w14:textId="19714DD9" w:rsidR="00EB5653" w:rsidRDefault="00EB5653" w:rsidP="00EB5653">
            <w:pPr>
              <w:jc w:val="both"/>
              <w:rPr>
                <w:rFonts w:cs="Times New Roman"/>
                <w:color w:val="000000"/>
                <w:lang w:eastAsia="ja-JP" w:bidi="fa-IR"/>
              </w:rPr>
            </w:pPr>
            <w:r w:rsidRPr="00444202">
              <w:rPr>
                <w:rFonts w:cs="Times New Roman"/>
                <w:b/>
                <w:caps/>
              </w:rPr>
              <w:t>Объекты образования</w:t>
            </w:r>
          </w:p>
        </w:tc>
        <w:tc>
          <w:tcPr>
            <w:tcW w:w="1276" w:type="dxa"/>
            <w:shd w:val="clear" w:color="auto" w:fill="FFFFFF"/>
            <w:vAlign w:val="center"/>
          </w:tcPr>
          <w:p w14:paraId="0D37137E" w14:textId="77777777" w:rsidR="00EB5653" w:rsidRDefault="00EB5653" w:rsidP="00EB5653">
            <w:pPr>
              <w:snapToGrid w:val="0"/>
              <w:jc w:val="center"/>
              <w:rPr>
                <w:rFonts w:cs="Times New Roman"/>
              </w:rPr>
            </w:pPr>
          </w:p>
        </w:tc>
        <w:tc>
          <w:tcPr>
            <w:tcW w:w="992" w:type="dxa"/>
            <w:shd w:val="clear" w:color="auto" w:fill="FFFFFF"/>
            <w:vAlign w:val="center"/>
          </w:tcPr>
          <w:p w14:paraId="14F375BC" w14:textId="77777777" w:rsidR="00EB5653" w:rsidRPr="00A348D3" w:rsidRDefault="00EB5653" w:rsidP="00EB5653">
            <w:pPr>
              <w:snapToGrid w:val="0"/>
              <w:jc w:val="center"/>
            </w:pPr>
          </w:p>
        </w:tc>
        <w:tc>
          <w:tcPr>
            <w:tcW w:w="1985" w:type="dxa"/>
            <w:shd w:val="clear" w:color="auto" w:fill="FFFFFF"/>
          </w:tcPr>
          <w:p w14:paraId="5AF8602C" w14:textId="77777777" w:rsidR="00EB5653" w:rsidRDefault="00EB5653" w:rsidP="00EB5653">
            <w:pPr>
              <w:snapToGrid w:val="0"/>
              <w:jc w:val="center"/>
              <w:rPr>
                <w:rFonts w:cs="Times New Roman"/>
                <w:b/>
              </w:rPr>
            </w:pPr>
          </w:p>
        </w:tc>
      </w:tr>
      <w:tr w:rsidR="00EB5653" w14:paraId="2B86DE8C" w14:textId="77777777" w:rsidTr="004420C7">
        <w:trPr>
          <w:trHeight w:val="300"/>
        </w:trPr>
        <w:tc>
          <w:tcPr>
            <w:tcW w:w="554" w:type="dxa"/>
            <w:shd w:val="clear" w:color="auto" w:fill="FFFFFF"/>
          </w:tcPr>
          <w:p w14:paraId="46FEC18D" w14:textId="77777777" w:rsidR="00EB5653" w:rsidRPr="00444202" w:rsidRDefault="00EB5653" w:rsidP="00EB5653">
            <w:pPr>
              <w:snapToGrid w:val="0"/>
              <w:jc w:val="center"/>
              <w:rPr>
                <w:rFonts w:cs="Times New Roman"/>
              </w:rPr>
            </w:pPr>
          </w:p>
        </w:tc>
        <w:tc>
          <w:tcPr>
            <w:tcW w:w="4691" w:type="dxa"/>
            <w:shd w:val="clear" w:color="auto" w:fill="FFFFFF"/>
            <w:vAlign w:val="center"/>
          </w:tcPr>
          <w:p w14:paraId="36542600" w14:textId="70145827" w:rsidR="00EB5653" w:rsidRPr="00444202" w:rsidRDefault="00EB5653" w:rsidP="00EB5653">
            <w:pPr>
              <w:jc w:val="both"/>
              <w:rPr>
                <w:rFonts w:cs="Times New Roman"/>
                <w:b/>
                <w:caps/>
              </w:rPr>
            </w:pPr>
            <w:r w:rsidRPr="00444202">
              <w:rPr>
                <w:rFonts w:cs="Times New Roman"/>
                <w:b/>
                <w:bCs/>
                <w:caps/>
              </w:rPr>
              <w:t>Учреждения образования</w:t>
            </w:r>
          </w:p>
        </w:tc>
        <w:tc>
          <w:tcPr>
            <w:tcW w:w="1276" w:type="dxa"/>
            <w:shd w:val="clear" w:color="auto" w:fill="FFFFFF"/>
            <w:vAlign w:val="center"/>
          </w:tcPr>
          <w:p w14:paraId="5542976E" w14:textId="77777777" w:rsidR="00EB5653" w:rsidRDefault="00EB5653" w:rsidP="00EB5653">
            <w:pPr>
              <w:snapToGrid w:val="0"/>
              <w:jc w:val="center"/>
              <w:rPr>
                <w:rFonts w:cs="Times New Roman"/>
              </w:rPr>
            </w:pPr>
          </w:p>
        </w:tc>
        <w:tc>
          <w:tcPr>
            <w:tcW w:w="992" w:type="dxa"/>
            <w:shd w:val="clear" w:color="auto" w:fill="FFFFFF"/>
            <w:vAlign w:val="center"/>
          </w:tcPr>
          <w:p w14:paraId="76B83119" w14:textId="77777777" w:rsidR="00EB5653" w:rsidRPr="00A348D3" w:rsidRDefault="00EB5653" w:rsidP="00EB5653">
            <w:pPr>
              <w:snapToGrid w:val="0"/>
              <w:jc w:val="center"/>
            </w:pPr>
          </w:p>
        </w:tc>
        <w:tc>
          <w:tcPr>
            <w:tcW w:w="1985" w:type="dxa"/>
            <w:shd w:val="clear" w:color="auto" w:fill="FFFFFF"/>
          </w:tcPr>
          <w:p w14:paraId="134079A1" w14:textId="77777777" w:rsidR="00EB5653" w:rsidRDefault="00EB5653" w:rsidP="00EB5653">
            <w:pPr>
              <w:snapToGrid w:val="0"/>
              <w:jc w:val="center"/>
              <w:rPr>
                <w:rFonts w:cs="Times New Roman"/>
                <w:b/>
              </w:rPr>
            </w:pPr>
          </w:p>
        </w:tc>
      </w:tr>
      <w:tr w:rsidR="00EB5653" w14:paraId="697A2F7A" w14:textId="77777777" w:rsidTr="004420C7">
        <w:trPr>
          <w:trHeight w:val="300"/>
        </w:trPr>
        <w:tc>
          <w:tcPr>
            <w:tcW w:w="554" w:type="dxa"/>
            <w:shd w:val="clear" w:color="auto" w:fill="FFFFFF"/>
          </w:tcPr>
          <w:p w14:paraId="06C643E5" w14:textId="77777777" w:rsidR="00EB5653" w:rsidRPr="00444202" w:rsidRDefault="00EB5653" w:rsidP="00EB5653">
            <w:pPr>
              <w:snapToGrid w:val="0"/>
              <w:jc w:val="center"/>
              <w:rPr>
                <w:rFonts w:cs="Times New Roman"/>
              </w:rPr>
            </w:pPr>
          </w:p>
        </w:tc>
        <w:tc>
          <w:tcPr>
            <w:tcW w:w="4691" w:type="dxa"/>
            <w:shd w:val="clear" w:color="auto" w:fill="FFFFFF"/>
            <w:vAlign w:val="center"/>
          </w:tcPr>
          <w:p w14:paraId="7F275871" w14:textId="0F7C3949" w:rsidR="00EB5653" w:rsidRPr="00444202" w:rsidRDefault="00EB5653" w:rsidP="00EB5653">
            <w:pPr>
              <w:jc w:val="both"/>
              <w:rPr>
                <w:rFonts w:cs="Times New Roman"/>
                <w:b/>
                <w:bCs/>
                <w:caps/>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1276" w:type="dxa"/>
            <w:shd w:val="clear" w:color="auto" w:fill="FFFFFF"/>
            <w:vAlign w:val="center"/>
          </w:tcPr>
          <w:p w14:paraId="2378E65B" w14:textId="2BAE5074" w:rsidR="00EB5653" w:rsidRDefault="00EB5653" w:rsidP="00EB5653">
            <w:pPr>
              <w:snapToGrid w:val="0"/>
              <w:jc w:val="center"/>
              <w:rPr>
                <w:rFonts w:cs="Times New Roman"/>
              </w:rPr>
            </w:pPr>
            <w:r>
              <w:rPr>
                <w:rFonts w:cs="Times New Roman"/>
              </w:rPr>
              <w:t>-</w:t>
            </w:r>
          </w:p>
        </w:tc>
        <w:tc>
          <w:tcPr>
            <w:tcW w:w="992" w:type="dxa"/>
            <w:shd w:val="clear" w:color="auto" w:fill="FFFFFF"/>
            <w:vAlign w:val="center"/>
          </w:tcPr>
          <w:p w14:paraId="7029FBE9" w14:textId="59514F0D" w:rsidR="00EB5653" w:rsidRPr="00A348D3" w:rsidRDefault="00EB5653" w:rsidP="00EB5653">
            <w:pPr>
              <w:snapToGrid w:val="0"/>
              <w:jc w:val="center"/>
            </w:pPr>
            <w:r>
              <w:rPr>
                <w:rFonts w:cs="Times New Roman"/>
                <w:b/>
              </w:rPr>
              <w:t>-</w:t>
            </w:r>
          </w:p>
        </w:tc>
        <w:tc>
          <w:tcPr>
            <w:tcW w:w="1985" w:type="dxa"/>
            <w:shd w:val="clear" w:color="auto" w:fill="FFFFFF"/>
          </w:tcPr>
          <w:p w14:paraId="15B20518" w14:textId="77777777" w:rsidR="00EB5653" w:rsidRDefault="00EB5653" w:rsidP="00EB5653">
            <w:pPr>
              <w:snapToGrid w:val="0"/>
              <w:jc w:val="center"/>
              <w:rPr>
                <w:rFonts w:cs="Times New Roman"/>
                <w:b/>
              </w:rPr>
            </w:pPr>
          </w:p>
        </w:tc>
      </w:tr>
      <w:tr w:rsidR="00EB5653" w14:paraId="5309ABCE" w14:textId="77777777" w:rsidTr="004420C7">
        <w:trPr>
          <w:trHeight w:val="300"/>
        </w:trPr>
        <w:tc>
          <w:tcPr>
            <w:tcW w:w="554" w:type="dxa"/>
            <w:shd w:val="clear" w:color="auto" w:fill="FFFFFF"/>
          </w:tcPr>
          <w:p w14:paraId="26394118" w14:textId="77777777" w:rsidR="00EB5653" w:rsidRPr="00444202" w:rsidRDefault="00EB5653" w:rsidP="00EB5653">
            <w:pPr>
              <w:snapToGrid w:val="0"/>
              <w:jc w:val="center"/>
              <w:rPr>
                <w:rFonts w:cs="Times New Roman"/>
              </w:rPr>
            </w:pPr>
          </w:p>
        </w:tc>
        <w:tc>
          <w:tcPr>
            <w:tcW w:w="4691" w:type="dxa"/>
            <w:shd w:val="clear" w:color="auto" w:fill="FFFFFF"/>
            <w:vAlign w:val="center"/>
          </w:tcPr>
          <w:p w14:paraId="7D830823" w14:textId="3510D0EF" w:rsidR="00EB5653" w:rsidRPr="00A71141" w:rsidRDefault="00EB5653" w:rsidP="00EB5653">
            <w:pPr>
              <w:jc w:val="both"/>
              <w:rPr>
                <w:rFonts w:cs="Times New Roman"/>
                <w:color w:val="000000"/>
              </w:rPr>
            </w:pPr>
            <w:r w:rsidRPr="00444202">
              <w:rPr>
                <w:rFonts w:cs="Times New Roman"/>
                <w:b/>
                <w:bCs/>
              </w:rPr>
              <w:t>ДЕТСКИЕ ДОШКОЛЬНЫЕ УЧРЕЖДЕНИЯ</w:t>
            </w:r>
          </w:p>
        </w:tc>
        <w:tc>
          <w:tcPr>
            <w:tcW w:w="1276" w:type="dxa"/>
            <w:shd w:val="clear" w:color="auto" w:fill="FFFFFF"/>
            <w:vAlign w:val="center"/>
          </w:tcPr>
          <w:p w14:paraId="26DC1F6D" w14:textId="77777777" w:rsidR="00EB5653" w:rsidRDefault="00EB5653" w:rsidP="00EB5653">
            <w:pPr>
              <w:snapToGrid w:val="0"/>
              <w:jc w:val="center"/>
              <w:rPr>
                <w:rFonts w:cs="Times New Roman"/>
              </w:rPr>
            </w:pPr>
          </w:p>
        </w:tc>
        <w:tc>
          <w:tcPr>
            <w:tcW w:w="992" w:type="dxa"/>
            <w:shd w:val="clear" w:color="auto" w:fill="FFFFFF"/>
            <w:vAlign w:val="center"/>
          </w:tcPr>
          <w:p w14:paraId="65AE640C" w14:textId="77777777" w:rsidR="00EB5653" w:rsidRDefault="00EB5653" w:rsidP="00EB5653">
            <w:pPr>
              <w:snapToGrid w:val="0"/>
              <w:jc w:val="center"/>
              <w:rPr>
                <w:rFonts w:cs="Times New Roman"/>
                <w:b/>
              </w:rPr>
            </w:pPr>
          </w:p>
        </w:tc>
        <w:tc>
          <w:tcPr>
            <w:tcW w:w="1985" w:type="dxa"/>
            <w:shd w:val="clear" w:color="auto" w:fill="FFFFFF"/>
          </w:tcPr>
          <w:p w14:paraId="6E411D30" w14:textId="77777777" w:rsidR="00EB5653" w:rsidRDefault="00EB5653" w:rsidP="00EB5653">
            <w:pPr>
              <w:snapToGrid w:val="0"/>
              <w:jc w:val="center"/>
              <w:rPr>
                <w:rFonts w:cs="Times New Roman"/>
                <w:b/>
              </w:rPr>
            </w:pPr>
          </w:p>
        </w:tc>
      </w:tr>
      <w:tr w:rsidR="00EB5653" w14:paraId="389900E3" w14:textId="77777777" w:rsidTr="004420C7">
        <w:trPr>
          <w:trHeight w:val="300"/>
        </w:trPr>
        <w:tc>
          <w:tcPr>
            <w:tcW w:w="554" w:type="dxa"/>
            <w:shd w:val="clear" w:color="auto" w:fill="FFFFFF"/>
            <w:vAlign w:val="center"/>
          </w:tcPr>
          <w:p w14:paraId="09D6EE06" w14:textId="77777777" w:rsidR="00EB5653" w:rsidRPr="00444202" w:rsidRDefault="00EB5653" w:rsidP="00EB5653">
            <w:pPr>
              <w:snapToGrid w:val="0"/>
              <w:jc w:val="center"/>
              <w:rPr>
                <w:rFonts w:cs="Times New Roman"/>
              </w:rPr>
            </w:pPr>
          </w:p>
        </w:tc>
        <w:tc>
          <w:tcPr>
            <w:tcW w:w="4691" w:type="dxa"/>
            <w:shd w:val="clear" w:color="auto" w:fill="FFFFFF"/>
            <w:vAlign w:val="center"/>
          </w:tcPr>
          <w:p w14:paraId="15761700" w14:textId="60C3DA42" w:rsidR="00EB5653" w:rsidRPr="00444202" w:rsidRDefault="00EB5653" w:rsidP="00EB5653">
            <w:pPr>
              <w:jc w:val="both"/>
              <w:rPr>
                <w:rFonts w:cs="Times New Roman"/>
                <w:b/>
                <w:bCs/>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1276" w:type="dxa"/>
            <w:shd w:val="clear" w:color="auto" w:fill="FFFFFF"/>
            <w:vAlign w:val="center"/>
          </w:tcPr>
          <w:p w14:paraId="6E5D2507" w14:textId="5498EEFE" w:rsidR="00EB5653" w:rsidRDefault="00EB5653" w:rsidP="00EB5653">
            <w:pPr>
              <w:snapToGrid w:val="0"/>
              <w:jc w:val="center"/>
              <w:rPr>
                <w:rFonts w:cs="Times New Roman"/>
              </w:rPr>
            </w:pPr>
            <w:r>
              <w:rPr>
                <w:rFonts w:cs="Times New Roman"/>
              </w:rPr>
              <w:t>-</w:t>
            </w:r>
          </w:p>
        </w:tc>
        <w:tc>
          <w:tcPr>
            <w:tcW w:w="992" w:type="dxa"/>
            <w:shd w:val="clear" w:color="auto" w:fill="FFFFFF"/>
            <w:vAlign w:val="center"/>
          </w:tcPr>
          <w:p w14:paraId="06626912" w14:textId="0A155806" w:rsidR="00EB5653" w:rsidRDefault="00EB5653" w:rsidP="00EB5653">
            <w:pPr>
              <w:snapToGrid w:val="0"/>
              <w:jc w:val="center"/>
              <w:rPr>
                <w:rFonts w:cs="Times New Roman"/>
                <w:b/>
              </w:rPr>
            </w:pPr>
            <w:r>
              <w:rPr>
                <w:rFonts w:cs="Times New Roman"/>
                <w:b/>
              </w:rPr>
              <w:t>-</w:t>
            </w:r>
          </w:p>
        </w:tc>
        <w:tc>
          <w:tcPr>
            <w:tcW w:w="1985" w:type="dxa"/>
            <w:shd w:val="clear" w:color="auto" w:fill="FFFFFF"/>
          </w:tcPr>
          <w:p w14:paraId="08657DD5" w14:textId="77777777" w:rsidR="00EB5653" w:rsidRDefault="00EB5653" w:rsidP="00EB5653">
            <w:pPr>
              <w:snapToGrid w:val="0"/>
              <w:jc w:val="center"/>
              <w:rPr>
                <w:rFonts w:cs="Times New Roman"/>
                <w:b/>
              </w:rPr>
            </w:pPr>
          </w:p>
        </w:tc>
      </w:tr>
      <w:tr w:rsidR="00EB5653" w14:paraId="50C6C05A" w14:textId="77777777" w:rsidTr="004420C7">
        <w:trPr>
          <w:trHeight w:val="300"/>
        </w:trPr>
        <w:tc>
          <w:tcPr>
            <w:tcW w:w="554" w:type="dxa"/>
            <w:shd w:val="clear" w:color="auto" w:fill="FFFFFF"/>
          </w:tcPr>
          <w:p w14:paraId="279D3AAD" w14:textId="73CE0AC5" w:rsidR="00EB5653" w:rsidRPr="00444202" w:rsidRDefault="00EB5653" w:rsidP="00EB5653">
            <w:pPr>
              <w:snapToGrid w:val="0"/>
              <w:jc w:val="center"/>
              <w:rPr>
                <w:rFonts w:cs="Times New Roman"/>
              </w:rPr>
            </w:pPr>
            <w:r w:rsidRPr="00444202">
              <w:rPr>
                <w:rFonts w:cs="Times New Roman"/>
              </w:rPr>
              <w:t>3.3</w:t>
            </w:r>
          </w:p>
        </w:tc>
        <w:tc>
          <w:tcPr>
            <w:tcW w:w="4691" w:type="dxa"/>
            <w:shd w:val="clear" w:color="auto" w:fill="FFFFFF"/>
            <w:vAlign w:val="center"/>
          </w:tcPr>
          <w:p w14:paraId="55E0C667" w14:textId="42800BBF" w:rsidR="00EB5653" w:rsidRPr="00A71141" w:rsidRDefault="00EB5653" w:rsidP="00EB5653">
            <w:pPr>
              <w:jc w:val="both"/>
              <w:rPr>
                <w:rFonts w:cs="Times New Roman"/>
                <w:color w:val="000000"/>
              </w:rPr>
            </w:pPr>
            <w:r w:rsidRPr="00444202">
              <w:rPr>
                <w:rFonts w:cs="Times New Roman"/>
                <w:b/>
                <w:bCs/>
                <w:caps/>
              </w:rPr>
              <w:t>Объекты здравоохранения</w:t>
            </w:r>
          </w:p>
        </w:tc>
        <w:tc>
          <w:tcPr>
            <w:tcW w:w="1276" w:type="dxa"/>
            <w:shd w:val="clear" w:color="auto" w:fill="FFFFFF"/>
            <w:vAlign w:val="center"/>
          </w:tcPr>
          <w:p w14:paraId="2B28492B" w14:textId="77777777" w:rsidR="00EB5653" w:rsidRDefault="00EB5653" w:rsidP="00EB5653">
            <w:pPr>
              <w:snapToGrid w:val="0"/>
              <w:jc w:val="center"/>
              <w:rPr>
                <w:rFonts w:cs="Times New Roman"/>
              </w:rPr>
            </w:pPr>
          </w:p>
        </w:tc>
        <w:tc>
          <w:tcPr>
            <w:tcW w:w="992" w:type="dxa"/>
            <w:shd w:val="clear" w:color="auto" w:fill="FFFFFF"/>
            <w:vAlign w:val="center"/>
          </w:tcPr>
          <w:p w14:paraId="438BB1BD" w14:textId="77777777" w:rsidR="00EB5653" w:rsidRDefault="00EB5653" w:rsidP="00EB5653">
            <w:pPr>
              <w:snapToGrid w:val="0"/>
              <w:jc w:val="center"/>
              <w:rPr>
                <w:rFonts w:cs="Times New Roman"/>
                <w:b/>
              </w:rPr>
            </w:pPr>
          </w:p>
        </w:tc>
        <w:tc>
          <w:tcPr>
            <w:tcW w:w="1985" w:type="dxa"/>
            <w:shd w:val="clear" w:color="auto" w:fill="FFFFFF"/>
          </w:tcPr>
          <w:p w14:paraId="612E8590" w14:textId="77777777" w:rsidR="00EB5653" w:rsidRDefault="00EB5653" w:rsidP="00EB5653">
            <w:pPr>
              <w:snapToGrid w:val="0"/>
              <w:jc w:val="center"/>
              <w:rPr>
                <w:rFonts w:cs="Times New Roman"/>
                <w:b/>
              </w:rPr>
            </w:pPr>
          </w:p>
        </w:tc>
      </w:tr>
      <w:tr w:rsidR="00EB5653" w14:paraId="3CF2EE2C" w14:textId="77777777" w:rsidTr="004420C7">
        <w:trPr>
          <w:trHeight w:val="300"/>
        </w:trPr>
        <w:tc>
          <w:tcPr>
            <w:tcW w:w="554" w:type="dxa"/>
            <w:shd w:val="clear" w:color="auto" w:fill="FFFFFF"/>
            <w:vAlign w:val="center"/>
          </w:tcPr>
          <w:p w14:paraId="6815839F" w14:textId="77777777" w:rsidR="00EB5653" w:rsidRPr="00444202" w:rsidRDefault="00EB5653" w:rsidP="00EB5653">
            <w:pPr>
              <w:snapToGrid w:val="0"/>
              <w:jc w:val="center"/>
              <w:rPr>
                <w:rFonts w:cs="Times New Roman"/>
              </w:rPr>
            </w:pPr>
          </w:p>
        </w:tc>
        <w:tc>
          <w:tcPr>
            <w:tcW w:w="4691" w:type="dxa"/>
            <w:shd w:val="clear" w:color="auto" w:fill="FFFFFF"/>
            <w:vAlign w:val="center"/>
          </w:tcPr>
          <w:p w14:paraId="1C675A7B" w14:textId="4EA7E041" w:rsidR="00EB5653" w:rsidRPr="00444202" w:rsidRDefault="00EB5653" w:rsidP="00EB5653">
            <w:pPr>
              <w:jc w:val="both"/>
              <w:rPr>
                <w:rFonts w:cs="Times New Roman"/>
                <w:b/>
                <w:bCs/>
                <w:caps/>
              </w:rPr>
            </w:pPr>
            <w:r w:rsidRPr="00E21BAE">
              <w:rPr>
                <w:rFonts w:cs="Times New Roman"/>
                <w:color w:val="000000"/>
              </w:rPr>
              <w:t>Размещение объектов, иных территорий и (или) зон местного значения не предусмотрено.</w:t>
            </w:r>
          </w:p>
        </w:tc>
        <w:tc>
          <w:tcPr>
            <w:tcW w:w="1276" w:type="dxa"/>
            <w:shd w:val="clear" w:color="auto" w:fill="FFFFFF"/>
            <w:vAlign w:val="center"/>
          </w:tcPr>
          <w:p w14:paraId="4406F3DB" w14:textId="19530864" w:rsidR="00EB5653" w:rsidRDefault="00EB5653" w:rsidP="00EB5653">
            <w:pPr>
              <w:snapToGrid w:val="0"/>
              <w:jc w:val="center"/>
              <w:rPr>
                <w:rFonts w:cs="Times New Roman"/>
              </w:rPr>
            </w:pPr>
            <w:r>
              <w:rPr>
                <w:rFonts w:cs="Times New Roman"/>
              </w:rPr>
              <w:t>-</w:t>
            </w:r>
          </w:p>
        </w:tc>
        <w:tc>
          <w:tcPr>
            <w:tcW w:w="992" w:type="dxa"/>
            <w:shd w:val="clear" w:color="auto" w:fill="FFFFFF"/>
            <w:vAlign w:val="center"/>
          </w:tcPr>
          <w:p w14:paraId="59C5E3DC" w14:textId="21759196" w:rsidR="00EB5653" w:rsidRDefault="00EB5653" w:rsidP="00EB5653">
            <w:pPr>
              <w:snapToGrid w:val="0"/>
              <w:jc w:val="center"/>
              <w:rPr>
                <w:rFonts w:cs="Times New Roman"/>
                <w:b/>
              </w:rPr>
            </w:pPr>
            <w:r>
              <w:rPr>
                <w:rFonts w:cs="Times New Roman"/>
                <w:b/>
              </w:rPr>
              <w:t>-</w:t>
            </w:r>
          </w:p>
        </w:tc>
        <w:tc>
          <w:tcPr>
            <w:tcW w:w="1985" w:type="dxa"/>
            <w:shd w:val="clear" w:color="auto" w:fill="FFFFFF"/>
          </w:tcPr>
          <w:p w14:paraId="17C35DD2" w14:textId="77777777" w:rsidR="00EB5653" w:rsidRDefault="00EB5653" w:rsidP="00EB5653">
            <w:pPr>
              <w:snapToGrid w:val="0"/>
              <w:jc w:val="center"/>
              <w:rPr>
                <w:rFonts w:cs="Times New Roman"/>
                <w:b/>
              </w:rPr>
            </w:pPr>
          </w:p>
        </w:tc>
      </w:tr>
      <w:tr w:rsidR="00EB5653" w14:paraId="74FD279A" w14:textId="77777777" w:rsidTr="004420C7">
        <w:trPr>
          <w:trHeight w:val="300"/>
        </w:trPr>
        <w:tc>
          <w:tcPr>
            <w:tcW w:w="554" w:type="dxa"/>
            <w:shd w:val="clear" w:color="auto" w:fill="FFFFFF"/>
          </w:tcPr>
          <w:p w14:paraId="08385870" w14:textId="2EE536AF" w:rsidR="00EB5653" w:rsidRPr="00444202" w:rsidRDefault="00EB5653" w:rsidP="00EB5653">
            <w:pPr>
              <w:snapToGrid w:val="0"/>
              <w:jc w:val="center"/>
              <w:rPr>
                <w:rFonts w:cs="Times New Roman"/>
              </w:rPr>
            </w:pPr>
            <w:r w:rsidRPr="00444202">
              <w:rPr>
                <w:rFonts w:cs="Times New Roman"/>
                <w:b/>
              </w:rPr>
              <w:t>4</w:t>
            </w:r>
          </w:p>
        </w:tc>
        <w:tc>
          <w:tcPr>
            <w:tcW w:w="4691" w:type="dxa"/>
            <w:shd w:val="clear" w:color="auto" w:fill="FFFFFF"/>
            <w:vAlign w:val="center"/>
          </w:tcPr>
          <w:p w14:paraId="74A572E3" w14:textId="2A6F953E" w:rsidR="00EB5653" w:rsidRPr="00E21BAE" w:rsidRDefault="00EB5653" w:rsidP="00EB5653">
            <w:pPr>
              <w:jc w:val="both"/>
              <w:rPr>
                <w:rFonts w:cs="Times New Roman"/>
                <w:color w:val="000000"/>
              </w:rPr>
            </w:pPr>
            <w:r w:rsidRPr="00444202">
              <w:rPr>
                <w:rFonts w:cs="Times New Roman"/>
                <w:b/>
                <w:caps/>
              </w:rPr>
              <w:t>Объекты в иных областях деятельности, необходимые для осуществления полномочий в связи с решением вопросов местного значения поселения</w:t>
            </w:r>
          </w:p>
        </w:tc>
        <w:tc>
          <w:tcPr>
            <w:tcW w:w="1276" w:type="dxa"/>
            <w:shd w:val="clear" w:color="auto" w:fill="FFFFFF"/>
            <w:vAlign w:val="center"/>
          </w:tcPr>
          <w:p w14:paraId="0A356322" w14:textId="77777777" w:rsidR="00EB5653" w:rsidRDefault="00EB5653" w:rsidP="00EB5653">
            <w:pPr>
              <w:snapToGrid w:val="0"/>
              <w:jc w:val="center"/>
              <w:rPr>
                <w:rFonts w:cs="Times New Roman"/>
              </w:rPr>
            </w:pPr>
          </w:p>
        </w:tc>
        <w:tc>
          <w:tcPr>
            <w:tcW w:w="992" w:type="dxa"/>
            <w:shd w:val="clear" w:color="auto" w:fill="FFFFFF"/>
            <w:vAlign w:val="center"/>
          </w:tcPr>
          <w:p w14:paraId="3D28BBC9" w14:textId="77777777" w:rsidR="00EB5653" w:rsidRDefault="00EB5653" w:rsidP="00EB5653">
            <w:pPr>
              <w:snapToGrid w:val="0"/>
              <w:jc w:val="center"/>
              <w:rPr>
                <w:rFonts w:cs="Times New Roman"/>
                <w:b/>
              </w:rPr>
            </w:pPr>
          </w:p>
        </w:tc>
        <w:tc>
          <w:tcPr>
            <w:tcW w:w="1985" w:type="dxa"/>
            <w:shd w:val="clear" w:color="auto" w:fill="FFFFFF"/>
          </w:tcPr>
          <w:p w14:paraId="5EB8DCD8" w14:textId="77777777" w:rsidR="00EB5653" w:rsidRDefault="00EB5653" w:rsidP="00EB5653">
            <w:pPr>
              <w:snapToGrid w:val="0"/>
              <w:jc w:val="center"/>
              <w:rPr>
                <w:rFonts w:cs="Times New Roman"/>
                <w:b/>
              </w:rPr>
            </w:pPr>
          </w:p>
        </w:tc>
      </w:tr>
      <w:tr w:rsidR="00EB5653" w14:paraId="22FA4661" w14:textId="77777777" w:rsidTr="004420C7">
        <w:trPr>
          <w:trHeight w:val="300"/>
        </w:trPr>
        <w:tc>
          <w:tcPr>
            <w:tcW w:w="554" w:type="dxa"/>
            <w:shd w:val="clear" w:color="auto" w:fill="FFFFFF"/>
          </w:tcPr>
          <w:p w14:paraId="6E794185" w14:textId="766AC8FB" w:rsidR="00EB5653" w:rsidRPr="00444202" w:rsidRDefault="00EB5653" w:rsidP="00EB5653">
            <w:pPr>
              <w:snapToGrid w:val="0"/>
              <w:jc w:val="center"/>
              <w:rPr>
                <w:rFonts w:cs="Times New Roman"/>
                <w:b/>
              </w:rPr>
            </w:pPr>
            <w:r w:rsidRPr="00444202">
              <w:rPr>
                <w:rFonts w:cs="Times New Roman"/>
              </w:rPr>
              <w:t>4.1</w:t>
            </w:r>
          </w:p>
        </w:tc>
        <w:tc>
          <w:tcPr>
            <w:tcW w:w="4691" w:type="dxa"/>
            <w:shd w:val="clear" w:color="auto" w:fill="FFFFFF"/>
            <w:vAlign w:val="center"/>
          </w:tcPr>
          <w:p w14:paraId="3CD37604" w14:textId="79AD4BE7" w:rsidR="00EB5653" w:rsidRPr="00444202" w:rsidRDefault="00EB5653" w:rsidP="00EB5653">
            <w:pPr>
              <w:jc w:val="both"/>
              <w:rPr>
                <w:rFonts w:cs="Times New Roman"/>
                <w:b/>
                <w:caps/>
              </w:rPr>
            </w:pPr>
            <w:r w:rsidRPr="00444202">
              <w:rPr>
                <w:rFonts w:cs="Times New Roman"/>
                <w:b/>
                <w:bCs/>
              </w:rPr>
              <w:t>АДМИНИСТРАТИВНЫЕ ЗДАНИЯ</w:t>
            </w:r>
          </w:p>
        </w:tc>
        <w:tc>
          <w:tcPr>
            <w:tcW w:w="1276" w:type="dxa"/>
            <w:shd w:val="clear" w:color="auto" w:fill="FFFFFF"/>
            <w:vAlign w:val="center"/>
          </w:tcPr>
          <w:p w14:paraId="1763441C" w14:textId="77777777" w:rsidR="00EB5653" w:rsidRDefault="00EB5653" w:rsidP="00EB5653">
            <w:pPr>
              <w:snapToGrid w:val="0"/>
              <w:jc w:val="center"/>
              <w:rPr>
                <w:rFonts w:cs="Times New Roman"/>
              </w:rPr>
            </w:pPr>
          </w:p>
        </w:tc>
        <w:tc>
          <w:tcPr>
            <w:tcW w:w="992" w:type="dxa"/>
            <w:shd w:val="clear" w:color="auto" w:fill="FFFFFF"/>
            <w:vAlign w:val="center"/>
          </w:tcPr>
          <w:p w14:paraId="563892AE" w14:textId="77777777" w:rsidR="00EB5653" w:rsidRDefault="00EB5653" w:rsidP="00EB5653">
            <w:pPr>
              <w:snapToGrid w:val="0"/>
              <w:jc w:val="center"/>
              <w:rPr>
                <w:rFonts w:cs="Times New Roman"/>
                <w:b/>
              </w:rPr>
            </w:pPr>
          </w:p>
        </w:tc>
        <w:tc>
          <w:tcPr>
            <w:tcW w:w="1985" w:type="dxa"/>
            <w:shd w:val="clear" w:color="auto" w:fill="FFFFFF"/>
          </w:tcPr>
          <w:p w14:paraId="535FF301" w14:textId="77777777" w:rsidR="00EB5653" w:rsidRDefault="00EB5653" w:rsidP="00EB5653">
            <w:pPr>
              <w:snapToGrid w:val="0"/>
              <w:jc w:val="center"/>
              <w:rPr>
                <w:rFonts w:cs="Times New Roman"/>
                <w:b/>
              </w:rPr>
            </w:pPr>
          </w:p>
        </w:tc>
      </w:tr>
      <w:tr w:rsidR="00EB5653" w14:paraId="65DA3E98" w14:textId="77777777" w:rsidTr="004420C7">
        <w:trPr>
          <w:trHeight w:val="300"/>
        </w:trPr>
        <w:tc>
          <w:tcPr>
            <w:tcW w:w="554" w:type="dxa"/>
            <w:shd w:val="clear" w:color="auto" w:fill="FFFFFF"/>
          </w:tcPr>
          <w:p w14:paraId="0E95BD51" w14:textId="77777777" w:rsidR="00EB5653" w:rsidRPr="00444202" w:rsidRDefault="00EB5653" w:rsidP="00EB5653">
            <w:pPr>
              <w:snapToGrid w:val="0"/>
              <w:jc w:val="center"/>
              <w:rPr>
                <w:rFonts w:cs="Times New Roman"/>
              </w:rPr>
            </w:pPr>
          </w:p>
        </w:tc>
        <w:tc>
          <w:tcPr>
            <w:tcW w:w="4691" w:type="dxa"/>
            <w:shd w:val="clear" w:color="auto" w:fill="FFFFFF"/>
            <w:vAlign w:val="center"/>
          </w:tcPr>
          <w:p w14:paraId="218C9376" w14:textId="00A03872" w:rsidR="00EB5653" w:rsidRPr="00444202" w:rsidRDefault="00EB5653" w:rsidP="00EB5653">
            <w:pPr>
              <w:jc w:val="both"/>
              <w:rPr>
                <w:rFonts w:cs="Times New Roman"/>
                <w:b/>
                <w:bCs/>
              </w:rPr>
            </w:pPr>
            <w:r w:rsidRPr="00DC552E">
              <w:rPr>
                <w:bCs/>
              </w:rPr>
              <w:t>Размещение объектов, иных территорий и (или) зон местного значения не предусмотрено.</w:t>
            </w:r>
          </w:p>
        </w:tc>
        <w:tc>
          <w:tcPr>
            <w:tcW w:w="1276" w:type="dxa"/>
            <w:shd w:val="clear" w:color="auto" w:fill="FFFFFF"/>
            <w:vAlign w:val="center"/>
          </w:tcPr>
          <w:p w14:paraId="2901D0D6" w14:textId="1DA21E1F" w:rsidR="00EB5653" w:rsidRDefault="00EB5653" w:rsidP="00EB5653">
            <w:pPr>
              <w:snapToGrid w:val="0"/>
              <w:jc w:val="center"/>
              <w:rPr>
                <w:rFonts w:cs="Times New Roman"/>
              </w:rPr>
            </w:pPr>
            <w:r>
              <w:rPr>
                <w:rFonts w:cs="Times New Roman"/>
              </w:rPr>
              <w:t>-</w:t>
            </w:r>
          </w:p>
        </w:tc>
        <w:tc>
          <w:tcPr>
            <w:tcW w:w="992" w:type="dxa"/>
            <w:shd w:val="clear" w:color="auto" w:fill="FFFFFF"/>
            <w:vAlign w:val="center"/>
          </w:tcPr>
          <w:p w14:paraId="45B579B5" w14:textId="6F6A4149" w:rsidR="00EB5653" w:rsidRDefault="00EB5653" w:rsidP="00EB5653">
            <w:pPr>
              <w:snapToGrid w:val="0"/>
              <w:jc w:val="center"/>
              <w:rPr>
                <w:rFonts w:cs="Times New Roman"/>
                <w:b/>
              </w:rPr>
            </w:pPr>
            <w:r>
              <w:rPr>
                <w:rFonts w:cs="Times New Roman"/>
              </w:rPr>
              <w:t>-</w:t>
            </w:r>
          </w:p>
        </w:tc>
        <w:tc>
          <w:tcPr>
            <w:tcW w:w="1985" w:type="dxa"/>
            <w:shd w:val="clear" w:color="auto" w:fill="FFFFFF"/>
          </w:tcPr>
          <w:p w14:paraId="5E0AF808" w14:textId="77777777" w:rsidR="00EB5653" w:rsidRDefault="00EB5653" w:rsidP="00EB5653">
            <w:pPr>
              <w:snapToGrid w:val="0"/>
              <w:jc w:val="center"/>
              <w:rPr>
                <w:rFonts w:cs="Times New Roman"/>
                <w:b/>
              </w:rPr>
            </w:pPr>
          </w:p>
        </w:tc>
      </w:tr>
      <w:tr w:rsidR="00EB5653" w14:paraId="63255B62" w14:textId="77777777" w:rsidTr="004420C7">
        <w:trPr>
          <w:trHeight w:val="300"/>
        </w:trPr>
        <w:tc>
          <w:tcPr>
            <w:tcW w:w="554" w:type="dxa"/>
            <w:shd w:val="clear" w:color="auto" w:fill="FFFFFF"/>
            <w:vAlign w:val="center"/>
          </w:tcPr>
          <w:p w14:paraId="59C0C7C7" w14:textId="2B2FA39B" w:rsidR="00EB5653" w:rsidRPr="00444202" w:rsidRDefault="00EB5653" w:rsidP="00EB5653">
            <w:pPr>
              <w:snapToGrid w:val="0"/>
              <w:jc w:val="center"/>
              <w:rPr>
                <w:rFonts w:cs="Times New Roman"/>
              </w:rPr>
            </w:pPr>
            <w:r w:rsidRPr="00444202">
              <w:rPr>
                <w:rFonts w:cs="Times New Roman"/>
              </w:rPr>
              <w:t>4.2</w:t>
            </w:r>
          </w:p>
        </w:tc>
        <w:tc>
          <w:tcPr>
            <w:tcW w:w="4691" w:type="dxa"/>
            <w:shd w:val="clear" w:color="auto" w:fill="FFFFFF"/>
            <w:vAlign w:val="center"/>
          </w:tcPr>
          <w:p w14:paraId="53BCF676" w14:textId="5DA44574" w:rsidR="00EB5653" w:rsidRPr="00DC552E" w:rsidRDefault="00EB5653" w:rsidP="00EB5653">
            <w:pPr>
              <w:jc w:val="both"/>
              <w:rPr>
                <w:bCs/>
              </w:rPr>
            </w:pPr>
            <w:r w:rsidRPr="00444202">
              <w:rPr>
                <w:b/>
              </w:rPr>
              <w:t>УЧРЕЖДЕНИЯ КУЛЬТУРЫ И ИСКУССТВА</w:t>
            </w:r>
          </w:p>
        </w:tc>
        <w:tc>
          <w:tcPr>
            <w:tcW w:w="1276" w:type="dxa"/>
            <w:shd w:val="clear" w:color="auto" w:fill="FFFFFF"/>
            <w:vAlign w:val="center"/>
          </w:tcPr>
          <w:p w14:paraId="1347DD32" w14:textId="77777777" w:rsidR="00EB5653" w:rsidRDefault="00EB5653" w:rsidP="00EB5653">
            <w:pPr>
              <w:snapToGrid w:val="0"/>
              <w:jc w:val="center"/>
              <w:rPr>
                <w:rFonts w:cs="Times New Roman"/>
              </w:rPr>
            </w:pPr>
          </w:p>
        </w:tc>
        <w:tc>
          <w:tcPr>
            <w:tcW w:w="992" w:type="dxa"/>
            <w:shd w:val="clear" w:color="auto" w:fill="FFFFFF"/>
            <w:vAlign w:val="center"/>
          </w:tcPr>
          <w:p w14:paraId="46FD6FDA" w14:textId="77777777" w:rsidR="00EB5653" w:rsidRDefault="00EB5653" w:rsidP="00EB5653">
            <w:pPr>
              <w:snapToGrid w:val="0"/>
              <w:jc w:val="center"/>
              <w:rPr>
                <w:rFonts w:cs="Times New Roman"/>
              </w:rPr>
            </w:pPr>
          </w:p>
        </w:tc>
        <w:tc>
          <w:tcPr>
            <w:tcW w:w="1985" w:type="dxa"/>
            <w:shd w:val="clear" w:color="auto" w:fill="FFFFFF"/>
          </w:tcPr>
          <w:p w14:paraId="03B8C9E0" w14:textId="77777777" w:rsidR="00EB5653" w:rsidRDefault="00EB5653" w:rsidP="00EB5653">
            <w:pPr>
              <w:snapToGrid w:val="0"/>
              <w:jc w:val="center"/>
              <w:rPr>
                <w:rFonts w:cs="Times New Roman"/>
                <w:b/>
              </w:rPr>
            </w:pPr>
          </w:p>
        </w:tc>
      </w:tr>
      <w:tr w:rsidR="00EB5653" w14:paraId="4B8C5D1F" w14:textId="77777777" w:rsidTr="004420C7">
        <w:trPr>
          <w:trHeight w:val="300"/>
        </w:trPr>
        <w:tc>
          <w:tcPr>
            <w:tcW w:w="554" w:type="dxa"/>
            <w:shd w:val="clear" w:color="auto" w:fill="FFFFFF"/>
            <w:vAlign w:val="center"/>
          </w:tcPr>
          <w:p w14:paraId="54F32FA7" w14:textId="77777777" w:rsidR="00EB5653" w:rsidRPr="00444202" w:rsidRDefault="00EB5653" w:rsidP="00EB5653">
            <w:pPr>
              <w:snapToGrid w:val="0"/>
              <w:jc w:val="center"/>
              <w:rPr>
                <w:rFonts w:cs="Times New Roman"/>
              </w:rPr>
            </w:pPr>
          </w:p>
        </w:tc>
        <w:tc>
          <w:tcPr>
            <w:tcW w:w="4691" w:type="dxa"/>
            <w:shd w:val="clear" w:color="auto" w:fill="FFFFFF"/>
            <w:vAlign w:val="center"/>
          </w:tcPr>
          <w:p w14:paraId="1077E99F" w14:textId="62DD5CC7" w:rsidR="00EB5653" w:rsidRPr="00444202" w:rsidRDefault="00EB5653" w:rsidP="00EB5653">
            <w:pPr>
              <w:jc w:val="both"/>
              <w:rPr>
                <w:b/>
              </w:rPr>
            </w:pPr>
            <w:r w:rsidRPr="00A71141">
              <w:rPr>
                <w:rFonts w:cs="Times New Roman"/>
                <w:color w:val="000000"/>
              </w:rPr>
              <w:t xml:space="preserve">Размещение объектов, иных территорий и (или) зон </w:t>
            </w:r>
            <w:r>
              <w:rPr>
                <w:rFonts w:cs="Times New Roman"/>
                <w:color w:val="000000"/>
              </w:rPr>
              <w:t>мест</w:t>
            </w:r>
            <w:r w:rsidRPr="00A71141">
              <w:rPr>
                <w:rFonts w:cs="Times New Roman"/>
                <w:color w:val="000000"/>
              </w:rPr>
              <w:t>ного значения не предусмотрено</w:t>
            </w:r>
            <w:r w:rsidRPr="00444202">
              <w:rPr>
                <w:rFonts w:cs="Times New Roman"/>
                <w:color w:val="000000"/>
              </w:rPr>
              <w:t>.</w:t>
            </w:r>
          </w:p>
        </w:tc>
        <w:tc>
          <w:tcPr>
            <w:tcW w:w="1276" w:type="dxa"/>
            <w:shd w:val="clear" w:color="auto" w:fill="FFFFFF"/>
            <w:vAlign w:val="center"/>
          </w:tcPr>
          <w:p w14:paraId="634A24F8" w14:textId="613D3B6C" w:rsidR="00EB5653" w:rsidRDefault="00EB5653" w:rsidP="00EB5653">
            <w:pPr>
              <w:snapToGrid w:val="0"/>
              <w:jc w:val="center"/>
              <w:rPr>
                <w:rFonts w:cs="Times New Roman"/>
              </w:rPr>
            </w:pPr>
            <w:r>
              <w:rPr>
                <w:rFonts w:cs="Times New Roman"/>
              </w:rPr>
              <w:t>-</w:t>
            </w:r>
          </w:p>
        </w:tc>
        <w:tc>
          <w:tcPr>
            <w:tcW w:w="992" w:type="dxa"/>
            <w:shd w:val="clear" w:color="auto" w:fill="FFFFFF"/>
            <w:vAlign w:val="center"/>
          </w:tcPr>
          <w:p w14:paraId="2E791E61" w14:textId="051D851D" w:rsidR="00EB5653" w:rsidRDefault="00EB5653" w:rsidP="00EB5653">
            <w:pPr>
              <w:snapToGrid w:val="0"/>
              <w:jc w:val="center"/>
              <w:rPr>
                <w:rFonts w:cs="Times New Roman"/>
              </w:rPr>
            </w:pPr>
            <w:r>
              <w:rPr>
                <w:rFonts w:cs="Times New Roman"/>
                <w:b/>
              </w:rPr>
              <w:t>-</w:t>
            </w:r>
          </w:p>
        </w:tc>
        <w:tc>
          <w:tcPr>
            <w:tcW w:w="1985" w:type="dxa"/>
            <w:shd w:val="clear" w:color="auto" w:fill="FFFFFF"/>
          </w:tcPr>
          <w:p w14:paraId="778F325F" w14:textId="77777777" w:rsidR="00EB5653" w:rsidRDefault="00EB5653" w:rsidP="00EB5653">
            <w:pPr>
              <w:snapToGrid w:val="0"/>
              <w:jc w:val="center"/>
              <w:rPr>
                <w:rFonts w:cs="Times New Roman"/>
                <w:b/>
              </w:rPr>
            </w:pPr>
          </w:p>
        </w:tc>
      </w:tr>
    </w:tbl>
    <w:p w14:paraId="34955A13" w14:textId="77777777" w:rsidR="002D3D62" w:rsidRPr="00E72772" w:rsidRDefault="002126E4" w:rsidP="00023C0A">
      <w:pPr>
        <w:pStyle w:val="11"/>
        <w:rPr>
          <w:lang w:val="ru-RU"/>
        </w:rPr>
      </w:pPr>
      <w:bookmarkStart w:id="107" w:name="_Toc9845045"/>
      <w:bookmarkStart w:id="108" w:name="_Toc21505945"/>
      <w:bookmarkStart w:id="109" w:name="_Toc224462619"/>
      <w:r w:rsidRPr="00E72772">
        <w:rPr>
          <w:lang w:val="ru-RU"/>
        </w:rPr>
        <w:lastRenderedPageBreak/>
        <w:t>9</w:t>
      </w:r>
      <w:r w:rsidR="002D3D62" w:rsidRPr="00E72772">
        <w:rPr>
          <w:lang w:val="ru-RU"/>
        </w:rPr>
        <w:t>. Оценка возможного влияния планируемых для размещения объектов местного значения на комплексное развитие этих территорий</w:t>
      </w:r>
      <w:bookmarkEnd w:id="107"/>
      <w:bookmarkEnd w:id="108"/>
    </w:p>
    <w:p w14:paraId="60AD535B" w14:textId="77777777" w:rsidR="00017FD4" w:rsidRPr="002349F3" w:rsidRDefault="00017FD4" w:rsidP="00017FD4">
      <w:pPr>
        <w:pStyle w:val="Default"/>
        <w:ind w:firstLine="567"/>
        <w:jc w:val="both"/>
        <w:rPr>
          <w:bCs/>
        </w:rPr>
      </w:pPr>
      <w:r w:rsidRPr="002349F3">
        <w:rPr>
          <w:bCs/>
        </w:rPr>
        <w:t>На территории МО нет планируемых для размещения опасных производственных, особо опасных и потенциально-опасных объектов, технически сложных и уникальных объектов местного значения.</w:t>
      </w:r>
    </w:p>
    <w:p w14:paraId="7463BCB2" w14:textId="77777777" w:rsidR="002D3D62" w:rsidRPr="00BB751A" w:rsidRDefault="002126E4" w:rsidP="00023C0A">
      <w:pPr>
        <w:pStyle w:val="11"/>
        <w:rPr>
          <w:lang w:val="ru-RU"/>
        </w:rPr>
      </w:pPr>
      <w:bookmarkStart w:id="110" w:name="_Toc9845046"/>
      <w:bookmarkStart w:id="111" w:name="_Toc21505946"/>
      <w:r w:rsidRPr="00BB751A">
        <w:rPr>
          <w:lang w:val="ru-RU"/>
        </w:rPr>
        <w:t>10</w:t>
      </w:r>
      <w:r w:rsidR="002D3D62" w:rsidRPr="00BB751A">
        <w:rPr>
          <w:lang w:val="ru-RU"/>
        </w:rPr>
        <w:t>. Перечень основных факторов риска возникновения чрезвычайных ситуаций природного и техногенного характера</w:t>
      </w:r>
      <w:bookmarkEnd w:id="110"/>
      <w:bookmarkEnd w:id="111"/>
    </w:p>
    <w:p w14:paraId="314AF56C"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Положения по защите территории от ЧС природного и техногенного характера, проведение мероприятий по ГО и обеспечение пожарной безопасности.</w:t>
      </w:r>
    </w:p>
    <w:p w14:paraId="23B5F459"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Гражданская оборона - система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 а также при возникновении чрезвычайных ситуаций природного и техногенного характера;</w:t>
      </w:r>
    </w:p>
    <w:p w14:paraId="166BB215"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мероприятия по гражданской обороне - организационные и специальные действия, осуществляемые в области гражданской обороны в соответствии с федеральными законами и иными нормативными правовыми актами Российской Федерации;</w:t>
      </w:r>
    </w:p>
    <w:p w14:paraId="3C9B8880"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требования в области гражданской обороны - специальные условия (правила) эксплуатации технических систем управления гражданской обороны и объектов гражданской обороны, использования и содержания систем оповещения, средств индивидуальной защиты, другой специальной техники и имущества гражданской обороны, установленные федеральными законами и иными нормативными правовыми актами Российской Федерации.</w:t>
      </w:r>
    </w:p>
    <w:p w14:paraId="35D06B2B" w14:textId="77777777" w:rsidR="002D3D62" w:rsidRPr="001A0F36" w:rsidRDefault="002D3D62" w:rsidP="004A1611">
      <w:pPr>
        <w:ind w:firstLine="709"/>
        <w:jc w:val="both"/>
        <w:rPr>
          <w:b/>
        </w:rPr>
      </w:pPr>
      <w:r w:rsidRPr="001A0F36">
        <w:rPr>
          <w:b/>
        </w:rPr>
        <w:t>Функции структуры ГО</w:t>
      </w:r>
    </w:p>
    <w:p w14:paraId="17AC3434" w14:textId="77777777" w:rsidR="002D3D62" w:rsidRPr="001A0F36" w:rsidRDefault="002D3D62" w:rsidP="004A1611">
      <w:pPr>
        <w:ind w:firstLine="709"/>
        <w:jc w:val="both"/>
      </w:pPr>
      <w:r w:rsidRPr="001A0F36">
        <w:t>-создание единой системы оповещения;</w:t>
      </w:r>
    </w:p>
    <w:p w14:paraId="445B71BA" w14:textId="77777777" w:rsidR="002D3D62" w:rsidRPr="001A0F36" w:rsidRDefault="002D3D62" w:rsidP="004A1611">
      <w:pPr>
        <w:ind w:firstLine="709"/>
        <w:jc w:val="both"/>
      </w:pPr>
      <w:r w:rsidRPr="001A0F36">
        <w:t>-проведение «месячников» (информирование населения о ЧС природного и техногенного характера – через семинары и лекции);</w:t>
      </w:r>
    </w:p>
    <w:p w14:paraId="0326C750" w14:textId="77777777" w:rsidR="002D3D62" w:rsidRPr="001A0F36" w:rsidRDefault="002D3D62" w:rsidP="004A1611">
      <w:pPr>
        <w:ind w:firstLine="709"/>
        <w:jc w:val="both"/>
      </w:pPr>
      <w:r w:rsidRPr="001A0F36">
        <w:t>-обеспечение пожарной безопасности (установка пожарной сигнализации, ПГ и ПК, средств пожаротушения);</w:t>
      </w:r>
    </w:p>
    <w:p w14:paraId="01B8FA45" w14:textId="77777777" w:rsidR="002D3D62" w:rsidRPr="001A0F36" w:rsidRDefault="002D3D62" w:rsidP="004A1611">
      <w:pPr>
        <w:ind w:firstLine="709"/>
        <w:jc w:val="both"/>
      </w:pPr>
      <w:r w:rsidRPr="001A0F36">
        <w:t>-обеспечение базы средств индивидуальной защиты и средств массовой защиты;</w:t>
      </w:r>
    </w:p>
    <w:p w14:paraId="3065D102" w14:textId="77777777" w:rsidR="002D3D62" w:rsidRPr="001A0F36" w:rsidRDefault="002D3D62" w:rsidP="004A1611">
      <w:pPr>
        <w:ind w:firstLine="709"/>
        <w:jc w:val="both"/>
      </w:pPr>
      <w:r w:rsidRPr="001A0F36">
        <w:t>-ежеквартальная проверка единой системы оповещения населения о ЧС;</w:t>
      </w:r>
    </w:p>
    <w:p w14:paraId="4D0FFD15" w14:textId="77777777" w:rsidR="002D3D62" w:rsidRPr="001A0F36" w:rsidRDefault="002D3D62" w:rsidP="004A1611">
      <w:pPr>
        <w:ind w:firstLine="709"/>
        <w:jc w:val="both"/>
      </w:pPr>
      <w:r w:rsidRPr="001A0F36">
        <w:t>-контроль за выполнением требований и обновлением материальной базы по всем вышеперечисленным пунктам.</w:t>
      </w:r>
    </w:p>
    <w:p w14:paraId="796CEC23" w14:textId="77777777" w:rsidR="002D3D62" w:rsidRPr="001A0F36" w:rsidRDefault="002D3D62" w:rsidP="004A1611">
      <w:pPr>
        <w:ind w:firstLine="709"/>
        <w:jc w:val="both"/>
        <w:rPr>
          <w:b/>
        </w:rPr>
      </w:pPr>
      <w:r w:rsidRPr="001A0F36">
        <w:rPr>
          <w:b/>
        </w:rPr>
        <w:t>Задачи в области гражданской обороны</w:t>
      </w:r>
    </w:p>
    <w:p w14:paraId="62ABEEED"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Основными задачами в области гражданской обороны являются:</w:t>
      </w:r>
    </w:p>
    <w:p w14:paraId="78F9EFCF"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-обучение населения в области гражданской обороны;</w:t>
      </w:r>
    </w:p>
    <w:p w14:paraId="2771BFC1"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-оповещение населения об опасностях, возникающих при ведении военных действий или вследствие этих действий, а также при возникновении чрезвычайных ситуаций природного и техногенного характера;</w:t>
      </w:r>
    </w:p>
    <w:p w14:paraId="51D603CA"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-эвакуация населения, материальных и культурных ценностей в безопасные районы;</w:t>
      </w:r>
    </w:p>
    <w:p w14:paraId="1A5C2A76"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-предоставление населению убежищ и средств индивидуальной защиты;</w:t>
      </w:r>
    </w:p>
    <w:p w14:paraId="5CD5AEAE"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-проведение мероприятий по световой маскировке и другим видам маскировки;</w:t>
      </w:r>
    </w:p>
    <w:p w14:paraId="0C9B43CC"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-проведение аварийно-спасательных работ в случае возникновения опасностей для населения при ведении военных действий или вследствие этих действий, а также вследствие чрезвычайных ситуаций природного и техногенного характера;</w:t>
      </w:r>
    </w:p>
    <w:p w14:paraId="3B84A2E1"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lastRenderedPageBreak/>
        <w:t>-первоочередное обеспечение населения, пострадавшего при ведении военных действий или вследствие этих действий, в том числе медицинское обслуживание, включая оказание первой медицинской помощи, срочное предоставление жилья и принятие других необходимых мер;</w:t>
      </w:r>
    </w:p>
    <w:p w14:paraId="6A696D4C"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-борьба с пожарами, возникшими при ведении военных действий или вследствие этих действий;</w:t>
      </w:r>
    </w:p>
    <w:p w14:paraId="6992FB76"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-обнаружение и обозначение районов, подвергшихся радиоактивному, химическому, биологическому и иному заражению;</w:t>
      </w:r>
    </w:p>
    <w:p w14:paraId="46C5CB90"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-санитарная обработка населения, обеззараживание зданий и сооружений, специальная обработка техники и территорий;</w:t>
      </w:r>
    </w:p>
    <w:p w14:paraId="2D1F2A28"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-восстановление и поддержание порядка в районах, пострадавших при ведении военных действий или вследствие этих действий, а также вследствие чрезвычайных ситуаций природного и техногенного характера;</w:t>
      </w:r>
    </w:p>
    <w:p w14:paraId="1FA10804"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-срочное восстановление функционирования необходимых коммунальных служб в военное время;</w:t>
      </w:r>
    </w:p>
    <w:p w14:paraId="7FBD3FDD"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-срочное захоронение трупов в военное время;</w:t>
      </w:r>
    </w:p>
    <w:p w14:paraId="1A480D41"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-разработка и осуществление мер, направленных на сохранение объектов, необходимых для устойчивого функционирования экономики и выживания населения в военное время;</w:t>
      </w:r>
    </w:p>
    <w:p w14:paraId="593135C7" w14:textId="77777777" w:rsidR="002D3D62" w:rsidRPr="001A0F36" w:rsidRDefault="002D3D62" w:rsidP="004A1611">
      <w:pPr>
        <w:ind w:firstLine="709"/>
        <w:jc w:val="both"/>
      </w:pPr>
      <w:r w:rsidRPr="001A0F36">
        <w:t>-обеспечение постоянной готовности сил и средств гражданской обороны</w:t>
      </w:r>
    </w:p>
    <w:p w14:paraId="4FE8F1DA" w14:textId="77777777" w:rsidR="002D3D62" w:rsidRPr="001A0F36" w:rsidRDefault="002D3D62" w:rsidP="004A1611">
      <w:pPr>
        <w:pStyle w:val="ConsPlusNormal"/>
        <w:widowControl/>
        <w:ind w:firstLine="709"/>
        <w:jc w:val="both"/>
        <w:rPr>
          <w:rFonts w:ascii="Times New Roman" w:hAnsi="Times New Roman" w:cs="Times New Roman"/>
          <w:b/>
          <w:sz w:val="24"/>
          <w:szCs w:val="24"/>
        </w:rPr>
      </w:pPr>
      <w:r w:rsidRPr="001A0F36">
        <w:rPr>
          <w:rFonts w:ascii="Times New Roman" w:hAnsi="Times New Roman" w:cs="Times New Roman"/>
          <w:b/>
          <w:sz w:val="24"/>
          <w:szCs w:val="24"/>
        </w:rPr>
        <w:t>Органы исполнительной власти субъектов Российской Федерации:</w:t>
      </w:r>
    </w:p>
    <w:p w14:paraId="36931AE0"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-организуют проведение мероприятий по гражданской обороне, разрабатывают и реализовывают планы гражданской обороны и защиты населения;</w:t>
      </w:r>
    </w:p>
    <w:p w14:paraId="447AE5AE"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-осуществляют меры по поддержанию сил и средств гражданской обороны в состоянии постоянной готовности;</w:t>
      </w:r>
    </w:p>
    <w:p w14:paraId="39CA2A0A"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-организуют подготовку и обучение населения в области гражданской обороны;</w:t>
      </w:r>
    </w:p>
    <w:p w14:paraId="1BBB95B4"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-создают и поддерживают в состоянии постоянной готовности к использованию технические системы управления гражданской обороны, системы оповещения населения об опасностях, возникающих при ведении военных действий или вследствие этих действий, возникновении чрезвычайных ситуаций природного и техногенного характера, защитные сооружения и другие объекты гражданской обороны;</w:t>
      </w:r>
    </w:p>
    <w:p w14:paraId="066AEC97"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-планируют мероприятия по подготовке к эвакуации населения, материальных и культурных ценностей в безопасные районы, их размещению, развертыванию лечебных и других учреждений, необходимых для первоочередного обеспечения пострадавшего населения;</w:t>
      </w:r>
    </w:p>
    <w:p w14:paraId="4F031A4C"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hAnsi="Times New Roman" w:cs="Times New Roman"/>
          <w:sz w:val="24"/>
          <w:szCs w:val="24"/>
        </w:rPr>
        <w:t>-планируют мероприятия по поддержанию устойчивого функционирования организаций в военное время;</w:t>
      </w:r>
    </w:p>
    <w:p w14:paraId="4514AD5A" w14:textId="77777777" w:rsidR="002D3D62" w:rsidRPr="001A0F36" w:rsidRDefault="002D3D62" w:rsidP="004A1611">
      <w:pPr>
        <w:ind w:firstLine="709"/>
      </w:pPr>
      <w:r w:rsidRPr="001A0F36">
        <w:t>-создают и содержат в целях гражданской обороны запасы материально-технических, продовольственных, медицинских и иных средств.</w:t>
      </w:r>
    </w:p>
    <w:p w14:paraId="454B2412" w14:textId="77777777" w:rsidR="002D3D62" w:rsidRPr="001A0F36" w:rsidRDefault="002D3D62" w:rsidP="004A1611">
      <w:pPr>
        <w:ind w:firstLine="709"/>
        <w:jc w:val="both"/>
        <w:rPr>
          <w:b/>
        </w:rPr>
      </w:pPr>
      <w:r w:rsidRPr="001A0F36">
        <w:rPr>
          <w:b/>
        </w:rPr>
        <w:t>Формирование структуры ГО</w:t>
      </w:r>
    </w:p>
    <w:p w14:paraId="6EB3A03A" w14:textId="77777777" w:rsidR="002D3D62" w:rsidRPr="001A0F36" w:rsidRDefault="002D3D62" w:rsidP="004A1611">
      <w:pPr>
        <w:ind w:firstLine="709"/>
        <w:jc w:val="both"/>
      </w:pPr>
      <w:r w:rsidRPr="001A0F36">
        <w:t>-назначение начальника ГО;</w:t>
      </w:r>
    </w:p>
    <w:p w14:paraId="7C16BB2A" w14:textId="77777777" w:rsidR="002D3D62" w:rsidRPr="001A0F36" w:rsidRDefault="002D3D62" w:rsidP="004A1611">
      <w:pPr>
        <w:ind w:firstLine="709"/>
        <w:jc w:val="both"/>
      </w:pPr>
      <w:r w:rsidRPr="001A0F36">
        <w:t>-назначение ответственного по радиохимической защите;</w:t>
      </w:r>
    </w:p>
    <w:p w14:paraId="0F174242" w14:textId="77777777" w:rsidR="002D3D62" w:rsidRPr="001A0F36" w:rsidRDefault="002D3D62" w:rsidP="004A1611">
      <w:pPr>
        <w:ind w:firstLine="709"/>
        <w:jc w:val="both"/>
      </w:pPr>
      <w:r w:rsidRPr="001A0F36">
        <w:t>-назначение ответственного по биологической защите;</w:t>
      </w:r>
    </w:p>
    <w:p w14:paraId="0A55852B" w14:textId="77777777" w:rsidR="002D3D62" w:rsidRPr="001A0F36" w:rsidRDefault="002D3D62" w:rsidP="004A1611">
      <w:pPr>
        <w:ind w:firstLine="709"/>
        <w:jc w:val="both"/>
      </w:pPr>
      <w:r w:rsidRPr="001A0F36">
        <w:t>-назначение ответственного за формирование аварийно-спасательных бригад.</w:t>
      </w:r>
    </w:p>
    <w:p w14:paraId="0DE27606" w14:textId="77777777" w:rsidR="00233AE2" w:rsidRDefault="00233AE2" w:rsidP="004A1611">
      <w:pPr>
        <w:shd w:val="clear" w:color="auto" w:fill="FFFFFF"/>
        <w:autoSpaceDE w:val="0"/>
        <w:autoSpaceDN w:val="0"/>
        <w:adjustRightInd w:val="0"/>
        <w:spacing w:before="240"/>
        <w:ind w:firstLine="709"/>
        <w:jc w:val="both"/>
        <w:rPr>
          <w:b/>
          <w:bCs/>
          <w:color w:val="000000"/>
        </w:rPr>
      </w:pPr>
    </w:p>
    <w:p w14:paraId="43D68EE2" w14:textId="77777777" w:rsidR="002D3D62" w:rsidRPr="001A0F36" w:rsidRDefault="002D3D62" w:rsidP="00233AE2">
      <w:pPr>
        <w:shd w:val="clear" w:color="auto" w:fill="FFFFFF"/>
        <w:autoSpaceDE w:val="0"/>
        <w:autoSpaceDN w:val="0"/>
        <w:adjustRightInd w:val="0"/>
        <w:spacing w:before="240"/>
        <w:ind w:firstLine="709"/>
        <w:jc w:val="center"/>
      </w:pPr>
      <w:r w:rsidRPr="001A0F36">
        <w:rPr>
          <w:b/>
          <w:bCs/>
          <w:color w:val="000000"/>
        </w:rPr>
        <w:t>Пути сообщения и транспорт</w:t>
      </w:r>
    </w:p>
    <w:p w14:paraId="1934519D" w14:textId="77777777" w:rsidR="00705666" w:rsidRPr="009A50E8" w:rsidRDefault="00705666" w:rsidP="009A50E8">
      <w:pPr>
        <w:pStyle w:val="7"/>
      </w:pPr>
      <w:r w:rsidRPr="009A50E8">
        <w:t>Таблица 10.1</w:t>
      </w:r>
    </w:p>
    <w:p w14:paraId="072BC1E4" w14:textId="77777777" w:rsidR="00705666" w:rsidRPr="00BB0EC3" w:rsidRDefault="00705666" w:rsidP="009A50E8">
      <w:pPr>
        <w:jc w:val="center"/>
        <w:rPr>
          <w:b/>
        </w:rPr>
      </w:pPr>
      <w:r w:rsidRPr="00BB0EC3">
        <w:rPr>
          <w:b/>
        </w:rPr>
        <w:t xml:space="preserve">Сведения о наличии автотранспорта в </w:t>
      </w:r>
      <w:r w:rsidRPr="00705666">
        <w:rPr>
          <w:b/>
        </w:rPr>
        <w:t>МО</w:t>
      </w:r>
      <w:r w:rsidR="0069731E">
        <w:rPr>
          <w:b/>
        </w:rPr>
        <w:t xml:space="preserve"> Новольвовское</w:t>
      </w:r>
      <w:r w:rsidRPr="00705666">
        <w:rPr>
          <w:b/>
        </w:rPr>
        <w:t xml:space="preserve"> </w:t>
      </w:r>
      <w:r w:rsidR="00577DE2">
        <w:rPr>
          <w:b/>
        </w:rPr>
        <w:t>Кимовского</w:t>
      </w:r>
      <w:r w:rsidRPr="00705666">
        <w:rPr>
          <w:b/>
        </w:rPr>
        <w:t xml:space="preserve"> района</w:t>
      </w:r>
    </w:p>
    <w:p w14:paraId="34B9F0BD" w14:textId="77777777" w:rsidR="00705666" w:rsidRPr="00BB0EC3" w:rsidRDefault="00705666" w:rsidP="00705666">
      <w:pPr>
        <w:jc w:val="center"/>
        <w:rPr>
          <w:b/>
        </w:rPr>
      </w:pPr>
    </w:p>
    <w:tbl>
      <w:tblPr>
        <w:tblW w:w="0" w:type="auto"/>
        <w:jc w:val="center"/>
        <w:tblLayout w:type="fixed"/>
        <w:tblCellMar>
          <w:left w:w="10" w:type="dxa"/>
          <w:right w:w="10" w:type="dxa"/>
        </w:tblCellMar>
        <w:tblLook w:val="0000" w:firstRow="0" w:lastRow="0" w:firstColumn="0" w:lastColumn="0" w:noHBand="0" w:noVBand="0"/>
      </w:tblPr>
      <w:tblGrid>
        <w:gridCol w:w="562"/>
        <w:gridCol w:w="4111"/>
        <w:gridCol w:w="2410"/>
      </w:tblGrid>
      <w:tr w:rsidR="00233AE2" w:rsidRPr="002D7F6F" w14:paraId="3A703C5A" w14:textId="77777777" w:rsidTr="00233AE2">
        <w:trPr>
          <w:trHeight w:val="283"/>
          <w:jc w:val="center"/>
        </w:trPr>
        <w:tc>
          <w:tcPr>
            <w:tcW w:w="562" w:type="dxa"/>
            <w:tcBorders>
              <w:top w:val="single" w:sz="4" w:space="0" w:color="auto"/>
              <w:left w:val="single" w:sz="4" w:space="0" w:color="auto"/>
            </w:tcBorders>
            <w:shd w:val="clear" w:color="auto" w:fill="FFFFFF"/>
            <w:vAlign w:val="center"/>
          </w:tcPr>
          <w:p w14:paraId="5C55633E" w14:textId="77777777" w:rsidR="00233AE2" w:rsidRPr="002D7F6F" w:rsidRDefault="00233AE2" w:rsidP="00233AE2">
            <w:pPr>
              <w:widowControl w:val="0"/>
              <w:suppressAutoHyphens w:val="0"/>
              <w:spacing w:line="220" w:lineRule="exact"/>
              <w:ind w:left="180"/>
              <w:jc w:val="center"/>
              <w:rPr>
                <w:rFonts w:eastAsia="Arial Unicode MS" w:cs="Times New Roman"/>
                <w:b/>
                <w:color w:val="000000"/>
                <w:lang w:eastAsia="ru-RU" w:bidi="ru-RU"/>
              </w:rPr>
            </w:pPr>
            <w:r w:rsidRPr="002D7F6F">
              <w:rPr>
                <w:rFonts w:eastAsia="Arial Unicode MS" w:cs="Times New Roman"/>
                <w:b/>
                <w:color w:val="000000"/>
                <w:lang w:eastAsia="ru-RU" w:bidi="ru-RU"/>
              </w:rPr>
              <w:lastRenderedPageBreak/>
              <w:t>№ п/п</w:t>
            </w:r>
          </w:p>
        </w:tc>
        <w:tc>
          <w:tcPr>
            <w:tcW w:w="4111" w:type="dxa"/>
            <w:tcBorders>
              <w:top w:val="single" w:sz="4" w:space="0" w:color="auto"/>
              <w:left w:val="single" w:sz="4" w:space="0" w:color="auto"/>
            </w:tcBorders>
            <w:shd w:val="clear" w:color="auto" w:fill="FFFFFF"/>
            <w:vAlign w:val="center"/>
          </w:tcPr>
          <w:p w14:paraId="52CD2088" w14:textId="77777777" w:rsidR="00233AE2" w:rsidRPr="002D7F6F" w:rsidRDefault="00233AE2" w:rsidP="00233AE2">
            <w:pPr>
              <w:widowControl w:val="0"/>
              <w:suppressAutoHyphens w:val="0"/>
              <w:spacing w:line="220" w:lineRule="exact"/>
              <w:jc w:val="center"/>
              <w:rPr>
                <w:rFonts w:eastAsia="Arial Unicode MS" w:cs="Times New Roman"/>
                <w:b/>
                <w:color w:val="000000"/>
                <w:lang w:eastAsia="ru-RU" w:bidi="ru-RU"/>
              </w:rPr>
            </w:pPr>
            <w:r w:rsidRPr="002D7F6F">
              <w:rPr>
                <w:rFonts w:eastAsia="Arial Unicode MS" w:cs="Times New Roman"/>
                <w:b/>
                <w:color w:val="000000"/>
                <w:lang w:eastAsia="ru-RU" w:bidi="ru-RU"/>
              </w:rPr>
              <w:t>Наименование показателя</w:t>
            </w:r>
          </w:p>
        </w:tc>
        <w:tc>
          <w:tcPr>
            <w:tcW w:w="2410" w:type="dxa"/>
            <w:tcBorders>
              <w:top w:val="single" w:sz="4" w:space="0" w:color="auto"/>
              <w:left w:val="single" w:sz="4" w:space="0" w:color="auto"/>
              <w:right w:val="single" w:sz="4" w:space="0" w:color="auto"/>
            </w:tcBorders>
            <w:shd w:val="clear" w:color="auto" w:fill="FFFFFF"/>
            <w:vAlign w:val="center"/>
          </w:tcPr>
          <w:p w14:paraId="2265E789" w14:textId="77777777" w:rsidR="00233AE2" w:rsidRPr="002D7F6F" w:rsidRDefault="00233AE2" w:rsidP="00233AE2">
            <w:pPr>
              <w:widowControl w:val="0"/>
              <w:suppressAutoHyphens w:val="0"/>
              <w:spacing w:line="220" w:lineRule="exact"/>
              <w:jc w:val="center"/>
              <w:rPr>
                <w:rFonts w:eastAsia="Arial Unicode MS" w:cs="Times New Roman"/>
                <w:b/>
                <w:color w:val="000000"/>
                <w:lang w:eastAsia="ru-RU" w:bidi="ru-RU"/>
              </w:rPr>
            </w:pPr>
            <w:r w:rsidRPr="002D7F6F">
              <w:rPr>
                <w:rFonts w:eastAsia="Arial Unicode MS" w:cs="Times New Roman"/>
                <w:b/>
                <w:color w:val="000000"/>
                <w:lang w:eastAsia="ru-RU" w:bidi="ru-RU"/>
              </w:rPr>
              <w:t>По состоянию на 01.01.2017 г.</w:t>
            </w:r>
          </w:p>
        </w:tc>
      </w:tr>
      <w:tr w:rsidR="00233AE2" w:rsidRPr="002D7F6F" w14:paraId="67FF0EFC" w14:textId="77777777" w:rsidTr="00233AE2">
        <w:trPr>
          <w:trHeight w:val="283"/>
          <w:jc w:val="center"/>
        </w:trPr>
        <w:tc>
          <w:tcPr>
            <w:tcW w:w="562" w:type="dxa"/>
            <w:tcBorders>
              <w:top w:val="single" w:sz="4" w:space="0" w:color="auto"/>
              <w:left w:val="single" w:sz="4" w:space="0" w:color="auto"/>
            </w:tcBorders>
            <w:shd w:val="clear" w:color="auto" w:fill="FFFFFF"/>
            <w:vAlign w:val="center"/>
          </w:tcPr>
          <w:p w14:paraId="7EC80A67" w14:textId="77777777" w:rsidR="00233AE2" w:rsidRPr="002D7F6F" w:rsidRDefault="00233AE2" w:rsidP="00233AE2">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1</w:t>
            </w:r>
          </w:p>
        </w:tc>
        <w:tc>
          <w:tcPr>
            <w:tcW w:w="4111" w:type="dxa"/>
            <w:tcBorders>
              <w:top w:val="single" w:sz="4" w:space="0" w:color="auto"/>
              <w:left w:val="single" w:sz="4" w:space="0" w:color="auto"/>
            </w:tcBorders>
            <w:shd w:val="clear" w:color="auto" w:fill="FFFFFF"/>
            <w:vAlign w:val="center"/>
          </w:tcPr>
          <w:p w14:paraId="5B441D15" w14:textId="77777777" w:rsidR="00233AE2" w:rsidRPr="002D7F6F" w:rsidRDefault="00233AE2" w:rsidP="00233AE2">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Легковые автомобили, единиц ТС</w:t>
            </w:r>
          </w:p>
        </w:tc>
        <w:tc>
          <w:tcPr>
            <w:tcW w:w="2410" w:type="dxa"/>
            <w:tcBorders>
              <w:top w:val="single" w:sz="4" w:space="0" w:color="auto"/>
              <w:left w:val="single" w:sz="4" w:space="0" w:color="auto"/>
              <w:right w:val="single" w:sz="4" w:space="0" w:color="auto"/>
            </w:tcBorders>
            <w:shd w:val="clear" w:color="auto" w:fill="FFFFFF"/>
            <w:vAlign w:val="center"/>
          </w:tcPr>
          <w:p w14:paraId="5F1C9EA5" w14:textId="77777777" w:rsidR="00233AE2" w:rsidRPr="002D7F6F" w:rsidRDefault="00233AE2" w:rsidP="00233AE2">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11367</w:t>
            </w:r>
          </w:p>
        </w:tc>
      </w:tr>
      <w:tr w:rsidR="00233AE2" w:rsidRPr="002D7F6F" w14:paraId="4ECBC867" w14:textId="77777777" w:rsidTr="00233AE2">
        <w:trPr>
          <w:trHeight w:val="283"/>
          <w:jc w:val="center"/>
        </w:trPr>
        <w:tc>
          <w:tcPr>
            <w:tcW w:w="562" w:type="dxa"/>
            <w:tcBorders>
              <w:top w:val="single" w:sz="4" w:space="0" w:color="auto"/>
              <w:left w:val="single" w:sz="4" w:space="0" w:color="auto"/>
            </w:tcBorders>
            <w:shd w:val="clear" w:color="auto" w:fill="FFFFFF"/>
            <w:vAlign w:val="center"/>
          </w:tcPr>
          <w:p w14:paraId="3EEEBABB" w14:textId="77777777" w:rsidR="00233AE2" w:rsidRPr="002D7F6F" w:rsidRDefault="00233AE2" w:rsidP="00233AE2">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2</w:t>
            </w:r>
          </w:p>
        </w:tc>
        <w:tc>
          <w:tcPr>
            <w:tcW w:w="4111" w:type="dxa"/>
            <w:tcBorders>
              <w:top w:val="single" w:sz="4" w:space="0" w:color="auto"/>
              <w:left w:val="single" w:sz="4" w:space="0" w:color="auto"/>
            </w:tcBorders>
            <w:shd w:val="clear" w:color="auto" w:fill="FFFFFF"/>
            <w:vAlign w:val="center"/>
          </w:tcPr>
          <w:p w14:paraId="677E61F6" w14:textId="77777777" w:rsidR="00233AE2" w:rsidRPr="002D7F6F" w:rsidRDefault="00233AE2" w:rsidP="00233AE2">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Грузовые автомобили, единиц ТС</w:t>
            </w:r>
          </w:p>
        </w:tc>
        <w:tc>
          <w:tcPr>
            <w:tcW w:w="2410" w:type="dxa"/>
            <w:tcBorders>
              <w:top w:val="single" w:sz="4" w:space="0" w:color="auto"/>
              <w:left w:val="single" w:sz="4" w:space="0" w:color="auto"/>
              <w:right w:val="single" w:sz="4" w:space="0" w:color="auto"/>
            </w:tcBorders>
            <w:shd w:val="clear" w:color="auto" w:fill="FFFFFF"/>
            <w:vAlign w:val="center"/>
          </w:tcPr>
          <w:p w14:paraId="768105E3" w14:textId="77777777" w:rsidR="00233AE2" w:rsidRPr="002D7F6F" w:rsidRDefault="00233AE2" w:rsidP="00233AE2">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899</w:t>
            </w:r>
          </w:p>
        </w:tc>
      </w:tr>
      <w:tr w:rsidR="00233AE2" w:rsidRPr="002D7F6F" w14:paraId="7BFF0422" w14:textId="77777777" w:rsidTr="00233AE2">
        <w:trPr>
          <w:trHeight w:val="283"/>
          <w:jc w:val="center"/>
        </w:trPr>
        <w:tc>
          <w:tcPr>
            <w:tcW w:w="562" w:type="dxa"/>
            <w:tcBorders>
              <w:top w:val="single" w:sz="4" w:space="0" w:color="auto"/>
              <w:left w:val="single" w:sz="4" w:space="0" w:color="auto"/>
              <w:bottom w:val="single" w:sz="4" w:space="0" w:color="auto"/>
            </w:tcBorders>
            <w:shd w:val="clear" w:color="auto" w:fill="FFFFFF"/>
            <w:vAlign w:val="center"/>
          </w:tcPr>
          <w:p w14:paraId="7AD409D5" w14:textId="77777777" w:rsidR="00233AE2" w:rsidRPr="002D7F6F" w:rsidRDefault="00233AE2" w:rsidP="00233AE2">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3</w:t>
            </w:r>
          </w:p>
        </w:tc>
        <w:tc>
          <w:tcPr>
            <w:tcW w:w="4111" w:type="dxa"/>
            <w:tcBorders>
              <w:top w:val="single" w:sz="4" w:space="0" w:color="auto"/>
              <w:left w:val="single" w:sz="4" w:space="0" w:color="auto"/>
              <w:bottom w:val="single" w:sz="4" w:space="0" w:color="auto"/>
            </w:tcBorders>
            <w:shd w:val="clear" w:color="auto" w:fill="FFFFFF"/>
            <w:vAlign w:val="center"/>
          </w:tcPr>
          <w:p w14:paraId="338A183B" w14:textId="77777777" w:rsidR="00233AE2" w:rsidRPr="002D7F6F" w:rsidRDefault="00233AE2" w:rsidP="00233AE2">
            <w:pPr>
              <w:widowControl w:val="0"/>
              <w:suppressAutoHyphens w:val="0"/>
              <w:spacing w:line="254"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 xml:space="preserve">Уровень автомобилизации населения, ед. </w:t>
            </w:r>
            <w:r>
              <w:rPr>
                <w:rFonts w:eastAsia="Arial Unicode MS" w:cs="Times New Roman"/>
                <w:smallCaps/>
                <w:color w:val="000000"/>
                <w:lang w:eastAsia="ru-RU" w:bidi="ru-RU"/>
              </w:rPr>
              <w:t>Т</w:t>
            </w:r>
            <w:r w:rsidRPr="002D7F6F">
              <w:rPr>
                <w:rFonts w:eastAsia="Arial Unicode MS" w:cs="Times New Roman"/>
                <w:smallCaps/>
                <w:color w:val="000000"/>
                <w:lang w:eastAsia="ru-RU" w:bidi="ru-RU"/>
              </w:rPr>
              <w:t xml:space="preserve">С/1000 </w:t>
            </w:r>
            <w:r w:rsidRPr="002D7F6F">
              <w:rPr>
                <w:rFonts w:eastAsia="Arial Unicode MS" w:cs="Times New Roman"/>
                <w:color w:val="000000"/>
                <w:lang w:eastAsia="ru-RU" w:bidi="ru-RU"/>
              </w:rPr>
              <w:t>жителей</w:t>
            </w:r>
          </w:p>
        </w:tc>
        <w:tc>
          <w:tcPr>
            <w:tcW w:w="2410" w:type="dxa"/>
            <w:tcBorders>
              <w:top w:val="single" w:sz="4" w:space="0" w:color="auto"/>
              <w:left w:val="single" w:sz="4" w:space="0" w:color="auto"/>
              <w:bottom w:val="single" w:sz="4" w:space="0" w:color="auto"/>
              <w:right w:val="single" w:sz="4" w:space="0" w:color="auto"/>
            </w:tcBorders>
            <w:shd w:val="clear" w:color="auto" w:fill="FFFFFF"/>
            <w:vAlign w:val="center"/>
          </w:tcPr>
          <w:p w14:paraId="53D05FFB" w14:textId="77777777" w:rsidR="00233AE2" w:rsidRPr="002D7F6F" w:rsidRDefault="00233AE2" w:rsidP="00233AE2">
            <w:pPr>
              <w:widowControl w:val="0"/>
              <w:suppressAutoHyphens w:val="0"/>
              <w:spacing w:line="220" w:lineRule="exact"/>
              <w:jc w:val="center"/>
              <w:rPr>
                <w:rFonts w:eastAsia="Arial Unicode MS" w:cs="Times New Roman"/>
                <w:color w:val="000000"/>
                <w:lang w:eastAsia="ru-RU" w:bidi="ru-RU"/>
              </w:rPr>
            </w:pPr>
            <w:r w:rsidRPr="002D7F6F">
              <w:rPr>
                <w:rFonts w:eastAsia="Arial Unicode MS" w:cs="Times New Roman"/>
                <w:color w:val="000000"/>
                <w:lang w:eastAsia="ru-RU" w:bidi="ru-RU"/>
              </w:rPr>
              <w:t>293</w:t>
            </w:r>
          </w:p>
        </w:tc>
      </w:tr>
    </w:tbl>
    <w:p w14:paraId="014E9866" w14:textId="77777777" w:rsidR="008738E7" w:rsidRDefault="008738E7" w:rsidP="00705666">
      <w:pPr>
        <w:jc w:val="center"/>
      </w:pPr>
    </w:p>
    <w:p w14:paraId="3F3920E6" w14:textId="77777777" w:rsidR="008738E7" w:rsidRPr="006A3285" w:rsidRDefault="008738E7" w:rsidP="008738E7">
      <w:pPr>
        <w:widowControl w:val="0"/>
        <w:suppressAutoHyphens w:val="0"/>
        <w:ind w:firstLine="709"/>
        <w:jc w:val="center"/>
        <w:rPr>
          <w:rFonts w:eastAsia="Arial Unicode MS" w:cs="Times New Roman"/>
          <w:b/>
          <w:color w:val="000000"/>
          <w:sz w:val="26"/>
          <w:szCs w:val="26"/>
          <w:lang w:eastAsia="ru-RU" w:bidi="ru-RU"/>
        </w:rPr>
      </w:pPr>
      <w:r w:rsidRPr="006A3285">
        <w:rPr>
          <w:rFonts w:eastAsia="Arial Unicode MS" w:cs="Times New Roman"/>
          <w:b/>
          <w:color w:val="000000"/>
          <w:sz w:val="26"/>
          <w:szCs w:val="26"/>
          <w:lang w:eastAsia="ru-RU" w:bidi="ru-RU"/>
        </w:rPr>
        <w:t>Характеристика автомобильных дорог общего пользования</w:t>
      </w:r>
      <w:r>
        <w:rPr>
          <w:rFonts w:eastAsia="Arial Unicode MS" w:cs="Times New Roman"/>
          <w:b/>
          <w:color w:val="000000"/>
          <w:sz w:val="26"/>
          <w:szCs w:val="26"/>
          <w:lang w:eastAsia="ru-RU" w:bidi="ru-RU"/>
        </w:rPr>
        <w:t xml:space="preserve"> </w:t>
      </w:r>
      <w:r w:rsidRPr="006A3285">
        <w:rPr>
          <w:rFonts w:eastAsia="Arial Unicode MS" w:cs="Times New Roman"/>
          <w:b/>
          <w:color w:val="000000"/>
          <w:sz w:val="26"/>
          <w:szCs w:val="26"/>
          <w:lang w:eastAsia="ru-RU" w:bidi="ru-RU"/>
        </w:rPr>
        <w:t>Кимовского района</w:t>
      </w:r>
    </w:p>
    <w:p w14:paraId="0DAFF8F7" w14:textId="77777777" w:rsidR="008738E7" w:rsidRPr="006A3285" w:rsidRDefault="008738E7" w:rsidP="008738E7">
      <w:pPr>
        <w:widowControl w:val="0"/>
        <w:suppressAutoHyphens w:val="0"/>
        <w:ind w:firstLine="709"/>
        <w:jc w:val="center"/>
        <w:rPr>
          <w:rFonts w:ascii="Arial" w:eastAsia="Arial Unicode MS" w:hAnsi="Arial" w:cs="Arial"/>
          <w:b/>
          <w:color w:val="000000"/>
          <w:sz w:val="26"/>
          <w:szCs w:val="26"/>
          <w:lang w:eastAsia="ru-RU" w:bidi="ru-RU"/>
        </w:rPr>
      </w:pPr>
    </w:p>
    <w:tbl>
      <w:tblPr>
        <w:tblW w:w="9918" w:type="dxa"/>
        <w:jc w:val="center"/>
        <w:tblLayout w:type="fixed"/>
        <w:tblCellMar>
          <w:left w:w="10" w:type="dxa"/>
          <w:right w:w="10" w:type="dxa"/>
        </w:tblCellMar>
        <w:tblLook w:val="0000" w:firstRow="0" w:lastRow="0" w:firstColumn="0" w:lastColumn="0" w:noHBand="0" w:noVBand="0"/>
      </w:tblPr>
      <w:tblGrid>
        <w:gridCol w:w="650"/>
        <w:gridCol w:w="3598"/>
        <w:gridCol w:w="1134"/>
        <w:gridCol w:w="2196"/>
        <w:gridCol w:w="2340"/>
      </w:tblGrid>
      <w:tr w:rsidR="008738E7" w:rsidRPr="006A3285" w14:paraId="3F39A073" w14:textId="77777777" w:rsidTr="0069731E">
        <w:trPr>
          <w:trHeight w:val="283"/>
          <w:jc w:val="center"/>
        </w:trPr>
        <w:tc>
          <w:tcPr>
            <w:tcW w:w="650" w:type="dxa"/>
            <w:tcBorders>
              <w:top w:val="single" w:sz="4" w:space="0" w:color="auto"/>
              <w:left w:val="single" w:sz="4" w:space="0" w:color="auto"/>
            </w:tcBorders>
            <w:shd w:val="clear" w:color="auto" w:fill="FFFFFF"/>
            <w:vAlign w:val="center"/>
          </w:tcPr>
          <w:p w14:paraId="32EEDFC4" w14:textId="77777777" w:rsidR="008738E7" w:rsidRDefault="008738E7" w:rsidP="0069731E">
            <w:pPr>
              <w:widowControl w:val="0"/>
              <w:suppressAutoHyphens w:val="0"/>
              <w:ind w:left="-190"/>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w:t>
            </w:r>
          </w:p>
          <w:p w14:paraId="110B3959" w14:textId="77777777" w:rsidR="008738E7" w:rsidRPr="006A3285" w:rsidRDefault="008738E7" w:rsidP="0069731E">
            <w:pPr>
              <w:widowControl w:val="0"/>
              <w:suppressAutoHyphens w:val="0"/>
              <w:ind w:left="-190"/>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п/п</w:t>
            </w:r>
          </w:p>
        </w:tc>
        <w:tc>
          <w:tcPr>
            <w:tcW w:w="3598" w:type="dxa"/>
            <w:tcBorders>
              <w:top w:val="single" w:sz="4" w:space="0" w:color="auto"/>
              <w:left w:val="single" w:sz="4" w:space="0" w:color="auto"/>
            </w:tcBorders>
            <w:shd w:val="clear" w:color="auto" w:fill="FFFFFF"/>
            <w:vAlign w:val="center"/>
          </w:tcPr>
          <w:p w14:paraId="76A3C852" w14:textId="77777777" w:rsidR="008738E7" w:rsidRPr="006A3285" w:rsidRDefault="008738E7" w:rsidP="0069731E">
            <w:pPr>
              <w:widowControl w:val="0"/>
              <w:suppressAutoHyphens w:val="0"/>
              <w:ind w:left="-293"/>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Наименования дорог</w:t>
            </w:r>
          </w:p>
        </w:tc>
        <w:tc>
          <w:tcPr>
            <w:tcW w:w="1134" w:type="dxa"/>
            <w:tcBorders>
              <w:top w:val="single" w:sz="4" w:space="0" w:color="auto"/>
              <w:left w:val="single" w:sz="4" w:space="0" w:color="auto"/>
            </w:tcBorders>
            <w:shd w:val="clear" w:color="auto" w:fill="FFFFFF"/>
            <w:vAlign w:val="center"/>
          </w:tcPr>
          <w:p w14:paraId="0448EC73" w14:textId="77777777" w:rsidR="008738E7" w:rsidRPr="006A3285" w:rsidRDefault="008738E7" w:rsidP="0069731E">
            <w:pPr>
              <w:widowControl w:val="0"/>
              <w:suppressAutoHyphens w:val="0"/>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Категория</w:t>
            </w:r>
          </w:p>
        </w:tc>
        <w:tc>
          <w:tcPr>
            <w:tcW w:w="2196" w:type="dxa"/>
            <w:tcBorders>
              <w:top w:val="single" w:sz="4" w:space="0" w:color="auto"/>
              <w:left w:val="single" w:sz="4" w:space="0" w:color="auto"/>
            </w:tcBorders>
            <w:shd w:val="clear" w:color="auto" w:fill="FFFFFF"/>
            <w:vAlign w:val="center"/>
          </w:tcPr>
          <w:p w14:paraId="7CA3B896" w14:textId="77777777" w:rsidR="008738E7" w:rsidRPr="006A3285" w:rsidRDefault="008738E7" w:rsidP="0069731E">
            <w:pPr>
              <w:widowControl w:val="0"/>
              <w:suppressAutoHyphens w:val="0"/>
              <w:ind w:left="60"/>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Ширина проезжей</w:t>
            </w:r>
            <w:r w:rsidRPr="006A3285">
              <w:rPr>
                <w:rFonts w:eastAsia="Arial Unicode MS" w:cs="Times New Roman"/>
                <w:b/>
                <w:color w:val="000000"/>
                <w:sz w:val="22"/>
                <w:szCs w:val="22"/>
                <w:lang w:val="en-US" w:eastAsia="ru-RU" w:bidi="ru-RU"/>
              </w:rPr>
              <w:t xml:space="preserve"> </w:t>
            </w:r>
            <w:r w:rsidRPr="006A3285">
              <w:rPr>
                <w:rFonts w:eastAsia="Arial Unicode MS" w:cs="Times New Roman"/>
                <w:b/>
                <w:color w:val="000000"/>
                <w:sz w:val="22"/>
                <w:szCs w:val="22"/>
                <w:lang w:eastAsia="ru-RU" w:bidi="ru-RU"/>
              </w:rPr>
              <w:t>части, метров</w:t>
            </w:r>
          </w:p>
        </w:tc>
        <w:tc>
          <w:tcPr>
            <w:tcW w:w="2340" w:type="dxa"/>
            <w:tcBorders>
              <w:top w:val="single" w:sz="4" w:space="0" w:color="auto"/>
              <w:left w:val="single" w:sz="4" w:space="0" w:color="auto"/>
              <w:right w:val="single" w:sz="4" w:space="0" w:color="auto"/>
            </w:tcBorders>
            <w:shd w:val="clear" w:color="auto" w:fill="FFFFFF"/>
            <w:vAlign w:val="center"/>
          </w:tcPr>
          <w:p w14:paraId="2FED5744" w14:textId="77777777" w:rsidR="008738E7" w:rsidRPr="006A3285" w:rsidRDefault="008738E7" w:rsidP="0069731E">
            <w:pPr>
              <w:widowControl w:val="0"/>
              <w:suppressAutoHyphens w:val="0"/>
              <w:jc w:val="center"/>
              <w:rPr>
                <w:rFonts w:eastAsia="Arial Unicode MS" w:cs="Times New Roman"/>
                <w:b/>
                <w:color w:val="000000"/>
                <w:sz w:val="22"/>
                <w:szCs w:val="22"/>
                <w:lang w:eastAsia="ru-RU" w:bidi="ru-RU"/>
              </w:rPr>
            </w:pPr>
            <w:r w:rsidRPr="006A3285">
              <w:rPr>
                <w:rFonts w:eastAsia="Arial Unicode MS" w:cs="Times New Roman"/>
                <w:b/>
                <w:color w:val="000000"/>
                <w:sz w:val="22"/>
                <w:szCs w:val="22"/>
                <w:lang w:eastAsia="ru-RU" w:bidi="ru-RU"/>
              </w:rPr>
              <w:t>Среднесуточная интенсивность движения, автомобилей в сутки</w:t>
            </w:r>
          </w:p>
        </w:tc>
      </w:tr>
      <w:tr w:rsidR="008738E7" w:rsidRPr="006A3285" w14:paraId="42A91851" w14:textId="77777777" w:rsidTr="0069731E">
        <w:trPr>
          <w:trHeight w:val="283"/>
          <w:jc w:val="center"/>
        </w:trPr>
        <w:tc>
          <w:tcPr>
            <w:tcW w:w="650" w:type="dxa"/>
            <w:tcBorders>
              <w:top w:val="single" w:sz="4" w:space="0" w:color="auto"/>
              <w:left w:val="single" w:sz="4" w:space="0" w:color="auto"/>
            </w:tcBorders>
            <w:shd w:val="clear" w:color="auto" w:fill="FFFFFF"/>
            <w:vAlign w:val="center"/>
          </w:tcPr>
          <w:p w14:paraId="20CD1FF7"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1</w:t>
            </w:r>
          </w:p>
        </w:tc>
        <w:tc>
          <w:tcPr>
            <w:tcW w:w="3598" w:type="dxa"/>
            <w:tcBorders>
              <w:top w:val="single" w:sz="4" w:space="0" w:color="auto"/>
              <w:left w:val="single" w:sz="4" w:space="0" w:color="auto"/>
            </w:tcBorders>
            <w:shd w:val="clear" w:color="auto" w:fill="FFFFFF"/>
            <w:vAlign w:val="center"/>
          </w:tcPr>
          <w:p w14:paraId="78500571"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Р - 114 Серебряные Пруды - Кимовск</w:t>
            </w:r>
          </w:p>
        </w:tc>
        <w:tc>
          <w:tcPr>
            <w:tcW w:w="1134" w:type="dxa"/>
            <w:tcBorders>
              <w:top w:val="single" w:sz="4" w:space="0" w:color="auto"/>
              <w:left w:val="single" w:sz="4" w:space="0" w:color="auto"/>
            </w:tcBorders>
            <w:shd w:val="clear" w:color="auto" w:fill="FFFFFF"/>
            <w:vAlign w:val="center"/>
          </w:tcPr>
          <w:p w14:paraId="30EDC187"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IV</w:t>
            </w:r>
          </w:p>
        </w:tc>
        <w:tc>
          <w:tcPr>
            <w:tcW w:w="2196" w:type="dxa"/>
            <w:tcBorders>
              <w:top w:val="single" w:sz="4" w:space="0" w:color="auto"/>
              <w:left w:val="single" w:sz="4" w:space="0" w:color="auto"/>
            </w:tcBorders>
            <w:shd w:val="clear" w:color="auto" w:fill="FFFFFF"/>
            <w:vAlign w:val="center"/>
          </w:tcPr>
          <w:p w14:paraId="2C262D17"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6,0-7,0</w:t>
            </w:r>
          </w:p>
        </w:tc>
        <w:tc>
          <w:tcPr>
            <w:tcW w:w="2340" w:type="dxa"/>
            <w:tcBorders>
              <w:top w:val="single" w:sz="4" w:space="0" w:color="auto"/>
              <w:left w:val="single" w:sz="4" w:space="0" w:color="auto"/>
              <w:right w:val="single" w:sz="4" w:space="0" w:color="auto"/>
            </w:tcBorders>
            <w:shd w:val="clear" w:color="auto" w:fill="FFFFFF"/>
            <w:vAlign w:val="center"/>
          </w:tcPr>
          <w:p w14:paraId="4F9C850D"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до 1000</w:t>
            </w:r>
          </w:p>
        </w:tc>
      </w:tr>
      <w:tr w:rsidR="008738E7" w:rsidRPr="006A3285" w14:paraId="0DD17072" w14:textId="77777777" w:rsidTr="0069731E">
        <w:trPr>
          <w:trHeight w:val="283"/>
          <w:jc w:val="center"/>
        </w:trPr>
        <w:tc>
          <w:tcPr>
            <w:tcW w:w="650" w:type="dxa"/>
            <w:tcBorders>
              <w:top w:val="single" w:sz="4" w:space="0" w:color="auto"/>
              <w:left w:val="single" w:sz="4" w:space="0" w:color="auto"/>
            </w:tcBorders>
            <w:shd w:val="clear" w:color="auto" w:fill="FFFFFF"/>
            <w:vAlign w:val="center"/>
          </w:tcPr>
          <w:p w14:paraId="6C16B809"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2</w:t>
            </w:r>
          </w:p>
        </w:tc>
        <w:tc>
          <w:tcPr>
            <w:tcW w:w="3598" w:type="dxa"/>
            <w:tcBorders>
              <w:top w:val="single" w:sz="4" w:space="0" w:color="auto"/>
              <w:left w:val="single" w:sz="4" w:space="0" w:color="auto"/>
            </w:tcBorders>
            <w:shd w:val="clear" w:color="auto" w:fill="FFFFFF"/>
            <w:vAlign w:val="center"/>
          </w:tcPr>
          <w:p w14:paraId="3E9F1E97"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Р - 114 Кимовск - Узловая»</w:t>
            </w:r>
          </w:p>
        </w:tc>
        <w:tc>
          <w:tcPr>
            <w:tcW w:w="1134" w:type="dxa"/>
            <w:tcBorders>
              <w:top w:val="single" w:sz="4" w:space="0" w:color="auto"/>
              <w:left w:val="single" w:sz="4" w:space="0" w:color="auto"/>
            </w:tcBorders>
            <w:shd w:val="clear" w:color="auto" w:fill="FFFFFF"/>
            <w:vAlign w:val="center"/>
          </w:tcPr>
          <w:p w14:paraId="7965614A"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IV</w:t>
            </w:r>
          </w:p>
        </w:tc>
        <w:tc>
          <w:tcPr>
            <w:tcW w:w="2196" w:type="dxa"/>
            <w:tcBorders>
              <w:top w:val="single" w:sz="4" w:space="0" w:color="auto"/>
              <w:left w:val="single" w:sz="4" w:space="0" w:color="auto"/>
            </w:tcBorders>
            <w:shd w:val="clear" w:color="auto" w:fill="FFFFFF"/>
            <w:vAlign w:val="center"/>
          </w:tcPr>
          <w:p w14:paraId="41525D4D"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6,0-7,0</w:t>
            </w:r>
          </w:p>
        </w:tc>
        <w:tc>
          <w:tcPr>
            <w:tcW w:w="2340" w:type="dxa"/>
            <w:tcBorders>
              <w:top w:val="single" w:sz="4" w:space="0" w:color="auto"/>
              <w:left w:val="single" w:sz="4" w:space="0" w:color="auto"/>
              <w:right w:val="single" w:sz="4" w:space="0" w:color="auto"/>
            </w:tcBorders>
            <w:shd w:val="clear" w:color="auto" w:fill="FFFFFF"/>
            <w:vAlign w:val="center"/>
          </w:tcPr>
          <w:p w14:paraId="0FD231E9"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до 1000</w:t>
            </w:r>
          </w:p>
        </w:tc>
      </w:tr>
      <w:tr w:rsidR="008738E7" w:rsidRPr="006A3285" w14:paraId="2A2BF93E" w14:textId="77777777" w:rsidTr="0069731E">
        <w:trPr>
          <w:trHeight w:val="283"/>
          <w:jc w:val="center"/>
        </w:trPr>
        <w:tc>
          <w:tcPr>
            <w:tcW w:w="650" w:type="dxa"/>
            <w:tcBorders>
              <w:top w:val="single" w:sz="4" w:space="0" w:color="auto"/>
              <w:left w:val="single" w:sz="4" w:space="0" w:color="auto"/>
            </w:tcBorders>
            <w:shd w:val="clear" w:color="auto" w:fill="FFFFFF"/>
            <w:vAlign w:val="center"/>
          </w:tcPr>
          <w:p w14:paraId="36D36CC1"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3</w:t>
            </w:r>
          </w:p>
        </w:tc>
        <w:tc>
          <w:tcPr>
            <w:tcW w:w="3598" w:type="dxa"/>
            <w:tcBorders>
              <w:top w:val="single" w:sz="4" w:space="0" w:color="auto"/>
              <w:left w:val="single" w:sz="4" w:space="0" w:color="auto"/>
            </w:tcBorders>
            <w:shd w:val="clear" w:color="auto" w:fill="FFFFFF"/>
            <w:vAlign w:val="center"/>
          </w:tcPr>
          <w:p w14:paraId="67FFE973"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Р - 145 Кимовск - Епифань</w:t>
            </w:r>
          </w:p>
        </w:tc>
        <w:tc>
          <w:tcPr>
            <w:tcW w:w="1134" w:type="dxa"/>
            <w:tcBorders>
              <w:top w:val="single" w:sz="4" w:space="0" w:color="auto"/>
              <w:left w:val="single" w:sz="4" w:space="0" w:color="auto"/>
            </w:tcBorders>
            <w:shd w:val="clear" w:color="auto" w:fill="FFFFFF"/>
            <w:vAlign w:val="center"/>
          </w:tcPr>
          <w:p w14:paraId="5FABC99A"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IV</w:t>
            </w:r>
          </w:p>
        </w:tc>
        <w:tc>
          <w:tcPr>
            <w:tcW w:w="2196" w:type="dxa"/>
            <w:tcBorders>
              <w:top w:val="single" w:sz="4" w:space="0" w:color="auto"/>
              <w:left w:val="single" w:sz="4" w:space="0" w:color="auto"/>
            </w:tcBorders>
            <w:shd w:val="clear" w:color="auto" w:fill="FFFFFF"/>
            <w:vAlign w:val="center"/>
          </w:tcPr>
          <w:p w14:paraId="5C61F734"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6,0-7,0</w:t>
            </w:r>
          </w:p>
        </w:tc>
        <w:tc>
          <w:tcPr>
            <w:tcW w:w="2340" w:type="dxa"/>
            <w:tcBorders>
              <w:top w:val="single" w:sz="4" w:space="0" w:color="auto"/>
              <w:left w:val="single" w:sz="4" w:space="0" w:color="auto"/>
              <w:right w:val="single" w:sz="4" w:space="0" w:color="auto"/>
            </w:tcBorders>
            <w:shd w:val="clear" w:color="auto" w:fill="FFFFFF"/>
            <w:vAlign w:val="center"/>
          </w:tcPr>
          <w:p w14:paraId="35557310"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до 1000</w:t>
            </w:r>
          </w:p>
        </w:tc>
      </w:tr>
      <w:tr w:rsidR="008738E7" w:rsidRPr="006A3285" w14:paraId="0F60A364" w14:textId="77777777" w:rsidTr="0069731E">
        <w:trPr>
          <w:trHeight w:val="283"/>
          <w:jc w:val="center"/>
        </w:trPr>
        <w:tc>
          <w:tcPr>
            <w:tcW w:w="650" w:type="dxa"/>
            <w:tcBorders>
              <w:top w:val="single" w:sz="4" w:space="0" w:color="auto"/>
              <w:left w:val="single" w:sz="4" w:space="0" w:color="auto"/>
              <w:bottom w:val="single" w:sz="4" w:space="0" w:color="auto"/>
            </w:tcBorders>
            <w:shd w:val="clear" w:color="auto" w:fill="FFFFFF"/>
            <w:vAlign w:val="center"/>
          </w:tcPr>
          <w:p w14:paraId="74057D7C"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4</w:t>
            </w:r>
          </w:p>
        </w:tc>
        <w:tc>
          <w:tcPr>
            <w:tcW w:w="3598" w:type="dxa"/>
            <w:tcBorders>
              <w:top w:val="single" w:sz="4" w:space="0" w:color="auto"/>
              <w:left w:val="single" w:sz="4" w:space="0" w:color="auto"/>
              <w:bottom w:val="single" w:sz="4" w:space="0" w:color="auto"/>
            </w:tcBorders>
            <w:shd w:val="clear" w:color="auto" w:fill="FFFFFF"/>
            <w:vAlign w:val="center"/>
          </w:tcPr>
          <w:p w14:paraId="11AC0692"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Р - 145Епифань - Куликово Поле</w:t>
            </w:r>
          </w:p>
        </w:tc>
        <w:tc>
          <w:tcPr>
            <w:tcW w:w="1134" w:type="dxa"/>
            <w:tcBorders>
              <w:top w:val="single" w:sz="4" w:space="0" w:color="auto"/>
              <w:left w:val="single" w:sz="4" w:space="0" w:color="auto"/>
              <w:bottom w:val="single" w:sz="4" w:space="0" w:color="auto"/>
            </w:tcBorders>
            <w:shd w:val="clear" w:color="auto" w:fill="FFFFFF"/>
            <w:vAlign w:val="center"/>
          </w:tcPr>
          <w:p w14:paraId="0F84C0B8"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IV</w:t>
            </w:r>
          </w:p>
        </w:tc>
        <w:tc>
          <w:tcPr>
            <w:tcW w:w="2196" w:type="dxa"/>
            <w:tcBorders>
              <w:top w:val="single" w:sz="4" w:space="0" w:color="auto"/>
              <w:left w:val="single" w:sz="4" w:space="0" w:color="auto"/>
              <w:bottom w:val="single" w:sz="4" w:space="0" w:color="auto"/>
            </w:tcBorders>
            <w:shd w:val="clear" w:color="auto" w:fill="FFFFFF"/>
            <w:vAlign w:val="center"/>
          </w:tcPr>
          <w:p w14:paraId="72E216BA"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6,0-7,0</w:t>
            </w:r>
          </w:p>
        </w:tc>
        <w:tc>
          <w:tcPr>
            <w:tcW w:w="2340" w:type="dxa"/>
            <w:tcBorders>
              <w:top w:val="single" w:sz="4" w:space="0" w:color="auto"/>
              <w:left w:val="single" w:sz="4" w:space="0" w:color="auto"/>
              <w:bottom w:val="single" w:sz="4" w:space="0" w:color="auto"/>
              <w:right w:val="single" w:sz="4" w:space="0" w:color="auto"/>
            </w:tcBorders>
            <w:shd w:val="clear" w:color="auto" w:fill="FFFFFF"/>
            <w:vAlign w:val="center"/>
          </w:tcPr>
          <w:p w14:paraId="668ECD23" w14:textId="77777777" w:rsidR="008738E7" w:rsidRPr="006A3285" w:rsidRDefault="008738E7" w:rsidP="0069731E">
            <w:pPr>
              <w:widowControl w:val="0"/>
              <w:suppressAutoHyphens w:val="0"/>
              <w:ind w:left="-293"/>
              <w:jc w:val="center"/>
              <w:rPr>
                <w:rFonts w:eastAsia="Arial Unicode MS" w:cs="Times New Roman"/>
                <w:color w:val="000000"/>
                <w:sz w:val="22"/>
                <w:szCs w:val="22"/>
                <w:lang w:eastAsia="ru-RU" w:bidi="ru-RU"/>
              </w:rPr>
            </w:pPr>
            <w:r w:rsidRPr="006A3285">
              <w:rPr>
                <w:rFonts w:eastAsia="Arial Unicode MS" w:cs="Times New Roman"/>
                <w:color w:val="000000"/>
                <w:sz w:val="22"/>
                <w:szCs w:val="22"/>
                <w:lang w:eastAsia="ru-RU" w:bidi="ru-RU"/>
              </w:rPr>
              <w:t>до 1000</w:t>
            </w:r>
          </w:p>
        </w:tc>
      </w:tr>
    </w:tbl>
    <w:p w14:paraId="0968E77B" w14:textId="77777777" w:rsidR="00167141" w:rsidRDefault="00167141" w:rsidP="00705666">
      <w:pPr>
        <w:jc w:val="center"/>
      </w:pPr>
    </w:p>
    <w:p w14:paraId="18851D59" w14:textId="77777777" w:rsidR="00705666" w:rsidRDefault="00167141" w:rsidP="00705666">
      <w:pPr>
        <w:jc w:val="center"/>
        <w:rPr>
          <w:rFonts w:eastAsia="Arial Unicode MS" w:cs="Times New Roman"/>
          <w:b/>
          <w:color w:val="000000"/>
          <w:lang w:eastAsia="ru-RU" w:bidi="ru-RU"/>
        </w:rPr>
      </w:pPr>
      <w:r w:rsidRPr="00167141">
        <w:rPr>
          <w:rFonts w:eastAsia="Arial Unicode MS" w:cs="Times New Roman"/>
          <w:b/>
          <w:color w:val="000000"/>
          <w:lang w:eastAsia="ru-RU" w:bidi="ru-RU"/>
        </w:rPr>
        <w:t>Транспортные инженерные сооружения</w:t>
      </w:r>
    </w:p>
    <w:tbl>
      <w:tblPr>
        <w:tblW w:w="9960" w:type="dxa"/>
        <w:tblInd w:w="-147" w:type="dxa"/>
        <w:tblLayout w:type="fixed"/>
        <w:tblCellMar>
          <w:left w:w="10" w:type="dxa"/>
          <w:right w:w="10" w:type="dxa"/>
        </w:tblCellMar>
        <w:tblLook w:val="0000" w:firstRow="0" w:lastRow="0" w:firstColumn="0" w:lastColumn="0" w:noHBand="0" w:noVBand="0"/>
      </w:tblPr>
      <w:tblGrid>
        <w:gridCol w:w="576"/>
        <w:gridCol w:w="1712"/>
        <w:gridCol w:w="2747"/>
        <w:gridCol w:w="1364"/>
        <w:gridCol w:w="1233"/>
        <w:gridCol w:w="2328"/>
      </w:tblGrid>
      <w:tr w:rsidR="00167141" w:rsidRPr="00167141" w14:paraId="3575878B" w14:textId="77777777" w:rsidTr="00E72772">
        <w:tc>
          <w:tcPr>
            <w:tcW w:w="576" w:type="dxa"/>
            <w:tcBorders>
              <w:top w:val="single" w:sz="4" w:space="0" w:color="auto"/>
              <w:left w:val="single" w:sz="4" w:space="0" w:color="auto"/>
            </w:tcBorders>
            <w:shd w:val="clear" w:color="auto" w:fill="FFFFFF"/>
            <w:vAlign w:val="center"/>
          </w:tcPr>
          <w:p w14:paraId="45C393A2" w14:textId="77777777" w:rsidR="00167141" w:rsidRPr="00167141" w:rsidRDefault="00167141" w:rsidP="00167141">
            <w:pPr>
              <w:widowControl w:val="0"/>
              <w:suppressAutoHyphens w:val="0"/>
              <w:jc w:val="center"/>
              <w:rPr>
                <w:rFonts w:eastAsia="Arial Unicode MS" w:cs="Times New Roman"/>
                <w:b/>
                <w:color w:val="000000"/>
                <w:lang w:eastAsia="ru-RU" w:bidi="ru-RU"/>
              </w:rPr>
            </w:pPr>
            <w:r w:rsidRPr="00167141">
              <w:rPr>
                <w:rFonts w:eastAsia="Arial Unicode MS" w:cs="Times New Roman"/>
                <w:b/>
                <w:color w:val="000000"/>
                <w:lang w:eastAsia="ru-RU" w:bidi="ru-RU"/>
              </w:rPr>
              <w:t>№п/п</w:t>
            </w:r>
          </w:p>
        </w:tc>
        <w:tc>
          <w:tcPr>
            <w:tcW w:w="1712" w:type="dxa"/>
            <w:tcBorders>
              <w:top w:val="single" w:sz="4" w:space="0" w:color="auto"/>
              <w:left w:val="single" w:sz="4" w:space="0" w:color="auto"/>
            </w:tcBorders>
            <w:shd w:val="clear" w:color="auto" w:fill="FFFFFF"/>
            <w:vAlign w:val="center"/>
          </w:tcPr>
          <w:p w14:paraId="7B037F72" w14:textId="77777777" w:rsidR="00167141" w:rsidRPr="00167141" w:rsidRDefault="00167141" w:rsidP="00E72772">
            <w:pPr>
              <w:widowControl w:val="0"/>
              <w:suppressAutoHyphens w:val="0"/>
              <w:jc w:val="center"/>
              <w:rPr>
                <w:rFonts w:eastAsia="Arial Unicode MS" w:cs="Times New Roman"/>
                <w:b/>
                <w:color w:val="000000"/>
                <w:lang w:eastAsia="ru-RU" w:bidi="ru-RU"/>
              </w:rPr>
            </w:pPr>
            <w:r w:rsidRPr="00167141">
              <w:rPr>
                <w:rFonts w:eastAsia="Arial Unicode MS" w:cs="Times New Roman"/>
                <w:b/>
                <w:color w:val="000000"/>
                <w:lang w:eastAsia="ru-RU" w:bidi="ru-RU"/>
              </w:rPr>
              <w:t>Сооружения</w:t>
            </w:r>
          </w:p>
        </w:tc>
        <w:tc>
          <w:tcPr>
            <w:tcW w:w="2747" w:type="dxa"/>
            <w:tcBorders>
              <w:top w:val="single" w:sz="4" w:space="0" w:color="auto"/>
              <w:left w:val="single" w:sz="4" w:space="0" w:color="auto"/>
            </w:tcBorders>
            <w:shd w:val="clear" w:color="auto" w:fill="FFFFFF"/>
            <w:vAlign w:val="center"/>
          </w:tcPr>
          <w:p w14:paraId="503D3133" w14:textId="77777777" w:rsidR="00167141" w:rsidRPr="00167141" w:rsidRDefault="00167141" w:rsidP="00167141">
            <w:pPr>
              <w:widowControl w:val="0"/>
              <w:suppressAutoHyphens w:val="0"/>
              <w:jc w:val="center"/>
              <w:rPr>
                <w:rFonts w:eastAsia="Arial Unicode MS" w:cs="Times New Roman"/>
                <w:b/>
                <w:color w:val="000000"/>
                <w:lang w:eastAsia="ru-RU" w:bidi="ru-RU"/>
              </w:rPr>
            </w:pPr>
            <w:r w:rsidRPr="00167141">
              <w:rPr>
                <w:rFonts w:eastAsia="Arial Unicode MS" w:cs="Times New Roman"/>
                <w:b/>
                <w:color w:val="000000"/>
                <w:lang w:eastAsia="ru-RU" w:bidi="ru-RU"/>
              </w:rPr>
              <w:t>Местоположение</w:t>
            </w:r>
          </w:p>
        </w:tc>
        <w:tc>
          <w:tcPr>
            <w:tcW w:w="1364" w:type="dxa"/>
            <w:tcBorders>
              <w:top w:val="single" w:sz="4" w:space="0" w:color="auto"/>
              <w:left w:val="single" w:sz="4" w:space="0" w:color="auto"/>
            </w:tcBorders>
            <w:shd w:val="clear" w:color="auto" w:fill="FFFFFF"/>
            <w:vAlign w:val="center"/>
          </w:tcPr>
          <w:p w14:paraId="569543DF" w14:textId="77777777" w:rsidR="00167141" w:rsidRPr="00167141" w:rsidRDefault="00167141" w:rsidP="00167141">
            <w:pPr>
              <w:widowControl w:val="0"/>
              <w:suppressAutoHyphens w:val="0"/>
              <w:jc w:val="center"/>
              <w:rPr>
                <w:rFonts w:eastAsia="Arial Unicode MS" w:cs="Times New Roman"/>
                <w:b/>
                <w:color w:val="000000"/>
                <w:lang w:eastAsia="ru-RU" w:bidi="ru-RU"/>
              </w:rPr>
            </w:pPr>
            <w:r w:rsidRPr="00167141">
              <w:rPr>
                <w:rFonts w:eastAsia="Arial Unicode MS" w:cs="Times New Roman"/>
                <w:b/>
                <w:color w:val="000000"/>
                <w:lang w:eastAsia="ru-RU" w:bidi="ru-RU"/>
              </w:rPr>
              <w:t>Ширина проезжей части</w:t>
            </w:r>
          </w:p>
        </w:tc>
        <w:tc>
          <w:tcPr>
            <w:tcW w:w="1233" w:type="dxa"/>
            <w:tcBorders>
              <w:top w:val="single" w:sz="4" w:space="0" w:color="auto"/>
              <w:left w:val="single" w:sz="4" w:space="0" w:color="auto"/>
            </w:tcBorders>
            <w:shd w:val="clear" w:color="auto" w:fill="FFFFFF"/>
            <w:vAlign w:val="center"/>
          </w:tcPr>
          <w:p w14:paraId="3759B3C1" w14:textId="77777777" w:rsidR="00167141" w:rsidRPr="00167141" w:rsidRDefault="00167141" w:rsidP="00167141">
            <w:pPr>
              <w:widowControl w:val="0"/>
              <w:suppressAutoHyphens w:val="0"/>
              <w:jc w:val="center"/>
              <w:rPr>
                <w:rFonts w:eastAsia="Arial Unicode MS" w:cs="Times New Roman"/>
                <w:b/>
                <w:color w:val="000000"/>
                <w:lang w:eastAsia="ru-RU" w:bidi="ru-RU"/>
              </w:rPr>
            </w:pPr>
            <w:r w:rsidRPr="00167141">
              <w:rPr>
                <w:rFonts w:eastAsia="Arial Unicode MS" w:cs="Times New Roman"/>
                <w:b/>
                <w:color w:val="000000"/>
                <w:lang w:eastAsia="ru-RU" w:bidi="ru-RU"/>
              </w:rPr>
              <w:t>Протяженность</w:t>
            </w:r>
          </w:p>
          <w:p w14:paraId="0751C29E" w14:textId="77777777" w:rsidR="00167141" w:rsidRPr="00167141" w:rsidRDefault="00167141" w:rsidP="00167141">
            <w:pPr>
              <w:widowControl w:val="0"/>
              <w:suppressAutoHyphens w:val="0"/>
              <w:jc w:val="center"/>
              <w:rPr>
                <w:rFonts w:eastAsia="Arial Unicode MS" w:cs="Times New Roman"/>
                <w:b/>
                <w:color w:val="000000"/>
                <w:lang w:eastAsia="ru-RU" w:bidi="ru-RU"/>
              </w:rPr>
            </w:pPr>
            <w:r w:rsidRPr="00167141">
              <w:rPr>
                <w:rFonts w:eastAsia="Arial Unicode MS" w:cs="Times New Roman"/>
                <w:b/>
                <w:color w:val="000000"/>
                <w:lang w:eastAsia="ru-RU" w:bidi="ru-RU"/>
              </w:rPr>
              <w:t>м</w:t>
            </w:r>
          </w:p>
        </w:tc>
        <w:tc>
          <w:tcPr>
            <w:tcW w:w="2328" w:type="dxa"/>
            <w:tcBorders>
              <w:top w:val="single" w:sz="4" w:space="0" w:color="auto"/>
              <w:left w:val="single" w:sz="4" w:space="0" w:color="auto"/>
              <w:right w:val="single" w:sz="4" w:space="0" w:color="auto"/>
            </w:tcBorders>
            <w:shd w:val="clear" w:color="auto" w:fill="FFFFFF"/>
            <w:vAlign w:val="center"/>
          </w:tcPr>
          <w:p w14:paraId="66A3D028" w14:textId="77777777" w:rsidR="00167141" w:rsidRPr="00167141" w:rsidRDefault="00167141" w:rsidP="00167141">
            <w:pPr>
              <w:widowControl w:val="0"/>
              <w:suppressAutoHyphens w:val="0"/>
              <w:jc w:val="center"/>
              <w:rPr>
                <w:rFonts w:eastAsia="Arial Unicode MS" w:cs="Times New Roman"/>
                <w:b/>
                <w:color w:val="000000"/>
                <w:lang w:eastAsia="ru-RU" w:bidi="ru-RU"/>
              </w:rPr>
            </w:pPr>
            <w:r w:rsidRPr="00167141">
              <w:rPr>
                <w:rFonts w:eastAsia="Arial Unicode MS" w:cs="Times New Roman"/>
                <w:b/>
                <w:color w:val="000000"/>
                <w:lang w:eastAsia="ru-RU" w:bidi="ru-RU"/>
              </w:rPr>
              <w:t>Техническое состояние</w:t>
            </w:r>
          </w:p>
        </w:tc>
      </w:tr>
      <w:tr w:rsidR="00167141" w:rsidRPr="00167141" w14:paraId="5E63C573" w14:textId="77777777" w:rsidTr="00E72772">
        <w:tc>
          <w:tcPr>
            <w:tcW w:w="576" w:type="dxa"/>
            <w:tcBorders>
              <w:top w:val="single" w:sz="4" w:space="0" w:color="auto"/>
              <w:left w:val="single" w:sz="4" w:space="0" w:color="auto"/>
            </w:tcBorders>
            <w:shd w:val="clear" w:color="auto" w:fill="FFFFFF"/>
            <w:vAlign w:val="center"/>
          </w:tcPr>
          <w:p w14:paraId="78DDA061"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1</w:t>
            </w:r>
          </w:p>
        </w:tc>
        <w:tc>
          <w:tcPr>
            <w:tcW w:w="1712" w:type="dxa"/>
            <w:tcBorders>
              <w:top w:val="single" w:sz="4" w:space="0" w:color="auto"/>
              <w:left w:val="single" w:sz="4" w:space="0" w:color="auto"/>
            </w:tcBorders>
            <w:shd w:val="clear" w:color="auto" w:fill="FFFFFF"/>
            <w:vAlign w:val="center"/>
          </w:tcPr>
          <w:p w14:paraId="695EB4FA"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Мост</w:t>
            </w:r>
          </w:p>
        </w:tc>
        <w:tc>
          <w:tcPr>
            <w:tcW w:w="2747" w:type="dxa"/>
            <w:tcBorders>
              <w:top w:val="single" w:sz="4" w:space="0" w:color="auto"/>
              <w:left w:val="single" w:sz="4" w:space="0" w:color="auto"/>
            </w:tcBorders>
            <w:shd w:val="clear" w:color="auto" w:fill="FFFFFF"/>
            <w:vAlign w:val="center"/>
          </w:tcPr>
          <w:p w14:paraId="7151D1E1"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р. Дон, п. Епифань</w:t>
            </w:r>
          </w:p>
        </w:tc>
        <w:tc>
          <w:tcPr>
            <w:tcW w:w="1364" w:type="dxa"/>
            <w:tcBorders>
              <w:top w:val="single" w:sz="4" w:space="0" w:color="auto"/>
              <w:left w:val="single" w:sz="4" w:space="0" w:color="auto"/>
            </w:tcBorders>
            <w:shd w:val="clear" w:color="auto" w:fill="FFFFFF"/>
            <w:vAlign w:val="center"/>
          </w:tcPr>
          <w:p w14:paraId="6AED96A1"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12</w:t>
            </w:r>
          </w:p>
        </w:tc>
        <w:tc>
          <w:tcPr>
            <w:tcW w:w="1233" w:type="dxa"/>
            <w:tcBorders>
              <w:top w:val="single" w:sz="4" w:space="0" w:color="auto"/>
              <w:left w:val="single" w:sz="4" w:space="0" w:color="auto"/>
            </w:tcBorders>
            <w:shd w:val="clear" w:color="auto" w:fill="FFFFFF"/>
            <w:vAlign w:val="center"/>
          </w:tcPr>
          <w:p w14:paraId="37B87BED"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70</w:t>
            </w:r>
          </w:p>
        </w:tc>
        <w:tc>
          <w:tcPr>
            <w:tcW w:w="2328" w:type="dxa"/>
            <w:tcBorders>
              <w:top w:val="single" w:sz="4" w:space="0" w:color="auto"/>
              <w:left w:val="single" w:sz="4" w:space="0" w:color="auto"/>
              <w:right w:val="single" w:sz="4" w:space="0" w:color="auto"/>
            </w:tcBorders>
            <w:shd w:val="clear" w:color="auto" w:fill="FFFFFF"/>
            <w:vAlign w:val="center"/>
          </w:tcPr>
          <w:p w14:paraId="3B76FA0E"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Удовлетворительное</w:t>
            </w:r>
          </w:p>
        </w:tc>
      </w:tr>
      <w:tr w:rsidR="00167141" w:rsidRPr="00167141" w14:paraId="5AD2324F" w14:textId="77777777" w:rsidTr="00E72772">
        <w:tc>
          <w:tcPr>
            <w:tcW w:w="576" w:type="dxa"/>
            <w:tcBorders>
              <w:top w:val="single" w:sz="4" w:space="0" w:color="auto"/>
              <w:left w:val="single" w:sz="4" w:space="0" w:color="auto"/>
            </w:tcBorders>
            <w:shd w:val="clear" w:color="auto" w:fill="FFFFFF"/>
            <w:vAlign w:val="center"/>
          </w:tcPr>
          <w:p w14:paraId="349AA8DE"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2</w:t>
            </w:r>
          </w:p>
        </w:tc>
        <w:tc>
          <w:tcPr>
            <w:tcW w:w="1712" w:type="dxa"/>
            <w:tcBorders>
              <w:top w:val="single" w:sz="4" w:space="0" w:color="auto"/>
              <w:left w:val="single" w:sz="4" w:space="0" w:color="auto"/>
            </w:tcBorders>
            <w:shd w:val="clear" w:color="auto" w:fill="FFFFFF"/>
            <w:vAlign w:val="center"/>
          </w:tcPr>
          <w:p w14:paraId="2C4D0931"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Мост</w:t>
            </w:r>
          </w:p>
        </w:tc>
        <w:tc>
          <w:tcPr>
            <w:tcW w:w="2747" w:type="dxa"/>
            <w:tcBorders>
              <w:top w:val="single" w:sz="4" w:space="0" w:color="auto"/>
              <w:left w:val="single" w:sz="4" w:space="0" w:color="auto"/>
            </w:tcBorders>
            <w:shd w:val="clear" w:color="auto" w:fill="FFFFFF"/>
            <w:vAlign w:val="center"/>
          </w:tcPr>
          <w:p w14:paraId="22666DA7"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р. Дон, д. Муравлянка</w:t>
            </w:r>
          </w:p>
        </w:tc>
        <w:tc>
          <w:tcPr>
            <w:tcW w:w="1364" w:type="dxa"/>
            <w:tcBorders>
              <w:top w:val="single" w:sz="4" w:space="0" w:color="auto"/>
              <w:left w:val="single" w:sz="4" w:space="0" w:color="auto"/>
            </w:tcBorders>
            <w:shd w:val="clear" w:color="auto" w:fill="FFFFFF"/>
            <w:vAlign w:val="center"/>
          </w:tcPr>
          <w:p w14:paraId="4E8952C5"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12</w:t>
            </w:r>
          </w:p>
        </w:tc>
        <w:tc>
          <w:tcPr>
            <w:tcW w:w="1233" w:type="dxa"/>
            <w:tcBorders>
              <w:top w:val="single" w:sz="4" w:space="0" w:color="auto"/>
              <w:left w:val="single" w:sz="4" w:space="0" w:color="auto"/>
            </w:tcBorders>
            <w:shd w:val="clear" w:color="auto" w:fill="FFFFFF"/>
            <w:vAlign w:val="center"/>
          </w:tcPr>
          <w:p w14:paraId="053924C4"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80</w:t>
            </w:r>
          </w:p>
        </w:tc>
        <w:tc>
          <w:tcPr>
            <w:tcW w:w="2328" w:type="dxa"/>
            <w:tcBorders>
              <w:top w:val="single" w:sz="4" w:space="0" w:color="auto"/>
              <w:left w:val="single" w:sz="4" w:space="0" w:color="auto"/>
              <w:right w:val="single" w:sz="4" w:space="0" w:color="auto"/>
            </w:tcBorders>
            <w:shd w:val="clear" w:color="auto" w:fill="FFFFFF"/>
            <w:vAlign w:val="center"/>
          </w:tcPr>
          <w:p w14:paraId="7C441478"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Удовлетворительное.</w:t>
            </w:r>
          </w:p>
        </w:tc>
      </w:tr>
      <w:tr w:rsidR="00167141" w:rsidRPr="00167141" w14:paraId="74EE8722" w14:textId="77777777" w:rsidTr="00E72772">
        <w:tc>
          <w:tcPr>
            <w:tcW w:w="576" w:type="dxa"/>
            <w:tcBorders>
              <w:top w:val="single" w:sz="4" w:space="0" w:color="auto"/>
              <w:left w:val="single" w:sz="4" w:space="0" w:color="auto"/>
            </w:tcBorders>
            <w:shd w:val="clear" w:color="auto" w:fill="FFFFFF"/>
            <w:vAlign w:val="center"/>
          </w:tcPr>
          <w:p w14:paraId="4CE0DE22"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3</w:t>
            </w:r>
          </w:p>
        </w:tc>
        <w:tc>
          <w:tcPr>
            <w:tcW w:w="1712" w:type="dxa"/>
            <w:tcBorders>
              <w:top w:val="single" w:sz="4" w:space="0" w:color="auto"/>
              <w:left w:val="single" w:sz="4" w:space="0" w:color="auto"/>
            </w:tcBorders>
            <w:shd w:val="clear" w:color="auto" w:fill="FFFFFF"/>
            <w:vAlign w:val="center"/>
          </w:tcPr>
          <w:p w14:paraId="69B6AB98"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Мост</w:t>
            </w:r>
          </w:p>
        </w:tc>
        <w:tc>
          <w:tcPr>
            <w:tcW w:w="2747" w:type="dxa"/>
            <w:tcBorders>
              <w:top w:val="single" w:sz="4" w:space="0" w:color="auto"/>
              <w:left w:val="single" w:sz="4" w:space="0" w:color="auto"/>
            </w:tcBorders>
            <w:shd w:val="clear" w:color="auto" w:fill="FFFFFF"/>
            <w:vAlign w:val="center"/>
          </w:tcPr>
          <w:p w14:paraId="1FE1DFFB"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р. Дон, автодорога70к-181</w:t>
            </w:r>
          </w:p>
        </w:tc>
        <w:tc>
          <w:tcPr>
            <w:tcW w:w="1364" w:type="dxa"/>
            <w:tcBorders>
              <w:top w:val="single" w:sz="4" w:space="0" w:color="auto"/>
              <w:left w:val="single" w:sz="4" w:space="0" w:color="auto"/>
            </w:tcBorders>
            <w:shd w:val="clear" w:color="auto" w:fill="FFFFFF"/>
            <w:vAlign w:val="center"/>
          </w:tcPr>
          <w:p w14:paraId="375A5A07"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12</w:t>
            </w:r>
          </w:p>
        </w:tc>
        <w:tc>
          <w:tcPr>
            <w:tcW w:w="1233" w:type="dxa"/>
            <w:tcBorders>
              <w:top w:val="single" w:sz="4" w:space="0" w:color="auto"/>
              <w:left w:val="single" w:sz="4" w:space="0" w:color="auto"/>
            </w:tcBorders>
            <w:shd w:val="clear" w:color="auto" w:fill="FFFFFF"/>
            <w:vAlign w:val="center"/>
          </w:tcPr>
          <w:p w14:paraId="203CA113"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70</w:t>
            </w:r>
          </w:p>
        </w:tc>
        <w:tc>
          <w:tcPr>
            <w:tcW w:w="2328" w:type="dxa"/>
            <w:tcBorders>
              <w:top w:val="single" w:sz="4" w:space="0" w:color="auto"/>
              <w:left w:val="single" w:sz="4" w:space="0" w:color="auto"/>
              <w:right w:val="single" w:sz="4" w:space="0" w:color="auto"/>
            </w:tcBorders>
            <w:shd w:val="clear" w:color="auto" w:fill="FFFFFF"/>
            <w:vAlign w:val="center"/>
          </w:tcPr>
          <w:p w14:paraId="50FC2A45"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Удовлетворительное</w:t>
            </w:r>
          </w:p>
        </w:tc>
      </w:tr>
      <w:tr w:rsidR="00167141" w:rsidRPr="00167141" w14:paraId="30AB3ED4" w14:textId="77777777" w:rsidTr="00E72772">
        <w:tc>
          <w:tcPr>
            <w:tcW w:w="576" w:type="dxa"/>
            <w:tcBorders>
              <w:top w:val="single" w:sz="4" w:space="0" w:color="auto"/>
              <w:left w:val="single" w:sz="4" w:space="0" w:color="auto"/>
            </w:tcBorders>
            <w:shd w:val="clear" w:color="auto" w:fill="FFFFFF"/>
            <w:vAlign w:val="center"/>
          </w:tcPr>
          <w:p w14:paraId="7DC31D08"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4</w:t>
            </w:r>
          </w:p>
        </w:tc>
        <w:tc>
          <w:tcPr>
            <w:tcW w:w="1712" w:type="dxa"/>
            <w:tcBorders>
              <w:top w:val="single" w:sz="4" w:space="0" w:color="auto"/>
              <w:left w:val="single" w:sz="4" w:space="0" w:color="auto"/>
            </w:tcBorders>
            <w:shd w:val="clear" w:color="auto" w:fill="FFFFFF"/>
            <w:vAlign w:val="center"/>
          </w:tcPr>
          <w:p w14:paraId="413DBB82"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Мост</w:t>
            </w:r>
          </w:p>
        </w:tc>
        <w:tc>
          <w:tcPr>
            <w:tcW w:w="2747" w:type="dxa"/>
            <w:tcBorders>
              <w:top w:val="single" w:sz="4" w:space="0" w:color="auto"/>
              <w:left w:val="single" w:sz="4" w:space="0" w:color="auto"/>
            </w:tcBorders>
            <w:shd w:val="clear" w:color="auto" w:fill="FFFFFF"/>
            <w:vAlign w:val="center"/>
          </w:tcPr>
          <w:p w14:paraId="784F50F3"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р. Дон, д. Устье</w:t>
            </w:r>
          </w:p>
        </w:tc>
        <w:tc>
          <w:tcPr>
            <w:tcW w:w="1364" w:type="dxa"/>
            <w:tcBorders>
              <w:top w:val="single" w:sz="4" w:space="0" w:color="auto"/>
              <w:left w:val="single" w:sz="4" w:space="0" w:color="auto"/>
            </w:tcBorders>
            <w:shd w:val="clear" w:color="auto" w:fill="FFFFFF"/>
            <w:vAlign w:val="center"/>
          </w:tcPr>
          <w:p w14:paraId="15E17B9B"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10</w:t>
            </w:r>
          </w:p>
        </w:tc>
        <w:tc>
          <w:tcPr>
            <w:tcW w:w="1233" w:type="dxa"/>
            <w:tcBorders>
              <w:top w:val="single" w:sz="4" w:space="0" w:color="auto"/>
              <w:left w:val="single" w:sz="4" w:space="0" w:color="auto"/>
            </w:tcBorders>
            <w:shd w:val="clear" w:color="auto" w:fill="FFFFFF"/>
            <w:vAlign w:val="center"/>
          </w:tcPr>
          <w:p w14:paraId="064FB092"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80</w:t>
            </w:r>
          </w:p>
        </w:tc>
        <w:tc>
          <w:tcPr>
            <w:tcW w:w="2328" w:type="dxa"/>
            <w:tcBorders>
              <w:top w:val="single" w:sz="4" w:space="0" w:color="auto"/>
              <w:left w:val="single" w:sz="4" w:space="0" w:color="auto"/>
              <w:right w:val="single" w:sz="4" w:space="0" w:color="auto"/>
            </w:tcBorders>
            <w:shd w:val="clear" w:color="auto" w:fill="FFFFFF"/>
            <w:vAlign w:val="center"/>
          </w:tcPr>
          <w:p w14:paraId="3A357A8D"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Удовлетворительное</w:t>
            </w:r>
          </w:p>
        </w:tc>
      </w:tr>
      <w:tr w:rsidR="00167141" w:rsidRPr="00167141" w14:paraId="0C0222C7" w14:textId="77777777" w:rsidTr="00E72772">
        <w:tc>
          <w:tcPr>
            <w:tcW w:w="576" w:type="dxa"/>
            <w:tcBorders>
              <w:top w:val="single" w:sz="4" w:space="0" w:color="auto"/>
              <w:left w:val="single" w:sz="4" w:space="0" w:color="auto"/>
              <w:bottom w:val="single" w:sz="4" w:space="0" w:color="auto"/>
            </w:tcBorders>
            <w:shd w:val="clear" w:color="auto" w:fill="FFFFFF"/>
            <w:vAlign w:val="center"/>
          </w:tcPr>
          <w:p w14:paraId="3496090F"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5</w:t>
            </w:r>
          </w:p>
        </w:tc>
        <w:tc>
          <w:tcPr>
            <w:tcW w:w="1712" w:type="dxa"/>
            <w:tcBorders>
              <w:top w:val="single" w:sz="4" w:space="0" w:color="auto"/>
              <w:left w:val="single" w:sz="4" w:space="0" w:color="auto"/>
              <w:bottom w:val="single" w:sz="4" w:space="0" w:color="auto"/>
            </w:tcBorders>
            <w:shd w:val="clear" w:color="auto" w:fill="FFFFFF"/>
            <w:vAlign w:val="center"/>
          </w:tcPr>
          <w:p w14:paraId="7AE64735"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Мост</w:t>
            </w:r>
          </w:p>
        </w:tc>
        <w:tc>
          <w:tcPr>
            <w:tcW w:w="2747" w:type="dxa"/>
            <w:tcBorders>
              <w:top w:val="single" w:sz="4" w:space="0" w:color="auto"/>
              <w:left w:val="single" w:sz="4" w:space="0" w:color="auto"/>
              <w:bottom w:val="single" w:sz="4" w:space="0" w:color="auto"/>
            </w:tcBorders>
            <w:shd w:val="clear" w:color="auto" w:fill="FFFFFF"/>
            <w:vAlign w:val="center"/>
          </w:tcPr>
          <w:p w14:paraId="6F46B662"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р. Дягтярка, п. Молоденки</w:t>
            </w:r>
          </w:p>
        </w:tc>
        <w:tc>
          <w:tcPr>
            <w:tcW w:w="1364" w:type="dxa"/>
            <w:tcBorders>
              <w:top w:val="single" w:sz="4" w:space="0" w:color="auto"/>
              <w:left w:val="single" w:sz="4" w:space="0" w:color="auto"/>
              <w:bottom w:val="single" w:sz="4" w:space="0" w:color="auto"/>
            </w:tcBorders>
            <w:shd w:val="clear" w:color="auto" w:fill="FFFFFF"/>
            <w:vAlign w:val="center"/>
          </w:tcPr>
          <w:p w14:paraId="06CFD0CE"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10</w:t>
            </w:r>
          </w:p>
        </w:tc>
        <w:tc>
          <w:tcPr>
            <w:tcW w:w="1233" w:type="dxa"/>
            <w:tcBorders>
              <w:top w:val="single" w:sz="4" w:space="0" w:color="auto"/>
              <w:left w:val="single" w:sz="4" w:space="0" w:color="auto"/>
              <w:bottom w:val="single" w:sz="4" w:space="0" w:color="auto"/>
            </w:tcBorders>
            <w:shd w:val="clear" w:color="auto" w:fill="FFFFFF"/>
            <w:vAlign w:val="center"/>
          </w:tcPr>
          <w:p w14:paraId="6D8A2468"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60</w:t>
            </w:r>
          </w:p>
        </w:tc>
        <w:tc>
          <w:tcPr>
            <w:tcW w:w="2328" w:type="dxa"/>
            <w:tcBorders>
              <w:top w:val="single" w:sz="4" w:space="0" w:color="auto"/>
              <w:left w:val="single" w:sz="4" w:space="0" w:color="auto"/>
              <w:bottom w:val="single" w:sz="4" w:space="0" w:color="auto"/>
              <w:right w:val="single" w:sz="4" w:space="0" w:color="auto"/>
            </w:tcBorders>
            <w:shd w:val="clear" w:color="auto" w:fill="FFFFFF"/>
            <w:vAlign w:val="center"/>
          </w:tcPr>
          <w:p w14:paraId="67A3A51C" w14:textId="77777777" w:rsidR="00167141" w:rsidRPr="00167141" w:rsidRDefault="00167141" w:rsidP="00167141">
            <w:pPr>
              <w:widowControl w:val="0"/>
              <w:suppressAutoHyphens w:val="0"/>
              <w:jc w:val="center"/>
              <w:rPr>
                <w:rFonts w:eastAsia="Arial Unicode MS" w:cs="Times New Roman"/>
                <w:color w:val="000000"/>
                <w:lang w:eastAsia="ru-RU" w:bidi="ru-RU"/>
              </w:rPr>
            </w:pPr>
            <w:r w:rsidRPr="00167141">
              <w:rPr>
                <w:rFonts w:eastAsia="Arial Unicode MS" w:cs="Times New Roman"/>
                <w:color w:val="000000"/>
                <w:lang w:eastAsia="ru-RU" w:bidi="ru-RU"/>
              </w:rPr>
              <w:t>Удовлетворительное</w:t>
            </w:r>
          </w:p>
        </w:tc>
      </w:tr>
    </w:tbl>
    <w:p w14:paraId="48FCEC95" w14:textId="77777777" w:rsidR="00167141" w:rsidRDefault="00167141" w:rsidP="00705666">
      <w:pPr>
        <w:jc w:val="center"/>
        <w:rPr>
          <w:rFonts w:eastAsia="Arial Unicode MS" w:cs="Times New Roman"/>
          <w:b/>
          <w:color w:val="000000"/>
          <w:lang w:eastAsia="ru-RU" w:bidi="ru-RU"/>
        </w:rPr>
      </w:pPr>
    </w:p>
    <w:p w14:paraId="2A0CE420" w14:textId="77777777" w:rsidR="008738E7" w:rsidRPr="002D7F6F" w:rsidRDefault="008738E7" w:rsidP="00E72772">
      <w:pPr>
        <w:widowControl w:val="0"/>
        <w:suppressAutoHyphens w:val="0"/>
        <w:ind w:firstLine="425"/>
        <w:jc w:val="both"/>
        <w:rPr>
          <w:rFonts w:eastAsia="Arial Unicode MS" w:cs="Times New Roman"/>
          <w:color w:val="000000"/>
          <w:lang w:eastAsia="ru-RU" w:bidi="ru-RU"/>
        </w:rPr>
      </w:pPr>
      <w:r w:rsidRPr="002D7F6F">
        <w:rPr>
          <w:rFonts w:eastAsia="Arial Unicode MS" w:cs="Times New Roman"/>
          <w:color w:val="000000"/>
          <w:lang w:eastAsia="ru-RU" w:bidi="ru-RU"/>
        </w:rPr>
        <w:t>Анализ данных показывает рост автомобилизации населения, несмотря на убыль населения, количество легковых автомобилей продолжает расти.</w:t>
      </w:r>
    </w:p>
    <w:p w14:paraId="4B986ADA" w14:textId="77777777" w:rsidR="008738E7" w:rsidRPr="002D7F6F" w:rsidRDefault="008738E7" w:rsidP="00E72772">
      <w:pPr>
        <w:widowControl w:val="0"/>
        <w:suppressAutoHyphens w:val="0"/>
        <w:ind w:firstLine="425"/>
        <w:jc w:val="both"/>
        <w:rPr>
          <w:rFonts w:eastAsia="Arial Unicode MS" w:cs="Times New Roman"/>
          <w:color w:val="000000"/>
          <w:lang w:eastAsia="ru-RU" w:bidi="ru-RU"/>
        </w:rPr>
      </w:pPr>
      <w:r w:rsidRPr="002D7F6F">
        <w:rPr>
          <w:rFonts w:eastAsia="Arial Unicode MS" w:cs="Times New Roman"/>
          <w:color w:val="000000"/>
          <w:lang w:eastAsia="ru-RU" w:bidi="ru-RU"/>
        </w:rPr>
        <w:t>Хранение легковых автомобилей индивидуальных владельцев осуществляется преимущественно в одноэтажных гаражах боксового типа.</w:t>
      </w:r>
    </w:p>
    <w:p w14:paraId="3148151F" w14:textId="77777777" w:rsidR="008738E7" w:rsidRDefault="008738E7" w:rsidP="00E72772">
      <w:pPr>
        <w:widowControl w:val="0"/>
        <w:suppressAutoHyphens w:val="0"/>
        <w:ind w:firstLine="425"/>
        <w:jc w:val="both"/>
        <w:rPr>
          <w:rFonts w:eastAsia="Arial Unicode MS" w:cs="Times New Roman"/>
          <w:color w:val="000000"/>
          <w:lang w:eastAsia="ru-RU" w:bidi="ru-RU"/>
        </w:rPr>
      </w:pPr>
      <w:r w:rsidRPr="002D7F6F">
        <w:rPr>
          <w:rFonts w:eastAsia="Arial Unicode MS" w:cs="Times New Roman"/>
          <w:color w:val="000000"/>
          <w:lang w:eastAsia="ru-RU" w:bidi="ru-RU"/>
        </w:rPr>
        <w:t>Существующее парковочное пространство на территории Кимовского района оценивается в 10 000 машино-мест, что говорит об отсутствии дефицита мест хранения индивидуального транспорта.</w:t>
      </w:r>
    </w:p>
    <w:p w14:paraId="355F1DA1" w14:textId="77777777" w:rsidR="008738E7" w:rsidRPr="002D7F6F" w:rsidRDefault="008738E7" w:rsidP="008738E7">
      <w:pPr>
        <w:widowControl w:val="0"/>
        <w:suppressAutoHyphens w:val="0"/>
        <w:spacing w:after="120"/>
        <w:ind w:left="567" w:firstLine="425"/>
        <w:jc w:val="center"/>
        <w:rPr>
          <w:rFonts w:eastAsia="Arial Unicode MS" w:cs="Times New Roman"/>
          <w:color w:val="000000"/>
          <w:lang w:eastAsia="ru-RU" w:bidi="ru-RU"/>
        </w:rPr>
      </w:pPr>
      <w:r w:rsidRPr="003149E9">
        <w:rPr>
          <w:rFonts w:eastAsia="Arial Unicode MS" w:cs="Times New Roman"/>
          <w:b/>
          <w:color w:val="000000"/>
          <w:lang w:eastAsia="ru-RU" w:bidi="ru-RU"/>
        </w:rPr>
        <w:t>Прогноз развития дорожной сети</w:t>
      </w:r>
      <w:r>
        <w:rPr>
          <w:rFonts w:eastAsia="Arial Unicode MS" w:cs="Times New Roman"/>
          <w:b/>
          <w:color w:val="000000"/>
          <w:lang w:eastAsia="ru-RU" w:bidi="ru-RU"/>
        </w:rPr>
        <w:t>.</w:t>
      </w:r>
    </w:p>
    <w:tbl>
      <w:tblPr>
        <w:tblW w:w="0" w:type="auto"/>
        <w:jc w:val="center"/>
        <w:tblLayout w:type="fixed"/>
        <w:tblCellMar>
          <w:left w:w="10" w:type="dxa"/>
          <w:right w:w="10" w:type="dxa"/>
        </w:tblCellMar>
        <w:tblLook w:val="0000" w:firstRow="0" w:lastRow="0" w:firstColumn="0" w:lastColumn="0" w:noHBand="0" w:noVBand="0"/>
      </w:tblPr>
      <w:tblGrid>
        <w:gridCol w:w="562"/>
        <w:gridCol w:w="4395"/>
        <w:gridCol w:w="808"/>
        <w:gridCol w:w="850"/>
        <w:gridCol w:w="993"/>
        <w:gridCol w:w="992"/>
      </w:tblGrid>
      <w:tr w:rsidR="008738E7" w:rsidRPr="00167141" w14:paraId="7C2D5EDB" w14:textId="77777777" w:rsidTr="0069731E">
        <w:trPr>
          <w:jc w:val="center"/>
        </w:trPr>
        <w:tc>
          <w:tcPr>
            <w:tcW w:w="562" w:type="dxa"/>
            <w:tcBorders>
              <w:top w:val="single" w:sz="4" w:space="0" w:color="auto"/>
              <w:left w:val="single" w:sz="4" w:space="0" w:color="auto"/>
            </w:tcBorders>
            <w:shd w:val="clear" w:color="auto" w:fill="FFFFFF"/>
            <w:vAlign w:val="center"/>
          </w:tcPr>
          <w:p w14:paraId="1D007B63" w14:textId="77777777" w:rsidR="008738E7" w:rsidRPr="00167141" w:rsidRDefault="008738E7" w:rsidP="0069731E">
            <w:pPr>
              <w:widowControl w:val="0"/>
              <w:suppressAutoHyphens w:val="0"/>
              <w:spacing w:after="60" w:line="220" w:lineRule="exact"/>
              <w:jc w:val="center"/>
              <w:rPr>
                <w:rFonts w:eastAsia="Arial Unicode MS" w:cs="Times New Roman"/>
                <w:b/>
                <w:color w:val="000000"/>
                <w:sz w:val="20"/>
                <w:szCs w:val="20"/>
                <w:lang w:eastAsia="ru-RU" w:bidi="ru-RU"/>
              </w:rPr>
            </w:pPr>
            <w:r w:rsidRPr="00167141">
              <w:rPr>
                <w:rFonts w:eastAsia="Arial Unicode MS" w:cs="Times New Roman"/>
                <w:b/>
                <w:color w:val="000000"/>
                <w:sz w:val="20"/>
                <w:szCs w:val="20"/>
                <w:lang w:eastAsia="ru-RU" w:bidi="ru-RU"/>
              </w:rPr>
              <w:t>№ п/п</w:t>
            </w:r>
          </w:p>
        </w:tc>
        <w:tc>
          <w:tcPr>
            <w:tcW w:w="4395" w:type="dxa"/>
            <w:tcBorders>
              <w:top w:val="single" w:sz="4" w:space="0" w:color="auto"/>
              <w:left w:val="single" w:sz="4" w:space="0" w:color="auto"/>
            </w:tcBorders>
            <w:shd w:val="clear" w:color="auto" w:fill="FFFFFF"/>
            <w:vAlign w:val="center"/>
          </w:tcPr>
          <w:p w14:paraId="368A4CE6" w14:textId="77777777" w:rsidR="008738E7" w:rsidRPr="00167141" w:rsidRDefault="008738E7" w:rsidP="0069731E">
            <w:pPr>
              <w:widowControl w:val="0"/>
              <w:suppressAutoHyphens w:val="0"/>
              <w:spacing w:line="220" w:lineRule="exact"/>
              <w:jc w:val="center"/>
              <w:rPr>
                <w:rFonts w:eastAsia="Arial Unicode MS" w:cs="Times New Roman"/>
                <w:b/>
                <w:color w:val="000000"/>
                <w:sz w:val="20"/>
                <w:szCs w:val="20"/>
                <w:lang w:eastAsia="ru-RU" w:bidi="ru-RU"/>
              </w:rPr>
            </w:pPr>
            <w:r w:rsidRPr="00167141">
              <w:rPr>
                <w:rFonts w:eastAsia="Arial Unicode MS" w:cs="Times New Roman"/>
                <w:b/>
                <w:color w:val="000000"/>
                <w:sz w:val="20"/>
                <w:szCs w:val="20"/>
                <w:lang w:eastAsia="ru-RU" w:bidi="ru-RU"/>
              </w:rPr>
              <w:t>Показатели</w:t>
            </w:r>
          </w:p>
        </w:tc>
        <w:tc>
          <w:tcPr>
            <w:tcW w:w="808" w:type="dxa"/>
            <w:tcBorders>
              <w:top w:val="single" w:sz="4" w:space="0" w:color="auto"/>
              <w:left w:val="single" w:sz="4" w:space="0" w:color="auto"/>
            </w:tcBorders>
            <w:shd w:val="clear" w:color="auto" w:fill="FFFFFF"/>
            <w:vAlign w:val="center"/>
          </w:tcPr>
          <w:p w14:paraId="72B4D56A" w14:textId="77777777" w:rsidR="008738E7" w:rsidRPr="00167141" w:rsidRDefault="008738E7" w:rsidP="0069731E">
            <w:pPr>
              <w:widowControl w:val="0"/>
              <w:suppressAutoHyphens w:val="0"/>
              <w:spacing w:line="220" w:lineRule="exact"/>
              <w:jc w:val="center"/>
              <w:rPr>
                <w:rFonts w:eastAsia="Arial Unicode MS" w:cs="Times New Roman"/>
                <w:b/>
                <w:color w:val="000000"/>
                <w:sz w:val="20"/>
                <w:szCs w:val="20"/>
                <w:lang w:eastAsia="ru-RU" w:bidi="ru-RU"/>
              </w:rPr>
            </w:pPr>
            <w:r w:rsidRPr="00167141">
              <w:rPr>
                <w:rFonts w:eastAsia="Arial Unicode MS" w:cs="Times New Roman"/>
                <w:b/>
                <w:color w:val="000000"/>
                <w:sz w:val="20"/>
                <w:szCs w:val="20"/>
                <w:lang w:eastAsia="ru-RU" w:bidi="ru-RU"/>
              </w:rPr>
              <w:t>Ед. изм.</w:t>
            </w:r>
          </w:p>
        </w:tc>
        <w:tc>
          <w:tcPr>
            <w:tcW w:w="850" w:type="dxa"/>
            <w:tcBorders>
              <w:top w:val="single" w:sz="4" w:space="0" w:color="auto"/>
              <w:left w:val="single" w:sz="4" w:space="0" w:color="auto"/>
            </w:tcBorders>
            <w:shd w:val="clear" w:color="auto" w:fill="FFFFFF"/>
            <w:vAlign w:val="center"/>
          </w:tcPr>
          <w:p w14:paraId="1E6C36C0" w14:textId="77777777" w:rsidR="008738E7" w:rsidRPr="00167141" w:rsidRDefault="008738E7" w:rsidP="0069731E">
            <w:pPr>
              <w:widowControl w:val="0"/>
              <w:suppressAutoHyphens w:val="0"/>
              <w:spacing w:line="220" w:lineRule="exact"/>
              <w:ind w:left="180"/>
              <w:jc w:val="center"/>
              <w:rPr>
                <w:rFonts w:eastAsia="Arial Unicode MS" w:cs="Times New Roman"/>
                <w:b/>
                <w:color w:val="000000"/>
                <w:sz w:val="20"/>
                <w:szCs w:val="20"/>
                <w:lang w:eastAsia="ru-RU" w:bidi="ru-RU"/>
              </w:rPr>
            </w:pPr>
            <w:r w:rsidRPr="00167141">
              <w:rPr>
                <w:rFonts w:eastAsia="Arial Unicode MS" w:cs="Times New Roman"/>
                <w:b/>
                <w:color w:val="000000"/>
                <w:sz w:val="20"/>
                <w:szCs w:val="20"/>
                <w:lang w:eastAsia="ru-RU" w:bidi="ru-RU"/>
              </w:rPr>
              <w:t>2017 г.</w:t>
            </w:r>
          </w:p>
        </w:tc>
        <w:tc>
          <w:tcPr>
            <w:tcW w:w="993" w:type="dxa"/>
            <w:tcBorders>
              <w:top w:val="single" w:sz="4" w:space="0" w:color="auto"/>
              <w:left w:val="single" w:sz="4" w:space="0" w:color="auto"/>
            </w:tcBorders>
            <w:shd w:val="clear" w:color="auto" w:fill="FFFFFF"/>
            <w:vAlign w:val="center"/>
          </w:tcPr>
          <w:p w14:paraId="387D2550" w14:textId="77777777" w:rsidR="008738E7" w:rsidRPr="00167141" w:rsidRDefault="008738E7" w:rsidP="0069731E">
            <w:pPr>
              <w:widowControl w:val="0"/>
              <w:suppressAutoHyphens w:val="0"/>
              <w:spacing w:line="220" w:lineRule="exact"/>
              <w:ind w:left="200"/>
              <w:jc w:val="center"/>
              <w:rPr>
                <w:rFonts w:eastAsia="Arial Unicode MS" w:cs="Times New Roman"/>
                <w:b/>
                <w:color w:val="000000"/>
                <w:sz w:val="20"/>
                <w:szCs w:val="20"/>
                <w:lang w:eastAsia="ru-RU" w:bidi="ru-RU"/>
              </w:rPr>
            </w:pPr>
            <w:r w:rsidRPr="00167141">
              <w:rPr>
                <w:rFonts w:eastAsia="Arial Unicode MS" w:cs="Times New Roman"/>
                <w:b/>
                <w:color w:val="000000"/>
                <w:sz w:val="20"/>
                <w:szCs w:val="20"/>
                <w:lang w:eastAsia="ru-RU" w:bidi="ru-RU"/>
              </w:rPr>
              <w:t>2026 г.</w:t>
            </w:r>
          </w:p>
        </w:tc>
        <w:tc>
          <w:tcPr>
            <w:tcW w:w="992" w:type="dxa"/>
            <w:tcBorders>
              <w:top w:val="single" w:sz="4" w:space="0" w:color="auto"/>
              <w:left w:val="single" w:sz="4" w:space="0" w:color="auto"/>
              <w:right w:val="single" w:sz="4" w:space="0" w:color="auto"/>
            </w:tcBorders>
            <w:shd w:val="clear" w:color="auto" w:fill="FFFFFF"/>
            <w:vAlign w:val="center"/>
          </w:tcPr>
          <w:p w14:paraId="340D456E" w14:textId="77777777" w:rsidR="008738E7" w:rsidRPr="00167141" w:rsidRDefault="008738E7" w:rsidP="0069731E">
            <w:pPr>
              <w:widowControl w:val="0"/>
              <w:suppressAutoHyphens w:val="0"/>
              <w:spacing w:line="220" w:lineRule="exact"/>
              <w:ind w:left="180"/>
              <w:jc w:val="center"/>
              <w:rPr>
                <w:rFonts w:eastAsia="Arial Unicode MS" w:cs="Times New Roman"/>
                <w:b/>
                <w:color w:val="000000"/>
                <w:sz w:val="20"/>
                <w:szCs w:val="20"/>
                <w:lang w:eastAsia="ru-RU" w:bidi="ru-RU"/>
              </w:rPr>
            </w:pPr>
            <w:r w:rsidRPr="00167141">
              <w:rPr>
                <w:rFonts w:eastAsia="Arial Unicode MS" w:cs="Times New Roman"/>
                <w:b/>
                <w:color w:val="000000"/>
                <w:sz w:val="20"/>
                <w:szCs w:val="20"/>
                <w:lang w:eastAsia="ru-RU" w:bidi="ru-RU"/>
              </w:rPr>
              <w:t>2036 г.</w:t>
            </w:r>
          </w:p>
        </w:tc>
      </w:tr>
      <w:tr w:rsidR="008738E7" w:rsidRPr="00167141" w14:paraId="3A08FC9D" w14:textId="77777777" w:rsidTr="0069731E">
        <w:trPr>
          <w:trHeight w:val="397"/>
          <w:jc w:val="center"/>
        </w:trPr>
        <w:tc>
          <w:tcPr>
            <w:tcW w:w="562" w:type="dxa"/>
            <w:tcBorders>
              <w:top w:val="single" w:sz="4" w:space="0" w:color="auto"/>
              <w:left w:val="single" w:sz="4" w:space="0" w:color="auto"/>
            </w:tcBorders>
            <w:shd w:val="clear" w:color="auto" w:fill="FFFFFF"/>
            <w:vAlign w:val="center"/>
          </w:tcPr>
          <w:p w14:paraId="739CE5DA"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1</w:t>
            </w:r>
          </w:p>
        </w:tc>
        <w:tc>
          <w:tcPr>
            <w:tcW w:w="4395" w:type="dxa"/>
            <w:tcBorders>
              <w:top w:val="single" w:sz="4" w:space="0" w:color="auto"/>
              <w:left w:val="single" w:sz="4" w:space="0" w:color="auto"/>
            </w:tcBorders>
            <w:shd w:val="clear" w:color="auto" w:fill="FFFFFF"/>
            <w:vAlign w:val="center"/>
          </w:tcPr>
          <w:p w14:paraId="652AC46B"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Протяженность улично-дорожной сети:</w:t>
            </w:r>
          </w:p>
        </w:tc>
        <w:tc>
          <w:tcPr>
            <w:tcW w:w="808" w:type="dxa"/>
            <w:vMerge w:val="restart"/>
            <w:tcBorders>
              <w:top w:val="single" w:sz="4" w:space="0" w:color="auto"/>
              <w:left w:val="single" w:sz="4" w:space="0" w:color="auto"/>
            </w:tcBorders>
            <w:shd w:val="clear" w:color="auto" w:fill="FFFFFF"/>
            <w:vAlign w:val="center"/>
          </w:tcPr>
          <w:p w14:paraId="34BE3030"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км</w:t>
            </w:r>
          </w:p>
        </w:tc>
        <w:tc>
          <w:tcPr>
            <w:tcW w:w="850" w:type="dxa"/>
            <w:tcBorders>
              <w:top w:val="single" w:sz="4" w:space="0" w:color="auto"/>
              <w:left w:val="single" w:sz="4" w:space="0" w:color="auto"/>
            </w:tcBorders>
            <w:shd w:val="clear" w:color="auto" w:fill="FFFFFF"/>
            <w:vAlign w:val="center"/>
          </w:tcPr>
          <w:p w14:paraId="7F4B69D1" w14:textId="77777777" w:rsidR="008738E7" w:rsidRPr="00167141" w:rsidRDefault="008738E7" w:rsidP="0069731E">
            <w:pPr>
              <w:widowControl w:val="0"/>
              <w:suppressAutoHyphens w:val="0"/>
              <w:spacing w:line="220" w:lineRule="exact"/>
              <w:ind w:left="340"/>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600</w:t>
            </w:r>
          </w:p>
        </w:tc>
        <w:tc>
          <w:tcPr>
            <w:tcW w:w="993" w:type="dxa"/>
            <w:tcBorders>
              <w:top w:val="single" w:sz="4" w:space="0" w:color="auto"/>
              <w:left w:val="single" w:sz="4" w:space="0" w:color="auto"/>
            </w:tcBorders>
            <w:shd w:val="clear" w:color="auto" w:fill="FFFFFF"/>
            <w:vAlign w:val="center"/>
          </w:tcPr>
          <w:p w14:paraId="0B27629A"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615</w:t>
            </w:r>
          </w:p>
        </w:tc>
        <w:tc>
          <w:tcPr>
            <w:tcW w:w="992" w:type="dxa"/>
            <w:tcBorders>
              <w:top w:val="single" w:sz="4" w:space="0" w:color="auto"/>
              <w:left w:val="single" w:sz="4" w:space="0" w:color="auto"/>
              <w:right w:val="single" w:sz="4" w:space="0" w:color="auto"/>
            </w:tcBorders>
            <w:shd w:val="clear" w:color="auto" w:fill="FFFFFF"/>
            <w:vAlign w:val="center"/>
          </w:tcPr>
          <w:p w14:paraId="00FE622D"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630</w:t>
            </w:r>
          </w:p>
        </w:tc>
      </w:tr>
      <w:tr w:rsidR="008738E7" w:rsidRPr="00167141" w14:paraId="5B842002" w14:textId="77777777" w:rsidTr="0069731E">
        <w:trPr>
          <w:trHeight w:val="417"/>
          <w:jc w:val="center"/>
        </w:trPr>
        <w:tc>
          <w:tcPr>
            <w:tcW w:w="562" w:type="dxa"/>
            <w:tcBorders>
              <w:top w:val="single" w:sz="4" w:space="0" w:color="auto"/>
              <w:left w:val="single" w:sz="4" w:space="0" w:color="auto"/>
            </w:tcBorders>
            <w:shd w:val="clear" w:color="auto" w:fill="FFFFFF"/>
            <w:vAlign w:val="center"/>
          </w:tcPr>
          <w:p w14:paraId="05CFE995"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2</w:t>
            </w:r>
          </w:p>
        </w:tc>
        <w:tc>
          <w:tcPr>
            <w:tcW w:w="4395" w:type="dxa"/>
            <w:tcBorders>
              <w:top w:val="single" w:sz="4" w:space="0" w:color="auto"/>
              <w:left w:val="single" w:sz="4" w:space="0" w:color="auto"/>
            </w:tcBorders>
            <w:shd w:val="clear" w:color="auto" w:fill="FFFFFF"/>
            <w:vAlign w:val="center"/>
          </w:tcPr>
          <w:p w14:paraId="1440B034"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Дороги местного значения</w:t>
            </w:r>
          </w:p>
        </w:tc>
        <w:tc>
          <w:tcPr>
            <w:tcW w:w="808" w:type="dxa"/>
            <w:vMerge/>
            <w:tcBorders>
              <w:left w:val="single" w:sz="4" w:space="0" w:color="auto"/>
            </w:tcBorders>
            <w:shd w:val="clear" w:color="auto" w:fill="FFFFFF"/>
            <w:vAlign w:val="center"/>
          </w:tcPr>
          <w:p w14:paraId="10B481C7" w14:textId="77777777" w:rsidR="008738E7" w:rsidRPr="00167141" w:rsidRDefault="008738E7" w:rsidP="0069731E">
            <w:pPr>
              <w:widowControl w:val="0"/>
              <w:suppressAutoHyphens w:val="0"/>
              <w:jc w:val="center"/>
              <w:rPr>
                <w:rFonts w:eastAsia="Arial Unicode MS" w:cs="Times New Roman"/>
                <w:color w:val="000000"/>
                <w:sz w:val="20"/>
                <w:szCs w:val="20"/>
                <w:lang w:eastAsia="ru-RU" w:bidi="ru-RU"/>
              </w:rPr>
            </w:pPr>
          </w:p>
        </w:tc>
        <w:tc>
          <w:tcPr>
            <w:tcW w:w="850" w:type="dxa"/>
            <w:tcBorders>
              <w:top w:val="single" w:sz="4" w:space="0" w:color="auto"/>
              <w:left w:val="single" w:sz="4" w:space="0" w:color="auto"/>
            </w:tcBorders>
            <w:shd w:val="clear" w:color="auto" w:fill="FFFFFF"/>
            <w:vAlign w:val="center"/>
          </w:tcPr>
          <w:p w14:paraId="77E35C52" w14:textId="77777777" w:rsidR="008738E7" w:rsidRPr="00167141" w:rsidRDefault="008738E7" w:rsidP="0069731E">
            <w:pPr>
              <w:widowControl w:val="0"/>
              <w:suppressAutoHyphens w:val="0"/>
              <w:spacing w:line="220" w:lineRule="exact"/>
              <w:ind w:left="240"/>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540,7</w:t>
            </w:r>
          </w:p>
        </w:tc>
        <w:tc>
          <w:tcPr>
            <w:tcW w:w="993" w:type="dxa"/>
            <w:tcBorders>
              <w:top w:val="single" w:sz="4" w:space="0" w:color="auto"/>
              <w:left w:val="single" w:sz="4" w:space="0" w:color="auto"/>
            </w:tcBorders>
            <w:shd w:val="clear" w:color="auto" w:fill="FFFFFF"/>
            <w:vAlign w:val="center"/>
          </w:tcPr>
          <w:p w14:paraId="6859BC5C"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550</w:t>
            </w:r>
          </w:p>
        </w:tc>
        <w:tc>
          <w:tcPr>
            <w:tcW w:w="992" w:type="dxa"/>
            <w:tcBorders>
              <w:top w:val="single" w:sz="4" w:space="0" w:color="auto"/>
              <w:left w:val="single" w:sz="4" w:space="0" w:color="auto"/>
              <w:right w:val="single" w:sz="4" w:space="0" w:color="auto"/>
            </w:tcBorders>
            <w:shd w:val="clear" w:color="auto" w:fill="FFFFFF"/>
            <w:vAlign w:val="center"/>
          </w:tcPr>
          <w:p w14:paraId="559BF7F4"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570</w:t>
            </w:r>
          </w:p>
        </w:tc>
      </w:tr>
      <w:tr w:rsidR="008738E7" w:rsidRPr="00167141" w14:paraId="2C5FE61C" w14:textId="77777777" w:rsidTr="0069731E">
        <w:trPr>
          <w:trHeight w:val="420"/>
          <w:jc w:val="center"/>
        </w:trPr>
        <w:tc>
          <w:tcPr>
            <w:tcW w:w="562" w:type="dxa"/>
            <w:tcBorders>
              <w:top w:val="single" w:sz="4" w:space="0" w:color="auto"/>
              <w:left w:val="single" w:sz="4" w:space="0" w:color="auto"/>
            </w:tcBorders>
            <w:shd w:val="clear" w:color="auto" w:fill="FFFFFF"/>
            <w:vAlign w:val="center"/>
          </w:tcPr>
          <w:p w14:paraId="76CCDACB"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3</w:t>
            </w:r>
          </w:p>
        </w:tc>
        <w:tc>
          <w:tcPr>
            <w:tcW w:w="4395" w:type="dxa"/>
            <w:tcBorders>
              <w:top w:val="single" w:sz="4" w:space="0" w:color="auto"/>
              <w:left w:val="single" w:sz="4" w:space="0" w:color="auto"/>
            </w:tcBorders>
            <w:shd w:val="clear" w:color="auto" w:fill="FFFFFF"/>
            <w:vAlign w:val="center"/>
          </w:tcPr>
          <w:p w14:paraId="2BF2976E"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Дороги регионального значения</w:t>
            </w:r>
          </w:p>
        </w:tc>
        <w:tc>
          <w:tcPr>
            <w:tcW w:w="808" w:type="dxa"/>
            <w:vMerge/>
            <w:tcBorders>
              <w:left w:val="single" w:sz="4" w:space="0" w:color="auto"/>
            </w:tcBorders>
            <w:shd w:val="clear" w:color="auto" w:fill="FFFFFF"/>
            <w:vAlign w:val="center"/>
          </w:tcPr>
          <w:p w14:paraId="14A83034" w14:textId="77777777" w:rsidR="008738E7" w:rsidRPr="00167141" w:rsidRDefault="008738E7" w:rsidP="0069731E">
            <w:pPr>
              <w:widowControl w:val="0"/>
              <w:suppressAutoHyphens w:val="0"/>
              <w:jc w:val="center"/>
              <w:rPr>
                <w:rFonts w:eastAsia="Arial Unicode MS" w:cs="Times New Roman"/>
                <w:color w:val="000000"/>
                <w:sz w:val="20"/>
                <w:szCs w:val="20"/>
                <w:lang w:eastAsia="ru-RU" w:bidi="ru-RU"/>
              </w:rPr>
            </w:pPr>
          </w:p>
        </w:tc>
        <w:tc>
          <w:tcPr>
            <w:tcW w:w="850" w:type="dxa"/>
            <w:tcBorders>
              <w:top w:val="single" w:sz="4" w:space="0" w:color="auto"/>
              <w:left w:val="single" w:sz="4" w:space="0" w:color="auto"/>
            </w:tcBorders>
            <w:shd w:val="clear" w:color="auto" w:fill="FFFFFF"/>
            <w:vAlign w:val="center"/>
          </w:tcPr>
          <w:p w14:paraId="134DFB2F" w14:textId="77777777" w:rsidR="008738E7" w:rsidRPr="00167141" w:rsidRDefault="008738E7" w:rsidP="0069731E">
            <w:pPr>
              <w:widowControl w:val="0"/>
              <w:suppressAutoHyphens w:val="0"/>
              <w:spacing w:line="220" w:lineRule="exact"/>
              <w:ind w:left="180"/>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230,5</w:t>
            </w:r>
          </w:p>
        </w:tc>
        <w:tc>
          <w:tcPr>
            <w:tcW w:w="993" w:type="dxa"/>
            <w:tcBorders>
              <w:top w:val="single" w:sz="4" w:space="0" w:color="auto"/>
              <w:left w:val="single" w:sz="4" w:space="0" w:color="auto"/>
            </w:tcBorders>
            <w:shd w:val="clear" w:color="auto" w:fill="FFFFFF"/>
            <w:vAlign w:val="center"/>
          </w:tcPr>
          <w:p w14:paraId="31A9E7B5" w14:textId="77777777" w:rsidR="008738E7" w:rsidRPr="00167141" w:rsidRDefault="008738E7" w:rsidP="0069731E">
            <w:pPr>
              <w:widowControl w:val="0"/>
              <w:suppressAutoHyphens w:val="0"/>
              <w:spacing w:line="220" w:lineRule="exact"/>
              <w:ind w:left="200"/>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230,5</w:t>
            </w:r>
          </w:p>
        </w:tc>
        <w:tc>
          <w:tcPr>
            <w:tcW w:w="992" w:type="dxa"/>
            <w:tcBorders>
              <w:top w:val="single" w:sz="4" w:space="0" w:color="auto"/>
              <w:left w:val="single" w:sz="4" w:space="0" w:color="auto"/>
              <w:right w:val="single" w:sz="4" w:space="0" w:color="auto"/>
            </w:tcBorders>
            <w:shd w:val="clear" w:color="auto" w:fill="FFFFFF"/>
            <w:vAlign w:val="center"/>
          </w:tcPr>
          <w:p w14:paraId="5E2AD5FB" w14:textId="77777777" w:rsidR="008738E7" w:rsidRPr="00167141" w:rsidRDefault="008738E7" w:rsidP="0069731E">
            <w:pPr>
              <w:widowControl w:val="0"/>
              <w:suppressAutoHyphens w:val="0"/>
              <w:spacing w:line="220" w:lineRule="exact"/>
              <w:ind w:left="180"/>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230,5</w:t>
            </w:r>
          </w:p>
        </w:tc>
      </w:tr>
      <w:tr w:rsidR="008738E7" w:rsidRPr="00167141" w14:paraId="309A94D0" w14:textId="77777777" w:rsidTr="00167141">
        <w:trPr>
          <w:trHeight w:val="520"/>
          <w:jc w:val="center"/>
        </w:trPr>
        <w:tc>
          <w:tcPr>
            <w:tcW w:w="562" w:type="dxa"/>
            <w:tcBorders>
              <w:top w:val="single" w:sz="4" w:space="0" w:color="auto"/>
              <w:left w:val="single" w:sz="4" w:space="0" w:color="auto"/>
            </w:tcBorders>
            <w:shd w:val="clear" w:color="auto" w:fill="FFFFFF"/>
            <w:vAlign w:val="center"/>
          </w:tcPr>
          <w:p w14:paraId="760B9789"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4</w:t>
            </w:r>
          </w:p>
        </w:tc>
        <w:tc>
          <w:tcPr>
            <w:tcW w:w="4395" w:type="dxa"/>
            <w:tcBorders>
              <w:top w:val="single" w:sz="4" w:space="0" w:color="auto"/>
              <w:left w:val="single" w:sz="4" w:space="0" w:color="auto"/>
            </w:tcBorders>
            <w:shd w:val="clear" w:color="auto" w:fill="FFFFFF"/>
            <w:vAlign w:val="center"/>
          </w:tcPr>
          <w:p w14:paraId="35C15B08" w14:textId="77777777" w:rsidR="008738E7" w:rsidRPr="00167141" w:rsidRDefault="008738E7" w:rsidP="0069731E">
            <w:pPr>
              <w:widowControl w:val="0"/>
              <w:suppressAutoHyphens w:val="0"/>
              <w:spacing w:line="278"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Плотность транспортной сети в пределах городской застройки г. Кимовск</w:t>
            </w:r>
          </w:p>
        </w:tc>
        <w:tc>
          <w:tcPr>
            <w:tcW w:w="808" w:type="dxa"/>
            <w:tcBorders>
              <w:top w:val="single" w:sz="4" w:space="0" w:color="auto"/>
              <w:left w:val="single" w:sz="4" w:space="0" w:color="auto"/>
            </w:tcBorders>
            <w:shd w:val="clear" w:color="auto" w:fill="FFFFFF"/>
            <w:vAlign w:val="center"/>
          </w:tcPr>
          <w:p w14:paraId="55CE09E9"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км/км</w:t>
            </w:r>
            <w:r w:rsidRPr="00167141">
              <w:rPr>
                <w:rFonts w:eastAsia="Arial Unicode MS" w:cs="Times New Roman"/>
                <w:color w:val="000000"/>
                <w:sz w:val="20"/>
                <w:szCs w:val="20"/>
                <w:vertAlign w:val="superscript"/>
                <w:lang w:eastAsia="ru-RU" w:bidi="ru-RU"/>
              </w:rPr>
              <w:t>2</w:t>
            </w:r>
          </w:p>
        </w:tc>
        <w:tc>
          <w:tcPr>
            <w:tcW w:w="850" w:type="dxa"/>
            <w:tcBorders>
              <w:top w:val="single" w:sz="4" w:space="0" w:color="auto"/>
              <w:left w:val="single" w:sz="4" w:space="0" w:color="auto"/>
            </w:tcBorders>
            <w:shd w:val="clear" w:color="auto" w:fill="FFFFFF"/>
            <w:vAlign w:val="center"/>
          </w:tcPr>
          <w:p w14:paraId="5C5F1ED6" w14:textId="77777777" w:rsidR="008738E7" w:rsidRPr="00167141" w:rsidRDefault="008738E7" w:rsidP="0069731E">
            <w:pPr>
              <w:widowControl w:val="0"/>
              <w:suppressAutoHyphens w:val="0"/>
              <w:spacing w:line="220" w:lineRule="exact"/>
              <w:ind w:left="240"/>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34,7</w:t>
            </w:r>
          </w:p>
        </w:tc>
        <w:tc>
          <w:tcPr>
            <w:tcW w:w="993" w:type="dxa"/>
            <w:tcBorders>
              <w:top w:val="single" w:sz="4" w:space="0" w:color="auto"/>
              <w:left w:val="single" w:sz="4" w:space="0" w:color="auto"/>
            </w:tcBorders>
            <w:shd w:val="clear" w:color="auto" w:fill="FFFFFF"/>
            <w:vAlign w:val="center"/>
          </w:tcPr>
          <w:p w14:paraId="482EE6DC" w14:textId="77777777" w:rsidR="008738E7" w:rsidRPr="00167141" w:rsidRDefault="008738E7" w:rsidP="0069731E">
            <w:pPr>
              <w:widowControl w:val="0"/>
              <w:suppressAutoHyphens w:val="0"/>
              <w:spacing w:line="220" w:lineRule="exact"/>
              <w:ind w:left="360"/>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34,7</w:t>
            </w:r>
          </w:p>
        </w:tc>
        <w:tc>
          <w:tcPr>
            <w:tcW w:w="992" w:type="dxa"/>
            <w:tcBorders>
              <w:top w:val="single" w:sz="4" w:space="0" w:color="auto"/>
              <w:left w:val="single" w:sz="4" w:space="0" w:color="auto"/>
              <w:right w:val="single" w:sz="4" w:space="0" w:color="auto"/>
            </w:tcBorders>
            <w:shd w:val="clear" w:color="auto" w:fill="FFFFFF"/>
            <w:vAlign w:val="center"/>
          </w:tcPr>
          <w:p w14:paraId="4A5B6E12" w14:textId="77777777" w:rsidR="008738E7" w:rsidRPr="00167141" w:rsidRDefault="008738E7" w:rsidP="0069731E">
            <w:pPr>
              <w:widowControl w:val="0"/>
              <w:suppressAutoHyphens w:val="0"/>
              <w:spacing w:line="220" w:lineRule="exact"/>
              <w:ind w:left="320"/>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34,7</w:t>
            </w:r>
          </w:p>
        </w:tc>
      </w:tr>
      <w:tr w:rsidR="008738E7" w:rsidRPr="00167141" w14:paraId="5F68F972" w14:textId="77777777" w:rsidTr="00167141">
        <w:trPr>
          <w:trHeight w:val="575"/>
          <w:jc w:val="center"/>
        </w:trPr>
        <w:tc>
          <w:tcPr>
            <w:tcW w:w="562" w:type="dxa"/>
            <w:tcBorders>
              <w:top w:val="single" w:sz="4" w:space="0" w:color="auto"/>
              <w:left w:val="single" w:sz="4" w:space="0" w:color="auto"/>
              <w:bottom w:val="single" w:sz="4" w:space="0" w:color="auto"/>
            </w:tcBorders>
            <w:shd w:val="clear" w:color="auto" w:fill="FFFFFF"/>
            <w:vAlign w:val="center"/>
          </w:tcPr>
          <w:p w14:paraId="354BB519"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5</w:t>
            </w:r>
          </w:p>
        </w:tc>
        <w:tc>
          <w:tcPr>
            <w:tcW w:w="4395" w:type="dxa"/>
            <w:tcBorders>
              <w:top w:val="single" w:sz="4" w:space="0" w:color="auto"/>
              <w:left w:val="single" w:sz="4" w:space="0" w:color="auto"/>
              <w:bottom w:val="single" w:sz="4" w:space="0" w:color="auto"/>
            </w:tcBorders>
            <w:shd w:val="clear" w:color="auto" w:fill="FFFFFF"/>
            <w:vAlign w:val="center"/>
          </w:tcPr>
          <w:p w14:paraId="346F4923" w14:textId="77777777" w:rsidR="008738E7" w:rsidRPr="00167141" w:rsidRDefault="008738E7" w:rsidP="0069731E">
            <w:pPr>
              <w:widowControl w:val="0"/>
              <w:suppressAutoHyphens w:val="0"/>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Доля протяженности автомобильных дорог общего пользования местного значения, соответствующих нормативным требованиям</w:t>
            </w:r>
          </w:p>
        </w:tc>
        <w:tc>
          <w:tcPr>
            <w:tcW w:w="808" w:type="dxa"/>
            <w:tcBorders>
              <w:top w:val="single" w:sz="4" w:space="0" w:color="auto"/>
              <w:left w:val="single" w:sz="4" w:space="0" w:color="auto"/>
              <w:bottom w:val="single" w:sz="4" w:space="0" w:color="auto"/>
            </w:tcBorders>
            <w:shd w:val="clear" w:color="auto" w:fill="FFFFFF"/>
            <w:vAlign w:val="center"/>
          </w:tcPr>
          <w:p w14:paraId="2C55A160"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w:t>
            </w:r>
          </w:p>
        </w:tc>
        <w:tc>
          <w:tcPr>
            <w:tcW w:w="850" w:type="dxa"/>
            <w:tcBorders>
              <w:top w:val="single" w:sz="4" w:space="0" w:color="auto"/>
              <w:left w:val="single" w:sz="4" w:space="0" w:color="auto"/>
              <w:bottom w:val="single" w:sz="4" w:space="0" w:color="auto"/>
            </w:tcBorders>
            <w:shd w:val="clear" w:color="auto" w:fill="FFFFFF"/>
            <w:vAlign w:val="center"/>
          </w:tcPr>
          <w:p w14:paraId="6C1CBBA9"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40</w:t>
            </w:r>
          </w:p>
        </w:tc>
        <w:tc>
          <w:tcPr>
            <w:tcW w:w="993" w:type="dxa"/>
            <w:tcBorders>
              <w:top w:val="single" w:sz="4" w:space="0" w:color="auto"/>
              <w:left w:val="single" w:sz="4" w:space="0" w:color="auto"/>
              <w:bottom w:val="single" w:sz="4" w:space="0" w:color="auto"/>
            </w:tcBorders>
            <w:shd w:val="clear" w:color="auto" w:fill="FFFFFF"/>
            <w:vAlign w:val="center"/>
          </w:tcPr>
          <w:p w14:paraId="25582FCB"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68</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14:paraId="432E39B7" w14:textId="77777777" w:rsidR="008738E7" w:rsidRPr="00167141" w:rsidRDefault="008738E7" w:rsidP="0069731E">
            <w:pPr>
              <w:widowControl w:val="0"/>
              <w:suppressAutoHyphens w:val="0"/>
              <w:spacing w:line="220" w:lineRule="exact"/>
              <w:jc w:val="center"/>
              <w:rPr>
                <w:rFonts w:eastAsia="Arial Unicode MS" w:cs="Times New Roman"/>
                <w:color w:val="000000"/>
                <w:sz w:val="20"/>
                <w:szCs w:val="20"/>
                <w:lang w:eastAsia="ru-RU" w:bidi="ru-RU"/>
              </w:rPr>
            </w:pPr>
            <w:r w:rsidRPr="00167141">
              <w:rPr>
                <w:rFonts w:eastAsia="Arial Unicode MS" w:cs="Times New Roman"/>
                <w:color w:val="000000"/>
                <w:sz w:val="20"/>
                <w:szCs w:val="20"/>
                <w:lang w:eastAsia="ru-RU" w:bidi="ru-RU"/>
              </w:rPr>
              <w:t>88</w:t>
            </w:r>
          </w:p>
        </w:tc>
      </w:tr>
    </w:tbl>
    <w:p w14:paraId="59366DB1" w14:textId="77777777" w:rsidR="008738E7" w:rsidRPr="00BB0EC3" w:rsidRDefault="008738E7" w:rsidP="008738E7">
      <w:pPr>
        <w:sectPr w:rsidR="008738E7" w:rsidRPr="00BB0EC3" w:rsidSect="002C0784">
          <w:pgSz w:w="11906" w:h="16838" w:code="9"/>
          <w:pgMar w:top="851" w:right="851" w:bottom="1134" w:left="1701" w:header="709" w:footer="709" w:gutter="0"/>
          <w:cols w:space="708"/>
          <w:docGrid w:linePitch="360"/>
        </w:sectPr>
      </w:pPr>
    </w:p>
    <w:p w14:paraId="181B12FE" w14:textId="77777777" w:rsidR="00705666" w:rsidRDefault="00705666" w:rsidP="009A50E8">
      <w:pPr>
        <w:pStyle w:val="7"/>
      </w:pPr>
      <w:r>
        <w:lastRenderedPageBreak/>
        <w:t>Таблица 10.2</w:t>
      </w:r>
    </w:p>
    <w:p w14:paraId="61B45F21" w14:textId="77777777" w:rsidR="00705666" w:rsidRPr="00BB0EC3" w:rsidRDefault="00705666" w:rsidP="009A50E8">
      <w:pPr>
        <w:jc w:val="center"/>
        <w:rPr>
          <w:b/>
        </w:rPr>
      </w:pPr>
      <w:r w:rsidRPr="00BB0EC3">
        <w:rPr>
          <w:b/>
        </w:rPr>
        <w:t>ПЕРЕЧЕНЬ АВТОМОБИЛЬНЫХ ДОРОГ</w:t>
      </w:r>
      <w:r w:rsidR="00233AE2">
        <w:rPr>
          <w:b/>
        </w:rPr>
        <w:t xml:space="preserve"> ОБЩЕГО ПОЛЬЗОВАНИЯ</w:t>
      </w:r>
    </w:p>
    <w:p w14:paraId="5FB2726B" w14:textId="77777777" w:rsidR="00705666" w:rsidRPr="00705666" w:rsidRDefault="00705666" w:rsidP="009A50E8">
      <w:pPr>
        <w:jc w:val="center"/>
        <w:rPr>
          <w:b/>
        </w:rPr>
      </w:pPr>
      <w:r w:rsidRPr="00705666">
        <w:rPr>
          <w:b/>
        </w:rPr>
        <w:t>МО</w:t>
      </w:r>
      <w:r w:rsidR="0069731E">
        <w:rPr>
          <w:b/>
        </w:rPr>
        <w:t xml:space="preserve"> Новольвовское</w:t>
      </w:r>
      <w:r w:rsidRPr="00705666">
        <w:rPr>
          <w:b/>
        </w:rPr>
        <w:t xml:space="preserve"> </w:t>
      </w:r>
      <w:r w:rsidR="00577DE2">
        <w:rPr>
          <w:b/>
        </w:rPr>
        <w:t>Кимовского</w:t>
      </w:r>
      <w:r w:rsidRPr="00705666">
        <w:rPr>
          <w:b/>
        </w:rPr>
        <w:t xml:space="preserve"> района</w:t>
      </w:r>
    </w:p>
    <w:p w14:paraId="5BDC4F42" w14:textId="77777777" w:rsidR="00705666" w:rsidRPr="00BB0EC3" w:rsidRDefault="00705666" w:rsidP="00705666">
      <w:pPr>
        <w:jc w:val="center"/>
        <w:rPr>
          <w:b/>
        </w:rPr>
      </w:pPr>
    </w:p>
    <w:tbl>
      <w:tblPr>
        <w:tblStyle w:val="TableNormal301"/>
        <w:tblW w:w="14112" w:type="dxa"/>
        <w:jc w:val="center"/>
        <w:tblLayout w:type="fixed"/>
        <w:tblLook w:val="01E0" w:firstRow="1" w:lastRow="1" w:firstColumn="1" w:lastColumn="1" w:noHBand="0" w:noVBand="0"/>
      </w:tblPr>
      <w:tblGrid>
        <w:gridCol w:w="425"/>
        <w:gridCol w:w="1701"/>
        <w:gridCol w:w="4243"/>
        <w:gridCol w:w="5693"/>
        <w:gridCol w:w="994"/>
        <w:gridCol w:w="1056"/>
      </w:tblGrid>
      <w:tr w:rsidR="00233AE2" w:rsidRPr="00A951E3" w14:paraId="0646189A" w14:textId="77777777" w:rsidTr="00233AE2">
        <w:trPr>
          <w:trHeight w:hRule="exact" w:val="554"/>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2DD96F65" w14:textId="77777777" w:rsidR="00233AE2" w:rsidRPr="00A951E3" w:rsidRDefault="00233AE2" w:rsidP="00233AE2">
            <w:pPr>
              <w:suppressAutoHyphens w:val="0"/>
              <w:spacing w:before="56" w:line="245" w:lineRule="auto"/>
              <w:jc w:val="center"/>
              <w:rPr>
                <w:rFonts w:ascii="Times New Roman" w:hAnsi="Times New Roman" w:cs="Times New Roman"/>
                <w:sz w:val="16"/>
                <w:szCs w:val="16"/>
                <w:lang w:eastAsia="en-US"/>
              </w:rPr>
            </w:pPr>
            <w:r w:rsidRPr="00A951E3">
              <w:rPr>
                <w:rFonts w:ascii="Times New Roman" w:hAnsi="Times New Roman" w:cs="Times New Roman"/>
                <w:w w:val="95"/>
                <w:sz w:val="16"/>
                <w:szCs w:val="16"/>
                <w:lang w:eastAsia="en-US"/>
              </w:rPr>
              <w:t>№</w:t>
            </w:r>
            <w:r w:rsidRPr="00A951E3">
              <w:rPr>
                <w:rFonts w:ascii="Times New Roman" w:hAnsi="Times New Roman" w:cs="Times New Roman"/>
                <w:w w:val="94"/>
                <w:sz w:val="16"/>
                <w:szCs w:val="16"/>
                <w:lang w:eastAsia="en-US"/>
              </w:rPr>
              <w:t xml:space="preserve"> </w:t>
            </w:r>
            <w:r w:rsidRPr="00A951E3">
              <w:rPr>
                <w:rFonts w:ascii="Times New Roman" w:hAnsi="Times New Roman" w:cs="Times New Roman"/>
                <w:w w:val="95"/>
                <w:sz w:val="16"/>
                <w:szCs w:val="16"/>
                <w:lang w:eastAsia="en-US"/>
              </w:rPr>
              <w:t>п/п</w:t>
            </w:r>
          </w:p>
        </w:tc>
        <w:tc>
          <w:tcPr>
            <w:tcW w:w="1701" w:type="dxa"/>
            <w:tcBorders>
              <w:top w:val="single" w:sz="8" w:space="0" w:color="000000"/>
              <w:left w:val="single" w:sz="8" w:space="0" w:color="000000"/>
              <w:bottom w:val="single" w:sz="8" w:space="0" w:color="000000"/>
              <w:right w:val="single" w:sz="8" w:space="0" w:color="000000"/>
            </w:tcBorders>
            <w:vAlign w:val="center"/>
          </w:tcPr>
          <w:p w14:paraId="0993360F" w14:textId="77777777" w:rsidR="00233AE2" w:rsidRPr="00A951E3" w:rsidRDefault="00233AE2" w:rsidP="00233AE2">
            <w:pPr>
              <w:suppressAutoHyphens w:val="0"/>
              <w:spacing w:before="56" w:line="245" w:lineRule="auto"/>
              <w:jc w:val="center"/>
              <w:rPr>
                <w:rFonts w:ascii="Times New Roman" w:hAnsi="Times New Roman" w:cs="Times New Roman"/>
                <w:sz w:val="16"/>
                <w:szCs w:val="16"/>
                <w:lang w:eastAsia="en-US"/>
              </w:rPr>
            </w:pPr>
            <w:r w:rsidRPr="00A951E3">
              <w:rPr>
                <w:rFonts w:ascii="Times New Roman" w:hAnsi="Times New Roman" w:cs="Times New Roman"/>
                <w:w w:val="95"/>
                <w:sz w:val="16"/>
                <w:szCs w:val="16"/>
                <w:lang w:eastAsia="en-US"/>
              </w:rPr>
              <w:t>и</w:t>
            </w:r>
            <w:r w:rsidRPr="00A951E3">
              <w:rPr>
                <w:rFonts w:ascii="Times New Roman" w:hAnsi="Times New Roman" w:cs="Times New Roman"/>
                <w:spacing w:val="-8"/>
                <w:w w:val="95"/>
                <w:sz w:val="16"/>
                <w:szCs w:val="16"/>
                <w:lang w:eastAsia="en-US"/>
              </w:rPr>
              <w:t>д</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ти</w:t>
            </w:r>
            <w:r w:rsidRPr="00A951E3">
              <w:rPr>
                <w:rFonts w:ascii="Times New Roman" w:hAnsi="Times New Roman" w:cs="Times New Roman"/>
                <w:spacing w:val="3"/>
                <w:w w:val="95"/>
                <w:sz w:val="16"/>
                <w:szCs w:val="16"/>
                <w:lang w:eastAsia="en-US"/>
              </w:rPr>
              <w:t>ф</w:t>
            </w:r>
            <w:r w:rsidRPr="00A951E3">
              <w:rPr>
                <w:rFonts w:ascii="Times New Roman" w:hAnsi="Times New Roman" w:cs="Times New Roman"/>
                <w:w w:val="95"/>
                <w:sz w:val="16"/>
                <w:szCs w:val="16"/>
                <w:lang w:eastAsia="en-US"/>
              </w:rPr>
              <w:t>и</w:t>
            </w:r>
            <w:r w:rsidRPr="00A951E3">
              <w:rPr>
                <w:rFonts w:ascii="Times New Roman" w:hAnsi="Times New Roman" w:cs="Times New Roman"/>
                <w:spacing w:val="5"/>
                <w:w w:val="95"/>
                <w:sz w:val="16"/>
                <w:szCs w:val="16"/>
                <w:lang w:eastAsia="en-US"/>
              </w:rPr>
              <w:t>к</w:t>
            </w:r>
            <w:r w:rsidRPr="00A951E3">
              <w:rPr>
                <w:rFonts w:ascii="Times New Roman" w:hAnsi="Times New Roman" w:cs="Times New Roman"/>
                <w:w w:val="95"/>
                <w:sz w:val="16"/>
                <w:szCs w:val="16"/>
                <w:lang w:eastAsia="en-US"/>
              </w:rPr>
              <w:t>ацио</w:t>
            </w:r>
            <w:r w:rsidRPr="00A951E3">
              <w:rPr>
                <w:rFonts w:ascii="Times New Roman" w:hAnsi="Times New Roman" w:cs="Times New Roman"/>
                <w:spacing w:val="-1"/>
                <w:w w:val="95"/>
                <w:sz w:val="16"/>
                <w:szCs w:val="16"/>
                <w:lang w:eastAsia="en-US"/>
              </w:rPr>
              <w:t>нн</w:t>
            </w:r>
            <w:r w:rsidRPr="00A951E3">
              <w:rPr>
                <w:rFonts w:ascii="Times New Roman" w:hAnsi="Times New Roman" w:cs="Times New Roman"/>
                <w:spacing w:val="2"/>
                <w:w w:val="95"/>
                <w:sz w:val="16"/>
                <w:szCs w:val="16"/>
                <w:lang w:eastAsia="en-US"/>
              </w:rPr>
              <w:t>ы</w:t>
            </w:r>
            <w:r w:rsidRPr="00A951E3">
              <w:rPr>
                <w:rFonts w:ascii="Times New Roman" w:hAnsi="Times New Roman" w:cs="Times New Roman"/>
                <w:w w:val="95"/>
                <w:sz w:val="16"/>
                <w:szCs w:val="16"/>
                <w:lang w:eastAsia="en-US"/>
              </w:rPr>
              <w:t>й</w:t>
            </w:r>
            <w:r w:rsidRPr="00A951E3">
              <w:rPr>
                <w:rFonts w:ascii="Times New Roman" w:hAnsi="Times New Roman" w:cs="Times New Roman"/>
                <w:spacing w:val="-10"/>
                <w:w w:val="95"/>
                <w:sz w:val="16"/>
                <w:szCs w:val="16"/>
                <w:lang w:eastAsia="en-US"/>
              </w:rPr>
              <w:t xml:space="preserve"> </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ер</w:t>
            </w:r>
          </w:p>
        </w:tc>
        <w:tc>
          <w:tcPr>
            <w:tcW w:w="4243" w:type="dxa"/>
            <w:tcBorders>
              <w:top w:val="single" w:sz="8" w:space="0" w:color="000000"/>
              <w:left w:val="single" w:sz="8" w:space="0" w:color="000000"/>
              <w:bottom w:val="single" w:sz="8" w:space="0" w:color="000000"/>
              <w:right w:val="single" w:sz="8" w:space="0" w:color="000000"/>
            </w:tcBorders>
            <w:vAlign w:val="center"/>
          </w:tcPr>
          <w:p w14:paraId="6F8D920C" w14:textId="77777777" w:rsidR="00233AE2" w:rsidRPr="00A951E3" w:rsidRDefault="00233AE2" w:rsidP="00233AE2">
            <w:pPr>
              <w:suppressAutoHyphens w:val="0"/>
              <w:spacing w:before="9" w:line="160" w:lineRule="exact"/>
              <w:jc w:val="center"/>
              <w:rPr>
                <w:rFonts w:ascii="Times New Roman" w:hAnsi="Times New Roman" w:cs="Times New Roman"/>
                <w:sz w:val="16"/>
                <w:szCs w:val="16"/>
                <w:lang w:eastAsia="en-US"/>
              </w:rPr>
            </w:pPr>
          </w:p>
          <w:p w14:paraId="2528C3D5"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аи</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2"/>
                <w:w w:val="95"/>
                <w:sz w:val="16"/>
                <w:szCs w:val="16"/>
                <w:lang w:eastAsia="en-US"/>
              </w:rPr>
              <w:t>в</w:t>
            </w:r>
            <w:r w:rsidRPr="00A951E3">
              <w:rPr>
                <w:rFonts w:ascii="Times New Roman" w:hAnsi="Times New Roman" w:cs="Times New Roman"/>
                <w:w w:val="95"/>
                <w:sz w:val="16"/>
                <w:szCs w:val="16"/>
                <w:lang w:eastAsia="en-US"/>
              </w:rPr>
              <w:t>а</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ие</w:t>
            </w:r>
            <w:r w:rsidRPr="00A951E3">
              <w:rPr>
                <w:rFonts w:ascii="Times New Roman" w:hAnsi="Times New Roman" w:cs="Times New Roman"/>
                <w:spacing w:val="-8"/>
                <w:w w:val="95"/>
                <w:sz w:val="16"/>
                <w:szCs w:val="16"/>
                <w:lang w:eastAsia="en-US"/>
              </w:rPr>
              <w:t xml:space="preserve"> </w:t>
            </w:r>
            <w:r w:rsidRPr="00A951E3">
              <w:rPr>
                <w:rFonts w:ascii="Times New Roman" w:hAnsi="Times New Roman" w:cs="Times New Roman"/>
                <w:w w:val="95"/>
                <w:sz w:val="16"/>
                <w:szCs w:val="16"/>
                <w:lang w:eastAsia="en-US"/>
              </w:rPr>
              <w:t>а</w:t>
            </w:r>
            <w:r w:rsidRPr="00A951E3">
              <w:rPr>
                <w:rFonts w:ascii="Times New Roman" w:hAnsi="Times New Roman" w:cs="Times New Roman"/>
                <w:spacing w:val="-2"/>
                <w:w w:val="95"/>
                <w:sz w:val="16"/>
                <w:szCs w:val="16"/>
                <w:lang w:eastAsia="en-US"/>
              </w:rPr>
              <w:t>в</w:t>
            </w:r>
            <w:r w:rsidRPr="00A951E3">
              <w:rPr>
                <w:rFonts w:ascii="Times New Roman" w:hAnsi="Times New Roman" w:cs="Times New Roman"/>
                <w:w w:val="95"/>
                <w:sz w:val="16"/>
                <w:szCs w:val="16"/>
                <w:lang w:eastAsia="en-US"/>
              </w:rPr>
              <w:t>то</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4"/>
                <w:w w:val="95"/>
                <w:sz w:val="16"/>
                <w:szCs w:val="16"/>
                <w:lang w:eastAsia="en-US"/>
              </w:rPr>
              <w:t>б</w:t>
            </w:r>
            <w:r w:rsidRPr="00A951E3">
              <w:rPr>
                <w:rFonts w:ascii="Times New Roman" w:hAnsi="Times New Roman" w:cs="Times New Roman"/>
                <w:w w:val="95"/>
                <w:sz w:val="16"/>
                <w:szCs w:val="16"/>
                <w:lang w:eastAsia="en-US"/>
              </w:rPr>
              <w:t>и</w:t>
            </w:r>
            <w:r w:rsidRPr="00A951E3">
              <w:rPr>
                <w:rFonts w:ascii="Times New Roman" w:hAnsi="Times New Roman" w:cs="Times New Roman"/>
                <w:spacing w:val="-6"/>
                <w:w w:val="95"/>
                <w:sz w:val="16"/>
                <w:szCs w:val="16"/>
                <w:lang w:eastAsia="en-US"/>
              </w:rPr>
              <w:t>л</w:t>
            </w:r>
            <w:r w:rsidRPr="00A951E3">
              <w:rPr>
                <w:rFonts w:ascii="Times New Roman" w:hAnsi="Times New Roman" w:cs="Times New Roman"/>
                <w:spacing w:val="-1"/>
                <w:w w:val="95"/>
                <w:sz w:val="16"/>
                <w:szCs w:val="16"/>
                <w:lang w:eastAsia="en-US"/>
              </w:rPr>
              <w:t>ьн</w:t>
            </w:r>
            <w:r w:rsidRPr="00A951E3">
              <w:rPr>
                <w:rFonts w:ascii="Times New Roman" w:hAnsi="Times New Roman" w:cs="Times New Roman"/>
                <w:w w:val="95"/>
                <w:sz w:val="16"/>
                <w:szCs w:val="16"/>
                <w:lang w:eastAsia="en-US"/>
              </w:rPr>
              <w:t>ой</w:t>
            </w:r>
            <w:r w:rsidRPr="00A951E3">
              <w:rPr>
                <w:rFonts w:ascii="Times New Roman" w:hAnsi="Times New Roman" w:cs="Times New Roman"/>
                <w:spacing w:val="-8"/>
                <w:w w:val="95"/>
                <w:sz w:val="16"/>
                <w:szCs w:val="16"/>
                <w:lang w:eastAsia="en-US"/>
              </w:rPr>
              <w:t xml:space="preserve"> д</w:t>
            </w:r>
            <w:r w:rsidRPr="00A951E3">
              <w:rPr>
                <w:rFonts w:ascii="Times New Roman" w:hAnsi="Times New Roman" w:cs="Times New Roman"/>
                <w:w w:val="95"/>
                <w:sz w:val="16"/>
                <w:szCs w:val="16"/>
                <w:lang w:eastAsia="en-US"/>
              </w:rPr>
              <w:t>ороги</w:t>
            </w:r>
          </w:p>
        </w:tc>
        <w:tc>
          <w:tcPr>
            <w:tcW w:w="6687" w:type="dxa"/>
            <w:gridSpan w:val="2"/>
            <w:tcBorders>
              <w:top w:val="single" w:sz="8" w:space="0" w:color="000000"/>
              <w:left w:val="single" w:sz="8" w:space="0" w:color="000000"/>
              <w:bottom w:val="single" w:sz="8" w:space="0" w:color="000000"/>
              <w:right w:val="single" w:sz="8" w:space="0" w:color="000000"/>
            </w:tcBorders>
            <w:vAlign w:val="center"/>
          </w:tcPr>
          <w:p w14:paraId="27ED8464" w14:textId="77777777" w:rsidR="00233AE2" w:rsidRPr="00A951E3" w:rsidRDefault="00233AE2" w:rsidP="00233AE2">
            <w:pPr>
              <w:suppressAutoHyphens w:val="0"/>
              <w:spacing w:before="9" w:line="150" w:lineRule="exact"/>
              <w:jc w:val="center"/>
              <w:rPr>
                <w:rFonts w:ascii="Times New Roman" w:hAnsi="Times New Roman" w:cs="Times New Roman"/>
                <w:sz w:val="16"/>
                <w:szCs w:val="16"/>
                <w:lang w:eastAsia="en-US"/>
              </w:rPr>
            </w:pPr>
          </w:p>
          <w:p w14:paraId="5DFCCB24"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5"/>
                <w:w w:val="95"/>
                <w:sz w:val="16"/>
                <w:szCs w:val="16"/>
                <w:lang w:eastAsia="en-US"/>
              </w:rPr>
              <w:t>М</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с</w:t>
            </w:r>
            <w:r w:rsidRPr="00A951E3">
              <w:rPr>
                <w:rFonts w:ascii="Times New Roman" w:hAnsi="Times New Roman" w:cs="Times New Roman"/>
                <w:w w:val="95"/>
                <w:sz w:val="16"/>
                <w:szCs w:val="16"/>
                <w:lang w:eastAsia="en-US"/>
              </w:rPr>
              <w:t>то</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а</w:t>
            </w:r>
            <w:r w:rsidRPr="00A951E3">
              <w:rPr>
                <w:rFonts w:ascii="Times New Roman" w:hAnsi="Times New Roman" w:cs="Times New Roman"/>
                <w:spacing w:val="1"/>
                <w:w w:val="95"/>
                <w:sz w:val="16"/>
                <w:szCs w:val="16"/>
                <w:lang w:eastAsia="en-US"/>
              </w:rPr>
              <w:t>х</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4"/>
                <w:w w:val="95"/>
                <w:sz w:val="16"/>
                <w:szCs w:val="16"/>
                <w:lang w:eastAsia="en-US"/>
              </w:rPr>
              <w:t>ж</w:t>
            </w:r>
            <w:r w:rsidRPr="00A951E3">
              <w:rPr>
                <w:rFonts w:ascii="Times New Roman" w:hAnsi="Times New Roman" w:cs="Times New Roman"/>
                <w:spacing w:val="-8"/>
                <w:w w:val="95"/>
                <w:sz w:val="16"/>
                <w:szCs w:val="16"/>
                <w:lang w:eastAsia="en-US"/>
              </w:rPr>
              <w:t>д</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w:t>
            </w:r>
            <w:r w:rsidRPr="00A951E3">
              <w:rPr>
                <w:rFonts w:ascii="Times New Roman" w:hAnsi="Times New Roman" w:cs="Times New Roman"/>
                <w:w w:val="95"/>
                <w:sz w:val="16"/>
                <w:szCs w:val="16"/>
                <w:lang w:eastAsia="en-US"/>
              </w:rPr>
              <w:t>ие,</w:t>
            </w:r>
            <w:r w:rsidRPr="00A951E3">
              <w:rPr>
                <w:rFonts w:ascii="Times New Roman" w:hAnsi="Times New Roman" w:cs="Times New Roman"/>
                <w:spacing w:val="-5"/>
                <w:w w:val="95"/>
                <w:sz w:val="16"/>
                <w:szCs w:val="16"/>
                <w:lang w:eastAsia="en-US"/>
              </w:rPr>
              <w:t xml:space="preserve"> </w:t>
            </w:r>
            <w:r w:rsidRPr="00A951E3">
              <w:rPr>
                <w:rFonts w:ascii="Times New Roman" w:hAnsi="Times New Roman" w:cs="Times New Roman"/>
                <w:w w:val="95"/>
                <w:sz w:val="16"/>
                <w:szCs w:val="16"/>
                <w:lang w:eastAsia="en-US"/>
              </w:rPr>
              <w:t>прот</w:t>
            </w:r>
            <w:r w:rsidRPr="00A951E3">
              <w:rPr>
                <w:rFonts w:ascii="Times New Roman" w:hAnsi="Times New Roman" w:cs="Times New Roman"/>
                <w:spacing w:val="-2"/>
                <w:w w:val="95"/>
                <w:sz w:val="16"/>
                <w:szCs w:val="16"/>
                <w:lang w:eastAsia="en-US"/>
              </w:rPr>
              <w:t>я</w:t>
            </w:r>
            <w:r w:rsidRPr="00A951E3">
              <w:rPr>
                <w:rFonts w:ascii="Times New Roman" w:hAnsi="Times New Roman" w:cs="Times New Roman"/>
                <w:spacing w:val="4"/>
                <w:w w:val="95"/>
                <w:sz w:val="16"/>
                <w:szCs w:val="16"/>
                <w:lang w:eastAsia="en-US"/>
              </w:rPr>
              <w:t>ж</w:t>
            </w:r>
            <w:r w:rsidRPr="00A951E3">
              <w:rPr>
                <w:rFonts w:ascii="Times New Roman" w:hAnsi="Times New Roman" w:cs="Times New Roman"/>
                <w:w w:val="95"/>
                <w:sz w:val="16"/>
                <w:szCs w:val="16"/>
                <w:lang w:eastAsia="en-US"/>
              </w:rPr>
              <w:t>е</w:t>
            </w:r>
            <w:r w:rsidRPr="00A951E3">
              <w:rPr>
                <w:rFonts w:ascii="Times New Roman" w:hAnsi="Times New Roman" w:cs="Times New Roman"/>
                <w:spacing w:val="-1"/>
                <w:w w:val="95"/>
                <w:sz w:val="16"/>
                <w:szCs w:val="16"/>
                <w:lang w:eastAsia="en-US"/>
              </w:rPr>
              <w:t>нн</w:t>
            </w:r>
            <w:r w:rsidRPr="00A951E3">
              <w:rPr>
                <w:rFonts w:ascii="Times New Roman" w:hAnsi="Times New Roman" w:cs="Times New Roman"/>
                <w:w w:val="95"/>
                <w:sz w:val="16"/>
                <w:szCs w:val="16"/>
                <w:lang w:eastAsia="en-US"/>
              </w:rPr>
              <w:t>о</w:t>
            </w:r>
            <w:r w:rsidRPr="00A951E3">
              <w:rPr>
                <w:rFonts w:ascii="Times New Roman" w:hAnsi="Times New Roman" w:cs="Times New Roman"/>
                <w:spacing w:val="1"/>
                <w:w w:val="95"/>
                <w:sz w:val="16"/>
                <w:szCs w:val="16"/>
                <w:lang w:eastAsia="en-US"/>
              </w:rPr>
              <w:t>с</w:t>
            </w:r>
            <w:r w:rsidRPr="00A951E3">
              <w:rPr>
                <w:rFonts w:ascii="Times New Roman" w:hAnsi="Times New Roman" w:cs="Times New Roman"/>
                <w:w w:val="95"/>
                <w:sz w:val="16"/>
                <w:szCs w:val="16"/>
                <w:lang w:eastAsia="en-US"/>
              </w:rPr>
              <w:t>ть</w:t>
            </w:r>
            <w:r w:rsidRPr="00A951E3">
              <w:rPr>
                <w:rFonts w:ascii="Times New Roman" w:hAnsi="Times New Roman" w:cs="Times New Roman"/>
                <w:spacing w:val="-6"/>
                <w:w w:val="95"/>
                <w:sz w:val="16"/>
                <w:szCs w:val="16"/>
                <w:lang w:eastAsia="en-US"/>
              </w:rPr>
              <w:t xml:space="preserve"> </w:t>
            </w:r>
            <w:r w:rsidRPr="00A951E3">
              <w:rPr>
                <w:rFonts w:ascii="Times New Roman" w:hAnsi="Times New Roman" w:cs="Times New Roman"/>
                <w:w w:val="95"/>
                <w:sz w:val="16"/>
                <w:szCs w:val="16"/>
                <w:lang w:eastAsia="en-US"/>
              </w:rPr>
              <w:t>(</w:t>
            </w:r>
            <w:r w:rsidRPr="00A951E3">
              <w:rPr>
                <w:rFonts w:ascii="Times New Roman" w:hAnsi="Times New Roman" w:cs="Times New Roman"/>
                <w:spacing w:val="5"/>
                <w:w w:val="95"/>
                <w:sz w:val="16"/>
                <w:szCs w:val="16"/>
                <w:lang w:eastAsia="en-US"/>
              </w:rPr>
              <w:t>к</w:t>
            </w:r>
            <w:r w:rsidRPr="00A951E3">
              <w:rPr>
                <w:rFonts w:ascii="Times New Roman" w:hAnsi="Times New Roman" w:cs="Times New Roman"/>
                <w:spacing w:val="-2"/>
                <w:w w:val="95"/>
                <w:sz w:val="16"/>
                <w:szCs w:val="16"/>
                <w:lang w:eastAsia="en-US"/>
              </w:rPr>
              <w:t>м</w:t>
            </w:r>
            <w:r w:rsidRPr="00A951E3">
              <w:rPr>
                <w:rFonts w:ascii="Times New Roman" w:hAnsi="Times New Roman" w:cs="Times New Roman"/>
                <w:w w:val="95"/>
                <w:sz w:val="16"/>
                <w:szCs w:val="16"/>
                <w:lang w:eastAsia="en-US"/>
              </w:rPr>
              <w:t>)</w:t>
            </w:r>
          </w:p>
        </w:tc>
        <w:tc>
          <w:tcPr>
            <w:tcW w:w="1056" w:type="dxa"/>
            <w:tcBorders>
              <w:top w:val="single" w:sz="8" w:space="0" w:color="000000"/>
              <w:left w:val="single" w:sz="8" w:space="0" w:color="000000"/>
              <w:bottom w:val="single" w:sz="8" w:space="0" w:color="000000"/>
              <w:right w:val="single" w:sz="8" w:space="0" w:color="000000"/>
            </w:tcBorders>
            <w:vAlign w:val="center"/>
          </w:tcPr>
          <w:p w14:paraId="460A039D" w14:textId="77777777" w:rsidR="00233AE2" w:rsidRPr="00A951E3" w:rsidRDefault="00233AE2" w:rsidP="00233AE2">
            <w:pPr>
              <w:suppressAutoHyphens w:val="0"/>
              <w:spacing w:before="23" w:line="268" w:lineRule="auto"/>
              <w:ind w:right="85"/>
              <w:jc w:val="center"/>
              <w:rPr>
                <w:rFonts w:ascii="Times New Roman" w:hAnsi="Times New Roman" w:cs="Times New Roman"/>
                <w:spacing w:val="-1"/>
                <w:w w:val="99"/>
                <w:sz w:val="16"/>
                <w:szCs w:val="16"/>
                <w:lang w:eastAsia="en-US"/>
              </w:rPr>
            </w:pPr>
            <w:r w:rsidRPr="00A951E3">
              <w:rPr>
                <w:rFonts w:ascii="Times New Roman" w:hAnsi="Times New Roman" w:cs="Times New Roman"/>
                <w:spacing w:val="-1"/>
                <w:sz w:val="16"/>
                <w:szCs w:val="16"/>
                <w:lang w:eastAsia="en-US"/>
              </w:rPr>
              <w:t>Об</w:t>
            </w:r>
            <w:r w:rsidRPr="00A951E3">
              <w:rPr>
                <w:rFonts w:ascii="Times New Roman" w:hAnsi="Times New Roman" w:cs="Times New Roman"/>
                <w:spacing w:val="3"/>
                <w:sz w:val="16"/>
                <w:szCs w:val="16"/>
                <w:lang w:eastAsia="en-US"/>
              </w:rPr>
              <w:t>щ</w:t>
            </w:r>
            <w:r w:rsidRPr="00A951E3">
              <w:rPr>
                <w:rFonts w:ascii="Times New Roman" w:hAnsi="Times New Roman" w:cs="Times New Roman"/>
                <w:spacing w:val="-1"/>
                <w:sz w:val="16"/>
                <w:szCs w:val="16"/>
                <w:lang w:eastAsia="en-US"/>
              </w:rPr>
              <w:t>а</w:t>
            </w:r>
            <w:r w:rsidRPr="00A951E3">
              <w:rPr>
                <w:rFonts w:ascii="Times New Roman" w:hAnsi="Times New Roman" w:cs="Times New Roman"/>
                <w:sz w:val="16"/>
                <w:szCs w:val="16"/>
                <w:lang w:eastAsia="en-US"/>
              </w:rPr>
              <w:t>я</w:t>
            </w:r>
            <w:r w:rsidRPr="00A951E3">
              <w:rPr>
                <w:rFonts w:ascii="Times New Roman" w:hAnsi="Times New Roman" w:cs="Times New Roman"/>
                <w:spacing w:val="-10"/>
                <w:sz w:val="16"/>
                <w:szCs w:val="16"/>
                <w:lang w:eastAsia="en-US"/>
              </w:rPr>
              <w:t xml:space="preserve"> </w:t>
            </w:r>
            <w:r w:rsidRPr="00A951E3">
              <w:rPr>
                <w:rFonts w:ascii="Times New Roman" w:hAnsi="Times New Roman" w:cs="Times New Roman"/>
                <w:spacing w:val="1"/>
                <w:sz w:val="16"/>
                <w:szCs w:val="16"/>
                <w:lang w:eastAsia="en-US"/>
              </w:rPr>
              <w:t>п</w:t>
            </w:r>
            <w:r w:rsidRPr="00A951E3">
              <w:rPr>
                <w:rFonts w:ascii="Times New Roman" w:hAnsi="Times New Roman" w:cs="Times New Roman"/>
                <w:spacing w:val="-1"/>
                <w:sz w:val="16"/>
                <w:szCs w:val="16"/>
                <w:lang w:eastAsia="en-US"/>
              </w:rPr>
              <w:t>ро-</w:t>
            </w:r>
          </w:p>
          <w:p w14:paraId="09396838" w14:textId="77777777" w:rsidR="00233AE2" w:rsidRPr="00A951E3" w:rsidRDefault="00233AE2" w:rsidP="00233AE2">
            <w:pPr>
              <w:suppressAutoHyphens w:val="0"/>
              <w:spacing w:before="23" w:line="268" w:lineRule="auto"/>
              <w:ind w:right="85"/>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т</w:t>
            </w:r>
            <w:r w:rsidRPr="00A951E3">
              <w:rPr>
                <w:rFonts w:ascii="Times New Roman" w:hAnsi="Times New Roman" w:cs="Times New Roman"/>
                <w:spacing w:val="-2"/>
                <w:sz w:val="16"/>
                <w:szCs w:val="16"/>
                <w:lang w:eastAsia="en-US"/>
              </w:rPr>
              <w:t>я</w:t>
            </w:r>
            <w:r w:rsidRPr="00A951E3">
              <w:rPr>
                <w:rFonts w:ascii="Times New Roman" w:hAnsi="Times New Roman" w:cs="Times New Roman"/>
                <w:spacing w:val="2"/>
                <w:sz w:val="16"/>
                <w:szCs w:val="16"/>
                <w:lang w:eastAsia="en-US"/>
              </w:rPr>
              <w:t>ж</w:t>
            </w:r>
            <w:r w:rsidRPr="00A951E3">
              <w:rPr>
                <w:rFonts w:ascii="Times New Roman" w:hAnsi="Times New Roman" w:cs="Times New Roman"/>
                <w:spacing w:val="-1"/>
                <w:sz w:val="16"/>
                <w:szCs w:val="16"/>
                <w:lang w:eastAsia="en-US"/>
              </w:rPr>
              <w:t>е</w:t>
            </w:r>
            <w:r w:rsidRPr="00A951E3">
              <w:rPr>
                <w:rFonts w:ascii="Times New Roman" w:hAnsi="Times New Roman" w:cs="Times New Roman"/>
                <w:sz w:val="16"/>
                <w:szCs w:val="16"/>
                <w:lang w:eastAsia="en-US"/>
              </w:rPr>
              <w:t>нн</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ст</w:t>
            </w:r>
            <w:r w:rsidRPr="00A951E3">
              <w:rPr>
                <w:rFonts w:ascii="Times New Roman" w:hAnsi="Times New Roman" w:cs="Times New Roman"/>
                <w:spacing w:val="1"/>
                <w:sz w:val="16"/>
                <w:szCs w:val="16"/>
                <w:lang w:eastAsia="en-US"/>
              </w:rPr>
              <w:t>ь</w:t>
            </w:r>
            <w:r w:rsidRPr="00A951E3">
              <w:rPr>
                <w:rFonts w:ascii="Times New Roman" w:hAnsi="Times New Roman" w:cs="Times New Roman"/>
                <w:sz w:val="16"/>
                <w:szCs w:val="16"/>
                <w:lang w:eastAsia="en-US"/>
              </w:rPr>
              <w:t>,</w:t>
            </w:r>
          </w:p>
          <w:p w14:paraId="7A5FD913" w14:textId="77777777" w:rsidR="00233AE2" w:rsidRPr="00A951E3" w:rsidRDefault="00233AE2" w:rsidP="00233AE2">
            <w:pPr>
              <w:suppressAutoHyphens w:val="0"/>
              <w:ind w:right="428"/>
              <w:jc w:val="center"/>
              <w:rPr>
                <w:rFonts w:ascii="Times New Roman" w:hAnsi="Times New Roman" w:cs="Times New Roman"/>
                <w:sz w:val="16"/>
                <w:szCs w:val="16"/>
                <w:lang w:eastAsia="en-US"/>
              </w:rPr>
            </w:pPr>
            <w:r w:rsidRPr="00A951E3">
              <w:rPr>
                <w:rFonts w:ascii="Times New Roman" w:hAnsi="Times New Roman" w:cs="Times New Roman"/>
                <w:spacing w:val="3"/>
                <w:sz w:val="16"/>
                <w:szCs w:val="16"/>
                <w:lang w:eastAsia="en-US"/>
              </w:rPr>
              <w:t>к</w:t>
            </w:r>
            <w:r w:rsidRPr="00A951E3">
              <w:rPr>
                <w:rFonts w:ascii="Times New Roman" w:hAnsi="Times New Roman" w:cs="Times New Roman"/>
                <w:sz w:val="16"/>
                <w:szCs w:val="16"/>
                <w:lang w:eastAsia="en-US"/>
              </w:rPr>
              <w:t>м</w:t>
            </w:r>
          </w:p>
          <w:p w14:paraId="4A17989A" w14:textId="77777777" w:rsidR="00233AE2" w:rsidRPr="00A951E3" w:rsidRDefault="00233AE2" w:rsidP="00233AE2">
            <w:pPr>
              <w:suppressAutoHyphens w:val="0"/>
              <w:ind w:right="428"/>
              <w:jc w:val="center"/>
              <w:rPr>
                <w:rFonts w:ascii="Times New Roman" w:hAnsi="Times New Roman" w:cs="Times New Roman"/>
                <w:sz w:val="16"/>
                <w:szCs w:val="16"/>
                <w:lang w:eastAsia="en-US"/>
              </w:rPr>
            </w:pPr>
          </w:p>
        </w:tc>
      </w:tr>
      <w:tr w:rsidR="00233AE2" w:rsidRPr="00A951E3" w14:paraId="7688EDB0" w14:textId="77777777" w:rsidTr="00233AE2">
        <w:trPr>
          <w:trHeight w:hRule="exact" w:val="319"/>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4A2A7874" w14:textId="77777777" w:rsidR="00233AE2" w:rsidRPr="00A951E3" w:rsidRDefault="00233AE2" w:rsidP="00233AE2">
            <w:pPr>
              <w:suppressAutoHyphens w:val="0"/>
              <w:ind w:right="148"/>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w:t>
            </w:r>
          </w:p>
        </w:tc>
        <w:tc>
          <w:tcPr>
            <w:tcW w:w="1701" w:type="dxa"/>
            <w:tcBorders>
              <w:top w:val="single" w:sz="8" w:space="0" w:color="000000"/>
              <w:left w:val="single" w:sz="8" w:space="0" w:color="000000"/>
              <w:bottom w:val="single" w:sz="8" w:space="0" w:color="000000"/>
              <w:right w:val="single" w:sz="8" w:space="0" w:color="000000"/>
            </w:tcBorders>
            <w:vAlign w:val="center"/>
          </w:tcPr>
          <w:p w14:paraId="5A5BCFEF" w14:textId="77777777" w:rsidR="00233AE2" w:rsidRPr="00A951E3" w:rsidRDefault="00233AE2" w:rsidP="00233AE2">
            <w:pPr>
              <w:suppressAutoHyphens w:val="0"/>
              <w:ind w:right="755"/>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w:t>
            </w:r>
          </w:p>
        </w:tc>
        <w:tc>
          <w:tcPr>
            <w:tcW w:w="4243" w:type="dxa"/>
            <w:tcBorders>
              <w:top w:val="single" w:sz="8" w:space="0" w:color="000000"/>
              <w:left w:val="single" w:sz="8" w:space="0" w:color="000000"/>
              <w:bottom w:val="single" w:sz="8" w:space="0" w:color="000000"/>
              <w:right w:val="single" w:sz="8" w:space="0" w:color="000000"/>
            </w:tcBorders>
            <w:vAlign w:val="center"/>
          </w:tcPr>
          <w:p w14:paraId="0F44DCD8" w14:textId="77777777" w:rsidR="00233AE2" w:rsidRPr="00A951E3" w:rsidRDefault="00233AE2" w:rsidP="00233AE2">
            <w:pPr>
              <w:suppressAutoHyphens w:val="0"/>
              <w:ind w:right="270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3</w:t>
            </w:r>
          </w:p>
        </w:tc>
        <w:tc>
          <w:tcPr>
            <w:tcW w:w="6687" w:type="dxa"/>
            <w:gridSpan w:val="2"/>
            <w:tcBorders>
              <w:top w:val="single" w:sz="8" w:space="0" w:color="000000"/>
              <w:left w:val="single" w:sz="8" w:space="0" w:color="000000"/>
              <w:bottom w:val="single" w:sz="8" w:space="0" w:color="000000"/>
              <w:right w:val="single" w:sz="8" w:space="0" w:color="000000"/>
            </w:tcBorders>
            <w:vAlign w:val="center"/>
          </w:tcPr>
          <w:p w14:paraId="5FD8F5DA" w14:textId="77777777" w:rsidR="00233AE2" w:rsidRPr="00A951E3" w:rsidRDefault="00233AE2" w:rsidP="00233AE2">
            <w:pPr>
              <w:suppressAutoHyphens w:val="0"/>
              <w:spacing w:line="198" w:lineRule="exact"/>
              <w:ind w:right="326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w:t>
            </w:r>
          </w:p>
        </w:tc>
        <w:tc>
          <w:tcPr>
            <w:tcW w:w="1056" w:type="dxa"/>
            <w:tcBorders>
              <w:top w:val="single" w:sz="8" w:space="0" w:color="000000"/>
              <w:left w:val="single" w:sz="8" w:space="0" w:color="000000"/>
              <w:bottom w:val="single" w:sz="8" w:space="0" w:color="000000"/>
              <w:right w:val="single" w:sz="8" w:space="0" w:color="000000"/>
            </w:tcBorders>
            <w:vAlign w:val="center"/>
          </w:tcPr>
          <w:p w14:paraId="215C8C8E" w14:textId="77777777" w:rsidR="00233AE2" w:rsidRPr="00A951E3" w:rsidRDefault="00233AE2" w:rsidP="00233AE2">
            <w:pPr>
              <w:suppressAutoHyphens w:val="0"/>
              <w:ind w:right="445"/>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w:t>
            </w:r>
          </w:p>
        </w:tc>
      </w:tr>
      <w:tr w:rsidR="00233AE2" w:rsidRPr="00A951E3" w14:paraId="55336BA5" w14:textId="77777777" w:rsidTr="00233AE2">
        <w:trPr>
          <w:trHeight w:hRule="exact" w:val="305"/>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7E136B6D"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1701" w:type="dxa"/>
            <w:tcBorders>
              <w:top w:val="single" w:sz="8" w:space="0" w:color="000000"/>
              <w:left w:val="single" w:sz="8" w:space="0" w:color="000000"/>
              <w:bottom w:val="single" w:sz="8" w:space="0" w:color="000000"/>
              <w:right w:val="single" w:sz="8" w:space="0" w:color="000000"/>
            </w:tcBorders>
            <w:vAlign w:val="center"/>
          </w:tcPr>
          <w:p w14:paraId="4A0D236B"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4243" w:type="dxa"/>
            <w:tcBorders>
              <w:top w:val="single" w:sz="8" w:space="0" w:color="000000"/>
              <w:left w:val="single" w:sz="8" w:space="0" w:color="000000"/>
              <w:bottom w:val="single" w:sz="8" w:space="0" w:color="000000"/>
              <w:right w:val="single" w:sz="8" w:space="0" w:color="000000"/>
            </w:tcBorders>
            <w:vAlign w:val="center"/>
          </w:tcPr>
          <w:p w14:paraId="75148C38" w14:textId="77777777" w:rsidR="00233AE2" w:rsidRPr="00A951E3" w:rsidRDefault="00233AE2" w:rsidP="00233AE2">
            <w:pPr>
              <w:suppressAutoHyphens w:val="0"/>
              <w:spacing w:before="36"/>
              <w:ind w:right="1952"/>
              <w:jc w:val="center"/>
              <w:rPr>
                <w:rFonts w:ascii="Times New Roman" w:hAnsi="Times New Roman" w:cs="Times New Roman"/>
                <w:sz w:val="16"/>
                <w:szCs w:val="16"/>
                <w:lang w:eastAsia="en-US"/>
              </w:rPr>
            </w:pPr>
            <w:r w:rsidRPr="00A951E3">
              <w:rPr>
                <w:rFonts w:ascii="Times New Roman" w:hAnsi="Times New Roman" w:cs="Times New Roman"/>
                <w:spacing w:val="5"/>
                <w:sz w:val="16"/>
                <w:szCs w:val="16"/>
                <w:lang w:eastAsia="en-US"/>
              </w:rPr>
              <w:t>К</w:t>
            </w:r>
            <w:r w:rsidRPr="00A951E3">
              <w:rPr>
                <w:rFonts w:ascii="Times New Roman" w:hAnsi="Times New Roman" w:cs="Times New Roman"/>
                <w:spacing w:val="9"/>
                <w:sz w:val="16"/>
                <w:szCs w:val="16"/>
                <w:lang w:eastAsia="en-US"/>
              </w:rPr>
              <w:t>и</w:t>
            </w:r>
            <w:r w:rsidRPr="00A951E3">
              <w:rPr>
                <w:rFonts w:ascii="Times New Roman" w:hAnsi="Times New Roman" w:cs="Times New Roman"/>
                <w:spacing w:val="8"/>
                <w:sz w:val="16"/>
                <w:szCs w:val="16"/>
                <w:lang w:eastAsia="en-US"/>
              </w:rPr>
              <w:t>м</w:t>
            </w:r>
            <w:r w:rsidRPr="00A951E3">
              <w:rPr>
                <w:rFonts w:ascii="Times New Roman" w:hAnsi="Times New Roman" w:cs="Times New Roman"/>
                <w:spacing w:val="10"/>
                <w:sz w:val="16"/>
                <w:szCs w:val="16"/>
                <w:lang w:eastAsia="en-US"/>
              </w:rPr>
              <w:t>о</w:t>
            </w:r>
            <w:r w:rsidRPr="00A951E3">
              <w:rPr>
                <w:rFonts w:ascii="Times New Roman" w:hAnsi="Times New Roman" w:cs="Times New Roman"/>
                <w:spacing w:val="14"/>
                <w:sz w:val="16"/>
                <w:szCs w:val="16"/>
                <w:lang w:eastAsia="en-US"/>
              </w:rPr>
              <w:t>в</w:t>
            </w:r>
            <w:r w:rsidRPr="00A951E3">
              <w:rPr>
                <w:rFonts w:ascii="Times New Roman" w:hAnsi="Times New Roman" w:cs="Times New Roman"/>
                <w:spacing w:val="10"/>
                <w:sz w:val="16"/>
                <w:szCs w:val="16"/>
                <w:lang w:eastAsia="en-US"/>
              </w:rPr>
              <w:t>с</w:t>
            </w:r>
            <w:r w:rsidRPr="00A951E3">
              <w:rPr>
                <w:rFonts w:ascii="Times New Roman" w:hAnsi="Times New Roman" w:cs="Times New Roman"/>
                <w:spacing w:val="12"/>
                <w:sz w:val="16"/>
                <w:szCs w:val="16"/>
                <w:lang w:eastAsia="en-US"/>
              </w:rPr>
              <w:t>к</w:t>
            </w:r>
            <w:r w:rsidRPr="00A951E3">
              <w:rPr>
                <w:rFonts w:ascii="Times New Roman" w:hAnsi="Times New Roman" w:cs="Times New Roman"/>
                <w:spacing w:val="9"/>
                <w:sz w:val="16"/>
                <w:szCs w:val="16"/>
                <w:lang w:eastAsia="en-US"/>
              </w:rPr>
              <w:t>и</w:t>
            </w:r>
            <w:r w:rsidRPr="00A951E3">
              <w:rPr>
                <w:rFonts w:ascii="Times New Roman" w:hAnsi="Times New Roman" w:cs="Times New Roman"/>
                <w:sz w:val="16"/>
                <w:szCs w:val="16"/>
                <w:lang w:eastAsia="en-US"/>
              </w:rPr>
              <w:t>й</w:t>
            </w:r>
            <w:r w:rsidRPr="00A951E3">
              <w:rPr>
                <w:rFonts w:ascii="Times New Roman" w:hAnsi="Times New Roman" w:cs="Times New Roman"/>
                <w:spacing w:val="10"/>
                <w:sz w:val="16"/>
                <w:szCs w:val="16"/>
                <w:lang w:eastAsia="en-US"/>
              </w:rPr>
              <w:t xml:space="preserve"> р</w:t>
            </w:r>
            <w:r w:rsidRPr="00A951E3">
              <w:rPr>
                <w:rFonts w:ascii="Times New Roman" w:hAnsi="Times New Roman" w:cs="Times New Roman"/>
                <w:sz w:val="16"/>
                <w:szCs w:val="16"/>
                <w:lang w:eastAsia="en-US"/>
              </w:rPr>
              <w:t>а</w:t>
            </w:r>
            <w:r w:rsidRPr="00A951E3">
              <w:rPr>
                <w:rFonts w:ascii="Times New Roman" w:hAnsi="Times New Roman" w:cs="Times New Roman"/>
                <w:spacing w:val="9"/>
                <w:sz w:val="16"/>
                <w:szCs w:val="16"/>
                <w:lang w:eastAsia="en-US"/>
              </w:rPr>
              <w:t>й</w:t>
            </w:r>
            <w:r w:rsidRPr="00A951E3">
              <w:rPr>
                <w:rFonts w:ascii="Times New Roman" w:hAnsi="Times New Roman" w:cs="Times New Roman"/>
                <w:spacing w:val="10"/>
                <w:sz w:val="16"/>
                <w:szCs w:val="16"/>
                <w:lang w:eastAsia="en-US"/>
              </w:rPr>
              <w:t>о</w:t>
            </w:r>
            <w:r w:rsidRPr="00A951E3">
              <w:rPr>
                <w:rFonts w:ascii="Times New Roman" w:hAnsi="Times New Roman" w:cs="Times New Roman"/>
                <w:sz w:val="16"/>
                <w:szCs w:val="16"/>
                <w:lang w:eastAsia="en-US"/>
              </w:rPr>
              <w:t>н</w:t>
            </w:r>
          </w:p>
        </w:tc>
        <w:tc>
          <w:tcPr>
            <w:tcW w:w="5693" w:type="dxa"/>
            <w:tcBorders>
              <w:top w:val="single" w:sz="8" w:space="0" w:color="000000"/>
              <w:left w:val="single" w:sz="8" w:space="0" w:color="000000"/>
              <w:bottom w:val="single" w:sz="8" w:space="0" w:color="000000"/>
              <w:right w:val="single" w:sz="8" w:space="0" w:color="000000"/>
            </w:tcBorders>
            <w:vAlign w:val="center"/>
          </w:tcPr>
          <w:p w14:paraId="30544412"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994" w:type="dxa"/>
            <w:tcBorders>
              <w:top w:val="single" w:sz="8" w:space="0" w:color="000000"/>
              <w:left w:val="single" w:sz="8" w:space="0" w:color="000000"/>
              <w:bottom w:val="single" w:sz="8" w:space="0" w:color="000000"/>
              <w:right w:val="single" w:sz="8" w:space="0" w:color="000000"/>
            </w:tcBorders>
            <w:vAlign w:val="center"/>
          </w:tcPr>
          <w:p w14:paraId="2BC4269B"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1056" w:type="dxa"/>
            <w:tcBorders>
              <w:top w:val="single" w:sz="8" w:space="0" w:color="000000"/>
              <w:left w:val="single" w:sz="8" w:space="0" w:color="000000"/>
              <w:bottom w:val="single" w:sz="8" w:space="0" w:color="000000"/>
              <w:right w:val="single" w:sz="8" w:space="0" w:color="000000"/>
            </w:tcBorders>
            <w:vAlign w:val="center"/>
          </w:tcPr>
          <w:p w14:paraId="1F09C767" w14:textId="77777777" w:rsidR="00233AE2" w:rsidRPr="00A951E3" w:rsidRDefault="00233AE2" w:rsidP="00233AE2">
            <w:pPr>
              <w:suppressAutoHyphens w:val="0"/>
              <w:jc w:val="center"/>
              <w:rPr>
                <w:rFonts w:ascii="Times New Roman" w:hAnsi="Times New Roman" w:cs="Times New Roman"/>
                <w:sz w:val="16"/>
                <w:szCs w:val="16"/>
                <w:lang w:eastAsia="en-US"/>
              </w:rPr>
            </w:pPr>
          </w:p>
        </w:tc>
      </w:tr>
      <w:tr w:rsidR="00233AE2" w:rsidRPr="00A951E3" w14:paraId="6F871753" w14:textId="77777777" w:rsidTr="00233AE2">
        <w:trPr>
          <w:trHeight w:hRule="exact" w:val="552"/>
          <w:jc w:val="center"/>
        </w:trPr>
        <w:tc>
          <w:tcPr>
            <w:tcW w:w="425" w:type="dxa"/>
            <w:vMerge w:val="restart"/>
            <w:tcBorders>
              <w:top w:val="single" w:sz="8" w:space="0" w:color="000000"/>
              <w:left w:val="single" w:sz="8" w:space="0" w:color="000000"/>
              <w:right w:val="single" w:sz="8" w:space="0" w:color="000000"/>
            </w:tcBorders>
            <w:vAlign w:val="center"/>
          </w:tcPr>
          <w:p w14:paraId="30B57FBF" w14:textId="77777777" w:rsidR="00233AE2" w:rsidRPr="00A951E3" w:rsidRDefault="00233AE2" w:rsidP="00233AE2">
            <w:pPr>
              <w:suppressAutoHyphens w:val="0"/>
              <w:spacing w:before="2" w:line="100" w:lineRule="exact"/>
              <w:jc w:val="center"/>
              <w:rPr>
                <w:rFonts w:ascii="Times New Roman" w:hAnsi="Times New Roman" w:cs="Times New Roman"/>
                <w:sz w:val="16"/>
                <w:szCs w:val="16"/>
                <w:lang w:eastAsia="en-US"/>
              </w:rPr>
            </w:pPr>
          </w:p>
          <w:p w14:paraId="3DF27DF5"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1AD6E2FE"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40CEEC96"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179</w:t>
            </w:r>
          </w:p>
        </w:tc>
        <w:tc>
          <w:tcPr>
            <w:tcW w:w="1701" w:type="dxa"/>
            <w:vMerge w:val="restart"/>
            <w:tcBorders>
              <w:top w:val="single" w:sz="8" w:space="0" w:color="000000"/>
              <w:left w:val="single" w:sz="8" w:space="0" w:color="000000"/>
              <w:right w:val="single" w:sz="8" w:space="0" w:color="000000"/>
            </w:tcBorders>
            <w:vAlign w:val="center"/>
          </w:tcPr>
          <w:p w14:paraId="5D5706D0" w14:textId="77777777" w:rsidR="00233AE2" w:rsidRPr="00A951E3" w:rsidRDefault="00233AE2" w:rsidP="00233AE2">
            <w:pPr>
              <w:suppressAutoHyphens w:val="0"/>
              <w:spacing w:before="2" w:line="100" w:lineRule="exact"/>
              <w:jc w:val="center"/>
              <w:rPr>
                <w:rFonts w:ascii="Times New Roman" w:hAnsi="Times New Roman" w:cs="Times New Roman"/>
                <w:sz w:val="16"/>
                <w:szCs w:val="16"/>
                <w:lang w:eastAsia="en-US"/>
              </w:rPr>
            </w:pPr>
          </w:p>
          <w:p w14:paraId="6EAD4EF9"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09BB9880"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7CD62BA8"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70К-180</w:t>
            </w:r>
          </w:p>
        </w:tc>
        <w:tc>
          <w:tcPr>
            <w:tcW w:w="4243" w:type="dxa"/>
            <w:vMerge w:val="restart"/>
            <w:tcBorders>
              <w:top w:val="single" w:sz="8" w:space="0" w:color="000000"/>
              <w:left w:val="single" w:sz="8" w:space="0" w:color="000000"/>
              <w:right w:val="single" w:sz="8" w:space="0" w:color="000000"/>
            </w:tcBorders>
            <w:vAlign w:val="center"/>
          </w:tcPr>
          <w:p w14:paraId="3F55BEF9" w14:textId="77777777" w:rsidR="00233AE2" w:rsidRPr="00A951E3" w:rsidRDefault="00233AE2" w:rsidP="00233AE2">
            <w:pPr>
              <w:suppressAutoHyphens w:val="0"/>
              <w:spacing w:before="2" w:line="100" w:lineRule="exact"/>
              <w:jc w:val="center"/>
              <w:rPr>
                <w:rFonts w:ascii="Times New Roman" w:hAnsi="Times New Roman" w:cs="Times New Roman"/>
                <w:sz w:val="16"/>
                <w:szCs w:val="16"/>
                <w:lang w:val="ru-RU" w:eastAsia="en-US"/>
              </w:rPr>
            </w:pPr>
          </w:p>
          <w:p w14:paraId="578C2282" w14:textId="77777777" w:rsidR="00233AE2" w:rsidRPr="00A951E3" w:rsidRDefault="00233AE2" w:rsidP="00233AE2">
            <w:pPr>
              <w:suppressAutoHyphens w:val="0"/>
              <w:spacing w:line="200" w:lineRule="exact"/>
              <w:jc w:val="center"/>
              <w:rPr>
                <w:rFonts w:ascii="Times New Roman" w:hAnsi="Times New Roman" w:cs="Times New Roman"/>
                <w:sz w:val="16"/>
                <w:szCs w:val="16"/>
                <w:lang w:val="ru-RU" w:eastAsia="en-US"/>
              </w:rPr>
            </w:pPr>
          </w:p>
          <w:p w14:paraId="3614BD14" w14:textId="77777777" w:rsidR="00233AE2" w:rsidRPr="00A951E3" w:rsidRDefault="00233AE2" w:rsidP="00233AE2">
            <w:pPr>
              <w:suppressAutoHyphens w:val="0"/>
              <w:spacing w:line="200" w:lineRule="exact"/>
              <w:jc w:val="center"/>
              <w:rPr>
                <w:rFonts w:ascii="Times New Roman" w:hAnsi="Times New Roman" w:cs="Times New Roman"/>
                <w:sz w:val="16"/>
                <w:szCs w:val="16"/>
                <w:lang w:val="ru-RU" w:eastAsia="en-US"/>
              </w:rPr>
            </w:pPr>
          </w:p>
          <w:p w14:paraId="54A678AA" w14:textId="77777777" w:rsidR="00233AE2" w:rsidRPr="00A951E3" w:rsidRDefault="00233AE2" w:rsidP="00233AE2">
            <w:pPr>
              <w:suppressAutoHyphens w:val="0"/>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w:t>
            </w:r>
          </w:p>
        </w:tc>
        <w:tc>
          <w:tcPr>
            <w:tcW w:w="5693" w:type="dxa"/>
            <w:tcBorders>
              <w:top w:val="single" w:sz="8" w:space="0" w:color="000000"/>
              <w:left w:val="single" w:sz="8" w:space="0" w:color="000000"/>
              <w:bottom w:val="single" w:sz="8" w:space="0" w:color="000000"/>
              <w:right w:val="single" w:sz="8" w:space="0" w:color="000000"/>
            </w:tcBorders>
            <w:vAlign w:val="center"/>
          </w:tcPr>
          <w:p w14:paraId="116FE7C7" w14:textId="77777777" w:rsidR="00233AE2" w:rsidRPr="00A951E3" w:rsidRDefault="00233AE2" w:rsidP="00233AE2">
            <w:pPr>
              <w:suppressAutoHyphens w:val="0"/>
              <w:spacing w:line="115" w:lineRule="exact"/>
              <w:ind w:right="4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w:t>
            </w:r>
            <w:r w:rsidRPr="00A951E3">
              <w:rPr>
                <w:rFonts w:ascii="Times New Roman" w:hAnsi="Times New Roman" w:cs="Times New Roman"/>
                <w:sz w:val="16"/>
                <w:szCs w:val="16"/>
                <w:lang w:val="ru-RU" w:eastAsia="en-US"/>
              </w:rPr>
              <w:t>а</w:t>
            </w:r>
          </w:p>
          <w:p w14:paraId="0D1B84DA" w14:textId="77777777" w:rsidR="00233AE2" w:rsidRPr="00A951E3" w:rsidRDefault="00233AE2" w:rsidP="00233AE2">
            <w:pPr>
              <w:suppressAutoHyphens w:val="0"/>
              <w:spacing w:before="20"/>
              <w:ind w:right="49"/>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о и </w:t>
            </w: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ом</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о и</w:t>
            </w:r>
          </w:p>
        </w:tc>
        <w:tc>
          <w:tcPr>
            <w:tcW w:w="994" w:type="dxa"/>
            <w:tcBorders>
              <w:top w:val="single" w:sz="8" w:space="0" w:color="000000"/>
              <w:left w:val="single" w:sz="8" w:space="0" w:color="000000"/>
              <w:bottom w:val="single" w:sz="8" w:space="0" w:color="000000"/>
              <w:right w:val="single" w:sz="8" w:space="0" w:color="000000"/>
            </w:tcBorders>
            <w:vAlign w:val="center"/>
          </w:tcPr>
          <w:p w14:paraId="73C46493" w14:textId="77777777" w:rsidR="00233AE2" w:rsidRPr="00A951E3" w:rsidRDefault="00233AE2" w:rsidP="00233AE2">
            <w:pPr>
              <w:suppressAutoHyphens w:val="0"/>
              <w:spacing w:before="1" w:line="120" w:lineRule="exact"/>
              <w:jc w:val="center"/>
              <w:rPr>
                <w:rFonts w:ascii="Times New Roman" w:hAnsi="Times New Roman" w:cs="Times New Roman"/>
                <w:sz w:val="16"/>
                <w:szCs w:val="16"/>
                <w:lang w:val="ru-RU" w:eastAsia="en-US"/>
              </w:rPr>
            </w:pPr>
          </w:p>
          <w:p w14:paraId="5053633F"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18,500</w:t>
            </w:r>
          </w:p>
        </w:tc>
        <w:tc>
          <w:tcPr>
            <w:tcW w:w="1056" w:type="dxa"/>
            <w:vMerge w:val="restart"/>
            <w:tcBorders>
              <w:top w:val="single" w:sz="8" w:space="0" w:color="000000"/>
              <w:left w:val="single" w:sz="8" w:space="0" w:color="000000"/>
              <w:right w:val="single" w:sz="8" w:space="0" w:color="000000"/>
            </w:tcBorders>
            <w:vAlign w:val="center"/>
          </w:tcPr>
          <w:p w14:paraId="2A134DDE" w14:textId="77777777" w:rsidR="00233AE2" w:rsidRPr="00A951E3" w:rsidRDefault="00233AE2" w:rsidP="00233AE2">
            <w:pPr>
              <w:suppressAutoHyphens w:val="0"/>
              <w:spacing w:before="2" w:line="100" w:lineRule="exact"/>
              <w:jc w:val="center"/>
              <w:rPr>
                <w:rFonts w:ascii="Times New Roman" w:hAnsi="Times New Roman" w:cs="Times New Roman"/>
                <w:sz w:val="16"/>
                <w:szCs w:val="16"/>
                <w:lang w:eastAsia="en-US"/>
              </w:rPr>
            </w:pPr>
          </w:p>
          <w:p w14:paraId="419EF94B"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0ACE7C34"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2E7F9515"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58,232</w:t>
            </w:r>
          </w:p>
        </w:tc>
      </w:tr>
      <w:tr w:rsidR="00233AE2" w:rsidRPr="00A951E3" w14:paraId="3EC8FD45" w14:textId="77777777" w:rsidTr="00233AE2">
        <w:trPr>
          <w:trHeight w:hRule="exact" w:val="490"/>
          <w:jc w:val="center"/>
        </w:trPr>
        <w:tc>
          <w:tcPr>
            <w:tcW w:w="425" w:type="dxa"/>
            <w:vMerge/>
            <w:tcBorders>
              <w:left w:val="single" w:sz="8" w:space="0" w:color="000000"/>
              <w:right w:val="single" w:sz="8" w:space="0" w:color="000000"/>
            </w:tcBorders>
            <w:vAlign w:val="center"/>
          </w:tcPr>
          <w:p w14:paraId="2C96BD0B"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1701" w:type="dxa"/>
            <w:vMerge/>
            <w:tcBorders>
              <w:left w:val="single" w:sz="8" w:space="0" w:color="000000"/>
              <w:right w:val="single" w:sz="8" w:space="0" w:color="000000"/>
            </w:tcBorders>
            <w:vAlign w:val="center"/>
          </w:tcPr>
          <w:p w14:paraId="2DDF2C6F"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4243" w:type="dxa"/>
            <w:vMerge/>
            <w:tcBorders>
              <w:left w:val="single" w:sz="8" w:space="0" w:color="000000"/>
              <w:right w:val="single" w:sz="8" w:space="0" w:color="000000"/>
            </w:tcBorders>
            <w:vAlign w:val="center"/>
          </w:tcPr>
          <w:p w14:paraId="65B86534"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5693" w:type="dxa"/>
            <w:tcBorders>
              <w:top w:val="single" w:sz="8" w:space="0" w:color="000000"/>
              <w:left w:val="single" w:sz="8" w:space="0" w:color="000000"/>
              <w:bottom w:val="single" w:sz="8" w:space="0" w:color="000000"/>
              <w:right w:val="single" w:sz="8" w:space="0" w:color="000000"/>
            </w:tcBorders>
            <w:vAlign w:val="center"/>
          </w:tcPr>
          <w:p w14:paraId="6E0F75A6" w14:textId="77777777" w:rsidR="00233AE2" w:rsidRPr="00A951E3" w:rsidRDefault="00233AE2" w:rsidP="00233AE2">
            <w:pPr>
              <w:suppressAutoHyphens w:val="0"/>
              <w:spacing w:before="6" w:line="120" w:lineRule="exact"/>
              <w:jc w:val="center"/>
              <w:rPr>
                <w:rFonts w:ascii="Times New Roman" w:hAnsi="Times New Roman" w:cs="Times New Roman"/>
                <w:sz w:val="16"/>
                <w:szCs w:val="16"/>
                <w:lang w:val="ru-RU" w:eastAsia="en-US"/>
              </w:rPr>
            </w:pPr>
          </w:p>
          <w:p w14:paraId="62214183" w14:textId="77777777" w:rsidR="00233AE2" w:rsidRPr="00A951E3" w:rsidRDefault="00233AE2" w:rsidP="00233AE2">
            <w:pPr>
              <w:suppressAutoHyphens w:val="0"/>
              <w:spacing w:line="200" w:lineRule="atLeast"/>
              <w:ind w:right="48"/>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омо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ел</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омо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p>
        </w:tc>
        <w:tc>
          <w:tcPr>
            <w:tcW w:w="994" w:type="dxa"/>
            <w:tcBorders>
              <w:top w:val="single" w:sz="8" w:space="0" w:color="000000"/>
              <w:left w:val="single" w:sz="8" w:space="0" w:color="000000"/>
              <w:bottom w:val="single" w:sz="8" w:space="0" w:color="000000"/>
              <w:right w:val="single" w:sz="8" w:space="0" w:color="000000"/>
            </w:tcBorders>
            <w:vAlign w:val="center"/>
          </w:tcPr>
          <w:p w14:paraId="30DB211F" w14:textId="77777777" w:rsidR="00233AE2" w:rsidRPr="00A951E3" w:rsidRDefault="00233AE2" w:rsidP="00233AE2">
            <w:pPr>
              <w:suppressAutoHyphens w:val="0"/>
              <w:spacing w:before="8" w:line="120" w:lineRule="exact"/>
              <w:jc w:val="center"/>
              <w:rPr>
                <w:rFonts w:ascii="Times New Roman" w:hAnsi="Times New Roman" w:cs="Times New Roman"/>
                <w:sz w:val="16"/>
                <w:szCs w:val="16"/>
                <w:lang w:val="ru-RU" w:eastAsia="en-US"/>
              </w:rPr>
            </w:pPr>
          </w:p>
          <w:p w14:paraId="619276A1"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24,932</w:t>
            </w:r>
          </w:p>
        </w:tc>
        <w:tc>
          <w:tcPr>
            <w:tcW w:w="1056" w:type="dxa"/>
            <w:vMerge/>
            <w:tcBorders>
              <w:left w:val="single" w:sz="8" w:space="0" w:color="000000"/>
              <w:right w:val="single" w:sz="8" w:space="0" w:color="000000"/>
            </w:tcBorders>
            <w:vAlign w:val="center"/>
          </w:tcPr>
          <w:p w14:paraId="4ADDEC8F" w14:textId="77777777" w:rsidR="00233AE2" w:rsidRPr="00A951E3" w:rsidRDefault="00233AE2" w:rsidP="00233AE2">
            <w:pPr>
              <w:suppressAutoHyphens w:val="0"/>
              <w:jc w:val="center"/>
              <w:rPr>
                <w:rFonts w:ascii="Times New Roman" w:hAnsi="Times New Roman" w:cs="Times New Roman"/>
                <w:sz w:val="16"/>
                <w:szCs w:val="16"/>
                <w:lang w:eastAsia="en-US"/>
              </w:rPr>
            </w:pPr>
          </w:p>
        </w:tc>
      </w:tr>
      <w:tr w:rsidR="00233AE2" w:rsidRPr="00A951E3" w14:paraId="45450EAB" w14:textId="77777777" w:rsidTr="00233AE2">
        <w:trPr>
          <w:trHeight w:hRule="exact" w:val="290"/>
          <w:jc w:val="center"/>
        </w:trPr>
        <w:tc>
          <w:tcPr>
            <w:tcW w:w="425" w:type="dxa"/>
            <w:vMerge/>
            <w:tcBorders>
              <w:left w:val="single" w:sz="8" w:space="0" w:color="000000"/>
              <w:bottom w:val="single" w:sz="8" w:space="0" w:color="000000"/>
              <w:right w:val="single" w:sz="8" w:space="0" w:color="000000"/>
            </w:tcBorders>
            <w:vAlign w:val="center"/>
          </w:tcPr>
          <w:p w14:paraId="3FA9194E"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1701" w:type="dxa"/>
            <w:vMerge/>
            <w:tcBorders>
              <w:left w:val="single" w:sz="8" w:space="0" w:color="000000"/>
              <w:bottom w:val="single" w:sz="8" w:space="0" w:color="000000"/>
              <w:right w:val="single" w:sz="8" w:space="0" w:color="000000"/>
            </w:tcBorders>
            <w:vAlign w:val="center"/>
          </w:tcPr>
          <w:p w14:paraId="553CABFD"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4243" w:type="dxa"/>
            <w:vMerge/>
            <w:tcBorders>
              <w:left w:val="single" w:sz="8" w:space="0" w:color="000000"/>
              <w:bottom w:val="single" w:sz="8" w:space="0" w:color="000000"/>
              <w:right w:val="single" w:sz="8" w:space="0" w:color="000000"/>
            </w:tcBorders>
            <w:vAlign w:val="center"/>
          </w:tcPr>
          <w:p w14:paraId="139EDCE8"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5693" w:type="dxa"/>
            <w:tcBorders>
              <w:top w:val="single" w:sz="8" w:space="0" w:color="000000"/>
              <w:left w:val="single" w:sz="8" w:space="0" w:color="000000"/>
              <w:bottom w:val="single" w:sz="8" w:space="0" w:color="000000"/>
              <w:right w:val="single" w:sz="8" w:space="0" w:color="000000"/>
            </w:tcBorders>
            <w:vAlign w:val="center"/>
          </w:tcPr>
          <w:p w14:paraId="508D7B82" w14:textId="77777777" w:rsidR="00233AE2" w:rsidRPr="00A951E3" w:rsidRDefault="00233AE2" w:rsidP="00233AE2">
            <w:pPr>
              <w:suppressAutoHyphens w:val="0"/>
              <w:spacing w:before="29"/>
              <w:ind w:right="112"/>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У</w:t>
            </w:r>
            <w:r w:rsidRPr="00A951E3">
              <w:rPr>
                <w:rFonts w:ascii="Times New Roman" w:hAnsi="Times New Roman" w:cs="Times New Roman"/>
                <w:spacing w:val="-1"/>
                <w:sz w:val="16"/>
                <w:szCs w:val="16"/>
                <w:lang w:eastAsia="en-US"/>
              </w:rPr>
              <w:t>з</w:t>
            </w:r>
            <w:r w:rsidRPr="00A951E3">
              <w:rPr>
                <w:rFonts w:ascii="Times New Roman" w:hAnsi="Times New Roman" w:cs="Times New Roman"/>
                <w:sz w:val="16"/>
                <w:szCs w:val="16"/>
                <w:lang w:eastAsia="en-US"/>
              </w:rPr>
              <w:t>лов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vAlign w:val="center"/>
          </w:tcPr>
          <w:p w14:paraId="5EC81227" w14:textId="77777777" w:rsidR="00233AE2" w:rsidRPr="00A951E3" w:rsidRDefault="00233AE2" w:rsidP="00233AE2">
            <w:pPr>
              <w:suppressAutoHyphens w:val="0"/>
              <w:spacing w:before="29"/>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14,800</w:t>
            </w:r>
          </w:p>
        </w:tc>
        <w:tc>
          <w:tcPr>
            <w:tcW w:w="1056" w:type="dxa"/>
            <w:vMerge/>
            <w:tcBorders>
              <w:left w:val="single" w:sz="8" w:space="0" w:color="000000"/>
              <w:bottom w:val="single" w:sz="8" w:space="0" w:color="000000"/>
              <w:right w:val="single" w:sz="8" w:space="0" w:color="000000"/>
            </w:tcBorders>
            <w:vAlign w:val="center"/>
          </w:tcPr>
          <w:p w14:paraId="3C6D3989" w14:textId="77777777" w:rsidR="00233AE2" w:rsidRPr="00A951E3" w:rsidRDefault="00233AE2" w:rsidP="00233AE2">
            <w:pPr>
              <w:suppressAutoHyphens w:val="0"/>
              <w:jc w:val="center"/>
              <w:rPr>
                <w:rFonts w:ascii="Times New Roman" w:hAnsi="Times New Roman" w:cs="Times New Roman"/>
                <w:sz w:val="16"/>
                <w:szCs w:val="16"/>
                <w:lang w:eastAsia="en-US"/>
              </w:rPr>
            </w:pPr>
          </w:p>
        </w:tc>
      </w:tr>
      <w:tr w:rsidR="00233AE2" w:rsidRPr="00A951E3" w14:paraId="2F6172BD" w14:textId="77777777" w:rsidTr="00233AE2">
        <w:trPr>
          <w:trHeight w:hRule="exact" w:val="871"/>
          <w:jc w:val="center"/>
        </w:trPr>
        <w:tc>
          <w:tcPr>
            <w:tcW w:w="425" w:type="dxa"/>
            <w:vMerge w:val="restart"/>
            <w:tcBorders>
              <w:top w:val="single" w:sz="8" w:space="0" w:color="000000"/>
              <w:left w:val="single" w:sz="8" w:space="0" w:color="000000"/>
              <w:right w:val="single" w:sz="8" w:space="0" w:color="000000"/>
            </w:tcBorders>
            <w:vAlign w:val="center"/>
          </w:tcPr>
          <w:p w14:paraId="05507E0E" w14:textId="77777777" w:rsidR="00233AE2" w:rsidRPr="00A951E3" w:rsidRDefault="00233AE2" w:rsidP="00233AE2">
            <w:pPr>
              <w:suppressAutoHyphens w:val="0"/>
              <w:spacing w:before="5" w:line="140" w:lineRule="exact"/>
              <w:jc w:val="center"/>
              <w:rPr>
                <w:rFonts w:ascii="Times New Roman" w:hAnsi="Times New Roman" w:cs="Times New Roman"/>
                <w:sz w:val="16"/>
                <w:szCs w:val="16"/>
                <w:lang w:eastAsia="en-US"/>
              </w:rPr>
            </w:pPr>
          </w:p>
          <w:p w14:paraId="7C00A0F2"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3F2B5727"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7CBB5B17"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3AA27F16"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180</w:t>
            </w:r>
          </w:p>
        </w:tc>
        <w:tc>
          <w:tcPr>
            <w:tcW w:w="1701" w:type="dxa"/>
            <w:vMerge w:val="restart"/>
            <w:tcBorders>
              <w:top w:val="single" w:sz="8" w:space="0" w:color="000000"/>
              <w:left w:val="single" w:sz="8" w:space="0" w:color="000000"/>
              <w:right w:val="single" w:sz="8" w:space="0" w:color="000000"/>
            </w:tcBorders>
            <w:vAlign w:val="center"/>
          </w:tcPr>
          <w:p w14:paraId="06F2410B" w14:textId="77777777" w:rsidR="00233AE2" w:rsidRPr="00A951E3" w:rsidRDefault="00233AE2" w:rsidP="00233AE2">
            <w:pPr>
              <w:suppressAutoHyphens w:val="0"/>
              <w:spacing w:before="5" w:line="140" w:lineRule="exact"/>
              <w:jc w:val="center"/>
              <w:rPr>
                <w:rFonts w:ascii="Times New Roman" w:hAnsi="Times New Roman" w:cs="Times New Roman"/>
                <w:sz w:val="16"/>
                <w:szCs w:val="16"/>
                <w:lang w:eastAsia="en-US"/>
              </w:rPr>
            </w:pPr>
          </w:p>
          <w:p w14:paraId="16B5F281"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5D24F87B"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6E5D7AAC"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1337F938"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70К-181</w:t>
            </w:r>
          </w:p>
        </w:tc>
        <w:tc>
          <w:tcPr>
            <w:tcW w:w="4243" w:type="dxa"/>
            <w:vMerge w:val="restart"/>
            <w:tcBorders>
              <w:top w:val="single" w:sz="8" w:space="0" w:color="000000"/>
              <w:left w:val="single" w:sz="8" w:space="0" w:color="000000"/>
              <w:right w:val="single" w:sz="8" w:space="0" w:color="000000"/>
            </w:tcBorders>
            <w:vAlign w:val="center"/>
          </w:tcPr>
          <w:p w14:paraId="6560A000" w14:textId="77777777" w:rsidR="00233AE2" w:rsidRPr="00A951E3" w:rsidRDefault="00233AE2" w:rsidP="00233AE2">
            <w:pPr>
              <w:suppressAutoHyphens w:val="0"/>
              <w:spacing w:before="5" w:line="140" w:lineRule="exact"/>
              <w:jc w:val="center"/>
              <w:rPr>
                <w:rFonts w:ascii="Times New Roman" w:hAnsi="Times New Roman" w:cs="Times New Roman"/>
                <w:sz w:val="16"/>
                <w:szCs w:val="16"/>
                <w:lang w:val="ru-RU" w:eastAsia="en-US"/>
              </w:rPr>
            </w:pPr>
          </w:p>
          <w:p w14:paraId="46E704DA" w14:textId="77777777" w:rsidR="00233AE2" w:rsidRPr="00A951E3" w:rsidRDefault="00233AE2" w:rsidP="00233AE2">
            <w:pPr>
              <w:suppressAutoHyphens w:val="0"/>
              <w:spacing w:line="200" w:lineRule="exact"/>
              <w:jc w:val="center"/>
              <w:rPr>
                <w:rFonts w:ascii="Times New Roman" w:hAnsi="Times New Roman" w:cs="Times New Roman"/>
                <w:sz w:val="16"/>
                <w:szCs w:val="16"/>
                <w:lang w:val="ru-RU" w:eastAsia="en-US"/>
              </w:rPr>
            </w:pPr>
          </w:p>
          <w:p w14:paraId="27B20BC5" w14:textId="77777777" w:rsidR="00233AE2" w:rsidRPr="00A951E3" w:rsidRDefault="00233AE2" w:rsidP="00233AE2">
            <w:pPr>
              <w:suppressAutoHyphens w:val="0"/>
              <w:spacing w:line="200" w:lineRule="exact"/>
              <w:jc w:val="center"/>
              <w:rPr>
                <w:rFonts w:ascii="Times New Roman" w:hAnsi="Times New Roman" w:cs="Times New Roman"/>
                <w:sz w:val="16"/>
                <w:szCs w:val="16"/>
                <w:lang w:val="ru-RU" w:eastAsia="en-US"/>
              </w:rPr>
            </w:pPr>
          </w:p>
          <w:p w14:paraId="747A3F9B" w14:textId="77777777" w:rsidR="00233AE2" w:rsidRPr="00A951E3" w:rsidRDefault="00233AE2" w:rsidP="00233AE2">
            <w:pPr>
              <w:suppressAutoHyphens w:val="0"/>
              <w:spacing w:line="200" w:lineRule="exact"/>
              <w:jc w:val="center"/>
              <w:rPr>
                <w:rFonts w:ascii="Times New Roman" w:hAnsi="Times New Roman" w:cs="Times New Roman"/>
                <w:sz w:val="16"/>
                <w:szCs w:val="16"/>
                <w:lang w:val="ru-RU" w:eastAsia="en-US"/>
              </w:rPr>
            </w:pPr>
          </w:p>
          <w:p w14:paraId="10E7229C" w14:textId="77777777" w:rsidR="00233AE2" w:rsidRPr="00A951E3" w:rsidRDefault="00233AE2" w:rsidP="00233AE2">
            <w:pPr>
              <w:suppressAutoHyphens w:val="0"/>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пифа</w:t>
            </w:r>
            <w:r w:rsidRPr="00A951E3">
              <w:rPr>
                <w:rFonts w:ascii="Times New Roman" w:hAnsi="Times New Roman" w:cs="Times New Roman"/>
                <w:spacing w:val="-1"/>
                <w:sz w:val="16"/>
                <w:szCs w:val="16"/>
                <w:lang w:val="ru-RU" w:eastAsia="en-US"/>
              </w:rPr>
              <w:t>нь</w:t>
            </w:r>
            <w:r w:rsidRPr="00A951E3">
              <w:rPr>
                <w:rFonts w:ascii="Times New Roman" w:hAnsi="Times New Roman" w:cs="Times New Roman"/>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ликово</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поле-Кре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ы</w:t>
            </w:r>
          </w:p>
        </w:tc>
        <w:tc>
          <w:tcPr>
            <w:tcW w:w="5693" w:type="dxa"/>
            <w:tcBorders>
              <w:top w:val="single" w:sz="8" w:space="0" w:color="000000"/>
              <w:left w:val="single" w:sz="8" w:space="0" w:color="000000"/>
              <w:bottom w:val="single" w:sz="8" w:space="0" w:color="000000"/>
              <w:right w:val="single" w:sz="8" w:space="0" w:color="000000"/>
            </w:tcBorders>
            <w:vAlign w:val="center"/>
          </w:tcPr>
          <w:p w14:paraId="0E27738C" w14:textId="77777777" w:rsidR="00233AE2" w:rsidRPr="00A951E3" w:rsidRDefault="00233AE2" w:rsidP="00233AE2">
            <w:pPr>
              <w:suppressAutoHyphens w:val="0"/>
              <w:spacing w:before="7" w:line="120" w:lineRule="exact"/>
              <w:jc w:val="center"/>
              <w:rPr>
                <w:rFonts w:ascii="Times New Roman" w:hAnsi="Times New Roman" w:cs="Times New Roman"/>
                <w:sz w:val="16"/>
                <w:szCs w:val="16"/>
                <w:lang w:val="ru-RU" w:eastAsia="en-US"/>
              </w:rPr>
            </w:pPr>
          </w:p>
          <w:p w14:paraId="1A88702B" w14:textId="77777777" w:rsidR="00233AE2" w:rsidRPr="00A951E3" w:rsidRDefault="00233AE2" w:rsidP="00233AE2">
            <w:pPr>
              <w:suppressAutoHyphens w:val="0"/>
              <w:spacing w:line="266" w:lineRule="auto"/>
              <w:ind w:right="8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 xml:space="preserve">на в </w:t>
            </w:r>
            <w:r w:rsidRPr="00A951E3">
              <w:rPr>
                <w:rFonts w:ascii="Times New Roman" w:hAnsi="Times New Roman" w:cs="Times New Roman"/>
                <w:spacing w:val="-1"/>
                <w:sz w:val="16"/>
                <w:szCs w:val="16"/>
                <w:lang w:val="ru-RU" w:eastAsia="en-US"/>
              </w:rPr>
              <w:t>292</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ломе</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ро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о </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олб</w:t>
            </w:r>
            <w:r w:rsidRPr="00A951E3">
              <w:rPr>
                <w:rFonts w:ascii="Times New Roman" w:hAnsi="Times New Roman" w:cs="Times New Roman"/>
                <w:sz w:val="16"/>
                <w:szCs w:val="16"/>
                <w:lang w:val="ru-RU" w:eastAsia="en-US"/>
              </w:rPr>
              <w:t>а №</w:t>
            </w:r>
            <w:r w:rsidRPr="00A951E3">
              <w:rPr>
                <w:rFonts w:ascii="Times New Roman" w:hAnsi="Times New Roman" w:cs="Times New Roman"/>
                <w:spacing w:val="-1"/>
                <w:sz w:val="16"/>
                <w:szCs w:val="16"/>
                <w:lang w:val="ru-RU" w:eastAsia="en-US"/>
              </w:rPr>
              <w:t>4</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5</w:t>
            </w:r>
            <w:r w:rsidRPr="00A951E3">
              <w:rPr>
                <w:rFonts w:ascii="Times New Roman" w:hAnsi="Times New Roman" w:cs="Times New Roman"/>
                <w:sz w:val="16"/>
                <w:szCs w:val="16"/>
                <w:lang w:val="ru-RU" w:eastAsia="en-US"/>
              </w:rPr>
              <w:t xml:space="preserve">6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о н</w:t>
            </w:r>
            <w:r w:rsidRPr="00A951E3">
              <w:rPr>
                <w:rFonts w:ascii="Times New Roman" w:hAnsi="Times New Roman" w:cs="Times New Roman"/>
                <w:spacing w:val="-1"/>
                <w:sz w:val="16"/>
                <w:szCs w:val="16"/>
                <w:lang w:val="ru-RU" w:eastAsia="en-US"/>
              </w:rPr>
              <w:t>апра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ле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ю к </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ород</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ел</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p>
        </w:tc>
        <w:tc>
          <w:tcPr>
            <w:tcW w:w="994" w:type="dxa"/>
            <w:tcBorders>
              <w:top w:val="single" w:sz="8" w:space="0" w:color="000000"/>
              <w:left w:val="single" w:sz="8" w:space="0" w:color="000000"/>
              <w:bottom w:val="single" w:sz="8" w:space="0" w:color="000000"/>
              <w:right w:val="single" w:sz="8" w:space="0" w:color="000000"/>
            </w:tcBorders>
            <w:vAlign w:val="center"/>
          </w:tcPr>
          <w:p w14:paraId="7F43DED5"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val="ru-RU" w:eastAsia="en-US"/>
              </w:rPr>
            </w:pPr>
          </w:p>
          <w:p w14:paraId="69C8A0F0" w14:textId="77777777" w:rsidR="00233AE2" w:rsidRPr="00A951E3" w:rsidRDefault="00233AE2" w:rsidP="00233AE2">
            <w:pPr>
              <w:suppressAutoHyphens w:val="0"/>
              <w:spacing w:line="200" w:lineRule="exact"/>
              <w:jc w:val="center"/>
              <w:rPr>
                <w:rFonts w:ascii="Times New Roman" w:hAnsi="Times New Roman" w:cs="Times New Roman"/>
                <w:sz w:val="16"/>
                <w:szCs w:val="16"/>
                <w:lang w:val="ru-RU" w:eastAsia="en-US"/>
              </w:rPr>
            </w:pPr>
          </w:p>
          <w:p w14:paraId="50D3184A"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41,883</w:t>
            </w:r>
          </w:p>
        </w:tc>
        <w:tc>
          <w:tcPr>
            <w:tcW w:w="1056" w:type="dxa"/>
            <w:vMerge w:val="restart"/>
            <w:tcBorders>
              <w:top w:val="single" w:sz="8" w:space="0" w:color="000000"/>
              <w:left w:val="single" w:sz="8" w:space="0" w:color="000000"/>
              <w:right w:val="single" w:sz="8" w:space="0" w:color="000000"/>
            </w:tcBorders>
            <w:vAlign w:val="center"/>
          </w:tcPr>
          <w:p w14:paraId="4D57A773" w14:textId="77777777" w:rsidR="00233AE2" w:rsidRPr="00A951E3" w:rsidRDefault="00233AE2" w:rsidP="00233AE2">
            <w:pPr>
              <w:suppressAutoHyphens w:val="0"/>
              <w:spacing w:before="5" w:line="140" w:lineRule="exact"/>
              <w:jc w:val="center"/>
              <w:rPr>
                <w:rFonts w:ascii="Times New Roman" w:hAnsi="Times New Roman" w:cs="Times New Roman"/>
                <w:sz w:val="16"/>
                <w:szCs w:val="16"/>
                <w:lang w:eastAsia="en-US"/>
              </w:rPr>
            </w:pPr>
          </w:p>
          <w:p w14:paraId="36BFB514"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739292FC"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591DBBC4"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64B92F88"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56,589</w:t>
            </w:r>
          </w:p>
        </w:tc>
      </w:tr>
      <w:tr w:rsidR="00233AE2" w:rsidRPr="00A951E3" w14:paraId="328A0884" w14:textId="77777777" w:rsidTr="00233AE2">
        <w:trPr>
          <w:trHeight w:hRule="exact" w:val="871"/>
          <w:jc w:val="center"/>
        </w:trPr>
        <w:tc>
          <w:tcPr>
            <w:tcW w:w="425" w:type="dxa"/>
            <w:vMerge/>
            <w:tcBorders>
              <w:left w:val="single" w:sz="8" w:space="0" w:color="000000"/>
              <w:bottom w:val="single" w:sz="8" w:space="0" w:color="000000"/>
              <w:right w:val="single" w:sz="8" w:space="0" w:color="000000"/>
            </w:tcBorders>
            <w:vAlign w:val="center"/>
          </w:tcPr>
          <w:p w14:paraId="487B7994"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1701" w:type="dxa"/>
            <w:vMerge/>
            <w:tcBorders>
              <w:left w:val="single" w:sz="8" w:space="0" w:color="000000"/>
              <w:bottom w:val="single" w:sz="8" w:space="0" w:color="000000"/>
              <w:right w:val="single" w:sz="8" w:space="0" w:color="000000"/>
            </w:tcBorders>
            <w:vAlign w:val="center"/>
          </w:tcPr>
          <w:p w14:paraId="43F3F017"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4243" w:type="dxa"/>
            <w:vMerge/>
            <w:tcBorders>
              <w:left w:val="single" w:sz="8" w:space="0" w:color="000000"/>
              <w:bottom w:val="single" w:sz="8" w:space="0" w:color="000000"/>
              <w:right w:val="single" w:sz="8" w:space="0" w:color="000000"/>
            </w:tcBorders>
            <w:vAlign w:val="center"/>
          </w:tcPr>
          <w:p w14:paraId="004E8D95"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5693" w:type="dxa"/>
            <w:tcBorders>
              <w:top w:val="single" w:sz="8" w:space="0" w:color="000000"/>
              <w:left w:val="single" w:sz="8" w:space="0" w:color="000000"/>
              <w:bottom w:val="single" w:sz="8" w:space="0" w:color="000000"/>
              <w:right w:val="single" w:sz="8" w:space="0" w:color="000000"/>
            </w:tcBorders>
            <w:vAlign w:val="center"/>
          </w:tcPr>
          <w:p w14:paraId="609A3DD5" w14:textId="77777777" w:rsidR="00233AE2" w:rsidRPr="00A951E3" w:rsidRDefault="00233AE2" w:rsidP="00233AE2">
            <w:pPr>
              <w:suppressAutoHyphens w:val="0"/>
              <w:spacing w:before="7" w:line="120" w:lineRule="exact"/>
              <w:jc w:val="center"/>
              <w:rPr>
                <w:rFonts w:ascii="Times New Roman" w:hAnsi="Times New Roman" w:cs="Times New Roman"/>
                <w:sz w:val="16"/>
                <w:szCs w:val="16"/>
                <w:lang w:val="ru-RU" w:eastAsia="en-US"/>
              </w:rPr>
            </w:pPr>
          </w:p>
          <w:p w14:paraId="1842F0C5" w14:textId="77777777" w:rsidR="00233AE2" w:rsidRPr="00A951E3" w:rsidRDefault="00233AE2" w:rsidP="00233AE2">
            <w:pPr>
              <w:suppressAutoHyphens w:val="0"/>
              <w:spacing w:line="266" w:lineRule="auto"/>
              <w:ind w:right="5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рк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ел</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 xml:space="preserve">н»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628</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ломе</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ро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о </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олб</w:t>
            </w:r>
            <w:r w:rsidRPr="00A951E3">
              <w:rPr>
                <w:rFonts w:ascii="Times New Roman" w:hAnsi="Times New Roman" w:cs="Times New Roman"/>
                <w:sz w:val="16"/>
                <w:szCs w:val="16"/>
                <w:lang w:val="ru-RU" w:eastAsia="en-US"/>
              </w:rPr>
              <w:t>а №</w:t>
            </w:r>
            <w:r w:rsidRPr="00A951E3">
              <w:rPr>
                <w:rFonts w:ascii="Times New Roman" w:hAnsi="Times New Roman" w:cs="Times New Roman"/>
                <w:spacing w:val="-1"/>
                <w:sz w:val="16"/>
                <w:szCs w:val="16"/>
                <w:lang w:val="ru-RU" w:eastAsia="en-US"/>
              </w:rPr>
              <w:t>46</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 xml:space="preserve">ая </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1"/>
                <w:sz w:val="16"/>
                <w:szCs w:val="16"/>
                <w:lang w:val="ru-RU" w:eastAsia="en-US"/>
              </w:rPr>
              <w:t>пере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е с</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й Б</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ород</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цк-</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арко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о-К</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рк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но</w:t>
            </w:r>
          </w:p>
        </w:tc>
        <w:tc>
          <w:tcPr>
            <w:tcW w:w="994" w:type="dxa"/>
            <w:tcBorders>
              <w:top w:val="single" w:sz="8" w:space="0" w:color="000000"/>
              <w:left w:val="single" w:sz="8" w:space="0" w:color="000000"/>
              <w:bottom w:val="single" w:sz="8" w:space="0" w:color="000000"/>
              <w:right w:val="single" w:sz="8" w:space="0" w:color="000000"/>
            </w:tcBorders>
            <w:vAlign w:val="center"/>
          </w:tcPr>
          <w:p w14:paraId="5B1B7601"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val="ru-RU" w:eastAsia="en-US"/>
              </w:rPr>
            </w:pPr>
          </w:p>
          <w:p w14:paraId="478AE64B" w14:textId="77777777" w:rsidR="00233AE2" w:rsidRPr="00A951E3" w:rsidRDefault="00233AE2" w:rsidP="00233AE2">
            <w:pPr>
              <w:suppressAutoHyphens w:val="0"/>
              <w:spacing w:line="200" w:lineRule="exact"/>
              <w:jc w:val="center"/>
              <w:rPr>
                <w:rFonts w:ascii="Times New Roman" w:hAnsi="Times New Roman" w:cs="Times New Roman"/>
                <w:sz w:val="16"/>
                <w:szCs w:val="16"/>
                <w:lang w:val="ru-RU" w:eastAsia="en-US"/>
              </w:rPr>
            </w:pPr>
          </w:p>
          <w:p w14:paraId="36B1B499"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14,706</w:t>
            </w:r>
          </w:p>
        </w:tc>
        <w:tc>
          <w:tcPr>
            <w:tcW w:w="1056" w:type="dxa"/>
            <w:vMerge/>
            <w:tcBorders>
              <w:left w:val="single" w:sz="8" w:space="0" w:color="000000"/>
              <w:bottom w:val="single" w:sz="8" w:space="0" w:color="000000"/>
              <w:right w:val="single" w:sz="8" w:space="0" w:color="000000"/>
            </w:tcBorders>
            <w:vAlign w:val="center"/>
          </w:tcPr>
          <w:p w14:paraId="5A6A13E4" w14:textId="77777777" w:rsidR="00233AE2" w:rsidRPr="00A951E3" w:rsidRDefault="00233AE2" w:rsidP="00233AE2">
            <w:pPr>
              <w:suppressAutoHyphens w:val="0"/>
              <w:jc w:val="center"/>
              <w:rPr>
                <w:rFonts w:ascii="Times New Roman" w:hAnsi="Times New Roman" w:cs="Times New Roman"/>
                <w:sz w:val="16"/>
                <w:szCs w:val="16"/>
                <w:lang w:eastAsia="en-US"/>
              </w:rPr>
            </w:pPr>
          </w:p>
        </w:tc>
      </w:tr>
      <w:tr w:rsidR="00233AE2" w:rsidRPr="00A951E3" w14:paraId="1990D23B" w14:textId="77777777" w:rsidTr="00233AE2">
        <w:trPr>
          <w:trHeight w:hRule="exact" w:val="744"/>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74757F00" w14:textId="77777777" w:rsidR="00233AE2" w:rsidRPr="00A951E3" w:rsidRDefault="00233AE2" w:rsidP="00233AE2">
            <w:pPr>
              <w:suppressAutoHyphens w:val="0"/>
              <w:spacing w:before="15" w:line="240" w:lineRule="exact"/>
              <w:jc w:val="center"/>
              <w:rPr>
                <w:rFonts w:ascii="Times New Roman" w:hAnsi="Times New Roman" w:cs="Times New Roman"/>
                <w:sz w:val="16"/>
                <w:szCs w:val="16"/>
                <w:lang w:eastAsia="en-US"/>
              </w:rPr>
            </w:pPr>
          </w:p>
          <w:p w14:paraId="5A96150A"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181</w:t>
            </w:r>
          </w:p>
        </w:tc>
        <w:tc>
          <w:tcPr>
            <w:tcW w:w="1701" w:type="dxa"/>
            <w:tcBorders>
              <w:top w:val="single" w:sz="8" w:space="0" w:color="000000"/>
              <w:left w:val="single" w:sz="8" w:space="0" w:color="000000"/>
              <w:bottom w:val="single" w:sz="8" w:space="0" w:color="000000"/>
              <w:right w:val="single" w:sz="8" w:space="0" w:color="000000"/>
            </w:tcBorders>
            <w:vAlign w:val="center"/>
          </w:tcPr>
          <w:p w14:paraId="4AB20C28" w14:textId="77777777" w:rsidR="00233AE2" w:rsidRPr="00A951E3" w:rsidRDefault="00233AE2" w:rsidP="00233AE2">
            <w:pPr>
              <w:suppressAutoHyphens w:val="0"/>
              <w:spacing w:before="15" w:line="240" w:lineRule="exact"/>
              <w:jc w:val="center"/>
              <w:rPr>
                <w:rFonts w:ascii="Times New Roman" w:hAnsi="Times New Roman" w:cs="Times New Roman"/>
                <w:sz w:val="16"/>
                <w:szCs w:val="16"/>
                <w:lang w:eastAsia="en-US"/>
              </w:rPr>
            </w:pPr>
          </w:p>
          <w:p w14:paraId="2B89271C"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70К-182</w:t>
            </w:r>
          </w:p>
        </w:tc>
        <w:tc>
          <w:tcPr>
            <w:tcW w:w="4243" w:type="dxa"/>
            <w:tcBorders>
              <w:top w:val="single" w:sz="8" w:space="0" w:color="000000"/>
              <w:left w:val="single" w:sz="8" w:space="0" w:color="000000"/>
              <w:bottom w:val="single" w:sz="8" w:space="0" w:color="000000"/>
              <w:right w:val="single" w:sz="8" w:space="0" w:color="000000"/>
            </w:tcBorders>
            <w:vAlign w:val="center"/>
          </w:tcPr>
          <w:p w14:paraId="47AE2913" w14:textId="77777777" w:rsidR="00233AE2" w:rsidRPr="00A951E3" w:rsidRDefault="00233AE2" w:rsidP="00233AE2">
            <w:pPr>
              <w:suppressAutoHyphens w:val="0"/>
              <w:spacing w:before="5" w:line="140" w:lineRule="exact"/>
              <w:jc w:val="center"/>
              <w:rPr>
                <w:rFonts w:ascii="Times New Roman" w:hAnsi="Times New Roman" w:cs="Times New Roman"/>
                <w:sz w:val="16"/>
                <w:szCs w:val="16"/>
                <w:lang w:val="ru-RU" w:eastAsia="en-US"/>
              </w:rPr>
            </w:pPr>
          </w:p>
          <w:p w14:paraId="7F6A97D0" w14:textId="77777777" w:rsidR="00233AE2" w:rsidRPr="00A951E3" w:rsidRDefault="00233AE2" w:rsidP="00233AE2">
            <w:pPr>
              <w:suppressAutoHyphens w:val="0"/>
              <w:spacing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З</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бов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кий</w:t>
            </w:r>
          </w:p>
        </w:tc>
        <w:tc>
          <w:tcPr>
            <w:tcW w:w="5693" w:type="dxa"/>
            <w:tcBorders>
              <w:top w:val="single" w:sz="8" w:space="0" w:color="000000"/>
              <w:left w:val="single" w:sz="8" w:space="0" w:color="000000"/>
              <w:bottom w:val="single" w:sz="8" w:space="0" w:color="000000"/>
              <w:right w:val="single" w:sz="8" w:space="0" w:color="000000"/>
            </w:tcBorders>
            <w:vAlign w:val="center"/>
          </w:tcPr>
          <w:p w14:paraId="374F0591" w14:textId="77777777" w:rsidR="00233AE2" w:rsidRPr="00A951E3" w:rsidRDefault="00233AE2" w:rsidP="00233AE2">
            <w:pPr>
              <w:suppressAutoHyphens w:val="0"/>
              <w:spacing w:line="146" w:lineRule="exact"/>
              <w:ind w:right="4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18м</w:t>
            </w:r>
          </w:p>
          <w:p w14:paraId="6D956104" w14:textId="77777777" w:rsidR="00233AE2" w:rsidRPr="00A951E3" w:rsidRDefault="00233AE2" w:rsidP="00233AE2">
            <w:pPr>
              <w:suppressAutoHyphens w:val="0"/>
              <w:spacing w:before="4" w:line="200" w:lineRule="atLeast"/>
              <w:ind w:right="13"/>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це</w:t>
            </w:r>
            <w:r w:rsidRPr="00A951E3">
              <w:rPr>
                <w:rFonts w:ascii="Times New Roman" w:hAnsi="Times New Roman" w:cs="Times New Roman"/>
                <w:sz w:val="16"/>
                <w:szCs w:val="16"/>
                <w:lang w:val="ru-RU" w:eastAsia="en-US"/>
              </w:rPr>
              <w:t>нт</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к-Серебря</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 xml:space="preserve">е </w:t>
            </w:r>
            <w:r w:rsidRPr="00A951E3">
              <w:rPr>
                <w:rFonts w:ascii="Times New Roman" w:hAnsi="Times New Roman" w:cs="Times New Roman"/>
                <w:spacing w:val="-1"/>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д</w:t>
            </w:r>
            <w:r w:rsidRPr="00A951E3">
              <w:rPr>
                <w:rFonts w:ascii="Times New Roman" w:hAnsi="Times New Roman" w:cs="Times New Roman"/>
                <w:sz w:val="16"/>
                <w:szCs w:val="16"/>
                <w:lang w:val="ru-RU" w:eastAsia="en-US"/>
              </w:rPr>
              <w:t xml:space="preserve">ы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о н</w:t>
            </w:r>
            <w:r w:rsidRPr="00A951E3">
              <w:rPr>
                <w:rFonts w:ascii="Times New Roman" w:hAnsi="Times New Roman" w:cs="Times New Roman"/>
                <w:spacing w:val="-1"/>
                <w:sz w:val="16"/>
                <w:szCs w:val="16"/>
                <w:lang w:val="ru-RU" w:eastAsia="en-US"/>
              </w:rPr>
              <w:t>апра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ле</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ю к 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еле</w:t>
            </w:r>
            <w:r w:rsidRPr="00A951E3">
              <w:rPr>
                <w:rFonts w:ascii="Times New Roman" w:hAnsi="Times New Roman" w:cs="Times New Roman"/>
                <w:sz w:val="16"/>
                <w:szCs w:val="16"/>
                <w:lang w:val="ru-RU" w:eastAsia="en-US"/>
              </w:rPr>
              <w:t>нн</w:t>
            </w:r>
            <w:r w:rsidRPr="00A951E3">
              <w:rPr>
                <w:rFonts w:ascii="Times New Roman" w:hAnsi="Times New Roman" w:cs="Times New Roman"/>
                <w:spacing w:val="-1"/>
                <w:sz w:val="16"/>
                <w:szCs w:val="16"/>
                <w:lang w:val="ru-RU" w:eastAsia="en-US"/>
              </w:rPr>
              <w:t>ом</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ту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2"/>
                <w:sz w:val="16"/>
                <w:szCs w:val="16"/>
                <w:lang w:val="ru-RU" w:eastAsia="en-US"/>
              </w:rPr>
              <w:t>Зу</w:t>
            </w:r>
            <w:r w:rsidRPr="00A951E3">
              <w:rPr>
                <w:rFonts w:ascii="Times New Roman" w:hAnsi="Times New Roman" w:cs="Times New Roman"/>
                <w:spacing w:val="-1"/>
                <w:sz w:val="16"/>
                <w:szCs w:val="16"/>
                <w:lang w:val="ru-RU" w:eastAsia="en-US"/>
              </w:rPr>
              <w:t>бо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ий</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70</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доро</w:t>
            </w:r>
            <w:r w:rsidRPr="00A951E3">
              <w:rPr>
                <w:rFonts w:ascii="Times New Roman" w:hAnsi="Times New Roman" w:cs="Times New Roman"/>
                <w:spacing w:val="-2"/>
                <w:sz w:val="16"/>
                <w:szCs w:val="16"/>
                <w:lang w:val="ru-RU" w:eastAsia="en-US"/>
              </w:rPr>
              <w:t>ги</w:t>
            </w:r>
            <w:r w:rsidRPr="00A951E3">
              <w:rPr>
                <w:rFonts w:ascii="Times New Roman" w:hAnsi="Times New Roman" w:cs="Times New Roman"/>
                <w:sz w:val="16"/>
                <w:szCs w:val="16"/>
                <w:lang w:val="ru-RU" w:eastAsia="en-US"/>
              </w:rPr>
              <w:t xml:space="preserve">, </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ед</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ще</w:t>
            </w:r>
            <w:r w:rsidRPr="00A951E3">
              <w:rPr>
                <w:rFonts w:ascii="Times New Roman" w:hAnsi="Times New Roman" w:cs="Times New Roman"/>
                <w:sz w:val="16"/>
                <w:szCs w:val="16"/>
                <w:lang w:val="ru-RU" w:eastAsia="en-US"/>
              </w:rPr>
              <w:t>й на ш</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4"/>
                <w:sz w:val="16"/>
                <w:szCs w:val="16"/>
                <w:lang w:val="ru-RU" w:eastAsia="en-US"/>
              </w:rPr>
              <w:t>х</w:t>
            </w:r>
            <w:r w:rsidRPr="00A951E3">
              <w:rPr>
                <w:rFonts w:ascii="Times New Roman" w:hAnsi="Times New Roman" w:cs="Times New Roman"/>
                <w:sz w:val="16"/>
                <w:szCs w:val="16"/>
                <w:lang w:val="ru-RU" w:eastAsia="en-US"/>
              </w:rPr>
              <w:t>ту</w:t>
            </w:r>
          </w:p>
        </w:tc>
        <w:tc>
          <w:tcPr>
            <w:tcW w:w="994" w:type="dxa"/>
            <w:tcBorders>
              <w:top w:val="single" w:sz="8" w:space="0" w:color="000000"/>
              <w:left w:val="single" w:sz="8" w:space="0" w:color="000000"/>
              <w:bottom w:val="single" w:sz="8" w:space="0" w:color="000000"/>
              <w:right w:val="single" w:sz="8" w:space="0" w:color="000000"/>
            </w:tcBorders>
            <w:vAlign w:val="center"/>
          </w:tcPr>
          <w:p w14:paraId="16B7D263" w14:textId="77777777" w:rsidR="00233AE2" w:rsidRPr="00A951E3" w:rsidRDefault="00233AE2" w:rsidP="00233AE2">
            <w:pPr>
              <w:suppressAutoHyphens w:val="0"/>
              <w:spacing w:before="15" w:line="240" w:lineRule="exact"/>
              <w:jc w:val="center"/>
              <w:rPr>
                <w:rFonts w:ascii="Times New Roman" w:hAnsi="Times New Roman" w:cs="Times New Roman"/>
                <w:sz w:val="16"/>
                <w:szCs w:val="16"/>
                <w:lang w:val="ru-RU" w:eastAsia="en-US"/>
              </w:rPr>
            </w:pPr>
          </w:p>
          <w:p w14:paraId="250EE43A"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2,200</w:t>
            </w:r>
          </w:p>
        </w:tc>
        <w:tc>
          <w:tcPr>
            <w:tcW w:w="1056" w:type="dxa"/>
            <w:tcBorders>
              <w:top w:val="single" w:sz="8" w:space="0" w:color="000000"/>
              <w:left w:val="single" w:sz="8" w:space="0" w:color="000000"/>
              <w:bottom w:val="single" w:sz="8" w:space="0" w:color="000000"/>
              <w:right w:val="single" w:sz="8" w:space="0" w:color="000000"/>
            </w:tcBorders>
            <w:vAlign w:val="center"/>
          </w:tcPr>
          <w:p w14:paraId="47564AC1" w14:textId="77777777" w:rsidR="00233AE2" w:rsidRPr="00A951E3" w:rsidRDefault="00233AE2" w:rsidP="00233AE2">
            <w:pPr>
              <w:suppressAutoHyphens w:val="0"/>
              <w:spacing w:before="15" w:line="240" w:lineRule="exact"/>
              <w:jc w:val="center"/>
              <w:rPr>
                <w:rFonts w:ascii="Times New Roman" w:hAnsi="Times New Roman" w:cs="Times New Roman"/>
                <w:sz w:val="16"/>
                <w:szCs w:val="16"/>
                <w:lang w:eastAsia="en-US"/>
              </w:rPr>
            </w:pPr>
          </w:p>
          <w:p w14:paraId="547EA51B"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2,200</w:t>
            </w:r>
          </w:p>
        </w:tc>
      </w:tr>
      <w:tr w:rsidR="00233AE2" w:rsidRPr="00A951E3" w14:paraId="724883C0" w14:textId="77777777" w:rsidTr="00233AE2">
        <w:trPr>
          <w:trHeight w:hRule="exact" w:val="665"/>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63DDD79B" w14:textId="77777777" w:rsidR="00233AE2" w:rsidRPr="00A951E3" w:rsidRDefault="00233AE2" w:rsidP="00233AE2">
            <w:pPr>
              <w:suppressAutoHyphens w:val="0"/>
              <w:spacing w:before="17" w:line="200" w:lineRule="exact"/>
              <w:jc w:val="center"/>
              <w:rPr>
                <w:rFonts w:ascii="Times New Roman" w:hAnsi="Times New Roman" w:cs="Times New Roman"/>
                <w:sz w:val="16"/>
                <w:szCs w:val="16"/>
                <w:lang w:eastAsia="en-US"/>
              </w:rPr>
            </w:pPr>
          </w:p>
          <w:p w14:paraId="50A53BA9"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182</w:t>
            </w:r>
          </w:p>
        </w:tc>
        <w:tc>
          <w:tcPr>
            <w:tcW w:w="1701" w:type="dxa"/>
            <w:tcBorders>
              <w:top w:val="single" w:sz="8" w:space="0" w:color="000000"/>
              <w:left w:val="single" w:sz="8" w:space="0" w:color="000000"/>
              <w:bottom w:val="single" w:sz="8" w:space="0" w:color="000000"/>
              <w:right w:val="single" w:sz="8" w:space="0" w:color="000000"/>
            </w:tcBorders>
            <w:vAlign w:val="center"/>
          </w:tcPr>
          <w:p w14:paraId="6DEEA0E0" w14:textId="77777777" w:rsidR="00233AE2" w:rsidRPr="00A951E3" w:rsidRDefault="00233AE2" w:rsidP="00233AE2">
            <w:pPr>
              <w:suppressAutoHyphens w:val="0"/>
              <w:spacing w:before="17" w:line="200" w:lineRule="exact"/>
              <w:jc w:val="center"/>
              <w:rPr>
                <w:rFonts w:ascii="Times New Roman" w:hAnsi="Times New Roman" w:cs="Times New Roman"/>
                <w:sz w:val="16"/>
                <w:szCs w:val="16"/>
                <w:lang w:eastAsia="en-US"/>
              </w:rPr>
            </w:pPr>
          </w:p>
          <w:p w14:paraId="769EB373"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70К-183</w:t>
            </w:r>
          </w:p>
        </w:tc>
        <w:tc>
          <w:tcPr>
            <w:tcW w:w="4243" w:type="dxa"/>
            <w:tcBorders>
              <w:top w:val="single" w:sz="8" w:space="0" w:color="000000"/>
              <w:left w:val="single" w:sz="8" w:space="0" w:color="000000"/>
              <w:bottom w:val="single" w:sz="8" w:space="0" w:color="000000"/>
              <w:right w:val="single" w:sz="8" w:space="0" w:color="000000"/>
            </w:tcBorders>
            <w:vAlign w:val="center"/>
          </w:tcPr>
          <w:p w14:paraId="41572934" w14:textId="77777777" w:rsidR="00233AE2" w:rsidRPr="00A951E3" w:rsidRDefault="00233AE2" w:rsidP="00233AE2">
            <w:pPr>
              <w:suppressAutoHyphens w:val="0"/>
              <w:spacing w:before="4" w:line="100" w:lineRule="exact"/>
              <w:jc w:val="center"/>
              <w:rPr>
                <w:rFonts w:ascii="Times New Roman" w:hAnsi="Times New Roman" w:cs="Times New Roman"/>
                <w:sz w:val="16"/>
                <w:szCs w:val="16"/>
                <w:lang w:val="ru-RU" w:eastAsia="en-US"/>
              </w:rPr>
            </w:pPr>
          </w:p>
          <w:p w14:paraId="47D4956B" w14:textId="77777777" w:rsidR="00233AE2" w:rsidRPr="00A951E3" w:rsidRDefault="00233AE2" w:rsidP="00233AE2">
            <w:pPr>
              <w:suppressAutoHyphens w:val="0"/>
              <w:spacing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Л</w:t>
            </w:r>
            <w:r w:rsidRPr="00A951E3">
              <w:rPr>
                <w:rFonts w:ascii="Times New Roman" w:hAnsi="Times New Roman" w:cs="Times New Roman"/>
                <w:sz w:val="16"/>
                <w:szCs w:val="16"/>
                <w:lang w:val="ru-RU" w:eastAsia="en-US"/>
              </w:rPr>
              <w:t>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ой</w:t>
            </w:r>
          </w:p>
        </w:tc>
        <w:tc>
          <w:tcPr>
            <w:tcW w:w="5693" w:type="dxa"/>
            <w:tcBorders>
              <w:top w:val="single" w:sz="8" w:space="0" w:color="000000"/>
              <w:left w:val="single" w:sz="8" w:space="0" w:color="000000"/>
              <w:bottom w:val="single" w:sz="8" w:space="0" w:color="000000"/>
              <w:right w:val="single" w:sz="8" w:space="0" w:color="000000"/>
            </w:tcBorders>
            <w:vAlign w:val="center"/>
          </w:tcPr>
          <w:p w14:paraId="4175086E" w14:textId="77777777" w:rsidR="00233AE2" w:rsidRPr="00A951E3" w:rsidRDefault="00233AE2" w:rsidP="00233AE2">
            <w:pPr>
              <w:suppressAutoHyphens w:val="0"/>
              <w:spacing w:before="24" w:line="266" w:lineRule="auto"/>
              <w:ind w:right="13"/>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 xml:space="preserve">на </w:t>
            </w:r>
            <w:r w:rsidRPr="00A951E3">
              <w:rPr>
                <w:rFonts w:ascii="Times New Roman" w:hAnsi="Times New Roman" w:cs="Times New Roman"/>
                <w:spacing w:val="-1"/>
                <w:sz w:val="16"/>
                <w:szCs w:val="16"/>
                <w:lang w:val="ru-RU" w:eastAsia="en-US"/>
              </w:rPr>
              <w:t>от 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ш</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ра-Серебря</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 xml:space="preserve">е </w:t>
            </w:r>
            <w:r w:rsidRPr="00A951E3">
              <w:rPr>
                <w:rFonts w:ascii="Times New Roman" w:hAnsi="Times New Roman" w:cs="Times New Roman"/>
                <w:spacing w:val="-1"/>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ды-К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ло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ая</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 xml:space="preserve">на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опод</w:t>
            </w:r>
            <w:r w:rsidRPr="00A951E3">
              <w:rPr>
                <w:rFonts w:ascii="Times New Roman" w:hAnsi="Times New Roman" w:cs="Times New Roman"/>
                <w:sz w:val="16"/>
                <w:szCs w:val="16"/>
                <w:lang w:val="ru-RU" w:eastAsia="en-US"/>
              </w:rPr>
              <w:t>ъ</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д</w:t>
            </w:r>
            <w:r w:rsidRPr="00A951E3">
              <w:rPr>
                <w:rFonts w:ascii="Times New Roman" w:hAnsi="Times New Roman" w:cs="Times New Roman"/>
                <w:sz w:val="16"/>
                <w:szCs w:val="16"/>
                <w:lang w:val="ru-RU" w:eastAsia="en-US"/>
              </w:rPr>
              <w:t>а к 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еле</w:t>
            </w:r>
            <w:r w:rsidRPr="00A951E3">
              <w:rPr>
                <w:rFonts w:ascii="Times New Roman" w:hAnsi="Times New Roman" w:cs="Times New Roman"/>
                <w:sz w:val="16"/>
                <w:szCs w:val="16"/>
                <w:lang w:val="ru-RU" w:eastAsia="en-US"/>
              </w:rPr>
              <w:t>нн</w:t>
            </w:r>
            <w:r w:rsidRPr="00A951E3">
              <w:rPr>
                <w:rFonts w:ascii="Times New Roman" w:hAnsi="Times New Roman" w:cs="Times New Roman"/>
                <w:spacing w:val="-1"/>
                <w:sz w:val="16"/>
                <w:szCs w:val="16"/>
                <w:lang w:val="ru-RU" w:eastAsia="en-US"/>
              </w:rPr>
              <w:t>ом</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ту</w:t>
            </w:r>
            <w:r w:rsidRPr="00A951E3">
              <w:rPr>
                <w:rFonts w:ascii="Times New Roman" w:hAnsi="Times New Roman" w:cs="Times New Roman"/>
                <w:spacing w:val="-1"/>
                <w:sz w:val="16"/>
                <w:szCs w:val="16"/>
                <w:lang w:val="ru-RU" w:eastAsia="en-US"/>
              </w:rPr>
              <w:t xml:space="preserve"> Про</w:t>
            </w:r>
            <w:r w:rsidRPr="00A951E3">
              <w:rPr>
                <w:rFonts w:ascii="Times New Roman" w:hAnsi="Times New Roman" w:cs="Times New Roman"/>
                <w:sz w:val="16"/>
                <w:szCs w:val="16"/>
                <w:lang w:val="ru-RU" w:eastAsia="en-US"/>
              </w:rPr>
              <w:t>нь</w:t>
            </w:r>
          </w:p>
        </w:tc>
        <w:tc>
          <w:tcPr>
            <w:tcW w:w="994" w:type="dxa"/>
            <w:tcBorders>
              <w:top w:val="single" w:sz="8" w:space="0" w:color="000000"/>
              <w:left w:val="single" w:sz="8" w:space="0" w:color="000000"/>
              <w:bottom w:val="single" w:sz="8" w:space="0" w:color="000000"/>
              <w:right w:val="single" w:sz="8" w:space="0" w:color="000000"/>
            </w:tcBorders>
            <w:vAlign w:val="center"/>
          </w:tcPr>
          <w:p w14:paraId="41D146A4" w14:textId="77777777" w:rsidR="00233AE2" w:rsidRPr="00A951E3" w:rsidRDefault="00233AE2" w:rsidP="00233AE2">
            <w:pPr>
              <w:suppressAutoHyphens w:val="0"/>
              <w:spacing w:before="17" w:line="200" w:lineRule="exact"/>
              <w:jc w:val="center"/>
              <w:rPr>
                <w:rFonts w:ascii="Times New Roman" w:hAnsi="Times New Roman" w:cs="Times New Roman"/>
                <w:sz w:val="16"/>
                <w:szCs w:val="16"/>
                <w:lang w:val="ru-RU" w:eastAsia="en-US"/>
              </w:rPr>
            </w:pPr>
          </w:p>
          <w:p w14:paraId="148FE3E3"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5,690</w:t>
            </w:r>
          </w:p>
        </w:tc>
        <w:tc>
          <w:tcPr>
            <w:tcW w:w="1056" w:type="dxa"/>
            <w:tcBorders>
              <w:top w:val="single" w:sz="8" w:space="0" w:color="000000"/>
              <w:left w:val="single" w:sz="8" w:space="0" w:color="000000"/>
              <w:bottom w:val="single" w:sz="8" w:space="0" w:color="000000"/>
              <w:right w:val="single" w:sz="8" w:space="0" w:color="000000"/>
            </w:tcBorders>
            <w:vAlign w:val="center"/>
          </w:tcPr>
          <w:p w14:paraId="6F263AED" w14:textId="77777777" w:rsidR="00233AE2" w:rsidRPr="00A951E3" w:rsidRDefault="00233AE2" w:rsidP="00233AE2">
            <w:pPr>
              <w:suppressAutoHyphens w:val="0"/>
              <w:spacing w:before="17" w:line="200" w:lineRule="exact"/>
              <w:jc w:val="center"/>
              <w:rPr>
                <w:rFonts w:ascii="Times New Roman" w:hAnsi="Times New Roman" w:cs="Times New Roman"/>
                <w:sz w:val="16"/>
                <w:szCs w:val="16"/>
                <w:lang w:eastAsia="en-US"/>
              </w:rPr>
            </w:pPr>
          </w:p>
          <w:p w14:paraId="28AF9088"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5,690</w:t>
            </w:r>
          </w:p>
        </w:tc>
      </w:tr>
      <w:tr w:rsidR="00233AE2" w:rsidRPr="00A951E3" w14:paraId="4BC24265" w14:textId="77777777" w:rsidTr="00233AE2">
        <w:trPr>
          <w:trHeight w:hRule="exact" w:val="667"/>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62F34E7D" w14:textId="77777777" w:rsidR="00233AE2" w:rsidRPr="00A951E3" w:rsidRDefault="00233AE2" w:rsidP="00233AE2">
            <w:pPr>
              <w:suppressAutoHyphens w:val="0"/>
              <w:spacing w:before="17" w:line="200" w:lineRule="exact"/>
              <w:jc w:val="center"/>
              <w:rPr>
                <w:rFonts w:ascii="Times New Roman" w:hAnsi="Times New Roman" w:cs="Times New Roman"/>
                <w:sz w:val="16"/>
                <w:szCs w:val="16"/>
                <w:lang w:eastAsia="en-US"/>
              </w:rPr>
            </w:pPr>
          </w:p>
          <w:p w14:paraId="2B17076C"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183</w:t>
            </w:r>
          </w:p>
        </w:tc>
        <w:tc>
          <w:tcPr>
            <w:tcW w:w="1701" w:type="dxa"/>
            <w:tcBorders>
              <w:top w:val="single" w:sz="8" w:space="0" w:color="000000"/>
              <w:left w:val="single" w:sz="8" w:space="0" w:color="000000"/>
              <w:bottom w:val="single" w:sz="8" w:space="0" w:color="000000"/>
              <w:right w:val="single" w:sz="8" w:space="0" w:color="000000"/>
            </w:tcBorders>
            <w:vAlign w:val="center"/>
          </w:tcPr>
          <w:p w14:paraId="2D84974C" w14:textId="77777777" w:rsidR="00233AE2" w:rsidRPr="00A951E3" w:rsidRDefault="00233AE2" w:rsidP="00233AE2">
            <w:pPr>
              <w:suppressAutoHyphens w:val="0"/>
              <w:spacing w:before="17" w:line="200" w:lineRule="exact"/>
              <w:jc w:val="center"/>
              <w:rPr>
                <w:rFonts w:ascii="Times New Roman" w:hAnsi="Times New Roman" w:cs="Times New Roman"/>
                <w:sz w:val="16"/>
                <w:szCs w:val="16"/>
                <w:lang w:eastAsia="en-US"/>
              </w:rPr>
            </w:pPr>
          </w:p>
          <w:p w14:paraId="52AD0903"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70К-184</w:t>
            </w:r>
          </w:p>
        </w:tc>
        <w:tc>
          <w:tcPr>
            <w:tcW w:w="4243" w:type="dxa"/>
            <w:tcBorders>
              <w:top w:val="single" w:sz="8" w:space="0" w:color="000000"/>
              <w:left w:val="single" w:sz="8" w:space="0" w:color="000000"/>
              <w:bottom w:val="single" w:sz="8" w:space="0" w:color="000000"/>
              <w:right w:val="single" w:sz="8" w:space="0" w:color="000000"/>
            </w:tcBorders>
            <w:vAlign w:val="center"/>
          </w:tcPr>
          <w:p w14:paraId="533FA017" w14:textId="77777777" w:rsidR="00233AE2" w:rsidRPr="00A951E3" w:rsidRDefault="00233AE2" w:rsidP="00233AE2">
            <w:pPr>
              <w:suppressAutoHyphens w:val="0"/>
              <w:spacing w:before="6" w:line="100" w:lineRule="exact"/>
              <w:jc w:val="center"/>
              <w:rPr>
                <w:rFonts w:ascii="Times New Roman" w:hAnsi="Times New Roman" w:cs="Times New Roman"/>
                <w:sz w:val="16"/>
                <w:szCs w:val="16"/>
                <w:lang w:val="ru-RU" w:eastAsia="en-US"/>
              </w:rPr>
            </w:pPr>
          </w:p>
          <w:p w14:paraId="4AED70B1" w14:textId="77777777" w:rsidR="00233AE2" w:rsidRPr="00A951E3" w:rsidRDefault="00233AE2" w:rsidP="00233AE2">
            <w:pPr>
              <w:suppressAutoHyphens w:val="0"/>
              <w:spacing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оподъез</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З</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бовка</w:t>
            </w:r>
          </w:p>
        </w:tc>
        <w:tc>
          <w:tcPr>
            <w:tcW w:w="5693" w:type="dxa"/>
            <w:tcBorders>
              <w:top w:val="single" w:sz="8" w:space="0" w:color="000000"/>
              <w:left w:val="single" w:sz="8" w:space="0" w:color="000000"/>
              <w:bottom w:val="single" w:sz="8" w:space="0" w:color="000000"/>
              <w:right w:val="single" w:sz="8" w:space="0" w:color="000000"/>
            </w:tcBorders>
            <w:vAlign w:val="center"/>
          </w:tcPr>
          <w:p w14:paraId="12090414" w14:textId="77777777" w:rsidR="00233AE2" w:rsidRPr="00A951E3" w:rsidRDefault="00233AE2" w:rsidP="00233AE2">
            <w:pPr>
              <w:suppressAutoHyphens w:val="0"/>
              <w:spacing w:before="24" w:line="266" w:lineRule="auto"/>
              <w:ind w:right="37"/>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ш</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ра-Серебря</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 xml:space="preserve">е </w:t>
            </w:r>
            <w:r w:rsidRPr="00A951E3">
              <w:rPr>
                <w:rFonts w:ascii="Times New Roman" w:hAnsi="Times New Roman" w:cs="Times New Roman"/>
                <w:spacing w:val="-1"/>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ды-К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ло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ая</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200</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 xml:space="preserve">от </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абор</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адм</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о з</w:t>
            </w:r>
            <w:r w:rsidRPr="00A951E3">
              <w:rPr>
                <w:rFonts w:ascii="Times New Roman" w:hAnsi="Times New Roman" w:cs="Times New Roman"/>
                <w:spacing w:val="-1"/>
                <w:sz w:val="16"/>
                <w:szCs w:val="16"/>
                <w:lang w:val="ru-RU" w:eastAsia="en-US"/>
              </w:rPr>
              <w:t>да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я</w:t>
            </w:r>
          </w:p>
        </w:tc>
        <w:tc>
          <w:tcPr>
            <w:tcW w:w="994" w:type="dxa"/>
            <w:tcBorders>
              <w:top w:val="single" w:sz="8" w:space="0" w:color="000000"/>
              <w:left w:val="single" w:sz="8" w:space="0" w:color="000000"/>
              <w:bottom w:val="single" w:sz="8" w:space="0" w:color="000000"/>
              <w:right w:val="single" w:sz="8" w:space="0" w:color="000000"/>
            </w:tcBorders>
            <w:vAlign w:val="center"/>
          </w:tcPr>
          <w:p w14:paraId="7EEE3B91" w14:textId="77777777" w:rsidR="00233AE2" w:rsidRPr="00A951E3" w:rsidRDefault="00233AE2" w:rsidP="00233AE2">
            <w:pPr>
              <w:suppressAutoHyphens w:val="0"/>
              <w:spacing w:before="17" w:line="200" w:lineRule="exact"/>
              <w:jc w:val="center"/>
              <w:rPr>
                <w:rFonts w:ascii="Times New Roman" w:hAnsi="Times New Roman" w:cs="Times New Roman"/>
                <w:sz w:val="16"/>
                <w:szCs w:val="16"/>
                <w:lang w:val="ru-RU" w:eastAsia="en-US"/>
              </w:rPr>
            </w:pPr>
          </w:p>
          <w:p w14:paraId="147034BF"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1,500</w:t>
            </w:r>
          </w:p>
        </w:tc>
        <w:tc>
          <w:tcPr>
            <w:tcW w:w="1056" w:type="dxa"/>
            <w:tcBorders>
              <w:top w:val="single" w:sz="8" w:space="0" w:color="000000"/>
              <w:left w:val="single" w:sz="8" w:space="0" w:color="000000"/>
              <w:bottom w:val="single" w:sz="8" w:space="0" w:color="000000"/>
              <w:right w:val="single" w:sz="8" w:space="0" w:color="000000"/>
            </w:tcBorders>
            <w:vAlign w:val="center"/>
          </w:tcPr>
          <w:p w14:paraId="2FA43BA9" w14:textId="77777777" w:rsidR="00233AE2" w:rsidRPr="00A951E3" w:rsidRDefault="00233AE2" w:rsidP="00233AE2">
            <w:pPr>
              <w:suppressAutoHyphens w:val="0"/>
              <w:spacing w:before="17" w:line="200" w:lineRule="exact"/>
              <w:jc w:val="center"/>
              <w:rPr>
                <w:rFonts w:ascii="Times New Roman" w:hAnsi="Times New Roman" w:cs="Times New Roman"/>
                <w:sz w:val="16"/>
                <w:szCs w:val="16"/>
                <w:lang w:eastAsia="en-US"/>
              </w:rPr>
            </w:pPr>
          </w:p>
          <w:p w14:paraId="4A9185AE"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1,500</w:t>
            </w:r>
          </w:p>
        </w:tc>
      </w:tr>
      <w:tr w:rsidR="00233AE2" w:rsidRPr="00A951E3" w14:paraId="645F3EF9" w14:textId="77777777" w:rsidTr="00233AE2">
        <w:trPr>
          <w:trHeight w:hRule="exact" w:val="871"/>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767A02E4"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eastAsia="en-US"/>
              </w:rPr>
            </w:pPr>
          </w:p>
          <w:p w14:paraId="41CDDBBD"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1173C5B1"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184</w:t>
            </w:r>
          </w:p>
        </w:tc>
        <w:tc>
          <w:tcPr>
            <w:tcW w:w="1701" w:type="dxa"/>
            <w:tcBorders>
              <w:top w:val="single" w:sz="8" w:space="0" w:color="000000"/>
              <w:left w:val="single" w:sz="8" w:space="0" w:color="000000"/>
              <w:bottom w:val="single" w:sz="8" w:space="0" w:color="000000"/>
              <w:right w:val="single" w:sz="8" w:space="0" w:color="000000"/>
            </w:tcBorders>
            <w:vAlign w:val="center"/>
          </w:tcPr>
          <w:p w14:paraId="2173DD96"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eastAsia="en-US"/>
              </w:rPr>
            </w:pPr>
          </w:p>
          <w:p w14:paraId="75088580"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62F680AD"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70К-185</w:t>
            </w:r>
          </w:p>
        </w:tc>
        <w:tc>
          <w:tcPr>
            <w:tcW w:w="4243" w:type="dxa"/>
            <w:tcBorders>
              <w:top w:val="single" w:sz="8" w:space="0" w:color="000000"/>
              <w:left w:val="single" w:sz="8" w:space="0" w:color="000000"/>
              <w:bottom w:val="single" w:sz="8" w:space="0" w:color="000000"/>
              <w:right w:val="single" w:sz="8" w:space="0" w:color="000000"/>
            </w:tcBorders>
            <w:vAlign w:val="center"/>
          </w:tcPr>
          <w:p w14:paraId="25B34C62"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eastAsia="en-US"/>
              </w:rPr>
            </w:pPr>
          </w:p>
          <w:p w14:paraId="6A8615C7"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34FE6CC1"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pacing w:val="-1"/>
                <w:sz w:val="16"/>
                <w:szCs w:val="16"/>
                <w:lang w:eastAsia="en-US"/>
              </w:rPr>
              <w:t>Л</w:t>
            </w:r>
            <w:r w:rsidRPr="00A951E3">
              <w:rPr>
                <w:rFonts w:ascii="Times New Roman" w:hAnsi="Times New Roman" w:cs="Times New Roman"/>
                <w:sz w:val="16"/>
                <w:szCs w:val="16"/>
                <w:lang w:eastAsia="en-US"/>
              </w:rPr>
              <w:t>евобере</w:t>
            </w:r>
            <w:r w:rsidRPr="00A951E3">
              <w:rPr>
                <w:rFonts w:ascii="Times New Roman" w:hAnsi="Times New Roman" w:cs="Times New Roman"/>
                <w:spacing w:val="-1"/>
                <w:sz w:val="16"/>
                <w:szCs w:val="16"/>
                <w:lang w:eastAsia="en-US"/>
              </w:rPr>
              <w:t>жн</w:t>
            </w:r>
            <w:r w:rsidRPr="00A951E3">
              <w:rPr>
                <w:rFonts w:ascii="Times New Roman" w:hAnsi="Times New Roman" w:cs="Times New Roman"/>
                <w:sz w:val="16"/>
                <w:szCs w:val="16"/>
                <w:lang w:eastAsia="en-US"/>
              </w:rPr>
              <w:t>ый-Ша</w:t>
            </w:r>
            <w:r w:rsidRPr="00A951E3">
              <w:rPr>
                <w:rFonts w:ascii="Times New Roman" w:hAnsi="Times New Roman" w:cs="Times New Roman"/>
                <w:spacing w:val="-4"/>
                <w:sz w:val="16"/>
                <w:szCs w:val="16"/>
                <w:lang w:eastAsia="en-US"/>
              </w:rPr>
              <w:t>х</w:t>
            </w:r>
            <w:r w:rsidRPr="00A951E3">
              <w:rPr>
                <w:rFonts w:ascii="Times New Roman" w:hAnsi="Times New Roman" w:cs="Times New Roman"/>
                <w:spacing w:val="-1"/>
                <w:sz w:val="16"/>
                <w:szCs w:val="16"/>
                <w:lang w:eastAsia="en-US"/>
              </w:rPr>
              <w:t>т</w:t>
            </w:r>
            <w:r w:rsidRPr="00A951E3">
              <w:rPr>
                <w:rFonts w:ascii="Times New Roman" w:hAnsi="Times New Roman" w:cs="Times New Roman"/>
                <w:sz w:val="16"/>
                <w:szCs w:val="16"/>
                <w:lang w:eastAsia="en-US"/>
              </w:rPr>
              <w:t>и</w:t>
            </w:r>
            <w:r w:rsidRPr="00A951E3">
              <w:rPr>
                <w:rFonts w:ascii="Times New Roman" w:hAnsi="Times New Roman" w:cs="Times New Roman"/>
                <w:spacing w:val="-1"/>
                <w:sz w:val="16"/>
                <w:szCs w:val="16"/>
                <w:lang w:eastAsia="en-US"/>
              </w:rPr>
              <w:t>н</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w:t>
            </w:r>
          </w:p>
        </w:tc>
        <w:tc>
          <w:tcPr>
            <w:tcW w:w="5693" w:type="dxa"/>
            <w:tcBorders>
              <w:top w:val="single" w:sz="8" w:space="0" w:color="000000"/>
              <w:left w:val="single" w:sz="8" w:space="0" w:color="000000"/>
              <w:bottom w:val="single" w:sz="8" w:space="0" w:color="000000"/>
              <w:right w:val="single" w:sz="8" w:space="0" w:color="000000"/>
            </w:tcBorders>
            <w:vAlign w:val="center"/>
          </w:tcPr>
          <w:p w14:paraId="1F9EEC73" w14:textId="77777777" w:rsidR="00233AE2" w:rsidRPr="00A951E3" w:rsidRDefault="00233AE2" w:rsidP="00233AE2">
            <w:pPr>
              <w:suppressAutoHyphens w:val="0"/>
              <w:spacing w:before="7" w:line="120" w:lineRule="exact"/>
              <w:jc w:val="center"/>
              <w:rPr>
                <w:rFonts w:ascii="Times New Roman" w:hAnsi="Times New Roman" w:cs="Times New Roman"/>
                <w:sz w:val="16"/>
                <w:szCs w:val="16"/>
                <w:lang w:val="ru-RU" w:eastAsia="en-US"/>
              </w:rPr>
            </w:pPr>
          </w:p>
          <w:p w14:paraId="2EE1C46E" w14:textId="77777777" w:rsidR="00233AE2" w:rsidRPr="00A951E3" w:rsidRDefault="00233AE2" w:rsidP="00233AE2">
            <w:pPr>
              <w:suppressAutoHyphens w:val="0"/>
              <w:spacing w:line="266" w:lineRule="auto"/>
              <w:ind w:right="13"/>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20м 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с</w:t>
            </w:r>
            <w:r w:rsidRPr="00A951E3">
              <w:rPr>
                <w:rFonts w:ascii="Times New Roman" w:hAnsi="Times New Roman" w:cs="Times New Roman"/>
                <w:spacing w:val="-1"/>
                <w:sz w:val="16"/>
                <w:szCs w:val="16"/>
                <w:lang w:val="ru-RU" w:eastAsia="en-US"/>
              </w:rPr>
              <w:t>еред</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ны </w:t>
            </w:r>
            <w:r w:rsidRPr="00A951E3">
              <w:rPr>
                <w:rFonts w:ascii="Times New Roman" w:hAnsi="Times New Roman" w:cs="Times New Roman"/>
                <w:spacing w:val="-1"/>
                <w:sz w:val="16"/>
                <w:szCs w:val="16"/>
                <w:lang w:val="ru-RU" w:eastAsia="en-US"/>
              </w:rPr>
              <w:t>прое</w:t>
            </w:r>
            <w:r w:rsidRPr="00A951E3">
              <w:rPr>
                <w:rFonts w:ascii="Times New Roman" w:hAnsi="Times New Roman" w:cs="Times New Roman"/>
                <w:sz w:val="16"/>
                <w:szCs w:val="16"/>
                <w:lang w:val="ru-RU" w:eastAsia="en-US"/>
              </w:rPr>
              <w:t>зж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й 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ти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ло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ая-К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60</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парк</w:t>
            </w:r>
            <w:r w:rsidRPr="00A951E3">
              <w:rPr>
                <w:rFonts w:ascii="Times New Roman" w:hAnsi="Times New Roman" w:cs="Times New Roman"/>
                <w:sz w:val="16"/>
                <w:szCs w:val="16"/>
                <w:lang w:val="ru-RU" w:eastAsia="en-US"/>
              </w:rPr>
              <w:t>а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.Л</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обере</w:t>
            </w:r>
            <w:r w:rsidRPr="00A951E3">
              <w:rPr>
                <w:rFonts w:ascii="Times New Roman" w:hAnsi="Times New Roman" w:cs="Times New Roman"/>
                <w:sz w:val="16"/>
                <w:szCs w:val="16"/>
                <w:lang w:val="ru-RU" w:eastAsia="en-US"/>
              </w:rPr>
              <w:t>жн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й</w:t>
            </w:r>
          </w:p>
        </w:tc>
        <w:tc>
          <w:tcPr>
            <w:tcW w:w="994" w:type="dxa"/>
            <w:tcBorders>
              <w:top w:val="single" w:sz="8" w:space="0" w:color="000000"/>
              <w:left w:val="single" w:sz="8" w:space="0" w:color="000000"/>
              <w:bottom w:val="single" w:sz="8" w:space="0" w:color="000000"/>
              <w:right w:val="single" w:sz="8" w:space="0" w:color="000000"/>
            </w:tcBorders>
            <w:vAlign w:val="center"/>
          </w:tcPr>
          <w:p w14:paraId="263982D5"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val="ru-RU" w:eastAsia="en-US"/>
              </w:rPr>
            </w:pPr>
          </w:p>
          <w:p w14:paraId="075CFB2D" w14:textId="77777777" w:rsidR="00233AE2" w:rsidRPr="00A951E3" w:rsidRDefault="00233AE2" w:rsidP="00233AE2">
            <w:pPr>
              <w:suppressAutoHyphens w:val="0"/>
              <w:spacing w:line="200" w:lineRule="exact"/>
              <w:jc w:val="center"/>
              <w:rPr>
                <w:rFonts w:ascii="Times New Roman" w:hAnsi="Times New Roman" w:cs="Times New Roman"/>
                <w:sz w:val="16"/>
                <w:szCs w:val="16"/>
                <w:lang w:val="ru-RU" w:eastAsia="en-US"/>
              </w:rPr>
            </w:pPr>
          </w:p>
          <w:p w14:paraId="151CA001"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2,570</w:t>
            </w:r>
          </w:p>
        </w:tc>
        <w:tc>
          <w:tcPr>
            <w:tcW w:w="1056" w:type="dxa"/>
            <w:tcBorders>
              <w:top w:val="single" w:sz="8" w:space="0" w:color="000000"/>
              <w:left w:val="single" w:sz="8" w:space="0" w:color="000000"/>
              <w:bottom w:val="single" w:sz="8" w:space="0" w:color="000000"/>
              <w:right w:val="single" w:sz="8" w:space="0" w:color="000000"/>
            </w:tcBorders>
            <w:vAlign w:val="center"/>
          </w:tcPr>
          <w:p w14:paraId="0632F1C0"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eastAsia="en-US"/>
              </w:rPr>
            </w:pPr>
          </w:p>
          <w:p w14:paraId="6B710CBE"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6B02C57D"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2,570</w:t>
            </w:r>
          </w:p>
        </w:tc>
      </w:tr>
      <w:tr w:rsidR="00233AE2" w:rsidRPr="00A951E3" w14:paraId="27A44E0F" w14:textId="77777777" w:rsidTr="00233AE2">
        <w:trPr>
          <w:trHeight w:hRule="exact" w:val="871"/>
          <w:jc w:val="center"/>
        </w:trPr>
        <w:tc>
          <w:tcPr>
            <w:tcW w:w="425" w:type="dxa"/>
            <w:tcBorders>
              <w:top w:val="single" w:sz="8" w:space="0" w:color="000000"/>
              <w:left w:val="single" w:sz="8" w:space="0" w:color="000000"/>
              <w:bottom w:val="single" w:sz="8" w:space="0" w:color="000000"/>
              <w:right w:val="single" w:sz="8" w:space="0" w:color="000000"/>
            </w:tcBorders>
            <w:vAlign w:val="center"/>
          </w:tcPr>
          <w:p w14:paraId="34FFCC52"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eastAsia="en-US"/>
              </w:rPr>
            </w:pPr>
          </w:p>
          <w:p w14:paraId="544E34EA"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5750C7A7"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185</w:t>
            </w:r>
          </w:p>
        </w:tc>
        <w:tc>
          <w:tcPr>
            <w:tcW w:w="1701" w:type="dxa"/>
            <w:tcBorders>
              <w:top w:val="single" w:sz="8" w:space="0" w:color="000000"/>
              <w:left w:val="single" w:sz="8" w:space="0" w:color="000000"/>
              <w:bottom w:val="single" w:sz="8" w:space="0" w:color="000000"/>
              <w:right w:val="single" w:sz="8" w:space="0" w:color="000000"/>
            </w:tcBorders>
            <w:vAlign w:val="center"/>
          </w:tcPr>
          <w:p w14:paraId="510838EB"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eastAsia="en-US"/>
              </w:rPr>
            </w:pPr>
          </w:p>
          <w:p w14:paraId="437C74C0"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1897BA60"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70К-186</w:t>
            </w:r>
          </w:p>
        </w:tc>
        <w:tc>
          <w:tcPr>
            <w:tcW w:w="4243" w:type="dxa"/>
            <w:tcBorders>
              <w:top w:val="single" w:sz="8" w:space="0" w:color="000000"/>
              <w:left w:val="single" w:sz="8" w:space="0" w:color="000000"/>
              <w:bottom w:val="single" w:sz="8" w:space="0" w:color="000000"/>
              <w:right w:val="single" w:sz="8" w:space="0" w:color="000000"/>
            </w:tcBorders>
            <w:vAlign w:val="center"/>
          </w:tcPr>
          <w:p w14:paraId="0FD5B970" w14:textId="77777777" w:rsidR="00233AE2" w:rsidRPr="00A951E3" w:rsidRDefault="00233AE2" w:rsidP="00233AE2">
            <w:pPr>
              <w:suppressAutoHyphens w:val="0"/>
              <w:spacing w:before="7" w:line="200" w:lineRule="exact"/>
              <w:jc w:val="center"/>
              <w:rPr>
                <w:rFonts w:ascii="Times New Roman" w:hAnsi="Times New Roman" w:cs="Times New Roman"/>
                <w:sz w:val="16"/>
                <w:szCs w:val="16"/>
                <w:lang w:val="ru-RU" w:eastAsia="en-US"/>
              </w:rPr>
            </w:pPr>
          </w:p>
          <w:p w14:paraId="1537B8E2" w14:textId="77777777" w:rsidR="00233AE2" w:rsidRPr="00A951E3" w:rsidRDefault="00233AE2" w:rsidP="00233AE2">
            <w:pPr>
              <w:suppressAutoHyphens w:val="0"/>
              <w:spacing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Н</w:t>
            </w:r>
            <w:r w:rsidRPr="00A951E3">
              <w:rPr>
                <w:rFonts w:ascii="Times New Roman" w:hAnsi="Times New Roman" w:cs="Times New Roman"/>
                <w:sz w:val="16"/>
                <w:szCs w:val="16"/>
                <w:lang w:val="ru-RU" w:eastAsia="en-US"/>
              </w:rPr>
              <w:t>овый</w:t>
            </w:r>
          </w:p>
        </w:tc>
        <w:tc>
          <w:tcPr>
            <w:tcW w:w="5693" w:type="dxa"/>
            <w:tcBorders>
              <w:top w:val="single" w:sz="8" w:space="0" w:color="000000"/>
              <w:left w:val="single" w:sz="8" w:space="0" w:color="000000"/>
              <w:bottom w:val="single" w:sz="8" w:space="0" w:color="000000"/>
              <w:right w:val="single" w:sz="8" w:space="0" w:color="000000"/>
            </w:tcBorders>
            <w:vAlign w:val="center"/>
          </w:tcPr>
          <w:p w14:paraId="15BC7C9D" w14:textId="77777777" w:rsidR="00233AE2" w:rsidRPr="00A951E3" w:rsidRDefault="00233AE2" w:rsidP="00233AE2">
            <w:pPr>
              <w:suppressAutoHyphens w:val="0"/>
              <w:spacing w:before="7" w:line="120" w:lineRule="exact"/>
              <w:jc w:val="center"/>
              <w:rPr>
                <w:rFonts w:ascii="Times New Roman" w:hAnsi="Times New Roman" w:cs="Times New Roman"/>
                <w:sz w:val="16"/>
                <w:szCs w:val="16"/>
                <w:lang w:val="ru-RU" w:eastAsia="en-US"/>
              </w:rPr>
            </w:pPr>
          </w:p>
          <w:p w14:paraId="7B054396" w14:textId="77777777" w:rsidR="00233AE2" w:rsidRPr="00A951E3" w:rsidRDefault="00233AE2" w:rsidP="00233AE2">
            <w:pPr>
              <w:suppressAutoHyphens w:val="0"/>
              <w:spacing w:line="266" w:lineRule="auto"/>
              <w:ind w:right="48"/>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 xml:space="preserve">и </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ш</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ра-Серебря</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 xml:space="preserve">е </w:t>
            </w:r>
            <w:r w:rsidRPr="00A951E3">
              <w:rPr>
                <w:rFonts w:ascii="Times New Roman" w:hAnsi="Times New Roman" w:cs="Times New Roman"/>
                <w:spacing w:val="-1"/>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ды-К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ло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ая</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т</w:t>
            </w:r>
            <w:r w:rsidRPr="00A951E3">
              <w:rPr>
                <w:rFonts w:ascii="Times New Roman" w:hAnsi="Times New Roman" w:cs="Times New Roman"/>
                <w:spacing w:val="-1"/>
                <w:sz w:val="16"/>
                <w:szCs w:val="16"/>
                <w:lang w:val="ru-RU" w:eastAsia="en-US"/>
              </w:rPr>
              <w:t>ерр</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ор</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4"/>
                <w:sz w:val="16"/>
                <w:szCs w:val="16"/>
                <w:lang w:val="ru-RU" w:eastAsia="en-US"/>
              </w:rPr>
              <w:t>х</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бол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w:t>
            </w:r>
            <w:r w:rsidRPr="00A951E3">
              <w:rPr>
                <w:rFonts w:ascii="Times New Roman" w:hAnsi="Times New Roman" w:cs="Times New Roman"/>
                <w:sz w:val="16"/>
                <w:szCs w:val="16"/>
                <w:lang w:val="ru-RU" w:eastAsia="en-US"/>
              </w:rPr>
              <w:t>ы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z w:val="16"/>
                <w:szCs w:val="16"/>
                <w:lang w:val="ru-RU" w:eastAsia="en-US"/>
              </w:rPr>
              <w:t>й</w:t>
            </w:r>
          </w:p>
        </w:tc>
        <w:tc>
          <w:tcPr>
            <w:tcW w:w="994" w:type="dxa"/>
            <w:tcBorders>
              <w:top w:val="single" w:sz="8" w:space="0" w:color="000000"/>
              <w:left w:val="single" w:sz="8" w:space="0" w:color="000000"/>
              <w:bottom w:val="single" w:sz="8" w:space="0" w:color="000000"/>
              <w:right w:val="single" w:sz="8" w:space="0" w:color="000000"/>
            </w:tcBorders>
            <w:vAlign w:val="center"/>
          </w:tcPr>
          <w:p w14:paraId="13FEC64F"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val="ru-RU" w:eastAsia="en-US"/>
              </w:rPr>
            </w:pPr>
          </w:p>
          <w:p w14:paraId="300A7F12" w14:textId="77777777" w:rsidR="00233AE2" w:rsidRPr="00A951E3" w:rsidRDefault="00233AE2" w:rsidP="00233AE2">
            <w:pPr>
              <w:suppressAutoHyphens w:val="0"/>
              <w:spacing w:line="200" w:lineRule="exact"/>
              <w:jc w:val="center"/>
              <w:rPr>
                <w:rFonts w:ascii="Times New Roman" w:hAnsi="Times New Roman" w:cs="Times New Roman"/>
                <w:sz w:val="16"/>
                <w:szCs w:val="16"/>
                <w:lang w:val="ru-RU" w:eastAsia="en-US"/>
              </w:rPr>
            </w:pPr>
          </w:p>
          <w:p w14:paraId="1DB99C20"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1,200</w:t>
            </w:r>
          </w:p>
        </w:tc>
        <w:tc>
          <w:tcPr>
            <w:tcW w:w="1056" w:type="dxa"/>
            <w:tcBorders>
              <w:top w:val="single" w:sz="8" w:space="0" w:color="000000"/>
              <w:left w:val="single" w:sz="8" w:space="0" w:color="000000"/>
              <w:bottom w:val="single" w:sz="8" w:space="0" w:color="000000"/>
              <w:right w:val="single" w:sz="8" w:space="0" w:color="000000"/>
            </w:tcBorders>
            <w:vAlign w:val="center"/>
          </w:tcPr>
          <w:p w14:paraId="74A72F25" w14:textId="77777777" w:rsidR="00233AE2" w:rsidRPr="00A951E3" w:rsidRDefault="00233AE2" w:rsidP="00233AE2">
            <w:pPr>
              <w:suppressAutoHyphens w:val="0"/>
              <w:spacing w:before="10" w:line="110" w:lineRule="exact"/>
              <w:jc w:val="center"/>
              <w:rPr>
                <w:rFonts w:ascii="Times New Roman" w:hAnsi="Times New Roman" w:cs="Times New Roman"/>
                <w:sz w:val="16"/>
                <w:szCs w:val="16"/>
                <w:lang w:eastAsia="en-US"/>
              </w:rPr>
            </w:pPr>
          </w:p>
          <w:p w14:paraId="4CC88F22" w14:textId="77777777" w:rsidR="00233AE2" w:rsidRPr="00A951E3" w:rsidRDefault="00233AE2" w:rsidP="00233AE2">
            <w:pPr>
              <w:suppressAutoHyphens w:val="0"/>
              <w:spacing w:line="200" w:lineRule="exact"/>
              <w:jc w:val="center"/>
              <w:rPr>
                <w:rFonts w:ascii="Times New Roman" w:hAnsi="Times New Roman" w:cs="Times New Roman"/>
                <w:sz w:val="16"/>
                <w:szCs w:val="16"/>
                <w:lang w:eastAsia="en-US"/>
              </w:rPr>
            </w:pPr>
          </w:p>
          <w:p w14:paraId="4527EC62"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1,200</w:t>
            </w:r>
          </w:p>
        </w:tc>
      </w:tr>
    </w:tbl>
    <w:p w14:paraId="655362D9" w14:textId="77777777" w:rsidR="009A50E8" w:rsidRDefault="009A50E8" w:rsidP="000424E3">
      <w:pPr>
        <w:ind w:firstLine="567"/>
        <w:jc w:val="both"/>
        <w:rPr>
          <w:highlight w:val="yellow"/>
        </w:rPr>
      </w:pPr>
    </w:p>
    <w:p w14:paraId="4B041106" w14:textId="77777777" w:rsidR="00233AE2" w:rsidRDefault="00233AE2" w:rsidP="000424E3">
      <w:pPr>
        <w:ind w:firstLine="567"/>
        <w:jc w:val="both"/>
        <w:rPr>
          <w:highlight w:val="yellow"/>
        </w:rPr>
      </w:pPr>
    </w:p>
    <w:p w14:paraId="760DE61F" w14:textId="77777777" w:rsidR="00233AE2" w:rsidRDefault="00233AE2" w:rsidP="000424E3">
      <w:pPr>
        <w:ind w:firstLine="567"/>
        <w:jc w:val="both"/>
        <w:rPr>
          <w:highlight w:val="yellow"/>
        </w:rPr>
      </w:pPr>
    </w:p>
    <w:tbl>
      <w:tblPr>
        <w:tblStyle w:val="TableNormal3111"/>
        <w:tblW w:w="0" w:type="auto"/>
        <w:jc w:val="center"/>
        <w:tblLayout w:type="fixed"/>
        <w:tblLook w:val="01E0" w:firstRow="1" w:lastRow="1" w:firstColumn="1" w:lastColumn="1" w:noHBand="0" w:noVBand="0"/>
      </w:tblPr>
      <w:tblGrid>
        <w:gridCol w:w="458"/>
        <w:gridCol w:w="1673"/>
        <w:gridCol w:w="4238"/>
        <w:gridCol w:w="5693"/>
        <w:gridCol w:w="994"/>
        <w:gridCol w:w="1056"/>
      </w:tblGrid>
      <w:tr w:rsidR="00233AE2" w:rsidRPr="00233AE2" w14:paraId="1F3FBCB8" w14:textId="77777777" w:rsidTr="00233AE2">
        <w:trPr>
          <w:trHeight w:hRule="exact" w:val="593"/>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0E423664" w14:textId="77777777" w:rsidR="00233AE2" w:rsidRPr="00233AE2" w:rsidRDefault="00233AE2" w:rsidP="00233AE2">
            <w:pPr>
              <w:suppressAutoHyphens w:val="0"/>
              <w:spacing w:before="56" w:line="245" w:lineRule="auto"/>
              <w:jc w:val="center"/>
              <w:rPr>
                <w:rFonts w:ascii="Times New Roman" w:hAnsi="Times New Roman" w:cs="Times New Roman"/>
                <w:sz w:val="16"/>
                <w:szCs w:val="16"/>
                <w:lang w:eastAsia="en-US"/>
              </w:rPr>
            </w:pPr>
            <w:r w:rsidRPr="00233AE2">
              <w:rPr>
                <w:rFonts w:ascii="Times New Roman" w:hAnsi="Times New Roman" w:cs="Times New Roman"/>
                <w:w w:val="95"/>
                <w:sz w:val="16"/>
                <w:szCs w:val="16"/>
                <w:lang w:eastAsia="en-US"/>
              </w:rPr>
              <w:t>№</w:t>
            </w:r>
            <w:r w:rsidRPr="00233AE2">
              <w:rPr>
                <w:rFonts w:ascii="Times New Roman" w:hAnsi="Times New Roman" w:cs="Times New Roman"/>
                <w:w w:val="94"/>
                <w:sz w:val="16"/>
                <w:szCs w:val="16"/>
                <w:lang w:eastAsia="en-US"/>
              </w:rPr>
              <w:t xml:space="preserve"> </w:t>
            </w:r>
            <w:r w:rsidRPr="00233AE2">
              <w:rPr>
                <w:rFonts w:ascii="Times New Roman" w:hAnsi="Times New Roman" w:cs="Times New Roman"/>
                <w:w w:val="95"/>
                <w:sz w:val="16"/>
                <w:szCs w:val="16"/>
                <w:lang w:eastAsia="en-US"/>
              </w:rPr>
              <w:t>п/п</w:t>
            </w:r>
          </w:p>
        </w:tc>
        <w:tc>
          <w:tcPr>
            <w:tcW w:w="1673" w:type="dxa"/>
            <w:tcBorders>
              <w:top w:val="single" w:sz="8" w:space="0" w:color="000000"/>
              <w:left w:val="single" w:sz="8" w:space="0" w:color="000000"/>
              <w:bottom w:val="single" w:sz="8" w:space="0" w:color="000000"/>
              <w:right w:val="single" w:sz="8" w:space="0" w:color="000000"/>
            </w:tcBorders>
            <w:vAlign w:val="center"/>
          </w:tcPr>
          <w:p w14:paraId="1D2D4903" w14:textId="77777777" w:rsidR="00233AE2" w:rsidRPr="00233AE2" w:rsidRDefault="00233AE2" w:rsidP="00233AE2">
            <w:pPr>
              <w:suppressAutoHyphens w:val="0"/>
              <w:spacing w:before="56" w:line="245" w:lineRule="auto"/>
              <w:jc w:val="center"/>
              <w:rPr>
                <w:rFonts w:ascii="Times New Roman" w:hAnsi="Times New Roman" w:cs="Times New Roman"/>
                <w:sz w:val="16"/>
                <w:szCs w:val="16"/>
                <w:lang w:eastAsia="en-US"/>
              </w:rPr>
            </w:pPr>
            <w:r w:rsidRPr="00233AE2">
              <w:rPr>
                <w:rFonts w:ascii="Times New Roman" w:hAnsi="Times New Roman" w:cs="Times New Roman"/>
                <w:w w:val="95"/>
                <w:sz w:val="16"/>
                <w:szCs w:val="16"/>
                <w:lang w:eastAsia="en-US"/>
              </w:rPr>
              <w:t>и</w:t>
            </w:r>
            <w:r w:rsidRPr="00233AE2">
              <w:rPr>
                <w:rFonts w:ascii="Times New Roman" w:hAnsi="Times New Roman" w:cs="Times New Roman"/>
                <w:spacing w:val="-8"/>
                <w:w w:val="95"/>
                <w:sz w:val="16"/>
                <w:szCs w:val="16"/>
                <w:lang w:eastAsia="en-US"/>
              </w:rPr>
              <w:t>д</w:t>
            </w:r>
            <w:r w:rsidRPr="00233AE2">
              <w:rPr>
                <w:rFonts w:ascii="Times New Roman" w:hAnsi="Times New Roman" w:cs="Times New Roman"/>
                <w:w w:val="95"/>
                <w:sz w:val="16"/>
                <w:szCs w:val="16"/>
                <w:lang w:eastAsia="en-US"/>
              </w:rPr>
              <w:t>е</w:t>
            </w:r>
            <w:r w:rsidRPr="00233AE2">
              <w:rPr>
                <w:rFonts w:ascii="Times New Roman" w:hAnsi="Times New Roman" w:cs="Times New Roman"/>
                <w:spacing w:val="-1"/>
                <w:w w:val="95"/>
                <w:sz w:val="16"/>
                <w:szCs w:val="16"/>
                <w:lang w:eastAsia="en-US"/>
              </w:rPr>
              <w:t>н</w:t>
            </w:r>
            <w:r w:rsidRPr="00233AE2">
              <w:rPr>
                <w:rFonts w:ascii="Times New Roman" w:hAnsi="Times New Roman" w:cs="Times New Roman"/>
                <w:w w:val="95"/>
                <w:sz w:val="16"/>
                <w:szCs w:val="16"/>
                <w:lang w:eastAsia="en-US"/>
              </w:rPr>
              <w:t>ти</w:t>
            </w:r>
            <w:r w:rsidRPr="00233AE2">
              <w:rPr>
                <w:rFonts w:ascii="Times New Roman" w:hAnsi="Times New Roman" w:cs="Times New Roman"/>
                <w:spacing w:val="3"/>
                <w:w w:val="95"/>
                <w:sz w:val="16"/>
                <w:szCs w:val="16"/>
                <w:lang w:eastAsia="en-US"/>
              </w:rPr>
              <w:t>ф</w:t>
            </w:r>
            <w:r w:rsidRPr="00233AE2">
              <w:rPr>
                <w:rFonts w:ascii="Times New Roman" w:hAnsi="Times New Roman" w:cs="Times New Roman"/>
                <w:w w:val="95"/>
                <w:sz w:val="16"/>
                <w:szCs w:val="16"/>
                <w:lang w:eastAsia="en-US"/>
              </w:rPr>
              <w:t>и</w:t>
            </w:r>
            <w:r w:rsidRPr="00233AE2">
              <w:rPr>
                <w:rFonts w:ascii="Times New Roman" w:hAnsi="Times New Roman" w:cs="Times New Roman"/>
                <w:spacing w:val="5"/>
                <w:w w:val="95"/>
                <w:sz w:val="16"/>
                <w:szCs w:val="16"/>
                <w:lang w:eastAsia="en-US"/>
              </w:rPr>
              <w:t>к</w:t>
            </w:r>
            <w:r w:rsidRPr="00233AE2">
              <w:rPr>
                <w:rFonts w:ascii="Times New Roman" w:hAnsi="Times New Roman" w:cs="Times New Roman"/>
                <w:w w:val="95"/>
                <w:sz w:val="16"/>
                <w:szCs w:val="16"/>
                <w:lang w:eastAsia="en-US"/>
              </w:rPr>
              <w:t>ацио</w:t>
            </w:r>
            <w:r w:rsidRPr="00233AE2">
              <w:rPr>
                <w:rFonts w:ascii="Times New Roman" w:hAnsi="Times New Roman" w:cs="Times New Roman"/>
                <w:spacing w:val="-1"/>
                <w:w w:val="95"/>
                <w:sz w:val="16"/>
                <w:szCs w:val="16"/>
                <w:lang w:eastAsia="en-US"/>
              </w:rPr>
              <w:t>нн</w:t>
            </w:r>
            <w:r w:rsidRPr="00233AE2">
              <w:rPr>
                <w:rFonts w:ascii="Times New Roman" w:hAnsi="Times New Roman" w:cs="Times New Roman"/>
                <w:spacing w:val="2"/>
                <w:w w:val="95"/>
                <w:sz w:val="16"/>
                <w:szCs w:val="16"/>
                <w:lang w:eastAsia="en-US"/>
              </w:rPr>
              <w:t>ы</w:t>
            </w:r>
            <w:r w:rsidRPr="00233AE2">
              <w:rPr>
                <w:rFonts w:ascii="Times New Roman" w:hAnsi="Times New Roman" w:cs="Times New Roman"/>
                <w:w w:val="95"/>
                <w:sz w:val="16"/>
                <w:szCs w:val="16"/>
                <w:lang w:eastAsia="en-US"/>
              </w:rPr>
              <w:t>й</w:t>
            </w:r>
            <w:r w:rsidRPr="00233AE2">
              <w:rPr>
                <w:rFonts w:ascii="Times New Roman" w:hAnsi="Times New Roman" w:cs="Times New Roman"/>
                <w:spacing w:val="-10"/>
                <w:w w:val="95"/>
                <w:sz w:val="16"/>
                <w:szCs w:val="16"/>
                <w:lang w:eastAsia="en-US"/>
              </w:rPr>
              <w:t xml:space="preserve"> </w:t>
            </w:r>
            <w:r w:rsidRPr="00233AE2">
              <w:rPr>
                <w:rFonts w:ascii="Times New Roman" w:hAnsi="Times New Roman" w:cs="Times New Roman"/>
                <w:spacing w:val="-1"/>
                <w:w w:val="95"/>
                <w:sz w:val="16"/>
                <w:szCs w:val="16"/>
                <w:lang w:eastAsia="en-US"/>
              </w:rPr>
              <w:t>н</w:t>
            </w:r>
            <w:r w:rsidRPr="00233AE2">
              <w:rPr>
                <w:rFonts w:ascii="Times New Roman" w:hAnsi="Times New Roman" w:cs="Times New Roman"/>
                <w:w w:val="95"/>
                <w:sz w:val="16"/>
                <w:szCs w:val="16"/>
                <w:lang w:eastAsia="en-US"/>
              </w:rPr>
              <w:t>о</w:t>
            </w:r>
            <w:r w:rsidRPr="00233AE2">
              <w:rPr>
                <w:rFonts w:ascii="Times New Roman" w:hAnsi="Times New Roman" w:cs="Times New Roman"/>
                <w:spacing w:val="-2"/>
                <w:w w:val="95"/>
                <w:sz w:val="16"/>
                <w:szCs w:val="16"/>
                <w:lang w:eastAsia="en-US"/>
              </w:rPr>
              <w:t>м</w:t>
            </w:r>
            <w:r w:rsidRPr="00233AE2">
              <w:rPr>
                <w:rFonts w:ascii="Times New Roman" w:hAnsi="Times New Roman" w:cs="Times New Roman"/>
                <w:w w:val="95"/>
                <w:sz w:val="16"/>
                <w:szCs w:val="16"/>
                <w:lang w:eastAsia="en-US"/>
              </w:rPr>
              <w:t>ер</w:t>
            </w:r>
          </w:p>
        </w:tc>
        <w:tc>
          <w:tcPr>
            <w:tcW w:w="4238" w:type="dxa"/>
            <w:tcBorders>
              <w:top w:val="single" w:sz="8" w:space="0" w:color="000000"/>
              <w:left w:val="single" w:sz="8" w:space="0" w:color="000000"/>
              <w:bottom w:val="single" w:sz="8" w:space="0" w:color="000000"/>
              <w:right w:val="single" w:sz="8" w:space="0" w:color="000000"/>
            </w:tcBorders>
            <w:vAlign w:val="center"/>
          </w:tcPr>
          <w:p w14:paraId="6D56B1C8" w14:textId="77777777" w:rsidR="00233AE2" w:rsidRPr="00233AE2" w:rsidRDefault="00233AE2" w:rsidP="00233AE2">
            <w:pPr>
              <w:suppressAutoHyphens w:val="0"/>
              <w:spacing w:before="9" w:line="160" w:lineRule="exact"/>
              <w:jc w:val="center"/>
              <w:rPr>
                <w:rFonts w:ascii="Times New Roman" w:hAnsi="Times New Roman" w:cs="Times New Roman"/>
                <w:sz w:val="16"/>
                <w:szCs w:val="16"/>
                <w:lang w:eastAsia="en-US"/>
              </w:rPr>
            </w:pPr>
          </w:p>
          <w:p w14:paraId="31EF409D"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pacing w:val="-1"/>
                <w:w w:val="95"/>
                <w:sz w:val="16"/>
                <w:szCs w:val="16"/>
                <w:lang w:eastAsia="en-US"/>
              </w:rPr>
              <w:t>Н</w:t>
            </w:r>
            <w:r w:rsidRPr="00233AE2">
              <w:rPr>
                <w:rFonts w:ascii="Times New Roman" w:hAnsi="Times New Roman" w:cs="Times New Roman"/>
                <w:w w:val="95"/>
                <w:sz w:val="16"/>
                <w:szCs w:val="16"/>
                <w:lang w:eastAsia="en-US"/>
              </w:rPr>
              <w:t>аи</w:t>
            </w:r>
            <w:r w:rsidRPr="00233AE2">
              <w:rPr>
                <w:rFonts w:ascii="Times New Roman" w:hAnsi="Times New Roman" w:cs="Times New Roman"/>
                <w:spacing w:val="-2"/>
                <w:w w:val="95"/>
                <w:sz w:val="16"/>
                <w:szCs w:val="16"/>
                <w:lang w:eastAsia="en-US"/>
              </w:rPr>
              <w:t>м</w:t>
            </w:r>
            <w:r w:rsidRPr="00233AE2">
              <w:rPr>
                <w:rFonts w:ascii="Times New Roman" w:hAnsi="Times New Roman" w:cs="Times New Roman"/>
                <w:w w:val="95"/>
                <w:sz w:val="16"/>
                <w:szCs w:val="16"/>
                <w:lang w:eastAsia="en-US"/>
              </w:rPr>
              <w:t>е</w:t>
            </w:r>
            <w:r w:rsidRPr="00233AE2">
              <w:rPr>
                <w:rFonts w:ascii="Times New Roman" w:hAnsi="Times New Roman" w:cs="Times New Roman"/>
                <w:spacing w:val="-1"/>
                <w:w w:val="95"/>
                <w:sz w:val="16"/>
                <w:szCs w:val="16"/>
                <w:lang w:eastAsia="en-US"/>
              </w:rPr>
              <w:t>н</w:t>
            </w:r>
            <w:r w:rsidRPr="00233AE2">
              <w:rPr>
                <w:rFonts w:ascii="Times New Roman" w:hAnsi="Times New Roman" w:cs="Times New Roman"/>
                <w:w w:val="95"/>
                <w:sz w:val="16"/>
                <w:szCs w:val="16"/>
                <w:lang w:eastAsia="en-US"/>
              </w:rPr>
              <w:t>о</w:t>
            </w:r>
            <w:r w:rsidRPr="00233AE2">
              <w:rPr>
                <w:rFonts w:ascii="Times New Roman" w:hAnsi="Times New Roman" w:cs="Times New Roman"/>
                <w:spacing w:val="-2"/>
                <w:w w:val="95"/>
                <w:sz w:val="16"/>
                <w:szCs w:val="16"/>
                <w:lang w:eastAsia="en-US"/>
              </w:rPr>
              <w:t>в</w:t>
            </w:r>
            <w:r w:rsidRPr="00233AE2">
              <w:rPr>
                <w:rFonts w:ascii="Times New Roman" w:hAnsi="Times New Roman" w:cs="Times New Roman"/>
                <w:w w:val="95"/>
                <w:sz w:val="16"/>
                <w:szCs w:val="16"/>
                <w:lang w:eastAsia="en-US"/>
              </w:rPr>
              <w:t>а</w:t>
            </w:r>
            <w:r w:rsidRPr="00233AE2">
              <w:rPr>
                <w:rFonts w:ascii="Times New Roman" w:hAnsi="Times New Roman" w:cs="Times New Roman"/>
                <w:spacing w:val="-1"/>
                <w:w w:val="95"/>
                <w:sz w:val="16"/>
                <w:szCs w:val="16"/>
                <w:lang w:eastAsia="en-US"/>
              </w:rPr>
              <w:t>н</w:t>
            </w:r>
            <w:r w:rsidRPr="00233AE2">
              <w:rPr>
                <w:rFonts w:ascii="Times New Roman" w:hAnsi="Times New Roman" w:cs="Times New Roman"/>
                <w:w w:val="95"/>
                <w:sz w:val="16"/>
                <w:szCs w:val="16"/>
                <w:lang w:eastAsia="en-US"/>
              </w:rPr>
              <w:t>ие</w:t>
            </w:r>
            <w:r w:rsidRPr="00233AE2">
              <w:rPr>
                <w:rFonts w:ascii="Times New Roman" w:hAnsi="Times New Roman" w:cs="Times New Roman"/>
                <w:spacing w:val="-8"/>
                <w:w w:val="95"/>
                <w:sz w:val="16"/>
                <w:szCs w:val="16"/>
                <w:lang w:eastAsia="en-US"/>
              </w:rPr>
              <w:t xml:space="preserve"> </w:t>
            </w:r>
            <w:r w:rsidRPr="00233AE2">
              <w:rPr>
                <w:rFonts w:ascii="Times New Roman" w:hAnsi="Times New Roman" w:cs="Times New Roman"/>
                <w:w w:val="95"/>
                <w:sz w:val="16"/>
                <w:szCs w:val="16"/>
                <w:lang w:eastAsia="en-US"/>
              </w:rPr>
              <w:t>а</w:t>
            </w:r>
            <w:r w:rsidRPr="00233AE2">
              <w:rPr>
                <w:rFonts w:ascii="Times New Roman" w:hAnsi="Times New Roman" w:cs="Times New Roman"/>
                <w:spacing w:val="-2"/>
                <w:w w:val="95"/>
                <w:sz w:val="16"/>
                <w:szCs w:val="16"/>
                <w:lang w:eastAsia="en-US"/>
              </w:rPr>
              <w:t>в</w:t>
            </w:r>
            <w:r w:rsidRPr="00233AE2">
              <w:rPr>
                <w:rFonts w:ascii="Times New Roman" w:hAnsi="Times New Roman" w:cs="Times New Roman"/>
                <w:w w:val="95"/>
                <w:sz w:val="16"/>
                <w:szCs w:val="16"/>
                <w:lang w:eastAsia="en-US"/>
              </w:rPr>
              <w:t>то</w:t>
            </w:r>
            <w:r w:rsidRPr="00233AE2">
              <w:rPr>
                <w:rFonts w:ascii="Times New Roman" w:hAnsi="Times New Roman" w:cs="Times New Roman"/>
                <w:spacing w:val="-2"/>
                <w:w w:val="95"/>
                <w:sz w:val="16"/>
                <w:szCs w:val="16"/>
                <w:lang w:eastAsia="en-US"/>
              </w:rPr>
              <w:t>м</w:t>
            </w:r>
            <w:r w:rsidRPr="00233AE2">
              <w:rPr>
                <w:rFonts w:ascii="Times New Roman" w:hAnsi="Times New Roman" w:cs="Times New Roman"/>
                <w:w w:val="95"/>
                <w:sz w:val="16"/>
                <w:szCs w:val="16"/>
                <w:lang w:eastAsia="en-US"/>
              </w:rPr>
              <w:t>о</w:t>
            </w:r>
            <w:r w:rsidRPr="00233AE2">
              <w:rPr>
                <w:rFonts w:ascii="Times New Roman" w:hAnsi="Times New Roman" w:cs="Times New Roman"/>
                <w:spacing w:val="-4"/>
                <w:w w:val="95"/>
                <w:sz w:val="16"/>
                <w:szCs w:val="16"/>
                <w:lang w:eastAsia="en-US"/>
              </w:rPr>
              <w:t>б</w:t>
            </w:r>
            <w:r w:rsidRPr="00233AE2">
              <w:rPr>
                <w:rFonts w:ascii="Times New Roman" w:hAnsi="Times New Roman" w:cs="Times New Roman"/>
                <w:w w:val="95"/>
                <w:sz w:val="16"/>
                <w:szCs w:val="16"/>
                <w:lang w:eastAsia="en-US"/>
              </w:rPr>
              <w:t>и</w:t>
            </w:r>
            <w:r w:rsidRPr="00233AE2">
              <w:rPr>
                <w:rFonts w:ascii="Times New Roman" w:hAnsi="Times New Roman" w:cs="Times New Roman"/>
                <w:spacing w:val="-6"/>
                <w:w w:val="95"/>
                <w:sz w:val="16"/>
                <w:szCs w:val="16"/>
                <w:lang w:eastAsia="en-US"/>
              </w:rPr>
              <w:t>л</w:t>
            </w:r>
            <w:r w:rsidRPr="00233AE2">
              <w:rPr>
                <w:rFonts w:ascii="Times New Roman" w:hAnsi="Times New Roman" w:cs="Times New Roman"/>
                <w:spacing w:val="-1"/>
                <w:w w:val="95"/>
                <w:sz w:val="16"/>
                <w:szCs w:val="16"/>
                <w:lang w:eastAsia="en-US"/>
              </w:rPr>
              <w:t>ьн</w:t>
            </w:r>
            <w:r w:rsidRPr="00233AE2">
              <w:rPr>
                <w:rFonts w:ascii="Times New Roman" w:hAnsi="Times New Roman" w:cs="Times New Roman"/>
                <w:w w:val="95"/>
                <w:sz w:val="16"/>
                <w:szCs w:val="16"/>
                <w:lang w:eastAsia="en-US"/>
              </w:rPr>
              <w:t>ой</w:t>
            </w:r>
            <w:r w:rsidRPr="00233AE2">
              <w:rPr>
                <w:rFonts w:ascii="Times New Roman" w:hAnsi="Times New Roman" w:cs="Times New Roman"/>
                <w:spacing w:val="-8"/>
                <w:w w:val="95"/>
                <w:sz w:val="16"/>
                <w:szCs w:val="16"/>
                <w:lang w:eastAsia="en-US"/>
              </w:rPr>
              <w:t xml:space="preserve"> д</w:t>
            </w:r>
            <w:r w:rsidRPr="00233AE2">
              <w:rPr>
                <w:rFonts w:ascii="Times New Roman" w:hAnsi="Times New Roman" w:cs="Times New Roman"/>
                <w:w w:val="95"/>
                <w:sz w:val="16"/>
                <w:szCs w:val="16"/>
                <w:lang w:eastAsia="en-US"/>
              </w:rPr>
              <w:t>ороги</w:t>
            </w:r>
          </w:p>
        </w:tc>
        <w:tc>
          <w:tcPr>
            <w:tcW w:w="6687" w:type="dxa"/>
            <w:gridSpan w:val="2"/>
            <w:tcBorders>
              <w:top w:val="single" w:sz="8" w:space="0" w:color="000000"/>
              <w:left w:val="single" w:sz="8" w:space="0" w:color="000000"/>
              <w:bottom w:val="single" w:sz="8" w:space="0" w:color="000000"/>
              <w:right w:val="single" w:sz="8" w:space="0" w:color="000000"/>
            </w:tcBorders>
            <w:vAlign w:val="center"/>
          </w:tcPr>
          <w:p w14:paraId="428EA3B9" w14:textId="77777777" w:rsidR="00233AE2" w:rsidRPr="00233AE2" w:rsidRDefault="00233AE2" w:rsidP="00233AE2">
            <w:pPr>
              <w:suppressAutoHyphens w:val="0"/>
              <w:spacing w:before="9" w:line="150" w:lineRule="exact"/>
              <w:jc w:val="center"/>
              <w:rPr>
                <w:rFonts w:ascii="Times New Roman" w:hAnsi="Times New Roman" w:cs="Times New Roman"/>
                <w:sz w:val="16"/>
                <w:szCs w:val="16"/>
                <w:lang w:eastAsia="en-US"/>
              </w:rPr>
            </w:pPr>
          </w:p>
          <w:p w14:paraId="752BBE21"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pacing w:val="-5"/>
                <w:w w:val="95"/>
                <w:sz w:val="16"/>
                <w:szCs w:val="16"/>
                <w:lang w:eastAsia="en-US"/>
              </w:rPr>
              <w:t>М</w:t>
            </w:r>
            <w:r w:rsidRPr="00233AE2">
              <w:rPr>
                <w:rFonts w:ascii="Times New Roman" w:hAnsi="Times New Roman" w:cs="Times New Roman"/>
                <w:w w:val="95"/>
                <w:sz w:val="16"/>
                <w:szCs w:val="16"/>
                <w:lang w:eastAsia="en-US"/>
              </w:rPr>
              <w:t>е</w:t>
            </w:r>
            <w:r w:rsidRPr="00233AE2">
              <w:rPr>
                <w:rFonts w:ascii="Times New Roman" w:hAnsi="Times New Roman" w:cs="Times New Roman"/>
                <w:spacing w:val="1"/>
                <w:w w:val="95"/>
                <w:sz w:val="16"/>
                <w:szCs w:val="16"/>
                <w:lang w:eastAsia="en-US"/>
              </w:rPr>
              <w:t>с</w:t>
            </w:r>
            <w:r w:rsidRPr="00233AE2">
              <w:rPr>
                <w:rFonts w:ascii="Times New Roman" w:hAnsi="Times New Roman" w:cs="Times New Roman"/>
                <w:w w:val="95"/>
                <w:sz w:val="16"/>
                <w:szCs w:val="16"/>
                <w:lang w:eastAsia="en-US"/>
              </w:rPr>
              <w:t>то</w:t>
            </w:r>
            <w:r w:rsidRPr="00233AE2">
              <w:rPr>
                <w:rFonts w:ascii="Times New Roman" w:hAnsi="Times New Roman" w:cs="Times New Roman"/>
                <w:spacing w:val="-1"/>
                <w:w w:val="95"/>
                <w:sz w:val="16"/>
                <w:szCs w:val="16"/>
                <w:lang w:eastAsia="en-US"/>
              </w:rPr>
              <w:t>н</w:t>
            </w:r>
            <w:r w:rsidRPr="00233AE2">
              <w:rPr>
                <w:rFonts w:ascii="Times New Roman" w:hAnsi="Times New Roman" w:cs="Times New Roman"/>
                <w:w w:val="95"/>
                <w:sz w:val="16"/>
                <w:szCs w:val="16"/>
                <w:lang w:eastAsia="en-US"/>
              </w:rPr>
              <w:t>а</w:t>
            </w:r>
            <w:r w:rsidRPr="00233AE2">
              <w:rPr>
                <w:rFonts w:ascii="Times New Roman" w:hAnsi="Times New Roman" w:cs="Times New Roman"/>
                <w:spacing w:val="1"/>
                <w:w w:val="95"/>
                <w:sz w:val="16"/>
                <w:szCs w:val="16"/>
                <w:lang w:eastAsia="en-US"/>
              </w:rPr>
              <w:t>х</w:t>
            </w:r>
            <w:r w:rsidRPr="00233AE2">
              <w:rPr>
                <w:rFonts w:ascii="Times New Roman" w:hAnsi="Times New Roman" w:cs="Times New Roman"/>
                <w:w w:val="95"/>
                <w:sz w:val="16"/>
                <w:szCs w:val="16"/>
                <w:lang w:eastAsia="en-US"/>
              </w:rPr>
              <w:t>о</w:t>
            </w:r>
            <w:r w:rsidRPr="00233AE2">
              <w:rPr>
                <w:rFonts w:ascii="Times New Roman" w:hAnsi="Times New Roman" w:cs="Times New Roman"/>
                <w:spacing w:val="4"/>
                <w:w w:val="95"/>
                <w:sz w:val="16"/>
                <w:szCs w:val="16"/>
                <w:lang w:eastAsia="en-US"/>
              </w:rPr>
              <w:t>ж</w:t>
            </w:r>
            <w:r w:rsidRPr="00233AE2">
              <w:rPr>
                <w:rFonts w:ascii="Times New Roman" w:hAnsi="Times New Roman" w:cs="Times New Roman"/>
                <w:spacing w:val="-8"/>
                <w:w w:val="95"/>
                <w:sz w:val="16"/>
                <w:szCs w:val="16"/>
                <w:lang w:eastAsia="en-US"/>
              </w:rPr>
              <w:t>д</w:t>
            </w:r>
            <w:r w:rsidRPr="00233AE2">
              <w:rPr>
                <w:rFonts w:ascii="Times New Roman" w:hAnsi="Times New Roman" w:cs="Times New Roman"/>
                <w:w w:val="95"/>
                <w:sz w:val="16"/>
                <w:szCs w:val="16"/>
                <w:lang w:eastAsia="en-US"/>
              </w:rPr>
              <w:t>е</w:t>
            </w:r>
            <w:r w:rsidRPr="00233AE2">
              <w:rPr>
                <w:rFonts w:ascii="Times New Roman" w:hAnsi="Times New Roman" w:cs="Times New Roman"/>
                <w:spacing w:val="-1"/>
                <w:w w:val="95"/>
                <w:sz w:val="16"/>
                <w:szCs w:val="16"/>
                <w:lang w:eastAsia="en-US"/>
              </w:rPr>
              <w:t>н</w:t>
            </w:r>
            <w:r w:rsidRPr="00233AE2">
              <w:rPr>
                <w:rFonts w:ascii="Times New Roman" w:hAnsi="Times New Roman" w:cs="Times New Roman"/>
                <w:w w:val="95"/>
                <w:sz w:val="16"/>
                <w:szCs w:val="16"/>
                <w:lang w:eastAsia="en-US"/>
              </w:rPr>
              <w:t>ие,</w:t>
            </w:r>
            <w:r w:rsidRPr="00233AE2">
              <w:rPr>
                <w:rFonts w:ascii="Times New Roman" w:hAnsi="Times New Roman" w:cs="Times New Roman"/>
                <w:spacing w:val="-5"/>
                <w:w w:val="95"/>
                <w:sz w:val="16"/>
                <w:szCs w:val="16"/>
                <w:lang w:eastAsia="en-US"/>
              </w:rPr>
              <w:t xml:space="preserve"> </w:t>
            </w:r>
            <w:r w:rsidRPr="00233AE2">
              <w:rPr>
                <w:rFonts w:ascii="Times New Roman" w:hAnsi="Times New Roman" w:cs="Times New Roman"/>
                <w:w w:val="95"/>
                <w:sz w:val="16"/>
                <w:szCs w:val="16"/>
                <w:lang w:eastAsia="en-US"/>
              </w:rPr>
              <w:t>прот</w:t>
            </w:r>
            <w:r w:rsidRPr="00233AE2">
              <w:rPr>
                <w:rFonts w:ascii="Times New Roman" w:hAnsi="Times New Roman" w:cs="Times New Roman"/>
                <w:spacing w:val="-2"/>
                <w:w w:val="95"/>
                <w:sz w:val="16"/>
                <w:szCs w:val="16"/>
                <w:lang w:eastAsia="en-US"/>
              </w:rPr>
              <w:t>я</w:t>
            </w:r>
            <w:r w:rsidRPr="00233AE2">
              <w:rPr>
                <w:rFonts w:ascii="Times New Roman" w:hAnsi="Times New Roman" w:cs="Times New Roman"/>
                <w:spacing w:val="4"/>
                <w:w w:val="95"/>
                <w:sz w:val="16"/>
                <w:szCs w:val="16"/>
                <w:lang w:eastAsia="en-US"/>
              </w:rPr>
              <w:t>ж</w:t>
            </w:r>
            <w:r w:rsidRPr="00233AE2">
              <w:rPr>
                <w:rFonts w:ascii="Times New Roman" w:hAnsi="Times New Roman" w:cs="Times New Roman"/>
                <w:w w:val="95"/>
                <w:sz w:val="16"/>
                <w:szCs w:val="16"/>
                <w:lang w:eastAsia="en-US"/>
              </w:rPr>
              <w:t>е</w:t>
            </w:r>
            <w:r w:rsidRPr="00233AE2">
              <w:rPr>
                <w:rFonts w:ascii="Times New Roman" w:hAnsi="Times New Roman" w:cs="Times New Roman"/>
                <w:spacing w:val="-1"/>
                <w:w w:val="95"/>
                <w:sz w:val="16"/>
                <w:szCs w:val="16"/>
                <w:lang w:eastAsia="en-US"/>
              </w:rPr>
              <w:t>нн</w:t>
            </w:r>
            <w:r w:rsidRPr="00233AE2">
              <w:rPr>
                <w:rFonts w:ascii="Times New Roman" w:hAnsi="Times New Roman" w:cs="Times New Roman"/>
                <w:w w:val="95"/>
                <w:sz w:val="16"/>
                <w:szCs w:val="16"/>
                <w:lang w:eastAsia="en-US"/>
              </w:rPr>
              <w:t>о</w:t>
            </w:r>
            <w:r w:rsidRPr="00233AE2">
              <w:rPr>
                <w:rFonts w:ascii="Times New Roman" w:hAnsi="Times New Roman" w:cs="Times New Roman"/>
                <w:spacing w:val="1"/>
                <w:w w:val="95"/>
                <w:sz w:val="16"/>
                <w:szCs w:val="16"/>
                <w:lang w:eastAsia="en-US"/>
              </w:rPr>
              <w:t>с</w:t>
            </w:r>
            <w:r w:rsidRPr="00233AE2">
              <w:rPr>
                <w:rFonts w:ascii="Times New Roman" w:hAnsi="Times New Roman" w:cs="Times New Roman"/>
                <w:w w:val="95"/>
                <w:sz w:val="16"/>
                <w:szCs w:val="16"/>
                <w:lang w:eastAsia="en-US"/>
              </w:rPr>
              <w:t>ть</w:t>
            </w:r>
            <w:r w:rsidRPr="00233AE2">
              <w:rPr>
                <w:rFonts w:ascii="Times New Roman" w:hAnsi="Times New Roman" w:cs="Times New Roman"/>
                <w:spacing w:val="-6"/>
                <w:w w:val="95"/>
                <w:sz w:val="16"/>
                <w:szCs w:val="16"/>
                <w:lang w:eastAsia="en-US"/>
              </w:rPr>
              <w:t xml:space="preserve"> </w:t>
            </w:r>
            <w:r w:rsidRPr="00233AE2">
              <w:rPr>
                <w:rFonts w:ascii="Times New Roman" w:hAnsi="Times New Roman" w:cs="Times New Roman"/>
                <w:w w:val="95"/>
                <w:sz w:val="16"/>
                <w:szCs w:val="16"/>
                <w:lang w:eastAsia="en-US"/>
              </w:rPr>
              <w:t>(</w:t>
            </w:r>
            <w:r w:rsidRPr="00233AE2">
              <w:rPr>
                <w:rFonts w:ascii="Times New Roman" w:hAnsi="Times New Roman" w:cs="Times New Roman"/>
                <w:spacing w:val="5"/>
                <w:w w:val="95"/>
                <w:sz w:val="16"/>
                <w:szCs w:val="16"/>
                <w:lang w:eastAsia="en-US"/>
              </w:rPr>
              <w:t>к</w:t>
            </w:r>
            <w:r w:rsidRPr="00233AE2">
              <w:rPr>
                <w:rFonts w:ascii="Times New Roman" w:hAnsi="Times New Roman" w:cs="Times New Roman"/>
                <w:spacing w:val="-2"/>
                <w:w w:val="95"/>
                <w:sz w:val="16"/>
                <w:szCs w:val="16"/>
                <w:lang w:eastAsia="en-US"/>
              </w:rPr>
              <w:t>м</w:t>
            </w:r>
            <w:r w:rsidRPr="00233AE2">
              <w:rPr>
                <w:rFonts w:ascii="Times New Roman" w:hAnsi="Times New Roman" w:cs="Times New Roman"/>
                <w:w w:val="95"/>
                <w:sz w:val="16"/>
                <w:szCs w:val="16"/>
                <w:lang w:eastAsia="en-US"/>
              </w:rPr>
              <w:t>)</w:t>
            </w:r>
          </w:p>
        </w:tc>
        <w:tc>
          <w:tcPr>
            <w:tcW w:w="1056" w:type="dxa"/>
            <w:tcBorders>
              <w:top w:val="single" w:sz="8" w:space="0" w:color="000000"/>
              <w:left w:val="single" w:sz="8" w:space="0" w:color="000000"/>
              <w:bottom w:val="single" w:sz="8" w:space="0" w:color="000000"/>
              <w:right w:val="single" w:sz="8" w:space="0" w:color="000000"/>
            </w:tcBorders>
            <w:vAlign w:val="center"/>
          </w:tcPr>
          <w:p w14:paraId="2A29F498" w14:textId="77777777" w:rsidR="00233AE2" w:rsidRPr="00233AE2" w:rsidRDefault="00233AE2" w:rsidP="00233AE2">
            <w:pPr>
              <w:suppressAutoHyphens w:val="0"/>
              <w:spacing w:before="23" w:line="268" w:lineRule="auto"/>
              <w:ind w:right="85"/>
              <w:jc w:val="center"/>
              <w:rPr>
                <w:rFonts w:ascii="Times New Roman" w:hAnsi="Times New Roman" w:cs="Times New Roman"/>
                <w:spacing w:val="-1"/>
                <w:w w:val="99"/>
                <w:sz w:val="16"/>
                <w:szCs w:val="16"/>
                <w:lang w:val="ru-RU" w:eastAsia="en-US"/>
              </w:rPr>
            </w:pPr>
            <w:r w:rsidRPr="00233AE2">
              <w:rPr>
                <w:rFonts w:ascii="Times New Roman" w:hAnsi="Times New Roman" w:cs="Times New Roman"/>
                <w:spacing w:val="-1"/>
                <w:sz w:val="16"/>
                <w:szCs w:val="16"/>
                <w:lang w:val="ru-RU" w:eastAsia="en-US"/>
              </w:rPr>
              <w:t>Об</w:t>
            </w:r>
            <w:r w:rsidRPr="00233AE2">
              <w:rPr>
                <w:rFonts w:ascii="Times New Roman" w:hAnsi="Times New Roman" w:cs="Times New Roman"/>
                <w:spacing w:val="3"/>
                <w:sz w:val="16"/>
                <w:szCs w:val="16"/>
                <w:lang w:val="ru-RU" w:eastAsia="en-US"/>
              </w:rPr>
              <w:t>щ</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w:t>
            </w:r>
            <w:r w:rsidRPr="00233AE2">
              <w:rPr>
                <w:rFonts w:ascii="Times New Roman" w:hAnsi="Times New Roman" w:cs="Times New Roman"/>
                <w:spacing w:val="-10"/>
                <w:sz w:val="16"/>
                <w:szCs w:val="16"/>
                <w:lang w:val="ru-RU" w:eastAsia="en-US"/>
              </w:rPr>
              <w:t xml:space="preserve"> </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pacing w:val="-1"/>
                <w:sz w:val="16"/>
                <w:szCs w:val="16"/>
                <w:lang w:val="ru-RU" w:eastAsia="en-US"/>
              </w:rPr>
              <w:t>ро-</w:t>
            </w:r>
          </w:p>
          <w:p w14:paraId="269947C2" w14:textId="77777777" w:rsidR="00233AE2" w:rsidRPr="00233AE2" w:rsidRDefault="00233AE2" w:rsidP="00233AE2">
            <w:pPr>
              <w:suppressAutoHyphens w:val="0"/>
              <w:spacing w:before="23" w:line="268" w:lineRule="auto"/>
              <w:ind w:right="85"/>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т</w:t>
            </w:r>
            <w:r w:rsidRPr="00233AE2">
              <w:rPr>
                <w:rFonts w:ascii="Times New Roman" w:hAnsi="Times New Roman" w:cs="Times New Roman"/>
                <w:spacing w:val="-2"/>
                <w:sz w:val="16"/>
                <w:szCs w:val="16"/>
                <w:lang w:val="ru-RU" w:eastAsia="en-US"/>
              </w:rPr>
              <w:t>я</w:t>
            </w:r>
            <w:r w:rsidRPr="00233AE2">
              <w:rPr>
                <w:rFonts w:ascii="Times New Roman" w:hAnsi="Times New Roman" w:cs="Times New Roman"/>
                <w:spacing w:val="2"/>
                <w:sz w:val="16"/>
                <w:szCs w:val="16"/>
                <w:lang w:val="ru-RU" w:eastAsia="en-US"/>
              </w:rPr>
              <w:t>ж</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нн</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ст</w:t>
            </w:r>
            <w:r w:rsidRPr="00233AE2">
              <w:rPr>
                <w:rFonts w:ascii="Times New Roman" w:hAnsi="Times New Roman" w:cs="Times New Roman"/>
                <w:spacing w:val="6"/>
                <w:sz w:val="16"/>
                <w:szCs w:val="16"/>
                <w:lang w:val="ru-RU" w:eastAsia="en-US"/>
              </w:rPr>
              <w:t xml:space="preserve"> </w:t>
            </w:r>
            <w:r w:rsidRPr="00233AE2">
              <w:rPr>
                <w:rFonts w:ascii="Times New Roman" w:hAnsi="Times New Roman" w:cs="Times New Roman"/>
                <w:spacing w:val="1"/>
                <w:sz w:val="16"/>
                <w:szCs w:val="16"/>
                <w:lang w:val="ru-RU" w:eastAsia="en-US"/>
              </w:rPr>
              <w:t>ь</w:t>
            </w:r>
            <w:r w:rsidRPr="00233AE2">
              <w:rPr>
                <w:rFonts w:ascii="Times New Roman" w:hAnsi="Times New Roman" w:cs="Times New Roman"/>
                <w:sz w:val="16"/>
                <w:szCs w:val="16"/>
                <w:lang w:val="ru-RU" w:eastAsia="en-US"/>
              </w:rPr>
              <w:t>,</w:t>
            </w:r>
          </w:p>
          <w:p w14:paraId="61629D77" w14:textId="77777777" w:rsidR="00233AE2" w:rsidRPr="00233AE2" w:rsidRDefault="00233AE2" w:rsidP="00233AE2">
            <w:pPr>
              <w:suppressAutoHyphens w:val="0"/>
              <w:ind w:right="428"/>
              <w:jc w:val="center"/>
              <w:rPr>
                <w:rFonts w:ascii="Times New Roman" w:hAnsi="Times New Roman" w:cs="Times New Roman"/>
                <w:sz w:val="16"/>
                <w:szCs w:val="16"/>
                <w:lang w:val="ru-RU" w:eastAsia="en-US"/>
              </w:rPr>
            </w:pPr>
            <w:r w:rsidRPr="00233AE2">
              <w:rPr>
                <w:rFonts w:ascii="Times New Roman" w:hAnsi="Times New Roman" w:cs="Times New Roman"/>
                <w:spacing w:val="3"/>
                <w:sz w:val="16"/>
                <w:szCs w:val="16"/>
                <w:lang w:val="ru-RU" w:eastAsia="en-US"/>
              </w:rPr>
              <w:t>к</w:t>
            </w:r>
            <w:r w:rsidRPr="00233AE2">
              <w:rPr>
                <w:rFonts w:ascii="Times New Roman" w:hAnsi="Times New Roman" w:cs="Times New Roman"/>
                <w:sz w:val="16"/>
                <w:szCs w:val="16"/>
                <w:lang w:val="ru-RU" w:eastAsia="en-US"/>
              </w:rPr>
              <w:t>м</w:t>
            </w:r>
          </w:p>
        </w:tc>
      </w:tr>
      <w:tr w:rsidR="00233AE2" w:rsidRPr="00233AE2" w14:paraId="4A477BC8" w14:textId="77777777" w:rsidTr="00233AE2">
        <w:trPr>
          <w:trHeight w:hRule="exact" w:val="233"/>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6B379431" w14:textId="77777777" w:rsidR="00233AE2" w:rsidRPr="00233AE2" w:rsidRDefault="00233AE2" w:rsidP="00233AE2">
            <w:pPr>
              <w:suppressAutoHyphens w:val="0"/>
              <w:ind w:right="148"/>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w:t>
            </w:r>
          </w:p>
        </w:tc>
        <w:tc>
          <w:tcPr>
            <w:tcW w:w="1673" w:type="dxa"/>
            <w:tcBorders>
              <w:top w:val="single" w:sz="8" w:space="0" w:color="000000"/>
              <w:left w:val="single" w:sz="8" w:space="0" w:color="000000"/>
              <w:bottom w:val="single" w:sz="8" w:space="0" w:color="000000"/>
              <w:right w:val="single" w:sz="8" w:space="0" w:color="000000"/>
            </w:tcBorders>
            <w:vAlign w:val="center"/>
          </w:tcPr>
          <w:p w14:paraId="4E3D023A" w14:textId="77777777" w:rsidR="00233AE2" w:rsidRPr="00233AE2" w:rsidRDefault="00233AE2" w:rsidP="00233AE2">
            <w:pPr>
              <w:suppressAutoHyphens w:val="0"/>
              <w:ind w:right="755"/>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2</w:t>
            </w:r>
          </w:p>
        </w:tc>
        <w:tc>
          <w:tcPr>
            <w:tcW w:w="4238" w:type="dxa"/>
            <w:tcBorders>
              <w:top w:val="single" w:sz="8" w:space="0" w:color="000000"/>
              <w:left w:val="single" w:sz="8" w:space="0" w:color="000000"/>
              <w:bottom w:val="single" w:sz="8" w:space="0" w:color="000000"/>
              <w:right w:val="single" w:sz="8" w:space="0" w:color="000000"/>
            </w:tcBorders>
            <w:vAlign w:val="center"/>
          </w:tcPr>
          <w:p w14:paraId="158B509A" w14:textId="77777777" w:rsidR="00233AE2" w:rsidRPr="00233AE2" w:rsidRDefault="00233AE2" w:rsidP="00233AE2">
            <w:pPr>
              <w:suppressAutoHyphens w:val="0"/>
              <w:ind w:right="2701"/>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3</w:t>
            </w:r>
          </w:p>
        </w:tc>
        <w:tc>
          <w:tcPr>
            <w:tcW w:w="6687" w:type="dxa"/>
            <w:gridSpan w:val="2"/>
            <w:tcBorders>
              <w:top w:val="single" w:sz="8" w:space="0" w:color="000000"/>
              <w:left w:val="single" w:sz="8" w:space="0" w:color="000000"/>
              <w:bottom w:val="single" w:sz="8" w:space="0" w:color="000000"/>
              <w:right w:val="single" w:sz="8" w:space="0" w:color="000000"/>
            </w:tcBorders>
            <w:vAlign w:val="center"/>
          </w:tcPr>
          <w:p w14:paraId="1C9FDC25" w14:textId="77777777" w:rsidR="00233AE2" w:rsidRPr="00233AE2" w:rsidRDefault="00233AE2" w:rsidP="00233AE2">
            <w:pPr>
              <w:suppressAutoHyphens w:val="0"/>
              <w:spacing w:line="198" w:lineRule="exact"/>
              <w:ind w:right="326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4</w:t>
            </w:r>
          </w:p>
        </w:tc>
        <w:tc>
          <w:tcPr>
            <w:tcW w:w="1056" w:type="dxa"/>
            <w:tcBorders>
              <w:top w:val="single" w:sz="8" w:space="0" w:color="000000"/>
              <w:left w:val="single" w:sz="8" w:space="0" w:color="000000"/>
              <w:bottom w:val="single" w:sz="8" w:space="0" w:color="000000"/>
              <w:right w:val="single" w:sz="8" w:space="0" w:color="000000"/>
            </w:tcBorders>
            <w:vAlign w:val="center"/>
          </w:tcPr>
          <w:p w14:paraId="3BCD33C2" w14:textId="77777777" w:rsidR="00233AE2" w:rsidRPr="00233AE2" w:rsidRDefault="00233AE2" w:rsidP="00233AE2">
            <w:pPr>
              <w:suppressAutoHyphens w:val="0"/>
              <w:ind w:right="445"/>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5</w:t>
            </w:r>
          </w:p>
        </w:tc>
      </w:tr>
      <w:tr w:rsidR="00233AE2" w:rsidRPr="00233AE2" w14:paraId="047B19AA" w14:textId="77777777" w:rsidTr="00233AE2">
        <w:trPr>
          <w:trHeight w:hRule="exact" w:val="1090"/>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33648D7C" w14:textId="77777777" w:rsidR="00233AE2" w:rsidRPr="00233AE2" w:rsidRDefault="00233AE2" w:rsidP="00233AE2">
            <w:pPr>
              <w:suppressAutoHyphens w:val="0"/>
              <w:spacing w:line="200" w:lineRule="exact"/>
              <w:jc w:val="center"/>
              <w:rPr>
                <w:rFonts w:ascii="Times New Roman" w:hAnsi="Times New Roman" w:cs="Times New Roman"/>
                <w:sz w:val="16"/>
                <w:szCs w:val="16"/>
                <w:lang w:eastAsia="en-US"/>
              </w:rPr>
            </w:pPr>
          </w:p>
          <w:p w14:paraId="3394A21E" w14:textId="77777777" w:rsidR="00233AE2" w:rsidRPr="00233AE2" w:rsidRDefault="00233AE2" w:rsidP="00233AE2">
            <w:pPr>
              <w:suppressAutoHyphens w:val="0"/>
              <w:spacing w:before="8" w:line="220" w:lineRule="exact"/>
              <w:jc w:val="center"/>
              <w:rPr>
                <w:rFonts w:ascii="Times New Roman" w:hAnsi="Times New Roman" w:cs="Times New Roman"/>
                <w:sz w:val="16"/>
                <w:szCs w:val="16"/>
                <w:lang w:eastAsia="en-US"/>
              </w:rPr>
            </w:pPr>
          </w:p>
          <w:p w14:paraId="681C2B18"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186</w:t>
            </w:r>
          </w:p>
        </w:tc>
        <w:tc>
          <w:tcPr>
            <w:tcW w:w="1673" w:type="dxa"/>
            <w:tcBorders>
              <w:top w:val="single" w:sz="8" w:space="0" w:color="000000"/>
              <w:left w:val="single" w:sz="8" w:space="0" w:color="000000"/>
              <w:bottom w:val="single" w:sz="8" w:space="0" w:color="000000"/>
              <w:right w:val="single" w:sz="8" w:space="0" w:color="000000"/>
            </w:tcBorders>
            <w:vAlign w:val="center"/>
          </w:tcPr>
          <w:p w14:paraId="1BAE1B87" w14:textId="77777777" w:rsidR="00233AE2" w:rsidRPr="00233AE2" w:rsidRDefault="00233AE2" w:rsidP="00233AE2">
            <w:pPr>
              <w:suppressAutoHyphens w:val="0"/>
              <w:spacing w:line="200" w:lineRule="exact"/>
              <w:jc w:val="center"/>
              <w:rPr>
                <w:rFonts w:ascii="Times New Roman" w:hAnsi="Times New Roman" w:cs="Times New Roman"/>
                <w:sz w:val="16"/>
                <w:szCs w:val="16"/>
                <w:lang w:eastAsia="en-US"/>
              </w:rPr>
            </w:pPr>
          </w:p>
          <w:p w14:paraId="0162BB6D" w14:textId="77777777" w:rsidR="00233AE2" w:rsidRPr="00233AE2" w:rsidRDefault="00233AE2" w:rsidP="00233AE2">
            <w:pPr>
              <w:suppressAutoHyphens w:val="0"/>
              <w:spacing w:before="8" w:line="220" w:lineRule="exact"/>
              <w:jc w:val="center"/>
              <w:rPr>
                <w:rFonts w:ascii="Times New Roman" w:hAnsi="Times New Roman" w:cs="Times New Roman"/>
                <w:sz w:val="16"/>
                <w:szCs w:val="16"/>
                <w:lang w:eastAsia="en-US"/>
              </w:rPr>
            </w:pPr>
          </w:p>
          <w:p w14:paraId="43BCEC9C"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70К-187</w:t>
            </w:r>
          </w:p>
        </w:tc>
        <w:tc>
          <w:tcPr>
            <w:tcW w:w="4238" w:type="dxa"/>
            <w:tcBorders>
              <w:top w:val="single" w:sz="8" w:space="0" w:color="000000"/>
              <w:left w:val="single" w:sz="8" w:space="0" w:color="000000"/>
              <w:bottom w:val="single" w:sz="8" w:space="0" w:color="000000"/>
              <w:right w:val="single" w:sz="8" w:space="0" w:color="000000"/>
            </w:tcBorders>
            <w:vAlign w:val="center"/>
          </w:tcPr>
          <w:p w14:paraId="41CDF65D" w14:textId="77777777" w:rsidR="00233AE2" w:rsidRPr="00233AE2" w:rsidRDefault="00233AE2" w:rsidP="00233AE2">
            <w:pPr>
              <w:suppressAutoHyphens w:val="0"/>
              <w:spacing w:before="7" w:line="110" w:lineRule="exact"/>
              <w:jc w:val="center"/>
              <w:rPr>
                <w:rFonts w:ascii="Times New Roman" w:hAnsi="Times New Roman" w:cs="Times New Roman"/>
                <w:sz w:val="16"/>
                <w:szCs w:val="16"/>
                <w:lang w:val="ru-RU" w:eastAsia="en-US"/>
              </w:rPr>
            </w:pPr>
          </w:p>
          <w:p w14:paraId="15711CFD" w14:textId="77777777" w:rsidR="00233AE2" w:rsidRPr="00233AE2" w:rsidRDefault="00233AE2" w:rsidP="00233AE2">
            <w:pPr>
              <w:suppressAutoHyphens w:val="0"/>
              <w:spacing w:line="200" w:lineRule="exact"/>
              <w:jc w:val="center"/>
              <w:rPr>
                <w:rFonts w:ascii="Times New Roman" w:hAnsi="Times New Roman" w:cs="Times New Roman"/>
                <w:sz w:val="16"/>
                <w:szCs w:val="16"/>
                <w:lang w:val="ru-RU" w:eastAsia="en-US"/>
              </w:rPr>
            </w:pPr>
          </w:p>
          <w:p w14:paraId="2F71C92A" w14:textId="77777777" w:rsidR="00233AE2" w:rsidRPr="00233AE2" w:rsidRDefault="00233AE2" w:rsidP="00233AE2">
            <w:pPr>
              <w:suppressAutoHyphens w:val="0"/>
              <w:spacing w:line="256" w:lineRule="auto"/>
              <w:ind w:right="44"/>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"Ка</w:t>
            </w:r>
            <w:r w:rsidRPr="00233AE2">
              <w:rPr>
                <w:rFonts w:ascii="Times New Roman" w:hAnsi="Times New Roman" w:cs="Times New Roman"/>
                <w:spacing w:val="-1"/>
                <w:sz w:val="16"/>
                <w:szCs w:val="16"/>
                <w:lang w:val="ru-RU" w:eastAsia="en-US"/>
              </w:rPr>
              <w:t>ш</w:t>
            </w:r>
            <w:r w:rsidRPr="00233AE2">
              <w:rPr>
                <w:rFonts w:ascii="Times New Roman" w:hAnsi="Times New Roman" w:cs="Times New Roman"/>
                <w:sz w:val="16"/>
                <w:szCs w:val="16"/>
                <w:lang w:val="ru-RU" w:eastAsia="en-US"/>
              </w:rPr>
              <w:t>ира-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еребря</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ые</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Пр</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ды-Кимов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к-У</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ловая"-ав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ый 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кт</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Гра</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кий</w:t>
            </w:r>
          </w:p>
        </w:tc>
        <w:tc>
          <w:tcPr>
            <w:tcW w:w="5693" w:type="dxa"/>
            <w:tcBorders>
              <w:top w:val="single" w:sz="8" w:space="0" w:color="000000"/>
              <w:left w:val="single" w:sz="8" w:space="0" w:color="000000"/>
              <w:bottom w:val="single" w:sz="8" w:space="0" w:color="000000"/>
              <w:right w:val="single" w:sz="8" w:space="0" w:color="000000"/>
            </w:tcBorders>
            <w:vAlign w:val="center"/>
          </w:tcPr>
          <w:p w14:paraId="3B3F0D06" w14:textId="77777777" w:rsidR="00233AE2" w:rsidRPr="00233AE2" w:rsidRDefault="00233AE2" w:rsidP="00233AE2">
            <w:pPr>
              <w:suppressAutoHyphens w:val="0"/>
              <w:spacing w:before="31" w:line="266" w:lineRule="auto"/>
              <w:ind w:right="37"/>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Т</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л</w:t>
            </w:r>
            <w:r w:rsidRPr="00233AE2">
              <w:rPr>
                <w:rFonts w:ascii="Times New Roman" w:hAnsi="Times New Roman" w:cs="Times New Roman"/>
                <w:sz w:val="16"/>
                <w:szCs w:val="16"/>
                <w:lang w:val="ru-RU" w:eastAsia="en-US"/>
              </w:rPr>
              <w:t>ь</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ка</w:t>
            </w:r>
            <w:r w:rsidRPr="00233AE2">
              <w:rPr>
                <w:rFonts w:ascii="Times New Roman" w:hAnsi="Times New Roman" w:cs="Times New Roman"/>
                <w:sz w:val="16"/>
                <w:szCs w:val="16"/>
                <w:lang w:val="ru-RU" w:eastAsia="en-US"/>
              </w:rPr>
              <w:t xml:space="preserve">я </w:t>
            </w:r>
            <w:r w:rsidRPr="00233AE2">
              <w:rPr>
                <w:rFonts w:ascii="Times New Roman" w:hAnsi="Times New Roman" w:cs="Times New Roman"/>
                <w:spacing w:val="-1"/>
                <w:sz w:val="16"/>
                <w:szCs w:val="16"/>
                <w:lang w:val="ru-RU" w:eastAsia="en-US"/>
              </w:rPr>
              <w:t>обла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ть,</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й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2"/>
                <w:sz w:val="16"/>
                <w:szCs w:val="16"/>
                <w:lang w:val="ru-RU" w:eastAsia="en-US"/>
              </w:rPr>
              <w:t>й</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ал</w:t>
            </w:r>
            <w:r w:rsidRPr="00233AE2">
              <w:rPr>
                <w:rFonts w:ascii="Times New Roman" w:hAnsi="Times New Roman" w:cs="Times New Roman"/>
                <w:sz w:val="16"/>
                <w:szCs w:val="16"/>
                <w:lang w:val="ru-RU" w:eastAsia="en-US"/>
              </w:rPr>
              <w:t>ьн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 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 xml:space="preserve">а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поло</w:t>
            </w:r>
            <w:r w:rsidRPr="00233AE2">
              <w:rPr>
                <w:rFonts w:ascii="Times New Roman" w:hAnsi="Times New Roman" w:cs="Times New Roman"/>
                <w:sz w:val="16"/>
                <w:szCs w:val="16"/>
                <w:lang w:val="ru-RU" w:eastAsia="en-US"/>
              </w:rPr>
              <w:t>ж</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на в</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16м о</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це</w:t>
            </w:r>
            <w:r w:rsidRPr="00233AE2">
              <w:rPr>
                <w:rFonts w:ascii="Times New Roman" w:hAnsi="Times New Roman" w:cs="Times New Roman"/>
                <w:sz w:val="16"/>
                <w:szCs w:val="16"/>
                <w:lang w:val="ru-RU" w:eastAsia="en-US"/>
              </w:rPr>
              <w:t>нт</w:t>
            </w:r>
            <w:r w:rsidRPr="00233AE2">
              <w:rPr>
                <w:rFonts w:ascii="Times New Roman" w:hAnsi="Times New Roman" w:cs="Times New Roman"/>
                <w:spacing w:val="-1"/>
                <w:sz w:val="16"/>
                <w:szCs w:val="16"/>
                <w:lang w:val="ru-RU" w:eastAsia="en-US"/>
              </w:rPr>
              <w:t>р</w:t>
            </w:r>
            <w:r w:rsidRPr="00233AE2">
              <w:rPr>
                <w:rFonts w:ascii="Times New Roman" w:hAnsi="Times New Roman" w:cs="Times New Roman"/>
                <w:sz w:val="16"/>
                <w:szCs w:val="16"/>
                <w:lang w:val="ru-RU" w:eastAsia="en-US"/>
              </w:rPr>
              <w:t xml:space="preserve">а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 xml:space="preserve">/д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1"/>
                <w:sz w:val="16"/>
                <w:szCs w:val="16"/>
                <w:lang w:val="ru-RU" w:eastAsia="en-US"/>
              </w:rPr>
              <w:t>У</w:t>
            </w:r>
            <w:r w:rsidRPr="00233AE2">
              <w:rPr>
                <w:rFonts w:ascii="Times New Roman" w:hAnsi="Times New Roman" w:cs="Times New Roman"/>
                <w:sz w:val="16"/>
                <w:szCs w:val="16"/>
                <w:lang w:val="ru-RU" w:eastAsia="en-US"/>
              </w:rPr>
              <w:t>з</w:t>
            </w:r>
            <w:r w:rsidRPr="00233AE2">
              <w:rPr>
                <w:rFonts w:ascii="Times New Roman" w:hAnsi="Times New Roman" w:cs="Times New Roman"/>
                <w:spacing w:val="-1"/>
                <w:sz w:val="16"/>
                <w:szCs w:val="16"/>
                <w:lang w:val="ru-RU" w:eastAsia="en-US"/>
              </w:rPr>
              <w:t>ло</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 xml:space="preserve">я </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о н</w:t>
            </w:r>
            <w:r w:rsidRPr="00233AE2">
              <w:rPr>
                <w:rFonts w:ascii="Times New Roman" w:hAnsi="Times New Roman" w:cs="Times New Roman"/>
                <w:spacing w:val="-1"/>
                <w:sz w:val="16"/>
                <w:szCs w:val="16"/>
                <w:lang w:val="ru-RU" w:eastAsia="en-US"/>
              </w:rPr>
              <w:t>апра</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pacing w:val="-1"/>
                <w:sz w:val="16"/>
                <w:szCs w:val="16"/>
                <w:lang w:val="ru-RU" w:eastAsia="en-US"/>
              </w:rPr>
              <w:t>ле</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ю к н.</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w:t>
            </w:r>
            <w:r w:rsidRPr="00233AE2">
              <w:rPr>
                <w:rFonts w:ascii="Times New Roman" w:hAnsi="Times New Roman" w:cs="Times New Roman"/>
                <w:spacing w:val="-1"/>
                <w:sz w:val="16"/>
                <w:szCs w:val="16"/>
                <w:lang w:val="ru-RU" w:eastAsia="en-US"/>
              </w:rPr>
              <w:t>Гра</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ко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ий</w:t>
            </w:r>
            <w:r w:rsidRPr="00233AE2">
              <w:rPr>
                <w:rFonts w:ascii="Times New Roman" w:hAnsi="Times New Roman" w:cs="Times New Roman"/>
                <w:sz w:val="16"/>
                <w:szCs w:val="16"/>
                <w:lang w:val="ru-RU" w:eastAsia="en-US"/>
              </w:rPr>
              <w:t xml:space="preserve">, </w:t>
            </w:r>
            <w:r w:rsidRPr="00233AE2">
              <w:rPr>
                <w:rFonts w:ascii="Times New Roman" w:hAnsi="Times New Roman" w:cs="Times New Roman"/>
                <w:spacing w:val="-1"/>
                <w:sz w:val="16"/>
                <w:szCs w:val="16"/>
                <w:lang w:val="ru-RU" w:eastAsia="en-US"/>
              </w:rPr>
              <w:t>ко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чн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 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 xml:space="preserve">а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поло</w:t>
            </w:r>
            <w:r w:rsidRPr="00233AE2">
              <w:rPr>
                <w:rFonts w:ascii="Times New Roman" w:hAnsi="Times New Roman" w:cs="Times New Roman"/>
                <w:sz w:val="16"/>
                <w:szCs w:val="16"/>
                <w:lang w:val="ru-RU" w:eastAsia="en-US"/>
              </w:rPr>
              <w:t>ж</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на в</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18</w:t>
            </w:r>
            <w:r w:rsidRPr="00233AE2">
              <w:rPr>
                <w:rFonts w:ascii="Times New Roman" w:hAnsi="Times New Roman" w:cs="Times New Roman"/>
                <w:sz w:val="16"/>
                <w:szCs w:val="16"/>
                <w:lang w:val="ru-RU" w:eastAsia="en-US"/>
              </w:rPr>
              <w:t xml:space="preserve">м </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пра</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pacing w:val="-2"/>
                <w:sz w:val="16"/>
                <w:szCs w:val="16"/>
                <w:lang w:val="ru-RU" w:eastAsia="en-US"/>
              </w:rPr>
              <w:t>г</w:t>
            </w:r>
            <w:r w:rsidRPr="00233AE2">
              <w:rPr>
                <w:rFonts w:ascii="Times New Roman" w:hAnsi="Times New Roman" w:cs="Times New Roman"/>
                <w:sz w:val="16"/>
                <w:szCs w:val="16"/>
                <w:lang w:val="ru-RU" w:eastAsia="en-US"/>
              </w:rPr>
              <w:t xml:space="preserve">о </w:t>
            </w:r>
            <w:r w:rsidRPr="00233AE2">
              <w:rPr>
                <w:rFonts w:ascii="Times New Roman" w:hAnsi="Times New Roman" w:cs="Times New Roman"/>
                <w:spacing w:val="-2"/>
                <w:sz w:val="16"/>
                <w:szCs w:val="16"/>
                <w:lang w:val="ru-RU" w:eastAsia="en-US"/>
              </w:rPr>
              <w:t>уг</w:t>
            </w:r>
            <w:r w:rsidRPr="00233AE2">
              <w:rPr>
                <w:rFonts w:ascii="Times New Roman" w:hAnsi="Times New Roman" w:cs="Times New Roman"/>
                <w:spacing w:val="-1"/>
                <w:sz w:val="16"/>
                <w:szCs w:val="16"/>
                <w:lang w:val="ru-RU" w:eastAsia="en-US"/>
              </w:rPr>
              <w:t>л</w:t>
            </w:r>
            <w:r w:rsidRPr="00233AE2">
              <w:rPr>
                <w:rFonts w:ascii="Times New Roman" w:hAnsi="Times New Roman" w:cs="Times New Roman"/>
                <w:sz w:val="16"/>
                <w:szCs w:val="16"/>
                <w:lang w:val="ru-RU" w:eastAsia="en-US"/>
              </w:rPr>
              <w:t xml:space="preserve">а </w:t>
            </w:r>
            <w:r w:rsidRPr="00233AE2">
              <w:rPr>
                <w:rFonts w:ascii="Times New Roman" w:hAnsi="Times New Roman" w:cs="Times New Roman"/>
                <w:spacing w:val="-1"/>
                <w:sz w:val="16"/>
                <w:szCs w:val="16"/>
                <w:lang w:val="ru-RU" w:eastAsia="en-US"/>
              </w:rPr>
              <w:t>про</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з</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pacing w:val="-1"/>
                <w:sz w:val="16"/>
                <w:szCs w:val="16"/>
                <w:lang w:val="ru-RU" w:eastAsia="en-US"/>
              </w:rPr>
              <w:t>од</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нн</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pacing w:val="-2"/>
                <w:sz w:val="16"/>
                <w:szCs w:val="16"/>
                <w:lang w:val="ru-RU" w:eastAsia="en-US"/>
              </w:rPr>
              <w:t>г</w:t>
            </w:r>
            <w:r w:rsidRPr="00233AE2">
              <w:rPr>
                <w:rFonts w:ascii="Times New Roman" w:hAnsi="Times New Roman" w:cs="Times New Roman"/>
                <w:sz w:val="16"/>
                <w:szCs w:val="16"/>
                <w:lang w:val="ru-RU" w:eastAsia="en-US"/>
              </w:rPr>
              <w:t xml:space="preserve">о </w:t>
            </w:r>
            <w:r w:rsidRPr="00233AE2">
              <w:rPr>
                <w:rFonts w:ascii="Times New Roman" w:hAnsi="Times New Roman" w:cs="Times New Roman"/>
                <w:spacing w:val="-1"/>
                <w:sz w:val="16"/>
                <w:szCs w:val="16"/>
                <w:lang w:val="ru-RU" w:eastAsia="en-US"/>
              </w:rPr>
              <w:t xml:space="preserve">2- </w:t>
            </w:r>
            <w:r w:rsidRPr="00233AE2">
              <w:rPr>
                <w:rFonts w:ascii="Times New Roman" w:hAnsi="Times New Roman" w:cs="Times New Roman"/>
                <w:spacing w:val="-4"/>
                <w:sz w:val="16"/>
                <w:szCs w:val="16"/>
                <w:lang w:val="ru-RU" w:eastAsia="en-US"/>
              </w:rPr>
              <w:t>х</w:t>
            </w:r>
            <w:r w:rsidRPr="00233AE2">
              <w:rPr>
                <w:rFonts w:ascii="Times New Roman" w:hAnsi="Times New Roman" w:cs="Times New Roman"/>
                <w:spacing w:val="-1"/>
                <w:sz w:val="16"/>
                <w:szCs w:val="16"/>
                <w:lang w:val="ru-RU" w:eastAsia="en-US"/>
              </w:rPr>
              <w:t>э</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жн</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pacing w:val="-2"/>
                <w:sz w:val="16"/>
                <w:szCs w:val="16"/>
                <w:lang w:val="ru-RU" w:eastAsia="en-US"/>
              </w:rPr>
              <w:t>г</w:t>
            </w:r>
            <w:r w:rsidRPr="00233AE2">
              <w:rPr>
                <w:rFonts w:ascii="Times New Roman" w:hAnsi="Times New Roman" w:cs="Times New Roman"/>
                <w:sz w:val="16"/>
                <w:szCs w:val="16"/>
                <w:lang w:val="ru-RU" w:eastAsia="en-US"/>
              </w:rPr>
              <w:t>о з</w:t>
            </w:r>
            <w:r w:rsidRPr="00233AE2">
              <w:rPr>
                <w:rFonts w:ascii="Times New Roman" w:hAnsi="Times New Roman" w:cs="Times New Roman"/>
                <w:spacing w:val="-1"/>
                <w:sz w:val="16"/>
                <w:szCs w:val="16"/>
                <w:lang w:val="ru-RU" w:eastAsia="en-US"/>
              </w:rPr>
              <w:t>да</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я </w:t>
            </w:r>
            <w:r w:rsidRPr="00233AE2">
              <w:rPr>
                <w:rFonts w:ascii="Times New Roman" w:hAnsi="Times New Roman" w:cs="Times New Roman"/>
                <w:spacing w:val="-1"/>
                <w:sz w:val="16"/>
                <w:szCs w:val="16"/>
                <w:lang w:val="ru-RU" w:eastAsia="en-US"/>
              </w:rPr>
              <w:t>ОО</w:t>
            </w:r>
            <w:r w:rsidRPr="00233AE2">
              <w:rPr>
                <w:rFonts w:ascii="Times New Roman" w:hAnsi="Times New Roman" w:cs="Times New Roman"/>
                <w:sz w:val="16"/>
                <w:szCs w:val="16"/>
                <w:lang w:val="ru-RU" w:eastAsia="en-US"/>
              </w:rPr>
              <w:t xml:space="preserve">О </w:t>
            </w:r>
            <w:r w:rsidRPr="00233AE2">
              <w:rPr>
                <w:rFonts w:ascii="Times New Roman" w:hAnsi="Times New Roman" w:cs="Times New Roman"/>
                <w:spacing w:val="-1"/>
                <w:sz w:val="16"/>
                <w:szCs w:val="16"/>
                <w:lang w:val="ru-RU" w:eastAsia="en-US"/>
              </w:rPr>
              <w:t>«</w:t>
            </w:r>
            <w:r w:rsidRPr="00233AE2">
              <w:rPr>
                <w:rFonts w:ascii="Times New Roman" w:hAnsi="Times New Roman" w:cs="Times New Roman"/>
                <w:sz w:val="16"/>
                <w:szCs w:val="16"/>
                <w:lang w:val="ru-RU" w:eastAsia="en-US"/>
              </w:rPr>
              <w:t>А</w:t>
            </w:r>
            <w:r w:rsidRPr="00233AE2">
              <w:rPr>
                <w:rFonts w:ascii="Times New Roman" w:hAnsi="Times New Roman" w:cs="Times New Roman"/>
                <w:spacing w:val="-2"/>
                <w:sz w:val="16"/>
                <w:szCs w:val="16"/>
                <w:lang w:val="ru-RU" w:eastAsia="en-US"/>
              </w:rPr>
              <w:t>г</w:t>
            </w:r>
            <w:r w:rsidRPr="00233AE2">
              <w:rPr>
                <w:rFonts w:ascii="Times New Roman" w:hAnsi="Times New Roman" w:cs="Times New Roman"/>
                <w:spacing w:val="-1"/>
                <w:sz w:val="16"/>
                <w:szCs w:val="16"/>
                <w:lang w:val="ru-RU" w:eastAsia="en-US"/>
              </w:rPr>
              <w:t>ропром</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ро</w:t>
            </w:r>
            <w:r w:rsidRPr="00233AE2">
              <w:rPr>
                <w:rFonts w:ascii="Times New Roman" w:hAnsi="Times New Roman" w:cs="Times New Roman"/>
                <w:spacing w:val="-2"/>
                <w:sz w:val="16"/>
                <w:szCs w:val="16"/>
                <w:lang w:val="ru-RU" w:eastAsia="en-US"/>
              </w:rPr>
              <w:t>й</w:t>
            </w:r>
            <w:r w:rsidRPr="00233AE2">
              <w:rPr>
                <w:rFonts w:ascii="Times New Roman" w:hAnsi="Times New Roman" w:cs="Times New Roman"/>
                <w:sz w:val="16"/>
                <w:szCs w:val="16"/>
                <w:lang w:val="ru-RU" w:eastAsia="en-US"/>
              </w:rPr>
              <w:t xml:space="preserve">» </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о н</w:t>
            </w:r>
            <w:r w:rsidRPr="00233AE2">
              <w:rPr>
                <w:rFonts w:ascii="Times New Roman" w:hAnsi="Times New Roman" w:cs="Times New Roman"/>
                <w:spacing w:val="-1"/>
                <w:sz w:val="16"/>
                <w:szCs w:val="16"/>
                <w:lang w:val="ru-RU" w:eastAsia="en-US"/>
              </w:rPr>
              <w:t>апра</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pacing w:val="-1"/>
                <w:sz w:val="16"/>
                <w:szCs w:val="16"/>
                <w:lang w:val="ru-RU" w:eastAsia="en-US"/>
              </w:rPr>
              <w:t>ле</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ю к н.</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w:t>
            </w:r>
            <w:r w:rsidRPr="00233AE2">
              <w:rPr>
                <w:rFonts w:ascii="Times New Roman" w:hAnsi="Times New Roman" w:cs="Times New Roman"/>
                <w:spacing w:val="-1"/>
                <w:sz w:val="16"/>
                <w:szCs w:val="16"/>
                <w:lang w:val="ru-RU" w:eastAsia="en-US"/>
              </w:rPr>
              <w:t>Гра</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ко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й</w:t>
            </w:r>
          </w:p>
        </w:tc>
        <w:tc>
          <w:tcPr>
            <w:tcW w:w="994" w:type="dxa"/>
            <w:tcBorders>
              <w:top w:val="single" w:sz="8" w:space="0" w:color="000000"/>
              <w:left w:val="single" w:sz="8" w:space="0" w:color="000000"/>
              <w:bottom w:val="single" w:sz="8" w:space="0" w:color="000000"/>
              <w:right w:val="single" w:sz="8" w:space="0" w:color="000000"/>
            </w:tcBorders>
            <w:vAlign w:val="center"/>
          </w:tcPr>
          <w:p w14:paraId="7CE384EE" w14:textId="77777777" w:rsidR="00233AE2" w:rsidRPr="00233AE2" w:rsidRDefault="00233AE2" w:rsidP="00233AE2">
            <w:pPr>
              <w:suppressAutoHyphens w:val="0"/>
              <w:spacing w:line="200" w:lineRule="exact"/>
              <w:jc w:val="center"/>
              <w:rPr>
                <w:rFonts w:ascii="Times New Roman" w:hAnsi="Times New Roman" w:cs="Times New Roman"/>
                <w:sz w:val="16"/>
                <w:szCs w:val="16"/>
                <w:lang w:val="ru-RU" w:eastAsia="en-US"/>
              </w:rPr>
            </w:pPr>
          </w:p>
          <w:p w14:paraId="3F6F91ED" w14:textId="77777777" w:rsidR="00233AE2" w:rsidRPr="00233AE2" w:rsidRDefault="00233AE2" w:rsidP="00233AE2">
            <w:pPr>
              <w:suppressAutoHyphens w:val="0"/>
              <w:spacing w:before="8" w:line="220" w:lineRule="exact"/>
              <w:jc w:val="center"/>
              <w:rPr>
                <w:rFonts w:ascii="Times New Roman" w:hAnsi="Times New Roman" w:cs="Times New Roman"/>
                <w:sz w:val="16"/>
                <w:szCs w:val="16"/>
                <w:lang w:val="ru-RU" w:eastAsia="en-US"/>
              </w:rPr>
            </w:pPr>
          </w:p>
          <w:p w14:paraId="363E077E"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1,270</w:t>
            </w:r>
          </w:p>
        </w:tc>
        <w:tc>
          <w:tcPr>
            <w:tcW w:w="1056" w:type="dxa"/>
            <w:tcBorders>
              <w:top w:val="single" w:sz="8" w:space="0" w:color="000000"/>
              <w:left w:val="single" w:sz="8" w:space="0" w:color="000000"/>
              <w:bottom w:val="single" w:sz="8" w:space="0" w:color="000000"/>
              <w:right w:val="single" w:sz="8" w:space="0" w:color="000000"/>
            </w:tcBorders>
            <w:vAlign w:val="center"/>
          </w:tcPr>
          <w:p w14:paraId="04B230D0" w14:textId="77777777" w:rsidR="00233AE2" w:rsidRPr="00233AE2" w:rsidRDefault="00233AE2" w:rsidP="00233AE2">
            <w:pPr>
              <w:suppressAutoHyphens w:val="0"/>
              <w:spacing w:line="200" w:lineRule="exact"/>
              <w:jc w:val="center"/>
              <w:rPr>
                <w:rFonts w:ascii="Times New Roman" w:hAnsi="Times New Roman" w:cs="Times New Roman"/>
                <w:sz w:val="16"/>
                <w:szCs w:val="16"/>
                <w:lang w:eastAsia="en-US"/>
              </w:rPr>
            </w:pPr>
          </w:p>
          <w:p w14:paraId="43074C57" w14:textId="77777777" w:rsidR="00233AE2" w:rsidRPr="00233AE2" w:rsidRDefault="00233AE2" w:rsidP="00233AE2">
            <w:pPr>
              <w:suppressAutoHyphens w:val="0"/>
              <w:spacing w:before="8" w:line="220" w:lineRule="exact"/>
              <w:jc w:val="center"/>
              <w:rPr>
                <w:rFonts w:ascii="Times New Roman" w:hAnsi="Times New Roman" w:cs="Times New Roman"/>
                <w:sz w:val="16"/>
                <w:szCs w:val="16"/>
                <w:lang w:eastAsia="en-US"/>
              </w:rPr>
            </w:pPr>
          </w:p>
          <w:p w14:paraId="0A0888F7"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1,270</w:t>
            </w:r>
          </w:p>
        </w:tc>
      </w:tr>
      <w:tr w:rsidR="00233AE2" w:rsidRPr="00233AE2" w14:paraId="22D4339C" w14:textId="77777777" w:rsidTr="00233AE2">
        <w:trPr>
          <w:trHeight w:hRule="exact" w:val="713"/>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01944F80" w14:textId="77777777" w:rsidR="00233AE2" w:rsidRPr="00233AE2" w:rsidRDefault="00233AE2" w:rsidP="00233AE2">
            <w:pPr>
              <w:suppressAutoHyphens w:val="0"/>
              <w:spacing w:before="1" w:line="240" w:lineRule="exact"/>
              <w:jc w:val="center"/>
              <w:rPr>
                <w:rFonts w:ascii="Times New Roman" w:hAnsi="Times New Roman" w:cs="Times New Roman"/>
                <w:sz w:val="16"/>
                <w:szCs w:val="16"/>
                <w:lang w:eastAsia="en-US"/>
              </w:rPr>
            </w:pPr>
          </w:p>
          <w:p w14:paraId="31BA9294"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187</w:t>
            </w:r>
          </w:p>
        </w:tc>
        <w:tc>
          <w:tcPr>
            <w:tcW w:w="1673" w:type="dxa"/>
            <w:tcBorders>
              <w:top w:val="single" w:sz="8" w:space="0" w:color="000000"/>
              <w:left w:val="single" w:sz="8" w:space="0" w:color="000000"/>
              <w:bottom w:val="single" w:sz="8" w:space="0" w:color="000000"/>
              <w:right w:val="single" w:sz="8" w:space="0" w:color="000000"/>
            </w:tcBorders>
            <w:vAlign w:val="center"/>
          </w:tcPr>
          <w:p w14:paraId="5D9610A1" w14:textId="77777777" w:rsidR="00233AE2" w:rsidRPr="00233AE2" w:rsidRDefault="00233AE2" w:rsidP="00233AE2">
            <w:pPr>
              <w:suppressAutoHyphens w:val="0"/>
              <w:spacing w:before="1" w:line="240" w:lineRule="exact"/>
              <w:jc w:val="center"/>
              <w:rPr>
                <w:rFonts w:ascii="Times New Roman" w:hAnsi="Times New Roman" w:cs="Times New Roman"/>
                <w:sz w:val="16"/>
                <w:szCs w:val="16"/>
                <w:lang w:eastAsia="en-US"/>
              </w:rPr>
            </w:pPr>
          </w:p>
          <w:p w14:paraId="6108E629"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70К-188</w:t>
            </w:r>
          </w:p>
        </w:tc>
        <w:tc>
          <w:tcPr>
            <w:tcW w:w="4238" w:type="dxa"/>
            <w:tcBorders>
              <w:top w:val="single" w:sz="8" w:space="0" w:color="000000"/>
              <w:left w:val="single" w:sz="8" w:space="0" w:color="000000"/>
              <w:bottom w:val="single" w:sz="8" w:space="0" w:color="000000"/>
              <w:right w:val="single" w:sz="8" w:space="0" w:color="000000"/>
            </w:tcBorders>
            <w:vAlign w:val="center"/>
          </w:tcPr>
          <w:p w14:paraId="2D72AA2F" w14:textId="77777777" w:rsidR="00233AE2" w:rsidRPr="00233AE2" w:rsidRDefault="00233AE2" w:rsidP="00233AE2">
            <w:pPr>
              <w:suppressAutoHyphens w:val="0"/>
              <w:spacing w:before="8" w:line="120" w:lineRule="exact"/>
              <w:jc w:val="center"/>
              <w:rPr>
                <w:rFonts w:ascii="Times New Roman" w:hAnsi="Times New Roman" w:cs="Times New Roman"/>
                <w:sz w:val="16"/>
                <w:szCs w:val="16"/>
                <w:lang w:val="ru-RU" w:eastAsia="en-US"/>
              </w:rPr>
            </w:pPr>
          </w:p>
          <w:p w14:paraId="22F78725" w14:textId="77777777" w:rsidR="00233AE2" w:rsidRPr="00233AE2" w:rsidRDefault="00233AE2" w:rsidP="00233AE2">
            <w:pPr>
              <w:suppressAutoHyphens w:val="0"/>
              <w:spacing w:line="256" w:lineRule="auto"/>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"Ка</w:t>
            </w:r>
            <w:r w:rsidRPr="00233AE2">
              <w:rPr>
                <w:rFonts w:ascii="Times New Roman" w:hAnsi="Times New Roman" w:cs="Times New Roman"/>
                <w:spacing w:val="-1"/>
                <w:sz w:val="16"/>
                <w:szCs w:val="16"/>
                <w:lang w:val="ru-RU" w:eastAsia="en-US"/>
              </w:rPr>
              <w:t>ш</w:t>
            </w:r>
            <w:r w:rsidRPr="00233AE2">
              <w:rPr>
                <w:rFonts w:ascii="Times New Roman" w:hAnsi="Times New Roman" w:cs="Times New Roman"/>
                <w:sz w:val="16"/>
                <w:szCs w:val="16"/>
                <w:lang w:val="ru-RU" w:eastAsia="en-US"/>
              </w:rPr>
              <w:t>ира-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еребря</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ые</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Пр</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ды-Кимов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к-У</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ловая"-ав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ому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Др</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ж</w:t>
            </w:r>
            <w:r w:rsidRPr="00233AE2">
              <w:rPr>
                <w:rFonts w:ascii="Times New Roman" w:hAnsi="Times New Roman" w:cs="Times New Roman"/>
                <w:sz w:val="16"/>
                <w:szCs w:val="16"/>
                <w:lang w:val="ru-RU" w:eastAsia="en-US"/>
              </w:rPr>
              <w:t>ба</w:t>
            </w:r>
          </w:p>
        </w:tc>
        <w:tc>
          <w:tcPr>
            <w:tcW w:w="5693" w:type="dxa"/>
            <w:tcBorders>
              <w:top w:val="single" w:sz="8" w:space="0" w:color="000000"/>
              <w:left w:val="single" w:sz="8" w:space="0" w:color="000000"/>
              <w:bottom w:val="single" w:sz="8" w:space="0" w:color="000000"/>
              <w:right w:val="single" w:sz="8" w:space="0" w:color="000000"/>
            </w:tcBorders>
            <w:vAlign w:val="center"/>
          </w:tcPr>
          <w:p w14:paraId="0D086784" w14:textId="77777777" w:rsidR="00233AE2" w:rsidRPr="00233AE2" w:rsidRDefault="00233AE2" w:rsidP="00233AE2">
            <w:pPr>
              <w:suppressAutoHyphens w:val="0"/>
              <w:spacing w:before="64" w:line="270" w:lineRule="auto"/>
              <w:ind w:right="61"/>
              <w:jc w:val="center"/>
              <w:rPr>
                <w:rFonts w:ascii="Times New Roman" w:hAnsi="Times New Roman" w:cs="Times New Roman"/>
                <w:sz w:val="16"/>
                <w:szCs w:val="16"/>
                <w:lang w:val="ru-RU" w:eastAsia="en-US"/>
              </w:rPr>
            </w:pPr>
            <w:r w:rsidRPr="00233AE2">
              <w:rPr>
                <w:rFonts w:ascii="Times New Roman" w:hAnsi="Times New Roman" w:cs="Times New Roman"/>
                <w:spacing w:val="-2"/>
                <w:sz w:val="16"/>
                <w:szCs w:val="16"/>
                <w:lang w:val="ru-RU" w:eastAsia="en-US"/>
              </w:rPr>
              <w:t>Ту</w:t>
            </w:r>
            <w:r w:rsidRPr="00233AE2">
              <w:rPr>
                <w:rFonts w:ascii="Times New Roman" w:hAnsi="Times New Roman" w:cs="Times New Roman"/>
                <w:sz w:val="16"/>
                <w:szCs w:val="16"/>
                <w:lang w:val="ru-RU" w:eastAsia="en-US"/>
              </w:rPr>
              <w:t>ль</w:t>
            </w:r>
            <w:r w:rsidRPr="00233AE2">
              <w:rPr>
                <w:rFonts w:ascii="Times New Roman" w:hAnsi="Times New Roman" w:cs="Times New Roman"/>
                <w:spacing w:val="1"/>
                <w:sz w:val="16"/>
                <w:szCs w:val="16"/>
                <w:lang w:val="ru-RU" w:eastAsia="en-US"/>
              </w:rPr>
              <w:t>ск</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об</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ть,</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имо</w:t>
            </w:r>
            <w:r w:rsidRPr="00233AE2">
              <w:rPr>
                <w:rFonts w:ascii="Times New Roman" w:hAnsi="Times New Roman" w:cs="Times New Roman"/>
                <w:spacing w:val="-2"/>
                <w:sz w:val="16"/>
                <w:szCs w:val="16"/>
                <w:lang w:val="ru-RU" w:eastAsia="en-US"/>
              </w:rPr>
              <w:t>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и</w:t>
            </w:r>
            <w:r w:rsidRPr="00233AE2">
              <w:rPr>
                <w:rFonts w:ascii="Times New Roman" w:hAnsi="Times New Roman" w:cs="Times New Roman"/>
                <w:sz w:val="16"/>
                <w:szCs w:val="16"/>
                <w:lang w:val="ru-RU" w:eastAsia="en-US"/>
              </w:rPr>
              <w:t>й</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райо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льн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по</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оже</w:t>
            </w:r>
            <w:r w:rsidRPr="00233AE2">
              <w:rPr>
                <w:rFonts w:ascii="Times New Roman" w:hAnsi="Times New Roman" w:cs="Times New Roman"/>
                <w:sz w:val="16"/>
                <w:szCs w:val="16"/>
                <w:lang w:val="ru-RU" w:eastAsia="en-US"/>
              </w:rPr>
              <w:t>на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в </w:t>
            </w:r>
            <w:r w:rsidRPr="00233AE2">
              <w:rPr>
                <w:rFonts w:ascii="Times New Roman" w:hAnsi="Times New Roman" w:cs="Times New Roman"/>
                <w:spacing w:val="-1"/>
                <w:sz w:val="16"/>
                <w:szCs w:val="16"/>
                <w:lang w:val="ru-RU" w:eastAsia="en-US"/>
              </w:rPr>
              <w:t>20</w:t>
            </w:r>
            <w:r w:rsidRPr="00233AE2">
              <w:rPr>
                <w:rFonts w:ascii="Times New Roman" w:hAnsi="Times New Roman" w:cs="Times New Roman"/>
                <w:sz w:val="16"/>
                <w:szCs w:val="16"/>
                <w:lang w:val="ru-RU" w:eastAsia="en-US"/>
              </w:rPr>
              <w:t xml:space="preserve">м </w:t>
            </w:r>
            <w:r w:rsidRPr="00233AE2">
              <w:rPr>
                <w:rFonts w:ascii="Times New Roman" w:hAnsi="Times New Roman" w:cs="Times New Roman"/>
                <w:spacing w:val="-1"/>
                <w:sz w:val="16"/>
                <w:szCs w:val="16"/>
                <w:lang w:val="ru-RU" w:eastAsia="en-US"/>
              </w:rPr>
              <w:t>от це</w:t>
            </w:r>
            <w:r w:rsidRPr="00233AE2">
              <w:rPr>
                <w:rFonts w:ascii="Times New Roman" w:hAnsi="Times New Roman" w:cs="Times New Roman"/>
                <w:sz w:val="16"/>
                <w:szCs w:val="16"/>
                <w:lang w:val="ru-RU" w:eastAsia="en-US"/>
              </w:rPr>
              <w:t>нт</w:t>
            </w:r>
            <w:r w:rsidRPr="00233AE2">
              <w:rPr>
                <w:rFonts w:ascii="Times New Roman" w:hAnsi="Times New Roman" w:cs="Times New Roman"/>
                <w:spacing w:val="-1"/>
                <w:sz w:val="16"/>
                <w:szCs w:val="16"/>
                <w:lang w:val="ru-RU" w:eastAsia="en-US"/>
              </w:rPr>
              <w:t>р</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w:t>
            </w:r>
            <w:r w:rsidRPr="00233AE2">
              <w:rPr>
                <w:rFonts w:ascii="Times New Roman" w:hAnsi="Times New Roman" w:cs="Times New Roman"/>
                <w:sz w:val="16"/>
                <w:szCs w:val="16"/>
                <w:lang w:val="ru-RU" w:eastAsia="en-US"/>
              </w:rPr>
              <w:t>д</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имо</w:t>
            </w:r>
            <w:r w:rsidRPr="00233AE2">
              <w:rPr>
                <w:rFonts w:ascii="Times New Roman" w:hAnsi="Times New Roman" w:cs="Times New Roman"/>
                <w:spacing w:val="-2"/>
                <w:sz w:val="16"/>
                <w:szCs w:val="16"/>
                <w:lang w:val="ru-RU" w:eastAsia="en-US"/>
              </w:rPr>
              <w:t>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к-Узл</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pacing w:val="-2"/>
                <w:sz w:val="16"/>
                <w:szCs w:val="16"/>
                <w:lang w:val="ru-RU" w:eastAsia="en-US"/>
              </w:rPr>
              <w:t>в</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апра</w:t>
            </w:r>
            <w:r w:rsidRPr="00233AE2">
              <w:rPr>
                <w:rFonts w:ascii="Times New Roman" w:hAnsi="Times New Roman" w:cs="Times New Roman"/>
                <w:spacing w:val="-2"/>
                <w:sz w:val="16"/>
                <w:szCs w:val="16"/>
                <w:lang w:val="ru-RU" w:eastAsia="en-US"/>
              </w:rPr>
              <w:t>в</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и</w:t>
            </w:r>
            <w:r w:rsidRPr="00233AE2">
              <w:rPr>
                <w:rFonts w:ascii="Times New Roman" w:hAnsi="Times New Roman" w:cs="Times New Roman"/>
                <w:sz w:val="16"/>
                <w:szCs w:val="16"/>
                <w:lang w:val="ru-RU" w:eastAsia="en-US"/>
              </w:rPr>
              <w:t>ю к</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pacing w:val="1"/>
                <w:sz w:val="16"/>
                <w:szCs w:val="16"/>
                <w:lang w:val="ru-RU" w:eastAsia="en-US"/>
              </w:rPr>
              <w:t>.</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р</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жба</w:t>
            </w:r>
            <w:r w:rsidRPr="00233AE2">
              <w:rPr>
                <w:rFonts w:ascii="Times New Roman" w:hAnsi="Times New Roman" w:cs="Times New Roman"/>
                <w:sz w:val="16"/>
                <w:szCs w:val="16"/>
                <w:lang w:val="ru-RU" w:eastAsia="en-US"/>
              </w:rPr>
              <w:t>,</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чн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 xml:space="preserve">а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по</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оже</w:t>
            </w:r>
            <w:r w:rsidRPr="00233AE2">
              <w:rPr>
                <w:rFonts w:ascii="Times New Roman" w:hAnsi="Times New Roman" w:cs="Times New Roman"/>
                <w:sz w:val="16"/>
                <w:szCs w:val="16"/>
                <w:lang w:val="ru-RU" w:eastAsia="en-US"/>
              </w:rPr>
              <w:t>на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в </w:t>
            </w:r>
            <w:r w:rsidRPr="00233AE2">
              <w:rPr>
                <w:rFonts w:ascii="Times New Roman" w:hAnsi="Times New Roman" w:cs="Times New Roman"/>
                <w:spacing w:val="-1"/>
                <w:sz w:val="16"/>
                <w:szCs w:val="16"/>
                <w:lang w:val="ru-RU" w:eastAsia="en-US"/>
              </w:rPr>
              <w:t>15</w:t>
            </w:r>
            <w:r w:rsidRPr="00233AE2">
              <w:rPr>
                <w:rFonts w:ascii="Times New Roman" w:hAnsi="Times New Roman" w:cs="Times New Roman"/>
                <w:sz w:val="16"/>
                <w:szCs w:val="16"/>
                <w:lang w:val="ru-RU" w:eastAsia="en-US"/>
              </w:rPr>
              <w:t xml:space="preserve">м </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z w:val="16"/>
                <w:szCs w:val="16"/>
                <w:lang w:val="ru-RU" w:eastAsia="en-US"/>
              </w:rPr>
              <w:t>з</w:t>
            </w:r>
            <w:r w:rsidRPr="00233AE2">
              <w:rPr>
                <w:rFonts w:ascii="Times New Roman" w:hAnsi="Times New Roman" w:cs="Times New Roman"/>
                <w:spacing w:val="-1"/>
                <w:sz w:val="16"/>
                <w:szCs w:val="16"/>
                <w:lang w:val="ru-RU" w:eastAsia="en-US"/>
              </w:rPr>
              <w:t>р</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ш</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нн</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го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зд</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и</w:t>
            </w:r>
            <w:r w:rsidRPr="00233AE2">
              <w:rPr>
                <w:rFonts w:ascii="Times New Roman" w:hAnsi="Times New Roman" w:cs="Times New Roman"/>
                <w:sz w:val="16"/>
                <w:szCs w:val="16"/>
                <w:lang w:val="ru-RU" w:eastAsia="en-US"/>
              </w:rPr>
              <w:t>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пра</w:t>
            </w:r>
            <w:r w:rsidRPr="00233AE2">
              <w:rPr>
                <w:rFonts w:ascii="Times New Roman" w:hAnsi="Times New Roman" w:cs="Times New Roman"/>
                <w:spacing w:val="-2"/>
                <w:sz w:val="16"/>
                <w:szCs w:val="16"/>
                <w:lang w:val="ru-RU" w:eastAsia="en-US"/>
              </w:rPr>
              <w:t>в</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и</w:t>
            </w:r>
            <w:r w:rsidRPr="00233AE2">
              <w:rPr>
                <w:rFonts w:ascii="Times New Roman" w:hAnsi="Times New Roman" w:cs="Times New Roman"/>
                <w:sz w:val="16"/>
                <w:szCs w:val="16"/>
                <w:lang w:val="ru-RU" w:eastAsia="en-US"/>
              </w:rPr>
              <w:t>я</w:t>
            </w:r>
            <w:r w:rsidRPr="00233AE2">
              <w:rPr>
                <w:rFonts w:ascii="Times New Roman" w:hAnsi="Times New Roman" w:cs="Times New Roman"/>
                <w:spacing w:val="1"/>
                <w:sz w:val="16"/>
                <w:szCs w:val="16"/>
                <w:lang w:val="ru-RU" w:eastAsia="en-US"/>
              </w:rPr>
              <w:t xml:space="preserve"> ш</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2"/>
                <w:sz w:val="16"/>
                <w:szCs w:val="16"/>
                <w:lang w:val="ru-RU" w:eastAsia="en-US"/>
              </w:rPr>
              <w:t>х</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ам</w:t>
            </w:r>
            <w:r w:rsidRPr="00233AE2">
              <w:rPr>
                <w:rFonts w:ascii="Times New Roman" w:hAnsi="Times New Roman" w:cs="Times New Roman"/>
                <w:sz w:val="16"/>
                <w:szCs w:val="16"/>
                <w:lang w:val="ru-RU" w:eastAsia="en-US"/>
              </w:rPr>
              <w:t>и</w:t>
            </w:r>
          </w:p>
        </w:tc>
        <w:tc>
          <w:tcPr>
            <w:tcW w:w="994" w:type="dxa"/>
            <w:tcBorders>
              <w:top w:val="single" w:sz="8" w:space="0" w:color="000000"/>
              <w:left w:val="single" w:sz="8" w:space="0" w:color="000000"/>
              <w:bottom w:val="single" w:sz="8" w:space="0" w:color="000000"/>
              <w:right w:val="single" w:sz="8" w:space="0" w:color="000000"/>
            </w:tcBorders>
            <w:vAlign w:val="center"/>
          </w:tcPr>
          <w:p w14:paraId="1677FAF6" w14:textId="77777777" w:rsidR="00233AE2" w:rsidRPr="00233AE2" w:rsidRDefault="00233AE2" w:rsidP="00233AE2">
            <w:pPr>
              <w:suppressAutoHyphens w:val="0"/>
              <w:spacing w:before="1" w:line="240" w:lineRule="exact"/>
              <w:jc w:val="center"/>
              <w:rPr>
                <w:rFonts w:ascii="Times New Roman" w:hAnsi="Times New Roman" w:cs="Times New Roman"/>
                <w:sz w:val="16"/>
                <w:szCs w:val="16"/>
                <w:lang w:val="ru-RU" w:eastAsia="en-US"/>
              </w:rPr>
            </w:pPr>
          </w:p>
          <w:p w14:paraId="13E37833"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3,100</w:t>
            </w:r>
          </w:p>
        </w:tc>
        <w:tc>
          <w:tcPr>
            <w:tcW w:w="1056" w:type="dxa"/>
            <w:tcBorders>
              <w:top w:val="single" w:sz="8" w:space="0" w:color="000000"/>
              <w:left w:val="single" w:sz="8" w:space="0" w:color="000000"/>
              <w:bottom w:val="single" w:sz="8" w:space="0" w:color="000000"/>
              <w:right w:val="single" w:sz="8" w:space="0" w:color="000000"/>
            </w:tcBorders>
            <w:vAlign w:val="center"/>
          </w:tcPr>
          <w:p w14:paraId="18870549" w14:textId="77777777" w:rsidR="00233AE2" w:rsidRPr="00233AE2" w:rsidRDefault="00233AE2" w:rsidP="00233AE2">
            <w:pPr>
              <w:suppressAutoHyphens w:val="0"/>
              <w:spacing w:before="1" w:line="240" w:lineRule="exact"/>
              <w:jc w:val="center"/>
              <w:rPr>
                <w:rFonts w:ascii="Times New Roman" w:hAnsi="Times New Roman" w:cs="Times New Roman"/>
                <w:sz w:val="16"/>
                <w:szCs w:val="16"/>
                <w:lang w:eastAsia="en-US"/>
              </w:rPr>
            </w:pPr>
          </w:p>
          <w:p w14:paraId="0EE2834F"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3,100</w:t>
            </w:r>
          </w:p>
        </w:tc>
      </w:tr>
      <w:tr w:rsidR="00233AE2" w:rsidRPr="00233AE2" w14:paraId="2146C237" w14:textId="77777777" w:rsidTr="00233AE2">
        <w:trPr>
          <w:trHeight w:hRule="exact" w:val="466"/>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41CCAD35"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eastAsia="en-US"/>
              </w:rPr>
            </w:pPr>
          </w:p>
          <w:p w14:paraId="641D934F"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188</w:t>
            </w:r>
          </w:p>
        </w:tc>
        <w:tc>
          <w:tcPr>
            <w:tcW w:w="1673" w:type="dxa"/>
            <w:tcBorders>
              <w:top w:val="single" w:sz="8" w:space="0" w:color="000000"/>
              <w:left w:val="single" w:sz="8" w:space="0" w:color="000000"/>
              <w:bottom w:val="single" w:sz="8" w:space="0" w:color="000000"/>
              <w:right w:val="single" w:sz="8" w:space="0" w:color="000000"/>
            </w:tcBorders>
            <w:vAlign w:val="center"/>
          </w:tcPr>
          <w:p w14:paraId="5DA91B5C"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eastAsia="en-US"/>
              </w:rPr>
            </w:pPr>
          </w:p>
          <w:p w14:paraId="3B8B7436"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70К-189</w:t>
            </w:r>
          </w:p>
        </w:tc>
        <w:tc>
          <w:tcPr>
            <w:tcW w:w="4238" w:type="dxa"/>
            <w:tcBorders>
              <w:top w:val="single" w:sz="8" w:space="0" w:color="000000"/>
              <w:left w:val="single" w:sz="8" w:space="0" w:color="000000"/>
              <w:bottom w:val="single" w:sz="8" w:space="0" w:color="000000"/>
              <w:right w:val="single" w:sz="8" w:space="0" w:color="000000"/>
            </w:tcBorders>
            <w:vAlign w:val="center"/>
          </w:tcPr>
          <w:p w14:paraId="6FF602A6"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eastAsia="en-US"/>
              </w:rPr>
            </w:pPr>
          </w:p>
          <w:p w14:paraId="4BD07BA3"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pacing w:val="-1"/>
                <w:sz w:val="16"/>
                <w:szCs w:val="16"/>
                <w:lang w:eastAsia="en-US"/>
              </w:rPr>
              <w:t>Е</w:t>
            </w:r>
            <w:r w:rsidRPr="00233AE2">
              <w:rPr>
                <w:rFonts w:ascii="Times New Roman" w:hAnsi="Times New Roman" w:cs="Times New Roman"/>
                <w:sz w:val="16"/>
                <w:szCs w:val="16"/>
                <w:lang w:eastAsia="en-US"/>
              </w:rPr>
              <w:t>пифа</w:t>
            </w:r>
            <w:r w:rsidRPr="00233AE2">
              <w:rPr>
                <w:rFonts w:ascii="Times New Roman" w:hAnsi="Times New Roman" w:cs="Times New Roman"/>
                <w:spacing w:val="-1"/>
                <w:sz w:val="16"/>
                <w:szCs w:val="16"/>
                <w:lang w:eastAsia="en-US"/>
              </w:rPr>
              <w:t>нь</w:t>
            </w:r>
            <w:r w:rsidRPr="00233AE2">
              <w:rPr>
                <w:rFonts w:ascii="Times New Roman" w:hAnsi="Times New Roman" w:cs="Times New Roman"/>
                <w:sz w:val="16"/>
                <w:szCs w:val="16"/>
                <w:lang w:eastAsia="en-US"/>
              </w:rPr>
              <w:t>-</w:t>
            </w:r>
            <w:r w:rsidRPr="00233AE2">
              <w:rPr>
                <w:rFonts w:ascii="Times New Roman" w:hAnsi="Times New Roman" w:cs="Times New Roman"/>
                <w:spacing w:val="-1"/>
                <w:sz w:val="16"/>
                <w:szCs w:val="16"/>
                <w:lang w:eastAsia="en-US"/>
              </w:rPr>
              <w:t>Б</w:t>
            </w:r>
            <w:r w:rsidRPr="00233AE2">
              <w:rPr>
                <w:rFonts w:ascii="Times New Roman" w:hAnsi="Times New Roman" w:cs="Times New Roman"/>
                <w:sz w:val="16"/>
                <w:szCs w:val="16"/>
                <w:lang w:eastAsia="en-US"/>
              </w:rPr>
              <w:t>ара</w:t>
            </w:r>
            <w:r w:rsidRPr="00233AE2">
              <w:rPr>
                <w:rFonts w:ascii="Times New Roman" w:hAnsi="Times New Roman" w:cs="Times New Roman"/>
                <w:spacing w:val="-1"/>
                <w:sz w:val="16"/>
                <w:szCs w:val="16"/>
                <w:lang w:eastAsia="en-US"/>
              </w:rPr>
              <w:t>н</w:t>
            </w:r>
            <w:r w:rsidRPr="00233AE2">
              <w:rPr>
                <w:rFonts w:ascii="Times New Roman" w:hAnsi="Times New Roman" w:cs="Times New Roman"/>
                <w:sz w:val="16"/>
                <w:szCs w:val="16"/>
                <w:lang w:eastAsia="en-US"/>
              </w:rPr>
              <w:t>овка-</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алома</w:t>
            </w:r>
            <w:r w:rsidRPr="00233AE2">
              <w:rPr>
                <w:rFonts w:ascii="Times New Roman" w:hAnsi="Times New Roman" w:cs="Times New Roman"/>
                <w:spacing w:val="-1"/>
                <w:sz w:val="16"/>
                <w:szCs w:val="16"/>
                <w:lang w:eastAsia="en-US"/>
              </w:rPr>
              <w:t>т</w:t>
            </w:r>
            <w:r w:rsidRPr="00233AE2">
              <w:rPr>
                <w:rFonts w:ascii="Times New Roman" w:hAnsi="Times New Roman" w:cs="Times New Roman"/>
                <w:sz w:val="16"/>
                <w:szCs w:val="16"/>
                <w:lang w:eastAsia="en-US"/>
              </w:rPr>
              <w:t>овка</w:t>
            </w:r>
          </w:p>
        </w:tc>
        <w:tc>
          <w:tcPr>
            <w:tcW w:w="5693" w:type="dxa"/>
            <w:tcBorders>
              <w:top w:val="single" w:sz="8" w:space="0" w:color="000000"/>
              <w:left w:val="single" w:sz="8" w:space="0" w:color="000000"/>
              <w:bottom w:val="single" w:sz="8" w:space="0" w:color="000000"/>
              <w:right w:val="single" w:sz="8" w:space="0" w:color="000000"/>
            </w:tcBorders>
            <w:vAlign w:val="center"/>
          </w:tcPr>
          <w:p w14:paraId="1823F442" w14:textId="77777777" w:rsidR="00233AE2" w:rsidRPr="00233AE2" w:rsidRDefault="00233AE2" w:rsidP="00233AE2">
            <w:pPr>
              <w:suppressAutoHyphens w:val="0"/>
              <w:spacing w:before="26" w:line="266" w:lineRule="auto"/>
              <w:ind w:right="318"/>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Т</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л</w:t>
            </w:r>
            <w:r w:rsidRPr="00233AE2">
              <w:rPr>
                <w:rFonts w:ascii="Times New Roman" w:hAnsi="Times New Roman" w:cs="Times New Roman"/>
                <w:sz w:val="16"/>
                <w:szCs w:val="16"/>
                <w:lang w:val="ru-RU" w:eastAsia="en-US"/>
              </w:rPr>
              <w:t>ь</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ка</w:t>
            </w:r>
            <w:r w:rsidRPr="00233AE2">
              <w:rPr>
                <w:rFonts w:ascii="Times New Roman" w:hAnsi="Times New Roman" w:cs="Times New Roman"/>
                <w:sz w:val="16"/>
                <w:szCs w:val="16"/>
                <w:lang w:val="ru-RU" w:eastAsia="en-US"/>
              </w:rPr>
              <w:t xml:space="preserve">я </w:t>
            </w:r>
            <w:r w:rsidRPr="00233AE2">
              <w:rPr>
                <w:rFonts w:ascii="Times New Roman" w:hAnsi="Times New Roman" w:cs="Times New Roman"/>
                <w:spacing w:val="-1"/>
                <w:sz w:val="16"/>
                <w:szCs w:val="16"/>
                <w:lang w:val="ru-RU" w:eastAsia="en-US"/>
              </w:rPr>
              <w:t>обла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ть,</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й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2"/>
                <w:sz w:val="16"/>
                <w:szCs w:val="16"/>
                <w:lang w:val="ru-RU" w:eastAsia="en-US"/>
              </w:rPr>
              <w:t>й</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омоб</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л</w:t>
            </w:r>
            <w:r w:rsidRPr="00233AE2">
              <w:rPr>
                <w:rFonts w:ascii="Times New Roman" w:hAnsi="Times New Roman" w:cs="Times New Roman"/>
                <w:sz w:val="16"/>
                <w:szCs w:val="16"/>
                <w:lang w:val="ru-RU" w:eastAsia="en-US"/>
              </w:rPr>
              <w:t>ьн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 xml:space="preserve">я </w:t>
            </w:r>
            <w:r w:rsidRPr="00233AE2">
              <w:rPr>
                <w:rFonts w:ascii="Times New Roman" w:hAnsi="Times New Roman" w:cs="Times New Roman"/>
                <w:spacing w:val="-1"/>
                <w:sz w:val="16"/>
                <w:szCs w:val="16"/>
                <w:lang w:val="ru-RU" w:eastAsia="en-US"/>
              </w:rPr>
              <w:t>доро</w:t>
            </w:r>
            <w:r w:rsidRPr="00233AE2">
              <w:rPr>
                <w:rFonts w:ascii="Times New Roman" w:hAnsi="Times New Roman" w:cs="Times New Roman"/>
                <w:spacing w:val="-2"/>
                <w:sz w:val="16"/>
                <w:szCs w:val="16"/>
                <w:lang w:val="ru-RU" w:eastAsia="en-US"/>
              </w:rPr>
              <w:t>г</w:t>
            </w:r>
            <w:r w:rsidRPr="00233AE2">
              <w:rPr>
                <w:rFonts w:ascii="Times New Roman" w:hAnsi="Times New Roman" w:cs="Times New Roman"/>
                <w:sz w:val="16"/>
                <w:szCs w:val="16"/>
                <w:lang w:val="ru-RU" w:eastAsia="en-US"/>
              </w:rPr>
              <w:t>а Е</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фа</w:t>
            </w:r>
            <w:r w:rsidRPr="00233AE2">
              <w:rPr>
                <w:rFonts w:ascii="Times New Roman" w:hAnsi="Times New Roman" w:cs="Times New Roman"/>
                <w:sz w:val="16"/>
                <w:szCs w:val="16"/>
                <w:lang w:val="ru-RU" w:eastAsia="en-US"/>
              </w:rPr>
              <w:t>нь- Б</w:t>
            </w:r>
            <w:r w:rsidRPr="00233AE2">
              <w:rPr>
                <w:rFonts w:ascii="Times New Roman" w:hAnsi="Times New Roman" w:cs="Times New Roman"/>
                <w:spacing w:val="-1"/>
                <w:sz w:val="16"/>
                <w:szCs w:val="16"/>
                <w:lang w:val="ru-RU" w:eastAsia="en-US"/>
              </w:rPr>
              <w:t>ара</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pacing w:val="-1"/>
                <w:sz w:val="16"/>
                <w:szCs w:val="16"/>
                <w:lang w:val="ru-RU" w:eastAsia="en-US"/>
              </w:rPr>
              <w:t>ка-Салома</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а</w:t>
            </w:r>
          </w:p>
        </w:tc>
        <w:tc>
          <w:tcPr>
            <w:tcW w:w="994" w:type="dxa"/>
            <w:tcBorders>
              <w:top w:val="single" w:sz="8" w:space="0" w:color="000000"/>
              <w:left w:val="single" w:sz="8" w:space="0" w:color="000000"/>
              <w:bottom w:val="single" w:sz="8" w:space="0" w:color="000000"/>
              <w:right w:val="single" w:sz="8" w:space="0" w:color="000000"/>
            </w:tcBorders>
            <w:vAlign w:val="center"/>
          </w:tcPr>
          <w:p w14:paraId="365E4BDD"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val="ru-RU" w:eastAsia="en-US"/>
              </w:rPr>
            </w:pPr>
          </w:p>
          <w:p w14:paraId="5A91267D"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12,100</w:t>
            </w:r>
          </w:p>
        </w:tc>
        <w:tc>
          <w:tcPr>
            <w:tcW w:w="1056" w:type="dxa"/>
            <w:tcBorders>
              <w:top w:val="single" w:sz="8" w:space="0" w:color="000000"/>
              <w:left w:val="single" w:sz="8" w:space="0" w:color="000000"/>
              <w:bottom w:val="single" w:sz="8" w:space="0" w:color="000000"/>
              <w:right w:val="single" w:sz="8" w:space="0" w:color="000000"/>
            </w:tcBorders>
            <w:vAlign w:val="center"/>
          </w:tcPr>
          <w:p w14:paraId="0D7E7503"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eastAsia="en-US"/>
              </w:rPr>
            </w:pPr>
          </w:p>
          <w:p w14:paraId="475BA146"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12,100</w:t>
            </w:r>
          </w:p>
        </w:tc>
      </w:tr>
      <w:tr w:rsidR="00233AE2" w:rsidRPr="00233AE2" w14:paraId="122A3196" w14:textId="77777777" w:rsidTr="00233AE2">
        <w:trPr>
          <w:trHeight w:hRule="exact" w:val="523"/>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32956BE8" w14:textId="77777777" w:rsidR="00233AE2" w:rsidRPr="00233AE2" w:rsidRDefault="00233AE2" w:rsidP="00233AE2">
            <w:pPr>
              <w:suppressAutoHyphens w:val="0"/>
              <w:spacing w:before="5" w:line="140" w:lineRule="exact"/>
              <w:jc w:val="center"/>
              <w:rPr>
                <w:rFonts w:ascii="Times New Roman" w:hAnsi="Times New Roman" w:cs="Times New Roman"/>
                <w:sz w:val="16"/>
                <w:szCs w:val="16"/>
                <w:lang w:eastAsia="en-US"/>
              </w:rPr>
            </w:pPr>
          </w:p>
          <w:p w14:paraId="29597867"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189</w:t>
            </w:r>
          </w:p>
        </w:tc>
        <w:tc>
          <w:tcPr>
            <w:tcW w:w="1673" w:type="dxa"/>
            <w:tcBorders>
              <w:top w:val="single" w:sz="8" w:space="0" w:color="000000"/>
              <w:left w:val="single" w:sz="8" w:space="0" w:color="000000"/>
              <w:bottom w:val="single" w:sz="8" w:space="0" w:color="000000"/>
              <w:right w:val="single" w:sz="8" w:space="0" w:color="000000"/>
            </w:tcBorders>
            <w:vAlign w:val="center"/>
          </w:tcPr>
          <w:p w14:paraId="686CC814" w14:textId="77777777" w:rsidR="00233AE2" w:rsidRPr="00233AE2" w:rsidRDefault="00233AE2" w:rsidP="00233AE2">
            <w:pPr>
              <w:suppressAutoHyphens w:val="0"/>
              <w:spacing w:before="5" w:line="140" w:lineRule="exact"/>
              <w:jc w:val="center"/>
              <w:rPr>
                <w:rFonts w:ascii="Times New Roman" w:hAnsi="Times New Roman" w:cs="Times New Roman"/>
                <w:sz w:val="16"/>
                <w:szCs w:val="16"/>
                <w:lang w:eastAsia="en-US"/>
              </w:rPr>
            </w:pPr>
          </w:p>
          <w:p w14:paraId="30449E1A"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70К-190</w:t>
            </w:r>
          </w:p>
        </w:tc>
        <w:tc>
          <w:tcPr>
            <w:tcW w:w="4238" w:type="dxa"/>
            <w:tcBorders>
              <w:top w:val="single" w:sz="8" w:space="0" w:color="000000"/>
              <w:left w:val="single" w:sz="8" w:space="0" w:color="000000"/>
              <w:bottom w:val="single" w:sz="8" w:space="0" w:color="000000"/>
              <w:right w:val="single" w:sz="8" w:space="0" w:color="000000"/>
            </w:tcBorders>
            <w:vAlign w:val="center"/>
          </w:tcPr>
          <w:p w14:paraId="5372286E" w14:textId="77777777" w:rsidR="00233AE2" w:rsidRPr="00233AE2" w:rsidRDefault="00233AE2" w:rsidP="00233AE2">
            <w:pPr>
              <w:suppressAutoHyphens w:val="0"/>
              <w:spacing w:before="5" w:line="140" w:lineRule="exact"/>
              <w:jc w:val="center"/>
              <w:rPr>
                <w:rFonts w:ascii="Times New Roman" w:hAnsi="Times New Roman" w:cs="Times New Roman"/>
                <w:sz w:val="16"/>
                <w:szCs w:val="16"/>
                <w:lang w:eastAsia="en-US"/>
              </w:rPr>
            </w:pPr>
          </w:p>
          <w:p w14:paraId="5D85EDC2"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pacing w:val="-1"/>
                <w:sz w:val="16"/>
                <w:szCs w:val="16"/>
                <w:lang w:eastAsia="en-US"/>
              </w:rPr>
              <w:t>Е</w:t>
            </w:r>
            <w:r w:rsidRPr="00233AE2">
              <w:rPr>
                <w:rFonts w:ascii="Times New Roman" w:hAnsi="Times New Roman" w:cs="Times New Roman"/>
                <w:sz w:val="16"/>
                <w:szCs w:val="16"/>
                <w:lang w:eastAsia="en-US"/>
              </w:rPr>
              <w:t>пифа</w:t>
            </w:r>
            <w:r w:rsidRPr="00233AE2">
              <w:rPr>
                <w:rFonts w:ascii="Times New Roman" w:hAnsi="Times New Roman" w:cs="Times New Roman"/>
                <w:spacing w:val="-1"/>
                <w:sz w:val="16"/>
                <w:szCs w:val="16"/>
                <w:lang w:eastAsia="en-US"/>
              </w:rPr>
              <w:t>нь</w:t>
            </w:r>
            <w:r w:rsidRPr="00233AE2">
              <w:rPr>
                <w:rFonts w:ascii="Times New Roman" w:hAnsi="Times New Roman" w:cs="Times New Roman"/>
                <w:sz w:val="16"/>
                <w:szCs w:val="16"/>
                <w:lang w:eastAsia="en-US"/>
              </w:rPr>
              <w:t>-</w:t>
            </w:r>
            <w:r w:rsidRPr="00233AE2">
              <w:rPr>
                <w:rFonts w:ascii="Times New Roman" w:hAnsi="Times New Roman" w:cs="Times New Roman"/>
                <w:spacing w:val="-4"/>
                <w:sz w:val="16"/>
                <w:szCs w:val="16"/>
                <w:lang w:eastAsia="en-US"/>
              </w:rPr>
              <w:t>М</w:t>
            </w:r>
            <w:r w:rsidRPr="00233AE2">
              <w:rPr>
                <w:rFonts w:ascii="Times New Roman" w:hAnsi="Times New Roman" w:cs="Times New Roman"/>
                <w:sz w:val="16"/>
                <w:szCs w:val="16"/>
                <w:lang w:eastAsia="en-US"/>
              </w:rPr>
              <w:t>ол</w:t>
            </w:r>
            <w:r w:rsidRPr="00233AE2">
              <w:rPr>
                <w:rFonts w:ascii="Times New Roman" w:hAnsi="Times New Roman" w:cs="Times New Roman"/>
                <w:spacing w:val="-1"/>
                <w:sz w:val="16"/>
                <w:szCs w:val="16"/>
                <w:lang w:eastAsia="en-US"/>
              </w:rPr>
              <w:t>ч</w:t>
            </w:r>
            <w:r w:rsidRPr="00233AE2">
              <w:rPr>
                <w:rFonts w:ascii="Times New Roman" w:hAnsi="Times New Roman" w:cs="Times New Roman"/>
                <w:sz w:val="16"/>
                <w:szCs w:val="16"/>
                <w:lang w:eastAsia="en-US"/>
              </w:rPr>
              <w:t>а</w:t>
            </w:r>
            <w:r w:rsidRPr="00233AE2">
              <w:rPr>
                <w:rFonts w:ascii="Times New Roman" w:hAnsi="Times New Roman" w:cs="Times New Roman"/>
                <w:spacing w:val="-1"/>
                <w:sz w:val="16"/>
                <w:szCs w:val="16"/>
                <w:lang w:eastAsia="en-US"/>
              </w:rPr>
              <w:t>н</w:t>
            </w:r>
            <w:r w:rsidRPr="00233AE2">
              <w:rPr>
                <w:rFonts w:ascii="Times New Roman" w:hAnsi="Times New Roman" w:cs="Times New Roman"/>
                <w:sz w:val="16"/>
                <w:szCs w:val="16"/>
                <w:lang w:eastAsia="en-US"/>
              </w:rPr>
              <w:t>ово</w:t>
            </w:r>
          </w:p>
        </w:tc>
        <w:tc>
          <w:tcPr>
            <w:tcW w:w="5693" w:type="dxa"/>
            <w:tcBorders>
              <w:top w:val="single" w:sz="8" w:space="0" w:color="000000"/>
              <w:left w:val="single" w:sz="8" w:space="0" w:color="000000"/>
              <w:bottom w:val="single" w:sz="8" w:space="0" w:color="000000"/>
              <w:right w:val="single" w:sz="8" w:space="0" w:color="000000"/>
            </w:tcBorders>
            <w:vAlign w:val="center"/>
          </w:tcPr>
          <w:p w14:paraId="75FF1798" w14:textId="77777777" w:rsidR="00233AE2" w:rsidRPr="00233AE2" w:rsidRDefault="00233AE2" w:rsidP="00233AE2">
            <w:pPr>
              <w:suppressAutoHyphens w:val="0"/>
              <w:spacing w:line="139" w:lineRule="exact"/>
              <w:ind w:right="49"/>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Т</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л</w:t>
            </w:r>
            <w:r w:rsidRPr="00233AE2">
              <w:rPr>
                <w:rFonts w:ascii="Times New Roman" w:hAnsi="Times New Roman" w:cs="Times New Roman"/>
                <w:sz w:val="16"/>
                <w:szCs w:val="16"/>
                <w:lang w:val="ru-RU" w:eastAsia="en-US"/>
              </w:rPr>
              <w:t>ь</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ка</w:t>
            </w:r>
            <w:r w:rsidRPr="00233AE2">
              <w:rPr>
                <w:rFonts w:ascii="Times New Roman" w:hAnsi="Times New Roman" w:cs="Times New Roman"/>
                <w:sz w:val="16"/>
                <w:szCs w:val="16"/>
                <w:lang w:val="ru-RU" w:eastAsia="en-US"/>
              </w:rPr>
              <w:t xml:space="preserve">я </w:t>
            </w:r>
            <w:r w:rsidRPr="00233AE2">
              <w:rPr>
                <w:rFonts w:ascii="Times New Roman" w:hAnsi="Times New Roman" w:cs="Times New Roman"/>
                <w:spacing w:val="-1"/>
                <w:sz w:val="16"/>
                <w:szCs w:val="16"/>
                <w:lang w:val="ru-RU" w:eastAsia="en-US"/>
              </w:rPr>
              <w:t>обла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ть,</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й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2"/>
                <w:sz w:val="16"/>
                <w:szCs w:val="16"/>
                <w:lang w:val="ru-RU" w:eastAsia="en-US"/>
              </w:rPr>
              <w:t>й</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ал</w:t>
            </w:r>
            <w:r w:rsidRPr="00233AE2">
              <w:rPr>
                <w:rFonts w:ascii="Times New Roman" w:hAnsi="Times New Roman" w:cs="Times New Roman"/>
                <w:sz w:val="16"/>
                <w:szCs w:val="16"/>
                <w:lang w:val="ru-RU" w:eastAsia="en-US"/>
              </w:rPr>
              <w:t>ьн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 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 xml:space="preserve">а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поло</w:t>
            </w:r>
            <w:r w:rsidRPr="00233AE2">
              <w:rPr>
                <w:rFonts w:ascii="Times New Roman" w:hAnsi="Times New Roman" w:cs="Times New Roman"/>
                <w:sz w:val="16"/>
                <w:szCs w:val="16"/>
                <w:lang w:val="ru-RU" w:eastAsia="en-US"/>
              </w:rPr>
              <w:t>ж</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на в</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38м</w:t>
            </w:r>
          </w:p>
          <w:p w14:paraId="5639268B" w14:textId="77777777" w:rsidR="00233AE2" w:rsidRPr="00233AE2" w:rsidRDefault="00233AE2" w:rsidP="00233AE2">
            <w:pPr>
              <w:suppressAutoHyphens w:val="0"/>
              <w:spacing w:before="4" w:line="200" w:lineRule="atLeast"/>
              <w:ind w:right="13"/>
              <w:jc w:val="center"/>
              <w:rPr>
                <w:rFonts w:ascii="Times New Roman" w:hAnsi="Times New Roman" w:cs="Times New Roman"/>
                <w:sz w:val="16"/>
                <w:szCs w:val="16"/>
                <w:lang w:val="ru-RU" w:eastAsia="en-US"/>
              </w:rPr>
            </w:pP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 xml:space="preserve"> с</w:t>
            </w:r>
            <w:r w:rsidRPr="00233AE2">
              <w:rPr>
                <w:rFonts w:ascii="Times New Roman" w:hAnsi="Times New Roman" w:cs="Times New Roman"/>
                <w:spacing w:val="-1"/>
                <w:sz w:val="16"/>
                <w:szCs w:val="16"/>
                <w:lang w:val="ru-RU" w:eastAsia="en-US"/>
              </w:rPr>
              <w:t>еред</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ны </w:t>
            </w:r>
            <w:r w:rsidRPr="00233AE2">
              <w:rPr>
                <w:rFonts w:ascii="Times New Roman" w:hAnsi="Times New Roman" w:cs="Times New Roman"/>
                <w:spacing w:val="-1"/>
                <w:sz w:val="16"/>
                <w:szCs w:val="16"/>
                <w:lang w:val="ru-RU" w:eastAsia="en-US"/>
              </w:rPr>
              <w:t>прое</w:t>
            </w:r>
            <w:r w:rsidRPr="00233AE2">
              <w:rPr>
                <w:rFonts w:ascii="Times New Roman" w:hAnsi="Times New Roman" w:cs="Times New Roman"/>
                <w:sz w:val="16"/>
                <w:szCs w:val="16"/>
                <w:lang w:val="ru-RU" w:eastAsia="en-US"/>
              </w:rPr>
              <w:t>зж</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й ч</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 xml:space="preserve">ти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 xml:space="preserve">/д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Е</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фа</w:t>
            </w:r>
            <w:r w:rsidRPr="00233AE2">
              <w:rPr>
                <w:rFonts w:ascii="Times New Roman" w:hAnsi="Times New Roman" w:cs="Times New Roman"/>
                <w:sz w:val="16"/>
                <w:szCs w:val="16"/>
                <w:lang w:val="ru-RU" w:eastAsia="en-US"/>
              </w:rPr>
              <w:t>нь,</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ко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чн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 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а – н.</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w:t>
            </w:r>
            <w:r w:rsidRPr="00233AE2">
              <w:rPr>
                <w:rFonts w:ascii="Times New Roman" w:hAnsi="Times New Roman" w:cs="Times New Roman"/>
                <w:spacing w:val="-2"/>
                <w:sz w:val="16"/>
                <w:szCs w:val="16"/>
                <w:lang w:val="ru-RU" w:eastAsia="en-US"/>
              </w:rPr>
              <w:t>М</w:t>
            </w:r>
            <w:r w:rsidRPr="00233AE2">
              <w:rPr>
                <w:rFonts w:ascii="Times New Roman" w:hAnsi="Times New Roman" w:cs="Times New Roman"/>
                <w:spacing w:val="-1"/>
                <w:sz w:val="16"/>
                <w:szCs w:val="16"/>
                <w:lang w:val="ru-RU" w:eastAsia="en-US"/>
              </w:rPr>
              <w:t>ол</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z w:val="16"/>
                <w:szCs w:val="16"/>
                <w:lang w:val="ru-RU" w:eastAsia="en-US"/>
              </w:rPr>
              <w:t>о</w:t>
            </w:r>
          </w:p>
        </w:tc>
        <w:tc>
          <w:tcPr>
            <w:tcW w:w="994" w:type="dxa"/>
            <w:tcBorders>
              <w:top w:val="single" w:sz="8" w:space="0" w:color="000000"/>
              <w:left w:val="single" w:sz="8" w:space="0" w:color="000000"/>
              <w:bottom w:val="single" w:sz="8" w:space="0" w:color="000000"/>
              <w:right w:val="single" w:sz="8" w:space="0" w:color="000000"/>
            </w:tcBorders>
            <w:vAlign w:val="center"/>
          </w:tcPr>
          <w:p w14:paraId="698873F1" w14:textId="77777777" w:rsidR="00233AE2" w:rsidRPr="00233AE2" w:rsidRDefault="00233AE2" w:rsidP="00233AE2">
            <w:pPr>
              <w:suppressAutoHyphens w:val="0"/>
              <w:spacing w:before="5" w:line="140" w:lineRule="exact"/>
              <w:jc w:val="center"/>
              <w:rPr>
                <w:rFonts w:ascii="Times New Roman" w:hAnsi="Times New Roman" w:cs="Times New Roman"/>
                <w:sz w:val="16"/>
                <w:szCs w:val="16"/>
                <w:lang w:val="ru-RU" w:eastAsia="en-US"/>
              </w:rPr>
            </w:pPr>
          </w:p>
          <w:p w14:paraId="32D4CF66"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4,930</w:t>
            </w:r>
          </w:p>
        </w:tc>
        <w:tc>
          <w:tcPr>
            <w:tcW w:w="1056" w:type="dxa"/>
            <w:tcBorders>
              <w:top w:val="single" w:sz="8" w:space="0" w:color="000000"/>
              <w:left w:val="single" w:sz="8" w:space="0" w:color="000000"/>
              <w:bottom w:val="single" w:sz="8" w:space="0" w:color="000000"/>
              <w:right w:val="single" w:sz="8" w:space="0" w:color="000000"/>
            </w:tcBorders>
            <w:vAlign w:val="center"/>
          </w:tcPr>
          <w:p w14:paraId="292556A5" w14:textId="77777777" w:rsidR="00233AE2" w:rsidRPr="00233AE2" w:rsidRDefault="00233AE2" w:rsidP="00233AE2">
            <w:pPr>
              <w:suppressAutoHyphens w:val="0"/>
              <w:spacing w:before="5" w:line="140" w:lineRule="exact"/>
              <w:jc w:val="center"/>
              <w:rPr>
                <w:rFonts w:ascii="Times New Roman" w:hAnsi="Times New Roman" w:cs="Times New Roman"/>
                <w:sz w:val="16"/>
                <w:szCs w:val="16"/>
                <w:lang w:eastAsia="en-US"/>
              </w:rPr>
            </w:pPr>
          </w:p>
          <w:p w14:paraId="1879C293"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4,930</w:t>
            </w:r>
          </w:p>
        </w:tc>
      </w:tr>
      <w:tr w:rsidR="00233AE2" w:rsidRPr="00233AE2" w14:paraId="7729F17C" w14:textId="77777777" w:rsidTr="00233AE2">
        <w:trPr>
          <w:trHeight w:hRule="exact" w:val="300"/>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77BCF319" w14:textId="77777777" w:rsidR="00233AE2" w:rsidRPr="00233AE2" w:rsidRDefault="00233AE2" w:rsidP="00233AE2">
            <w:pPr>
              <w:suppressAutoHyphens w:val="0"/>
              <w:spacing w:before="34"/>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190</w:t>
            </w:r>
          </w:p>
        </w:tc>
        <w:tc>
          <w:tcPr>
            <w:tcW w:w="1673" w:type="dxa"/>
            <w:tcBorders>
              <w:top w:val="single" w:sz="8" w:space="0" w:color="000000"/>
              <w:left w:val="single" w:sz="8" w:space="0" w:color="000000"/>
              <w:bottom w:val="single" w:sz="8" w:space="0" w:color="000000"/>
              <w:right w:val="single" w:sz="8" w:space="0" w:color="000000"/>
            </w:tcBorders>
            <w:vAlign w:val="center"/>
          </w:tcPr>
          <w:p w14:paraId="26C6FB59" w14:textId="77777777" w:rsidR="00233AE2" w:rsidRPr="00233AE2" w:rsidRDefault="00233AE2" w:rsidP="00233AE2">
            <w:pPr>
              <w:suppressAutoHyphens w:val="0"/>
              <w:spacing w:before="34"/>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70К-191</w:t>
            </w:r>
          </w:p>
        </w:tc>
        <w:tc>
          <w:tcPr>
            <w:tcW w:w="4238" w:type="dxa"/>
            <w:tcBorders>
              <w:top w:val="single" w:sz="8" w:space="0" w:color="000000"/>
              <w:left w:val="single" w:sz="8" w:space="0" w:color="000000"/>
              <w:bottom w:val="single" w:sz="8" w:space="0" w:color="000000"/>
              <w:right w:val="single" w:sz="8" w:space="0" w:color="000000"/>
            </w:tcBorders>
            <w:vAlign w:val="center"/>
          </w:tcPr>
          <w:p w14:paraId="3AA54326" w14:textId="77777777" w:rsidR="00233AE2" w:rsidRPr="00233AE2" w:rsidRDefault="00233AE2" w:rsidP="00233AE2">
            <w:pPr>
              <w:suppressAutoHyphens w:val="0"/>
              <w:spacing w:before="34"/>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Кимов</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w:t>
            </w:r>
            <w:r w:rsidRPr="00233AE2">
              <w:rPr>
                <w:rFonts w:ascii="Times New Roman" w:hAnsi="Times New Roman" w:cs="Times New Roman"/>
                <w:spacing w:val="-2"/>
                <w:sz w:val="16"/>
                <w:szCs w:val="16"/>
                <w:lang w:eastAsia="en-US"/>
              </w:rPr>
              <w:t>Т</w:t>
            </w:r>
            <w:r w:rsidRPr="00233AE2">
              <w:rPr>
                <w:rFonts w:ascii="Times New Roman" w:hAnsi="Times New Roman" w:cs="Times New Roman"/>
                <w:sz w:val="16"/>
                <w:szCs w:val="16"/>
                <w:lang w:eastAsia="en-US"/>
              </w:rPr>
              <w:t>аболо</w:t>
            </w:r>
          </w:p>
        </w:tc>
        <w:tc>
          <w:tcPr>
            <w:tcW w:w="5693" w:type="dxa"/>
            <w:tcBorders>
              <w:top w:val="single" w:sz="8" w:space="0" w:color="000000"/>
              <w:left w:val="single" w:sz="8" w:space="0" w:color="000000"/>
              <w:bottom w:val="single" w:sz="8" w:space="0" w:color="000000"/>
              <w:right w:val="single" w:sz="8" w:space="0" w:color="000000"/>
            </w:tcBorders>
            <w:vAlign w:val="center"/>
          </w:tcPr>
          <w:p w14:paraId="710DDD05" w14:textId="77777777" w:rsidR="00233AE2" w:rsidRPr="00233AE2" w:rsidRDefault="00233AE2" w:rsidP="00233AE2">
            <w:pPr>
              <w:suppressAutoHyphens w:val="0"/>
              <w:spacing w:before="34"/>
              <w:ind w:right="112"/>
              <w:jc w:val="center"/>
              <w:rPr>
                <w:rFonts w:ascii="Times New Roman" w:hAnsi="Times New Roman" w:cs="Times New Roman"/>
                <w:sz w:val="16"/>
                <w:szCs w:val="16"/>
                <w:lang w:eastAsia="en-US"/>
              </w:rPr>
            </w:pPr>
            <w:r w:rsidRPr="00233AE2">
              <w:rPr>
                <w:rFonts w:ascii="Times New Roman" w:hAnsi="Times New Roman" w:cs="Times New Roman"/>
                <w:spacing w:val="-2"/>
                <w:sz w:val="16"/>
                <w:szCs w:val="16"/>
                <w:lang w:eastAsia="en-US"/>
              </w:rPr>
              <w:t>Ту</w:t>
            </w:r>
            <w:r w:rsidRPr="00233AE2">
              <w:rPr>
                <w:rFonts w:ascii="Times New Roman" w:hAnsi="Times New Roman" w:cs="Times New Roman"/>
                <w:sz w:val="16"/>
                <w:szCs w:val="16"/>
                <w:lang w:eastAsia="en-US"/>
              </w:rPr>
              <w:t>л</w:t>
            </w:r>
            <w:r w:rsidRPr="00233AE2">
              <w:rPr>
                <w:rFonts w:ascii="Times New Roman" w:hAnsi="Times New Roman" w:cs="Times New Roman"/>
                <w:spacing w:val="-1"/>
                <w:sz w:val="16"/>
                <w:szCs w:val="16"/>
                <w:lang w:eastAsia="en-US"/>
              </w:rPr>
              <w:t>ь</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кая</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обла</w:t>
            </w:r>
            <w:r w:rsidRPr="00233AE2">
              <w:rPr>
                <w:rFonts w:ascii="Times New Roman" w:hAnsi="Times New Roman" w:cs="Times New Roman"/>
                <w:spacing w:val="1"/>
                <w:sz w:val="16"/>
                <w:szCs w:val="16"/>
                <w:lang w:eastAsia="en-US"/>
              </w:rPr>
              <w:t>с</w:t>
            </w:r>
            <w:r w:rsidRPr="00233AE2">
              <w:rPr>
                <w:rFonts w:ascii="Times New Roman" w:hAnsi="Times New Roman" w:cs="Times New Roman"/>
                <w:spacing w:val="-1"/>
                <w:sz w:val="16"/>
                <w:szCs w:val="16"/>
                <w:lang w:eastAsia="en-US"/>
              </w:rPr>
              <w:t>ть</w:t>
            </w:r>
            <w:r w:rsidRPr="00233AE2">
              <w:rPr>
                <w:rFonts w:ascii="Times New Roman" w:hAnsi="Times New Roman" w:cs="Times New Roman"/>
                <w:sz w:val="16"/>
                <w:szCs w:val="16"/>
                <w:lang w:eastAsia="en-US"/>
              </w:rPr>
              <w:t>, Кимов</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3BE50F50" w14:textId="77777777" w:rsidR="00233AE2" w:rsidRPr="00233AE2" w:rsidRDefault="00233AE2" w:rsidP="00233AE2">
            <w:pPr>
              <w:suppressAutoHyphens w:val="0"/>
              <w:spacing w:before="34"/>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21,300</w:t>
            </w:r>
          </w:p>
        </w:tc>
        <w:tc>
          <w:tcPr>
            <w:tcW w:w="1056"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5D894BB3" w14:textId="77777777" w:rsidR="00233AE2" w:rsidRPr="00233AE2" w:rsidRDefault="00233AE2" w:rsidP="00233AE2">
            <w:pPr>
              <w:suppressAutoHyphens w:val="0"/>
              <w:spacing w:before="34"/>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21,300</w:t>
            </w:r>
          </w:p>
        </w:tc>
      </w:tr>
      <w:tr w:rsidR="00233AE2" w:rsidRPr="00233AE2" w14:paraId="0BCDCA79" w14:textId="77777777" w:rsidTr="00233AE2">
        <w:trPr>
          <w:trHeight w:hRule="exact" w:val="672"/>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1F220BA0" w14:textId="77777777" w:rsidR="00233AE2" w:rsidRPr="00233AE2" w:rsidRDefault="00233AE2" w:rsidP="00233AE2">
            <w:pPr>
              <w:suppressAutoHyphens w:val="0"/>
              <w:spacing w:before="19" w:line="200" w:lineRule="exact"/>
              <w:jc w:val="center"/>
              <w:rPr>
                <w:rFonts w:ascii="Times New Roman" w:hAnsi="Times New Roman" w:cs="Times New Roman"/>
                <w:sz w:val="16"/>
                <w:szCs w:val="16"/>
                <w:lang w:eastAsia="en-US"/>
              </w:rPr>
            </w:pPr>
          </w:p>
          <w:p w14:paraId="7824AA0D"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191</w:t>
            </w:r>
          </w:p>
        </w:tc>
        <w:tc>
          <w:tcPr>
            <w:tcW w:w="1673" w:type="dxa"/>
            <w:tcBorders>
              <w:top w:val="single" w:sz="8" w:space="0" w:color="000000"/>
              <w:left w:val="single" w:sz="8" w:space="0" w:color="000000"/>
              <w:bottom w:val="single" w:sz="8" w:space="0" w:color="000000"/>
              <w:right w:val="single" w:sz="8" w:space="0" w:color="000000"/>
            </w:tcBorders>
            <w:vAlign w:val="center"/>
          </w:tcPr>
          <w:p w14:paraId="319CA604" w14:textId="77777777" w:rsidR="00233AE2" w:rsidRPr="00233AE2" w:rsidRDefault="00233AE2" w:rsidP="00233AE2">
            <w:pPr>
              <w:suppressAutoHyphens w:val="0"/>
              <w:spacing w:before="19" w:line="200" w:lineRule="exact"/>
              <w:jc w:val="center"/>
              <w:rPr>
                <w:rFonts w:ascii="Times New Roman" w:hAnsi="Times New Roman" w:cs="Times New Roman"/>
                <w:sz w:val="16"/>
                <w:szCs w:val="16"/>
                <w:lang w:eastAsia="en-US"/>
              </w:rPr>
            </w:pPr>
          </w:p>
          <w:p w14:paraId="6199B381"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70К-192</w:t>
            </w:r>
          </w:p>
        </w:tc>
        <w:tc>
          <w:tcPr>
            <w:tcW w:w="4238" w:type="dxa"/>
            <w:tcBorders>
              <w:top w:val="single" w:sz="8" w:space="0" w:color="000000"/>
              <w:left w:val="single" w:sz="8" w:space="0" w:color="000000"/>
              <w:bottom w:val="single" w:sz="8" w:space="0" w:color="000000"/>
              <w:right w:val="single" w:sz="8" w:space="0" w:color="000000"/>
            </w:tcBorders>
            <w:vAlign w:val="center"/>
          </w:tcPr>
          <w:p w14:paraId="608843B6" w14:textId="77777777" w:rsidR="00233AE2" w:rsidRPr="00233AE2" w:rsidRDefault="00233AE2" w:rsidP="00233AE2">
            <w:pPr>
              <w:suppressAutoHyphens w:val="0"/>
              <w:spacing w:before="9" w:line="100" w:lineRule="exact"/>
              <w:jc w:val="center"/>
              <w:rPr>
                <w:rFonts w:ascii="Times New Roman" w:hAnsi="Times New Roman" w:cs="Times New Roman"/>
                <w:sz w:val="16"/>
                <w:szCs w:val="16"/>
                <w:lang w:val="ru-RU" w:eastAsia="en-US"/>
              </w:rPr>
            </w:pPr>
          </w:p>
          <w:p w14:paraId="669A93E0" w14:textId="77777777" w:rsidR="00233AE2" w:rsidRPr="00233AE2" w:rsidRDefault="00233AE2" w:rsidP="00233AE2">
            <w:pPr>
              <w:suppressAutoHyphens w:val="0"/>
              <w:spacing w:line="256" w:lineRule="auto"/>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пифа</w:t>
            </w:r>
            <w:r w:rsidRPr="00233AE2">
              <w:rPr>
                <w:rFonts w:ascii="Times New Roman" w:hAnsi="Times New Roman" w:cs="Times New Roman"/>
                <w:spacing w:val="-1"/>
                <w:sz w:val="16"/>
                <w:szCs w:val="16"/>
                <w:lang w:val="ru-RU" w:eastAsia="en-US"/>
              </w:rPr>
              <w:t>нь</w:t>
            </w:r>
            <w:r w:rsidRPr="00233AE2">
              <w:rPr>
                <w:rFonts w:ascii="Times New Roman" w:hAnsi="Times New Roman" w:cs="Times New Roman"/>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ликово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ому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у</w:t>
            </w:r>
            <w:r w:rsidRPr="00233AE2">
              <w:rPr>
                <w:rFonts w:ascii="Times New Roman" w:hAnsi="Times New Roman" w:cs="Times New Roman"/>
                <w:spacing w:val="49"/>
                <w:sz w:val="16"/>
                <w:szCs w:val="16"/>
                <w:lang w:val="ru-RU" w:eastAsia="en-US"/>
              </w:rPr>
              <w:t xml:space="preserve"> </w:t>
            </w:r>
            <w:r w:rsidRPr="00233AE2">
              <w:rPr>
                <w:rFonts w:ascii="Times New Roman" w:hAnsi="Times New Roman" w:cs="Times New Roman"/>
                <w:sz w:val="16"/>
                <w:szCs w:val="16"/>
                <w:lang w:val="ru-RU" w:eastAsia="en-US"/>
              </w:rPr>
              <w:t>Каме</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ка</w:t>
            </w:r>
          </w:p>
        </w:tc>
        <w:tc>
          <w:tcPr>
            <w:tcW w:w="5693" w:type="dxa"/>
            <w:tcBorders>
              <w:top w:val="single" w:sz="8" w:space="0" w:color="000000"/>
              <w:left w:val="single" w:sz="8" w:space="0" w:color="000000"/>
              <w:bottom w:val="single" w:sz="8" w:space="0" w:color="000000"/>
              <w:right w:val="single" w:sz="8" w:space="0" w:color="000000"/>
            </w:tcBorders>
            <w:vAlign w:val="center"/>
          </w:tcPr>
          <w:p w14:paraId="5327F4C1" w14:textId="77777777" w:rsidR="00233AE2" w:rsidRPr="00233AE2" w:rsidRDefault="00233AE2" w:rsidP="00233AE2">
            <w:pPr>
              <w:suppressAutoHyphens w:val="0"/>
              <w:spacing w:line="110" w:lineRule="exact"/>
              <w:ind w:right="49"/>
              <w:jc w:val="center"/>
              <w:rPr>
                <w:rFonts w:ascii="Times New Roman" w:hAnsi="Times New Roman" w:cs="Times New Roman"/>
                <w:sz w:val="16"/>
                <w:szCs w:val="16"/>
                <w:lang w:val="ru-RU" w:eastAsia="en-US"/>
              </w:rPr>
            </w:pPr>
          </w:p>
          <w:p w14:paraId="3EE57E09" w14:textId="77777777" w:rsidR="00233AE2" w:rsidRPr="00233AE2" w:rsidRDefault="00233AE2" w:rsidP="00233AE2">
            <w:pPr>
              <w:suppressAutoHyphens w:val="0"/>
              <w:spacing w:line="110" w:lineRule="exact"/>
              <w:ind w:right="49"/>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Т</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л</w:t>
            </w:r>
            <w:r w:rsidRPr="00233AE2">
              <w:rPr>
                <w:rFonts w:ascii="Times New Roman" w:hAnsi="Times New Roman" w:cs="Times New Roman"/>
                <w:sz w:val="16"/>
                <w:szCs w:val="16"/>
                <w:lang w:val="ru-RU" w:eastAsia="en-US"/>
              </w:rPr>
              <w:t>ь</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ка</w:t>
            </w:r>
            <w:r w:rsidRPr="00233AE2">
              <w:rPr>
                <w:rFonts w:ascii="Times New Roman" w:hAnsi="Times New Roman" w:cs="Times New Roman"/>
                <w:sz w:val="16"/>
                <w:szCs w:val="16"/>
                <w:lang w:val="ru-RU" w:eastAsia="en-US"/>
              </w:rPr>
              <w:t xml:space="preserve">я </w:t>
            </w:r>
            <w:r w:rsidRPr="00233AE2">
              <w:rPr>
                <w:rFonts w:ascii="Times New Roman" w:hAnsi="Times New Roman" w:cs="Times New Roman"/>
                <w:spacing w:val="-1"/>
                <w:sz w:val="16"/>
                <w:szCs w:val="16"/>
                <w:lang w:val="ru-RU" w:eastAsia="en-US"/>
              </w:rPr>
              <w:t>обла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ть,</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й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2"/>
                <w:sz w:val="16"/>
                <w:szCs w:val="16"/>
                <w:lang w:val="ru-RU" w:eastAsia="en-US"/>
              </w:rPr>
              <w:t>й</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ал</w:t>
            </w:r>
            <w:r w:rsidRPr="00233AE2">
              <w:rPr>
                <w:rFonts w:ascii="Times New Roman" w:hAnsi="Times New Roman" w:cs="Times New Roman"/>
                <w:sz w:val="16"/>
                <w:szCs w:val="16"/>
                <w:lang w:val="ru-RU" w:eastAsia="en-US"/>
              </w:rPr>
              <w:t>ьн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 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 xml:space="preserve">а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одоро</w:t>
            </w:r>
            <w:r w:rsidRPr="00233AE2">
              <w:rPr>
                <w:rFonts w:ascii="Times New Roman" w:hAnsi="Times New Roman" w:cs="Times New Roman"/>
                <w:spacing w:val="-2"/>
                <w:sz w:val="16"/>
                <w:szCs w:val="16"/>
                <w:lang w:val="ru-RU" w:eastAsia="en-US"/>
              </w:rPr>
              <w:t>г</w:t>
            </w:r>
            <w:r w:rsidRPr="00233AE2">
              <w:rPr>
                <w:rFonts w:ascii="Times New Roman" w:hAnsi="Times New Roman" w:cs="Times New Roman"/>
                <w:sz w:val="16"/>
                <w:szCs w:val="16"/>
                <w:lang w:val="ru-RU" w:eastAsia="en-US"/>
              </w:rPr>
              <w:t>и</w:t>
            </w:r>
          </w:p>
          <w:p w14:paraId="0520E4A8" w14:textId="77777777" w:rsidR="00233AE2" w:rsidRPr="00233AE2" w:rsidRDefault="00233AE2" w:rsidP="00233AE2">
            <w:pPr>
              <w:suppressAutoHyphens w:val="0"/>
              <w:spacing w:before="4" w:line="200" w:lineRule="atLeast"/>
              <w:ind w:right="148"/>
              <w:jc w:val="center"/>
              <w:rPr>
                <w:rFonts w:ascii="Times New Roman" w:hAnsi="Times New Roman" w:cs="Times New Roman"/>
                <w:sz w:val="16"/>
                <w:szCs w:val="16"/>
                <w:lang w:val="ru-RU" w:eastAsia="en-US"/>
              </w:rPr>
            </w:pP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поло</w:t>
            </w:r>
            <w:r w:rsidRPr="00233AE2">
              <w:rPr>
                <w:rFonts w:ascii="Times New Roman" w:hAnsi="Times New Roman" w:cs="Times New Roman"/>
                <w:sz w:val="16"/>
                <w:szCs w:val="16"/>
                <w:lang w:val="ru-RU" w:eastAsia="en-US"/>
              </w:rPr>
              <w:t>ж</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 xml:space="preserve">на </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 xml:space="preserve"> с</w:t>
            </w:r>
            <w:r w:rsidRPr="00233AE2">
              <w:rPr>
                <w:rFonts w:ascii="Times New Roman" w:hAnsi="Times New Roman" w:cs="Times New Roman"/>
                <w:sz w:val="16"/>
                <w:szCs w:val="16"/>
                <w:lang w:val="ru-RU" w:eastAsia="en-US"/>
              </w:rPr>
              <w:t>ъ</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з</w:t>
            </w:r>
            <w:r w:rsidRPr="00233AE2">
              <w:rPr>
                <w:rFonts w:ascii="Times New Roman" w:hAnsi="Times New Roman" w:cs="Times New Roman"/>
                <w:spacing w:val="-1"/>
                <w:sz w:val="16"/>
                <w:szCs w:val="16"/>
                <w:lang w:val="ru-RU" w:eastAsia="en-US"/>
              </w:rPr>
              <w:t>д</w:t>
            </w:r>
            <w:r w:rsidRPr="00233AE2">
              <w:rPr>
                <w:rFonts w:ascii="Times New Roman" w:hAnsi="Times New Roman" w:cs="Times New Roman"/>
                <w:sz w:val="16"/>
                <w:szCs w:val="16"/>
                <w:lang w:val="ru-RU" w:eastAsia="en-US"/>
              </w:rPr>
              <w:t xml:space="preserve">а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 xml:space="preserve">/д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Е</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фа</w:t>
            </w:r>
            <w:r w:rsidRPr="00233AE2">
              <w:rPr>
                <w:rFonts w:ascii="Times New Roman" w:hAnsi="Times New Roman" w:cs="Times New Roman"/>
                <w:sz w:val="16"/>
                <w:szCs w:val="16"/>
                <w:lang w:val="ru-RU" w:eastAsia="en-US"/>
              </w:rPr>
              <w:t>нь</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л</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ко</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z w:val="16"/>
                <w:szCs w:val="16"/>
                <w:lang w:val="ru-RU" w:eastAsia="en-US"/>
              </w:rPr>
              <w:t xml:space="preserve">о </w:t>
            </w:r>
            <w:r w:rsidRPr="00233AE2">
              <w:rPr>
                <w:rFonts w:ascii="Times New Roman" w:hAnsi="Times New Roman" w:cs="Times New Roman"/>
                <w:spacing w:val="-1"/>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ы</w:t>
            </w:r>
            <w:r w:rsidRPr="00233AE2">
              <w:rPr>
                <w:rFonts w:ascii="Times New Roman" w:hAnsi="Times New Roman" w:cs="Times New Roman"/>
                <w:sz w:val="16"/>
                <w:szCs w:val="16"/>
                <w:lang w:val="ru-RU" w:eastAsia="en-US"/>
              </w:rPr>
              <w:t xml:space="preserve">, </w:t>
            </w:r>
            <w:r w:rsidRPr="00233AE2">
              <w:rPr>
                <w:rFonts w:ascii="Times New Roman" w:hAnsi="Times New Roman" w:cs="Times New Roman"/>
                <w:spacing w:val="-1"/>
                <w:sz w:val="16"/>
                <w:szCs w:val="16"/>
                <w:lang w:val="ru-RU" w:eastAsia="en-US"/>
              </w:rPr>
              <w:t>ко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чн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 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 xml:space="preserve">а –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одоро</w:t>
            </w:r>
            <w:r w:rsidRPr="00233AE2">
              <w:rPr>
                <w:rFonts w:ascii="Times New Roman" w:hAnsi="Times New Roman" w:cs="Times New Roman"/>
                <w:spacing w:val="-2"/>
                <w:sz w:val="16"/>
                <w:szCs w:val="16"/>
                <w:lang w:val="ru-RU" w:eastAsia="en-US"/>
              </w:rPr>
              <w:t>г</w:t>
            </w:r>
            <w:r w:rsidRPr="00233AE2">
              <w:rPr>
                <w:rFonts w:ascii="Times New Roman" w:hAnsi="Times New Roman" w:cs="Times New Roman"/>
                <w:sz w:val="16"/>
                <w:szCs w:val="16"/>
                <w:lang w:val="ru-RU" w:eastAsia="en-US"/>
              </w:rPr>
              <w:t xml:space="preserve">и </w:t>
            </w:r>
            <w:r w:rsidRPr="00233AE2">
              <w:rPr>
                <w:rFonts w:ascii="Times New Roman" w:hAnsi="Times New Roman" w:cs="Times New Roman"/>
                <w:spacing w:val="-1"/>
                <w:sz w:val="16"/>
                <w:szCs w:val="16"/>
                <w:lang w:val="ru-RU" w:eastAsia="en-US"/>
              </w:rPr>
              <w:t>пр</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мыка</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е к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одоро</w:t>
            </w:r>
            <w:r w:rsidRPr="00233AE2">
              <w:rPr>
                <w:rFonts w:ascii="Times New Roman" w:hAnsi="Times New Roman" w:cs="Times New Roman"/>
                <w:spacing w:val="-2"/>
                <w:sz w:val="16"/>
                <w:szCs w:val="16"/>
                <w:lang w:val="ru-RU" w:eastAsia="en-US"/>
              </w:rPr>
              <w:t>г</w:t>
            </w:r>
            <w:r w:rsidRPr="00233AE2">
              <w:rPr>
                <w:rFonts w:ascii="Times New Roman" w:hAnsi="Times New Roman" w:cs="Times New Roman"/>
                <w:sz w:val="16"/>
                <w:szCs w:val="16"/>
                <w:lang w:val="ru-RU" w:eastAsia="en-US"/>
              </w:rPr>
              <w:t xml:space="preserve">и </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pacing w:val="-1"/>
                <w:sz w:val="16"/>
                <w:szCs w:val="16"/>
                <w:lang w:val="ru-RU" w:eastAsia="en-US"/>
              </w:rPr>
              <w:t>обере</w:t>
            </w:r>
            <w:r w:rsidRPr="00233AE2">
              <w:rPr>
                <w:rFonts w:ascii="Times New Roman" w:hAnsi="Times New Roman" w:cs="Times New Roman"/>
                <w:sz w:val="16"/>
                <w:szCs w:val="16"/>
                <w:lang w:val="ru-RU" w:eastAsia="en-US"/>
              </w:rPr>
              <w:t>жн</w:t>
            </w:r>
            <w:r w:rsidRPr="00233AE2">
              <w:rPr>
                <w:rFonts w:ascii="Times New Roman" w:hAnsi="Times New Roman" w:cs="Times New Roman"/>
                <w:spacing w:val="-1"/>
                <w:sz w:val="16"/>
                <w:szCs w:val="16"/>
                <w:lang w:val="ru-RU" w:eastAsia="en-US"/>
              </w:rPr>
              <w:t>ы</w:t>
            </w:r>
            <w:r w:rsidRPr="00233AE2">
              <w:rPr>
                <w:rFonts w:ascii="Times New Roman" w:hAnsi="Times New Roman" w:cs="Times New Roman"/>
                <w:spacing w:val="-2"/>
                <w:sz w:val="16"/>
                <w:szCs w:val="16"/>
                <w:lang w:val="ru-RU" w:eastAsia="en-US"/>
              </w:rPr>
              <w:t>й</w:t>
            </w:r>
            <w:r w:rsidRPr="00233AE2">
              <w:rPr>
                <w:rFonts w:ascii="Times New Roman" w:hAnsi="Times New Roman" w:cs="Times New Roman"/>
                <w:sz w:val="16"/>
                <w:szCs w:val="16"/>
                <w:lang w:val="ru-RU" w:eastAsia="en-US"/>
              </w:rPr>
              <w:t xml:space="preserve">- п </w:t>
            </w:r>
            <w:r w:rsidRPr="00233AE2">
              <w:rPr>
                <w:rFonts w:ascii="Times New Roman" w:hAnsi="Times New Roman" w:cs="Times New Roman"/>
                <w:spacing w:val="-2"/>
                <w:sz w:val="16"/>
                <w:szCs w:val="16"/>
                <w:lang w:val="ru-RU" w:eastAsia="en-US"/>
              </w:rPr>
              <w:t>Ш</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4"/>
                <w:sz w:val="16"/>
                <w:szCs w:val="16"/>
                <w:lang w:val="ru-RU" w:eastAsia="en-US"/>
              </w:rPr>
              <w:t>х</w:t>
            </w:r>
            <w:r w:rsidRPr="00233AE2">
              <w:rPr>
                <w:rFonts w:ascii="Times New Roman" w:hAnsi="Times New Roman" w:cs="Times New Roman"/>
                <w:sz w:val="16"/>
                <w:szCs w:val="16"/>
                <w:lang w:val="ru-RU" w:eastAsia="en-US"/>
              </w:rPr>
              <w:t>т</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й</w:t>
            </w:r>
          </w:p>
        </w:tc>
        <w:tc>
          <w:tcPr>
            <w:tcW w:w="994" w:type="dxa"/>
            <w:tcBorders>
              <w:top w:val="single" w:sz="8" w:space="0" w:color="000000"/>
              <w:left w:val="single" w:sz="8" w:space="0" w:color="000000"/>
              <w:bottom w:val="single" w:sz="8" w:space="0" w:color="000000"/>
              <w:right w:val="single" w:sz="8" w:space="0" w:color="000000"/>
            </w:tcBorders>
            <w:vAlign w:val="center"/>
          </w:tcPr>
          <w:p w14:paraId="59F0BC26" w14:textId="77777777" w:rsidR="00233AE2" w:rsidRPr="00233AE2" w:rsidRDefault="00233AE2" w:rsidP="00233AE2">
            <w:pPr>
              <w:suppressAutoHyphens w:val="0"/>
              <w:spacing w:before="19" w:line="200" w:lineRule="exact"/>
              <w:jc w:val="center"/>
              <w:rPr>
                <w:rFonts w:ascii="Times New Roman" w:hAnsi="Times New Roman" w:cs="Times New Roman"/>
                <w:sz w:val="16"/>
                <w:szCs w:val="16"/>
                <w:lang w:val="ru-RU" w:eastAsia="en-US"/>
              </w:rPr>
            </w:pPr>
          </w:p>
          <w:p w14:paraId="036EE3B6"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4,560</w:t>
            </w:r>
          </w:p>
        </w:tc>
        <w:tc>
          <w:tcPr>
            <w:tcW w:w="1056" w:type="dxa"/>
            <w:tcBorders>
              <w:top w:val="single" w:sz="8" w:space="0" w:color="000000"/>
              <w:left w:val="single" w:sz="8" w:space="0" w:color="000000"/>
              <w:bottom w:val="single" w:sz="8" w:space="0" w:color="000000"/>
              <w:right w:val="single" w:sz="8" w:space="0" w:color="000000"/>
            </w:tcBorders>
            <w:vAlign w:val="center"/>
          </w:tcPr>
          <w:p w14:paraId="502271CB" w14:textId="77777777" w:rsidR="00233AE2" w:rsidRPr="00233AE2" w:rsidRDefault="00233AE2" w:rsidP="00233AE2">
            <w:pPr>
              <w:suppressAutoHyphens w:val="0"/>
              <w:spacing w:before="19" w:line="200" w:lineRule="exact"/>
              <w:jc w:val="center"/>
              <w:rPr>
                <w:rFonts w:ascii="Times New Roman" w:hAnsi="Times New Roman" w:cs="Times New Roman"/>
                <w:sz w:val="16"/>
                <w:szCs w:val="16"/>
                <w:lang w:eastAsia="en-US"/>
              </w:rPr>
            </w:pPr>
          </w:p>
          <w:p w14:paraId="547446D2"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4,560</w:t>
            </w:r>
          </w:p>
        </w:tc>
      </w:tr>
      <w:tr w:rsidR="00233AE2" w:rsidRPr="00233AE2" w14:paraId="7EACAF88" w14:textId="77777777" w:rsidTr="00233AE2">
        <w:trPr>
          <w:trHeight w:hRule="exact" w:val="672"/>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70DD31CF" w14:textId="77777777" w:rsidR="00233AE2" w:rsidRPr="00233AE2" w:rsidRDefault="00233AE2" w:rsidP="00233AE2">
            <w:pPr>
              <w:suppressAutoHyphens w:val="0"/>
              <w:spacing w:before="19" w:line="200" w:lineRule="exact"/>
              <w:jc w:val="center"/>
              <w:rPr>
                <w:rFonts w:ascii="Times New Roman" w:hAnsi="Times New Roman" w:cs="Times New Roman"/>
                <w:sz w:val="16"/>
                <w:szCs w:val="16"/>
                <w:lang w:eastAsia="en-US"/>
              </w:rPr>
            </w:pPr>
          </w:p>
          <w:p w14:paraId="70CCD8B1"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192</w:t>
            </w:r>
          </w:p>
        </w:tc>
        <w:tc>
          <w:tcPr>
            <w:tcW w:w="1673" w:type="dxa"/>
            <w:tcBorders>
              <w:top w:val="single" w:sz="8" w:space="0" w:color="000000"/>
              <w:left w:val="single" w:sz="8" w:space="0" w:color="000000"/>
              <w:bottom w:val="single" w:sz="8" w:space="0" w:color="000000"/>
              <w:right w:val="single" w:sz="8" w:space="0" w:color="000000"/>
            </w:tcBorders>
            <w:vAlign w:val="center"/>
          </w:tcPr>
          <w:p w14:paraId="7DA2004C" w14:textId="77777777" w:rsidR="00233AE2" w:rsidRPr="00233AE2" w:rsidRDefault="00233AE2" w:rsidP="00233AE2">
            <w:pPr>
              <w:suppressAutoHyphens w:val="0"/>
              <w:spacing w:before="19" w:line="200" w:lineRule="exact"/>
              <w:jc w:val="center"/>
              <w:rPr>
                <w:rFonts w:ascii="Times New Roman" w:hAnsi="Times New Roman" w:cs="Times New Roman"/>
                <w:sz w:val="16"/>
                <w:szCs w:val="16"/>
                <w:lang w:eastAsia="en-US"/>
              </w:rPr>
            </w:pPr>
          </w:p>
          <w:p w14:paraId="4AF26982"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70К-193</w:t>
            </w:r>
          </w:p>
        </w:tc>
        <w:tc>
          <w:tcPr>
            <w:tcW w:w="4238" w:type="dxa"/>
            <w:tcBorders>
              <w:top w:val="single" w:sz="8" w:space="0" w:color="000000"/>
              <w:left w:val="single" w:sz="8" w:space="0" w:color="000000"/>
              <w:bottom w:val="single" w:sz="8" w:space="0" w:color="000000"/>
              <w:right w:val="single" w:sz="8" w:space="0" w:color="000000"/>
            </w:tcBorders>
            <w:vAlign w:val="center"/>
          </w:tcPr>
          <w:p w14:paraId="50C66A7B" w14:textId="77777777" w:rsidR="00233AE2" w:rsidRPr="00233AE2" w:rsidRDefault="00233AE2" w:rsidP="00233AE2">
            <w:pPr>
              <w:suppressAutoHyphens w:val="0"/>
              <w:spacing w:before="9" w:line="100" w:lineRule="exact"/>
              <w:jc w:val="center"/>
              <w:rPr>
                <w:rFonts w:ascii="Times New Roman" w:hAnsi="Times New Roman" w:cs="Times New Roman"/>
                <w:sz w:val="16"/>
                <w:szCs w:val="16"/>
                <w:lang w:val="ru-RU" w:eastAsia="en-US"/>
              </w:rPr>
            </w:pPr>
          </w:p>
          <w:p w14:paraId="66EFCABF" w14:textId="77777777" w:rsidR="00233AE2" w:rsidRPr="00233AE2" w:rsidRDefault="00233AE2" w:rsidP="00233AE2">
            <w:pPr>
              <w:suppressAutoHyphens w:val="0"/>
              <w:spacing w:line="256" w:lineRule="auto"/>
              <w:ind w:right="44"/>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пифа</w:t>
            </w:r>
            <w:r w:rsidRPr="00233AE2">
              <w:rPr>
                <w:rFonts w:ascii="Times New Roman" w:hAnsi="Times New Roman" w:cs="Times New Roman"/>
                <w:spacing w:val="-1"/>
                <w:sz w:val="16"/>
                <w:szCs w:val="16"/>
                <w:lang w:val="ru-RU" w:eastAsia="en-US"/>
              </w:rPr>
              <w:t>нь</w:t>
            </w:r>
            <w:r w:rsidRPr="00233AE2">
              <w:rPr>
                <w:rFonts w:ascii="Times New Roman" w:hAnsi="Times New Roman" w:cs="Times New Roman"/>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ликово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ому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Кра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опол</w:t>
            </w:r>
            <w:r w:rsidRPr="00233AE2">
              <w:rPr>
                <w:rFonts w:ascii="Times New Roman" w:hAnsi="Times New Roman" w:cs="Times New Roman"/>
                <w:spacing w:val="-1"/>
                <w:sz w:val="16"/>
                <w:szCs w:val="16"/>
                <w:lang w:val="ru-RU" w:eastAsia="en-US"/>
              </w:rPr>
              <w:t>ь</w:t>
            </w:r>
            <w:r w:rsidRPr="00233AE2">
              <w:rPr>
                <w:rFonts w:ascii="Times New Roman" w:hAnsi="Times New Roman" w:cs="Times New Roman"/>
                <w:sz w:val="16"/>
                <w:szCs w:val="16"/>
                <w:lang w:val="ru-RU" w:eastAsia="en-US"/>
              </w:rPr>
              <w:t>е</w:t>
            </w:r>
          </w:p>
        </w:tc>
        <w:tc>
          <w:tcPr>
            <w:tcW w:w="5693" w:type="dxa"/>
            <w:tcBorders>
              <w:top w:val="single" w:sz="8" w:space="0" w:color="000000"/>
              <w:left w:val="single" w:sz="8" w:space="0" w:color="000000"/>
              <w:bottom w:val="single" w:sz="8" w:space="0" w:color="000000"/>
              <w:right w:val="single" w:sz="8" w:space="0" w:color="000000"/>
            </w:tcBorders>
            <w:vAlign w:val="center"/>
          </w:tcPr>
          <w:p w14:paraId="1841E7F7" w14:textId="77777777" w:rsidR="00233AE2" w:rsidRPr="00233AE2" w:rsidRDefault="00233AE2" w:rsidP="00233AE2">
            <w:pPr>
              <w:suppressAutoHyphens w:val="0"/>
              <w:spacing w:before="26" w:line="266" w:lineRule="auto"/>
              <w:ind w:right="37"/>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Т</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л</w:t>
            </w:r>
            <w:r w:rsidRPr="00233AE2">
              <w:rPr>
                <w:rFonts w:ascii="Times New Roman" w:hAnsi="Times New Roman" w:cs="Times New Roman"/>
                <w:sz w:val="16"/>
                <w:szCs w:val="16"/>
                <w:lang w:val="ru-RU" w:eastAsia="en-US"/>
              </w:rPr>
              <w:t>ь</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ка</w:t>
            </w:r>
            <w:r w:rsidRPr="00233AE2">
              <w:rPr>
                <w:rFonts w:ascii="Times New Roman" w:hAnsi="Times New Roman" w:cs="Times New Roman"/>
                <w:sz w:val="16"/>
                <w:szCs w:val="16"/>
                <w:lang w:val="ru-RU" w:eastAsia="en-US"/>
              </w:rPr>
              <w:t xml:space="preserve">я </w:t>
            </w:r>
            <w:r w:rsidRPr="00233AE2">
              <w:rPr>
                <w:rFonts w:ascii="Times New Roman" w:hAnsi="Times New Roman" w:cs="Times New Roman"/>
                <w:spacing w:val="-1"/>
                <w:sz w:val="16"/>
                <w:szCs w:val="16"/>
                <w:lang w:val="ru-RU" w:eastAsia="en-US"/>
              </w:rPr>
              <w:t>обла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ть,</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й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2"/>
                <w:sz w:val="16"/>
                <w:szCs w:val="16"/>
                <w:lang w:val="ru-RU" w:eastAsia="en-US"/>
              </w:rPr>
              <w:t>й</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ал</w:t>
            </w:r>
            <w:r w:rsidRPr="00233AE2">
              <w:rPr>
                <w:rFonts w:ascii="Times New Roman" w:hAnsi="Times New Roman" w:cs="Times New Roman"/>
                <w:sz w:val="16"/>
                <w:szCs w:val="16"/>
                <w:lang w:val="ru-RU" w:eastAsia="en-US"/>
              </w:rPr>
              <w:t>ьн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 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 xml:space="preserve">а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поло</w:t>
            </w:r>
            <w:r w:rsidRPr="00233AE2">
              <w:rPr>
                <w:rFonts w:ascii="Times New Roman" w:hAnsi="Times New Roman" w:cs="Times New Roman"/>
                <w:sz w:val="16"/>
                <w:szCs w:val="16"/>
                <w:lang w:val="ru-RU" w:eastAsia="en-US"/>
              </w:rPr>
              <w:t>ж</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на в</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25м о</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 xml:space="preserve"> с</w:t>
            </w:r>
            <w:r w:rsidRPr="00233AE2">
              <w:rPr>
                <w:rFonts w:ascii="Times New Roman" w:hAnsi="Times New Roman" w:cs="Times New Roman"/>
                <w:spacing w:val="-1"/>
                <w:sz w:val="16"/>
                <w:szCs w:val="16"/>
                <w:lang w:val="ru-RU" w:eastAsia="en-US"/>
              </w:rPr>
              <w:t>еред</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ны </w:t>
            </w:r>
            <w:r w:rsidRPr="00233AE2">
              <w:rPr>
                <w:rFonts w:ascii="Times New Roman" w:hAnsi="Times New Roman" w:cs="Times New Roman"/>
                <w:spacing w:val="-1"/>
                <w:sz w:val="16"/>
                <w:szCs w:val="16"/>
                <w:lang w:val="ru-RU" w:eastAsia="en-US"/>
              </w:rPr>
              <w:t>прое</w:t>
            </w:r>
            <w:r w:rsidRPr="00233AE2">
              <w:rPr>
                <w:rFonts w:ascii="Times New Roman" w:hAnsi="Times New Roman" w:cs="Times New Roman"/>
                <w:sz w:val="16"/>
                <w:szCs w:val="16"/>
                <w:lang w:val="ru-RU" w:eastAsia="en-US"/>
              </w:rPr>
              <w:t>зж</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й ч</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 xml:space="preserve">ти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 xml:space="preserve">/д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Е</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фа</w:t>
            </w:r>
            <w:r w:rsidRPr="00233AE2">
              <w:rPr>
                <w:rFonts w:ascii="Times New Roman" w:hAnsi="Times New Roman" w:cs="Times New Roman"/>
                <w:sz w:val="16"/>
                <w:szCs w:val="16"/>
                <w:lang w:val="ru-RU" w:eastAsia="en-US"/>
              </w:rPr>
              <w:t>нь,</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ко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чн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 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а – н.</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w:t>
            </w:r>
            <w:r w:rsidRPr="00233AE2">
              <w:rPr>
                <w:rFonts w:ascii="Times New Roman" w:hAnsi="Times New Roman" w:cs="Times New Roman"/>
                <w:spacing w:val="-1"/>
                <w:sz w:val="16"/>
                <w:szCs w:val="16"/>
                <w:lang w:val="ru-RU" w:eastAsia="en-US"/>
              </w:rPr>
              <w:t>Кра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опол</w:t>
            </w:r>
            <w:r w:rsidRPr="00233AE2">
              <w:rPr>
                <w:rFonts w:ascii="Times New Roman" w:hAnsi="Times New Roman" w:cs="Times New Roman"/>
                <w:sz w:val="16"/>
                <w:szCs w:val="16"/>
                <w:lang w:val="ru-RU" w:eastAsia="en-US"/>
              </w:rPr>
              <w:t>ье</w:t>
            </w:r>
          </w:p>
        </w:tc>
        <w:tc>
          <w:tcPr>
            <w:tcW w:w="994" w:type="dxa"/>
            <w:tcBorders>
              <w:top w:val="single" w:sz="8" w:space="0" w:color="000000"/>
              <w:left w:val="single" w:sz="8" w:space="0" w:color="000000"/>
              <w:bottom w:val="single" w:sz="8" w:space="0" w:color="000000"/>
              <w:right w:val="single" w:sz="8" w:space="0" w:color="000000"/>
            </w:tcBorders>
            <w:vAlign w:val="center"/>
          </w:tcPr>
          <w:p w14:paraId="336CBBC2" w14:textId="77777777" w:rsidR="00233AE2" w:rsidRPr="00233AE2" w:rsidRDefault="00233AE2" w:rsidP="00233AE2">
            <w:pPr>
              <w:suppressAutoHyphens w:val="0"/>
              <w:spacing w:before="19" w:line="200" w:lineRule="exact"/>
              <w:jc w:val="center"/>
              <w:rPr>
                <w:rFonts w:ascii="Times New Roman" w:hAnsi="Times New Roman" w:cs="Times New Roman"/>
                <w:sz w:val="16"/>
                <w:szCs w:val="16"/>
                <w:lang w:val="ru-RU" w:eastAsia="en-US"/>
              </w:rPr>
            </w:pPr>
          </w:p>
          <w:p w14:paraId="6D6BD0D3"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6,500</w:t>
            </w:r>
          </w:p>
        </w:tc>
        <w:tc>
          <w:tcPr>
            <w:tcW w:w="1056" w:type="dxa"/>
            <w:tcBorders>
              <w:top w:val="single" w:sz="8" w:space="0" w:color="000000"/>
              <w:left w:val="single" w:sz="8" w:space="0" w:color="000000"/>
              <w:bottom w:val="single" w:sz="8" w:space="0" w:color="000000"/>
              <w:right w:val="single" w:sz="8" w:space="0" w:color="000000"/>
            </w:tcBorders>
            <w:vAlign w:val="center"/>
          </w:tcPr>
          <w:p w14:paraId="5C371634" w14:textId="77777777" w:rsidR="00233AE2" w:rsidRPr="00233AE2" w:rsidRDefault="00233AE2" w:rsidP="00233AE2">
            <w:pPr>
              <w:suppressAutoHyphens w:val="0"/>
              <w:spacing w:before="19" w:line="200" w:lineRule="exact"/>
              <w:jc w:val="center"/>
              <w:rPr>
                <w:rFonts w:ascii="Times New Roman" w:hAnsi="Times New Roman" w:cs="Times New Roman"/>
                <w:sz w:val="16"/>
                <w:szCs w:val="16"/>
                <w:lang w:eastAsia="en-US"/>
              </w:rPr>
            </w:pPr>
          </w:p>
          <w:p w14:paraId="485BA3EE"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6,500</w:t>
            </w:r>
          </w:p>
        </w:tc>
      </w:tr>
      <w:tr w:rsidR="00233AE2" w:rsidRPr="00233AE2" w14:paraId="0D270AF3" w14:textId="77777777" w:rsidTr="00233AE2">
        <w:trPr>
          <w:trHeight w:hRule="exact" w:val="871"/>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41D6FEF3" w14:textId="77777777" w:rsidR="00233AE2" w:rsidRPr="00233AE2" w:rsidRDefault="00233AE2" w:rsidP="00233AE2">
            <w:pPr>
              <w:suppressAutoHyphens w:val="0"/>
              <w:spacing w:before="10" w:line="110" w:lineRule="exact"/>
              <w:jc w:val="center"/>
              <w:rPr>
                <w:rFonts w:ascii="Times New Roman" w:hAnsi="Times New Roman" w:cs="Times New Roman"/>
                <w:sz w:val="16"/>
                <w:szCs w:val="16"/>
                <w:lang w:eastAsia="en-US"/>
              </w:rPr>
            </w:pPr>
          </w:p>
          <w:p w14:paraId="6FFF8492" w14:textId="77777777" w:rsidR="00233AE2" w:rsidRPr="00233AE2" w:rsidRDefault="00233AE2" w:rsidP="00233AE2">
            <w:pPr>
              <w:suppressAutoHyphens w:val="0"/>
              <w:spacing w:line="200" w:lineRule="exact"/>
              <w:jc w:val="center"/>
              <w:rPr>
                <w:rFonts w:ascii="Times New Roman" w:hAnsi="Times New Roman" w:cs="Times New Roman"/>
                <w:sz w:val="16"/>
                <w:szCs w:val="16"/>
                <w:lang w:eastAsia="en-US"/>
              </w:rPr>
            </w:pPr>
          </w:p>
          <w:p w14:paraId="388DBC24"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193</w:t>
            </w:r>
          </w:p>
        </w:tc>
        <w:tc>
          <w:tcPr>
            <w:tcW w:w="1673" w:type="dxa"/>
            <w:tcBorders>
              <w:top w:val="single" w:sz="8" w:space="0" w:color="000000"/>
              <w:left w:val="single" w:sz="8" w:space="0" w:color="000000"/>
              <w:bottom w:val="single" w:sz="8" w:space="0" w:color="000000"/>
              <w:right w:val="single" w:sz="8" w:space="0" w:color="000000"/>
            </w:tcBorders>
            <w:vAlign w:val="center"/>
          </w:tcPr>
          <w:p w14:paraId="30778885" w14:textId="77777777" w:rsidR="00233AE2" w:rsidRPr="00233AE2" w:rsidRDefault="00233AE2" w:rsidP="00233AE2">
            <w:pPr>
              <w:suppressAutoHyphens w:val="0"/>
              <w:spacing w:before="10" w:line="110" w:lineRule="exact"/>
              <w:jc w:val="center"/>
              <w:rPr>
                <w:rFonts w:ascii="Times New Roman" w:hAnsi="Times New Roman" w:cs="Times New Roman"/>
                <w:sz w:val="16"/>
                <w:szCs w:val="16"/>
                <w:lang w:eastAsia="en-US"/>
              </w:rPr>
            </w:pPr>
          </w:p>
          <w:p w14:paraId="74BD2F2E" w14:textId="77777777" w:rsidR="00233AE2" w:rsidRPr="00233AE2" w:rsidRDefault="00233AE2" w:rsidP="00233AE2">
            <w:pPr>
              <w:suppressAutoHyphens w:val="0"/>
              <w:spacing w:line="200" w:lineRule="exact"/>
              <w:jc w:val="center"/>
              <w:rPr>
                <w:rFonts w:ascii="Times New Roman" w:hAnsi="Times New Roman" w:cs="Times New Roman"/>
                <w:sz w:val="16"/>
                <w:szCs w:val="16"/>
                <w:lang w:eastAsia="en-US"/>
              </w:rPr>
            </w:pPr>
          </w:p>
          <w:p w14:paraId="18C7E1E3"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70К-194</w:t>
            </w:r>
          </w:p>
        </w:tc>
        <w:tc>
          <w:tcPr>
            <w:tcW w:w="4238" w:type="dxa"/>
            <w:tcBorders>
              <w:top w:val="single" w:sz="8" w:space="0" w:color="000000"/>
              <w:left w:val="single" w:sz="8" w:space="0" w:color="000000"/>
              <w:bottom w:val="single" w:sz="8" w:space="0" w:color="000000"/>
              <w:right w:val="single" w:sz="8" w:space="0" w:color="000000"/>
            </w:tcBorders>
            <w:vAlign w:val="center"/>
          </w:tcPr>
          <w:p w14:paraId="473183C7" w14:textId="77777777" w:rsidR="00233AE2" w:rsidRPr="00233AE2" w:rsidRDefault="00233AE2" w:rsidP="00233AE2">
            <w:pPr>
              <w:suppressAutoHyphens w:val="0"/>
              <w:spacing w:before="7" w:line="200" w:lineRule="exact"/>
              <w:jc w:val="center"/>
              <w:rPr>
                <w:rFonts w:ascii="Times New Roman" w:hAnsi="Times New Roman" w:cs="Times New Roman"/>
                <w:sz w:val="16"/>
                <w:szCs w:val="16"/>
                <w:lang w:val="ru-RU" w:eastAsia="en-US"/>
              </w:rPr>
            </w:pPr>
          </w:p>
          <w:p w14:paraId="5199399E" w14:textId="77777777" w:rsidR="00233AE2" w:rsidRPr="00233AE2" w:rsidRDefault="00233AE2" w:rsidP="00233AE2">
            <w:pPr>
              <w:suppressAutoHyphens w:val="0"/>
              <w:spacing w:line="256" w:lineRule="auto"/>
              <w:ind w:right="44"/>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пифа</w:t>
            </w:r>
            <w:r w:rsidRPr="00233AE2">
              <w:rPr>
                <w:rFonts w:ascii="Times New Roman" w:hAnsi="Times New Roman" w:cs="Times New Roman"/>
                <w:spacing w:val="-1"/>
                <w:sz w:val="16"/>
                <w:szCs w:val="16"/>
                <w:lang w:val="ru-RU" w:eastAsia="en-US"/>
              </w:rPr>
              <w:t>нь</w:t>
            </w:r>
            <w:r w:rsidRPr="00233AE2">
              <w:rPr>
                <w:rFonts w:ascii="Times New Roman" w:hAnsi="Times New Roman" w:cs="Times New Roman"/>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ликово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ому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у</w:t>
            </w:r>
            <w:r w:rsidRPr="00233AE2">
              <w:rPr>
                <w:rFonts w:ascii="Times New Roman" w:hAnsi="Times New Roman" w:cs="Times New Roman"/>
                <w:spacing w:val="49"/>
                <w:sz w:val="16"/>
                <w:szCs w:val="16"/>
                <w:lang w:val="ru-RU" w:eastAsia="en-US"/>
              </w:rPr>
              <w:t xml:space="preserve"> </w:t>
            </w:r>
            <w:r w:rsidRPr="00233AE2">
              <w:rPr>
                <w:rFonts w:ascii="Times New Roman" w:hAnsi="Times New Roman" w:cs="Times New Roman"/>
                <w:sz w:val="16"/>
                <w:szCs w:val="16"/>
                <w:lang w:val="ru-RU" w:eastAsia="en-US"/>
              </w:rPr>
              <w:t>Кропо</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ово</w:t>
            </w:r>
          </w:p>
        </w:tc>
        <w:tc>
          <w:tcPr>
            <w:tcW w:w="5693" w:type="dxa"/>
            <w:tcBorders>
              <w:top w:val="single" w:sz="8" w:space="0" w:color="000000"/>
              <w:left w:val="single" w:sz="8" w:space="0" w:color="000000"/>
              <w:bottom w:val="single" w:sz="8" w:space="0" w:color="000000"/>
              <w:right w:val="single" w:sz="8" w:space="0" w:color="000000"/>
            </w:tcBorders>
            <w:vAlign w:val="center"/>
          </w:tcPr>
          <w:p w14:paraId="7E443172" w14:textId="77777777" w:rsidR="00233AE2" w:rsidRPr="00233AE2" w:rsidRDefault="00233AE2" w:rsidP="00233AE2">
            <w:pPr>
              <w:suppressAutoHyphens w:val="0"/>
              <w:spacing w:before="7" w:line="120" w:lineRule="exact"/>
              <w:jc w:val="center"/>
              <w:rPr>
                <w:rFonts w:ascii="Times New Roman" w:hAnsi="Times New Roman" w:cs="Times New Roman"/>
                <w:sz w:val="16"/>
                <w:szCs w:val="16"/>
                <w:lang w:val="ru-RU" w:eastAsia="en-US"/>
              </w:rPr>
            </w:pPr>
          </w:p>
          <w:p w14:paraId="1929D475" w14:textId="77777777" w:rsidR="00233AE2" w:rsidRPr="00233AE2" w:rsidRDefault="00233AE2" w:rsidP="00233AE2">
            <w:pPr>
              <w:suppressAutoHyphens w:val="0"/>
              <w:spacing w:line="266" w:lineRule="auto"/>
              <w:ind w:right="62"/>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Т</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л</w:t>
            </w:r>
            <w:r w:rsidRPr="00233AE2">
              <w:rPr>
                <w:rFonts w:ascii="Times New Roman" w:hAnsi="Times New Roman" w:cs="Times New Roman"/>
                <w:sz w:val="16"/>
                <w:szCs w:val="16"/>
                <w:lang w:val="ru-RU" w:eastAsia="en-US"/>
              </w:rPr>
              <w:t>ь</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ка</w:t>
            </w:r>
            <w:r w:rsidRPr="00233AE2">
              <w:rPr>
                <w:rFonts w:ascii="Times New Roman" w:hAnsi="Times New Roman" w:cs="Times New Roman"/>
                <w:sz w:val="16"/>
                <w:szCs w:val="16"/>
                <w:lang w:val="ru-RU" w:eastAsia="en-US"/>
              </w:rPr>
              <w:t xml:space="preserve">я </w:t>
            </w:r>
            <w:r w:rsidRPr="00233AE2">
              <w:rPr>
                <w:rFonts w:ascii="Times New Roman" w:hAnsi="Times New Roman" w:cs="Times New Roman"/>
                <w:spacing w:val="-1"/>
                <w:sz w:val="16"/>
                <w:szCs w:val="16"/>
                <w:lang w:val="ru-RU" w:eastAsia="en-US"/>
              </w:rPr>
              <w:t>обла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ть,</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й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2"/>
                <w:sz w:val="16"/>
                <w:szCs w:val="16"/>
                <w:lang w:val="ru-RU" w:eastAsia="en-US"/>
              </w:rPr>
              <w:t>й</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ал</w:t>
            </w:r>
            <w:r w:rsidRPr="00233AE2">
              <w:rPr>
                <w:rFonts w:ascii="Times New Roman" w:hAnsi="Times New Roman" w:cs="Times New Roman"/>
                <w:sz w:val="16"/>
                <w:szCs w:val="16"/>
                <w:lang w:val="ru-RU" w:eastAsia="en-US"/>
              </w:rPr>
              <w:t>ьн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 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 xml:space="preserve">а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одоро</w:t>
            </w:r>
            <w:r w:rsidRPr="00233AE2">
              <w:rPr>
                <w:rFonts w:ascii="Times New Roman" w:hAnsi="Times New Roman" w:cs="Times New Roman"/>
                <w:spacing w:val="-2"/>
                <w:sz w:val="16"/>
                <w:szCs w:val="16"/>
                <w:lang w:val="ru-RU" w:eastAsia="en-US"/>
              </w:rPr>
              <w:t>г</w:t>
            </w:r>
            <w:r w:rsidRPr="00233AE2">
              <w:rPr>
                <w:rFonts w:ascii="Times New Roman" w:hAnsi="Times New Roman" w:cs="Times New Roman"/>
                <w:sz w:val="16"/>
                <w:szCs w:val="16"/>
                <w:lang w:val="ru-RU" w:eastAsia="en-US"/>
              </w:rPr>
              <w:t>и к н.</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w:t>
            </w:r>
            <w:r w:rsidRPr="00233AE2">
              <w:rPr>
                <w:rFonts w:ascii="Times New Roman" w:hAnsi="Times New Roman" w:cs="Times New Roman"/>
                <w:spacing w:val="-1"/>
                <w:sz w:val="16"/>
                <w:szCs w:val="16"/>
                <w:lang w:val="ru-RU" w:eastAsia="en-US"/>
              </w:rPr>
              <w:t>Кропо</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z w:val="16"/>
                <w:szCs w:val="16"/>
                <w:lang w:val="ru-RU" w:eastAsia="en-US"/>
              </w:rPr>
              <w:t xml:space="preserve">о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поло</w:t>
            </w:r>
            <w:r w:rsidRPr="00233AE2">
              <w:rPr>
                <w:rFonts w:ascii="Times New Roman" w:hAnsi="Times New Roman" w:cs="Times New Roman"/>
                <w:sz w:val="16"/>
                <w:szCs w:val="16"/>
                <w:lang w:val="ru-RU" w:eastAsia="en-US"/>
              </w:rPr>
              <w:t>ж</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на в</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32</w:t>
            </w:r>
            <w:r w:rsidRPr="00233AE2">
              <w:rPr>
                <w:rFonts w:ascii="Times New Roman" w:hAnsi="Times New Roman" w:cs="Times New Roman"/>
                <w:sz w:val="16"/>
                <w:szCs w:val="16"/>
                <w:lang w:val="ru-RU" w:eastAsia="en-US"/>
              </w:rPr>
              <w:t>,</w:t>
            </w:r>
            <w:r w:rsidRPr="00233AE2">
              <w:rPr>
                <w:rFonts w:ascii="Times New Roman" w:hAnsi="Times New Roman" w:cs="Times New Roman"/>
                <w:spacing w:val="-1"/>
                <w:sz w:val="16"/>
                <w:szCs w:val="16"/>
                <w:lang w:val="ru-RU" w:eastAsia="en-US"/>
              </w:rPr>
              <w:t>3</w:t>
            </w:r>
            <w:r w:rsidRPr="00233AE2">
              <w:rPr>
                <w:rFonts w:ascii="Times New Roman" w:hAnsi="Times New Roman" w:cs="Times New Roman"/>
                <w:sz w:val="16"/>
                <w:szCs w:val="16"/>
                <w:lang w:val="ru-RU" w:eastAsia="en-US"/>
              </w:rPr>
              <w:t xml:space="preserve">м </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 xml:space="preserve"> с</w:t>
            </w:r>
            <w:r w:rsidRPr="00233AE2">
              <w:rPr>
                <w:rFonts w:ascii="Times New Roman" w:hAnsi="Times New Roman" w:cs="Times New Roman"/>
                <w:spacing w:val="-1"/>
                <w:sz w:val="16"/>
                <w:szCs w:val="16"/>
                <w:lang w:val="ru-RU" w:eastAsia="en-US"/>
              </w:rPr>
              <w:t>еред</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z w:val="16"/>
                <w:szCs w:val="16"/>
                <w:lang w:val="ru-RU" w:eastAsia="en-US"/>
              </w:rPr>
              <w:t xml:space="preserve">ны </w:t>
            </w:r>
            <w:r w:rsidRPr="00233AE2">
              <w:rPr>
                <w:rFonts w:ascii="Times New Roman" w:hAnsi="Times New Roman" w:cs="Times New Roman"/>
                <w:spacing w:val="-1"/>
                <w:sz w:val="16"/>
                <w:szCs w:val="16"/>
                <w:lang w:val="ru-RU" w:eastAsia="en-US"/>
              </w:rPr>
              <w:t>прое</w:t>
            </w:r>
            <w:r w:rsidRPr="00233AE2">
              <w:rPr>
                <w:rFonts w:ascii="Times New Roman" w:hAnsi="Times New Roman" w:cs="Times New Roman"/>
                <w:sz w:val="16"/>
                <w:szCs w:val="16"/>
                <w:lang w:val="ru-RU" w:eastAsia="en-US"/>
              </w:rPr>
              <w:t>зж</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й ч</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 xml:space="preserve">ти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 xml:space="preserve">/д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вс</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Е</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фа</w:t>
            </w:r>
            <w:r w:rsidRPr="00233AE2">
              <w:rPr>
                <w:rFonts w:ascii="Times New Roman" w:hAnsi="Times New Roman" w:cs="Times New Roman"/>
                <w:sz w:val="16"/>
                <w:szCs w:val="16"/>
                <w:lang w:val="ru-RU" w:eastAsia="en-US"/>
              </w:rPr>
              <w:t>нь</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л</w:t>
            </w:r>
            <w:r w:rsidRPr="00233AE2">
              <w:rPr>
                <w:rFonts w:ascii="Times New Roman" w:hAnsi="Times New Roman" w:cs="Times New Roman"/>
                <w:spacing w:val="-2"/>
                <w:sz w:val="16"/>
                <w:szCs w:val="16"/>
                <w:lang w:val="ru-RU" w:eastAsia="en-US"/>
              </w:rPr>
              <w:t>и</w:t>
            </w:r>
            <w:r w:rsidRPr="00233AE2">
              <w:rPr>
                <w:rFonts w:ascii="Times New Roman" w:hAnsi="Times New Roman" w:cs="Times New Roman"/>
                <w:spacing w:val="-1"/>
                <w:sz w:val="16"/>
                <w:szCs w:val="16"/>
                <w:lang w:val="ru-RU" w:eastAsia="en-US"/>
              </w:rPr>
              <w:t>ко</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z w:val="16"/>
                <w:szCs w:val="16"/>
                <w:lang w:val="ru-RU" w:eastAsia="en-US"/>
              </w:rPr>
              <w:t xml:space="preserve">о </w:t>
            </w:r>
            <w:r w:rsidRPr="00233AE2">
              <w:rPr>
                <w:rFonts w:ascii="Times New Roman" w:hAnsi="Times New Roman" w:cs="Times New Roman"/>
                <w:spacing w:val="-1"/>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ы</w:t>
            </w:r>
            <w:r w:rsidRPr="00233AE2">
              <w:rPr>
                <w:rFonts w:ascii="Times New Roman" w:hAnsi="Times New Roman" w:cs="Times New Roman"/>
                <w:sz w:val="16"/>
                <w:szCs w:val="16"/>
                <w:lang w:val="ru-RU" w:eastAsia="en-US"/>
              </w:rPr>
              <w:t>,</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ко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чн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 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а – н.</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w:t>
            </w:r>
            <w:r w:rsidRPr="00233AE2">
              <w:rPr>
                <w:rFonts w:ascii="Times New Roman" w:hAnsi="Times New Roman" w:cs="Times New Roman"/>
                <w:spacing w:val="-1"/>
                <w:sz w:val="16"/>
                <w:szCs w:val="16"/>
                <w:lang w:val="ru-RU" w:eastAsia="en-US"/>
              </w:rPr>
              <w:t>Кропо</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pacing w:val="1"/>
                <w:sz w:val="16"/>
                <w:szCs w:val="16"/>
                <w:lang w:val="ru-RU" w:eastAsia="en-US"/>
              </w:rPr>
              <w:t>в</w:t>
            </w:r>
            <w:r w:rsidRPr="00233AE2">
              <w:rPr>
                <w:rFonts w:ascii="Times New Roman" w:hAnsi="Times New Roman" w:cs="Times New Roman"/>
                <w:sz w:val="16"/>
                <w:szCs w:val="16"/>
                <w:lang w:val="ru-RU" w:eastAsia="en-US"/>
              </w:rPr>
              <w:t>о</w:t>
            </w:r>
          </w:p>
        </w:tc>
        <w:tc>
          <w:tcPr>
            <w:tcW w:w="994" w:type="dxa"/>
            <w:tcBorders>
              <w:top w:val="single" w:sz="8" w:space="0" w:color="000000"/>
              <w:left w:val="single" w:sz="8" w:space="0" w:color="000000"/>
              <w:bottom w:val="single" w:sz="8" w:space="0" w:color="000000"/>
              <w:right w:val="single" w:sz="8" w:space="0" w:color="000000"/>
            </w:tcBorders>
            <w:vAlign w:val="center"/>
          </w:tcPr>
          <w:p w14:paraId="74C851A9" w14:textId="77777777" w:rsidR="00233AE2" w:rsidRPr="00233AE2" w:rsidRDefault="00233AE2" w:rsidP="00233AE2">
            <w:pPr>
              <w:suppressAutoHyphens w:val="0"/>
              <w:spacing w:before="10" w:line="110" w:lineRule="exact"/>
              <w:jc w:val="center"/>
              <w:rPr>
                <w:rFonts w:ascii="Times New Roman" w:hAnsi="Times New Roman" w:cs="Times New Roman"/>
                <w:sz w:val="16"/>
                <w:szCs w:val="16"/>
                <w:lang w:val="ru-RU" w:eastAsia="en-US"/>
              </w:rPr>
            </w:pPr>
          </w:p>
          <w:p w14:paraId="43F1B356" w14:textId="77777777" w:rsidR="00233AE2" w:rsidRPr="00233AE2" w:rsidRDefault="00233AE2" w:rsidP="00233AE2">
            <w:pPr>
              <w:suppressAutoHyphens w:val="0"/>
              <w:spacing w:line="200" w:lineRule="exact"/>
              <w:jc w:val="center"/>
              <w:rPr>
                <w:rFonts w:ascii="Times New Roman" w:hAnsi="Times New Roman" w:cs="Times New Roman"/>
                <w:sz w:val="16"/>
                <w:szCs w:val="16"/>
                <w:lang w:val="ru-RU" w:eastAsia="en-US"/>
              </w:rPr>
            </w:pPr>
          </w:p>
          <w:p w14:paraId="2A79B64C"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1,130</w:t>
            </w:r>
          </w:p>
        </w:tc>
        <w:tc>
          <w:tcPr>
            <w:tcW w:w="1056" w:type="dxa"/>
            <w:tcBorders>
              <w:top w:val="single" w:sz="8" w:space="0" w:color="000000"/>
              <w:left w:val="single" w:sz="8" w:space="0" w:color="000000"/>
              <w:bottom w:val="single" w:sz="8" w:space="0" w:color="000000"/>
              <w:right w:val="single" w:sz="8" w:space="0" w:color="000000"/>
            </w:tcBorders>
            <w:vAlign w:val="center"/>
          </w:tcPr>
          <w:p w14:paraId="1A534319" w14:textId="77777777" w:rsidR="00233AE2" w:rsidRPr="00233AE2" w:rsidRDefault="00233AE2" w:rsidP="00233AE2">
            <w:pPr>
              <w:suppressAutoHyphens w:val="0"/>
              <w:spacing w:before="10" w:line="110" w:lineRule="exact"/>
              <w:jc w:val="center"/>
              <w:rPr>
                <w:rFonts w:ascii="Times New Roman" w:hAnsi="Times New Roman" w:cs="Times New Roman"/>
                <w:sz w:val="16"/>
                <w:szCs w:val="16"/>
                <w:lang w:eastAsia="en-US"/>
              </w:rPr>
            </w:pPr>
          </w:p>
          <w:p w14:paraId="0741E67C" w14:textId="77777777" w:rsidR="00233AE2" w:rsidRPr="00233AE2" w:rsidRDefault="00233AE2" w:rsidP="00233AE2">
            <w:pPr>
              <w:suppressAutoHyphens w:val="0"/>
              <w:spacing w:line="200" w:lineRule="exact"/>
              <w:jc w:val="center"/>
              <w:rPr>
                <w:rFonts w:ascii="Times New Roman" w:hAnsi="Times New Roman" w:cs="Times New Roman"/>
                <w:sz w:val="16"/>
                <w:szCs w:val="16"/>
                <w:lang w:eastAsia="en-US"/>
              </w:rPr>
            </w:pPr>
          </w:p>
          <w:p w14:paraId="0633D2B5"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1,130</w:t>
            </w:r>
          </w:p>
        </w:tc>
      </w:tr>
      <w:tr w:rsidR="00233AE2" w:rsidRPr="00233AE2" w14:paraId="208C57F2" w14:textId="77777777" w:rsidTr="00233AE2">
        <w:trPr>
          <w:trHeight w:hRule="exact" w:val="713"/>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2DDBD1AA" w14:textId="77777777" w:rsidR="00233AE2" w:rsidRPr="00233AE2" w:rsidRDefault="00233AE2" w:rsidP="00233AE2">
            <w:pPr>
              <w:suppressAutoHyphens w:val="0"/>
              <w:spacing w:before="1" w:line="240" w:lineRule="exact"/>
              <w:jc w:val="center"/>
              <w:rPr>
                <w:rFonts w:ascii="Times New Roman" w:hAnsi="Times New Roman" w:cs="Times New Roman"/>
                <w:sz w:val="16"/>
                <w:szCs w:val="16"/>
                <w:lang w:eastAsia="en-US"/>
              </w:rPr>
            </w:pPr>
          </w:p>
          <w:p w14:paraId="650721E0"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194</w:t>
            </w:r>
          </w:p>
        </w:tc>
        <w:tc>
          <w:tcPr>
            <w:tcW w:w="1673" w:type="dxa"/>
            <w:tcBorders>
              <w:top w:val="single" w:sz="8" w:space="0" w:color="000000"/>
              <w:left w:val="single" w:sz="8" w:space="0" w:color="000000"/>
              <w:bottom w:val="single" w:sz="8" w:space="0" w:color="000000"/>
              <w:right w:val="single" w:sz="8" w:space="0" w:color="000000"/>
            </w:tcBorders>
            <w:vAlign w:val="center"/>
          </w:tcPr>
          <w:p w14:paraId="5DAB7447" w14:textId="77777777" w:rsidR="00233AE2" w:rsidRPr="00233AE2" w:rsidRDefault="00233AE2" w:rsidP="00233AE2">
            <w:pPr>
              <w:suppressAutoHyphens w:val="0"/>
              <w:spacing w:before="1" w:line="240" w:lineRule="exact"/>
              <w:jc w:val="center"/>
              <w:rPr>
                <w:rFonts w:ascii="Times New Roman" w:hAnsi="Times New Roman" w:cs="Times New Roman"/>
                <w:sz w:val="16"/>
                <w:szCs w:val="16"/>
                <w:lang w:eastAsia="en-US"/>
              </w:rPr>
            </w:pPr>
          </w:p>
          <w:p w14:paraId="1598A2D5"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70К-195</w:t>
            </w:r>
          </w:p>
        </w:tc>
        <w:tc>
          <w:tcPr>
            <w:tcW w:w="4238" w:type="dxa"/>
            <w:tcBorders>
              <w:top w:val="single" w:sz="8" w:space="0" w:color="000000"/>
              <w:left w:val="single" w:sz="8" w:space="0" w:color="000000"/>
              <w:bottom w:val="single" w:sz="8" w:space="0" w:color="000000"/>
              <w:right w:val="single" w:sz="8" w:space="0" w:color="000000"/>
            </w:tcBorders>
            <w:vAlign w:val="center"/>
          </w:tcPr>
          <w:p w14:paraId="1BAB9375" w14:textId="77777777" w:rsidR="00233AE2" w:rsidRPr="00233AE2" w:rsidRDefault="00233AE2" w:rsidP="00233AE2">
            <w:pPr>
              <w:suppressAutoHyphens w:val="0"/>
              <w:spacing w:before="8" w:line="120" w:lineRule="exact"/>
              <w:jc w:val="center"/>
              <w:rPr>
                <w:rFonts w:ascii="Times New Roman" w:hAnsi="Times New Roman" w:cs="Times New Roman"/>
                <w:sz w:val="16"/>
                <w:szCs w:val="16"/>
                <w:lang w:val="ru-RU" w:eastAsia="en-US"/>
              </w:rPr>
            </w:pPr>
          </w:p>
          <w:p w14:paraId="2044AD52" w14:textId="77777777" w:rsidR="00233AE2" w:rsidRPr="00233AE2" w:rsidRDefault="00233AE2" w:rsidP="00233AE2">
            <w:pPr>
              <w:suppressAutoHyphens w:val="0"/>
              <w:spacing w:line="256" w:lineRule="auto"/>
              <w:ind w:right="44"/>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пифа</w:t>
            </w:r>
            <w:r w:rsidRPr="00233AE2">
              <w:rPr>
                <w:rFonts w:ascii="Times New Roman" w:hAnsi="Times New Roman" w:cs="Times New Roman"/>
                <w:spacing w:val="-1"/>
                <w:sz w:val="16"/>
                <w:szCs w:val="16"/>
                <w:lang w:val="ru-RU" w:eastAsia="en-US"/>
              </w:rPr>
              <w:t>нь</w:t>
            </w:r>
            <w:r w:rsidRPr="00233AE2">
              <w:rPr>
                <w:rFonts w:ascii="Times New Roman" w:hAnsi="Times New Roman" w:cs="Times New Roman"/>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ликово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ому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4"/>
                <w:sz w:val="16"/>
                <w:szCs w:val="16"/>
                <w:lang w:val="ru-RU" w:eastAsia="en-US"/>
              </w:rPr>
              <w:t>М</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равля</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ка</w:t>
            </w:r>
          </w:p>
        </w:tc>
        <w:tc>
          <w:tcPr>
            <w:tcW w:w="5693" w:type="dxa"/>
            <w:tcBorders>
              <w:top w:val="single" w:sz="8" w:space="0" w:color="000000"/>
              <w:left w:val="single" w:sz="8" w:space="0" w:color="000000"/>
              <w:bottom w:val="single" w:sz="8" w:space="0" w:color="000000"/>
              <w:right w:val="single" w:sz="8" w:space="0" w:color="000000"/>
            </w:tcBorders>
            <w:vAlign w:val="center"/>
          </w:tcPr>
          <w:p w14:paraId="05B9F703" w14:textId="77777777" w:rsidR="00233AE2" w:rsidRPr="00233AE2" w:rsidRDefault="00233AE2" w:rsidP="00233AE2">
            <w:pPr>
              <w:suppressAutoHyphens w:val="0"/>
              <w:spacing w:before="64" w:line="270" w:lineRule="auto"/>
              <w:ind w:right="93"/>
              <w:jc w:val="center"/>
              <w:rPr>
                <w:rFonts w:ascii="Times New Roman" w:hAnsi="Times New Roman" w:cs="Times New Roman"/>
                <w:sz w:val="16"/>
                <w:szCs w:val="16"/>
                <w:lang w:val="ru-RU" w:eastAsia="en-US"/>
              </w:rPr>
            </w:pPr>
            <w:r w:rsidRPr="00233AE2">
              <w:rPr>
                <w:rFonts w:ascii="Times New Roman" w:hAnsi="Times New Roman" w:cs="Times New Roman"/>
                <w:spacing w:val="-2"/>
                <w:sz w:val="16"/>
                <w:szCs w:val="16"/>
                <w:lang w:val="ru-RU" w:eastAsia="en-US"/>
              </w:rPr>
              <w:t>Ту</w:t>
            </w:r>
            <w:r w:rsidRPr="00233AE2">
              <w:rPr>
                <w:rFonts w:ascii="Times New Roman" w:hAnsi="Times New Roman" w:cs="Times New Roman"/>
                <w:sz w:val="16"/>
                <w:szCs w:val="16"/>
                <w:lang w:val="ru-RU" w:eastAsia="en-US"/>
              </w:rPr>
              <w:t>ль</w:t>
            </w:r>
            <w:r w:rsidRPr="00233AE2">
              <w:rPr>
                <w:rFonts w:ascii="Times New Roman" w:hAnsi="Times New Roman" w:cs="Times New Roman"/>
                <w:spacing w:val="1"/>
                <w:sz w:val="16"/>
                <w:szCs w:val="16"/>
                <w:lang w:val="ru-RU" w:eastAsia="en-US"/>
              </w:rPr>
              <w:t>ск</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об</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ть,</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имо</w:t>
            </w:r>
            <w:r w:rsidRPr="00233AE2">
              <w:rPr>
                <w:rFonts w:ascii="Times New Roman" w:hAnsi="Times New Roman" w:cs="Times New Roman"/>
                <w:spacing w:val="-2"/>
                <w:sz w:val="16"/>
                <w:szCs w:val="16"/>
                <w:lang w:val="ru-RU" w:eastAsia="en-US"/>
              </w:rPr>
              <w:t>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и</w:t>
            </w:r>
            <w:r w:rsidRPr="00233AE2">
              <w:rPr>
                <w:rFonts w:ascii="Times New Roman" w:hAnsi="Times New Roman" w:cs="Times New Roman"/>
                <w:sz w:val="16"/>
                <w:szCs w:val="16"/>
                <w:lang w:val="ru-RU" w:eastAsia="en-US"/>
              </w:rPr>
              <w:t>й</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райо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льн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по</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оже</w:t>
            </w:r>
            <w:r w:rsidRPr="00233AE2">
              <w:rPr>
                <w:rFonts w:ascii="Times New Roman" w:hAnsi="Times New Roman" w:cs="Times New Roman"/>
                <w:sz w:val="16"/>
                <w:szCs w:val="16"/>
                <w:lang w:val="ru-RU" w:eastAsia="en-US"/>
              </w:rPr>
              <w:t>на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в </w:t>
            </w:r>
            <w:r w:rsidRPr="00233AE2">
              <w:rPr>
                <w:rFonts w:ascii="Times New Roman" w:hAnsi="Times New Roman" w:cs="Times New Roman"/>
                <w:spacing w:val="-1"/>
                <w:sz w:val="16"/>
                <w:szCs w:val="16"/>
                <w:lang w:val="ru-RU" w:eastAsia="en-US"/>
              </w:rPr>
              <w:t>23</w:t>
            </w:r>
            <w:r w:rsidRPr="00233AE2">
              <w:rPr>
                <w:rFonts w:ascii="Times New Roman" w:hAnsi="Times New Roman" w:cs="Times New Roman"/>
                <w:spacing w:val="1"/>
                <w:sz w:val="16"/>
                <w:szCs w:val="16"/>
                <w:lang w:val="ru-RU" w:eastAsia="en-US"/>
              </w:rPr>
              <w:t>,</w:t>
            </w:r>
            <w:r w:rsidRPr="00233AE2">
              <w:rPr>
                <w:rFonts w:ascii="Times New Roman" w:hAnsi="Times New Roman" w:cs="Times New Roman"/>
                <w:spacing w:val="-1"/>
                <w:sz w:val="16"/>
                <w:szCs w:val="16"/>
                <w:lang w:val="ru-RU" w:eastAsia="en-US"/>
              </w:rPr>
              <w:t>5</w:t>
            </w:r>
            <w:r w:rsidRPr="00233AE2">
              <w:rPr>
                <w:rFonts w:ascii="Times New Roman" w:hAnsi="Times New Roman" w:cs="Times New Roman"/>
                <w:sz w:val="16"/>
                <w:szCs w:val="16"/>
                <w:lang w:val="ru-RU" w:eastAsia="en-US"/>
              </w:rPr>
              <w:t xml:space="preserve">м </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 xml:space="preserve">т </w:t>
            </w:r>
            <w:r w:rsidRPr="00233AE2">
              <w:rPr>
                <w:rFonts w:ascii="Times New Roman" w:hAnsi="Times New Roman" w:cs="Times New Roman"/>
                <w:spacing w:val="-1"/>
                <w:sz w:val="16"/>
                <w:szCs w:val="16"/>
                <w:lang w:val="ru-RU" w:eastAsia="en-US"/>
              </w:rPr>
              <w:t>це</w:t>
            </w:r>
            <w:r w:rsidRPr="00233AE2">
              <w:rPr>
                <w:rFonts w:ascii="Times New Roman" w:hAnsi="Times New Roman" w:cs="Times New Roman"/>
                <w:sz w:val="16"/>
                <w:szCs w:val="16"/>
                <w:lang w:val="ru-RU" w:eastAsia="en-US"/>
              </w:rPr>
              <w:t>нт</w:t>
            </w:r>
            <w:r w:rsidRPr="00233AE2">
              <w:rPr>
                <w:rFonts w:ascii="Times New Roman" w:hAnsi="Times New Roman" w:cs="Times New Roman"/>
                <w:spacing w:val="-1"/>
                <w:sz w:val="16"/>
                <w:szCs w:val="16"/>
                <w:lang w:val="ru-RU" w:eastAsia="en-US"/>
              </w:rPr>
              <w:t>р</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pacing w:val="1"/>
                <w:sz w:val="16"/>
                <w:szCs w:val="16"/>
                <w:lang w:val="ru-RU" w:eastAsia="en-US"/>
              </w:rPr>
              <w:t>/</w:t>
            </w:r>
            <w:r w:rsidRPr="00233AE2">
              <w:rPr>
                <w:rFonts w:ascii="Times New Roman" w:hAnsi="Times New Roman" w:cs="Times New Roman"/>
                <w:sz w:val="16"/>
                <w:szCs w:val="16"/>
                <w:lang w:val="ru-RU" w:eastAsia="en-US"/>
              </w:rPr>
              <w:t>д</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Епи</w:t>
            </w:r>
            <w:r w:rsidRPr="00233AE2">
              <w:rPr>
                <w:rFonts w:ascii="Times New Roman" w:hAnsi="Times New Roman" w:cs="Times New Roman"/>
                <w:sz w:val="16"/>
                <w:szCs w:val="16"/>
                <w:lang w:val="ru-RU" w:eastAsia="en-US"/>
              </w:rPr>
              <w:t>ф</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нь-К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и</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pacing w:val="-2"/>
                <w:sz w:val="16"/>
                <w:szCs w:val="16"/>
                <w:lang w:val="ru-RU" w:eastAsia="en-US"/>
              </w:rPr>
              <w:t>в</w:t>
            </w:r>
            <w:r w:rsidRPr="00233AE2">
              <w:rPr>
                <w:rFonts w:ascii="Times New Roman" w:hAnsi="Times New Roman" w:cs="Times New Roman"/>
                <w:sz w:val="16"/>
                <w:szCs w:val="16"/>
                <w:lang w:val="ru-RU" w:eastAsia="en-US"/>
              </w:rPr>
              <w:t>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по</w:t>
            </w:r>
            <w:r w:rsidRPr="00233AE2">
              <w:rPr>
                <w:rFonts w:ascii="Times New Roman" w:hAnsi="Times New Roman" w:cs="Times New Roman"/>
                <w:sz w:val="16"/>
                <w:szCs w:val="16"/>
                <w:lang w:val="ru-RU" w:eastAsia="en-US"/>
              </w:rPr>
              <w:t>ле</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апра</w:t>
            </w:r>
            <w:r w:rsidRPr="00233AE2">
              <w:rPr>
                <w:rFonts w:ascii="Times New Roman" w:hAnsi="Times New Roman" w:cs="Times New Roman"/>
                <w:spacing w:val="-2"/>
                <w:sz w:val="16"/>
                <w:szCs w:val="16"/>
                <w:lang w:val="ru-RU" w:eastAsia="en-US"/>
              </w:rPr>
              <w:t>в</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и</w:t>
            </w:r>
            <w:r w:rsidRPr="00233AE2">
              <w:rPr>
                <w:rFonts w:ascii="Times New Roman" w:hAnsi="Times New Roman" w:cs="Times New Roman"/>
                <w:sz w:val="16"/>
                <w:szCs w:val="16"/>
                <w:lang w:val="ru-RU" w:eastAsia="en-US"/>
              </w:rPr>
              <w:t>ю к</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w:t>
            </w:r>
            <w:r w:rsidRPr="00233AE2">
              <w:rPr>
                <w:rFonts w:ascii="Times New Roman" w:hAnsi="Times New Roman" w:cs="Times New Roman"/>
                <w:spacing w:val="-1"/>
                <w:sz w:val="16"/>
                <w:szCs w:val="16"/>
                <w:lang w:val="ru-RU" w:eastAsia="en-US"/>
              </w:rPr>
              <w:t>п</w:t>
            </w:r>
            <w:r w:rsidRPr="00233AE2">
              <w:rPr>
                <w:rFonts w:ascii="Times New Roman" w:hAnsi="Times New Roman" w:cs="Times New Roman"/>
                <w:sz w:val="16"/>
                <w:szCs w:val="16"/>
                <w:lang w:val="ru-RU" w:eastAsia="en-US"/>
              </w:rPr>
              <w:t>.</w:t>
            </w:r>
            <w:r w:rsidRPr="00233AE2">
              <w:rPr>
                <w:rFonts w:ascii="Times New Roman" w:hAnsi="Times New Roman" w:cs="Times New Roman"/>
                <w:spacing w:val="2"/>
                <w:sz w:val="16"/>
                <w:szCs w:val="16"/>
                <w:lang w:val="ru-RU" w:eastAsia="en-US"/>
              </w:rPr>
              <w:t xml:space="preserve"> </w:t>
            </w:r>
            <w:r w:rsidRPr="00233AE2">
              <w:rPr>
                <w:rFonts w:ascii="Times New Roman" w:hAnsi="Times New Roman" w:cs="Times New Roman"/>
                <w:spacing w:val="1"/>
                <w:sz w:val="16"/>
                <w:szCs w:val="16"/>
                <w:lang w:val="ru-RU" w:eastAsia="en-US"/>
              </w:rPr>
              <w:t>М</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2"/>
                <w:sz w:val="16"/>
                <w:szCs w:val="16"/>
                <w:lang w:val="ru-RU" w:eastAsia="en-US"/>
              </w:rPr>
              <w:t>в</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я</w:t>
            </w:r>
            <w:r w:rsidRPr="00233AE2">
              <w:rPr>
                <w:rFonts w:ascii="Times New Roman" w:hAnsi="Times New Roman" w:cs="Times New Roman"/>
                <w:sz w:val="16"/>
                <w:szCs w:val="16"/>
                <w:lang w:val="ru-RU" w:eastAsia="en-US"/>
              </w:rPr>
              <w:t>нк</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 xml:space="preserve">, </w:t>
            </w:r>
            <w:r w:rsidRPr="00233AE2">
              <w:rPr>
                <w:rFonts w:ascii="Times New Roman" w:hAnsi="Times New Roman" w:cs="Times New Roman"/>
                <w:spacing w:val="1"/>
                <w:sz w:val="16"/>
                <w:szCs w:val="16"/>
                <w:lang w:val="ru-RU" w:eastAsia="en-US"/>
              </w:rPr>
              <w:t>к</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чн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чка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ра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по</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оже</w:t>
            </w:r>
            <w:r w:rsidRPr="00233AE2">
              <w:rPr>
                <w:rFonts w:ascii="Times New Roman" w:hAnsi="Times New Roman" w:cs="Times New Roman"/>
                <w:sz w:val="16"/>
                <w:szCs w:val="16"/>
                <w:lang w:val="ru-RU" w:eastAsia="en-US"/>
              </w:rPr>
              <w:t>на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в </w:t>
            </w:r>
            <w:r w:rsidRPr="00233AE2">
              <w:rPr>
                <w:rFonts w:ascii="Times New Roman" w:hAnsi="Times New Roman" w:cs="Times New Roman"/>
                <w:spacing w:val="-1"/>
                <w:sz w:val="16"/>
                <w:szCs w:val="16"/>
                <w:lang w:val="ru-RU" w:eastAsia="en-US"/>
              </w:rPr>
              <w:t>20</w:t>
            </w:r>
            <w:r w:rsidRPr="00233AE2">
              <w:rPr>
                <w:rFonts w:ascii="Times New Roman" w:hAnsi="Times New Roman" w:cs="Times New Roman"/>
                <w:sz w:val="16"/>
                <w:szCs w:val="16"/>
                <w:lang w:val="ru-RU" w:eastAsia="en-US"/>
              </w:rPr>
              <w:t xml:space="preserve">м </w:t>
            </w:r>
            <w:r w:rsidRPr="00233AE2">
              <w:rPr>
                <w:rFonts w:ascii="Times New Roman" w:hAnsi="Times New Roman" w:cs="Times New Roman"/>
                <w:spacing w:val="-1"/>
                <w:sz w:val="16"/>
                <w:szCs w:val="16"/>
                <w:lang w:val="ru-RU" w:eastAsia="en-US"/>
              </w:rPr>
              <w:t>о</w:t>
            </w:r>
            <w:r w:rsidRPr="00233AE2">
              <w:rPr>
                <w:rFonts w:ascii="Times New Roman" w:hAnsi="Times New Roman" w:cs="Times New Roman"/>
                <w:sz w:val="16"/>
                <w:szCs w:val="16"/>
                <w:lang w:val="ru-RU" w:eastAsia="en-US"/>
              </w:rPr>
              <w:t>т</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н</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а</w:t>
            </w:r>
            <w:r w:rsidRPr="00233AE2">
              <w:rPr>
                <w:rFonts w:ascii="Times New Roman" w:hAnsi="Times New Roman" w:cs="Times New Roman"/>
                <w:sz w:val="16"/>
                <w:szCs w:val="16"/>
                <w:lang w:val="ru-RU" w:eastAsia="en-US"/>
              </w:rPr>
              <w:t>ла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мо</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та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ч</w:t>
            </w:r>
            <w:r w:rsidRPr="00233AE2">
              <w:rPr>
                <w:rFonts w:ascii="Times New Roman" w:hAnsi="Times New Roman" w:cs="Times New Roman"/>
                <w:spacing w:val="1"/>
                <w:sz w:val="16"/>
                <w:szCs w:val="16"/>
                <w:lang w:val="ru-RU" w:eastAsia="en-US"/>
              </w:rPr>
              <w:t>/</w:t>
            </w:r>
            <w:r w:rsidRPr="00233AE2">
              <w:rPr>
                <w:rFonts w:ascii="Times New Roman" w:hAnsi="Times New Roman" w:cs="Times New Roman"/>
                <w:sz w:val="16"/>
                <w:szCs w:val="16"/>
                <w:lang w:val="ru-RU" w:eastAsia="en-US"/>
              </w:rPr>
              <w:t>р</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он</w:t>
            </w:r>
          </w:p>
        </w:tc>
        <w:tc>
          <w:tcPr>
            <w:tcW w:w="994" w:type="dxa"/>
            <w:tcBorders>
              <w:top w:val="single" w:sz="8" w:space="0" w:color="000000"/>
              <w:left w:val="single" w:sz="8" w:space="0" w:color="000000"/>
              <w:bottom w:val="single" w:sz="8" w:space="0" w:color="000000"/>
              <w:right w:val="single" w:sz="8" w:space="0" w:color="000000"/>
            </w:tcBorders>
            <w:vAlign w:val="center"/>
          </w:tcPr>
          <w:p w14:paraId="4A45E7DC" w14:textId="77777777" w:rsidR="00233AE2" w:rsidRPr="00233AE2" w:rsidRDefault="00233AE2" w:rsidP="00233AE2">
            <w:pPr>
              <w:suppressAutoHyphens w:val="0"/>
              <w:spacing w:before="1" w:line="240" w:lineRule="exact"/>
              <w:jc w:val="center"/>
              <w:rPr>
                <w:rFonts w:ascii="Times New Roman" w:hAnsi="Times New Roman" w:cs="Times New Roman"/>
                <w:sz w:val="16"/>
                <w:szCs w:val="16"/>
                <w:lang w:val="ru-RU" w:eastAsia="en-US"/>
              </w:rPr>
            </w:pPr>
          </w:p>
          <w:p w14:paraId="76DCBE7B"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11,900</w:t>
            </w:r>
          </w:p>
        </w:tc>
        <w:tc>
          <w:tcPr>
            <w:tcW w:w="1056" w:type="dxa"/>
            <w:tcBorders>
              <w:top w:val="single" w:sz="8" w:space="0" w:color="000000"/>
              <w:left w:val="single" w:sz="8" w:space="0" w:color="000000"/>
              <w:bottom w:val="single" w:sz="8" w:space="0" w:color="000000"/>
              <w:right w:val="single" w:sz="8" w:space="0" w:color="000000"/>
            </w:tcBorders>
            <w:vAlign w:val="center"/>
          </w:tcPr>
          <w:p w14:paraId="0D84738A" w14:textId="77777777" w:rsidR="00233AE2" w:rsidRPr="00233AE2" w:rsidRDefault="00233AE2" w:rsidP="00233AE2">
            <w:pPr>
              <w:suppressAutoHyphens w:val="0"/>
              <w:spacing w:before="1" w:line="240" w:lineRule="exact"/>
              <w:jc w:val="center"/>
              <w:rPr>
                <w:rFonts w:ascii="Times New Roman" w:hAnsi="Times New Roman" w:cs="Times New Roman"/>
                <w:sz w:val="16"/>
                <w:szCs w:val="16"/>
                <w:lang w:eastAsia="en-US"/>
              </w:rPr>
            </w:pPr>
          </w:p>
          <w:p w14:paraId="2D513C8A"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11,900</w:t>
            </w:r>
          </w:p>
        </w:tc>
      </w:tr>
      <w:tr w:rsidR="00233AE2" w:rsidRPr="00233AE2" w14:paraId="7E797F10" w14:textId="77777777" w:rsidTr="00233AE2">
        <w:trPr>
          <w:trHeight w:hRule="exact" w:val="466"/>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4316A246"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eastAsia="en-US"/>
              </w:rPr>
            </w:pPr>
          </w:p>
          <w:p w14:paraId="565C3C95"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195</w:t>
            </w:r>
          </w:p>
        </w:tc>
        <w:tc>
          <w:tcPr>
            <w:tcW w:w="1673" w:type="dxa"/>
            <w:tcBorders>
              <w:top w:val="single" w:sz="8" w:space="0" w:color="000000"/>
              <w:left w:val="single" w:sz="8" w:space="0" w:color="000000"/>
              <w:bottom w:val="single" w:sz="8" w:space="0" w:color="000000"/>
              <w:right w:val="single" w:sz="8" w:space="0" w:color="000000"/>
            </w:tcBorders>
            <w:vAlign w:val="center"/>
          </w:tcPr>
          <w:p w14:paraId="2B8D0236"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eastAsia="en-US"/>
              </w:rPr>
            </w:pPr>
          </w:p>
          <w:p w14:paraId="5B9AA28A"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70К-196</w:t>
            </w:r>
          </w:p>
        </w:tc>
        <w:tc>
          <w:tcPr>
            <w:tcW w:w="4238" w:type="dxa"/>
            <w:tcBorders>
              <w:top w:val="single" w:sz="8" w:space="0" w:color="000000"/>
              <w:left w:val="single" w:sz="8" w:space="0" w:color="000000"/>
              <w:bottom w:val="single" w:sz="8" w:space="0" w:color="000000"/>
              <w:right w:val="single" w:sz="8" w:space="0" w:color="000000"/>
            </w:tcBorders>
            <w:vAlign w:val="center"/>
          </w:tcPr>
          <w:p w14:paraId="565A6891" w14:textId="77777777" w:rsidR="00233AE2" w:rsidRPr="00233AE2" w:rsidRDefault="00233AE2" w:rsidP="00233AE2">
            <w:pPr>
              <w:suppressAutoHyphens w:val="0"/>
              <w:spacing w:before="5" w:line="256" w:lineRule="auto"/>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пифа</w:t>
            </w:r>
            <w:r w:rsidRPr="00233AE2">
              <w:rPr>
                <w:rFonts w:ascii="Times New Roman" w:hAnsi="Times New Roman" w:cs="Times New Roman"/>
                <w:spacing w:val="-1"/>
                <w:sz w:val="16"/>
                <w:szCs w:val="16"/>
                <w:lang w:val="ru-RU" w:eastAsia="en-US"/>
              </w:rPr>
              <w:t>нь</w:t>
            </w:r>
            <w:r w:rsidRPr="00233AE2">
              <w:rPr>
                <w:rFonts w:ascii="Times New Roman" w:hAnsi="Times New Roman" w:cs="Times New Roman"/>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ликово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ому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4"/>
                <w:sz w:val="16"/>
                <w:szCs w:val="16"/>
                <w:lang w:val="ru-RU" w:eastAsia="en-US"/>
              </w:rPr>
              <w:t>М</w:t>
            </w:r>
            <w:r w:rsidRPr="00233AE2">
              <w:rPr>
                <w:rFonts w:ascii="Times New Roman" w:hAnsi="Times New Roman" w:cs="Times New Roman"/>
                <w:sz w:val="16"/>
                <w:szCs w:val="16"/>
                <w:lang w:val="ru-RU" w:eastAsia="en-US"/>
              </w:rPr>
              <w:t>олоде</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ки</w:t>
            </w:r>
          </w:p>
        </w:tc>
        <w:tc>
          <w:tcPr>
            <w:tcW w:w="5693" w:type="dxa"/>
            <w:tcBorders>
              <w:top w:val="single" w:sz="8" w:space="0" w:color="000000"/>
              <w:left w:val="single" w:sz="8" w:space="0" w:color="000000"/>
              <w:bottom w:val="single" w:sz="8" w:space="0" w:color="000000"/>
              <w:right w:val="single" w:sz="8" w:space="0" w:color="000000"/>
            </w:tcBorders>
            <w:vAlign w:val="center"/>
          </w:tcPr>
          <w:p w14:paraId="656A53BF"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val="ru-RU" w:eastAsia="en-US"/>
              </w:rPr>
            </w:pPr>
          </w:p>
          <w:p w14:paraId="3B1BB4C2"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pacing w:val="-2"/>
                <w:sz w:val="16"/>
                <w:szCs w:val="16"/>
                <w:lang w:eastAsia="en-US"/>
              </w:rPr>
              <w:t>Ту</w:t>
            </w:r>
            <w:r w:rsidRPr="00233AE2">
              <w:rPr>
                <w:rFonts w:ascii="Times New Roman" w:hAnsi="Times New Roman" w:cs="Times New Roman"/>
                <w:sz w:val="16"/>
                <w:szCs w:val="16"/>
                <w:lang w:eastAsia="en-US"/>
              </w:rPr>
              <w:t>л</w:t>
            </w:r>
            <w:r w:rsidRPr="00233AE2">
              <w:rPr>
                <w:rFonts w:ascii="Times New Roman" w:hAnsi="Times New Roman" w:cs="Times New Roman"/>
                <w:spacing w:val="-1"/>
                <w:sz w:val="16"/>
                <w:szCs w:val="16"/>
                <w:lang w:eastAsia="en-US"/>
              </w:rPr>
              <w:t>ь</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кая</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обла</w:t>
            </w:r>
            <w:r w:rsidRPr="00233AE2">
              <w:rPr>
                <w:rFonts w:ascii="Times New Roman" w:hAnsi="Times New Roman" w:cs="Times New Roman"/>
                <w:spacing w:val="1"/>
                <w:sz w:val="16"/>
                <w:szCs w:val="16"/>
                <w:lang w:eastAsia="en-US"/>
              </w:rPr>
              <w:t>с</w:t>
            </w:r>
            <w:r w:rsidRPr="00233AE2">
              <w:rPr>
                <w:rFonts w:ascii="Times New Roman" w:hAnsi="Times New Roman" w:cs="Times New Roman"/>
                <w:spacing w:val="-1"/>
                <w:sz w:val="16"/>
                <w:szCs w:val="16"/>
                <w:lang w:eastAsia="en-US"/>
              </w:rPr>
              <w:t>ть</w:t>
            </w:r>
            <w:r w:rsidRPr="00233AE2">
              <w:rPr>
                <w:rFonts w:ascii="Times New Roman" w:hAnsi="Times New Roman" w:cs="Times New Roman"/>
                <w:sz w:val="16"/>
                <w:szCs w:val="16"/>
                <w:lang w:eastAsia="en-US"/>
              </w:rPr>
              <w:t>, Кимов</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30F23F4F" w14:textId="77777777" w:rsidR="00233AE2" w:rsidRPr="00233AE2" w:rsidRDefault="00233AE2" w:rsidP="00233AE2">
            <w:pPr>
              <w:suppressAutoHyphens w:val="0"/>
              <w:spacing w:before="8" w:line="110" w:lineRule="exact"/>
              <w:jc w:val="center"/>
              <w:rPr>
                <w:rFonts w:ascii="Times New Roman" w:hAnsi="Times New Roman" w:cs="Times New Roman"/>
                <w:sz w:val="16"/>
                <w:szCs w:val="16"/>
                <w:lang w:eastAsia="en-US"/>
              </w:rPr>
            </w:pPr>
          </w:p>
          <w:p w14:paraId="58738274"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15,600</w:t>
            </w:r>
          </w:p>
        </w:tc>
        <w:tc>
          <w:tcPr>
            <w:tcW w:w="1056"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6260844A" w14:textId="77777777" w:rsidR="00233AE2" w:rsidRPr="00233AE2" w:rsidRDefault="00233AE2" w:rsidP="00233AE2">
            <w:pPr>
              <w:suppressAutoHyphens w:val="0"/>
              <w:spacing w:before="8" w:line="110" w:lineRule="exact"/>
              <w:jc w:val="center"/>
              <w:rPr>
                <w:rFonts w:ascii="Times New Roman" w:hAnsi="Times New Roman" w:cs="Times New Roman"/>
                <w:sz w:val="16"/>
                <w:szCs w:val="16"/>
                <w:lang w:eastAsia="en-US"/>
              </w:rPr>
            </w:pPr>
          </w:p>
          <w:p w14:paraId="2BBFF728"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15,600</w:t>
            </w:r>
          </w:p>
        </w:tc>
      </w:tr>
      <w:tr w:rsidR="00233AE2" w:rsidRPr="00233AE2" w14:paraId="0C28314A" w14:textId="77777777" w:rsidTr="00233AE2">
        <w:trPr>
          <w:trHeight w:hRule="exact" w:val="466"/>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160C783C"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eastAsia="en-US"/>
              </w:rPr>
            </w:pPr>
          </w:p>
          <w:p w14:paraId="776D4D2A"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196</w:t>
            </w:r>
          </w:p>
        </w:tc>
        <w:tc>
          <w:tcPr>
            <w:tcW w:w="1673" w:type="dxa"/>
            <w:tcBorders>
              <w:top w:val="single" w:sz="8" w:space="0" w:color="000000"/>
              <w:left w:val="single" w:sz="8" w:space="0" w:color="000000"/>
              <w:bottom w:val="single" w:sz="8" w:space="0" w:color="000000"/>
              <w:right w:val="single" w:sz="8" w:space="0" w:color="000000"/>
            </w:tcBorders>
            <w:vAlign w:val="center"/>
          </w:tcPr>
          <w:p w14:paraId="37364D61"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eastAsia="en-US"/>
              </w:rPr>
            </w:pPr>
          </w:p>
          <w:p w14:paraId="3943454D"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70К-197</w:t>
            </w:r>
          </w:p>
        </w:tc>
        <w:tc>
          <w:tcPr>
            <w:tcW w:w="4238" w:type="dxa"/>
            <w:tcBorders>
              <w:top w:val="single" w:sz="8" w:space="0" w:color="000000"/>
              <w:left w:val="single" w:sz="8" w:space="0" w:color="000000"/>
              <w:bottom w:val="single" w:sz="8" w:space="0" w:color="000000"/>
              <w:right w:val="single" w:sz="8" w:space="0" w:color="000000"/>
            </w:tcBorders>
            <w:vAlign w:val="center"/>
          </w:tcPr>
          <w:p w14:paraId="64C66440"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eastAsia="en-US"/>
              </w:rPr>
            </w:pPr>
          </w:p>
          <w:p w14:paraId="2A00DDD1"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pacing w:val="-1"/>
                <w:sz w:val="16"/>
                <w:szCs w:val="16"/>
                <w:lang w:eastAsia="en-US"/>
              </w:rPr>
              <w:t>Б</w:t>
            </w:r>
            <w:r w:rsidRPr="00233AE2">
              <w:rPr>
                <w:rFonts w:ascii="Times New Roman" w:hAnsi="Times New Roman" w:cs="Times New Roman"/>
                <w:spacing w:val="-2"/>
                <w:sz w:val="16"/>
                <w:szCs w:val="16"/>
                <w:lang w:eastAsia="en-US"/>
              </w:rPr>
              <w:t>у</w:t>
            </w:r>
            <w:r w:rsidRPr="00233AE2">
              <w:rPr>
                <w:rFonts w:ascii="Times New Roman" w:hAnsi="Times New Roman" w:cs="Times New Roman"/>
                <w:spacing w:val="-1"/>
                <w:sz w:val="16"/>
                <w:szCs w:val="16"/>
                <w:lang w:eastAsia="en-US"/>
              </w:rPr>
              <w:t>ч</w:t>
            </w:r>
            <w:r w:rsidRPr="00233AE2">
              <w:rPr>
                <w:rFonts w:ascii="Times New Roman" w:hAnsi="Times New Roman" w:cs="Times New Roman"/>
                <w:sz w:val="16"/>
                <w:szCs w:val="16"/>
                <w:lang w:eastAsia="en-US"/>
              </w:rPr>
              <w:t>алки-</w:t>
            </w:r>
            <w:r w:rsidRPr="00233AE2">
              <w:rPr>
                <w:rFonts w:ascii="Times New Roman" w:hAnsi="Times New Roman" w:cs="Times New Roman"/>
                <w:spacing w:val="-1"/>
                <w:sz w:val="16"/>
                <w:szCs w:val="16"/>
                <w:lang w:eastAsia="en-US"/>
              </w:rPr>
              <w:t>Ч</w:t>
            </w:r>
            <w:r w:rsidRPr="00233AE2">
              <w:rPr>
                <w:rFonts w:ascii="Times New Roman" w:hAnsi="Times New Roman" w:cs="Times New Roman"/>
                <w:sz w:val="16"/>
                <w:szCs w:val="16"/>
                <w:lang w:eastAsia="en-US"/>
              </w:rPr>
              <w:t>ерем</w:t>
            </w:r>
            <w:r w:rsidRPr="00233AE2">
              <w:rPr>
                <w:rFonts w:ascii="Times New Roman" w:hAnsi="Times New Roman" w:cs="Times New Roman"/>
                <w:spacing w:val="-2"/>
                <w:sz w:val="16"/>
                <w:szCs w:val="16"/>
                <w:lang w:eastAsia="en-US"/>
              </w:rPr>
              <w:t>у</w:t>
            </w:r>
            <w:r w:rsidRPr="00233AE2">
              <w:rPr>
                <w:rFonts w:ascii="Times New Roman" w:hAnsi="Times New Roman" w:cs="Times New Roman"/>
                <w:spacing w:val="-4"/>
                <w:sz w:val="16"/>
                <w:szCs w:val="16"/>
                <w:lang w:eastAsia="en-US"/>
              </w:rPr>
              <w:t>х</w:t>
            </w:r>
            <w:r w:rsidRPr="00233AE2">
              <w:rPr>
                <w:rFonts w:ascii="Times New Roman" w:hAnsi="Times New Roman" w:cs="Times New Roman"/>
                <w:sz w:val="16"/>
                <w:szCs w:val="16"/>
                <w:lang w:eastAsia="en-US"/>
              </w:rPr>
              <w:t>ово</w:t>
            </w:r>
          </w:p>
        </w:tc>
        <w:tc>
          <w:tcPr>
            <w:tcW w:w="5693" w:type="dxa"/>
            <w:tcBorders>
              <w:top w:val="single" w:sz="8" w:space="0" w:color="000000"/>
              <w:left w:val="single" w:sz="8" w:space="0" w:color="000000"/>
              <w:bottom w:val="single" w:sz="8" w:space="0" w:color="000000"/>
              <w:right w:val="single" w:sz="8" w:space="0" w:color="000000"/>
            </w:tcBorders>
            <w:vAlign w:val="center"/>
          </w:tcPr>
          <w:p w14:paraId="7E4A6A59" w14:textId="77777777" w:rsidR="00233AE2" w:rsidRPr="00233AE2" w:rsidRDefault="00233AE2" w:rsidP="00233AE2">
            <w:pPr>
              <w:suppressAutoHyphens w:val="0"/>
              <w:spacing w:before="6" w:line="110" w:lineRule="exact"/>
              <w:jc w:val="center"/>
              <w:rPr>
                <w:rFonts w:ascii="Times New Roman" w:hAnsi="Times New Roman" w:cs="Times New Roman"/>
                <w:sz w:val="16"/>
                <w:szCs w:val="16"/>
                <w:lang w:eastAsia="en-US"/>
              </w:rPr>
            </w:pPr>
          </w:p>
          <w:p w14:paraId="07DEC6DB"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pacing w:val="-2"/>
                <w:sz w:val="16"/>
                <w:szCs w:val="16"/>
                <w:lang w:eastAsia="en-US"/>
              </w:rPr>
              <w:t>Ту</w:t>
            </w:r>
            <w:r w:rsidRPr="00233AE2">
              <w:rPr>
                <w:rFonts w:ascii="Times New Roman" w:hAnsi="Times New Roman" w:cs="Times New Roman"/>
                <w:sz w:val="16"/>
                <w:szCs w:val="16"/>
                <w:lang w:eastAsia="en-US"/>
              </w:rPr>
              <w:t>л</w:t>
            </w:r>
            <w:r w:rsidRPr="00233AE2">
              <w:rPr>
                <w:rFonts w:ascii="Times New Roman" w:hAnsi="Times New Roman" w:cs="Times New Roman"/>
                <w:spacing w:val="-1"/>
                <w:sz w:val="16"/>
                <w:szCs w:val="16"/>
                <w:lang w:eastAsia="en-US"/>
              </w:rPr>
              <w:t>ь</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кая</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обла</w:t>
            </w:r>
            <w:r w:rsidRPr="00233AE2">
              <w:rPr>
                <w:rFonts w:ascii="Times New Roman" w:hAnsi="Times New Roman" w:cs="Times New Roman"/>
                <w:spacing w:val="1"/>
                <w:sz w:val="16"/>
                <w:szCs w:val="16"/>
                <w:lang w:eastAsia="en-US"/>
              </w:rPr>
              <w:t>с</w:t>
            </w:r>
            <w:r w:rsidRPr="00233AE2">
              <w:rPr>
                <w:rFonts w:ascii="Times New Roman" w:hAnsi="Times New Roman" w:cs="Times New Roman"/>
                <w:spacing w:val="-1"/>
                <w:sz w:val="16"/>
                <w:szCs w:val="16"/>
                <w:lang w:eastAsia="en-US"/>
              </w:rPr>
              <w:t>ть</w:t>
            </w:r>
            <w:r w:rsidRPr="00233AE2">
              <w:rPr>
                <w:rFonts w:ascii="Times New Roman" w:hAnsi="Times New Roman" w:cs="Times New Roman"/>
                <w:sz w:val="16"/>
                <w:szCs w:val="16"/>
                <w:lang w:eastAsia="en-US"/>
              </w:rPr>
              <w:t>, Кимов</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087F700A" w14:textId="77777777" w:rsidR="00233AE2" w:rsidRPr="00233AE2" w:rsidRDefault="00233AE2" w:rsidP="00233AE2">
            <w:pPr>
              <w:suppressAutoHyphens w:val="0"/>
              <w:spacing w:before="8" w:line="110" w:lineRule="exact"/>
              <w:jc w:val="center"/>
              <w:rPr>
                <w:rFonts w:ascii="Times New Roman" w:hAnsi="Times New Roman" w:cs="Times New Roman"/>
                <w:sz w:val="16"/>
                <w:szCs w:val="16"/>
                <w:lang w:eastAsia="en-US"/>
              </w:rPr>
            </w:pPr>
          </w:p>
          <w:p w14:paraId="1BF9F71E"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7,050</w:t>
            </w:r>
          </w:p>
        </w:tc>
        <w:tc>
          <w:tcPr>
            <w:tcW w:w="1056" w:type="dxa"/>
            <w:tcBorders>
              <w:top w:val="single" w:sz="8" w:space="0" w:color="000000"/>
              <w:left w:val="single" w:sz="8" w:space="0" w:color="000000"/>
              <w:bottom w:val="single" w:sz="8" w:space="0" w:color="000000"/>
              <w:right w:val="single" w:sz="8" w:space="0" w:color="000000"/>
            </w:tcBorders>
            <w:shd w:val="clear" w:color="auto" w:fill="FFFF00"/>
            <w:vAlign w:val="center"/>
          </w:tcPr>
          <w:p w14:paraId="5F89F850" w14:textId="77777777" w:rsidR="00233AE2" w:rsidRPr="00233AE2" w:rsidRDefault="00233AE2" w:rsidP="00233AE2">
            <w:pPr>
              <w:suppressAutoHyphens w:val="0"/>
              <w:spacing w:before="8" w:line="110" w:lineRule="exact"/>
              <w:jc w:val="center"/>
              <w:rPr>
                <w:rFonts w:ascii="Times New Roman" w:hAnsi="Times New Roman" w:cs="Times New Roman"/>
                <w:sz w:val="16"/>
                <w:szCs w:val="16"/>
                <w:lang w:eastAsia="en-US"/>
              </w:rPr>
            </w:pPr>
          </w:p>
          <w:p w14:paraId="4B07FAAA"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7,050</w:t>
            </w:r>
          </w:p>
        </w:tc>
      </w:tr>
      <w:tr w:rsidR="00233AE2" w:rsidRPr="00233AE2" w14:paraId="61052E7A" w14:textId="77777777" w:rsidTr="00233AE2">
        <w:trPr>
          <w:trHeight w:hRule="exact" w:val="504"/>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7CF79C13" w14:textId="77777777" w:rsidR="00233AE2" w:rsidRPr="00233AE2" w:rsidRDefault="00233AE2" w:rsidP="00233AE2">
            <w:pPr>
              <w:suppressAutoHyphens w:val="0"/>
              <w:spacing w:before="5" w:line="130" w:lineRule="exact"/>
              <w:jc w:val="center"/>
              <w:rPr>
                <w:rFonts w:ascii="Times New Roman" w:hAnsi="Times New Roman" w:cs="Times New Roman"/>
                <w:sz w:val="16"/>
                <w:szCs w:val="16"/>
                <w:lang w:eastAsia="en-US"/>
              </w:rPr>
            </w:pPr>
          </w:p>
          <w:p w14:paraId="422B8DF2"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197</w:t>
            </w:r>
          </w:p>
        </w:tc>
        <w:tc>
          <w:tcPr>
            <w:tcW w:w="1673" w:type="dxa"/>
            <w:tcBorders>
              <w:top w:val="single" w:sz="8" w:space="0" w:color="000000"/>
              <w:left w:val="single" w:sz="8" w:space="0" w:color="000000"/>
              <w:bottom w:val="single" w:sz="8" w:space="0" w:color="000000"/>
              <w:right w:val="single" w:sz="8" w:space="0" w:color="000000"/>
            </w:tcBorders>
            <w:vAlign w:val="center"/>
          </w:tcPr>
          <w:p w14:paraId="1BF15F4C" w14:textId="77777777" w:rsidR="00233AE2" w:rsidRPr="00233AE2" w:rsidRDefault="00233AE2" w:rsidP="00233AE2">
            <w:pPr>
              <w:suppressAutoHyphens w:val="0"/>
              <w:spacing w:before="5" w:line="130" w:lineRule="exact"/>
              <w:jc w:val="center"/>
              <w:rPr>
                <w:rFonts w:ascii="Times New Roman" w:hAnsi="Times New Roman" w:cs="Times New Roman"/>
                <w:sz w:val="16"/>
                <w:szCs w:val="16"/>
                <w:lang w:eastAsia="en-US"/>
              </w:rPr>
            </w:pPr>
          </w:p>
          <w:p w14:paraId="15E1AD0B"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70К-198</w:t>
            </w:r>
          </w:p>
        </w:tc>
        <w:tc>
          <w:tcPr>
            <w:tcW w:w="4238" w:type="dxa"/>
            <w:tcBorders>
              <w:top w:val="single" w:sz="8" w:space="0" w:color="000000"/>
              <w:left w:val="single" w:sz="8" w:space="0" w:color="000000"/>
              <w:bottom w:val="single" w:sz="8" w:space="0" w:color="000000"/>
              <w:right w:val="single" w:sz="8" w:space="0" w:color="000000"/>
            </w:tcBorders>
            <w:vAlign w:val="center"/>
          </w:tcPr>
          <w:p w14:paraId="0DB84EF3" w14:textId="77777777" w:rsidR="00233AE2" w:rsidRPr="00233AE2" w:rsidRDefault="00233AE2" w:rsidP="00233AE2">
            <w:pPr>
              <w:suppressAutoHyphens w:val="0"/>
              <w:spacing w:before="24" w:line="256" w:lineRule="auto"/>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пифа</w:t>
            </w:r>
            <w:r w:rsidRPr="00233AE2">
              <w:rPr>
                <w:rFonts w:ascii="Times New Roman" w:hAnsi="Times New Roman" w:cs="Times New Roman"/>
                <w:spacing w:val="-1"/>
                <w:sz w:val="16"/>
                <w:szCs w:val="16"/>
                <w:lang w:val="ru-RU" w:eastAsia="en-US"/>
              </w:rPr>
              <w:t>нь</w:t>
            </w:r>
            <w:r w:rsidRPr="00233AE2">
              <w:rPr>
                <w:rFonts w:ascii="Times New Roman" w:hAnsi="Times New Roman" w:cs="Times New Roman"/>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ликово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ому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У</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ть</w:t>
            </w:r>
            <w:r w:rsidRPr="00233AE2">
              <w:rPr>
                <w:rFonts w:ascii="Times New Roman" w:hAnsi="Times New Roman" w:cs="Times New Roman"/>
                <w:sz w:val="16"/>
                <w:szCs w:val="16"/>
                <w:lang w:val="ru-RU" w:eastAsia="en-US"/>
              </w:rPr>
              <w:t>е</w:t>
            </w:r>
          </w:p>
        </w:tc>
        <w:tc>
          <w:tcPr>
            <w:tcW w:w="5693" w:type="dxa"/>
            <w:tcBorders>
              <w:top w:val="single" w:sz="8" w:space="0" w:color="000000"/>
              <w:left w:val="single" w:sz="8" w:space="0" w:color="000000"/>
              <w:bottom w:val="single" w:sz="8" w:space="0" w:color="000000"/>
              <w:right w:val="single" w:sz="8" w:space="0" w:color="000000"/>
            </w:tcBorders>
            <w:vAlign w:val="center"/>
          </w:tcPr>
          <w:p w14:paraId="72B96C7B" w14:textId="77777777" w:rsidR="00233AE2" w:rsidRPr="00233AE2" w:rsidRDefault="00233AE2" w:rsidP="00233AE2">
            <w:pPr>
              <w:suppressAutoHyphens w:val="0"/>
              <w:spacing w:before="5" w:line="130" w:lineRule="exact"/>
              <w:jc w:val="center"/>
              <w:rPr>
                <w:rFonts w:ascii="Times New Roman" w:hAnsi="Times New Roman" w:cs="Times New Roman"/>
                <w:sz w:val="16"/>
                <w:szCs w:val="16"/>
                <w:lang w:val="ru-RU" w:eastAsia="en-US"/>
              </w:rPr>
            </w:pPr>
          </w:p>
          <w:p w14:paraId="4E83B154"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pacing w:val="-2"/>
                <w:sz w:val="16"/>
                <w:szCs w:val="16"/>
                <w:lang w:eastAsia="en-US"/>
              </w:rPr>
              <w:t>Ту</w:t>
            </w:r>
            <w:r w:rsidRPr="00233AE2">
              <w:rPr>
                <w:rFonts w:ascii="Times New Roman" w:hAnsi="Times New Roman" w:cs="Times New Roman"/>
                <w:sz w:val="16"/>
                <w:szCs w:val="16"/>
                <w:lang w:eastAsia="en-US"/>
              </w:rPr>
              <w:t>л</w:t>
            </w:r>
            <w:r w:rsidRPr="00233AE2">
              <w:rPr>
                <w:rFonts w:ascii="Times New Roman" w:hAnsi="Times New Roman" w:cs="Times New Roman"/>
                <w:spacing w:val="-1"/>
                <w:sz w:val="16"/>
                <w:szCs w:val="16"/>
                <w:lang w:eastAsia="en-US"/>
              </w:rPr>
              <w:t>ь</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кая</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обла</w:t>
            </w:r>
            <w:r w:rsidRPr="00233AE2">
              <w:rPr>
                <w:rFonts w:ascii="Times New Roman" w:hAnsi="Times New Roman" w:cs="Times New Roman"/>
                <w:spacing w:val="1"/>
                <w:sz w:val="16"/>
                <w:szCs w:val="16"/>
                <w:lang w:eastAsia="en-US"/>
              </w:rPr>
              <w:t>с</w:t>
            </w:r>
            <w:r w:rsidRPr="00233AE2">
              <w:rPr>
                <w:rFonts w:ascii="Times New Roman" w:hAnsi="Times New Roman" w:cs="Times New Roman"/>
                <w:spacing w:val="-1"/>
                <w:sz w:val="16"/>
                <w:szCs w:val="16"/>
                <w:lang w:eastAsia="en-US"/>
              </w:rPr>
              <w:t>ть</w:t>
            </w:r>
            <w:r w:rsidRPr="00233AE2">
              <w:rPr>
                <w:rFonts w:ascii="Times New Roman" w:hAnsi="Times New Roman" w:cs="Times New Roman"/>
                <w:sz w:val="16"/>
                <w:szCs w:val="16"/>
                <w:lang w:eastAsia="en-US"/>
              </w:rPr>
              <w:t>, Кимов</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vAlign w:val="center"/>
          </w:tcPr>
          <w:p w14:paraId="2D36CD17" w14:textId="77777777" w:rsidR="00233AE2" w:rsidRPr="00233AE2" w:rsidRDefault="00233AE2" w:rsidP="00233AE2">
            <w:pPr>
              <w:suppressAutoHyphens w:val="0"/>
              <w:spacing w:before="5" w:line="130" w:lineRule="exact"/>
              <w:jc w:val="center"/>
              <w:rPr>
                <w:rFonts w:ascii="Times New Roman" w:hAnsi="Times New Roman" w:cs="Times New Roman"/>
                <w:sz w:val="16"/>
                <w:szCs w:val="16"/>
                <w:lang w:eastAsia="en-US"/>
              </w:rPr>
            </w:pPr>
          </w:p>
          <w:p w14:paraId="2A66C293"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10,300</w:t>
            </w:r>
          </w:p>
        </w:tc>
        <w:tc>
          <w:tcPr>
            <w:tcW w:w="1056" w:type="dxa"/>
            <w:tcBorders>
              <w:top w:val="single" w:sz="8" w:space="0" w:color="000000"/>
              <w:left w:val="single" w:sz="8" w:space="0" w:color="000000"/>
              <w:bottom w:val="single" w:sz="8" w:space="0" w:color="000000"/>
              <w:right w:val="single" w:sz="8" w:space="0" w:color="000000"/>
            </w:tcBorders>
            <w:vAlign w:val="center"/>
          </w:tcPr>
          <w:p w14:paraId="4343455D" w14:textId="77777777" w:rsidR="00233AE2" w:rsidRPr="00233AE2" w:rsidRDefault="00233AE2" w:rsidP="00233AE2">
            <w:pPr>
              <w:suppressAutoHyphens w:val="0"/>
              <w:spacing w:before="5" w:line="130" w:lineRule="exact"/>
              <w:jc w:val="center"/>
              <w:rPr>
                <w:rFonts w:ascii="Times New Roman" w:hAnsi="Times New Roman" w:cs="Times New Roman"/>
                <w:sz w:val="16"/>
                <w:szCs w:val="16"/>
                <w:lang w:eastAsia="en-US"/>
              </w:rPr>
            </w:pPr>
          </w:p>
          <w:p w14:paraId="06C8D0F6"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10,300</w:t>
            </w:r>
          </w:p>
        </w:tc>
      </w:tr>
      <w:tr w:rsidR="00233AE2" w:rsidRPr="00233AE2" w14:paraId="58C52240" w14:textId="77777777" w:rsidTr="00233AE2">
        <w:trPr>
          <w:trHeight w:hRule="exact" w:val="562"/>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1ED4F89B" w14:textId="77777777" w:rsidR="00233AE2" w:rsidRPr="00233AE2" w:rsidRDefault="00233AE2" w:rsidP="00233AE2">
            <w:pPr>
              <w:suppressAutoHyphens w:val="0"/>
              <w:spacing w:before="4" w:line="160" w:lineRule="exact"/>
              <w:jc w:val="center"/>
              <w:rPr>
                <w:rFonts w:ascii="Times New Roman" w:hAnsi="Times New Roman" w:cs="Times New Roman"/>
                <w:sz w:val="16"/>
                <w:szCs w:val="16"/>
                <w:lang w:eastAsia="en-US"/>
              </w:rPr>
            </w:pPr>
          </w:p>
          <w:p w14:paraId="6B521691"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198</w:t>
            </w:r>
          </w:p>
        </w:tc>
        <w:tc>
          <w:tcPr>
            <w:tcW w:w="1673" w:type="dxa"/>
            <w:tcBorders>
              <w:top w:val="single" w:sz="8" w:space="0" w:color="000000"/>
              <w:left w:val="single" w:sz="8" w:space="0" w:color="000000"/>
              <w:bottom w:val="single" w:sz="8" w:space="0" w:color="000000"/>
              <w:right w:val="single" w:sz="8" w:space="0" w:color="000000"/>
            </w:tcBorders>
            <w:vAlign w:val="center"/>
          </w:tcPr>
          <w:p w14:paraId="4738A4B9" w14:textId="77777777" w:rsidR="00233AE2" w:rsidRPr="00233AE2" w:rsidRDefault="00233AE2" w:rsidP="00233AE2">
            <w:pPr>
              <w:suppressAutoHyphens w:val="0"/>
              <w:spacing w:before="4" w:line="160" w:lineRule="exact"/>
              <w:jc w:val="center"/>
              <w:rPr>
                <w:rFonts w:ascii="Times New Roman" w:hAnsi="Times New Roman" w:cs="Times New Roman"/>
                <w:sz w:val="16"/>
                <w:szCs w:val="16"/>
                <w:lang w:eastAsia="en-US"/>
              </w:rPr>
            </w:pPr>
          </w:p>
          <w:p w14:paraId="63142459"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70К-199</w:t>
            </w:r>
          </w:p>
        </w:tc>
        <w:tc>
          <w:tcPr>
            <w:tcW w:w="4238" w:type="dxa"/>
            <w:tcBorders>
              <w:top w:val="single" w:sz="8" w:space="0" w:color="000000"/>
              <w:left w:val="single" w:sz="8" w:space="0" w:color="000000"/>
              <w:bottom w:val="single" w:sz="8" w:space="0" w:color="000000"/>
              <w:right w:val="single" w:sz="8" w:space="0" w:color="000000"/>
            </w:tcBorders>
            <w:vAlign w:val="center"/>
          </w:tcPr>
          <w:p w14:paraId="16C34DB1" w14:textId="77777777" w:rsidR="00233AE2" w:rsidRPr="00233AE2" w:rsidRDefault="00233AE2" w:rsidP="00233AE2">
            <w:pPr>
              <w:suppressAutoHyphens w:val="0"/>
              <w:spacing w:before="4" w:line="160" w:lineRule="exact"/>
              <w:jc w:val="center"/>
              <w:rPr>
                <w:rFonts w:ascii="Times New Roman" w:hAnsi="Times New Roman" w:cs="Times New Roman"/>
                <w:sz w:val="16"/>
                <w:szCs w:val="16"/>
                <w:lang w:eastAsia="en-US"/>
              </w:rPr>
            </w:pPr>
          </w:p>
          <w:p w14:paraId="5D882D3B"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pacing w:val="-1"/>
                <w:sz w:val="16"/>
                <w:szCs w:val="16"/>
                <w:lang w:eastAsia="en-US"/>
              </w:rPr>
              <w:t>С</w:t>
            </w:r>
            <w:r w:rsidRPr="00233AE2">
              <w:rPr>
                <w:rFonts w:ascii="Times New Roman" w:hAnsi="Times New Roman" w:cs="Times New Roman"/>
                <w:spacing w:val="-2"/>
                <w:sz w:val="16"/>
                <w:szCs w:val="16"/>
                <w:lang w:eastAsia="en-US"/>
              </w:rPr>
              <w:t>у</w:t>
            </w:r>
            <w:r w:rsidRPr="00233AE2">
              <w:rPr>
                <w:rFonts w:ascii="Times New Roman" w:hAnsi="Times New Roman" w:cs="Times New Roman"/>
                <w:spacing w:val="-4"/>
                <w:sz w:val="16"/>
                <w:szCs w:val="16"/>
                <w:lang w:eastAsia="en-US"/>
              </w:rPr>
              <w:t>х</w:t>
            </w:r>
            <w:r w:rsidRPr="00233AE2">
              <w:rPr>
                <w:rFonts w:ascii="Times New Roman" w:hAnsi="Times New Roman" w:cs="Times New Roman"/>
                <w:sz w:val="16"/>
                <w:szCs w:val="16"/>
                <w:lang w:eastAsia="en-US"/>
              </w:rPr>
              <w:t>а</w:t>
            </w:r>
            <w:r w:rsidRPr="00233AE2">
              <w:rPr>
                <w:rFonts w:ascii="Times New Roman" w:hAnsi="Times New Roman" w:cs="Times New Roman"/>
                <w:spacing w:val="-1"/>
                <w:sz w:val="16"/>
                <w:szCs w:val="16"/>
                <w:lang w:eastAsia="en-US"/>
              </w:rPr>
              <w:t>н</w:t>
            </w:r>
            <w:r w:rsidRPr="00233AE2">
              <w:rPr>
                <w:rFonts w:ascii="Times New Roman" w:hAnsi="Times New Roman" w:cs="Times New Roman"/>
                <w:sz w:val="16"/>
                <w:szCs w:val="16"/>
                <w:lang w:eastAsia="en-US"/>
              </w:rPr>
              <w:t>ово-У</w:t>
            </w:r>
            <w:r w:rsidRPr="00233AE2">
              <w:rPr>
                <w:rFonts w:ascii="Times New Roman" w:hAnsi="Times New Roman" w:cs="Times New Roman"/>
                <w:spacing w:val="1"/>
                <w:sz w:val="16"/>
                <w:szCs w:val="16"/>
                <w:lang w:eastAsia="en-US"/>
              </w:rPr>
              <w:t>с</w:t>
            </w:r>
            <w:r w:rsidRPr="00233AE2">
              <w:rPr>
                <w:rFonts w:ascii="Times New Roman" w:hAnsi="Times New Roman" w:cs="Times New Roman"/>
                <w:spacing w:val="-1"/>
                <w:sz w:val="16"/>
                <w:szCs w:val="16"/>
                <w:lang w:eastAsia="en-US"/>
              </w:rPr>
              <w:t>ть</w:t>
            </w:r>
            <w:r w:rsidRPr="00233AE2">
              <w:rPr>
                <w:rFonts w:ascii="Times New Roman" w:hAnsi="Times New Roman" w:cs="Times New Roman"/>
                <w:sz w:val="16"/>
                <w:szCs w:val="16"/>
                <w:lang w:eastAsia="en-US"/>
              </w:rPr>
              <w:t>е-кар</w:t>
            </w:r>
            <w:r w:rsidRPr="00233AE2">
              <w:rPr>
                <w:rFonts w:ascii="Times New Roman" w:hAnsi="Times New Roman" w:cs="Times New Roman"/>
                <w:spacing w:val="-1"/>
                <w:sz w:val="16"/>
                <w:szCs w:val="16"/>
                <w:lang w:eastAsia="en-US"/>
              </w:rPr>
              <w:t>ь</w:t>
            </w:r>
            <w:r w:rsidRPr="00233AE2">
              <w:rPr>
                <w:rFonts w:ascii="Times New Roman" w:hAnsi="Times New Roman" w:cs="Times New Roman"/>
                <w:sz w:val="16"/>
                <w:szCs w:val="16"/>
                <w:lang w:eastAsia="en-US"/>
              </w:rPr>
              <w:t>ер</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"Коле</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овка"</w:t>
            </w:r>
          </w:p>
        </w:tc>
        <w:tc>
          <w:tcPr>
            <w:tcW w:w="5693" w:type="dxa"/>
            <w:tcBorders>
              <w:top w:val="single" w:sz="8" w:space="0" w:color="000000"/>
              <w:left w:val="single" w:sz="8" w:space="0" w:color="000000"/>
              <w:bottom w:val="single" w:sz="8" w:space="0" w:color="000000"/>
              <w:right w:val="single" w:sz="8" w:space="0" w:color="000000"/>
            </w:tcBorders>
            <w:vAlign w:val="center"/>
          </w:tcPr>
          <w:p w14:paraId="4C3C1789" w14:textId="77777777" w:rsidR="00233AE2" w:rsidRPr="00233AE2" w:rsidRDefault="00233AE2" w:rsidP="00233AE2">
            <w:pPr>
              <w:suppressAutoHyphens w:val="0"/>
              <w:spacing w:before="53" w:line="256" w:lineRule="auto"/>
              <w:ind w:right="77"/>
              <w:jc w:val="center"/>
              <w:rPr>
                <w:rFonts w:ascii="Times New Roman" w:hAnsi="Times New Roman" w:cs="Times New Roman"/>
                <w:sz w:val="16"/>
                <w:szCs w:val="16"/>
                <w:lang w:val="ru-RU" w:eastAsia="en-US"/>
              </w:rPr>
            </w:pPr>
            <w:r w:rsidRPr="00233AE2">
              <w:rPr>
                <w:rFonts w:ascii="Times New Roman" w:hAnsi="Times New Roman" w:cs="Times New Roman"/>
                <w:spacing w:val="-2"/>
                <w:sz w:val="16"/>
                <w:szCs w:val="16"/>
                <w:lang w:val="ru-RU" w:eastAsia="en-US"/>
              </w:rPr>
              <w:t>Ту</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ь</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кая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обла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ть</w:t>
            </w:r>
            <w:r w:rsidRPr="00233AE2">
              <w:rPr>
                <w:rFonts w:ascii="Times New Roman" w:hAnsi="Times New Roman" w:cs="Times New Roman"/>
                <w:sz w:val="16"/>
                <w:szCs w:val="16"/>
                <w:lang w:val="ru-RU" w:eastAsia="en-US"/>
              </w:rPr>
              <w:t>, 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кий райо</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 xml:space="preserve">,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ч</w:t>
            </w:r>
            <w:r w:rsidRPr="00233AE2">
              <w:rPr>
                <w:rFonts w:ascii="Times New Roman" w:hAnsi="Times New Roman" w:cs="Times New Roman"/>
                <w:sz w:val="16"/>
                <w:szCs w:val="16"/>
                <w:lang w:val="ru-RU" w:eastAsia="en-US"/>
              </w:rPr>
              <w:t>ал</w:t>
            </w:r>
            <w:r w:rsidRPr="00233AE2">
              <w:rPr>
                <w:rFonts w:ascii="Times New Roman" w:hAnsi="Times New Roman" w:cs="Times New Roman"/>
                <w:spacing w:val="-1"/>
                <w:sz w:val="16"/>
                <w:szCs w:val="16"/>
                <w:lang w:val="ru-RU" w:eastAsia="en-US"/>
              </w:rPr>
              <w:t>ьн</w:t>
            </w:r>
            <w:r w:rsidRPr="00233AE2">
              <w:rPr>
                <w:rFonts w:ascii="Times New Roman" w:hAnsi="Times New Roman" w:cs="Times New Roman"/>
                <w:sz w:val="16"/>
                <w:szCs w:val="16"/>
                <w:lang w:val="ru-RU" w:eastAsia="en-US"/>
              </w:rPr>
              <w:t>ая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w:t>
            </w:r>
            <w:r w:rsidRPr="00233AE2">
              <w:rPr>
                <w:rFonts w:ascii="Times New Roman" w:hAnsi="Times New Roman" w:cs="Times New Roman"/>
                <w:spacing w:val="-1"/>
                <w:sz w:val="16"/>
                <w:szCs w:val="16"/>
                <w:lang w:val="ru-RU" w:eastAsia="en-US"/>
              </w:rPr>
              <w:t>ч</w:t>
            </w:r>
            <w:r w:rsidRPr="00233AE2">
              <w:rPr>
                <w:rFonts w:ascii="Times New Roman" w:hAnsi="Times New Roman" w:cs="Times New Roman"/>
                <w:sz w:val="16"/>
                <w:szCs w:val="16"/>
                <w:lang w:val="ru-RU" w:eastAsia="en-US"/>
              </w:rPr>
              <w:t>ка 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.п.У</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ть</w:t>
            </w:r>
            <w:r w:rsidRPr="00233AE2">
              <w:rPr>
                <w:rFonts w:ascii="Times New Roman" w:hAnsi="Times New Roman" w:cs="Times New Roman"/>
                <w:sz w:val="16"/>
                <w:szCs w:val="16"/>
                <w:lang w:val="ru-RU" w:eastAsia="en-US"/>
              </w:rPr>
              <w:t>е, ко</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е</w:t>
            </w:r>
            <w:r w:rsidRPr="00233AE2">
              <w:rPr>
                <w:rFonts w:ascii="Times New Roman" w:hAnsi="Times New Roman" w:cs="Times New Roman"/>
                <w:spacing w:val="-1"/>
                <w:sz w:val="16"/>
                <w:szCs w:val="16"/>
                <w:lang w:val="ru-RU" w:eastAsia="en-US"/>
              </w:rPr>
              <w:t>чн</w:t>
            </w:r>
            <w:r w:rsidRPr="00233AE2">
              <w:rPr>
                <w:rFonts w:ascii="Times New Roman" w:hAnsi="Times New Roman" w:cs="Times New Roman"/>
                <w:sz w:val="16"/>
                <w:szCs w:val="16"/>
                <w:lang w:val="ru-RU" w:eastAsia="en-US"/>
              </w:rPr>
              <w:t>ая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w:t>
            </w:r>
            <w:r w:rsidRPr="00233AE2">
              <w:rPr>
                <w:rFonts w:ascii="Times New Roman" w:hAnsi="Times New Roman" w:cs="Times New Roman"/>
                <w:spacing w:val="-1"/>
                <w:sz w:val="16"/>
                <w:szCs w:val="16"/>
                <w:lang w:val="ru-RU" w:eastAsia="en-US"/>
              </w:rPr>
              <w:t>ч</w:t>
            </w:r>
            <w:r w:rsidRPr="00233AE2">
              <w:rPr>
                <w:rFonts w:ascii="Times New Roman" w:hAnsi="Times New Roman" w:cs="Times New Roman"/>
                <w:sz w:val="16"/>
                <w:szCs w:val="16"/>
                <w:lang w:val="ru-RU" w:eastAsia="en-US"/>
              </w:rPr>
              <w:t>ка</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кар</w:t>
            </w:r>
            <w:r w:rsidRPr="00233AE2">
              <w:rPr>
                <w:rFonts w:ascii="Times New Roman" w:hAnsi="Times New Roman" w:cs="Times New Roman"/>
                <w:spacing w:val="-1"/>
                <w:sz w:val="16"/>
                <w:szCs w:val="16"/>
                <w:lang w:val="ru-RU" w:eastAsia="en-US"/>
              </w:rPr>
              <w:t>ь</w:t>
            </w:r>
            <w:r w:rsidRPr="00233AE2">
              <w:rPr>
                <w:rFonts w:ascii="Times New Roman" w:hAnsi="Times New Roman" w:cs="Times New Roman"/>
                <w:sz w:val="16"/>
                <w:szCs w:val="16"/>
                <w:lang w:val="ru-RU" w:eastAsia="en-US"/>
              </w:rPr>
              <w:t>ер</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«Коле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овка»</w:t>
            </w:r>
          </w:p>
        </w:tc>
        <w:tc>
          <w:tcPr>
            <w:tcW w:w="994" w:type="dxa"/>
            <w:tcBorders>
              <w:top w:val="single" w:sz="8" w:space="0" w:color="000000"/>
              <w:left w:val="single" w:sz="8" w:space="0" w:color="000000"/>
              <w:bottom w:val="single" w:sz="8" w:space="0" w:color="000000"/>
              <w:right w:val="single" w:sz="8" w:space="0" w:color="000000"/>
            </w:tcBorders>
            <w:vAlign w:val="center"/>
          </w:tcPr>
          <w:p w14:paraId="385FBA36" w14:textId="77777777" w:rsidR="00233AE2" w:rsidRPr="00233AE2" w:rsidRDefault="00233AE2" w:rsidP="00233AE2">
            <w:pPr>
              <w:suppressAutoHyphens w:val="0"/>
              <w:spacing w:before="4" w:line="160" w:lineRule="exact"/>
              <w:jc w:val="center"/>
              <w:rPr>
                <w:rFonts w:ascii="Times New Roman" w:hAnsi="Times New Roman" w:cs="Times New Roman"/>
                <w:sz w:val="16"/>
                <w:szCs w:val="16"/>
                <w:lang w:val="ru-RU" w:eastAsia="en-US"/>
              </w:rPr>
            </w:pPr>
          </w:p>
          <w:p w14:paraId="4B77827B"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3,310</w:t>
            </w:r>
          </w:p>
        </w:tc>
        <w:tc>
          <w:tcPr>
            <w:tcW w:w="1056" w:type="dxa"/>
            <w:tcBorders>
              <w:top w:val="single" w:sz="8" w:space="0" w:color="000000"/>
              <w:left w:val="single" w:sz="8" w:space="0" w:color="000000"/>
              <w:bottom w:val="single" w:sz="8" w:space="0" w:color="000000"/>
              <w:right w:val="single" w:sz="8" w:space="0" w:color="000000"/>
            </w:tcBorders>
            <w:vAlign w:val="center"/>
          </w:tcPr>
          <w:p w14:paraId="42D592DB" w14:textId="77777777" w:rsidR="00233AE2" w:rsidRPr="00233AE2" w:rsidRDefault="00233AE2" w:rsidP="00233AE2">
            <w:pPr>
              <w:suppressAutoHyphens w:val="0"/>
              <w:spacing w:before="4" w:line="160" w:lineRule="exact"/>
              <w:jc w:val="center"/>
              <w:rPr>
                <w:rFonts w:ascii="Times New Roman" w:hAnsi="Times New Roman" w:cs="Times New Roman"/>
                <w:sz w:val="16"/>
                <w:szCs w:val="16"/>
                <w:lang w:eastAsia="en-US"/>
              </w:rPr>
            </w:pPr>
          </w:p>
          <w:p w14:paraId="166FC429"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3,310</w:t>
            </w:r>
          </w:p>
        </w:tc>
      </w:tr>
      <w:tr w:rsidR="00233AE2" w:rsidRPr="00233AE2" w14:paraId="743B71E1" w14:textId="77777777" w:rsidTr="00233AE2">
        <w:trPr>
          <w:trHeight w:hRule="exact" w:val="494"/>
          <w:jc w:val="center"/>
        </w:trPr>
        <w:tc>
          <w:tcPr>
            <w:tcW w:w="458" w:type="dxa"/>
            <w:tcBorders>
              <w:top w:val="single" w:sz="8" w:space="0" w:color="000000"/>
              <w:left w:val="single" w:sz="8" w:space="0" w:color="000000"/>
              <w:bottom w:val="single" w:sz="8" w:space="0" w:color="000000"/>
              <w:right w:val="single" w:sz="8" w:space="0" w:color="000000"/>
            </w:tcBorders>
            <w:vAlign w:val="center"/>
          </w:tcPr>
          <w:p w14:paraId="1DBFC46C" w14:textId="77777777" w:rsidR="00233AE2" w:rsidRPr="00233AE2" w:rsidRDefault="00233AE2" w:rsidP="00233AE2">
            <w:pPr>
              <w:suppressAutoHyphens w:val="0"/>
              <w:spacing w:line="130" w:lineRule="exact"/>
              <w:jc w:val="center"/>
              <w:rPr>
                <w:rFonts w:ascii="Times New Roman" w:hAnsi="Times New Roman" w:cs="Times New Roman"/>
                <w:sz w:val="16"/>
                <w:szCs w:val="16"/>
                <w:lang w:eastAsia="en-US"/>
              </w:rPr>
            </w:pPr>
          </w:p>
          <w:p w14:paraId="60DF2E89"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199</w:t>
            </w:r>
          </w:p>
        </w:tc>
        <w:tc>
          <w:tcPr>
            <w:tcW w:w="1673" w:type="dxa"/>
            <w:tcBorders>
              <w:top w:val="single" w:sz="8" w:space="0" w:color="000000"/>
              <w:left w:val="single" w:sz="8" w:space="0" w:color="000000"/>
              <w:bottom w:val="single" w:sz="8" w:space="0" w:color="000000"/>
              <w:right w:val="single" w:sz="8" w:space="0" w:color="000000"/>
            </w:tcBorders>
            <w:vAlign w:val="center"/>
          </w:tcPr>
          <w:p w14:paraId="6D092CA9" w14:textId="77777777" w:rsidR="00233AE2" w:rsidRPr="00233AE2" w:rsidRDefault="00233AE2" w:rsidP="00233AE2">
            <w:pPr>
              <w:suppressAutoHyphens w:val="0"/>
              <w:spacing w:line="130" w:lineRule="exact"/>
              <w:jc w:val="center"/>
              <w:rPr>
                <w:rFonts w:ascii="Times New Roman" w:hAnsi="Times New Roman" w:cs="Times New Roman"/>
                <w:sz w:val="16"/>
                <w:szCs w:val="16"/>
                <w:lang w:eastAsia="en-US"/>
              </w:rPr>
            </w:pPr>
          </w:p>
          <w:p w14:paraId="14034902"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70К-200</w:t>
            </w:r>
          </w:p>
        </w:tc>
        <w:tc>
          <w:tcPr>
            <w:tcW w:w="4238" w:type="dxa"/>
            <w:tcBorders>
              <w:top w:val="single" w:sz="8" w:space="0" w:color="000000"/>
              <w:left w:val="single" w:sz="8" w:space="0" w:color="000000"/>
              <w:bottom w:val="single" w:sz="8" w:space="0" w:color="000000"/>
              <w:right w:val="single" w:sz="8" w:space="0" w:color="000000"/>
            </w:tcBorders>
            <w:vAlign w:val="center"/>
          </w:tcPr>
          <w:p w14:paraId="5D147DB5" w14:textId="77777777" w:rsidR="00233AE2" w:rsidRPr="00233AE2" w:rsidRDefault="00233AE2" w:rsidP="00233AE2">
            <w:pPr>
              <w:suppressAutoHyphens w:val="0"/>
              <w:spacing w:before="19" w:line="256" w:lineRule="auto"/>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пифа</w:t>
            </w:r>
            <w:r w:rsidRPr="00233AE2">
              <w:rPr>
                <w:rFonts w:ascii="Times New Roman" w:hAnsi="Times New Roman" w:cs="Times New Roman"/>
                <w:spacing w:val="-1"/>
                <w:sz w:val="16"/>
                <w:szCs w:val="16"/>
                <w:lang w:val="ru-RU" w:eastAsia="en-US"/>
              </w:rPr>
              <w:t>нь</w:t>
            </w:r>
            <w:r w:rsidRPr="00233AE2">
              <w:rPr>
                <w:rFonts w:ascii="Times New Roman" w:hAnsi="Times New Roman" w:cs="Times New Roman"/>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ликово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ому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4"/>
                <w:sz w:val="16"/>
                <w:szCs w:val="16"/>
                <w:lang w:val="ru-RU" w:eastAsia="en-US"/>
              </w:rPr>
              <w:t>М</w:t>
            </w:r>
            <w:r w:rsidRPr="00233AE2">
              <w:rPr>
                <w:rFonts w:ascii="Times New Roman" w:hAnsi="Times New Roman" w:cs="Times New Roman"/>
                <w:sz w:val="16"/>
                <w:szCs w:val="16"/>
                <w:lang w:val="ru-RU" w:eastAsia="en-US"/>
              </w:rPr>
              <w:t>ило</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лавщи</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p>
        </w:tc>
        <w:tc>
          <w:tcPr>
            <w:tcW w:w="5693" w:type="dxa"/>
            <w:tcBorders>
              <w:top w:val="single" w:sz="8" w:space="0" w:color="000000"/>
              <w:left w:val="single" w:sz="8" w:space="0" w:color="000000"/>
              <w:bottom w:val="single" w:sz="8" w:space="0" w:color="000000"/>
              <w:right w:val="single" w:sz="8" w:space="0" w:color="000000"/>
            </w:tcBorders>
            <w:vAlign w:val="center"/>
          </w:tcPr>
          <w:p w14:paraId="76277A7E" w14:textId="77777777" w:rsidR="00233AE2" w:rsidRPr="00233AE2" w:rsidRDefault="00233AE2" w:rsidP="00233AE2">
            <w:pPr>
              <w:suppressAutoHyphens w:val="0"/>
              <w:spacing w:line="130" w:lineRule="exact"/>
              <w:jc w:val="center"/>
              <w:rPr>
                <w:rFonts w:ascii="Times New Roman" w:hAnsi="Times New Roman" w:cs="Times New Roman"/>
                <w:sz w:val="16"/>
                <w:szCs w:val="16"/>
                <w:lang w:val="ru-RU" w:eastAsia="en-US"/>
              </w:rPr>
            </w:pPr>
          </w:p>
          <w:p w14:paraId="639329A2"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pacing w:val="-2"/>
                <w:sz w:val="16"/>
                <w:szCs w:val="16"/>
                <w:lang w:eastAsia="en-US"/>
              </w:rPr>
              <w:t>Ту</w:t>
            </w:r>
            <w:r w:rsidRPr="00233AE2">
              <w:rPr>
                <w:rFonts w:ascii="Times New Roman" w:hAnsi="Times New Roman" w:cs="Times New Roman"/>
                <w:sz w:val="16"/>
                <w:szCs w:val="16"/>
                <w:lang w:eastAsia="en-US"/>
              </w:rPr>
              <w:t>л</w:t>
            </w:r>
            <w:r w:rsidRPr="00233AE2">
              <w:rPr>
                <w:rFonts w:ascii="Times New Roman" w:hAnsi="Times New Roman" w:cs="Times New Roman"/>
                <w:spacing w:val="-1"/>
                <w:sz w:val="16"/>
                <w:szCs w:val="16"/>
                <w:lang w:eastAsia="en-US"/>
              </w:rPr>
              <w:t>ь</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кая</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обла</w:t>
            </w:r>
            <w:r w:rsidRPr="00233AE2">
              <w:rPr>
                <w:rFonts w:ascii="Times New Roman" w:hAnsi="Times New Roman" w:cs="Times New Roman"/>
                <w:spacing w:val="1"/>
                <w:sz w:val="16"/>
                <w:szCs w:val="16"/>
                <w:lang w:eastAsia="en-US"/>
              </w:rPr>
              <w:t>с</w:t>
            </w:r>
            <w:r w:rsidRPr="00233AE2">
              <w:rPr>
                <w:rFonts w:ascii="Times New Roman" w:hAnsi="Times New Roman" w:cs="Times New Roman"/>
                <w:spacing w:val="-1"/>
                <w:sz w:val="16"/>
                <w:szCs w:val="16"/>
                <w:lang w:eastAsia="en-US"/>
              </w:rPr>
              <w:t>ть</w:t>
            </w:r>
            <w:r w:rsidRPr="00233AE2">
              <w:rPr>
                <w:rFonts w:ascii="Times New Roman" w:hAnsi="Times New Roman" w:cs="Times New Roman"/>
                <w:sz w:val="16"/>
                <w:szCs w:val="16"/>
                <w:lang w:eastAsia="en-US"/>
              </w:rPr>
              <w:t>, Кимов</w:t>
            </w:r>
            <w:r w:rsidRPr="00233AE2">
              <w:rPr>
                <w:rFonts w:ascii="Times New Roman" w:hAnsi="Times New Roman" w:cs="Times New Roman"/>
                <w:spacing w:val="1"/>
                <w:sz w:val="16"/>
                <w:szCs w:val="16"/>
                <w:lang w:eastAsia="en-US"/>
              </w:rPr>
              <w:t>с</w:t>
            </w:r>
            <w:r w:rsidRPr="00233AE2">
              <w:rPr>
                <w:rFonts w:ascii="Times New Roman" w:hAnsi="Times New Roman" w:cs="Times New Roman"/>
                <w:sz w:val="16"/>
                <w:szCs w:val="16"/>
                <w:lang w:eastAsia="en-US"/>
              </w:rPr>
              <w:t>кий район</w:t>
            </w:r>
          </w:p>
        </w:tc>
        <w:tc>
          <w:tcPr>
            <w:tcW w:w="994" w:type="dxa"/>
            <w:tcBorders>
              <w:top w:val="single" w:sz="8" w:space="0" w:color="000000"/>
              <w:left w:val="single" w:sz="8" w:space="0" w:color="000000"/>
              <w:bottom w:val="single" w:sz="8" w:space="0" w:color="000000"/>
              <w:right w:val="single" w:sz="8" w:space="0" w:color="000000"/>
            </w:tcBorders>
            <w:vAlign w:val="center"/>
          </w:tcPr>
          <w:p w14:paraId="1FB1216B" w14:textId="77777777" w:rsidR="00233AE2" w:rsidRPr="00233AE2" w:rsidRDefault="00233AE2" w:rsidP="00233AE2">
            <w:pPr>
              <w:suppressAutoHyphens w:val="0"/>
              <w:spacing w:line="130" w:lineRule="exact"/>
              <w:jc w:val="center"/>
              <w:rPr>
                <w:rFonts w:ascii="Times New Roman" w:hAnsi="Times New Roman" w:cs="Times New Roman"/>
                <w:sz w:val="16"/>
                <w:szCs w:val="16"/>
                <w:lang w:eastAsia="en-US"/>
              </w:rPr>
            </w:pPr>
          </w:p>
          <w:p w14:paraId="695BB91F"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4,300</w:t>
            </w:r>
          </w:p>
        </w:tc>
        <w:tc>
          <w:tcPr>
            <w:tcW w:w="1056" w:type="dxa"/>
            <w:tcBorders>
              <w:top w:val="single" w:sz="8" w:space="0" w:color="000000"/>
              <w:left w:val="single" w:sz="8" w:space="0" w:color="000000"/>
              <w:bottom w:val="single" w:sz="8" w:space="0" w:color="000000"/>
              <w:right w:val="single" w:sz="8" w:space="0" w:color="000000"/>
            </w:tcBorders>
            <w:vAlign w:val="center"/>
          </w:tcPr>
          <w:p w14:paraId="7ED9BD63" w14:textId="77777777" w:rsidR="00233AE2" w:rsidRPr="00233AE2" w:rsidRDefault="00233AE2" w:rsidP="00233AE2">
            <w:pPr>
              <w:suppressAutoHyphens w:val="0"/>
              <w:spacing w:line="130" w:lineRule="exact"/>
              <w:jc w:val="center"/>
              <w:rPr>
                <w:rFonts w:ascii="Times New Roman" w:hAnsi="Times New Roman" w:cs="Times New Roman"/>
                <w:sz w:val="16"/>
                <w:szCs w:val="16"/>
                <w:lang w:eastAsia="en-US"/>
              </w:rPr>
            </w:pPr>
          </w:p>
          <w:p w14:paraId="02438B16"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4,300</w:t>
            </w:r>
          </w:p>
        </w:tc>
      </w:tr>
      <w:tr w:rsidR="00233AE2" w:rsidRPr="00233AE2" w14:paraId="2DA677BC" w14:textId="77777777" w:rsidTr="00233AE2">
        <w:trPr>
          <w:trHeight w:hRule="exact" w:val="696"/>
          <w:jc w:val="center"/>
        </w:trPr>
        <w:tc>
          <w:tcPr>
            <w:tcW w:w="458" w:type="dxa"/>
            <w:tcBorders>
              <w:top w:val="single" w:sz="8" w:space="0" w:color="000000"/>
              <w:left w:val="single" w:sz="8" w:space="0" w:color="000000"/>
              <w:bottom w:val="single" w:sz="4" w:space="0" w:color="auto"/>
              <w:right w:val="single" w:sz="8" w:space="0" w:color="000000"/>
            </w:tcBorders>
            <w:vAlign w:val="center"/>
          </w:tcPr>
          <w:p w14:paraId="278CA8FF" w14:textId="77777777" w:rsidR="00233AE2" w:rsidRPr="00233AE2" w:rsidRDefault="00233AE2" w:rsidP="00233AE2">
            <w:pPr>
              <w:suppressAutoHyphens w:val="0"/>
              <w:spacing w:before="11" w:line="220" w:lineRule="exact"/>
              <w:jc w:val="center"/>
              <w:rPr>
                <w:rFonts w:ascii="Times New Roman" w:hAnsi="Times New Roman" w:cs="Times New Roman"/>
                <w:sz w:val="16"/>
                <w:szCs w:val="16"/>
                <w:lang w:eastAsia="en-US"/>
              </w:rPr>
            </w:pPr>
          </w:p>
          <w:p w14:paraId="5A3C0A8A"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200</w:t>
            </w:r>
          </w:p>
        </w:tc>
        <w:tc>
          <w:tcPr>
            <w:tcW w:w="1673" w:type="dxa"/>
            <w:tcBorders>
              <w:top w:val="single" w:sz="8" w:space="0" w:color="000000"/>
              <w:left w:val="single" w:sz="8" w:space="0" w:color="000000"/>
              <w:bottom w:val="single" w:sz="4" w:space="0" w:color="auto"/>
              <w:right w:val="single" w:sz="8" w:space="0" w:color="000000"/>
            </w:tcBorders>
            <w:vAlign w:val="center"/>
          </w:tcPr>
          <w:p w14:paraId="4C6D2A0C" w14:textId="77777777" w:rsidR="00233AE2" w:rsidRPr="00233AE2" w:rsidRDefault="00233AE2" w:rsidP="00233AE2">
            <w:pPr>
              <w:suppressAutoHyphens w:val="0"/>
              <w:spacing w:before="11" w:line="220" w:lineRule="exact"/>
              <w:jc w:val="center"/>
              <w:rPr>
                <w:rFonts w:ascii="Times New Roman" w:hAnsi="Times New Roman" w:cs="Times New Roman"/>
                <w:sz w:val="16"/>
                <w:szCs w:val="16"/>
                <w:lang w:eastAsia="en-US"/>
              </w:rPr>
            </w:pPr>
          </w:p>
          <w:p w14:paraId="12F2E701"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70</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pacing w:val="-1"/>
                <w:sz w:val="16"/>
                <w:szCs w:val="16"/>
                <w:lang w:eastAsia="en-US"/>
              </w:rPr>
              <w:t>О</w:t>
            </w:r>
            <w:r w:rsidRPr="00233AE2">
              <w:rPr>
                <w:rFonts w:ascii="Times New Roman" w:hAnsi="Times New Roman" w:cs="Times New Roman"/>
                <w:sz w:val="16"/>
                <w:szCs w:val="16"/>
                <w:lang w:eastAsia="en-US"/>
              </w:rPr>
              <w:t xml:space="preserve">П </w:t>
            </w:r>
            <w:r w:rsidRPr="00233AE2">
              <w:rPr>
                <w:rFonts w:ascii="Times New Roman" w:hAnsi="Times New Roman" w:cs="Times New Roman"/>
                <w:spacing w:val="-1"/>
                <w:sz w:val="16"/>
                <w:szCs w:val="16"/>
                <w:lang w:eastAsia="en-US"/>
              </w:rPr>
              <w:t>Р</w:t>
            </w:r>
            <w:r w:rsidRPr="00233AE2">
              <w:rPr>
                <w:rFonts w:ascii="Times New Roman" w:hAnsi="Times New Roman" w:cs="Times New Roman"/>
                <w:sz w:val="16"/>
                <w:szCs w:val="16"/>
                <w:lang w:eastAsia="en-US"/>
              </w:rPr>
              <w:t>З</w:t>
            </w:r>
            <w:r w:rsidRPr="00233AE2">
              <w:rPr>
                <w:rFonts w:ascii="Times New Roman" w:hAnsi="Times New Roman" w:cs="Times New Roman"/>
                <w:spacing w:val="-1"/>
                <w:sz w:val="16"/>
                <w:szCs w:val="16"/>
                <w:lang w:eastAsia="en-US"/>
              </w:rPr>
              <w:t xml:space="preserve"> </w:t>
            </w:r>
            <w:r w:rsidRPr="00233AE2">
              <w:rPr>
                <w:rFonts w:ascii="Times New Roman" w:hAnsi="Times New Roman" w:cs="Times New Roman"/>
                <w:sz w:val="16"/>
                <w:szCs w:val="16"/>
                <w:lang w:eastAsia="en-US"/>
              </w:rPr>
              <w:t>70К-201</w:t>
            </w:r>
          </w:p>
        </w:tc>
        <w:tc>
          <w:tcPr>
            <w:tcW w:w="4238" w:type="dxa"/>
            <w:tcBorders>
              <w:top w:val="single" w:sz="8" w:space="0" w:color="000000"/>
              <w:left w:val="single" w:sz="8" w:space="0" w:color="000000"/>
              <w:bottom w:val="single" w:sz="4" w:space="0" w:color="auto"/>
              <w:right w:val="single" w:sz="8" w:space="0" w:color="000000"/>
            </w:tcBorders>
            <w:vAlign w:val="center"/>
          </w:tcPr>
          <w:p w14:paraId="0B94C046" w14:textId="77777777" w:rsidR="00233AE2" w:rsidRPr="00233AE2" w:rsidRDefault="00233AE2" w:rsidP="00233AE2">
            <w:pPr>
              <w:suppressAutoHyphens w:val="0"/>
              <w:spacing w:before="1" w:line="120" w:lineRule="exact"/>
              <w:jc w:val="center"/>
              <w:rPr>
                <w:rFonts w:ascii="Times New Roman" w:hAnsi="Times New Roman" w:cs="Times New Roman"/>
                <w:sz w:val="16"/>
                <w:szCs w:val="16"/>
                <w:lang w:val="ru-RU" w:eastAsia="en-US"/>
              </w:rPr>
            </w:pPr>
          </w:p>
          <w:p w14:paraId="64A0E5AA" w14:textId="77777777" w:rsidR="00233AE2" w:rsidRPr="00233AE2" w:rsidRDefault="00233AE2" w:rsidP="00233AE2">
            <w:pPr>
              <w:suppressAutoHyphens w:val="0"/>
              <w:spacing w:line="256" w:lineRule="auto"/>
              <w:ind w:right="44"/>
              <w:jc w:val="center"/>
              <w:rPr>
                <w:rFonts w:ascii="Times New Roman" w:hAnsi="Times New Roman" w:cs="Times New Roman"/>
                <w:sz w:val="16"/>
                <w:szCs w:val="16"/>
                <w:lang w:val="ru-RU" w:eastAsia="en-US"/>
              </w:rPr>
            </w:pPr>
            <w:r w:rsidRPr="00233AE2">
              <w:rPr>
                <w:rFonts w:ascii="Times New Roman" w:hAnsi="Times New Roman" w:cs="Times New Roman"/>
                <w:sz w:val="16"/>
                <w:szCs w:val="16"/>
                <w:lang w:val="ru-RU" w:eastAsia="en-US"/>
              </w:rPr>
              <w:t>"Кимов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пифа</w:t>
            </w:r>
            <w:r w:rsidRPr="00233AE2">
              <w:rPr>
                <w:rFonts w:ascii="Times New Roman" w:hAnsi="Times New Roman" w:cs="Times New Roman"/>
                <w:spacing w:val="-1"/>
                <w:sz w:val="16"/>
                <w:szCs w:val="16"/>
                <w:lang w:val="ru-RU" w:eastAsia="en-US"/>
              </w:rPr>
              <w:t>нь</w:t>
            </w:r>
            <w:r w:rsidRPr="00233AE2">
              <w:rPr>
                <w:rFonts w:ascii="Times New Roman" w:hAnsi="Times New Roman" w:cs="Times New Roman"/>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ликово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ому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4"/>
                <w:sz w:val="16"/>
                <w:szCs w:val="16"/>
                <w:lang w:val="ru-RU" w:eastAsia="en-US"/>
              </w:rPr>
              <w:t>М</w:t>
            </w:r>
            <w:r w:rsidRPr="00233AE2">
              <w:rPr>
                <w:rFonts w:ascii="Times New Roman" w:hAnsi="Times New Roman" w:cs="Times New Roman"/>
                <w:sz w:val="16"/>
                <w:szCs w:val="16"/>
                <w:lang w:val="ru-RU" w:eastAsia="en-US"/>
              </w:rPr>
              <w:t>о</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ырщи</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p>
        </w:tc>
        <w:tc>
          <w:tcPr>
            <w:tcW w:w="5693" w:type="dxa"/>
            <w:tcBorders>
              <w:top w:val="single" w:sz="8" w:space="0" w:color="000000"/>
              <w:left w:val="single" w:sz="8" w:space="0" w:color="000000"/>
              <w:bottom w:val="single" w:sz="4" w:space="0" w:color="auto"/>
              <w:right w:val="single" w:sz="8" w:space="0" w:color="000000"/>
            </w:tcBorders>
            <w:vAlign w:val="center"/>
          </w:tcPr>
          <w:p w14:paraId="0B97995B" w14:textId="77777777" w:rsidR="00233AE2" w:rsidRPr="00233AE2" w:rsidRDefault="00233AE2" w:rsidP="00233AE2">
            <w:pPr>
              <w:suppressAutoHyphens w:val="0"/>
              <w:spacing w:before="7" w:line="257" w:lineRule="auto"/>
              <w:ind w:right="570"/>
              <w:jc w:val="center"/>
              <w:rPr>
                <w:rFonts w:ascii="Times New Roman" w:hAnsi="Times New Roman" w:cs="Times New Roman"/>
                <w:sz w:val="16"/>
                <w:szCs w:val="16"/>
                <w:lang w:val="ru-RU" w:eastAsia="en-US"/>
              </w:rPr>
            </w:pPr>
            <w:r w:rsidRPr="00233AE2">
              <w:rPr>
                <w:rFonts w:ascii="Times New Roman" w:hAnsi="Times New Roman" w:cs="Times New Roman"/>
                <w:spacing w:val="-2"/>
                <w:sz w:val="16"/>
                <w:szCs w:val="16"/>
                <w:lang w:val="ru-RU" w:eastAsia="en-US"/>
              </w:rPr>
              <w:t>Ту</w:t>
            </w:r>
            <w:r w:rsidRPr="00233AE2">
              <w:rPr>
                <w:rFonts w:ascii="Times New Roman" w:hAnsi="Times New Roman" w:cs="Times New Roman"/>
                <w:sz w:val="16"/>
                <w:szCs w:val="16"/>
                <w:lang w:val="ru-RU" w:eastAsia="en-US"/>
              </w:rPr>
              <w:t>л</w:t>
            </w:r>
            <w:r w:rsidRPr="00233AE2">
              <w:rPr>
                <w:rFonts w:ascii="Times New Roman" w:hAnsi="Times New Roman" w:cs="Times New Roman"/>
                <w:spacing w:val="-1"/>
                <w:sz w:val="16"/>
                <w:szCs w:val="16"/>
                <w:lang w:val="ru-RU" w:eastAsia="en-US"/>
              </w:rPr>
              <w:t>ь</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кая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обла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ть</w:t>
            </w:r>
            <w:r w:rsidRPr="00233AE2">
              <w:rPr>
                <w:rFonts w:ascii="Times New Roman" w:hAnsi="Times New Roman" w:cs="Times New Roman"/>
                <w:sz w:val="16"/>
                <w:szCs w:val="16"/>
                <w:lang w:val="ru-RU" w:eastAsia="en-US"/>
              </w:rPr>
              <w:t>, 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кий райо</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 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омобил</w:t>
            </w:r>
            <w:r w:rsidRPr="00233AE2">
              <w:rPr>
                <w:rFonts w:ascii="Times New Roman" w:hAnsi="Times New Roman" w:cs="Times New Roman"/>
                <w:spacing w:val="-1"/>
                <w:sz w:val="16"/>
                <w:szCs w:val="16"/>
                <w:lang w:val="ru-RU" w:eastAsia="en-US"/>
              </w:rPr>
              <w:t>ьн</w:t>
            </w:r>
            <w:r w:rsidRPr="00233AE2">
              <w:rPr>
                <w:rFonts w:ascii="Times New Roman" w:hAnsi="Times New Roman" w:cs="Times New Roman"/>
                <w:sz w:val="16"/>
                <w:szCs w:val="16"/>
                <w:lang w:val="ru-RU" w:eastAsia="en-US"/>
              </w:rPr>
              <w:t>ая</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доро</w:t>
            </w:r>
            <w:r w:rsidRPr="00233AE2">
              <w:rPr>
                <w:rFonts w:ascii="Times New Roman" w:hAnsi="Times New Roman" w:cs="Times New Roman"/>
                <w:spacing w:val="-1"/>
                <w:sz w:val="16"/>
                <w:szCs w:val="16"/>
                <w:lang w:val="ru-RU" w:eastAsia="en-US"/>
              </w:rPr>
              <w:t>г</w:t>
            </w:r>
            <w:r w:rsidRPr="00233AE2">
              <w:rPr>
                <w:rFonts w:ascii="Times New Roman" w:hAnsi="Times New Roman" w:cs="Times New Roman"/>
                <w:sz w:val="16"/>
                <w:szCs w:val="16"/>
                <w:lang w:val="ru-RU" w:eastAsia="en-US"/>
              </w:rPr>
              <w:t>а Кимов</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Е</w:t>
            </w:r>
            <w:r w:rsidRPr="00233AE2">
              <w:rPr>
                <w:rFonts w:ascii="Times New Roman" w:hAnsi="Times New Roman" w:cs="Times New Roman"/>
                <w:sz w:val="16"/>
                <w:szCs w:val="16"/>
                <w:lang w:val="ru-RU" w:eastAsia="en-US"/>
              </w:rPr>
              <w:t>пифа</w:t>
            </w:r>
            <w:r w:rsidRPr="00233AE2">
              <w:rPr>
                <w:rFonts w:ascii="Times New Roman" w:hAnsi="Times New Roman" w:cs="Times New Roman"/>
                <w:spacing w:val="-1"/>
                <w:sz w:val="16"/>
                <w:szCs w:val="16"/>
                <w:lang w:val="ru-RU" w:eastAsia="en-US"/>
              </w:rPr>
              <w:t>нь</w:t>
            </w:r>
            <w:r w:rsidRPr="00233AE2">
              <w:rPr>
                <w:rFonts w:ascii="Times New Roman" w:hAnsi="Times New Roman" w:cs="Times New Roman"/>
                <w:sz w:val="16"/>
                <w:szCs w:val="16"/>
                <w:lang w:val="ru-RU" w:eastAsia="en-US"/>
              </w:rPr>
              <w:t>-К</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z w:val="16"/>
                <w:szCs w:val="16"/>
                <w:lang w:val="ru-RU" w:eastAsia="en-US"/>
              </w:rPr>
              <w:t>ликово</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поле-Кре</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ы-ав</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оподъе</w:t>
            </w:r>
            <w:r w:rsidRPr="00233AE2">
              <w:rPr>
                <w:rFonts w:ascii="Times New Roman" w:hAnsi="Times New Roman" w:cs="Times New Roman"/>
                <w:spacing w:val="-1"/>
                <w:sz w:val="16"/>
                <w:szCs w:val="16"/>
                <w:lang w:val="ru-RU" w:eastAsia="en-US"/>
              </w:rPr>
              <w:t>з</w:t>
            </w:r>
            <w:r w:rsidRPr="00233AE2">
              <w:rPr>
                <w:rFonts w:ascii="Times New Roman" w:hAnsi="Times New Roman" w:cs="Times New Roman"/>
                <w:sz w:val="16"/>
                <w:szCs w:val="16"/>
                <w:lang w:val="ru-RU" w:eastAsia="en-US"/>
              </w:rPr>
              <w:t>д</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 xml:space="preserve">к </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z w:val="16"/>
                <w:szCs w:val="16"/>
                <w:lang w:val="ru-RU" w:eastAsia="en-US"/>
              </w:rPr>
              <w:t>еле</w:t>
            </w:r>
            <w:r w:rsidRPr="00233AE2">
              <w:rPr>
                <w:rFonts w:ascii="Times New Roman" w:hAnsi="Times New Roman" w:cs="Times New Roman"/>
                <w:spacing w:val="-1"/>
                <w:sz w:val="16"/>
                <w:szCs w:val="16"/>
                <w:lang w:val="ru-RU" w:eastAsia="en-US"/>
              </w:rPr>
              <w:t>нн</w:t>
            </w:r>
            <w:r w:rsidRPr="00233AE2">
              <w:rPr>
                <w:rFonts w:ascii="Times New Roman" w:hAnsi="Times New Roman" w:cs="Times New Roman"/>
                <w:sz w:val="16"/>
                <w:szCs w:val="16"/>
                <w:lang w:val="ru-RU" w:eastAsia="en-US"/>
              </w:rPr>
              <w:t>ому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z w:val="16"/>
                <w:szCs w:val="16"/>
                <w:lang w:val="ru-RU" w:eastAsia="en-US"/>
              </w:rPr>
              <w:t>п</w:t>
            </w:r>
            <w:r w:rsidRPr="00233AE2">
              <w:rPr>
                <w:rFonts w:ascii="Times New Roman" w:hAnsi="Times New Roman" w:cs="Times New Roman"/>
                <w:spacing w:val="-2"/>
                <w:sz w:val="16"/>
                <w:szCs w:val="16"/>
                <w:lang w:val="ru-RU" w:eastAsia="en-US"/>
              </w:rPr>
              <w:t>у</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к</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у</w:t>
            </w:r>
            <w:r w:rsidRPr="00233AE2">
              <w:rPr>
                <w:rFonts w:ascii="Times New Roman" w:hAnsi="Times New Roman" w:cs="Times New Roman"/>
                <w:spacing w:val="-1"/>
                <w:sz w:val="16"/>
                <w:szCs w:val="16"/>
                <w:lang w:val="ru-RU" w:eastAsia="en-US"/>
              </w:rPr>
              <w:t xml:space="preserve"> </w:t>
            </w:r>
            <w:r w:rsidRPr="00233AE2">
              <w:rPr>
                <w:rFonts w:ascii="Times New Roman" w:hAnsi="Times New Roman" w:cs="Times New Roman"/>
                <w:spacing w:val="-4"/>
                <w:sz w:val="16"/>
                <w:szCs w:val="16"/>
                <w:lang w:val="ru-RU" w:eastAsia="en-US"/>
              </w:rPr>
              <w:t>М</w:t>
            </w:r>
            <w:r w:rsidRPr="00233AE2">
              <w:rPr>
                <w:rFonts w:ascii="Times New Roman" w:hAnsi="Times New Roman" w:cs="Times New Roman"/>
                <w:sz w:val="16"/>
                <w:szCs w:val="16"/>
                <w:lang w:val="ru-RU" w:eastAsia="en-US"/>
              </w:rPr>
              <w:t>о</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r w:rsidRPr="00233AE2">
              <w:rPr>
                <w:rFonts w:ascii="Times New Roman" w:hAnsi="Times New Roman" w:cs="Times New Roman"/>
                <w:spacing w:val="1"/>
                <w:sz w:val="16"/>
                <w:szCs w:val="16"/>
                <w:lang w:val="ru-RU" w:eastAsia="en-US"/>
              </w:rPr>
              <w:t>с</w:t>
            </w:r>
            <w:r w:rsidRPr="00233AE2">
              <w:rPr>
                <w:rFonts w:ascii="Times New Roman" w:hAnsi="Times New Roman" w:cs="Times New Roman"/>
                <w:spacing w:val="-1"/>
                <w:sz w:val="16"/>
                <w:szCs w:val="16"/>
                <w:lang w:val="ru-RU" w:eastAsia="en-US"/>
              </w:rPr>
              <w:t>т</w:t>
            </w:r>
            <w:r w:rsidRPr="00233AE2">
              <w:rPr>
                <w:rFonts w:ascii="Times New Roman" w:hAnsi="Times New Roman" w:cs="Times New Roman"/>
                <w:sz w:val="16"/>
                <w:szCs w:val="16"/>
                <w:lang w:val="ru-RU" w:eastAsia="en-US"/>
              </w:rPr>
              <w:t>ырщи</w:t>
            </w:r>
            <w:r w:rsidRPr="00233AE2">
              <w:rPr>
                <w:rFonts w:ascii="Times New Roman" w:hAnsi="Times New Roman" w:cs="Times New Roman"/>
                <w:spacing w:val="-1"/>
                <w:sz w:val="16"/>
                <w:szCs w:val="16"/>
                <w:lang w:val="ru-RU" w:eastAsia="en-US"/>
              </w:rPr>
              <w:t>н</w:t>
            </w:r>
            <w:r w:rsidRPr="00233AE2">
              <w:rPr>
                <w:rFonts w:ascii="Times New Roman" w:hAnsi="Times New Roman" w:cs="Times New Roman"/>
                <w:sz w:val="16"/>
                <w:szCs w:val="16"/>
                <w:lang w:val="ru-RU" w:eastAsia="en-US"/>
              </w:rPr>
              <w:t>а</w:t>
            </w:r>
          </w:p>
        </w:tc>
        <w:tc>
          <w:tcPr>
            <w:tcW w:w="994" w:type="dxa"/>
            <w:tcBorders>
              <w:top w:val="single" w:sz="8" w:space="0" w:color="000000"/>
              <w:left w:val="single" w:sz="8" w:space="0" w:color="000000"/>
              <w:bottom w:val="single" w:sz="4" w:space="0" w:color="auto"/>
              <w:right w:val="single" w:sz="8" w:space="0" w:color="000000"/>
            </w:tcBorders>
            <w:vAlign w:val="center"/>
          </w:tcPr>
          <w:p w14:paraId="51E2EF6E" w14:textId="77777777" w:rsidR="00233AE2" w:rsidRPr="00233AE2" w:rsidRDefault="00233AE2" w:rsidP="00233AE2">
            <w:pPr>
              <w:suppressAutoHyphens w:val="0"/>
              <w:spacing w:before="11" w:line="220" w:lineRule="exact"/>
              <w:jc w:val="center"/>
              <w:rPr>
                <w:rFonts w:ascii="Times New Roman" w:hAnsi="Times New Roman" w:cs="Times New Roman"/>
                <w:sz w:val="16"/>
                <w:szCs w:val="16"/>
                <w:lang w:val="ru-RU" w:eastAsia="en-US"/>
              </w:rPr>
            </w:pPr>
          </w:p>
          <w:p w14:paraId="0A0831B8"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4,679</w:t>
            </w:r>
          </w:p>
        </w:tc>
        <w:tc>
          <w:tcPr>
            <w:tcW w:w="1056" w:type="dxa"/>
            <w:tcBorders>
              <w:top w:val="single" w:sz="8" w:space="0" w:color="000000"/>
              <w:left w:val="single" w:sz="8" w:space="0" w:color="000000"/>
              <w:bottom w:val="single" w:sz="4" w:space="0" w:color="auto"/>
              <w:right w:val="single" w:sz="8" w:space="0" w:color="000000"/>
            </w:tcBorders>
            <w:vAlign w:val="center"/>
          </w:tcPr>
          <w:p w14:paraId="776822C0" w14:textId="77777777" w:rsidR="00233AE2" w:rsidRPr="00233AE2" w:rsidRDefault="00233AE2" w:rsidP="00233AE2">
            <w:pPr>
              <w:suppressAutoHyphens w:val="0"/>
              <w:spacing w:before="11" w:line="220" w:lineRule="exact"/>
              <w:jc w:val="center"/>
              <w:rPr>
                <w:rFonts w:ascii="Times New Roman" w:hAnsi="Times New Roman" w:cs="Times New Roman"/>
                <w:sz w:val="16"/>
                <w:szCs w:val="16"/>
                <w:lang w:eastAsia="en-US"/>
              </w:rPr>
            </w:pPr>
          </w:p>
          <w:p w14:paraId="710A27D1" w14:textId="77777777" w:rsidR="00233AE2" w:rsidRPr="00233AE2" w:rsidRDefault="00233AE2" w:rsidP="00233AE2">
            <w:pPr>
              <w:suppressAutoHyphens w:val="0"/>
              <w:jc w:val="center"/>
              <w:rPr>
                <w:rFonts w:ascii="Times New Roman" w:hAnsi="Times New Roman" w:cs="Times New Roman"/>
                <w:sz w:val="16"/>
                <w:szCs w:val="16"/>
                <w:lang w:eastAsia="en-US"/>
              </w:rPr>
            </w:pPr>
            <w:r w:rsidRPr="00233AE2">
              <w:rPr>
                <w:rFonts w:ascii="Times New Roman" w:hAnsi="Times New Roman" w:cs="Times New Roman"/>
                <w:sz w:val="16"/>
                <w:szCs w:val="16"/>
                <w:lang w:eastAsia="en-US"/>
              </w:rPr>
              <w:t>4,679</w:t>
            </w:r>
          </w:p>
        </w:tc>
      </w:tr>
      <w:tr w:rsidR="00233AE2" w:rsidRPr="00A951E3" w14:paraId="4A4E2944" w14:textId="77777777" w:rsidTr="00233AE2">
        <w:tblPrEx>
          <w:jc w:val="left"/>
          <w:tblLook w:val="04A0" w:firstRow="1" w:lastRow="0" w:firstColumn="1" w:lastColumn="0" w:noHBand="0" w:noVBand="1"/>
        </w:tblPrEx>
        <w:trPr>
          <w:trHeight w:hRule="exact" w:val="790"/>
        </w:trPr>
        <w:tc>
          <w:tcPr>
            <w:tcW w:w="458" w:type="dxa"/>
            <w:tcBorders>
              <w:top w:val="single" w:sz="4" w:space="0" w:color="auto"/>
              <w:left w:val="single" w:sz="4" w:space="0" w:color="auto"/>
              <w:bottom w:val="single" w:sz="4" w:space="0" w:color="auto"/>
              <w:right w:val="single" w:sz="4" w:space="0" w:color="auto"/>
            </w:tcBorders>
          </w:tcPr>
          <w:p w14:paraId="664C360B" w14:textId="77777777" w:rsidR="00233AE2" w:rsidRPr="00A951E3" w:rsidRDefault="00233AE2" w:rsidP="00233AE2">
            <w:pPr>
              <w:suppressAutoHyphens w:val="0"/>
              <w:spacing w:before="9" w:line="140" w:lineRule="exact"/>
              <w:jc w:val="center"/>
              <w:rPr>
                <w:rFonts w:ascii="Times New Roman" w:hAnsi="Times New Roman" w:cs="Times New Roman"/>
                <w:sz w:val="16"/>
                <w:szCs w:val="16"/>
                <w:lang w:eastAsia="en-US"/>
              </w:rPr>
            </w:pPr>
          </w:p>
          <w:p w14:paraId="14C24088"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201</w:t>
            </w:r>
          </w:p>
        </w:tc>
        <w:tc>
          <w:tcPr>
            <w:tcW w:w="1673" w:type="dxa"/>
            <w:tcBorders>
              <w:top w:val="single" w:sz="4" w:space="0" w:color="auto"/>
              <w:left w:val="single" w:sz="4" w:space="0" w:color="auto"/>
              <w:bottom w:val="single" w:sz="4" w:space="0" w:color="auto"/>
              <w:right w:val="single" w:sz="4" w:space="0" w:color="auto"/>
            </w:tcBorders>
          </w:tcPr>
          <w:p w14:paraId="7B325088" w14:textId="77777777" w:rsidR="00233AE2" w:rsidRPr="00A951E3" w:rsidRDefault="00233AE2" w:rsidP="00233AE2">
            <w:pPr>
              <w:suppressAutoHyphens w:val="0"/>
              <w:spacing w:before="9" w:line="140" w:lineRule="exact"/>
              <w:jc w:val="center"/>
              <w:rPr>
                <w:rFonts w:ascii="Times New Roman" w:hAnsi="Times New Roman" w:cs="Times New Roman"/>
                <w:sz w:val="16"/>
                <w:szCs w:val="16"/>
                <w:lang w:eastAsia="en-US"/>
              </w:rPr>
            </w:pPr>
          </w:p>
          <w:p w14:paraId="54487B46"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70К-202</w:t>
            </w:r>
          </w:p>
        </w:tc>
        <w:tc>
          <w:tcPr>
            <w:tcW w:w="4238" w:type="dxa"/>
            <w:tcBorders>
              <w:top w:val="single" w:sz="4" w:space="0" w:color="auto"/>
              <w:left w:val="single" w:sz="4" w:space="0" w:color="auto"/>
              <w:bottom w:val="single" w:sz="4" w:space="0" w:color="auto"/>
              <w:right w:val="single" w:sz="4" w:space="0" w:color="auto"/>
            </w:tcBorders>
          </w:tcPr>
          <w:p w14:paraId="7BAE0EA8" w14:textId="77777777" w:rsidR="00233AE2" w:rsidRPr="00A951E3" w:rsidRDefault="00233AE2" w:rsidP="00233AE2">
            <w:pPr>
              <w:suppressAutoHyphens w:val="0"/>
              <w:spacing w:before="39"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овол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вов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 xml:space="preserve">у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парки</w:t>
            </w:r>
          </w:p>
        </w:tc>
        <w:tc>
          <w:tcPr>
            <w:tcW w:w="5693" w:type="dxa"/>
            <w:tcBorders>
              <w:top w:val="single" w:sz="4" w:space="0" w:color="auto"/>
              <w:left w:val="single" w:sz="4" w:space="0" w:color="auto"/>
              <w:bottom w:val="single" w:sz="4" w:space="0" w:color="auto"/>
              <w:right w:val="single" w:sz="4" w:space="0" w:color="auto"/>
            </w:tcBorders>
          </w:tcPr>
          <w:p w14:paraId="5F754841" w14:textId="77777777" w:rsidR="00233AE2" w:rsidRPr="00A951E3" w:rsidRDefault="00233AE2" w:rsidP="00233AE2">
            <w:pPr>
              <w:suppressAutoHyphens w:val="0"/>
              <w:spacing w:line="143" w:lineRule="exact"/>
              <w:ind w:right="49"/>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поло</w:t>
            </w:r>
            <w:r w:rsidRPr="00A951E3">
              <w:rPr>
                <w:rFonts w:ascii="Times New Roman" w:hAnsi="Times New Roman" w:cs="Times New Roman"/>
                <w:sz w:val="16"/>
                <w:szCs w:val="16"/>
                <w:lang w:val="ru-RU" w:eastAsia="en-US"/>
              </w:rPr>
              <w:t>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на 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30м</w:t>
            </w:r>
          </w:p>
          <w:p w14:paraId="3161BDF4" w14:textId="77777777" w:rsidR="00233AE2" w:rsidRPr="00A951E3" w:rsidRDefault="00233AE2" w:rsidP="00233AE2">
            <w:pPr>
              <w:suppressAutoHyphens w:val="0"/>
              <w:spacing w:before="4" w:line="200" w:lineRule="atLeast"/>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с</w:t>
            </w:r>
            <w:r w:rsidRPr="00A951E3">
              <w:rPr>
                <w:rFonts w:ascii="Times New Roman" w:hAnsi="Times New Roman" w:cs="Times New Roman"/>
                <w:spacing w:val="-1"/>
                <w:sz w:val="16"/>
                <w:szCs w:val="16"/>
                <w:lang w:val="ru-RU" w:eastAsia="en-US"/>
              </w:rPr>
              <w:t>еред</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ны </w:t>
            </w:r>
            <w:r w:rsidRPr="00A951E3">
              <w:rPr>
                <w:rFonts w:ascii="Times New Roman" w:hAnsi="Times New Roman" w:cs="Times New Roman"/>
                <w:spacing w:val="-1"/>
                <w:sz w:val="16"/>
                <w:szCs w:val="16"/>
                <w:lang w:val="ru-RU" w:eastAsia="en-US"/>
              </w:rPr>
              <w:t>прое</w:t>
            </w:r>
            <w:r w:rsidRPr="00A951E3">
              <w:rPr>
                <w:rFonts w:ascii="Times New Roman" w:hAnsi="Times New Roman" w:cs="Times New Roman"/>
                <w:sz w:val="16"/>
                <w:szCs w:val="16"/>
                <w:lang w:val="ru-RU" w:eastAsia="en-US"/>
              </w:rPr>
              <w:t>зж</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й 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ти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 xml:space="preserve">/д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н.</w:t>
            </w:r>
            <w:r w:rsidRPr="00A951E3">
              <w:rPr>
                <w:rFonts w:ascii="Times New Roman" w:hAnsi="Times New Roman" w:cs="Times New Roman"/>
                <w:spacing w:val="-1"/>
                <w:sz w:val="16"/>
                <w:szCs w:val="16"/>
                <w:lang w:val="ru-RU" w:eastAsia="en-US"/>
              </w:rPr>
              <w:t>п</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парк</w:t>
            </w:r>
            <w:r w:rsidRPr="00A951E3">
              <w:rPr>
                <w:rFonts w:ascii="Times New Roman" w:hAnsi="Times New Roman" w:cs="Times New Roman"/>
                <w:sz w:val="16"/>
                <w:szCs w:val="16"/>
                <w:lang w:val="ru-RU" w:eastAsia="en-US"/>
              </w:rPr>
              <w:t>и</w:t>
            </w:r>
          </w:p>
        </w:tc>
        <w:tc>
          <w:tcPr>
            <w:tcW w:w="994" w:type="dxa"/>
            <w:tcBorders>
              <w:top w:val="single" w:sz="4" w:space="0" w:color="auto"/>
              <w:left w:val="single" w:sz="4" w:space="0" w:color="auto"/>
              <w:bottom w:val="single" w:sz="4" w:space="0" w:color="auto"/>
              <w:right w:val="single" w:sz="4" w:space="0" w:color="auto"/>
            </w:tcBorders>
          </w:tcPr>
          <w:p w14:paraId="0DC11967" w14:textId="77777777" w:rsidR="00233AE2" w:rsidRPr="00A951E3" w:rsidRDefault="00233AE2" w:rsidP="00233AE2">
            <w:pPr>
              <w:suppressAutoHyphens w:val="0"/>
              <w:spacing w:before="9" w:line="140" w:lineRule="exact"/>
              <w:jc w:val="center"/>
              <w:rPr>
                <w:rFonts w:ascii="Times New Roman" w:hAnsi="Times New Roman" w:cs="Times New Roman"/>
                <w:sz w:val="16"/>
                <w:szCs w:val="16"/>
                <w:lang w:val="ru-RU" w:eastAsia="en-US"/>
              </w:rPr>
            </w:pPr>
          </w:p>
          <w:p w14:paraId="43F83D24"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9,810</w:t>
            </w:r>
          </w:p>
        </w:tc>
        <w:tc>
          <w:tcPr>
            <w:tcW w:w="1056" w:type="dxa"/>
            <w:tcBorders>
              <w:top w:val="single" w:sz="4" w:space="0" w:color="auto"/>
              <w:left w:val="single" w:sz="4" w:space="0" w:color="auto"/>
              <w:bottom w:val="single" w:sz="4" w:space="0" w:color="auto"/>
              <w:right w:val="single" w:sz="4" w:space="0" w:color="auto"/>
            </w:tcBorders>
          </w:tcPr>
          <w:p w14:paraId="254E54D0" w14:textId="77777777" w:rsidR="00233AE2" w:rsidRPr="00A951E3" w:rsidRDefault="00233AE2" w:rsidP="00233AE2">
            <w:pPr>
              <w:suppressAutoHyphens w:val="0"/>
              <w:spacing w:before="9" w:line="140" w:lineRule="exact"/>
              <w:jc w:val="center"/>
              <w:rPr>
                <w:rFonts w:ascii="Times New Roman" w:hAnsi="Times New Roman" w:cs="Times New Roman"/>
                <w:sz w:val="16"/>
                <w:szCs w:val="16"/>
                <w:lang w:eastAsia="en-US"/>
              </w:rPr>
            </w:pPr>
          </w:p>
          <w:p w14:paraId="49187505"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9,810</w:t>
            </w:r>
          </w:p>
        </w:tc>
      </w:tr>
      <w:tr w:rsidR="00233AE2" w:rsidRPr="00A951E3" w14:paraId="59F7E15E" w14:textId="77777777" w:rsidTr="00233AE2">
        <w:tblPrEx>
          <w:jc w:val="left"/>
          <w:tblLook w:val="04A0" w:firstRow="1" w:lastRow="0" w:firstColumn="1" w:lastColumn="0" w:noHBand="0" w:noVBand="1"/>
        </w:tblPrEx>
        <w:trPr>
          <w:trHeight w:hRule="exact" w:val="538"/>
        </w:trPr>
        <w:tc>
          <w:tcPr>
            <w:tcW w:w="458" w:type="dxa"/>
            <w:tcBorders>
              <w:top w:val="single" w:sz="4" w:space="0" w:color="auto"/>
              <w:left w:val="single" w:sz="4" w:space="0" w:color="auto"/>
              <w:bottom w:val="single" w:sz="4" w:space="0" w:color="auto"/>
              <w:right w:val="single" w:sz="4" w:space="0" w:color="auto"/>
            </w:tcBorders>
          </w:tcPr>
          <w:p w14:paraId="3391F77C" w14:textId="77777777" w:rsidR="00233AE2" w:rsidRPr="00A951E3" w:rsidRDefault="00233AE2" w:rsidP="00233AE2">
            <w:pPr>
              <w:suppressAutoHyphens w:val="0"/>
              <w:spacing w:before="2" w:line="150" w:lineRule="exact"/>
              <w:jc w:val="center"/>
              <w:rPr>
                <w:rFonts w:ascii="Times New Roman" w:hAnsi="Times New Roman" w:cs="Times New Roman"/>
                <w:sz w:val="16"/>
                <w:szCs w:val="16"/>
                <w:lang w:eastAsia="en-US"/>
              </w:rPr>
            </w:pPr>
          </w:p>
          <w:p w14:paraId="01D02B77"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202</w:t>
            </w:r>
          </w:p>
        </w:tc>
        <w:tc>
          <w:tcPr>
            <w:tcW w:w="1673" w:type="dxa"/>
            <w:tcBorders>
              <w:top w:val="single" w:sz="4" w:space="0" w:color="auto"/>
              <w:left w:val="single" w:sz="4" w:space="0" w:color="auto"/>
              <w:bottom w:val="single" w:sz="4" w:space="0" w:color="auto"/>
              <w:right w:val="single" w:sz="4" w:space="0" w:color="auto"/>
            </w:tcBorders>
          </w:tcPr>
          <w:p w14:paraId="2A20186C" w14:textId="77777777" w:rsidR="00233AE2" w:rsidRPr="00A951E3" w:rsidRDefault="00233AE2" w:rsidP="00233AE2">
            <w:pPr>
              <w:suppressAutoHyphens w:val="0"/>
              <w:spacing w:before="2" w:line="150" w:lineRule="exact"/>
              <w:jc w:val="center"/>
              <w:rPr>
                <w:rFonts w:ascii="Times New Roman" w:hAnsi="Times New Roman" w:cs="Times New Roman"/>
                <w:sz w:val="16"/>
                <w:szCs w:val="16"/>
                <w:lang w:eastAsia="en-US"/>
              </w:rPr>
            </w:pPr>
          </w:p>
          <w:p w14:paraId="2C55B6D0"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70К-203</w:t>
            </w:r>
          </w:p>
        </w:tc>
        <w:tc>
          <w:tcPr>
            <w:tcW w:w="4238" w:type="dxa"/>
            <w:tcBorders>
              <w:top w:val="single" w:sz="4" w:space="0" w:color="auto"/>
              <w:left w:val="single" w:sz="4" w:space="0" w:color="auto"/>
              <w:bottom w:val="single" w:sz="4" w:space="0" w:color="auto"/>
              <w:right w:val="single" w:sz="4" w:space="0" w:color="auto"/>
            </w:tcBorders>
          </w:tcPr>
          <w:p w14:paraId="6F53104B" w14:textId="77777777" w:rsidR="00233AE2" w:rsidRPr="00A951E3" w:rsidRDefault="00233AE2" w:rsidP="00233AE2">
            <w:pPr>
              <w:suppressAutoHyphens w:val="0"/>
              <w:spacing w:before="41"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овол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вов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 xml:space="preserve">у </w:t>
            </w:r>
            <w:r w:rsidRPr="00A951E3">
              <w:rPr>
                <w:rFonts w:ascii="Times New Roman" w:hAnsi="Times New Roman" w:cs="Times New Roman"/>
                <w:spacing w:val="-1"/>
                <w:sz w:val="16"/>
                <w:szCs w:val="16"/>
                <w:lang w:val="ru-RU" w:eastAsia="en-US"/>
              </w:rPr>
              <w:t>Ль</w:t>
            </w:r>
            <w:r w:rsidRPr="00A951E3">
              <w:rPr>
                <w:rFonts w:ascii="Times New Roman" w:hAnsi="Times New Roman" w:cs="Times New Roman"/>
                <w:sz w:val="16"/>
                <w:szCs w:val="16"/>
                <w:lang w:val="ru-RU" w:eastAsia="en-US"/>
              </w:rPr>
              <w:t>вово</w:t>
            </w:r>
          </w:p>
        </w:tc>
        <w:tc>
          <w:tcPr>
            <w:tcW w:w="5693" w:type="dxa"/>
            <w:tcBorders>
              <w:top w:val="single" w:sz="4" w:space="0" w:color="auto"/>
              <w:left w:val="single" w:sz="4" w:space="0" w:color="auto"/>
              <w:bottom w:val="single" w:sz="4" w:space="0" w:color="auto"/>
              <w:right w:val="single" w:sz="4" w:space="0" w:color="auto"/>
            </w:tcBorders>
          </w:tcPr>
          <w:p w14:paraId="60A4F911" w14:textId="77777777" w:rsidR="00233AE2" w:rsidRPr="00A951E3" w:rsidRDefault="00233AE2" w:rsidP="00233AE2">
            <w:pPr>
              <w:suppressAutoHyphens w:val="0"/>
              <w:spacing w:before="2" w:line="150" w:lineRule="exact"/>
              <w:jc w:val="center"/>
              <w:rPr>
                <w:rFonts w:ascii="Times New Roman" w:hAnsi="Times New Roman" w:cs="Times New Roman"/>
                <w:sz w:val="16"/>
                <w:szCs w:val="16"/>
                <w:lang w:val="ru-RU" w:eastAsia="en-US"/>
              </w:rPr>
            </w:pPr>
          </w:p>
          <w:p w14:paraId="33F3E9B4" w14:textId="77777777" w:rsidR="00233AE2" w:rsidRPr="00A951E3" w:rsidRDefault="00233AE2" w:rsidP="00233AE2">
            <w:pPr>
              <w:suppressAutoHyphens w:val="0"/>
              <w:ind w:right="112"/>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tcBorders>
              <w:top w:val="single" w:sz="4" w:space="0" w:color="auto"/>
              <w:left w:val="single" w:sz="4" w:space="0" w:color="auto"/>
              <w:bottom w:val="single" w:sz="4" w:space="0" w:color="auto"/>
              <w:right w:val="single" w:sz="4" w:space="0" w:color="auto"/>
            </w:tcBorders>
          </w:tcPr>
          <w:p w14:paraId="2F5960C7" w14:textId="77777777" w:rsidR="00233AE2" w:rsidRPr="00A951E3" w:rsidRDefault="00233AE2" w:rsidP="00233AE2">
            <w:pPr>
              <w:suppressAutoHyphens w:val="0"/>
              <w:spacing w:before="2" w:line="150" w:lineRule="exact"/>
              <w:jc w:val="center"/>
              <w:rPr>
                <w:rFonts w:ascii="Times New Roman" w:hAnsi="Times New Roman" w:cs="Times New Roman"/>
                <w:sz w:val="16"/>
                <w:szCs w:val="16"/>
                <w:lang w:eastAsia="en-US"/>
              </w:rPr>
            </w:pPr>
          </w:p>
          <w:p w14:paraId="12E28996"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2,000</w:t>
            </w:r>
          </w:p>
        </w:tc>
        <w:tc>
          <w:tcPr>
            <w:tcW w:w="1056" w:type="dxa"/>
            <w:tcBorders>
              <w:top w:val="single" w:sz="4" w:space="0" w:color="auto"/>
              <w:left w:val="single" w:sz="4" w:space="0" w:color="auto"/>
              <w:bottom w:val="single" w:sz="4" w:space="0" w:color="auto"/>
              <w:right w:val="single" w:sz="4" w:space="0" w:color="auto"/>
            </w:tcBorders>
          </w:tcPr>
          <w:p w14:paraId="17C50A6C" w14:textId="77777777" w:rsidR="00233AE2" w:rsidRPr="00A951E3" w:rsidRDefault="00233AE2" w:rsidP="00233AE2">
            <w:pPr>
              <w:suppressAutoHyphens w:val="0"/>
              <w:spacing w:before="2" w:line="150" w:lineRule="exact"/>
              <w:jc w:val="center"/>
              <w:rPr>
                <w:rFonts w:ascii="Times New Roman" w:hAnsi="Times New Roman" w:cs="Times New Roman"/>
                <w:sz w:val="16"/>
                <w:szCs w:val="16"/>
                <w:lang w:eastAsia="en-US"/>
              </w:rPr>
            </w:pPr>
          </w:p>
          <w:p w14:paraId="7D2D9D48"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2,000</w:t>
            </w:r>
          </w:p>
        </w:tc>
      </w:tr>
      <w:tr w:rsidR="00233AE2" w:rsidRPr="00A951E3" w14:paraId="5BAD72F9" w14:textId="77777777" w:rsidTr="00233AE2">
        <w:tblPrEx>
          <w:jc w:val="left"/>
          <w:tblLook w:val="04A0" w:firstRow="1" w:lastRow="0" w:firstColumn="1" w:lastColumn="0" w:noHBand="0" w:noVBand="1"/>
        </w:tblPrEx>
        <w:trPr>
          <w:trHeight w:hRule="exact" w:val="305"/>
        </w:trPr>
        <w:tc>
          <w:tcPr>
            <w:tcW w:w="458" w:type="dxa"/>
            <w:tcBorders>
              <w:top w:val="single" w:sz="4" w:space="0" w:color="auto"/>
              <w:left w:val="single" w:sz="4" w:space="0" w:color="auto"/>
              <w:bottom w:val="single" w:sz="4" w:space="0" w:color="auto"/>
              <w:right w:val="single" w:sz="4" w:space="0" w:color="auto"/>
            </w:tcBorders>
          </w:tcPr>
          <w:p w14:paraId="158DCA10" w14:textId="77777777" w:rsidR="00233AE2" w:rsidRPr="00A951E3" w:rsidRDefault="00233AE2" w:rsidP="00233AE2">
            <w:pPr>
              <w:suppressAutoHyphens w:val="0"/>
              <w:spacing w:before="36"/>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203</w:t>
            </w:r>
          </w:p>
        </w:tc>
        <w:tc>
          <w:tcPr>
            <w:tcW w:w="1673" w:type="dxa"/>
            <w:tcBorders>
              <w:top w:val="single" w:sz="4" w:space="0" w:color="auto"/>
              <w:left w:val="single" w:sz="4" w:space="0" w:color="auto"/>
              <w:bottom w:val="single" w:sz="4" w:space="0" w:color="auto"/>
              <w:right w:val="single" w:sz="4" w:space="0" w:color="auto"/>
            </w:tcBorders>
          </w:tcPr>
          <w:p w14:paraId="7B8D8566" w14:textId="77777777" w:rsidR="00233AE2" w:rsidRPr="00A951E3" w:rsidRDefault="00233AE2" w:rsidP="00233AE2">
            <w:pPr>
              <w:suppressAutoHyphens w:val="0"/>
              <w:spacing w:before="36"/>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70К-204</w:t>
            </w:r>
          </w:p>
        </w:tc>
        <w:tc>
          <w:tcPr>
            <w:tcW w:w="4238" w:type="dxa"/>
            <w:tcBorders>
              <w:top w:val="single" w:sz="4" w:space="0" w:color="auto"/>
              <w:left w:val="single" w:sz="4" w:space="0" w:color="auto"/>
              <w:bottom w:val="single" w:sz="4" w:space="0" w:color="auto"/>
              <w:right w:val="single" w:sz="4" w:space="0" w:color="auto"/>
            </w:tcBorders>
          </w:tcPr>
          <w:p w14:paraId="7F43A618" w14:textId="77777777" w:rsidR="00233AE2" w:rsidRPr="00A951E3" w:rsidRDefault="00233AE2" w:rsidP="00233AE2">
            <w:pPr>
              <w:suppressAutoHyphens w:val="0"/>
              <w:spacing w:before="36"/>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овол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вов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к дерев</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w:t>
            </w:r>
          </w:p>
        </w:tc>
        <w:tc>
          <w:tcPr>
            <w:tcW w:w="5693" w:type="dxa"/>
            <w:tcBorders>
              <w:top w:val="single" w:sz="4" w:space="0" w:color="auto"/>
              <w:left w:val="single" w:sz="4" w:space="0" w:color="auto"/>
              <w:bottom w:val="single" w:sz="4" w:space="0" w:color="auto"/>
              <w:right w:val="single" w:sz="4" w:space="0" w:color="auto"/>
            </w:tcBorders>
          </w:tcPr>
          <w:p w14:paraId="6147D34A" w14:textId="77777777" w:rsidR="00233AE2" w:rsidRPr="00A951E3" w:rsidRDefault="00233AE2" w:rsidP="00233AE2">
            <w:pPr>
              <w:suppressAutoHyphens w:val="0"/>
              <w:spacing w:before="36"/>
              <w:ind w:right="112"/>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tcBorders>
              <w:top w:val="single" w:sz="4" w:space="0" w:color="auto"/>
              <w:left w:val="single" w:sz="4" w:space="0" w:color="auto"/>
              <w:bottom w:val="single" w:sz="4" w:space="0" w:color="auto"/>
              <w:right w:val="single" w:sz="4" w:space="0" w:color="auto"/>
            </w:tcBorders>
          </w:tcPr>
          <w:p w14:paraId="1B819F5E" w14:textId="77777777" w:rsidR="00233AE2" w:rsidRPr="00A951E3" w:rsidRDefault="00233AE2" w:rsidP="00233AE2">
            <w:pPr>
              <w:suppressAutoHyphens w:val="0"/>
              <w:spacing w:before="36"/>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2,100</w:t>
            </w:r>
          </w:p>
        </w:tc>
        <w:tc>
          <w:tcPr>
            <w:tcW w:w="1056" w:type="dxa"/>
            <w:tcBorders>
              <w:top w:val="single" w:sz="4" w:space="0" w:color="auto"/>
              <w:left w:val="single" w:sz="4" w:space="0" w:color="auto"/>
              <w:bottom w:val="single" w:sz="4" w:space="0" w:color="auto"/>
              <w:right w:val="single" w:sz="4" w:space="0" w:color="auto"/>
            </w:tcBorders>
          </w:tcPr>
          <w:p w14:paraId="56CB98B0" w14:textId="77777777" w:rsidR="00233AE2" w:rsidRPr="00A951E3" w:rsidRDefault="00233AE2" w:rsidP="00233AE2">
            <w:pPr>
              <w:suppressAutoHyphens w:val="0"/>
              <w:spacing w:before="36"/>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2,100</w:t>
            </w:r>
          </w:p>
        </w:tc>
      </w:tr>
      <w:tr w:rsidR="00233AE2" w:rsidRPr="00A951E3" w14:paraId="4980D9D2" w14:textId="77777777" w:rsidTr="00233AE2">
        <w:tblPrEx>
          <w:jc w:val="left"/>
          <w:tblLook w:val="04A0" w:firstRow="1" w:lastRow="0" w:firstColumn="1" w:lastColumn="0" w:noHBand="0" w:noVBand="1"/>
        </w:tblPrEx>
        <w:trPr>
          <w:trHeight w:hRule="exact" w:val="581"/>
        </w:trPr>
        <w:tc>
          <w:tcPr>
            <w:tcW w:w="458" w:type="dxa"/>
            <w:tcBorders>
              <w:top w:val="single" w:sz="4" w:space="0" w:color="auto"/>
              <w:left w:val="single" w:sz="4" w:space="0" w:color="auto"/>
              <w:bottom w:val="single" w:sz="4" w:space="0" w:color="auto"/>
              <w:right w:val="single" w:sz="4" w:space="0" w:color="auto"/>
            </w:tcBorders>
          </w:tcPr>
          <w:p w14:paraId="2820AEE6" w14:textId="77777777" w:rsidR="00233AE2" w:rsidRPr="00A951E3" w:rsidRDefault="00233AE2" w:rsidP="00233AE2">
            <w:pPr>
              <w:suppressAutoHyphens w:val="0"/>
              <w:spacing w:before="3" w:line="170" w:lineRule="exact"/>
              <w:jc w:val="center"/>
              <w:rPr>
                <w:rFonts w:ascii="Times New Roman" w:hAnsi="Times New Roman" w:cs="Times New Roman"/>
                <w:sz w:val="16"/>
                <w:szCs w:val="16"/>
                <w:lang w:eastAsia="en-US"/>
              </w:rPr>
            </w:pPr>
          </w:p>
          <w:p w14:paraId="08E26B60"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204</w:t>
            </w:r>
          </w:p>
        </w:tc>
        <w:tc>
          <w:tcPr>
            <w:tcW w:w="1673" w:type="dxa"/>
            <w:tcBorders>
              <w:top w:val="single" w:sz="4" w:space="0" w:color="auto"/>
              <w:left w:val="single" w:sz="4" w:space="0" w:color="auto"/>
              <w:bottom w:val="single" w:sz="4" w:space="0" w:color="auto"/>
              <w:right w:val="single" w:sz="4" w:space="0" w:color="auto"/>
            </w:tcBorders>
          </w:tcPr>
          <w:p w14:paraId="713DEFBA" w14:textId="77777777" w:rsidR="00233AE2" w:rsidRPr="00A951E3" w:rsidRDefault="00233AE2" w:rsidP="00233AE2">
            <w:pPr>
              <w:suppressAutoHyphens w:val="0"/>
              <w:spacing w:before="3" w:line="170" w:lineRule="exact"/>
              <w:jc w:val="center"/>
              <w:rPr>
                <w:rFonts w:ascii="Times New Roman" w:hAnsi="Times New Roman" w:cs="Times New Roman"/>
                <w:sz w:val="16"/>
                <w:szCs w:val="16"/>
                <w:lang w:eastAsia="en-US"/>
              </w:rPr>
            </w:pPr>
          </w:p>
          <w:p w14:paraId="7022B910"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70К-205</w:t>
            </w:r>
          </w:p>
        </w:tc>
        <w:tc>
          <w:tcPr>
            <w:tcW w:w="4238" w:type="dxa"/>
            <w:tcBorders>
              <w:top w:val="single" w:sz="4" w:space="0" w:color="auto"/>
              <w:left w:val="single" w:sz="4" w:space="0" w:color="auto"/>
              <w:bottom w:val="single" w:sz="4" w:space="0" w:color="auto"/>
              <w:right w:val="single" w:sz="4" w:space="0" w:color="auto"/>
            </w:tcBorders>
          </w:tcPr>
          <w:p w14:paraId="7F229CCF" w14:textId="77777777" w:rsidR="00233AE2" w:rsidRPr="00A951E3" w:rsidRDefault="00233AE2" w:rsidP="00233AE2">
            <w:pPr>
              <w:suppressAutoHyphens w:val="0"/>
              <w:spacing w:before="63" w:line="256" w:lineRule="auto"/>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"Ка</w:t>
            </w:r>
            <w:r w:rsidRPr="00A951E3">
              <w:rPr>
                <w:rFonts w:ascii="Times New Roman" w:hAnsi="Times New Roman" w:cs="Times New Roman"/>
                <w:spacing w:val="-1"/>
                <w:sz w:val="16"/>
                <w:szCs w:val="16"/>
                <w:lang w:val="ru-RU" w:eastAsia="en-US"/>
              </w:rPr>
              <w:t>ш</w:t>
            </w:r>
            <w:r w:rsidRPr="00A951E3">
              <w:rPr>
                <w:rFonts w:ascii="Times New Roman" w:hAnsi="Times New Roman" w:cs="Times New Roman"/>
                <w:sz w:val="16"/>
                <w:szCs w:val="16"/>
                <w:lang w:val="ru-RU" w:eastAsia="en-US"/>
              </w:rPr>
              <w:t>ира-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еребря</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ые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Пр</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ды-Кимов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к-У</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ловая"-ав</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оподъе</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д</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еле</w:t>
            </w:r>
            <w:r w:rsidRPr="00A951E3">
              <w:rPr>
                <w:rFonts w:ascii="Times New Roman" w:hAnsi="Times New Roman" w:cs="Times New Roman"/>
                <w:spacing w:val="-1"/>
                <w:sz w:val="16"/>
                <w:szCs w:val="16"/>
                <w:lang w:val="ru-RU" w:eastAsia="en-US"/>
              </w:rPr>
              <w:t>нн</w:t>
            </w:r>
            <w:r w:rsidRPr="00A951E3">
              <w:rPr>
                <w:rFonts w:ascii="Times New Roman" w:hAnsi="Times New Roman" w:cs="Times New Roman"/>
                <w:sz w:val="16"/>
                <w:szCs w:val="16"/>
                <w:lang w:val="ru-RU" w:eastAsia="en-US"/>
              </w:rPr>
              <w:t>ому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п</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к</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z w:val="16"/>
                <w:szCs w:val="16"/>
                <w:lang w:val="ru-RU" w:eastAsia="en-US"/>
              </w:rPr>
              <w:t>У</w:t>
            </w:r>
            <w:r w:rsidRPr="00A951E3">
              <w:rPr>
                <w:rFonts w:ascii="Times New Roman" w:hAnsi="Times New Roman" w:cs="Times New Roman"/>
                <w:spacing w:val="-1"/>
                <w:sz w:val="16"/>
                <w:szCs w:val="16"/>
                <w:lang w:val="ru-RU" w:eastAsia="en-US"/>
              </w:rPr>
              <w:t>г</w:t>
            </w:r>
            <w:r w:rsidRPr="00A951E3">
              <w:rPr>
                <w:rFonts w:ascii="Times New Roman" w:hAnsi="Times New Roman" w:cs="Times New Roman"/>
                <w:sz w:val="16"/>
                <w:szCs w:val="16"/>
                <w:lang w:val="ru-RU" w:eastAsia="en-US"/>
              </w:rPr>
              <w:t>ол</w:t>
            </w:r>
            <w:r w:rsidRPr="00A951E3">
              <w:rPr>
                <w:rFonts w:ascii="Times New Roman" w:hAnsi="Times New Roman" w:cs="Times New Roman"/>
                <w:spacing w:val="-1"/>
                <w:sz w:val="16"/>
                <w:szCs w:val="16"/>
                <w:lang w:val="ru-RU" w:eastAsia="en-US"/>
              </w:rPr>
              <w:t>ьн</w:t>
            </w:r>
            <w:r w:rsidRPr="00A951E3">
              <w:rPr>
                <w:rFonts w:ascii="Times New Roman" w:hAnsi="Times New Roman" w:cs="Times New Roman"/>
                <w:sz w:val="16"/>
                <w:szCs w:val="16"/>
                <w:lang w:val="ru-RU" w:eastAsia="en-US"/>
              </w:rPr>
              <w:t>ый</w:t>
            </w:r>
          </w:p>
        </w:tc>
        <w:tc>
          <w:tcPr>
            <w:tcW w:w="5693" w:type="dxa"/>
            <w:tcBorders>
              <w:top w:val="single" w:sz="4" w:space="0" w:color="auto"/>
              <w:left w:val="single" w:sz="4" w:space="0" w:color="auto"/>
              <w:bottom w:val="single" w:sz="4" w:space="0" w:color="auto"/>
              <w:right w:val="single" w:sz="4" w:space="0" w:color="auto"/>
            </w:tcBorders>
          </w:tcPr>
          <w:p w14:paraId="6DE6B718" w14:textId="77777777" w:rsidR="00233AE2" w:rsidRPr="00A951E3" w:rsidRDefault="00233AE2" w:rsidP="00233AE2">
            <w:pPr>
              <w:suppressAutoHyphens w:val="0"/>
              <w:spacing w:before="84" w:line="266" w:lineRule="auto"/>
              <w:ind w:right="48"/>
              <w:jc w:val="center"/>
              <w:rPr>
                <w:rFonts w:ascii="Times New Roman" w:hAnsi="Times New Roman" w:cs="Times New Roman"/>
                <w:sz w:val="16"/>
                <w:szCs w:val="16"/>
                <w:lang w:val="ru-RU" w:eastAsia="en-US"/>
              </w:rPr>
            </w:pP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ка</w:t>
            </w:r>
            <w:r w:rsidRPr="00A951E3">
              <w:rPr>
                <w:rFonts w:ascii="Times New Roman" w:hAnsi="Times New Roman" w:cs="Times New Roman"/>
                <w:sz w:val="16"/>
                <w:szCs w:val="16"/>
                <w:lang w:val="ru-RU" w:eastAsia="en-US"/>
              </w:rPr>
              <w:t xml:space="preserve">я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ть,</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одоро</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z w:val="16"/>
                <w:szCs w:val="16"/>
                <w:lang w:val="ru-RU" w:eastAsia="en-US"/>
              </w:rPr>
              <w:t>и Л</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обере</w:t>
            </w:r>
            <w:r w:rsidRPr="00A951E3">
              <w:rPr>
                <w:rFonts w:ascii="Times New Roman" w:hAnsi="Times New Roman" w:cs="Times New Roman"/>
                <w:sz w:val="16"/>
                <w:szCs w:val="16"/>
                <w:lang w:val="ru-RU" w:eastAsia="en-US"/>
              </w:rPr>
              <w:t>жн</w:t>
            </w:r>
            <w:r w:rsidRPr="00A951E3">
              <w:rPr>
                <w:rFonts w:ascii="Times New Roman" w:hAnsi="Times New Roman" w:cs="Times New Roman"/>
                <w:spacing w:val="-1"/>
                <w:sz w:val="16"/>
                <w:szCs w:val="16"/>
                <w:lang w:val="ru-RU" w:eastAsia="en-US"/>
              </w:rPr>
              <w:t>ы</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pacing w:val="-2"/>
                <w:sz w:val="16"/>
                <w:szCs w:val="16"/>
                <w:lang w:val="ru-RU" w:eastAsia="en-US"/>
              </w:rPr>
              <w:t>Ш</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4"/>
                <w:sz w:val="16"/>
                <w:szCs w:val="16"/>
                <w:lang w:val="ru-RU" w:eastAsia="en-US"/>
              </w:rPr>
              <w:t>х</w:t>
            </w: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е</w:t>
            </w:r>
            <w:r w:rsidRPr="00A951E3">
              <w:rPr>
                <w:rFonts w:ascii="Times New Roman" w:hAnsi="Times New Roman" w:cs="Times New Roman"/>
                <w:sz w:val="16"/>
                <w:szCs w:val="16"/>
                <w:lang w:val="ru-RU" w:eastAsia="en-US"/>
              </w:rPr>
              <w:t>чн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а – з</w:t>
            </w:r>
            <w:r w:rsidRPr="00A951E3">
              <w:rPr>
                <w:rFonts w:ascii="Times New Roman" w:hAnsi="Times New Roman" w:cs="Times New Roman"/>
                <w:spacing w:val="-1"/>
                <w:sz w:val="16"/>
                <w:szCs w:val="16"/>
                <w:lang w:val="ru-RU" w:eastAsia="en-US"/>
              </w:rPr>
              <w:t>да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z w:val="16"/>
                <w:szCs w:val="16"/>
                <w:lang w:val="ru-RU" w:eastAsia="en-US"/>
              </w:rPr>
              <w:t>я Ф</w:t>
            </w:r>
            <w:r w:rsidRPr="00A951E3">
              <w:rPr>
                <w:rFonts w:ascii="Times New Roman" w:hAnsi="Times New Roman" w:cs="Times New Roman"/>
                <w:spacing w:val="-1"/>
                <w:sz w:val="16"/>
                <w:szCs w:val="16"/>
                <w:lang w:val="ru-RU" w:eastAsia="en-US"/>
              </w:rPr>
              <w:t>Г</w:t>
            </w:r>
            <w:r w:rsidRPr="00A951E3">
              <w:rPr>
                <w:rFonts w:ascii="Times New Roman" w:hAnsi="Times New Roman" w:cs="Times New Roman"/>
                <w:spacing w:val="1"/>
                <w:sz w:val="16"/>
                <w:szCs w:val="16"/>
                <w:lang w:val="ru-RU" w:eastAsia="en-US"/>
              </w:rPr>
              <w:t>У</w:t>
            </w:r>
            <w:r w:rsidRPr="00A951E3">
              <w:rPr>
                <w:rFonts w:ascii="Times New Roman" w:hAnsi="Times New Roman" w:cs="Times New Roman"/>
                <w:spacing w:val="-1"/>
                <w:sz w:val="16"/>
                <w:szCs w:val="16"/>
                <w:lang w:val="ru-RU" w:eastAsia="en-US"/>
              </w:rPr>
              <w:t>П«К</w:t>
            </w:r>
            <w:r w:rsidRPr="00A951E3">
              <w:rPr>
                <w:rFonts w:ascii="Times New Roman" w:hAnsi="Times New Roman" w:cs="Times New Roman"/>
                <w:sz w:val="16"/>
                <w:szCs w:val="16"/>
                <w:lang w:val="ru-RU" w:eastAsia="en-US"/>
              </w:rPr>
              <w:t>Р</w:t>
            </w:r>
            <w:r w:rsidRPr="00A951E3">
              <w:rPr>
                <w:rFonts w:ascii="Times New Roman" w:hAnsi="Times New Roman" w:cs="Times New Roman"/>
                <w:spacing w:val="-1"/>
                <w:sz w:val="16"/>
                <w:szCs w:val="16"/>
                <w:lang w:val="ru-RU" w:eastAsia="en-US"/>
              </w:rPr>
              <w:t>Э</w:t>
            </w:r>
            <w:r w:rsidRPr="00A951E3">
              <w:rPr>
                <w:rFonts w:ascii="Times New Roman" w:hAnsi="Times New Roman" w:cs="Times New Roman"/>
                <w:spacing w:val="-2"/>
                <w:sz w:val="16"/>
                <w:szCs w:val="16"/>
                <w:lang w:val="ru-RU" w:eastAsia="en-US"/>
              </w:rPr>
              <w:t>МЗ</w:t>
            </w:r>
            <w:r w:rsidRPr="00A951E3">
              <w:rPr>
                <w:rFonts w:ascii="Times New Roman" w:hAnsi="Times New Roman" w:cs="Times New Roman"/>
                <w:sz w:val="16"/>
                <w:szCs w:val="16"/>
                <w:lang w:val="ru-RU" w:eastAsia="en-US"/>
              </w:rPr>
              <w:t>»</w:t>
            </w:r>
          </w:p>
        </w:tc>
        <w:tc>
          <w:tcPr>
            <w:tcW w:w="994" w:type="dxa"/>
            <w:tcBorders>
              <w:top w:val="single" w:sz="4" w:space="0" w:color="auto"/>
              <w:left w:val="single" w:sz="4" w:space="0" w:color="auto"/>
              <w:bottom w:val="single" w:sz="4" w:space="0" w:color="auto"/>
              <w:right w:val="single" w:sz="4" w:space="0" w:color="auto"/>
            </w:tcBorders>
          </w:tcPr>
          <w:p w14:paraId="470B0456" w14:textId="77777777" w:rsidR="00233AE2" w:rsidRPr="00A951E3" w:rsidRDefault="00233AE2" w:rsidP="00233AE2">
            <w:pPr>
              <w:suppressAutoHyphens w:val="0"/>
              <w:spacing w:before="3" w:line="170" w:lineRule="exact"/>
              <w:jc w:val="center"/>
              <w:rPr>
                <w:rFonts w:ascii="Times New Roman" w:hAnsi="Times New Roman" w:cs="Times New Roman"/>
                <w:sz w:val="16"/>
                <w:szCs w:val="16"/>
                <w:lang w:val="ru-RU" w:eastAsia="en-US"/>
              </w:rPr>
            </w:pPr>
          </w:p>
          <w:p w14:paraId="0CB23162"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1,250</w:t>
            </w:r>
          </w:p>
        </w:tc>
        <w:tc>
          <w:tcPr>
            <w:tcW w:w="1056" w:type="dxa"/>
            <w:tcBorders>
              <w:top w:val="single" w:sz="4" w:space="0" w:color="auto"/>
              <w:left w:val="single" w:sz="4" w:space="0" w:color="auto"/>
              <w:bottom w:val="single" w:sz="4" w:space="0" w:color="auto"/>
              <w:right w:val="single" w:sz="4" w:space="0" w:color="auto"/>
            </w:tcBorders>
          </w:tcPr>
          <w:p w14:paraId="2B1D43C9" w14:textId="77777777" w:rsidR="00233AE2" w:rsidRPr="00A951E3" w:rsidRDefault="00233AE2" w:rsidP="00233AE2">
            <w:pPr>
              <w:suppressAutoHyphens w:val="0"/>
              <w:spacing w:before="3" w:line="170" w:lineRule="exact"/>
              <w:jc w:val="center"/>
              <w:rPr>
                <w:rFonts w:ascii="Times New Roman" w:hAnsi="Times New Roman" w:cs="Times New Roman"/>
                <w:sz w:val="16"/>
                <w:szCs w:val="16"/>
                <w:lang w:eastAsia="en-US"/>
              </w:rPr>
            </w:pPr>
          </w:p>
          <w:p w14:paraId="1CBE3EED"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1,250</w:t>
            </w:r>
          </w:p>
        </w:tc>
      </w:tr>
      <w:tr w:rsidR="00233AE2" w:rsidRPr="00A951E3" w14:paraId="07DA4E16" w14:textId="77777777" w:rsidTr="00233AE2">
        <w:tblPrEx>
          <w:jc w:val="left"/>
          <w:tblLook w:val="04A0" w:firstRow="1" w:lastRow="0" w:firstColumn="1" w:lastColumn="0" w:noHBand="0" w:noVBand="1"/>
        </w:tblPrEx>
        <w:trPr>
          <w:trHeight w:hRule="exact" w:val="334"/>
        </w:trPr>
        <w:tc>
          <w:tcPr>
            <w:tcW w:w="458" w:type="dxa"/>
            <w:tcBorders>
              <w:top w:val="single" w:sz="4" w:space="0" w:color="auto"/>
              <w:left w:val="single" w:sz="4" w:space="0" w:color="auto"/>
              <w:bottom w:val="single" w:sz="4" w:space="0" w:color="auto"/>
              <w:right w:val="single" w:sz="4" w:space="0" w:color="auto"/>
            </w:tcBorders>
          </w:tcPr>
          <w:p w14:paraId="6F313151" w14:textId="77777777" w:rsidR="00233AE2" w:rsidRPr="00A951E3" w:rsidRDefault="00233AE2" w:rsidP="00233AE2">
            <w:pPr>
              <w:suppressAutoHyphens w:val="0"/>
              <w:spacing w:before="5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205</w:t>
            </w:r>
          </w:p>
        </w:tc>
        <w:tc>
          <w:tcPr>
            <w:tcW w:w="1673" w:type="dxa"/>
            <w:tcBorders>
              <w:top w:val="single" w:sz="4" w:space="0" w:color="auto"/>
              <w:left w:val="single" w:sz="4" w:space="0" w:color="auto"/>
              <w:bottom w:val="single" w:sz="4" w:space="0" w:color="auto"/>
              <w:right w:val="single" w:sz="4" w:space="0" w:color="auto"/>
            </w:tcBorders>
          </w:tcPr>
          <w:p w14:paraId="4D3DDD12" w14:textId="77777777" w:rsidR="00233AE2" w:rsidRPr="00A951E3" w:rsidRDefault="00233AE2" w:rsidP="00233AE2">
            <w:pPr>
              <w:suppressAutoHyphens w:val="0"/>
              <w:spacing w:before="5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70К-206</w:t>
            </w:r>
          </w:p>
        </w:tc>
        <w:tc>
          <w:tcPr>
            <w:tcW w:w="4238" w:type="dxa"/>
            <w:tcBorders>
              <w:top w:val="single" w:sz="4" w:space="0" w:color="auto"/>
              <w:left w:val="single" w:sz="4" w:space="0" w:color="auto"/>
              <w:bottom w:val="single" w:sz="4" w:space="0" w:color="auto"/>
              <w:right w:val="single" w:sz="4" w:space="0" w:color="auto"/>
            </w:tcBorders>
          </w:tcPr>
          <w:p w14:paraId="5956E410" w14:textId="77777777" w:rsidR="00233AE2" w:rsidRPr="00A951E3" w:rsidRDefault="00233AE2" w:rsidP="00233AE2">
            <w:pPr>
              <w:suppressAutoHyphens w:val="0"/>
              <w:spacing w:before="5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w:t>
            </w:r>
            <w:r w:rsidRPr="00A951E3">
              <w:rPr>
                <w:rFonts w:ascii="Times New Roman" w:hAnsi="Times New Roman" w:cs="Times New Roman"/>
                <w:spacing w:val="-1"/>
                <w:sz w:val="16"/>
                <w:szCs w:val="16"/>
                <w:lang w:eastAsia="en-US"/>
              </w:rPr>
              <w:t>Н</w:t>
            </w:r>
            <w:r w:rsidRPr="00A951E3">
              <w:rPr>
                <w:rFonts w:ascii="Times New Roman" w:hAnsi="Times New Roman" w:cs="Times New Roman"/>
                <w:sz w:val="16"/>
                <w:szCs w:val="16"/>
                <w:lang w:eastAsia="en-US"/>
              </w:rPr>
              <w:t>овол</w:t>
            </w:r>
            <w:r w:rsidRPr="00A951E3">
              <w:rPr>
                <w:rFonts w:ascii="Times New Roman" w:hAnsi="Times New Roman" w:cs="Times New Roman"/>
                <w:spacing w:val="-1"/>
                <w:sz w:val="16"/>
                <w:szCs w:val="16"/>
                <w:lang w:eastAsia="en-US"/>
              </w:rPr>
              <w:t>ь</w:t>
            </w:r>
            <w:r w:rsidRPr="00A951E3">
              <w:rPr>
                <w:rFonts w:ascii="Times New Roman" w:hAnsi="Times New Roman" w:cs="Times New Roman"/>
                <w:sz w:val="16"/>
                <w:szCs w:val="16"/>
                <w:lang w:eastAsia="en-US"/>
              </w:rPr>
              <w:t>вов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w:t>
            </w:r>
          </w:p>
        </w:tc>
        <w:tc>
          <w:tcPr>
            <w:tcW w:w="5693" w:type="dxa"/>
            <w:tcBorders>
              <w:top w:val="single" w:sz="4" w:space="0" w:color="auto"/>
              <w:left w:val="single" w:sz="4" w:space="0" w:color="auto"/>
              <w:bottom w:val="single" w:sz="4" w:space="0" w:color="auto"/>
              <w:right w:val="single" w:sz="4" w:space="0" w:color="auto"/>
            </w:tcBorders>
          </w:tcPr>
          <w:p w14:paraId="7578228F" w14:textId="77777777" w:rsidR="00233AE2" w:rsidRPr="00A951E3" w:rsidRDefault="00233AE2" w:rsidP="00233AE2">
            <w:pPr>
              <w:suppressAutoHyphens w:val="0"/>
              <w:spacing w:before="51"/>
              <w:ind w:right="112"/>
              <w:jc w:val="center"/>
              <w:rPr>
                <w:rFonts w:ascii="Times New Roman" w:hAnsi="Times New Roman" w:cs="Times New Roman"/>
                <w:sz w:val="16"/>
                <w:szCs w:val="16"/>
                <w:lang w:eastAsia="en-US"/>
              </w:rPr>
            </w:pPr>
            <w:r w:rsidRPr="00A951E3">
              <w:rPr>
                <w:rFonts w:ascii="Times New Roman" w:hAnsi="Times New Roman" w:cs="Times New Roman"/>
                <w:spacing w:val="-2"/>
                <w:sz w:val="16"/>
                <w:szCs w:val="16"/>
                <w:lang w:eastAsia="en-US"/>
              </w:rPr>
              <w:t>Ту</w:t>
            </w:r>
            <w:r w:rsidRPr="00A951E3">
              <w:rPr>
                <w:rFonts w:ascii="Times New Roman" w:hAnsi="Times New Roman" w:cs="Times New Roman"/>
                <w:sz w:val="16"/>
                <w:szCs w:val="16"/>
                <w:lang w:eastAsia="en-US"/>
              </w:rPr>
              <w:t>л</w:t>
            </w:r>
            <w:r w:rsidRPr="00A951E3">
              <w:rPr>
                <w:rFonts w:ascii="Times New Roman" w:hAnsi="Times New Roman" w:cs="Times New Roman"/>
                <w:spacing w:val="-1"/>
                <w:sz w:val="16"/>
                <w:szCs w:val="16"/>
                <w:lang w:eastAsia="en-US"/>
              </w:rPr>
              <w:t>ь</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кая</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обла</w:t>
            </w:r>
            <w:r w:rsidRPr="00A951E3">
              <w:rPr>
                <w:rFonts w:ascii="Times New Roman" w:hAnsi="Times New Roman" w:cs="Times New Roman"/>
                <w:spacing w:val="1"/>
                <w:sz w:val="16"/>
                <w:szCs w:val="16"/>
                <w:lang w:eastAsia="en-US"/>
              </w:rPr>
              <w:t>с</w:t>
            </w:r>
            <w:r w:rsidRPr="00A951E3">
              <w:rPr>
                <w:rFonts w:ascii="Times New Roman" w:hAnsi="Times New Roman" w:cs="Times New Roman"/>
                <w:spacing w:val="-1"/>
                <w:sz w:val="16"/>
                <w:szCs w:val="16"/>
                <w:lang w:eastAsia="en-US"/>
              </w:rPr>
              <w:t>ть</w:t>
            </w:r>
            <w:r w:rsidRPr="00A951E3">
              <w:rPr>
                <w:rFonts w:ascii="Times New Roman" w:hAnsi="Times New Roman" w:cs="Times New Roman"/>
                <w:sz w:val="16"/>
                <w:szCs w:val="16"/>
                <w:lang w:eastAsia="en-US"/>
              </w:rPr>
              <w:t>, Кимов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кий район</w:t>
            </w:r>
          </w:p>
        </w:tc>
        <w:tc>
          <w:tcPr>
            <w:tcW w:w="994" w:type="dxa"/>
            <w:tcBorders>
              <w:top w:val="single" w:sz="4" w:space="0" w:color="auto"/>
              <w:left w:val="single" w:sz="4" w:space="0" w:color="auto"/>
              <w:bottom w:val="single" w:sz="4" w:space="0" w:color="auto"/>
              <w:right w:val="single" w:sz="4" w:space="0" w:color="auto"/>
            </w:tcBorders>
          </w:tcPr>
          <w:p w14:paraId="1CD2C59B" w14:textId="77777777" w:rsidR="00233AE2" w:rsidRPr="00A951E3" w:rsidRDefault="00233AE2" w:rsidP="00233AE2">
            <w:pPr>
              <w:suppressAutoHyphens w:val="0"/>
              <w:spacing w:before="5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22,600</w:t>
            </w:r>
          </w:p>
        </w:tc>
        <w:tc>
          <w:tcPr>
            <w:tcW w:w="1056" w:type="dxa"/>
            <w:tcBorders>
              <w:top w:val="single" w:sz="4" w:space="0" w:color="auto"/>
              <w:left w:val="single" w:sz="4" w:space="0" w:color="auto"/>
              <w:bottom w:val="single" w:sz="4" w:space="0" w:color="auto"/>
              <w:right w:val="single" w:sz="4" w:space="0" w:color="auto"/>
            </w:tcBorders>
          </w:tcPr>
          <w:p w14:paraId="5CF3964F" w14:textId="77777777" w:rsidR="00233AE2" w:rsidRPr="00A951E3" w:rsidRDefault="00233AE2" w:rsidP="00233AE2">
            <w:pPr>
              <w:suppressAutoHyphens w:val="0"/>
              <w:spacing w:before="51"/>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22,600</w:t>
            </w:r>
          </w:p>
        </w:tc>
      </w:tr>
      <w:tr w:rsidR="00233AE2" w:rsidRPr="00A951E3" w14:paraId="12B2244C" w14:textId="77777777" w:rsidTr="00233AE2">
        <w:tblPrEx>
          <w:jc w:val="left"/>
          <w:tblLook w:val="04A0" w:firstRow="1" w:lastRow="0" w:firstColumn="1" w:lastColumn="0" w:noHBand="0" w:noVBand="1"/>
        </w:tblPrEx>
        <w:trPr>
          <w:trHeight w:hRule="exact" w:val="708"/>
        </w:trPr>
        <w:tc>
          <w:tcPr>
            <w:tcW w:w="458" w:type="dxa"/>
            <w:tcBorders>
              <w:top w:val="single" w:sz="4" w:space="0" w:color="auto"/>
              <w:left w:val="single" w:sz="4" w:space="0" w:color="auto"/>
              <w:bottom w:val="single" w:sz="4" w:space="0" w:color="auto"/>
              <w:right w:val="single" w:sz="4" w:space="0" w:color="auto"/>
            </w:tcBorders>
          </w:tcPr>
          <w:p w14:paraId="5CF25F5B" w14:textId="77777777" w:rsidR="00233AE2" w:rsidRPr="00A951E3" w:rsidRDefault="00233AE2" w:rsidP="00233AE2">
            <w:pPr>
              <w:suppressAutoHyphens w:val="0"/>
              <w:spacing w:before="18" w:line="220" w:lineRule="exact"/>
              <w:jc w:val="center"/>
              <w:rPr>
                <w:rFonts w:ascii="Times New Roman" w:hAnsi="Times New Roman" w:cs="Times New Roman"/>
                <w:sz w:val="16"/>
                <w:szCs w:val="16"/>
                <w:lang w:eastAsia="en-US"/>
              </w:rPr>
            </w:pPr>
          </w:p>
          <w:p w14:paraId="59411D31"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206</w:t>
            </w:r>
          </w:p>
        </w:tc>
        <w:tc>
          <w:tcPr>
            <w:tcW w:w="1673" w:type="dxa"/>
            <w:tcBorders>
              <w:top w:val="single" w:sz="4" w:space="0" w:color="auto"/>
              <w:left w:val="single" w:sz="4" w:space="0" w:color="auto"/>
              <w:bottom w:val="single" w:sz="4" w:space="0" w:color="auto"/>
              <w:right w:val="single" w:sz="4" w:space="0" w:color="auto"/>
            </w:tcBorders>
          </w:tcPr>
          <w:p w14:paraId="3209D9A9" w14:textId="77777777" w:rsidR="00233AE2" w:rsidRPr="00A951E3" w:rsidRDefault="00233AE2" w:rsidP="00233AE2">
            <w:pPr>
              <w:suppressAutoHyphens w:val="0"/>
              <w:spacing w:before="18" w:line="220" w:lineRule="exact"/>
              <w:jc w:val="center"/>
              <w:rPr>
                <w:rFonts w:ascii="Times New Roman" w:hAnsi="Times New Roman" w:cs="Times New Roman"/>
                <w:sz w:val="16"/>
                <w:szCs w:val="16"/>
                <w:lang w:eastAsia="en-US"/>
              </w:rPr>
            </w:pPr>
          </w:p>
          <w:p w14:paraId="3EF001B6"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70</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Р</w:t>
            </w:r>
            <w:r w:rsidRPr="00A951E3">
              <w:rPr>
                <w:rFonts w:ascii="Times New Roman" w:hAnsi="Times New Roman" w:cs="Times New Roman"/>
                <w:sz w:val="16"/>
                <w:szCs w:val="16"/>
                <w:lang w:eastAsia="en-US"/>
              </w:rPr>
              <w:t>З</w:t>
            </w:r>
            <w:r w:rsidRPr="00A951E3">
              <w:rPr>
                <w:rFonts w:ascii="Times New Roman" w:hAnsi="Times New Roman" w:cs="Times New Roman"/>
                <w:spacing w:val="-1"/>
                <w:sz w:val="16"/>
                <w:szCs w:val="16"/>
                <w:lang w:eastAsia="en-US"/>
              </w:rPr>
              <w:t xml:space="preserve"> </w:t>
            </w:r>
            <w:r w:rsidRPr="00A951E3">
              <w:rPr>
                <w:rFonts w:ascii="Times New Roman" w:hAnsi="Times New Roman" w:cs="Times New Roman"/>
                <w:sz w:val="16"/>
                <w:szCs w:val="16"/>
                <w:lang w:eastAsia="en-US"/>
              </w:rPr>
              <w:t>70К-425</w:t>
            </w:r>
          </w:p>
        </w:tc>
        <w:tc>
          <w:tcPr>
            <w:tcW w:w="4238" w:type="dxa"/>
            <w:tcBorders>
              <w:top w:val="single" w:sz="4" w:space="0" w:color="auto"/>
              <w:left w:val="single" w:sz="4" w:space="0" w:color="auto"/>
              <w:bottom w:val="single" w:sz="4" w:space="0" w:color="auto"/>
              <w:right w:val="single" w:sz="4" w:space="0" w:color="auto"/>
            </w:tcBorders>
          </w:tcPr>
          <w:p w14:paraId="187E6A60" w14:textId="77777777" w:rsidR="00233AE2" w:rsidRPr="00A951E3" w:rsidRDefault="00233AE2" w:rsidP="00233AE2">
            <w:pPr>
              <w:suppressAutoHyphens w:val="0"/>
              <w:spacing w:before="5" w:line="120" w:lineRule="exact"/>
              <w:jc w:val="center"/>
              <w:rPr>
                <w:rFonts w:ascii="Times New Roman" w:hAnsi="Times New Roman" w:cs="Times New Roman"/>
                <w:sz w:val="16"/>
                <w:szCs w:val="16"/>
                <w:lang w:val="ru-RU" w:eastAsia="en-US"/>
              </w:rPr>
            </w:pPr>
          </w:p>
          <w:p w14:paraId="44C3B4C0" w14:textId="77777777" w:rsidR="00233AE2" w:rsidRPr="00A951E3" w:rsidRDefault="00233AE2" w:rsidP="00233AE2">
            <w:pPr>
              <w:suppressAutoHyphens w:val="0"/>
              <w:spacing w:line="256" w:lineRule="auto"/>
              <w:ind w:right="33"/>
              <w:jc w:val="center"/>
              <w:rPr>
                <w:rFonts w:ascii="Times New Roman" w:hAnsi="Times New Roman" w:cs="Times New Roman"/>
                <w:sz w:val="16"/>
                <w:szCs w:val="16"/>
                <w:lang w:eastAsia="en-US"/>
              </w:rPr>
            </w:pPr>
            <w:r w:rsidRPr="00A951E3">
              <w:rPr>
                <w:rFonts w:ascii="Times New Roman" w:hAnsi="Times New Roman" w:cs="Times New Roman"/>
                <w:sz w:val="16"/>
                <w:szCs w:val="16"/>
                <w:lang w:val="ru-RU" w:eastAsia="en-US"/>
              </w:rPr>
              <w:t>Клеко</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ки-</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овол</w:t>
            </w:r>
            <w:r w:rsidRPr="00A951E3">
              <w:rPr>
                <w:rFonts w:ascii="Times New Roman" w:hAnsi="Times New Roman" w:cs="Times New Roman"/>
                <w:spacing w:val="-1"/>
                <w:sz w:val="16"/>
                <w:szCs w:val="16"/>
                <w:lang w:val="ru-RU" w:eastAsia="en-US"/>
              </w:rPr>
              <w:t>ь</w:t>
            </w:r>
            <w:r w:rsidRPr="00A951E3">
              <w:rPr>
                <w:rFonts w:ascii="Times New Roman" w:hAnsi="Times New Roman" w:cs="Times New Roman"/>
                <w:sz w:val="16"/>
                <w:szCs w:val="16"/>
                <w:lang w:val="ru-RU" w:eastAsia="en-US"/>
              </w:rPr>
              <w:t>вов</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к </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ч</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т</w:t>
            </w:r>
            <w:r w:rsidRPr="00A951E3">
              <w:rPr>
                <w:rFonts w:ascii="Times New Roman" w:hAnsi="Times New Roman" w:cs="Times New Roman"/>
                <w:sz w:val="16"/>
                <w:szCs w:val="16"/>
                <w:lang w:val="ru-RU" w:eastAsia="en-US"/>
              </w:rPr>
              <w:t>ке</w:t>
            </w:r>
            <w:r w:rsidRPr="00A951E3">
              <w:rPr>
                <w:rFonts w:ascii="Times New Roman" w:hAnsi="Times New Roman" w:cs="Times New Roman"/>
                <w:spacing w:val="1"/>
                <w:sz w:val="16"/>
                <w:szCs w:val="16"/>
                <w:lang w:val="ru-RU" w:eastAsia="en-US"/>
              </w:rPr>
              <w:t xml:space="preserve"> </w:t>
            </w:r>
            <w:r w:rsidRPr="00A951E3">
              <w:rPr>
                <w:rFonts w:ascii="Times New Roman" w:hAnsi="Times New Roman" w:cs="Times New Roman"/>
                <w:spacing w:val="-1"/>
                <w:sz w:val="16"/>
                <w:szCs w:val="16"/>
                <w:lang w:val="ru-RU" w:eastAsia="en-US"/>
              </w:rPr>
              <w:t>г</w:t>
            </w:r>
            <w:r w:rsidRPr="00A951E3">
              <w:rPr>
                <w:rFonts w:ascii="Times New Roman" w:hAnsi="Times New Roman" w:cs="Times New Roman"/>
                <w:sz w:val="16"/>
                <w:szCs w:val="16"/>
                <w:lang w:val="ru-RU" w:eastAsia="en-US"/>
              </w:rPr>
              <w:t>р.</w:t>
            </w:r>
            <w:r w:rsidRPr="00A951E3">
              <w:rPr>
                <w:rFonts w:ascii="Times New Roman" w:hAnsi="Times New Roman" w:cs="Times New Roman"/>
                <w:spacing w:val="-1"/>
                <w:sz w:val="16"/>
                <w:szCs w:val="16"/>
                <w:lang w:val="ru-RU" w:eastAsia="en-US"/>
              </w:rPr>
              <w:t>Р</w:t>
            </w:r>
            <w:r w:rsidRPr="00A951E3">
              <w:rPr>
                <w:rFonts w:ascii="Times New Roman" w:hAnsi="Times New Roman" w:cs="Times New Roman"/>
                <w:sz w:val="16"/>
                <w:szCs w:val="16"/>
                <w:lang w:val="ru-RU" w:eastAsia="en-US"/>
              </w:rPr>
              <w:t>я</w:t>
            </w:r>
            <w:r w:rsidRPr="00A951E3">
              <w:rPr>
                <w:rFonts w:ascii="Times New Roman" w:hAnsi="Times New Roman" w:cs="Times New Roman"/>
                <w:spacing w:val="-1"/>
                <w:sz w:val="16"/>
                <w:szCs w:val="16"/>
                <w:lang w:val="ru-RU" w:eastAsia="en-US"/>
              </w:rPr>
              <w:t>з</w:t>
            </w:r>
            <w:r w:rsidRPr="00A951E3">
              <w:rPr>
                <w:rFonts w:ascii="Times New Roman" w:hAnsi="Times New Roman" w:cs="Times New Roman"/>
                <w:sz w:val="16"/>
                <w:szCs w:val="16"/>
                <w:lang w:val="ru-RU" w:eastAsia="en-US"/>
              </w:rPr>
              <w:t>а</w:t>
            </w:r>
            <w:r w:rsidRPr="00A951E3">
              <w:rPr>
                <w:rFonts w:ascii="Times New Roman" w:hAnsi="Times New Roman" w:cs="Times New Roman"/>
                <w:spacing w:val="-1"/>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кой обл.- </w:t>
            </w:r>
            <w:r w:rsidRPr="00A951E3">
              <w:rPr>
                <w:rFonts w:ascii="Times New Roman" w:hAnsi="Times New Roman" w:cs="Times New Roman"/>
                <w:spacing w:val="-1"/>
                <w:sz w:val="16"/>
                <w:szCs w:val="16"/>
                <w:lang w:eastAsia="en-US"/>
              </w:rPr>
              <w:t>Н</w:t>
            </w:r>
            <w:r w:rsidRPr="00A951E3">
              <w:rPr>
                <w:rFonts w:ascii="Times New Roman" w:hAnsi="Times New Roman" w:cs="Times New Roman"/>
                <w:sz w:val="16"/>
                <w:szCs w:val="16"/>
                <w:lang w:eastAsia="en-US"/>
              </w:rPr>
              <w:t>овол</w:t>
            </w:r>
            <w:r w:rsidRPr="00A951E3">
              <w:rPr>
                <w:rFonts w:ascii="Times New Roman" w:hAnsi="Times New Roman" w:cs="Times New Roman"/>
                <w:spacing w:val="-1"/>
                <w:sz w:val="16"/>
                <w:szCs w:val="16"/>
                <w:lang w:eastAsia="en-US"/>
              </w:rPr>
              <w:t>ь</w:t>
            </w:r>
            <w:r w:rsidRPr="00A951E3">
              <w:rPr>
                <w:rFonts w:ascii="Times New Roman" w:hAnsi="Times New Roman" w:cs="Times New Roman"/>
                <w:sz w:val="16"/>
                <w:szCs w:val="16"/>
                <w:lang w:eastAsia="en-US"/>
              </w:rPr>
              <w:t>вов</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к</w:t>
            </w:r>
          </w:p>
        </w:tc>
        <w:tc>
          <w:tcPr>
            <w:tcW w:w="5693" w:type="dxa"/>
            <w:tcBorders>
              <w:top w:val="single" w:sz="4" w:space="0" w:color="auto"/>
              <w:left w:val="single" w:sz="4" w:space="0" w:color="auto"/>
              <w:bottom w:val="single" w:sz="4" w:space="0" w:color="auto"/>
              <w:right w:val="single" w:sz="4" w:space="0" w:color="auto"/>
            </w:tcBorders>
          </w:tcPr>
          <w:p w14:paraId="22F9F55B" w14:textId="77777777" w:rsidR="00233AE2" w:rsidRPr="00A951E3" w:rsidRDefault="00233AE2" w:rsidP="00233AE2">
            <w:pPr>
              <w:suppressAutoHyphens w:val="0"/>
              <w:spacing w:line="129" w:lineRule="exact"/>
              <w:ind w:right="49"/>
              <w:jc w:val="center"/>
              <w:rPr>
                <w:rFonts w:ascii="Times New Roman" w:hAnsi="Times New Roman" w:cs="Times New Roman"/>
                <w:sz w:val="16"/>
                <w:szCs w:val="16"/>
                <w:lang w:val="ru-RU" w:eastAsia="en-US"/>
              </w:rPr>
            </w:pPr>
            <w:r w:rsidRPr="00A951E3">
              <w:rPr>
                <w:rFonts w:ascii="Times New Roman" w:hAnsi="Times New Roman" w:cs="Times New Roman"/>
                <w:spacing w:val="-1"/>
                <w:sz w:val="16"/>
                <w:szCs w:val="16"/>
                <w:lang w:val="ru-RU" w:eastAsia="en-US"/>
              </w:rPr>
              <w:t>Клеко</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к на </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е </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w:t>
            </w:r>
            <w:r w:rsidRPr="00A951E3">
              <w:rPr>
                <w:rFonts w:ascii="Times New Roman" w:hAnsi="Times New Roman" w:cs="Times New Roman"/>
                <w:sz w:val="16"/>
                <w:szCs w:val="16"/>
                <w:lang w:val="ru-RU" w:eastAsia="en-US"/>
              </w:rPr>
              <w:t>а Р</w:t>
            </w:r>
            <w:r w:rsidRPr="00A951E3">
              <w:rPr>
                <w:rFonts w:ascii="Times New Roman" w:hAnsi="Times New Roman" w:cs="Times New Roman"/>
                <w:spacing w:val="-1"/>
                <w:sz w:val="16"/>
                <w:szCs w:val="16"/>
                <w:lang w:val="ru-RU" w:eastAsia="en-US"/>
              </w:rPr>
              <w:t>я</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ти – </w:t>
            </w:r>
            <w:r w:rsidRPr="00A951E3">
              <w:rPr>
                <w:rFonts w:ascii="Times New Roman" w:hAnsi="Times New Roman" w:cs="Times New Roman"/>
                <w:spacing w:val="-1"/>
                <w:sz w:val="16"/>
                <w:szCs w:val="16"/>
                <w:lang w:val="ru-RU" w:eastAsia="en-US"/>
              </w:rPr>
              <w:t>Но</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в</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к</w:t>
            </w:r>
          </w:p>
          <w:p w14:paraId="6A466219" w14:textId="77777777" w:rsidR="00233AE2" w:rsidRPr="00A951E3" w:rsidRDefault="00233AE2" w:rsidP="00233AE2">
            <w:pPr>
              <w:suppressAutoHyphens w:val="0"/>
              <w:spacing w:before="20" w:line="266" w:lineRule="auto"/>
              <w:ind w:right="94"/>
              <w:jc w:val="center"/>
              <w:rPr>
                <w:rFonts w:ascii="Times New Roman" w:hAnsi="Times New Roman" w:cs="Times New Roman"/>
                <w:sz w:val="16"/>
                <w:szCs w:val="16"/>
                <w:lang w:eastAsia="en-US"/>
              </w:rPr>
            </w:pPr>
            <w:r w:rsidRPr="00A951E3">
              <w:rPr>
                <w:rFonts w:ascii="Times New Roman" w:hAnsi="Times New Roman" w:cs="Times New Roman"/>
                <w:sz w:val="16"/>
                <w:szCs w:val="16"/>
                <w:lang w:val="ru-RU" w:eastAsia="en-US"/>
              </w:rPr>
              <w:t>в</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мо</w:t>
            </w:r>
            <w:r w:rsidRPr="00A951E3">
              <w:rPr>
                <w:rFonts w:ascii="Times New Roman" w:hAnsi="Times New Roman" w:cs="Times New Roman"/>
                <w:spacing w:val="1"/>
                <w:sz w:val="16"/>
                <w:szCs w:val="16"/>
                <w:lang w:val="ru-RU" w:eastAsia="en-US"/>
              </w:rPr>
              <w:t>вс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 xml:space="preserve">м </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pacing w:val="-2"/>
                <w:sz w:val="16"/>
                <w:szCs w:val="16"/>
                <w:lang w:val="ru-RU" w:eastAsia="en-US"/>
              </w:rPr>
              <w:t>й</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не 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w:t>
            </w:r>
            <w:r w:rsidRPr="00A951E3">
              <w:rPr>
                <w:rFonts w:ascii="Times New Roman" w:hAnsi="Times New Roman" w:cs="Times New Roman"/>
                <w:spacing w:val="-1"/>
                <w:sz w:val="16"/>
                <w:szCs w:val="16"/>
                <w:lang w:val="ru-RU" w:eastAsia="en-US"/>
              </w:rPr>
              <w:t>обл</w:t>
            </w:r>
            <w:r w:rsidRPr="00A951E3">
              <w:rPr>
                <w:rFonts w:ascii="Times New Roman" w:hAnsi="Times New Roman" w:cs="Times New Roman"/>
                <w:sz w:val="16"/>
                <w:szCs w:val="16"/>
                <w:lang w:val="ru-RU" w:eastAsia="en-US"/>
              </w:rPr>
              <w:t>.</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pacing w:val="-1"/>
                <w:sz w:val="16"/>
                <w:szCs w:val="16"/>
                <w:lang w:val="ru-RU" w:eastAsia="en-US"/>
              </w:rPr>
              <w:t>(</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ал</w:t>
            </w:r>
            <w:r w:rsidRPr="00A951E3">
              <w:rPr>
                <w:rFonts w:ascii="Times New Roman" w:hAnsi="Times New Roman" w:cs="Times New Roman"/>
                <w:sz w:val="16"/>
                <w:szCs w:val="16"/>
                <w:lang w:val="ru-RU" w:eastAsia="en-US"/>
              </w:rPr>
              <w:t>ьн</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я т</w:t>
            </w:r>
            <w:r w:rsidRPr="00A951E3">
              <w:rPr>
                <w:rFonts w:ascii="Times New Roman" w:hAnsi="Times New Roman" w:cs="Times New Roman"/>
                <w:spacing w:val="-1"/>
                <w:sz w:val="16"/>
                <w:szCs w:val="16"/>
                <w:lang w:val="ru-RU" w:eastAsia="en-US"/>
              </w:rPr>
              <w:t>о</w:t>
            </w:r>
            <w:r w:rsidRPr="00A951E3">
              <w:rPr>
                <w:rFonts w:ascii="Times New Roman" w:hAnsi="Times New Roman" w:cs="Times New Roman"/>
                <w:sz w:val="16"/>
                <w:szCs w:val="16"/>
                <w:lang w:val="ru-RU" w:eastAsia="en-US"/>
              </w:rPr>
              <w:t>ч</w:t>
            </w:r>
            <w:r w:rsidRPr="00A951E3">
              <w:rPr>
                <w:rFonts w:ascii="Times New Roman" w:hAnsi="Times New Roman" w:cs="Times New Roman"/>
                <w:spacing w:val="-1"/>
                <w:sz w:val="16"/>
                <w:szCs w:val="16"/>
                <w:lang w:val="ru-RU" w:eastAsia="en-US"/>
              </w:rPr>
              <w:t>к</w:t>
            </w:r>
            <w:r w:rsidRPr="00A951E3">
              <w:rPr>
                <w:rFonts w:ascii="Times New Roman" w:hAnsi="Times New Roman" w:cs="Times New Roman"/>
                <w:sz w:val="16"/>
                <w:szCs w:val="16"/>
                <w:lang w:val="ru-RU" w:eastAsia="en-US"/>
              </w:rPr>
              <w:t xml:space="preserve">а – </w:t>
            </w:r>
            <w:r w:rsidRPr="00A951E3">
              <w:rPr>
                <w:rFonts w:ascii="Times New Roman" w:hAnsi="Times New Roman" w:cs="Times New Roman"/>
                <w:spacing w:val="-2"/>
                <w:sz w:val="16"/>
                <w:szCs w:val="16"/>
                <w:lang w:val="ru-RU" w:eastAsia="en-US"/>
              </w:rPr>
              <w:t>г</w:t>
            </w:r>
            <w:r w:rsidRPr="00A951E3">
              <w:rPr>
                <w:rFonts w:ascii="Times New Roman" w:hAnsi="Times New Roman" w:cs="Times New Roman"/>
                <w:spacing w:val="-1"/>
                <w:sz w:val="16"/>
                <w:szCs w:val="16"/>
                <w:lang w:val="ru-RU" w:eastAsia="en-US"/>
              </w:rPr>
              <w:t>ра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2"/>
                <w:sz w:val="16"/>
                <w:szCs w:val="16"/>
                <w:lang w:val="ru-RU" w:eastAsia="en-US"/>
              </w:rPr>
              <w:t>и</w:t>
            </w:r>
            <w:r w:rsidRPr="00A951E3">
              <w:rPr>
                <w:rFonts w:ascii="Times New Roman" w:hAnsi="Times New Roman" w:cs="Times New Roman"/>
                <w:spacing w:val="-1"/>
                <w:sz w:val="16"/>
                <w:szCs w:val="16"/>
                <w:lang w:val="ru-RU" w:eastAsia="en-US"/>
              </w:rPr>
              <w:t>ц</w:t>
            </w:r>
            <w:r w:rsidRPr="00A951E3">
              <w:rPr>
                <w:rFonts w:ascii="Times New Roman" w:hAnsi="Times New Roman" w:cs="Times New Roman"/>
                <w:sz w:val="16"/>
                <w:szCs w:val="16"/>
                <w:lang w:val="ru-RU" w:eastAsia="en-US"/>
              </w:rPr>
              <w:t>а Р</w:t>
            </w:r>
            <w:r w:rsidRPr="00A951E3">
              <w:rPr>
                <w:rFonts w:ascii="Times New Roman" w:hAnsi="Times New Roman" w:cs="Times New Roman"/>
                <w:spacing w:val="-1"/>
                <w:sz w:val="16"/>
                <w:szCs w:val="16"/>
                <w:lang w:val="ru-RU" w:eastAsia="en-US"/>
              </w:rPr>
              <w:t>я</w:t>
            </w:r>
            <w:r w:rsidRPr="00A951E3">
              <w:rPr>
                <w:rFonts w:ascii="Times New Roman" w:hAnsi="Times New Roman" w:cs="Times New Roman"/>
                <w:sz w:val="16"/>
                <w:szCs w:val="16"/>
                <w:lang w:val="ru-RU" w:eastAsia="en-US"/>
              </w:rPr>
              <w:t>з</w:t>
            </w:r>
            <w:r w:rsidRPr="00A951E3">
              <w:rPr>
                <w:rFonts w:ascii="Times New Roman" w:hAnsi="Times New Roman" w:cs="Times New Roman"/>
                <w:spacing w:val="-1"/>
                <w:sz w:val="16"/>
                <w:szCs w:val="16"/>
                <w:lang w:val="ru-RU" w:eastAsia="en-US"/>
              </w:rPr>
              <w:t>а</w:t>
            </w:r>
            <w:r w:rsidRPr="00A951E3">
              <w:rPr>
                <w:rFonts w:ascii="Times New Roman" w:hAnsi="Times New Roman" w:cs="Times New Roman"/>
                <w:sz w:val="16"/>
                <w:szCs w:val="16"/>
                <w:lang w:val="ru-RU" w:eastAsia="en-US"/>
              </w:rPr>
              <w:t>н</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кой 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ти с</w:t>
            </w:r>
            <w:r w:rsidRPr="00A951E3">
              <w:rPr>
                <w:rFonts w:ascii="Times New Roman" w:hAnsi="Times New Roman" w:cs="Times New Roman"/>
                <w:spacing w:val="2"/>
                <w:sz w:val="16"/>
                <w:szCs w:val="16"/>
                <w:lang w:val="ru-RU" w:eastAsia="en-US"/>
              </w:rPr>
              <w:t xml:space="preserve"> </w:t>
            </w:r>
            <w:r w:rsidRPr="00A951E3">
              <w:rPr>
                <w:rFonts w:ascii="Times New Roman" w:hAnsi="Times New Roman" w:cs="Times New Roman"/>
                <w:sz w:val="16"/>
                <w:szCs w:val="16"/>
                <w:lang w:val="ru-RU" w:eastAsia="en-US"/>
              </w:rPr>
              <w:t>Т</w:t>
            </w:r>
            <w:r w:rsidRPr="00A951E3">
              <w:rPr>
                <w:rFonts w:ascii="Times New Roman" w:hAnsi="Times New Roman" w:cs="Times New Roman"/>
                <w:spacing w:val="-2"/>
                <w:sz w:val="16"/>
                <w:szCs w:val="16"/>
                <w:lang w:val="ru-RU" w:eastAsia="en-US"/>
              </w:rPr>
              <w:t>у</w:t>
            </w:r>
            <w:r w:rsidRPr="00A951E3">
              <w:rPr>
                <w:rFonts w:ascii="Times New Roman" w:hAnsi="Times New Roman" w:cs="Times New Roman"/>
                <w:spacing w:val="-1"/>
                <w:sz w:val="16"/>
                <w:szCs w:val="16"/>
                <w:lang w:val="ru-RU" w:eastAsia="en-US"/>
              </w:rPr>
              <w:t>л</w:t>
            </w:r>
            <w:r w:rsidRPr="00A951E3">
              <w:rPr>
                <w:rFonts w:ascii="Times New Roman" w:hAnsi="Times New Roman" w:cs="Times New Roman"/>
                <w:sz w:val="16"/>
                <w:szCs w:val="16"/>
                <w:lang w:val="ru-RU" w:eastAsia="en-US"/>
              </w:rPr>
              <w:t>ь</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pacing w:val="-1"/>
                <w:sz w:val="16"/>
                <w:szCs w:val="16"/>
                <w:lang w:val="ru-RU" w:eastAsia="en-US"/>
              </w:rPr>
              <w:t>ко</w:t>
            </w:r>
            <w:r w:rsidRPr="00A951E3">
              <w:rPr>
                <w:rFonts w:ascii="Times New Roman" w:hAnsi="Times New Roman" w:cs="Times New Roman"/>
                <w:sz w:val="16"/>
                <w:szCs w:val="16"/>
                <w:lang w:val="ru-RU" w:eastAsia="en-US"/>
              </w:rPr>
              <w:t xml:space="preserve">й </w:t>
            </w:r>
            <w:r w:rsidRPr="00A951E3">
              <w:rPr>
                <w:rFonts w:ascii="Times New Roman" w:hAnsi="Times New Roman" w:cs="Times New Roman"/>
                <w:spacing w:val="-1"/>
                <w:sz w:val="16"/>
                <w:szCs w:val="16"/>
                <w:lang w:val="ru-RU" w:eastAsia="en-US"/>
              </w:rPr>
              <w:t>обла</w:t>
            </w:r>
            <w:r w:rsidRPr="00A951E3">
              <w:rPr>
                <w:rFonts w:ascii="Times New Roman" w:hAnsi="Times New Roman" w:cs="Times New Roman"/>
                <w:spacing w:val="1"/>
                <w:sz w:val="16"/>
                <w:szCs w:val="16"/>
                <w:lang w:val="ru-RU" w:eastAsia="en-US"/>
              </w:rPr>
              <w:t>с</w:t>
            </w:r>
            <w:r w:rsidRPr="00A951E3">
              <w:rPr>
                <w:rFonts w:ascii="Times New Roman" w:hAnsi="Times New Roman" w:cs="Times New Roman"/>
                <w:sz w:val="16"/>
                <w:szCs w:val="16"/>
                <w:lang w:val="ru-RU" w:eastAsia="en-US"/>
              </w:rPr>
              <w:t xml:space="preserve">тью </w:t>
            </w:r>
            <w:r w:rsidRPr="00A951E3">
              <w:rPr>
                <w:rFonts w:ascii="Times New Roman" w:hAnsi="Times New Roman" w:cs="Times New Roman"/>
                <w:spacing w:val="-1"/>
                <w:sz w:val="16"/>
                <w:szCs w:val="16"/>
                <w:lang w:eastAsia="en-US"/>
              </w:rPr>
              <w:t>(ПК50+80</w:t>
            </w:r>
            <w:r w:rsidRPr="00A951E3">
              <w:rPr>
                <w:rFonts w:ascii="Times New Roman" w:hAnsi="Times New Roman" w:cs="Times New Roman"/>
                <w:sz w:val="16"/>
                <w:szCs w:val="16"/>
                <w:lang w:eastAsia="en-US"/>
              </w:rPr>
              <w:t>.</w:t>
            </w:r>
            <w:r w:rsidRPr="00A951E3">
              <w:rPr>
                <w:rFonts w:ascii="Times New Roman" w:hAnsi="Times New Roman" w:cs="Times New Roman"/>
                <w:spacing w:val="-1"/>
                <w:sz w:val="16"/>
                <w:szCs w:val="16"/>
                <w:lang w:eastAsia="en-US"/>
              </w:rPr>
              <w:t>00)</w:t>
            </w:r>
            <w:r w:rsidRPr="00A951E3">
              <w:rPr>
                <w:rFonts w:ascii="Times New Roman" w:hAnsi="Times New Roman" w:cs="Times New Roman"/>
                <w:sz w:val="16"/>
                <w:szCs w:val="16"/>
                <w:lang w:eastAsia="en-US"/>
              </w:rPr>
              <w:t>,</w:t>
            </w:r>
            <w:r w:rsidRPr="00A951E3">
              <w:rPr>
                <w:rFonts w:ascii="Times New Roman" w:hAnsi="Times New Roman" w:cs="Times New Roman"/>
                <w:spacing w:val="2"/>
                <w:sz w:val="16"/>
                <w:szCs w:val="16"/>
                <w:lang w:eastAsia="en-US"/>
              </w:rPr>
              <w:t xml:space="preserve"> </w:t>
            </w:r>
            <w:r w:rsidRPr="00A951E3">
              <w:rPr>
                <w:rFonts w:ascii="Times New Roman" w:hAnsi="Times New Roman" w:cs="Times New Roman"/>
                <w:spacing w:val="-1"/>
                <w:sz w:val="16"/>
                <w:szCs w:val="16"/>
                <w:lang w:eastAsia="en-US"/>
              </w:rPr>
              <w:t>ко</w:t>
            </w:r>
            <w:r w:rsidRPr="00A951E3">
              <w:rPr>
                <w:rFonts w:ascii="Times New Roman" w:hAnsi="Times New Roman" w:cs="Times New Roman"/>
                <w:sz w:val="16"/>
                <w:szCs w:val="16"/>
                <w:lang w:eastAsia="en-US"/>
              </w:rPr>
              <w:t>н</w:t>
            </w:r>
            <w:r w:rsidRPr="00A951E3">
              <w:rPr>
                <w:rFonts w:ascii="Times New Roman" w:hAnsi="Times New Roman" w:cs="Times New Roman"/>
                <w:spacing w:val="-1"/>
                <w:sz w:val="16"/>
                <w:szCs w:val="16"/>
                <w:lang w:eastAsia="en-US"/>
              </w:rPr>
              <w:t>е</w:t>
            </w:r>
            <w:r w:rsidRPr="00A951E3">
              <w:rPr>
                <w:rFonts w:ascii="Times New Roman" w:hAnsi="Times New Roman" w:cs="Times New Roman"/>
                <w:sz w:val="16"/>
                <w:szCs w:val="16"/>
                <w:lang w:eastAsia="en-US"/>
              </w:rPr>
              <w:t>чн</w:t>
            </w:r>
            <w:r w:rsidRPr="00A951E3">
              <w:rPr>
                <w:rFonts w:ascii="Times New Roman" w:hAnsi="Times New Roman" w:cs="Times New Roman"/>
                <w:spacing w:val="-1"/>
                <w:sz w:val="16"/>
                <w:szCs w:val="16"/>
                <w:lang w:eastAsia="en-US"/>
              </w:rPr>
              <w:t>а</w:t>
            </w:r>
            <w:r w:rsidRPr="00A951E3">
              <w:rPr>
                <w:rFonts w:ascii="Times New Roman" w:hAnsi="Times New Roman" w:cs="Times New Roman"/>
                <w:sz w:val="16"/>
                <w:szCs w:val="16"/>
                <w:lang w:eastAsia="en-US"/>
              </w:rPr>
              <w:t>я т</w:t>
            </w:r>
            <w:r w:rsidRPr="00A951E3">
              <w:rPr>
                <w:rFonts w:ascii="Times New Roman" w:hAnsi="Times New Roman" w:cs="Times New Roman"/>
                <w:spacing w:val="-1"/>
                <w:sz w:val="16"/>
                <w:szCs w:val="16"/>
                <w:lang w:eastAsia="en-US"/>
              </w:rPr>
              <w:t>о</w:t>
            </w:r>
            <w:r w:rsidRPr="00A951E3">
              <w:rPr>
                <w:rFonts w:ascii="Times New Roman" w:hAnsi="Times New Roman" w:cs="Times New Roman"/>
                <w:sz w:val="16"/>
                <w:szCs w:val="16"/>
                <w:lang w:eastAsia="en-US"/>
              </w:rPr>
              <w:t>ч</w:t>
            </w:r>
            <w:r w:rsidRPr="00A951E3">
              <w:rPr>
                <w:rFonts w:ascii="Times New Roman" w:hAnsi="Times New Roman" w:cs="Times New Roman"/>
                <w:spacing w:val="-1"/>
                <w:sz w:val="16"/>
                <w:szCs w:val="16"/>
                <w:lang w:eastAsia="en-US"/>
              </w:rPr>
              <w:t>к</w:t>
            </w:r>
            <w:r w:rsidRPr="00A951E3">
              <w:rPr>
                <w:rFonts w:ascii="Times New Roman" w:hAnsi="Times New Roman" w:cs="Times New Roman"/>
                <w:sz w:val="16"/>
                <w:szCs w:val="16"/>
                <w:lang w:eastAsia="en-US"/>
              </w:rPr>
              <w:t>а –</w:t>
            </w:r>
          </w:p>
          <w:p w14:paraId="292E4235" w14:textId="77777777" w:rsidR="00233AE2" w:rsidRPr="00A951E3" w:rsidRDefault="00233AE2" w:rsidP="00233AE2">
            <w:pPr>
              <w:suppressAutoHyphens w:val="0"/>
              <w:spacing w:line="130" w:lineRule="exact"/>
              <w:ind w:right="49"/>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 xml:space="preserve">п </w:t>
            </w:r>
            <w:r w:rsidRPr="00A951E3">
              <w:rPr>
                <w:rFonts w:ascii="Times New Roman" w:hAnsi="Times New Roman" w:cs="Times New Roman"/>
                <w:spacing w:val="-1"/>
                <w:sz w:val="16"/>
                <w:szCs w:val="16"/>
                <w:lang w:eastAsia="en-US"/>
              </w:rPr>
              <w:t>Но</w:t>
            </w:r>
            <w:r w:rsidRPr="00A951E3">
              <w:rPr>
                <w:rFonts w:ascii="Times New Roman" w:hAnsi="Times New Roman" w:cs="Times New Roman"/>
                <w:spacing w:val="1"/>
                <w:sz w:val="16"/>
                <w:szCs w:val="16"/>
                <w:lang w:eastAsia="en-US"/>
              </w:rPr>
              <w:t>в</w:t>
            </w:r>
            <w:r w:rsidRPr="00A951E3">
              <w:rPr>
                <w:rFonts w:ascii="Times New Roman" w:hAnsi="Times New Roman" w:cs="Times New Roman"/>
                <w:spacing w:val="-1"/>
                <w:sz w:val="16"/>
                <w:szCs w:val="16"/>
                <w:lang w:eastAsia="en-US"/>
              </w:rPr>
              <w:t>ол</w:t>
            </w:r>
            <w:r w:rsidRPr="00A951E3">
              <w:rPr>
                <w:rFonts w:ascii="Times New Roman" w:hAnsi="Times New Roman" w:cs="Times New Roman"/>
                <w:sz w:val="16"/>
                <w:szCs w:val="16"/>
                <w:lang w:eastAsia="en-US"/>
              </w:rPr>
              <w:t>ь</w:t>
            </w:r>
            <w:r w:rsidRPr="00A951E3">
              <w:rPr>
                <w:rFonts w:ascii="Times New Roman" w:hAnsi="Times New Roman" w:cs="Times New Roman"/>
                <w:spacing w:val="1"/>
                <w:sz w:val="16"/>
                <w:szCs w:val="16"/>
                <w:lang w:eastAsia="en-US"/>
              </w:rPr>
              <w:t>в</w:t>
            </w:r>
            <w:r w:rsidRPr="00A951E3">
              <w:rPr>
                <w:rFonts w:ascii="Times New Roman" w:hAnsi="Times New Roman" w:cs="Times New Roman"/>
                <w:spacing w:val="-1"/>
                <w:sz w:val="16"/>
                <w:szCs w:val="16"/>
                <w:lang w:eastAsia="en-US"/>
              </w:rPr>
              <w:t>о</w:t>
            </w:r>
            <w:r w:rsidRPr="00A951E3">
              <w:rPr>
                <w:rFonts w:ascii="Times New Roman" w:hAnsi="Times New Roman" w:cs="Times New Roman"/>
                <w:spacing w:val="1"/>
                <w:sz w:val="16"/>
                <w:szCs w:val="16"/>
                <w:lang w:eastAsia="en-US"/>
              </w:rPr>
              <w:t>с</w:t>
            </w:r>
            <w:r w:rsidRPr="00A951E3">
              <w:rPr>
                <w:rFonts w:ascii="Times New Roman" w:hAnsi="Times New Roman" w:cs="Times New Roman"/>
                <w:sz w:val="16"/>
                <w:szCs w:val="16"/>
                <w:lang w:eastAsia="en-US"/>
              </w:rPr>
              <w:t xml:space="preserve">к </w:t>
            </w:r>
            <w:r w:rsidRPr="00A951E3">
              <w:rPr>
                <w:rFonts w:ascii="Times New Roman" w:hAnsi="Times New Roman" w:cs="Times New Roman"/>
                <w:spacing w:val="-1"/>
                <w:sz w:val="16"/>
                <w:szCs w:val="16"/>
                <w:lang w:eastAsia="en-US"/>
              </w:rPr>
              <w:t>(ПК79+72)</w:t>
            </w:r>
            <w:r w:rsidRPr="00A951E3">
              <w:rPr>
                <w:rFonts w:ascii="Times New Roman" w:hAnsi="Times New Roman" w:cs="Times New Roman"/>
                <w:sz w:val="16"/>
                <w:szCs w:val="16"/>
                <w:lang w:eastAsia="en-US"/>
              </w:rPr>
              <w:t>)</w:t>
            </w:r>
          </w:p>
        </w:tc>
        <w:tc>
          <w:tcPr>
            <w:tcW w:w="994" w:type="dxa"/>
            <w:tcBorders>
              <w:top w:val="single" w:sz="4" w:space="0" w:color="auto"/>
              <w:left w:val="single" w:sz="4" w:space="0" w:color="auto"/>
              <w:bottom w:val="single" w:sz="4" w:space="0" w:color="auto"/>
              <w:right w:val="single" w:sz="4" w:space="0" w:color="auto"/>
            </w:tcBorders>
          </w:tcPr>
          <w:p w14:paraId="6EAEBF05" w14:textId="77777777" w:rsidR="00233AE2" w:rsidRPr="00A951E3" w:rsidRDefault="00233AE2" w:rsidP="00233AE2">
            <w:pPr>
              <w:suppressAutoHyphens w:val="0"/>
              <w:spacing w:before="18" w:line="220" w:lineRule="exact"/>
              <w:jc w:val="center"/>
              <w:rPr>
                <w:rFonts w:ascii="Times New Roman" w:hAnsi="Times New Roman" w:cs="Times New Roman"/>
                <w:sz w:val="16"/>
                <w:szCs w:val="16"/>
                <w:lang w:eastAsia="en-US"/>
              </w:rPr>
            </w:pPr>
          </w:p>
          <w:p w14:paraId="40E325DE"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2,892</w:t>
            </w:r>
          </w:p>
        </w:tc>
        <w:tc>
          <w:tcPr>
            <w:tcW w:w="1056" w:type="dxa"/>
            <w:tcBorders>
              <w:top w:val="single" w:sz="4" w:space="0" w:color="auto"/>
              <w:left w:val="single" w:sz="4" w:space="0" w:color="auto"/>
              <w:bottom w:val="single" w:sz="4" w:space="0" w:color="auto"/>
              <w:right w:val="single" w:sz="4" w:space="0" w:color="auto"/>
            </w:tcBorders>
          </w:tcPr>
          <w:p w14:paraId="653083A6" w14:textId="77777777" w:rsidR="00233AE2" w:rsidRPr="00A951E3" w:rsidRDefault="00233AE2" w:rsidP="00233AE2">
            <w:pPr>
              <w:suppressAutoHyphens w:val="0"/>
              <w:spacing w:before="18" w:line="220" w:lineRule="exact"/>
              <w:jc w:val="center"/>
              <w:rPr>
                <w:rFonts w:ascii="Times New Roman" w:hAnsi="Times New Roman" w:cs="Times New Roman"/>
                <w:sz w:val="16"/>
                <w:szCs w:val="16"/>
                <w:lang w:eastAsia="en-US"/>
              </w:rPr>
            </w:pPr>
          </w:p>
          <w:p w14:paraId="11375485" w14:textId="77777777" w:rsidR="00233AE2" w:rsidRPr="00A951E3" w:rsidRDefault="00233AE2" w:rsidP="00233AE2">
            <w:pPr>
              <w:suppressAutoHyphens w:val="0"/>
              <w:jc w:val="center"/>
              <w:rPr>
                <w:rFonts w:ascii="Times New Roman" w:hAnsi="Times New Roman" w:cs="Times New Roman"/>
                <w:sz w:val="16"/>
                <w:szCs w:val="16"/>
                <w:lang w:eastAsia="en-US"/>
              </w:rPr>
            </w:pPr>
            <w:r w:rsidRPr="00A951E3">
              <w:rPr>
                <w:rFonts w:ascii="Times New Roman" w:hAnsi="Times New Roman" w:cs="Times New Roman"/>
                <w:sz w:val="16"/>
                <w:szCs w:val="16"/>
                <w:lang w:eastAsia="en-US"/>
              </w:rPr>
              <w:t>2,892</w:t>
            </w:r>
          </w:p>
        </w:tc>
      </w:tr>
      <w:tr w:rsidR="00233AE2" w:rsidRPr="00A951E3" w14:paraId="677D6998" w14:textId="77777777" w:rsidTr="00233AE2">
        <w:tblPrEx>
          <w:jc w:val="left"/>
          <w:tblLook w:val="04A0" w:firstRow="1" w:lastRow="0" w:firstColumn="1" w:lastColumn="0" w:noHBand="0" w:noVBand="1"/>
        </w:tblPrEx>
        <w:trPr>
          <w:trHeight w:hRule="exact" w:val="290"/>
        </w:trPr>
        <w:tc>
          <w:tcPr>
            <w:tcW w:w="458" w:type="dxa"/>
            <w:tcBorders>
              <w:top w:val="single" w:sz="4" w:space="0" w:color="auto"/>
              <w:left w:val="single" w:sz="4" w:space="0" w:color="auto"/>
              <w:bottom w:val="single" w:sz="4" w:space="0" w:color="auto"/>
              <w:right w:val="single" w:sz="4" w:space="0" w:color="auto"/>
            </w:tcBorders>
          </w:tcPr>
          <w:p w14:paraId="57273101"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1673" w:type="dxa"/>
            <w:tcBorders>
              <w:top w:val="single" w:sz="4" w:space="0" w:color="auto"/>
              <w:left w:val="single" w:sz="4" w:space="0" w:color="auto"/>
              <w:bottom w:val="single" w:sz="4" w:space="0" w:color="auto"/>
              <w:right w:val="single" w:sz="4" w:space="0" w:color="auto"/>
            </w:tcBorders>
          </w:tcPr>
          <w:p w14:paraId="158FD273" w14:textId="77777777" w:rsidR="00233AE2" w:rsidRPr="00A951E3" w:rsidRDefault="00233AE2" w:rsidP="00233AE2">
            <w:pPr>
              <w:suppressAutoHyphens w:val="0"/>
              <w:jc w:val="center"/>
              <w:rPr>
                <w:rFonts w:ascii="Times New Roman" w:hAnsi="Times New Roman" w:cs="Times New Roman"/>
                <w:sz w:val="16"/>
                <w:szCs w:val="16"/>
                <w:lang w:eastAsia="en-US"/>
              </w:rPr>
            </w:pPr>
          </w:p>
        </w:tc>
        <w:tc>
          <w:tcPr>
            <w:tcW w:w="4238" w:type="dxa"/>
            <w:tcBorders>
              <w:top w:val="single" w:sz="4" w:space="0" w:color="auto"/>
              <w:left w:val="single" w:sz="4" w:space="0" w:color="auto"/>
              <w:bottom w:val="single" w:sz="4" w:space="0" w:color="auto"/>
              <w:right w:val="single" w:sz="4" w:space="0" w:color="auto"/>
            </w:tcBorders>
          </w:tcPr>
          <w:p w14:paraId="49894C82" w14:textId="77777777" w:rsidR="00233AE2" w:rsidRPr="00A951E3" w:rsidRDefault="00233AE2" w:rsidP="00233AE2">
            <w:pPr>
              <w:suppressAutoHyphens w:val="0"/>
              <w:spacing w:before="29"/>
              <w:jc w:val="center"/>
              <w:rPr>
                <w:rFonts w:ascii="Times New Roman" w:hAnsi="Times New Roman" w:cs="Times New Roman"/>
                <w:b/>
                <w:sz w:val="16"/>
                <w:szCs w:val="16"/>
                <w:lang w:eastAsia="en-US"/>
              </w:rPr>
            </w:pPr>
            <w:r w:rsidRPr="00A951E3">
              <w:rPr>
                <w:rFonts w:ascii="Times New Roman" w:hAnsi="Times New Roman" w:cs="Times New Roman"/>
                <w:b/>
                <w:sz w:val="16"/>
                <w:szCs w:val="16"/>
                <w:lang w:eastAsia="en-US"/>
              </w:rPr>
              <w:t>И</w:t>
            </w:r>
            <w:r w:rsidRPr="00A951E3">
              <w:rPr>
                <w:rFonts w:ascii="Times New Roman" w:hAnsi="Times New Roman" w:cs="Times New Roman"/>
                <w:b/>
                <w:spacing w:val="-1"/>
                <w:sz w:val="16"/>
                <w:szCs w:val="16"/>
                <w:lang w:eastAsia="en-US"/>
              </w:rPr>
              <w:t>т</w:t>
            </w:r>
            <w:r w:rsidRPr="00A951E3">
              <w:rPr>
                <w:rFonts w:ascii="Times New Roman" w:hAnsi="Times New Roman" w:cs="Times New Roman"/>
                <w:b/>
                <w:sz w:val="16"/>
                <w:szCs w:val="16"/>
                <w:lang w:eastAsia="en-US"/>
              </w:rPr>
              <w:t>о</w:t>
            </w:r>
            <w:r w:rsidRPr="00A951E3">
              <w:rPr>
                <w:rFonts w:ascii="Times New Roman" w:hAnsi="Times New Roman" w:cs="Times New Roman"/>
                <w:b/>
                <w:spacing w:val="-1"/>
                <w:sz w:val="16"/>
                <w:szCs w:val="16"/>
                <w:lang w:eastAsia="en-US"/>
              </w:rPr>
              <w:t>г</w:t>
            </w:r>
            <w:r w:rsidRPr="00A951E3">
              <w:rPr>
                <w:rFonts w:ascii="Times New Roman" w:hAnsi="Times New Roman" w:cs="Times New Roman"/>
                <w:b/>
                <w:sz w:val="16"/>
                <w:szCs w:val="16"/>
                <w:lang w:eastAsia="en-US"/>
              </w:rPr>
              <w:t>о:</w:t>
            </w:r>
          </w:p>
        </w:tc>
        <w:tc>
          <w:tcPr>
            <w:tcW w:w="5693" w:type="dxa"/>
            <w:tcBorders>
              <w:top w:val="single" w:sz="4" w:space="0" w:color="auto"/>
              <w:left w:val="single" w:sz="4" w:space="0" w:color="auto"/>
              <w:bottom w:val="single" w:sz="4" w:space="0" w:color="auto"/>
              <w:right w:val="single" w:sz="4" w:space="0" w:color="auto"/>
            </w:tcBorders>
          </w:tcPr>
          <w:p w14:paraId="3349030D" w14:textId="77777777" w:rsidR="00233AE2" w:rsidRPr="00A951E3" w:rsidRDefault="00233AE2" w:rsidP="00233AE2">
            <w:pPr>
              <w:suppressAutoHyphens w:val="0"/>
              <w:jc w:val="center"/>
              <w:rPr>
                <w:rFonts w:ascii="Times New Roman" w:hAnsi="Times New Roman" w:cs="Times New Roman"/>
                <w:b/>
                <w:sz w:val="16"/>
                <w:szCs w:val="16"/>
                <w:lang w:eastAsia="en-US"/>
              </w:rPr>
            </w:pPr>
          </w:p>
        </w:tc>
        <w:tc>
          <w:tcPr>
            <w:tcW w:w="994" w:type="dxa"/>
            <w:tcBorders>
              <w:top w:val="single" w:sz="4" w:space="0" w:color="auto"/>
              <w:left w:val="single" w:sz="4" w:space="0" w:color="auto"/>
              <w:bottom w:val="single" w:sz="4" w:space="0" w:color="auto"/>
              <w:right w:val="single" w:sz="4" w:space="0" w:color="auto"/>
            </w:tcBorders>
          </w:tcPr>
          <w:p w14:paraId="1306CBD0" w14:textId="77777777" w:rsidR="00233AE2" w:rsidRPr="00A951E3" w:rsidRDefault="00233AE2" w:rsidP="00233AE2">
            <w:pPr>
              <w:suppressAutoHyphens w:val="0"/>
              <w:spacing w:before="29"/>
              <w:jc w:val="center"/>
              <w:rPr>
                <w:rFonts w:ascii="Times New Roman" w:hAnsi="Times New Roman" w:cs="Times New Roman"/>
                <w:b/>
                <w:sz w:val="16"/>
                <w:szCs w:val="16"/>
                <w:lang w:eastAsia="en-US"/>
              </w:rPr>
            </w:pPr>
            <w:r w:rsidRPr="00A951E3">
              <w:rPr>
                <w:rFonts w:ascii="Times New Roman" w:hAnsi="Times New Roman" w:cs="Times New Roman"/>
                <w:b/>
                <w:sz w:val="16"/>
                <w:szCs w:val="16"/>
                <w:lang w:eastAsia="en-US"/>
              </w:rPr>
              <w:t>280,662</w:t>
            </w:r>
          </w:p>
        </w:tc>
        <w:tc>
          <w:tcPr>
            <w:tcW w:w="1056" w:type="dxa"/>
            <w:tcBorders>
              <w:top w:val="single" w:sz="4" w:space="0" w:color="auto"/>
              <w:left w:val="single" w:sz="4" w:space="0" w:color="auto"/>
              <w:bottom w:val="single" w:sz="4" w:space="0" w:color="auto"/>
              <w:right w:val="single" w:sz="4" w:space="0" w:color="auto"/>
            </w:tcBorders>
          </w:tcPr>
          <w:p w14:paraId="06C5A5FC" w14:textId="77777777" w:rsidR="00233AE2" w:rsidRPr="00A951E3" w:rsidRDefault="00233AE2" w:rsidP="00233AE2">
            <w:pPr>
              <w:suppressAutoHyphens w:val="0"/>
              <w:spacing w:before="29"/>
              <w:jc w:val="center"/>
              <w:rPr>
                <w:rFonts w:ascii="Times New Roman" w:hAnsi="Times New Roman" w:cs="Times New Roman"/>
                <w:b/>
                <w:sz w:val="16"/>
                <w:szCs w:val="16"/>
                <w:lang w:eastAsia="en-US"/>
              </w:rPr>
            </w:pPr>
            <w:r w:rsidRPr="00A951E3">
              <w:rPr>
                <w:rFonts w:ascii="Times New Roman" w:hAnsi="Times New Roman" w:cs="Times New Roman"/>
                <w:b/>
                <w:sz w:val="16"/>
                <w:szCs w:val="16"/>
                <w:lang w:eastAsia="en-US"/>
              </w:rPr>
              <w:t>280,662</w:t>
            </w:r>
          </w:p>
        </w:tc>
      </w:tr>
    </w:tbl>
    <w:p w14:paraId="5148DD23" w14:textId="77777777" w:rsidR="00233AE2" w:rsidRDefault="00233AE2" w:rsidP="000424E3">
      <w:pPr>
        <w:ind w:firstLine="567"/>
        <w:jc w:val="both"/>
        <w:rPr>
          <w:highlight w:val="yellow"/>
        </w:rPr>
        <w:sectPr w:rsidR="00233AE2" w:rsidSect="00E72772">
          <w:footerReference w:type="default" r:id="rId257"/>
          <w:headerReference w:type="first" r:id="rId258"/>
          <w:pgSz w:w="16838" w:h="11906" w:orient="landscape" w:code="9"/>
          <w:pgMar w:top="851" w:right="851" w:bottom="851" w:left="1134" w:header="567" w:footer="454" w:gutter="0"/>
          <w:cols w:space="720"/>
          <w:docGrid w:linePitch="360"/>
        </w:sectPr>
      </w:pPr>
    </w:p>
    <w:p w14:paraId="73585749" w14:textId="77777777" w:rsidR="00E06341" w:rsidRPr="008A320B" w:rsidRDefault="00E06341" w:rsidP="000424E3">
      <w:pPr>
        <w:ind w:firstLine="567"/>
        <w:jc w:val="both"/>
        <w:rPr>
          <w:highlight w:val="yellow"/>
        </w:rPr>
      </w:pPr>
    </w:p>
    <w:p w14:paraId="1F1987FA" w14:textId="77777777" w:rsidR="002D3D62" w:rsidRPr="008504D8" w:rsidRDefault="00577DE2" w:rsidP="004A1611">
      <w:pPr>
        <w:shd w:val="clear" w:color="auto" w:fill="FFFFFF"/>
        <w:autoSpaceDE w:val="0"/>
        <w:autoSpaceDN w:val="0"/>
        <w:adjustRightInd w:val="0"/>
        <w:ind w:firstLine="709"/>
        <w:jc w:val="both"/>
      </w:pPr>
      <w:r>
        <w:rPr>
          <w:color w:val="000000"/>
        </w:rPr>
        <w:t>Кимовский</w:t>
      </w:r>
      <w:r w:rsidR="002D3D62" w:rsidRPr="008504D8">
        <w:rPr>
          <w:color w:val="000000"/>
        </w:rPr>
        <w:t xml:space="preserve"> район располагает всеми видами связи. Телефонно-телеграфная связь осуществляется с Москвой, всеми районными центрами области, центрами соседних областей и сельскими населенными пунктами. </w:t>
      </w:r>
    </w:p>
    <w:p w14:paraId="3182506C" w14:textId="77777777" w:rsidR="002D3D62" w:rsidRPr="008A320B" w:rsidRDefault="002D3D62" w:rsidP="004A1611">
      <w:pPr>
        <w:shd w:val="clear" w:color="auto" w:fill="FFFFFF"/>
        <w:autoSpaceDE w:val="0"/>
        <w:autoSpaceDN w:val="0"/>
        <w:adjustRightInd w:val="0"/>
        <w:ind w:firstLine="709"/>
        <w:jc w:val="both"/>
        <w:rPr>
          <w:color w:val="000000"/>
          <w:highlight w:val="yellow"/>
        </w:rPr>
      </w:pPr>
    </w:p>
    <w:p w14:paraId="6F540776" w14:textId="77777777" w:rsidR="002D3D62" w:rsidRPr="008A320B" w:rsidRDefault="002D3D62" w:rsidP="004A1611">
      <w:pPr>
        <w:shd w:val="clear" w:color="auto" w:fill="FFFFFF"/>
        <w:autoSpaceDE w:val="0"/>
        <w:autoSpaceDN w:val="0"/>
        <w:adjustRightInd w:val="0"/>
        <w:ind w:firstLine="709"/>
        <w:jc w:val="both"/>
        <w:rPr>
          <w:color w:val="000000"/>
          <w:highlight w:val="yellow"/>
        </w:rPr>
      </w:pPr>
    </w:p>
    <w:p w14:paraId="05AF3DF8" w14:textId="77777777" w:rsidR="002D3D62" w:rsidRPr="008A320B" w:rsidRDefault="002D3D62" w:rsidP="004A1611">
      <w:pPr>
        <w:shd w:val="clear" w:color="auto" w:fill="FFFFFF"/>
        <w:autoSpaceDE w:val="0"/>
        <w:autoSpaceDN w:val="0"/>
        <w:adjustRightInd w:val="0"/>
        <w:ind w:firstLine="709"/>
        <w:jc w:val="both"/>
      </w:pPr>
      <w:r w:rsidRPr="008A320B">
        <w:rPr>
          <w:color w:val="000000"/>
        </w:rPr>
        <w:t>Вывод:</w:t>
      </w:r>
    </w:p>
    <w:p w14:paraId="2EE90F90" w14:textId="77777777" w:rsidR="002D3D62" w:rsidRPr="008A320B" w:rsidRDefault="002D3D62" w:rsidP="004A1611">
      <w:pPr>
        <w:shd w:val="clear" w:color="auto" w:fill="FFFFFF"/>
        <w:autoSpaceDE w:val="0"/>
        <w:autoSpaceDN w:val="0"/>
        <w:adjustRightInd w:val="0"/>
        <w:ind w:firstLine="709"/>
        <w:jc w:val="both"/>
      </w:pPr>
      <w:r w:rsidRPr="008A320B">
        <w:rPr>
          <w:color w:val="000000"/>
        </w:rPr>
        <w:t>Пути сообщения и транспортная обеспеченность</w:t>
      </w:r>
      <w:r w:rsidR="000E6D8D">
        <w:rPr>
          <w:color w:val="000000"/>
        </w:rPr>
        <w:t xml:space="preserve"> </w:t>
      </w:r>
      <w:r w:rsidRPr="008A320B">
        <w:rPr>
          <w:color w:val="000000"/>
        </w:rPr>
        <w:t>МО позволяют проводить АСДНР и обеспечить эвакуацию населения из зон возможного заражения.</w:t>
      </w:r>
    </w:p>
    <w:p w14:paraId="3E06D131" w14:textId="77777777" w:rsidR="002D3D62" w:rsidRPr="008A320B" w:rsidRDefault="002D3D62" w:rsidP="004A1611">
      <w:pPr>
        <w:shd w:val="clear" w:color="auto" w:fill="FFFFFF"/>
        <w:autoSpaceDE w:val="0"/>
        <w:autoSpaceDN w:val="0"/>
        <w:adjustRightInd w:val="0"/>
        <w:ind w:firstLine="709"/>
        <w:jc w:val="both"/>
      </w:pPr>
      <w:r w:rsidRPr="008A320B">
        <w:rPr>
          <w:color w:val="000000"/>
        </w:rPr>
        <w:t>Аварийные ситуации могут возникнуть на автомобильных дорогах, по которым осуществляется перевозка различных АХОВ, взрыво - и пожароопасных веществ.</w:t>
      </w:r>
    </w:p>
    <w:p w14:paraId="26942263" w14:textId="77777777" w:rsidR="002D3D62" w:rsidRPr="001A0F36" w:rsidRDefault="002D3D62" w:rsidP="004A1611">
      <w:pPr>
        <w:ind w:firstLine="709"/>
        <w:jc w:val="both"/>
        <w:rPr>
          <w:color w:val="000000"/>
        </w:rPr>
      </w:pPr>
      <w:r w:rsidRPr="008A320B">
        <w:rPr>
          <w:color w:val="000000"/>
        </w:rPr>
        <w:t>В случае аварии или катастрофы на автомобильной дороге при разливе АХОВ и других веществ, часть района может оказаться в зоне с поражающими концентрациями.</w:t>
      </w:r>
      <w:r w:rsidRPr="001A0F36">
        <w:rPr>
          <w:color w:val="000000"/>
        </w:rPr>
        <w:t xml:space="preserve"> </w:t>
      </w:r>
    </w:p>
    <w:p w14:paraId="1BF804C9" w14:textId="77777777" w:rsidR="002D3D62" w:rsidRPr="001A0F36" w:rsidRDefault="002D3D62" w:rsidP="004A1611">
      <w:pPr>
        <w:shd w:val="clear" w:color="auto" w:fill="FFFFFF"/>
        <w:autoSpaceDE w:val="0"/>
        <w:autoSpaceDN w:val="0"/>
        <w:adjustRightInd w:val="0"/>
        <w:spacing w:before="240"/>
        <w:ind w:firstLine="709"/>
        <w:jc w:val="both"/>
      </w:pPr>
      <w:r w:rsidRPr="001A0F36">
        <w:rPr>
          <w:b/>
          <w:bCs/>
          <w:color w:val="000000"/>
        </w:rPr>
        <w:t>Районы неблагоприятные в эпидемиологическом, эпизоотическом и сейсмическом отношении</w:t>
      </w:r>
    </w:p>
    <w:p w14:paraId="14DC5E2D" w14:textId="77777777" w:rsidR="002D3D62" w:rsidRPr="001A0F36" w:rsidRDefault="002D3D62" w:rsidP="004A1611">
      <w:pPr>
        <w:shd w:val="clear" w:color="auto" w:fill="FFFFFF"/>
        <w:autoSpaceDE w:val="0"/>
        <w:autoSpaceDN w:val="0"/>
        <w:adjustRightInd w:val="0"/>
        <w:ind w:firstLine="709"/>
        <w:jc w:val="both"/>
      </w:pPr>
      <w:r w:rsidRPr="001A0F36">
        <w:rPr>
          <w:color w:val="000000"/>
        </w:rPr>
        <w:t>Эпидемиологическая обстановка в МО в целом благоприятная. Вместе с тем в последние годы выросла заболеваемость туберкулезом, дизентерией, сальмонеллезом и другими инфекциями.</w:t>
      </w:r>
    </w:p>
    <w:p w14:paraId="65159EF1" w14:textId="77777777" w:rsidR="002D3D62" w:rsidRPr="001A0F36" w:rsidRDefault="002D3D62" w:rsidP="004A1611">
      <w:pPr>
        <w:shd w:val="clear" w:color="auto" w:fill="FFFFFF"/>
        <w:autoSpaceDE w:val="0"/>
        <w:autoSpaceDN w:val="0"/>
        <w:adjustRightInd w:val="0"/>
        <w:spacing w:before="240"/>
        <w:ind w:firstLine="709"/>
        <w:jc w:val="both"/>
        <w:rPr>
          <w:b/>
        </w:rPr>
      </w:pPr>
      <w:r w:rsidRPr="001A0F36">
        <w:rPr>
          <w:b/>
          <w:color w:val="000000"/>
        </w:rPr>
        <w:t xml:space="preserve">Краткая оценка возможной </w:t>
      </w:r>
      <w:r w:rsidRPr="001A0F36">
        <w:rPr>
          <w:b/>
          <w:bCs/>
          <w:color w:val="000000"/>
        </w:rPr>
        <w:t xml:space="preserve">обстановки </w:t>
      </w:r>
      <w:r w:rsidRPr="001A0F36">
        <w:rPr>
          <w:b/>
          <w:color w:val="000000"/>
        </w:rPr>
        <w:t>на территории района при возникновении крупных производственных аварий, катастроф и стихийных бедствий</w:t>
      </w:r>
    </w:p>
    <w:p w14:paraId="097F5F0B" w14:textId="77777777" w:rsidR="002D3D62" w:rsidRPr="001A0F36" w:rsidRDefault="002D3D62" w:rsidP="004A1611">
      <w:pPr>
        <w:shd w:val="clear" w:color="auto" w:fill="FFFFFF"/>
        <w:autoSpaceDE w:val="0"/>
        <w:autoSpaceDN w:val="0"/>
        <w:adjustRightInd w:val="0"/>
        <w:ind w:firstLine="709"/>
        <w:jc w:val="both"/>
      </w:pPr>
      <w:r w:rsidRPr="001A0F36">
        <w:rPr>
          <w:iCs/>
          <w:color w:val="000000"/>
        </w:rPr>
        <w:t>А) При авариях на всех видах транспорта</w:t>
      </w:r>
    </w:p>
    <w:p w14:paraId="766DD427" w14:textId="77777777" w:rsidR="002D3D62" w:rsidRPr="001A0F36" w:rsidRDefault="002D3D62" w:rsidP="004A1611">
      <w:pPr>
        <w:shd w:val="clear" w:color="auto" w:fill="FFFFFF"/>
        <w:autoSpaceDE w:val="0"/>
        <w:autoSpaceDN w:val="0"/>
        <w:adjustRightInd w:val="0"/>
        <w:ind w:firstLine="709"/>
        <w:jc w:val="both"/>
      </w:pPr>
      <w:r w:rsidRPr="001A0F36">
        <w:t>-автомобильных дорогах общего пользования регионального значения;</w:t>
      </w:r>
    </w:p>
    <w:p w14:paraId="6E70CDFB" w14:textId="77777777" w:rsidR="002D3D62" w:rsidRPr="001A0F36" w:rsidRDefault="002D3D62" w:rsidP="004A1611">
      <w:pPr>
        <w:shd w:val="clear" w:color="auto" w:fill="FFFFFF"/>
        <w:autoSpaceDE w:val="0"/>
        <w:autoSpaceDN w:val="0"/>
        <w:adjustRightInd w:val="0"/>
        <w:ind w:firstLine="709"/>
        <w:jc w:val="both"/>
      </w:pPr>
      <w:r w:rsidRPr="001A0F36">
        <w:t>-автомобильных дорогах общего пользования местного значения.</w:t>
      </w:r>
    </w:p>
    <w:p w14:paraId="789B1316" w14:textId="77777777" w:rsidR="002D3D62" w:rsidRPr="001A0F36" w:rsidRDefault="002D3D62" w:rsidP="004A1611">
      <w:pPr>
        <w:shd w:val="clear" w:color="auto" w:fill="FFFFFF"/>
        <w:autoSpaceDE w:val="0"/>
        <w:autoSpaceDN w:val="0"/>
        <w:adjustRightInd w:val="0"/>
        <w:ind w:firstLine="709"/>
        <w:jc w:val="both"/>
      </w:pPr>
      <w:r w:rsidRPr="001A0F36">
        <w:rPr>
          <w:color w:val="000000"/>
        </w:rPr>
        <w:t>В случае аварии или катастрофы на железнодорожных путях или автомобильной дороге при разливе АХОВ и других веществ часть района может оказаться в зоне с поражающими концентрациями. Участок заражения будет зависеть от направления и скорости приземного ветра, скорости и глубины распространения зараженного воздуха, от количества (объёма) АХОВ или других веществ, температуры грунта и воздуха.</w:t>
      </w:r>
    </w:p>
    <w:p w14:paraId="70382B66" w14:textId="77777777" w:rsidR="002D3D62" w:rsidRPr="001A0F36" w:rsidRDefault="002D3D62" w:rsidP="004A1611">
      <w:pPr>
        <w:shd w:val="clear" w:color="auto" w:fill="FFFFFF"/>
        <w:autoSpaceDE w:val="0"/>
        <w:autoSpaceDN w:val="0"/>
        <w:adjustRightInd w:val="0"/>
        <w:ind w:firstLine="709"/>
        <w:jc w:val="both"/>
        <w:rPr>
          <w:b/>
        </w:rPr>
      </w:pPr>
      <w:r w:rsidRPr="001A0F36">
        <w:rPr>
          <w:b/>
          <w:iCs/>
          <w:color w:val="000000"/>
        </w:rPr>
        <w:t>Б) Зоны возможного подтопления</w:t>
      </w:r>
    </w:p>
    <w:p w14:paraId="35E5E45D" w14:textId="77777777" w:rsidR="002D3D62" w:rsidRPr="001A0F36" w:rsidRDefault="002D3D62" w:rsidP="004A1611">
      <w:pPr>
        <w:shd w:val="clear" w:color="auto" w:fill="FFFFFF"/>
        <w:autoSpaceDE w:val="0"/>
        <w:autoSpaceDN w:val="0"/>
        <w:adjustRightInd w:val="0"/>
        <w:ind w:firstLine="709"/>
        <w:jc w:val="both"/>
      </w:pPr>
      <w:r w:rsidRPr="001A0F36">
        <w:rPr>
          <w:color w:val="000000"/>
        </w:rPr>
        <w:t>Отсутствуют.</w:t>
      </w:r>
    </w:p>
    <w:p w14:paraId="4F768473" w14:textId="77777777" w:rsidR="002D3D62" w:rsidRPr="001A0F36" w:rsidRDefault="002D3D62" w:rsidP="004A1611">
      <w:pPr>
        <w:shd w:val="clear" w:color="auto" w:fill="FFFFFF"/>
        <w:autoSpaceDE w:val="0"/>
        <w:autoSpaceDN w:val="0"/>
        <w:adjustRightInd w:val="0"/>
        <w:ind w:firstLine="709"/>
        <w:jc w:val="both"/>
      </w:pPr>
      <w:r w:rsidRPr="001A0F36">
        <w:rPr>
          <w:b/>
          <w:bCs/>
          <w:iCs/>
          <w:color w:val="000000"/>
        </w:rPr>
        <w:t>В) При возникновении других обстоятельств</w:t>
      </w:r>
    </w:p>
    <w:p w14:paraId="10C40041" w14:textId="77777777" w:rsidR="002D3D62" w:rsidRPr="001A0F36" w:rsidRDefault="002D3D62" w:rsidP="004A1611">
      <w:pPr>
        <w:shd w:val="clear" w:color="auto" w:fill="FFFFFF"/>
        <w:autoSpaceDE w:val="0"/>
        <w:autoSpaceDN w:val="0"/>
        <w:adjustRightInd w:val="0"/>
        <w:ind w:firstLine="709"/>
        <w:jc w:val="both"/>
      </w:pPr>
      <w:r w:rsidRPr="001A0F36">
        <w:rPr>
          <w:color w:val="000000"/>
        </w:rPr>
        <w:t>Радиационные загрязнения на территории района могут возникнуть в результате аварийных ситуаций при транспортировке радиоактивных веществ автомобильным и железнодорожным транспортом, а также в результате падения аварийного космического или воздушного аппарата с ядерной энергетической установкой или радиоактивными веществами на борту.</w:t>
      </w:r>
    </w:p>
    <w:p w14:paraId="4A4A743C" w14:textId="77777777" w:rsidR="002D3D62" w:rsidRPr="001A0F36" w:rsidRDefault="002D3D62" w:rsidP="004A1611">
      <w:pPr>
        <w:shd w:val="clear" w:color="auto" w:fill="FFFFFF"/>
        <w:autoSpaceDE w:val="0"/>
        <w:autoSpaceDN w:val="0"/>
        <w:adjustRightInd w:val="0"/>
        <w:ind w:firstLine="709"/>
        <w:jc w:val="both"/>
        <w:rPr>
          <w:color w:val="000000"/>
        </w:rPr>
      </w:pPr>
      <w:r w:rsidRPr="001A0F36">
        <w:rPr>
          <w:color w:val="000000"/>
        </w:rPr>
        <w:t>Террористические акты. Учитывая общее по стране обострение обстановки по умышленному созданию чрезвычайных ситуаций на потенциально опасных объектах, на объектах повышенной экологической опасности и жизнеобеспечения, возрастает опасность совершения актов терроризма на химически-, взрыво-, пожароопасных объектах, системах жизнеобеспечения и объектах социально-бытового назначения.</w:t>
      </w:r>
    </w:p>
    <w:p w14:paraId="255A0B99" w14:textId="77777777" w:rsidR="002D3D62" w:rsidRPr="001A0F36" w:rsidRDefault="002D3D62" w:rsidP="004A1611">
      <w:pPr>
        <w:shd w:val="clear" w:color="auto" w:fill="FFFFFF"/>
        <w:autoSpaceDE w:val="0"/>
        <w:autoSpaceDN w:val="0"/>
        <w:adjustRightInd w:val="0"/>
        <w:ind w:firstLine="709"/>
        <w:jc w:val="both"/>
        <w:rPr>
          <w:color w:val="000000"/>
        </w:rPr>
      </w:pPr>
      <w:r w:rsidRPr="001A0F36">
        <w:rPr>
          <w:color w:val="000000"/>
        </w:rPr>
        <w:t>Зоны падения ПРТО.</w:t>
      </w:r>
    </w:p>
    <w:p w14:paraId="0A7BB258" w14:textId="77777777" w:rsidR="002D3D62" w:rsidRPr="001A0F36" w:rsidRDefault="002D3D62" w:rsidP="004A1611">
      <w:pPr>
        <w:ind w:firstLine="709"/>
        <w:jc w:val="both"/>
      </w:pPr>
      <w:r w:rsidRPr="001A0F36">
        <w:rPr>
          <w:b/>
          <w:bCs/>
          <w:color w:val="000000"/>
        </w:rPr>
        <w:t>Предстоящие мероприятия звена РСЧС района по предупреждению или снижению последствий крупных производственных аварий, катастроф или стихийных бедствий, по защите населения и материальных ценностей, а также проведения АСДНР при их возникновении</w:t>
      </w:r>
    </w:p>
    <w:p w14:paraId="46759191" w14:textId="77777777" w:rsidR="002D3D62" w:rsidRPr="001A0F36" w:rsidRDefault="002D3D62" w:rsidP="004A1611">
      <w:pPr>
        <w:shd w:val="clear" w:color="auto" w:fill="FFFFFF"/>
        <w:autoSpaceDE w:val="0"/>
        <w:autoSpaceDN w:val="0"/>
        <w:adjustRightInd w:val="0"/>
        <w:ind w:firstLine="709"/>
        <w:jc w:val="both"/>
      </w:pPr>
      <w:r w:rsidRPr="001A0F36">
        <w:rPr>
          <w:color w:val="000000"/>
        </w:rPr>
        <w:t>В целях предупреждения или снижения последствий крупных производственных аварий, катастроф и стихийных бедствий предусматривается:</w:t>
      </w:r>
    </w:p>
    <w:p w14:paraId="275E38FA" w14:textId="77777777" w:rsidR="002D3D62" w:rsidRPr="001A0F36" w:rsidRDefault="002D3D62" w:rsidP="004A1611">
      <w:pPr>
        <w:shd w:val="clear" w:color="auto" w:fill="FFFFFF"/>
        <w:autoSpaceDE w:val="0"/>
        <w:autoSpaceDN w:val="0"/>
        <w:adjustRightInd w:val="0"/>
        <w:ind w:firstLine="709"/>
        <w:jc w:val="both"/>
      </w:pPr>
      <w:r w:rsidRPr="001A0F36">
        <w:rPr>
          <w:color w:val="000000"/>
        </w:rPr>
        <w:t>- развитие единой дежурно-диспетчерской службы района и совершенствование функционирования объединённой системы оперативно-диспетчерского управления в чрезвычайных ситуациях;</w:t>
      </w:r>
    </w:p>
    <w:p w14:paraId="64BC855E" w14:textId="77777777" w:rsidR="002D3D62" w:rsidRPr="001A0F36" w:rsidRDefault="002D3D62" w:rsidP="004A1611">
      <w:pPr>
        <w:shd w:val="clear" w:color="auto" w:fill="FFFFFF"/>
        <w:autoSpaceDE w:val="0"/>
        <w:autoSpaceDN w:val="0"/>
        <w:adjustRightInd w:val="0"/>
        <w:ind w:firstLine="709"/>
        <w:jc w:val="both"/>
      </w:pPr>
      <w:r w:rsidRPr="001A0F36">
        <w:rPr>
          <w:color w:val="000000"/>
        </w:rPr>
        <w:lastRenderedPageBreak/>
        <w:t>- совершенствование системы оповещения и связи в чрезвычайных ситуациях (оснащение пунктов управления, узлов связи современными средствами управления и связи, создание сети пейджинговой и сотовой связи, создание локальных систем оповещения на всех потенциально опасных предприятиях и учреждениях);</w:t>
      </w:r>
    </w:p>
    <w:p w14:paraId="2F5549FB" w14:textId="77777777" w:rsidR="002D3D62" w:rsidRPr="001A0F36" w:rsidRDefault="002D3D62" w:rsidP="004A1611">
      <w:pPr>
        <w:shd w:val="clear" w:color="auto" w:fill="FFFFFF"/>
        <w:autoSpaceDE w:val="0"/>
        <w:autoSpaceDN w:val="0"/>
        <w:adjustRightInd w:val="0"/>
        <w:ind w:firstLine="709"/>
        <w:jc w:val="both"/>
      </w:pPr>
      <w:r w:rsidRPr="001A0F36">
        <w:rPr>
          <w:color w:val="000000"/>
        </w:rPr>
        <w:t>- создание и поддержание убежищ в состоянии, обеспечивающем приведение их в готовность к приёму укрываемых в установленные сроки;</w:t>
      </w:r>
    </w:p>
    <w:p w14:paraId="7603EC0F" w14:textId="77777777" w:rsidR="002D3D62" w:rsidRPr="001A0F36" w:rsidRDefault="002D3D62" w:rsidP="004A1611">
      <w:pPr>
        <w:shd w:val="clear" w:color="auto" w:fill="FFFFFF"/>
        <w:autoSpaceDE w:val="0"/>
        <w:autoSpaceDN w:val="0"/>
        <w:adjustRightInd w:val="0"/>
        <w:ind w:firstLine="709"/>
        <w:jc w:val="both"/>
      </w:pPr>
      <w:r w:rsidRPr="001A0F36">
        <w:rPr>
          <w:color w:val="000000"/>
        </w:rPr>
        <w:t>подготовка к герметизации систем водоснабжения, наземных зданий и сооружений для укрытия населения, продовольствия;</w:t>
      </w:r>
    </w:p>
    <w:p w14:paraId="0F83FF67"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организация постоянного экологического мониторинга;</w:t>
      </w:r>
    </w:p>
    <w:p w14:paraId="55E9C0F3"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проведение подготовительных мероприятий по эвакуации (отселению) населения из зон чрезвычайных ситуаций;</w:t>
      </w:r>
    </w:p>
    <w:p w14:paraId="039BFC67"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поддержание в готовности аварийно-спасательной команды повышенной готовности при КЧС района, специализированных спасательных команд и гражданских организаций гражданской обороны района и объектов экономики района;</w:t>
      </w:r>
    </w:p>
    <w:p w14:paraId="122EB1E5"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поддержание на установленном уровне резервов финансовых и материальных ресурсов для предупреждения и ликвидации чрезвычайных ситуаций;</w:t>
      </w:r>
    </w:p>
    <w:p w14:paraId="246B53B1"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обеспечение жизненно важных объектов района (при авариях на системах электроснабжения) электроэнергией от передвижных или стационарных электростанций;</w:t>
      </w:r>
    </w:p>
    <w:p w14:paraId="44767B4D"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подготовка населения к действиям в различных экстремальных ситуациях и при стихийных бедствиях;</w:t>
      </w:r>
    </w:p>
    <w:p w14:paraId="10651630" w14:textId="77777777" w:rsidR="002D3D62" w:rsidRPr="001A0F36" w:rsidRDefault="002D3D62" w:rsidP="004A1611">
      <w:pPr>
        <w:shd w:val="clear" w:color="auto" w:fill="FFFFFF"/>
        <w:autoSpaceDE w:val="0"/>
        <w:autoSpaceDN w:val="0"/>
        <w:adjustRightInd w:val="0"/>
        <w:ind w:firstLine="709"/>
        <w:jc w:val="both"/>
      </w:pPr>
      <w:r w:rsidRPr="001A0F36">
        <w:rPr>
          <w:color w:val="000000"/>
        </w:rPr>
        <w:t>- создание запасов дегазирующих материалов на предприятиях и в учреждениях;</w:t>
      </w:r>
    </w:p>
    <w:p w14:paraId="1110E16B"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подготовка потенциально опасных предприятий к безаварийной остановке в случае внезапного отключения электроэнергии или возникновения чрезвычайной ситуации как на территории предприятия, так и за его пределами;</w:t>
      </w:r>
    </w:p>
    <w:p w14:paraId="4FA47F44"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подготовка медицинских учреждений к работе в условиях возникновения аварийных ситуаций на объектах электро- и водоснабжения;</w:t>
      </w:r>
    </w:p>
    <w:p w14:paraId="74B332C9"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подготовка к обеспечению населения района водой при авариях на системах водоснабжения;</w:t>
      </w:r>
    </w:p>
    <w:p w14:paraId="19B0361E"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подготовка к борьбе с паводками и наводнениями, лесными пожарами на закреплённых территориях, со снежными заносами;</w:t>
      </w:r>
    </w:p>
    <w:p w14:paraId="1818E25C" w14:textId="77777777" w:rsidR="002D3D62" w:rsidRPr="001A0F36" w:rsidRDefault="002D3D62" w:rsidP="004A1611">
      <w:pPr>
        <w:shd w:val="clear" w:color="auto" w:fill="FFFFFF"/>
        <w:autoSpaceDE w:val="0"/>
        <w:autoSpaceDN w:val="0"/>
        <w:adjustRightInd w:val="0"/>
        <w:ind w:firstLine="709"/>
        <w:jc w:val="both"/>
      </w:pPr>
      <w:r w:rsidRPr="001A0F36">
        <w:rPr>
          <w:color w:val="000000"/>
        </w:rPr>
        <w:t>- наращивание усилий и совершенствование работы по предупреждению террористических актов на территории МО.</w:t>
      </w:r>
    </w:p>
    <w:p w14:paraId="0DB0A583" w14:textId="77777777" w:rsidR="002D3D62" w:rsidRPr="001A0F36" w:rsidRDefault="002D3D62" w:rsidP="004A1611">
      <w:pPr>
        <w:shd w:val="clear" w:color="auto" w:fill="FFFFFF"/>
        <w:autoSpaceDE w:val="0"/>
        <w:autoSpaceDN w:val="0"/>
        <w:adjustRightInd w:val="0"/>
        <w:ind w:firstLine="709"/>
        <w:jc w:val="both"/>
      </w:pPr>
      <w:r w:rsidRPr="001A0F36">
        <w:rPr>
          <w:b/>
          <w:bCs/>
          <w:color w:val="000000"/>
        </w:rPr>
        <w:t>Создание и восполнение резервов финансовых и материальных ресурсов для ликвидации чрезвычайных ситуаций</w:t>
      </w:r>
    </w:p>
    <w:p w14:paraId="4CCA4E02" w14:textId="77777777" w:rsidR="002D3D62" w:rsidRPr="001A0F36" w:rsidRDefault="002D3D62" w:rsidP="004A1611">
      <w:pPr>
        <w:shd w:val="clear" w:color="auto" w:fill="FFFFFF"/>
        <w:autoSpaceDE w:val="0"/>
        <w:autoSpaceDN w:val="0"/>
        <w:adjustRightInd w:val="0"/>
        <w:ind w:firstLine="709"/>
        <w:jc w:val="both"/>
      </w:pPr>
      <w:r w:rsidRPr="001A0F36">
        <w:rPr>
          <w:color w:val="000000"/>
        </w:rPr>
        <w:t>В целях повышения оперативности в проведении неотложных мероприятий по предупреждению и ликвидации крупных производственных аварий, катастроф и стихийных бедствий созданы резервы финансовых и материальных ресурсов на</w:t>
      </w:r>
      <w:r w:rsidR="003771F0">
        <w:rPr>
          <w:color w:val="000000"/>
        </w:rPr>
        <w:t xml:space="preserve"> </w:t>
      </w:r>
      <w:r w:rsidRPr="001A0F36">
        <w:rPr>
          <w:color w:val="000000"/>
        </w:rPr>
        <w:t>район</w:t>
      </w:r>
      <w:r w:rsidR="003771F0">
        <w:rPr>
          <w:color w:val="000000"/>
        </w:rPr>
        <w:t>н</w:t>
      </w:r>
      <w:r w:rsidRPr="001A0F36">
        <w:rPr>
          <w:color w:val="000000"/>
        </w:rPr>
        <w:t>ом, поселенческом и объектовом уровнях.</w:t>
      </w:r>
    </w:p>
    <w:p w14:paraId="081F7E25" w14:textId="77777777" w:rsidR="002D3D62" w:rsidRPr="001A0F36" w:rsidRDefault="002D3D62" w:rsidP="004A1611">
      <w:pPr>
        <w:shd w:val="clear" w:color="auto" w:fill="FFFFFF"/>
        <w:autoSpaceDE w:val="0"/>
        <w:autoSpaceDN w:val="0"/>
        <w:adjustRightInd w:val="0"/>
        <w:ind w:firstLine="709"/>
        <w:jc w:val="both"/>
      </w:pPr>
      <w:r w:rsidRPr="001A0F36">
        <w:rPr>
          <w:color w:val="000000"/>
        </w:rPr>
        <w:t>Резервы финансовых ресурсов для предупреждения и ликвидации чрезвычайных ситуаций формируется из средств районного бюджета, бюджетов МО, средств предприятий, организаций и учреждений, предусмотренных исключительно на эти цели, а также средств страхового фонда района, предприятий, создаваемых для оказания материальной помощи пострадавшим от чрезвычайных ситуаций природного и техногенного характера.</w:t>
      </w:r>
    </w:p>
    <w:p w14:paraId="3B36F5A2" w14:textId="77777777" w:rsidR="002D3D62" w:rsidRPr="001A0F36" w:rsidRDefault="002D3D62" w:rsidP="004A1611">
      <w:pPr>
        <w:shd w:val="clear" w:color="auto" w:fill="FFFFFF"/>
        <w:autoSpaceDE w:val="0"/>
        <w:autoSpaceDN w:val="0"/>
        <w:adjustRightInd w:val="0"/>
        <w:ind w:firstLine="709"/>
        <w:jc w:val="both"/>
      </w:pPr>
      <w:r w:rsidRPr="001A0F36">
        <w:rPr>
          <w:color w:val="000000"/>
        </w:rPr>
        <w:t>Объем финансовых ресурсов района и МО определен исходя из принципа необходимой достаточности и возможностей на данном этапе.</w:t>
      </w:r>
    </w:p>
    <w:p w14:paraId="467A176D" w14:textId="77777777" w:rsidR="002D3D62" w:rsidRPr="001A0F36" w:rsidRDefault="002D3D62" w:rsidP="004A1611">
      <w:pPr>
        <w:shd w:val="clear" w:color="auto" w:fill="FFFFFF"/>
        <w:autoSpaceDE w:val="0"/>
        <w:autoSpaceDN w:val="0"/>
        <w:adjustRightInd w:val="0"/>
        <w:ind w:firstLine="709"/>
        <w:jc w:val="both"/>
      </w:pPr>
    </w:p>
    <w:p w14:paraId="54E186B0"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t>Источниками событий чрезвычайного характера являются:</w:t>
      </w:r>
    </w:p>
    <w:p w14:paraId="6AF902D3"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rPr>
          <w:rFonts w:eastAsia="Calibri"/>
        </w:rPr>
        <w:t>-</w:t>
      </w:r>
      <w:r w:rsidRPr="001A0F36">
        <w:t>опасные природные явления;</w:t>
      </w:r>
    </w:p>
    <w:p w14:paraId="6DEE4047"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rPr>
          <w:rFonts w:eastAsia="Calibri"/>
        </w:rPr>
        <w:t>-</w:t>
      </w:r>
      <w:r w:rsidRPr="001A0F36">
        <w:t>природные риски, возникающие в процессе хозяйственной деятельности;</w:t>
      </w:r>
    </w:p>
    <w:p w14:paraId="6824C5B9"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rPr>
          <w:rFonts w:eastAsia="Calibri"/>
        </w:rPr>
        <w:t>-</w:t>
      </w:r>
      <w:r w:rsidRPr="001A0F36">
        <w:t>крупные техногенные аварии и катастрофы.</w:t>
      </w:r>
    </w:p>
    <w:p w14:paraId="65C233A1"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rPr>
          <w:b/>
          <w:iCs/>
        </w:rPr>
        <w:lastRenderedPageBreak/>
        <w:t>Опасные природные явления</w:t>
      </w:r>
      <w:r w:rsidRPr="001A0F36">
        <w:rPr>
          <w:iCs/>
        </w:rPr>
        <w:t>,</w:t>
      </w:r>
      <w:r w:rsidRPr="001A0F36">
        <w:rPr>
          <w:i/>
          <w:iCs/>
        </w:rPr>
        <w:t xml:space="preserve"> </w:t>
      </w:r>
      <w:r w:rsidRPr="001A0F36">
        <w:t>представляющие собой потенциальный источник угроз и рисков жизнедеятельности человека и хозяйственному потенциалу МО, включают в себя:</w:t>
      </w:r>
    </w:p>
    <w:p w14:paraId="66439721"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rPr>
          <w:rFonts w:eastAsia="Calibri"/>
        </w:rPr>
        <w:t>-</w:t>
      </w:r>
      <w:r w:rsidRPr="001A0F36">
        <w:t>опасные гидрометеорологические (метеорологические, гидрологические, агрометеорологические) явления (сильные ветры, смерчи, тайфуны, очень сильные осадки, сильные метели и пыльные бури, град, интенсивные гололедно-изморозевые отложения, сильная жара, сильный мороз, засуха атмосферная и почвенная, наводнения, связанные с половодьем и дождевыми паводками),</w:t>
      </w:r>
    </w:p>
    <w:p w14:paraId="4A09BF8E"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rPr>
          <w:rFonts w:eastAsia="Calibri"/>
        </w:rPr>
        <w:t>-</w:t>
      </w:r>
      <w:r w:rsidRPr="001A0F36">
        <w:t>опасные процессы биогенного характера (пожары в природных системах, эпидемии, вызванные природно-очаговыми заболеваниями, в том числе связанные с переносом возбудителей мигрирующими животными),</w:t>
      </w:r>
    </w:p>
    <w:p w14:paraId="73067A02"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rPr>
          <w:rFonts w:eastAsia="Calibri"/>
        </w:rPr>
        <w:t>-</w:t>
      </w:r>
      <w:r w:rsidRPr="001A0F36">
        <w:t>угрозы экономическому потенциалу и экономической безопасности, связанные с катастрофическим размножением и миграциями животных.</w:t>
      </w:r>
    </w:p>
    <w:p w14:paraId="5A838D3F"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rPr>
          <w:b/>
          <w:iCs/>
        </w:rPr>
        <w:t>Природные риски,</w:t>
      </w:r>
      <w:r w:rsidRPr="001A0F36">
        <w:rPr>
          <w:i/>
          <w:iCs/>
        </w:rPr>
        <w:t xml:space="preserve"> </w:t>
      </w:r>
      <w:r w:rsidRPr="001A0F36">
        <w:t>возникающие в процессе хозяйственной деятельности и представляющие собой потенциальный источник угроз жизнедеятельности человека и хозяйственному потенциалу, включают в себя риски разрушения природной среды в результате:</w:t>
      </w:r>
    </w:p>
    <w:p w14:paraId="03CE80BC"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rPr>
          <w:rFonts w:eastAsia="Calibri"/>
        </w:rPr>
        <w:t>-</w:t>
      </w:r>
      <w:r w:rsidRPr="001A0F36">
        <w:t>продолжения деятельности существующих объектов промышленного и иного назначения,</w:t>
      </w:r>
    </w:p>
    <w:p w14:paraId="242D4D6B" w14:textId="77777777" w:rsidR="002D3D62" w:rsidRPr="001A0F36" w:rsidRDefault="002D3D62" w:rsidP="004A1611">
      <w:pPr>
        <w:pStyle w:val="ConsPlusNormal"/>
        <w:widowControl/>
        <w:ind w:firstLine="709"/>
        <w:jc w:val="both"/>
        <w:rPr>
          <w:rFonts w:ascii="Times New Roman" w:hAnsi="Times New Roman" w:cs="Times New Roman"/>
          <w:sz w:val="24"/>
          <w:szCs w:val="24"/>
        </w:rPr>
      </w:pPr>
      <w:r w:rsidRPr="001A0F36">
        <w:rPr>
          <w:rFonts w:ascii="Times New Roman" w:eastAsia="Calibri" w:hAnsi="Times New Roman" w:cs="Times New Roman"/>
          <w:sz w:val="24"/>
          <w:szCs w:val="24"/>
        </w:rPr>
        <w:t>-</w:t>
      </w:r>
      <w:r w:rsidRPr="001A0F36">
        <w:rPr>
          <w:rFonts w:ascii="Times New Roman" w:hAnsi="Times New Roman" w:cs="Times New Roman"/>
          <w:sz w:val="24"/>
          <w:szCs w:val="24"/>
        </w:rPr>
        <w:t>реализации проектов нового промышленного освоения,</w:t>
      </w:r>
      <w:r w:rsidR="000E6D8D">
        <w:rPr>
          <w:rFonts w:ascii="Times New Roman" w:hAnsi="Times New Roman" w:cs="Times New Roman"/>
          <w:sz w:val="24"/>
          <w:szCs w:val="24"/>
        </w:rPr>
        <w:t xml:space="preserve"> </w:t>
      </w:r>
      <w:r w:rsidRPr="001A0F36">
        <w:rPr>
          <w:rFonts w:ascii="Times New Roman" w:hAnsi="Times New Roman" w:cs="Times New Roman"/>
          <w:sz w:val="24"/>
          <w:szCs w:val="24"/>
        </w:rPr>
        <w:t xml:space="preserve">в том числе в регионах с особо чувствительными к антропогенному воздействию экосистемами, </w:t>
      </w:r>
    </w:p>
    <w:p w14:paraId="78FFC049" w14:textId="77777777" w:rsidR="002D3D62" w:rsidRPr="001A0F36" w:rsidRDefault="002D3D62" w:rsidP="004A1611">
      <w:pPr>
        <w:shd w:val="clear" w:color="auto" w:fill="FFFFFF"/>
        <w:autoSpaceDE w:val="0"/>
        <w:autoSpaceDN w:val="0"/>
        <w:adjustRightInd w:val="0"/>
        <w:ind w:firstLine="709"/>
        <w:jc w:val="both"/>
      </w:pPr>
      <w:r w:rsidRPr="001A0F36">
        <w:t>-технических аварий и иных причин, выходящих за рамки регламента технической деятельности хозяйственных и иных объектов, чья деятельность в штатном режиме не несет экологических и иных угроз</w:t>
      </w:r>
    </w:p>
    <w:p w14:paraId="06809620" w14:textId="77777777" w:rsidR="002D3D62" w:rsidRPr="001A0F36" w:rsidRDefault="002D3D62" w:rsidP="004A1611">
      <w:pPr>
        <w:shd w:val="clear" w:color="auto" w:fill="FFFFFF"/>
        <w:autoSpaceDE w:val="0"/>
        <w:autoSpaceDN w:val="0"/>
        <w:adjustRightInd w:val="0"/>
        <w:ind w:firstLine="709"/>
        <w:jc w:val="both"/>
        <w:rPr>
          <w:rFonts w:eastAsia="Calibri"/>
        </w:rPr>
      </w:pPr>
      <w:r w:rsidRPr="001A0F36">
        <w:t xml:space="preserve">Природные риски, связанные с накопленным экологическим ущербом, представляющие собой потенциальный источник угроз жизнедеятельности человека и хозяйственному потенциалу, включают в себя риски негативного воздействия на здоровье и жизнедеятельность человека и хозяйственный потенциал не рекультивированных, но подлежащих рекультивация территорий и акваторий, риски негативного воздействия законсервированных объектов с потенциально опасными свойствами, риски </w:t>
      </w:r>
      <w:r w:rsidRPr="001A0F36">
        <w:rPr>
          <w:bCs/>
        </w:rPr>
        <w:t xml:space="preserve">продолжающейся </w:t>
      </w:r>
      <w:r w:rsidRPr="001A0F36">
        <w:t>деградации природных экосистем, вызванной антропогенной деятельностью.</w:t>
      </w:r>
    </w:p>
    <w:p w14:paraId="0E0C08CB" w14:textId="77777777" w:rsidR="002D3D62" w:rsidRPr="001A0F36" w:rsidRDefault="002D3D62" w:rsidP="004A1611">
      <w:pPr>
        <w:pStyle w:val="afd"/>
        <w:shd w:val="clear" w:color="auto" w:fill="FFFFFF"/>
        <w:spacing w:before="0" w:after="0"/>
        <w:ind w:firstLine="851"/>
        <w:jc w:val="both"/>
        <w:rPr>
          <w:b/>
          <w:u w:val="single"/>
        </w:rPr>
      </w:pPr>
      <w:r w:rsidRPr="001A0F36">
        <w:rPr>
          <w:b/>
          <w:u w:val="single"/>
        </w:rPr>
        <w:t>Обеспечение пожарной безопасности.</w:t>
      </w:r>
    </w:p>
    <w:p w14:paraId="7EBA0BF0" w14:textId="77777777" w:rsidR="002D3D62" w:rsidRPr="001A0F36" w:rsidRDefault="002D3D62" w:rsidP="004A1611">
      <w:pPr>
        <w:ind w:firstLine="709"/>
        <w:jc w:val="both"/>
      </w:pPr>
      <w:r w:rsidRPr="001A0F36">
        <w:t>В целях профилактики пожароопасных ситуаций предусмотрены следующие противопожарные мероприятия:</w:t>
      </w:r>
    </w:p>
    <w:p w14:paraId="4268FF3B" w14:textId="77777777" w:rsidR="002D3D62" w:rsidRPr="001A0F36" w:rsidRDefault="002D3D62" w:rsidP="004A1611">
      <w:pPr>
        <w:ind w:firstLine="709"/>
        <w:jc w:val="both"/>
      </w:pPr>
      <w:r w:rsidRPr="001A0F36">
        <w:t>1. создание системы противопожарных барьеров, минерализированных полос, разрывов, канав и уход за ними;</w:t>
      </w:r>
    </w:p>
    <w:p w14:paraId="51145CD0" w14:textId="77777777" w:rsidR="002D3D62" w:rsidRPr="001A0F36" w:rsidRDefault="002D3D62" w:rsidP="004A1611">
      <w:pPr>
        <w:ind w:firstLine="709"/>
        <w:jc w:val="both"/>
      </w:pPr>
      <w:r w:rsidRPr="001A0F36">
        <w:t>2. строительство и ремонт дорог противопожарного назначения;</w:t>
      </w:r>
    </w:p>
    <w:p w14:paraId="1539845C" w14:textId="77777777" w:rsidR="002D3D62" w:rsidRPr="001A0F36" w:rsidRDefault="002D3D62" w:rsidP="004A1611">
      <w:pPr>
        <w:ind w:firstLine="709"/>
        <w:jc w:val="both"/>
      </w:pPr>
      <w:r w:rsidRPr="001A0F36">
        <w:t>3. устройство пожарных водоемов;</w:t>
      </w:r>
    </w:p>
    <w:p w14:paraId="5A978D5E" w14:textId="77777777" w:rsidR="002D3D62" w:rsidRPr="001A0F36" w:rsidRDefault="002D3D62" w:rsidP="004A1611">
      <w:pPr>
        <w:ind w:firstLine="709"/>
        <w:jc w:val="both"/>
      </w:pPr>
      <w:r w:rsidRPr="001A0F36">
        <w:t>4. устройство подъездов к водоисточникам для пожарных машин;</w:t>
      </w:r>
    </w:p>
    <w:p w14:paraId="03174816" w14:textId="77777777" w:rsidR="002D3D62" w:rsidRPr="001A0F36" w:rsidRDefault="002D3D62" w:rsidP="004A1611">
      <w:pPr>
        <w:ind w:firstLine="709"/>
        <w:jc w:val="both"/>
      </w:pPr>
      <w:r w:rsidRPr="001A0F36">
        <w:t>5. мероприятия по повышению пожароустойчивости лесов (регулирование их состава, очистка от захламленности и т.п.);</w:t>
      </w:r>
    </w:p>
    <w:p w14:paraId="2F352DEA" w14:textId="77777777" w:rsidR="002D3D62" w:rsidRPr="001A0F36" w:rsidRDefault="002D3D62" w:rsidP="004A1611">
      <w:pPr>
        <w:ind w:firstLine="709"/>
        <w:jc w:val="both"/>
      </w:pPr>
      <w:r w:rsidRPr="001A0F36">
        <w:t>6. устройство противопожарных щитов, обустройство мест отдыха;</w:t>
      </w:r>
    </w:p>
    <w:p w14:paraId="262F2D26" w14:textId="77777777" w:rsidR="002D3D62" w:rsidRPr="001A0F36" w:rsidRDefault="002D3D62" w:rsidP="004A1611">
      <w:pPr>
        <w:ind w:firstLine="709"/>
        <w:jc w:val="both"/>
      </w:pPr>
      <w:r w:rsidRPr="001A0F36">
        <w:t>7. устройство пожаронаблюдательных пунктов, вышек, мачт;</w:t>
      </w:r>
    </w:p>
    <w:p w14:paraId="7AE3CBB0" w14:textId="77777777" w:rsidR="002D3D62" w:rsidRPr="001A0F36" w:rsidRDefault="002D3D62" w:rsidP="004A1611">
      <w:pPr>
        <w:ind w:firstLine="709"/>
        <w:jc w:val="both"/>
      </w:pPr>
      <w:r w:rsidRPr="001A0F36">
        <w:t>8. изготовление и установка средств наглядной агитации и предупредительных знаков;</w:t>
      </w:r>
    </w:p>
    <w:p w14:paraId="100A2AAF" w14:textId="77777777" w:rsidR="002D3D62" w:rsidRPr="001A0F36" w:rsidRDefault="002D3D62" w:rsidP="004A1611">
      <w:pPr>
        <w:ind w:firstLine="709"/>
        <w:jc w:val="both"/>
      </w:pPr>
      <w:r w:rsidRPr="001A0F36">
        <w:t>9. проведение контролируемых профилактических противопожарных выжиганий при наличии соответствующего разрешения лесхоза Федерального агентства лесного хозяйства или осуществляющей ведение лесного хозяйства организации органа исполнительной власти субъекта Российской Федерации;</w:t>
      </w:r>
    </w:p>
    <w:p w14:paraId="711425E8" w14:textId="77777777" w:rsidR="002D3D62" w:rsidRPr="001A0F36" w:rsidRDefault="002D3D62" w:rsidP="004A1611">
      <w:pPr>
        <w:ind w:firstLine="709"/>
        <w:jc w:val="both"/>
      </w:pPr>
      <w:r w:rsidRPr="001A0F36">
        <w:lastRenderedPageBreak/>
        <w:t>10. подготовка руководителей, ответственных за тушение пожаров, создание бригад рабочих, обученных способам тушения лесных пожаров, участие в проводимых в соответствующем субъекте РФ тактико-специальных учений, тренировок по тушению лесных пожаров;</w:t>
      </w:r>
    </w:p>
    <w:p w14:paraId="2CFF272C" w14:textId="77777777" w:rsidR="002D3D62" w:rsidRPr="001A0F36" w:rsidRDefault="002D3D62" w:rsidP="004A1611">
      <w:pPr>
        <w:ind w:firstLine="709"/>
        <w:jc w:val="both"/>
      </w:pPr>
      <w:r w:rsidRPr="001A0F36">
        <w:t>11. участие в разработке оперативных планов по тушению лесных пожаров в лесном фонде на территории соответствующего субъекта РФ;</w:t>
      </w:r>
    </w:p>
    <w:p w14:paraId="538EA06B" w14:textId="77777777" w:rsidR="002D3D62" w:rsidRPr="001A0F36" w:rsidRDefault="002D3D62" w:rsidP="004A1611">
      <w:pPr>
        <w:ind w:firstLine="709"/>
        <w:jc w:val="both"/>
      </w:pPr>
      <w:r w:rsidRPr="001A0F36">
        <w:t>12. создание резерва горючесмазочных материалов на пожароопасный период;</w:t>
      </w:r>
    </w:p>
    <w:p w14:paraId="21AD161E" w14:textId="77777777" w:rsidR="002D3D62" w:rsidRPr="001A0F36" w:rsidRDefault="002D3D62" w:rsidP="004A1611">
      <w:pPr>
        <w:ind w:firstLine="709"/>
        <w:jc w:val="both"/>
      </w:pPr>
      <w:r w:rsidRPr="001A0F36">
        <w:t>13. наем временных пожарных сторожей, работников по охране техники и оборудования;</w:t>
      </w:r>
    </w:p>
    <w:p w14:paraId="0836504C" w14:textId="77777777" w:rsidR="002D3D62" w:rsidRPr="001A0F36" w:rsidRDefault="002D3D62" w:rsidP="004A1611">
      <w:pPr>
        <w:ind w:firstLine="709"/>
        <w:jc w:val="both"/>
      </w:pPr>
      <w:r w:rsidRPr="001A0F36">
        <w:t>14. патрулирование пожароопасных участков лесного фонда;</w:t>
      </w:r>
    </w:p>
    <w:p w14:paraId="26B32D75" w14:textId="77777777" w:rsidR="002D3D62" w:rsidRPr="001A0F36" w:rsidRDefault="002D3D62" w:rsidP="004A1611">
      <w:pPr>
        <w:ind w:firstLine="709"/>
        <w:jc w:val="both"/>
      </w:pPr>
      <w:r w:rsidRPr="001A0F36">
        <w:t>15. организация связи (телефонная проводная, радиосвязь);</w:t>
      </w:r>
    </w:p>
    <w:p w14:paraId="42E39DAC" w14:textId="77777777" w:rsidR="002D3D62" w:rsidRPr="001A0F36" w:rsidRDefault="002D3D62" w:rsidP="004A1611">
      <w:pPr>
        <w:ind w:firstLine="709"/>
        <w:jc w:val="both"/>
      </w:pPr>
      <w:r w:rsidRPr="001A0F36">
        <w:t>16. обустройство временных посадочных площадок для воздушных судов и пунктов их заправки топливом;</w:t>
      </w:r>
    </w:p>
    <w:p w14:paraId="3124A3DB" w14:textId="77777777" w:rsidR="002D3D62" w:rsidRPr="001A0F36" w:rsidRDefault="002D3D62" w:rsidP="004A1611">
      <w:pPr>
        <w:ind w:firstLine="709"/>
        <w:jc w:val="both"/>
      </w:pPr>
      <w:r w:rsidRPr="001A0F36">
        <w:t>17. обустройство помещений для временного размещения специалистов и экипажей воздушных судов, привлекаемых для тушения лесных пожаров;</w:t>
      </w:r>
    </w:p>
    <w:p w14:paraId="65AED043" w14:textId="77777777" w:rsidR="002D3D62" w:rsidRPr="001A0F36" w:rsidRDefault="002D3D62" w:rsidP="004A1611">
      <w:pPr>
        <w:ind w:firstLine="709"/>
        <w:jc w:val="both"/>
      </w:pPr>
      <w:r w:rsidRPr="001A0F36">
        <w:t>18. создание</w:t>
      </w:r>
      <w:r w:rsidR="000E6D8D">
        <w:t xml:space="preserve"> </w:t>
      </w:r>
      <w:r w:rsidRPr="001A0F36">
        <w:t>противопожарных разрывов между населенными пунктами, пожароопасными объектами и лесными насаждениями, а именно расстояние от границ застройки сельских поселений с одно- двухэтажной застройкой до лесных массивов равно 15 метрам (согласно с п.15 ст.69 ФЗ №123-ФЗ от 22.07.2008 г.).</w:t>
      </w:r>
    </w:p>
    <w:p w14:paraId="7E789405" w14:textId="77777777" w:rsidR="002D3D62" w:rsidRDefault="002D3D62" w:rsidP="004A1611">
      <w:pPr>
        <w:ind w:firstLine="709"/>
        <w:jc w:val="both"/>
      </w:pPr>
      <w:r w:rsidRPr="00D750D3">
        <w:t xml:space="preserve">Для обеспечения нужд наружного пожаротушения проектом предлагается устройство противопожарных водоемов открытого типа с последующим их оформлением, как рекреационной зоны с благоустройством и малыми архитектурными формами. Радиус обслуживания таких водоемов 100-200 м в зависимости от степени оснащенности действующих пожарных служб данного населенного пункта. </w:t>
      </w:r>
    </w:p>
    <w:p w14:paraId="72D3836B" w14:textId="77777777" w:rsidR="002D3D62" w:rsidRPr="00B42798" w:rsidRDefault="002126E4" w:rsidP="00023C0A">
      <w:pPr>
        <w:pStyle w:val="11"/>
        <w:rPr>
          <w:lang w:val="ru-RU"/>
        </w:rPr>
      </w:pPr>
      <w:bookmarkStart w:id="112" w:name="_Toc9845047"/>
      <w:bookmarkStart w:id="113" w:name="_Toc21505947"/>
      <w:r w:rsidRPr="00B42798">
        <w:rPr>
          <w:lang w:val="ru-RU"/>
        </w:rPr>
        <w:t>11</w:t>
      </w:r>
      <w:r w:rsidR="002D3D62" w:rsidRPr="00B42798">
        <w:rPr>
          <w:lang w:val="ru-RU"/>
        </w:rPr>
        <w:t>. Перечень земельных участков, которые включаются в границы населенных пунктов, входящих в состав муниципального образования или исключаются из их границ</w:t>
      </w:r>
      <w:bookmarkEnd w:id="112"/>
      <w:bookmarkEnd w:id="113"/>
    </w:p>
    <w:p w14:paraId="37658699" w14:textId="77777777" w:rsidR="002D3D62" w:rsidRPr="0068605C" w:rsidRDefault="002D3D62" w:rsidP="004A1611">
      <w:pPr>
        <w:pStyle w:val="Default"/>
        <w:ind w:firstLine="567"/>
        <w:jc w:val="both"/>
        <w:rPr>
          <w:color w:val="auto"/>
        </w:rPr>
      </w:pPr>
      <w:r w:rsidRPr="0068605C">
        <w:rPr>
          <w:color w:val="auto"/>
        </w:rPr>
        <w:t xml:space="preserve">Данный раздел материалов по обоснованию Генерального плана в текстовой форме обусловлен реализаций положений законодательства о градостроительной деятельности (Градостроительного кодекса Российской Федерации, Земельного кодека и др.), в части установления или изменения границ населенных пунктов, входящих в состав МО. Согласно части 5 статьи 18 Градостроительного кодекса Российской Федерации установление или изменение границ населенных пунктов, входящих в состав МО, осуществляется в границах таких МО. </w:t>
      </w:r>
    </w:p>
    <w:p w14:paraId="4CE9769F" w14:textId="77777777" w:rsidR="002D3D62" w:rsidRPr="0068605C" w:rsidRDefault="002D3D62" w:rsidP="004A1611">
      <w:pPr>
        <w:pStyle w:val="Default"/>
        <w:ind w:firstLine="567"/>
        <w:jc w:val="both"/>
        <w:rPr>
          <w:color w:val="auto"/>
        </w:rPr>
      </w:pPr>
      <w:r w:rsidRPr="0068605C">
        <w:rPr>
          <w:color w:val="auto"/>
        </w:rPr>
        <w:t xml:space="preserve">Данный раздел содержит перечень земельных участков (далее так же –ЗУ), которые включаются в границы населенных пунктов, входящих в состав поселения,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 (пункт 7 части 7 статьи 23 Градостроительного кодекса Российской Федерации). </w:t>
      </w:r>
    </w:p>
    <w:p w14:paraId="33787FD7" w14:textId="77777777" w:rsidR="002D3D62" w:rsidRPr="0068605C" w:rsidRDefault="002D3D62" w:rsidP="004A1611">
      <w:pPr>
        <w:pStyle w:val="Default"/>
        <w:ind w:firstLine="567"/>
        <w:jc w:val="both"/>
        <w:rPr>
          <w:color w:val="auto"/>
        </w:rPr>
      </w:pPr>
      <w:r w:rsidRPr="0068605C">
        <w:rPr>
          <w:color w:val="auto"/>
        </w:rPr>
        <w:t xml:space="preserve">Внесение в генеральный план изменений, предусматривающих изменение границ населенных пунктов в целях жилищного строительства или определения зон рекреационного назначения, осуществляется без проведения публичных слушаний (часть 18 статьи 24 Градостроительного кодекса Российской Федерации). </w:t>
      </w:r>
    </w:p>
    <w:p w14:paraId="30CD18EC" w14:textId="77777777" w:rsidR="002D3D62" w:rsidRPr="0068605C" w:rsidRDefault="002D3D62" w:rsidP="004A1611">
      <w:pPr>
        <w:pStyle w:val="Default"/>
        <w:ind w:firstLine="567"/>
        <w:jc w:val="both"/>
        <w:rPr>
          <w:color w:val="auto"/>
        </w:rPr>
      </w:pPr>
      <w:r w:rsidRPr="0068605C">
        <w:rPr>
          <w:bCs/>
          <w:color w:val="auto"/>
        </w:rPr>
        <w:t xml:space="preserve">Порядок установления или изменения границ населенных пунктов установлен в статье 84 Земельного кодекса. </w:t>
      </w:r>
    </w:p>
    <w:p w14:paraId="4741E9F4" w14:textId="77777777" w:rsidR="002D3D62" w:rsidRPr="0068605C" w:rsidRDefault="002D3D62" w:rsidP="004A1611">
      <w:pPr>
        <w:pStyle w:val="Default"/>
        <w:ind w:firstLine="567"/>
        <w:jc w:val="both"/>
        <w:rPr>
          <w:color w:val="auto"/>
        </w:rPr>
      </w:pPr>
      <w:r w:rsidRPr="0068605C">
        <w:rPr>
          <w:color w:val="auto"/>
        </w:rPr>
        <w:t xml:space="preserve">Согласно части 1 статьи 8 Федерального закона от 21 декабря 2004 года №172-ФЗ «О переводе земель или земельных участков из одной категории в другую» </w:t>
      </w:r>
      <w:r w:rsidRPr="0068605C">
        <w:rPr>
          <w:bCs/>
          <w:color w:val="auto"/>
        </w:rPr>
        <w:t>установление или изменение границ населенных пунктов</w:t>
      </w:r>
      <w:r w:rsidRPr="0068605C">
        <w:rPr>
          <w:color w:val="auto"/>
        </w:rPr>
        <w:t xml:space="preserve">, а также </w:t>
      </w:r>
      <w:r w:rsidRPr="0068605C">
        <w:rPr>
          <w:bCs/>
          <w:color w:val="auto"/>
        </w:rPr>
        <w:t xml:space="preserve">включение земельных участков в границы населенных пунктов </w:t>
      </w:r>
      <w:r w:rsidRPr="0068605C">
        <w:rPr>
          <w:color w:val="auto"/>
        </w:rPr>
        <w:t xml:space="preserve">либо исключение земельных участков из границ населенных пунктов </w:t>
      </w:r>
      <w:r w:rsidRPr="0068605C">
        <w:rPr>
          <w:bCs/>
          <w:color w:val="auto"/>
        </w:rPr>
        <w:lastRenderedPageBreak/>
        <w:t xml:space="preserve">является переводом земель населенных пунктов </w:t>
      </w:r>
      <w:r w:rsidRPr="0068605C">
        <w:rPr>
          <w:color w:val="auto"/>
        </w:rPr>
        <w:t xml:space="preserve">или земельных участков в составе таких земель </w:t>
      </w:r>
      <w:r w:rsidRPr="0068605C">
        <w:rPr>
          <w:bCs/>
          <w:color w:val="auto"/>
        </w:rPr>
        <w:t xml:space="preserve">в другую категорию либо переводом земель </w:t>
      </w:r>
      <w:r w:rsidRPr="0068605C">
        <w:rPr>
          <w:color w:val="auto"/>
        </w:rPr>
        <w:t xml:space="preserve">или земельных участков в составе таких земель </w:t>
      </w:r>
      <w:r w:rsidRPr="0068605C">
        <w:rPr>
          <w:bCs/>
          <w:color w:val="auto"/>
        </w:rPr>
        <w:t xml:space="preserve">из других категорий в земли населенных пунктов. </w:t>
      </w:r>
    </w:p>
    <w:p w14:paraId="46B915C6" w14:textId="77777777" w:rsidR="002D3D62" w:rsidRPr="0068605C" w:rsidRDefault="002D3D62" w:rsidP="004A1611">
      <w:pPr>
        <w:pStyle w:val="Default"/>
        <w:ind w:firstLine="567"/>
        <w:jc w:val="both"/>
        <w:rPr>
          <w:color w:val="auto"/>
        </w:rPr>
      </w:pPr>
      <w:r w:rsidRPr="0068605C">
        <w:rPr>
          <w:color w:val="auto"/>
        </w:rPr>
        <w:t xml:space="preserve">Данная статья имеет правовые последствия, в части обязательного соблюдения требований, при выполнении процедуры </w:t>
      </w:r>
      <w:r w:rsidRPr="0068605C">
        <w:rPr>
          <w:bCs/>
          <w:color w:val="auto"/>
        </w:rPr>
        <w:t xml:space="preserve">включения земельных участков в границы населенных пунктов </w:t>
      </w:r>
      <w:r w:rsidRPr="0068605C">
        <w:rPr>
          <w:color w:val="auto"/>
        </w:rPr>
        <w:t xml:space="preserve">либо исключения земельных участков из границ населенных пунктов, установленных ниже приведенными документами для следующих категорий земель: </w:t>
      </w:r>
    </w:p>
    <w:p w14:paraId="4585287E" w14:textId="77777777" w:rsidR="002D3D62" w:rsidRPr="0068605C" w:rsidRDefault="002D3D62" w:rsidP="004A1611">
      <w:pPr>
        <w:pStyle w:val="Default"/>
        <w:ind w:firstLine="567"/>
        <w:jc w:val="both"/>
        <w:rPr>
          <w:color w:val="auto"/>
        </w:rPr>
      </w:pPr>
      <w:r w:rsidRPr="0068605C">
        <w:rPr>
          <w:bCs/>
          <w:color w:val="auto"/>
        </w:rPr>
        <w:t xml:space="preserve">для земель сельскохозяйственных угодий или земельных участков в составе таких земель из земель сельскохозяйственного назначения: </w:t>
      </w:r>
    </w:p>
    <w:p w14:paraId="206F4244" w14:textId="77777777" w:rsidR="002D3D62" w:rsidRPr="0068605C" w:rsidRDefault="002D3D62" w:rsidP="004A1611">
      <w:pPr>
        <w:pStyle w:val="Default"/>
        <w:ind w:firstLine="567"/>
        <w:jc w:val="both"/>
        <w:rPr>
          <w:color w:val="auto"/>
        </w:rPr>
      </w:pPr>
      <w:r w:rsidRPr="0068605C">
        <w:rPr>
          <w:color w:val="auto"/>
        </w:rPr>
        <w:t xml:space="preserve">Приказ Минсельхоза РФ от 17.05.2010 №168 «Об описании содержания ходатайства о переводе находящихся в собственности Российской Федерации земель сельскохозяйственных угодий или земельных участков в составе таких земель из земель сельскохозяйственного назначения в другую категорию и составе прилагаемых к нему документов»; </w:t>
      </w:r>
    </w:p>
    <w:p w14:paraId="674DF208" w14:textId="77777777" w:rsidR="002D3D62" w:rsidRPr="0068605C" w:rsidRDefault="002D3D62" w:rsidP="004A1611">
      <w:pPr>
        <w:pStyle w:val="26"/>
        <w:widowControl w:val="0"/>
        <w:spacing w:line="240" w:lineRule="auto"/>
        <w:ind w:firstLine="567"/>
        <w:rPr>
          <w:bCs/>
        </w:rPr>
      </w:pPr>
      <w:r w:rsidRPr="0068605C">
        <w:rPr>
          <w:bCs/>
        </w:rPr>
        <w:t>для земель лесного фонда:</w:t>
      </w:r>
    </w:p>
    <w:p w14:paraId="344B1A1D" w14:textId="77777777" w:rsidR="002D3D62" w:rsidRPr="0068605C" w:rsidRDefault="002D3D62" w:rsidP="004A1611">
      <w:pPr>
        <w:pStyle w:val="Default"/>
        <w:ind w:firstLine="567"/>
        <w:jc w:val="both"/>
        <w:rPr>
          <w:color w:val="auto"/>
        </w:rPr>
      </w:pPr>
      <w:r w:rsidRPr="0068605C">
        <w:rPr>
          <w:color w:val="auto"/>
        </w:rPr>
        <w:t xml:space="preserve">Постановление Правительства РФ от 28.01.2006 №48 (ред. от 29.12.2008) «О составе и порядке подготовки документации о переводе земель лесного фонда в земли иных (других) категорий»; </w:t>
      </w:r>
    </w:p>
    <w:p w14:paraId="40359204" w14:textId="77777777" w:rsidR="002D3D62" w:rsidRPr="0068605C" w:rsidRDefault="002D3D62" w:rsidP="004A1611">
      <w:pPr>
        <w:pStyle w:val="Default"/>
        <w:ind w:firstLine="567"/>
        <w:jc w:val="both"/>
        <w:rPr>
          <w:color w:val="auto"/>
        </w:rPr>
      </w:pPr>
      <w:r w:rsidRPr="0068605C">
        <w:rPr>
          <w:bCs/>
          <w:color w:val="auto"/>
        </w:rPr>
        <w:t xml:space="preserve">для земель водного фонда: </w:t>
      </w:r>
    </w:p>
    <w:p w14:paraId="622F883B" w14:textId="77777777" w:rsidR="002D3D62" w:rsidRPr="0068605C" w:rsidRDefault="002D3D62" w:rsidP="004A1611">
      <w:pPr>
        <w:pStyle w:val="Default"/>
        <w:ind w:firstLine="567"/>
        <w:jc w:val="both"/>
        <w:rPr>
          <w:color w:val="auto"/>
        </w:rPr>
      </w:pPr>
      <w:r w:rsidRPr="0068605C">
        <w:rPr>
          <w:color w:val="auto"/>
        </w:rPr>
        <w:t xml:space="preserve">Приказ Минприроды РФ от 10.11.2011 №882 «Об утверждении содержания ходатайства о переводе земель водного фонда в земли другой категории и составе прилагаемых к нему документов» (Зарегистрировано в Минюсте РФ 13.02.2012 N 23194). </w:t>
      </w:r>
    </w:p>
    <w:p w14:paraId="548A2509" w14:textId="77777777" w:rsidR="007F06FF" w:rsidRPr="0068605C" w:rsidRDefault="002D3D62" w:rsidP="009A50E8">
      <w:pPr>
        <w:pStyle w:val="7"/>
      </w:pPr>
      <w:r w:rsidRPr="0068605C">
        <w:t xml:space="preserve">Таблица </w:t>
      </w:r>
      <w:r w:rsidR="0068605C" w:rsidRPr="0068605C">
        <w:t>11</w:t>
      </w:r>
      <w:r w:rsidRPr="0068605C">
        <w:t>.1.</w:t>
      </w:r>
    </w:p>
    <w:p w14:paraId="52BBAFCC" w14:textId="77777777" w:rsidR="002D3D62" w:rsidRPr="00813C7E" w:rsidRDefault="002D3D62" w:rsidP="00813C7E">
      <w:pPr>
        <w:pStyle w:val="26"/>
        <w:widowControl w:val="0"/>
        <w:spacing w:line="240" w:lineRule="auto"/>
        <w:ind w:firstLine="567"/>
        <w:jc w:val="center"/>
        <w:rPr>
          <w:b/>
          <w:bCs/>
        </w:rPr>
      </w:pPr>
      <w:r w:rsidRPr="00813C7E">
        <w:rPr>
          <w:b/>
          <w:bCs/>
        </w:rPr>
        <w:t>Перечень земельных участков, которые включаются в границы населенных пунктов</w:t>
      </w:r>
    </w:p>
    <w:tbl>
      <w:tblPr>
        <w:tblW w:w="9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8"/>
        <w:gridCol w:w="2097"/>
        <w:gridCol w:w="1427"/>
        <w:gridCol w:w="2666"/>
        <w:gridCol w:w="2792"/>
      </w:tblGrid>
      <w:tr w:rsidR="009E6810" w:rsidRPr="009E6810" w14:paraId="10F7A425" w14:textId="77777777" w:rsidTr="004420C7">
        <w:trPr>
          <w:tblHeader/>
          <w:jc w:val="center"/>
        </w:trPr>
        <w:tc>
          <w:tcPr>
            <w:tcW w:w="592" w:type="dxa"/>
          </w:tcPr>
          <w:p w14:paraId="055403AC" w14:textId="77777777" w:rsidR="002D3D62" w:rsidRPr="009E6810" w:rsidRDefault="002D3D62" w:rsidP="004A1611">
            <w:pPr>
              <w:pStyle w:val="26"/>
              <w:widowControl w:val="0"/>
              <w:spacing w:line="240" w:lineRule="auto"/>
              <w:jc w:val="center"/>
              <w:rPr>
                <w:rFonts w:cs="Times New Roman"/>
                <w:b/>
                <w:bCs/>
              </w:rPr>
            </w:pPr>
            <w:r w:rsidRPr="009E6810">
              <w:rPr>
                <w:rFonts w:cs="Times New Roman"/>
                <w:b/>
                <w:bCs/>
              </w:rPr>
              <w:t>№ п/п</w:t>
            </w:r>
          </w:p>
        </w:tc>
        <w:tc>
          <w:tcPr>
            <w:tcW w:w="1955" w:type="dxa"/>
          </w:tcPr>
          <w:p w14:paraId="031D99CE" w14:textId="77777777" w:rsidR="002D3D62" w:rsidRPr="009E6810" w:rsidRDefault="002D3D62" w:rsidP="004A1611">
            <w:pPr>
              <w:pStyle w:val="26"/>
              <w:widowControl w:val="0"/>
              <w:spacing w:line="240" w:lineRule="auto"/>
              <w:jc w:val="center"/>
              <w:rPr>
                <w:rFonts w:cs="Times New Roman"/>
                <w:b/>
                <w:bCs/>
              </w:rPr>
            </w:pPr>
            <w:r w:rsidRPr="009E6810">
              <w:rPr>
                <w:rFonts w:cs="Times New Roman"/>
                <w:b/>
                <w:bCs/>
              </w:rPr>
              <w:t>Кадастровый номер ЗУ</w:t>
            </w:r>
          </w:p>
        </w:tc>
        <w:tc>
          <w:tcPr>
            <w:tcW w:w="1485" w:type="dxa"/>
          </w:tcPr>
          <w:p w14:paraId="21A22FC8" w14:textId="69BFAE81" w:rsidR="002D3D62" w:rsidRPr="009E6810" w:rsidRDefault="002D3D62" w:rsidP="004A1611">
            <w:pPr>
              <w:pStyle w:val="26"/>
              <w:widowControl w:val="0"/>
              <w:spacing w:line="240" w:lineRule="auto"/>
              <w:jc w:val="center"/>
              <w:rPr>
                <w:rFonts w:cs="Times New Roman"/>
                <w:b/>
                <w:bCs/>
              </w:rPr>
            </w:pPr>
            <w:r w:rsidRPr="009E6810">
              <w:rPr>
                <w:rFonts w:cs="Times New Roman"/>
                <w:b/>
                <w:bCs/>
              </w:rPr>
              <w:t xml:space="preserve">площадь, </w:t>
            </w:r>
            <w:r w:rsidR="00890B87" w:rsidRPr="009E6810">
              <w:rPr>
                <w:rFonts w:cs="Times New Roman"/>
                <w:b/>
                <w:bCs/>
                <w:shd w:val="clear" w:color="auto" w:fill="FFFFFF"/>
              </w:rPr>
              <w:t>м</w:t>
            </w:r>
            <w:r w:rsidR="00890B87" w:rsidRPr="009E6810">
              <w:rPr>
                <w:rFonts w:cs="Times New Roman"/>
                <w:b/>
                <w:bCs/>
                <w:shd w:val="clear" w:color="auto" w:fill="FFFFFF"/>
                <w:vertAlign w:val="superscript"/>
              </w:rPr>
              <w:t>2</w:t>
            </w:r>
          </w:p>
        </w:tc>
        <w:tc>
          <w:tcPr>
            <w:tcW w:w="2686" w:type="dxa"/>
          </w:tcPr>
          <w:p w14:paraId="660FCB1F" w14:textId="77777777" w:rsidR="002D3D62" w:rsidRPr="009E6810" w:rsidRDefault="002D3D62" w:rsidP="004A1611">
            <w:pPr>
              <w:pStyle w:val="26"/>
              <w:widowControl w:val="0"/>
              <w:spacing w:line="240" w:lineRule="auto"/>
              <w:jc w:val="center"/>
              <w:rPr>
                <w:rFonts w:cs="Times New Roman"/>
                <w:b/>
                <w:bCs/>
              </w:rPr>
            </w:pPr>
            <w:r w:rsidRPr="009E6810">
              <w:rPr>
                <w:rFonts w:cs="Times New Roman"/>
                <w:b/>
                <w:bCs/>
              </w:rPr>
              <w:t xml:space="preserve">существующая </w:t>
            </w:r>
          </w:p>
          <w:p w14:paraId="06F04F57" w14:textId="77777777" w:rsidR="002D3D62" w:rsidRPr="009E6810" w:rsidRDefault="002D3D62" w:rsidP="004A1611">
            <w:pPr>
              <w:pStyle w:val="26"/>
              <w:widowControl w:val="0"/>
              <w:spacing w:line="240" w:lineRule="auto"/>
              <w:jc w:val="center"/>
              <w:rPr>
                <w:rFonts w:cs="Times New Roman"/>
                <w:b/>
                <w:bCs/>
              </w:rPr>
            </w:pPr>
            <w:r w:rsidRPr="009E6810">
              <w:rPr>
                <w:rFonts w:cs="Times New Roman"/>
                <w:b/>
                <w:bCs/>
              </w:rPr>
              <w:t>категория</w:t>
            </w:r>
          </w:p>
        </w:tc>
        <w:tc>
          <w:tcPr>
            <w:tcW w:w="2852" w:type="dxa"/>
          </w:tcPr>
          <w:p w14:paraId="4C205F5F" w14:textId="77777777" w:rsidR="002D3D62" w:rsidRPr="009E6810" w:rsidRDefault="002D3D62" w:rsidP="004A1611">
            <w:pPr>
              <w:pStyle w:val="26"/>
              <w:widowControl w:val="0"/>
              <w:spacing w:line="240" w:lineRule="auto"/>
              <w:jc w:val="center"/>
              <w:rPr>
                <w:rFonts w:cs="Times New Roman"/>
                <w:b/>
                <w:bCs/>
              </w:rPr>
            </w:pPr>
            <w:r w:rsidRPr="009E6810">
              <w:rPr>
                <w:rFonts w:cs="Times New Roman"/>
                <w:b/>
                <w:bCs/>
              </w:rPr>
              <w:t>цели планируемого использования</w:t>
            </w:r>
          </w:p>
        </w:tc>
      </w:tr>
      <w:tr w:rsidR="0068605C" w:rsidRPr="009E6810" w14:paraId="2834F6CC" w14:textId="77777777" w:rsidTr="009A50E8">
        <w:trPr>
          <w:jc w:val="center"/>
        </w:trPr>
        <w:tc>
          <w:tcPr>
            <w:tcW w:w="9570" w:type="dxa"/>
            <w:gridSpan w:val="5"/>
          </w:tcPr>
          <w:p w14:paraId="0760D0BF" w14:textId="77777777" w:rsidR="002D3D62" w:rsidRPr="009E6810" w:rsidRDefault="002D3D62" w:rsidP="004A1611">
            <w:pPr>
              <w:pStyle w:val="26"/>
              <w:widowControl w:val="0"/>
              <w:spacing w:line="240" w:lineRule="auto"/>
              <w:rPr>
                <w:rFonts w:cs="Times New Roman"/>
                <w:bCs/>
              </w:rPr>
            </w:pPr>
          </w:p>
        </w:tc>
      </w:tr>
      <w:tr w:rsidR="009E6810" w:rsidRPr="009E6810" w14:paraId="6DB168E9" w14:textId="77777777" w:rsidTr="004420C7">
        <w:trPr>
          <w:jc w:val="center"/>
        </w:trPr>
        <w:tc>
          <w:tcPr>
            <w:tcW w:w="592" w:type="dxa"/>
          </w:tcPr>
          <w:p w14:paraId="12ECA78F" w14:textId="77777777" w:rsidR="0068605C" w:rsidRPr="009E6810" w:rsidRDefault="0068605C" w:rsidP="0068605C">
            <w:pPr>
              <w:pStyle w:val="26"/>
              <w:widowControl w:val="0"/>
              <w:spacing w:line="240" w:lineRule="auto"/>
              <w:rPr>
                <w:rFonts w:cs="Times New Roman"/>
                <w:bCs/>
              </w:rPr>
            </w:pPr>
            <w:r w:rsidRPr="009E6810">
              <w:rPr>
                <w:rFonts w:cs="Times New Roman"/>
                <w:bCs/>
              </w:rPr>
              <w:t>1</w:t>
            </w:r>
          </w:p>
        </w:tc>
        <w:tc>
          <w:tcPr>
            <w:tcW w:w="1955" w:type="dxa"/>
          </w:tcPr>
          <w:p w14:paraId="1BE4DC50" w14:textId="7613426D" w:rsidR="0068605C" w:rsidRPr="009E6810" w:rsidRDefault="00890B87" w:rsidP="0068605C">
            <w:pPr>
              <w:pStyle w:val="26"/>
              <w:widowControl w:val="0"/>
              <w:spacing w:line="240" w:lineRule="auto"/>
              <w:rPr>
                <w:rFonts w:cs="Times New Roman"/>
                <w:bCs/>
              </w:rPr>
            </w:pPr>
            <w:r w:rsidRPr="009E6810">
              <w:rPr>
                <w:rFonts w:cs="Times New Roman"/>
                <w:shd w:val="clear" w:color="auto" w:fill="F8F9FA"/>
              </w:rPr>
              <w:t>71:11:010101:36</w:t>
            </w:r>
          </w:p>
        </w:tc>
        <w:tc>
          <w:tcPr>
            <w:tcW w:w="1485" w:type="dxa"/>
          </w:tcPr>
          <w:p w14:paraId="35E4A7DA" w14:textId="4FB28CD4" w:rsidR="0068605C" w:rsidRPr="009E6810" w:rsidRDefault="00890B87" w:rsidP="0068605C">
            <w:pPr>
              <w:pStyle w:val="26"/>
              <w:widowControl w:val="0"/>
              <w:spacing w:line="240" w:lineRule="auto"/>
              <w:rPr>
                <w:rFonts w:cs="Times New Roman"/>
                <w:bCs/>
              </w:rPr>
            </w:pPr>
            <w:r w:rsidRPr="009E6810">
              <w:rPr>
                <w:rFonts w:cs="Times New Roman"/>
                <w:shd w:val="clear" w:color="auto" w:fill="FFFFFF"/>
              </w:rPr>
              <w:t>63 900</w:t>
            </w:r>
          </w:p>
        </w:tc>
        <w:tc>
          <w:tcPr>
            <w:tcW w:w="2686" w:type="dxa"/>
          </w:tcPr>
          <w:p w14:paraId="20083847" w14:textId="11BA40ED" w:rsidR="0068605C" w:rsidRPr="009E6810" w:rsidRDefault="00890B87" w:rsidP="0068605C">
            <w:pPr>
              <w:pStyle w:val="26"/>
              <w:widowControl w:val="0"/>
              <w:spacing w:line="240" w:lineRule="auto"/>
              <w:rPr>
                <w:rFonts w:cs="Times New Roman"/>
                <w:bCs/>
              </w:rPr>
            </w:pPr>
            <w:r w:rsidRPr="009E6810">
              <w:rPr>
                <w:rFonts w:cs="Times New Roman"/>
                <w:shd w:val="clear" w:color="auto" w:fill="F8F9FA"/>
              </w:rPr>
              <w:t>Земли сельскохозяйственного назначения</w:t>
            </w:r>
          </w:p>
        </w:tc>
        <w:tc>
          <w:tcPr>
            <w:tcW w:w="2852" w:type="dxa"/>
          </w:tcPr>
          <w:p w14:paraId="7663CCB6" w14:textId="7D1880AC" w:rsidR="0068605C" w:rsidRPr="009E6810" w:rsidRDefault="00890B87" w:rsidP="0068605C">
            <w:pPr>
              <w:pStyle w:val="26"/>
              <w:widowControl w:val="0"/>
              <w:spacing w:line="240" w:lineRule="auto"/>
              <w:rPr>
                <w:rFonts w:cs="Times New Roman"/>
                <w:bCs/>
              </w:rPr>
            </w:pPr>
            <w:r w:rsidRPr="009E6810">
              <w:rPr>
                <w:rFonts w:cs="Times New Roman"/>
                <w:shd w:val="clear" w:color="auto" w:fill="F8F9FA"/>
              </w:rPr>
              <w:t>Для сельскохозяйственного производства</w:t>
            </w:r>
          </w:p>
        </w:tc>
      </w:tr>
      <w:tr w:rsidR="009E6810" w:rsidRPr="009E6810" w14:paraId="33C69515" w14:textId="77777777" w:rsidTr="004420C7">
        <w:trPr>
          <w:jc w:val="center"/>
        </w:trPr>
        <w:tc>
          <w:tcPr>
            <w:tcW w:w="592" w:type="dxa"/>
          </w:tcPr>
          <w:p w14:paraId="5961F072" w14:textId="299FB3E2" w:rsidR="00890B87" w:rsidRPr="009E6810" w:rsidRDefault="00890B87" w:rsidP="0068605C">
            <w:pPr>
              <w:pStyle w:val="26"/>
              <w:widowControl w:val="0"/>
              <w:spacing w:line="240" w:lineRule="auto"/>
              <w:rPr>
                <w:rFonts w:cs="Times New Roman"/>
                <w:bCs/>
              </w:rPr>
            </w:pPr>
            <w:r w:rsidRPr="009E6810">
              <w:rPr>
                <w:rFonts w:cs="Times New Roman"/>
                <w:bCs/>
              </w:rPr>
              <w:t>2</w:t>
            </w:r>
          </w:p>
        </w:tc>
        <w:tc>
          <w:tcPr>
            <w:tcW w:w="1955" w:type="dxa"/>
          </w:tcPr>
          <w:p w14:paraId="1D52294C" w14:textId="1746F9C5"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t>71:11:010101:101</w:t>
            </w:r>
          </w:p>
        </w:tc>
        <w:tc>
          <w:tcPr>
            <w:tcW w:w="1485" w:type="dxa"/>
          </w:tcPr>
          <w:p w14:paraId="740700F4" w14:textId="43F24092" w:rsidR="00890B87" w:rsidRPr="009E6810" w:rsidRDefault="00890B87" w:rsidP="0068605C">
            <w:pPr>
              <w:pStyle w:val="26"/>
              <w:widowControl w:val="0"/>
              <w:spacing w:line="240" w:lineRule="auto"/>
              <w:rPr>
                <w:rFonts w:cs="Times New Roman"/>
                <w:shd w:val="clear" w:color="auto" w:fill="FFFFFF"/>
              </w:rPr>
            </w:pPr>
            <w:r w:rsidRPr="009E6810">
              <w:rPr>
                <w:rFonts w:cs="Times New Roman"/>
                <w:shd w:val="clear" w:color="auto" w:fill="FFFFFF"/>
              </w:rPr>
              <w:t>111 588</w:t>
            </w:r>
          </w:p>
        </w:tc>
        <w:tc>
          <w:tcPr>
            <w:tcW w:w="2686" w:type="dxa"/>
          </w:tcPr>
          <w:p w14:paraId="4BBC8142" w14:textId="53716A19"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19B79B1E" w14:textId="08424DA9"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t>Для иных видов сельскохозяйственного использования</w:t>
            </w:r>
          </w:p>
        </w:tc>
      </w:tr>
      <w:tr w:rsidR="009E6810" w:rsidRPr="009E6810" w14:paraId="262F45F3" w14:textId="77777777" w:rsidTr="004420C7">
        <w:trPr>
          <w:jc w:val="center"/>
        </w:trPr>
        <w:tc>
          <w:tcPr>
            <w:tcW w:w="592" w:type="dxa"/>
          </w:tcPr>
          <w:p w14:paraId="744CBDCC" w14:textId="7E9B3C3D" w:rsidR="00890B87" w:rsidRPr="009E6810" w:rsidRDefault="00890B87" w:rsidP="0068605C">
            <w:pPr>
              <w:pStyle w:val="26"/>
              <w:widowControl w:val="0"/>
              <w:spacing w:line="240" w:lineRule="auto"/>
              <w:rPr>
                <w:rFonts w:cs="Times New Roman"/>
                <w:bCs/>
              </w:rPr>
            </w:pPr>
            <w:r w:rsidRPr="009E6810">
              <w:rPr>
                <w:rFonts w:cs="Times New Roman"/>
                <w:bCs/>
              </w:rPr>
              <w:t>3</w:t>
            </w:r>
          </w:p>
        </w:tc>
        <w:tc>
          <w:tcPr>
            <w:tcW w:w="1955" w:type="dxa"/>
          </w:tcPr>
          <w:p w14:paraId="3F1A1F70" w14:textId="3649B882"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t>71:11:010101:322</w:t>
            </w:r>
          </w:p>
        </w:tc>
        <w:tc>
          <w:tcPr>
            <w:tcW w:w="1485" w:type="dxa"/>
          </w:tcPr>
          <w:p w14:paraId="6834EDEB" w14:textId="0319E777" w:rsidR="00890B87" w:rsidRPr="009E6810" w:rsidRDefault="00890B87" w:rsidP="0068605C">
            <w:pPr>
              <w:pStyle w:val="26"/>
              <w:widowControl w:val="0"/>
              <w:spacing w:line="240" w:lineRule="auto"/>
              <w:rPr>
                <w:rFonts w:cs="Times New Roman"/>
                <w:shd w:val="clear" w:color="auto" w:fill="FFFFFF"/>
              </w:rPr>
            </w:pPr>
            <w:r w:rsidRPr="009E6810">
              <w:rPr>
                <w:rFonts w:cs="Times New Roman"/>
                <w:shd w:val="clear" w:color="auto" w:fill="FFFFFF"/>
              </w:rPr>
              <w:t>24 723 </w:t>
            </w:r>
          </w:p>
        </w:tc>
        <w:tc>
          <w:tcPr>
            <w:tcW w:w="2686" w:type="dxa"/>
          </w:tcPr>
          <w:p w14:paraId="51982F3B" w14:textId="0AC469C1"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5658C2A0" w14:textId="6FEA2B99"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t>Для размещения зданий, строений, сооружений, используемых для производства, хранения и первичной переработки сельскохозяйственной продукции</w:t>
            </w:r>
          </w:p>
        </w:tc>
      </w:tr>
      <w:tr w:rsidR="009E6810" w:rsidRPr="009E6810" w14:paraId="0D77542D" w14:textId="77777777" w:rsidTr="004420C7">
        <w:trPr>
          <w:jc w:val="center"/>
        </w:trPr>
        <w:tc>
          <w:tcPr>
            <w:tcW w:w="592" w:type="dxa"/>
          </w:tcPr>
          <w:p w14:paraId="688E737F" w14:textId="35E4FE5E" w:rsidR="00890B87" w:rsidRPr="009E6810" w:rsidRDefault="00890B87" w:rsidP="0068605C">
            <w:pPr>
              <w:pStyle w:val="26"/>
              <w:widowControl w:val="0"/>
              <w:spacing w:line="240" w:lineRule="auto"/>
              <w:rPr>
                <w:rFonts w:cs="Times New Roman"/>
                <w:bCs/>
              </w:rPr>
            </w:pPr>
            <w:r w:rsidRPr="009E6810">
              <w:rPr>
                <w:rFonts w:cs="Times New Roman"/>
                <w:bCs/>
              </w:rPr>
              <w:t>4</w:t>
            </w:r>
          </w:p>
        </w:tc>
        <w:tc>
          <w:tcPr>
            <w:tcW w:w="1955" w:type="dxa"/>
          </w:tcPr>
          <w:p w14:paraId="3BF1C513" w14:textId="0F0F75F4"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t>71:11:010101:369</w:t>
            </w:r>
          </w:p>
        </w:tc>
        <w:tc>
          <w:tcPr>
            <w:tcW w:w="1485" w:type="dxa"/>
          </w:tcPr>
          <w:p w14:paraId="45223FFF" w14:textId="7851C361" w:rsidR="00890B87" w:rsidRPr="009E6810" w:rsidRDefault="00890B87" w:rsidP="0068605C">
            <w:pPr>
              <w:pStyle w:val="26"/>
              <w:widowControl w:val="0"/>
              <w:spacing w:line="240" w:lineRule="auto"/>
              <w:rPr>
                <w:rFonts w:cs="Times New Roman"/>
                <w:shd w:val="clear" w:color="auto" w:fill="FFFFFF"/>
              </w:rPr>
            </w:pPr>
            <w:r w:rsidRPr="009E6810">
              <w:rPr>
                <w:rFonts w:cs="Times New Roman"/>
                <w:shd w:val="clear" w:color="auto" w:fill="FFFFFF"/>
              </w:rPr>
              <w:t>30 000</w:t>
            </w:r>
          </w:p>
        </w:tc>
        <w:tc>
          <w:tcPr>
            <w:tcW w:w="2686" w:type="dxa"/>
          </w:tcPr>
          <w:p w14:paraId="4DFDE829" w14:textId="3AE3BBF5"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20C05486" w14:textId="2E3D29A2"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6D0133B9" w14:textId="77777777" w:rsidTr="004420C7">
        <w:trPr>
          <w:jc w:val="center"/>
        </w:trPr>
        <w:tc>
          <w:tcPr>
            <w:tcW w:w="592" w:type="dxa"/>
          </w:tcPr>
          <w:p w14:paraId="088C588F" w14:textId="622A401C" w:rsidR="00890B87" w:rsidRPr="009E6810" w:rsidRDefault="00890B87" w:rsidP="0068605C">
            <w:pPr>
              <w:pStyle w:val="26"/>
              <w:widowControl w:val="0"/>
              <w:spacing w:line="240" w:lineRule="auto"/>
              <w:rPr>
                <w:rFonts w:cs="Times New Roman"/>
                <w:bCs/>
              </w:rPr>
            </w:pPr>
            <w:r w:rsidRPr="009E6810">
              <w:rPr>
                <w:rFonts w:cs="Times New Roman"/>
                <w:bCs/>
              </w:rPr>
              <w:t>5</w:t>
            </w:r>
          </w:p>
        </w:tc>
        <w:tc>
          <w:tcPr>
            <w:tcW w:w="1955" w:type="dxa"/>
          </w:tcPr>
          <w:p w14:paraId="0B2E123C" w14:textId="0E0901CF"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t>71:11:010101:368</w:t>
            </w:r>
          </w:p>
        </w:tc>
        <w:tc>
          <w:tcPr>
            <w:tcW w:w="1485" w:type="dxa"/>
          </w:tcPr>
          <w:p w14:paraId="017E48B0" w14:textId="4697A084" w:rsidR="00890B87" w:rsidRPr="009E6810" w:rsidRDefault="00890B87" w:rsidP="0068605C">
            <w:pPr>
              <w:pStyle w:val="26"/>
              <w:widowControl w:val="0"/>
              <w:spacing w:line="240" w:lineRule="auto"/>
              <w:rPr>
                <w:rFonts w:cs="Times New Roman"/>
                <w:shd w:val="clear" w:color="auto" w:fill="FFFFFF"/>
              </w:rPr>
            </w:pPr>
            <w:r w:rsidRPr="009E6810">
              <w:rPr>
                <w:rFonts w:cs="Times New Roman"/>
                <w:shd w:val="clear" w:color="auto" w:fill="FFFFFF"/>
              </w:rPr>
              <w:t>33 900</w:t>
            </w:r>
          </w:p>
        </w:tc>
        <w:tc>
          <w:tcPr>
            <w:tcW w:w="2686" w:type="dxa"/>
          </w:tcPr>
          <w:p w14:paraId="64B746F3" w14:textId="7897FF88"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 xml:space="preserve">Земли сельскохозяйственного </w:t>
            </w:r>
            <w:r w:rsidRPr="009E6810">
              <w:rPr>
                <w:rFonts w:cs="Times New Roman"/>
                <w:shd w:val="clear" w:color="auto" w:fill="F8F9FA"/>
              </w:rPr>
              <w:lastRenderedPageBreak/>
              <w:t>назначения</w:t>
            </w:r>
          </w:p>
        </w:tc>
        <w:tc>
          <w:tcPr>
            <w:tcW w:w="2852" w:type="dxa"/>
          </w:tcPr>
          <w:p w14:paraId="6629CF43" w14:textId="758E8B2B"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lastRenderedPageBreak/>
              <w:t xml:space="preserve">Для сельскохозяйственного </w:t>
            </w:r>
            <w:r w:rsidRPr="009E6810">
              <w:rPr>
                <w:rFonts w:cs="Times New Roman"/>
                <w:shd w:val="clear" w:color="auto" w:fill="F8F9FA"/>
              </w:rPr>
              <w:lastRenderedPageBreak/>
              <w:t>производства</w:t>
            </w:r>
          </w:p>
        </w:tc>
      </w:tr>
      <w:tr w:rsidR="009E6810" w:rsidRPr="009E6810" w14:paraId="5627C7FC" w14:textId="77777777" w:rsidTr="004420C7">
        <w:trPr>
          <w:jc w:val="center"/>
        </w:trPr>
        <w:tc>
          <w:tcPr>
            <w:tcW w:w="592" w:type="dxa"/>
          </w:tcPr>
          <w:p w14:paraId="72BA15B0" w14:textId="4F2FF3A0" w:rsidR="00890B87" w:rsidRPr="009E6810" w:rsidRDefault="00890B87" w:rsidP="0068605C">
            <w:pPr>
              <w:pStyle w:val="26"/>
              <w:widowControl w:val="0"/>
              <w:spacing w:line="240" w:lineRule="auto"/>
              <w:rPr>
                <w:rFonts w:cs="Times New Roman"/>
                <w:bCs/>
              </w:rPr>
            </w:pPr>
            <w:r w:rsidRPr="009E6810">
              <w:rPr>
                <w:rFonts w:cs="Times New Roman"/>
                <w:bCs/>
              </w:rPr>
              <w:lastRenderedPageBreak/>
              <w:t>6</w:t>
            </w:r>
          </w:p>
        </w:tc>
        <w:tc>
          <w:tcPr>
            <w:tcW w:w="1955" w:type="dxa"/>
          </w:tcPr>
          <w:p w14:paraId="67DEFB98" w14:textId="6B3AC577"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71:11:010101:54</w:t>
            </w:r>
          </w:p>
        </w:tc>
        <w:tc>
          <w:tcPr>
            <w:tcW w:w="1485" w:type="dxa"/>
          </w:tcPr>
          <w:p w14:paraId="7066DD64" w14:textId="73E4BEBA" w:rsidR="00890B87" w:rsidRPr="009E6810" w:rsidRDefault="00890B87" w:rsidP="00890B87">
            <w:pPr>
              <w:pStyle w:val="26"/>
              <w:widowControl w:val="0"/>
              <w:tabs>
                <w:tab w:val="left" w:pos="1005"/>
              </w:tabs>
              <w:spacing w:line="240" w:lineRule="auto"/>
              <w:rPr>
                <w:rFonts w:cs="Times New Roman"/>
                <w:shd w:val="clear" w:color="auto" w:fill="FFFFFF"/>
              </w:rPr>
            </w:pPr>
            <w:r w:rsidRPr="009E6810">
              <w:rPr>
                <w:rFonts w:cs="Times New Roman"/>
                <w:shd w:val="clear" w:color="auto" w:fill="FFFFFF"/>
              </w:rPr>
              <w:t>63 900 </w:t>
            </w:r>
          </w:p>
        </w:tc>
        <w:tc>
          <w:tcPr>
            <w:tcW w:w="2686" w:type="dxa"/>
          </w:tcPr>
          <w:p w14:paraId="35484A1A" w14:textId="6024F6C1"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314F9C31" w14:textId="5512A890" w:rsidR="00890B87" w:rsidRPr="009E6810" w:rsidRDefault="00890B87" w:rsidP="0068605C">
            <w:pPr>
              <w:pStyle w:val="26"/>
              <w:widowControl w:val="0"/>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0CB47309" w14:textId="77777777" w:rsidTr="004420C7">
        <w:trPr>
          <w:jc w:val="center"/>
        </w:trPr>
        <w:tc>
          <w:tcPr>
            <w:tcW w:w="592" w:type="dxa"/>
          </w:tcPr>
          <w:p w14:paraId="4E3933E6" w14:textId="01ADCB35" w:rsidR="00890B87" w:rsidRPr="009E6810" w:rsidRDefault="00890B87" w:rsidP="0068605C">
            <w:pPr>
              <w:pStyle w:val="26"/>
              <w:widowControl w:val="0"/>
              <w:spacing w:line="240" w:lineRule="auto"/>
              <w:rPr>
                <w:rFonts w:cs="Times New Roman"/>
                <w:bCs/>
              </w:rPr>
            </w:pPr>
            <w:r w:rsidRPr="009E6810">
              <w:rPr>
                <w:rFonts w:cs="Times New Roman"/>
                <w:bCs/>
              </w:rPr>
              <w:t>7</w:t>
            </w:r>
          </w:p>
        </w:tc>
        <w:tc>
          <w:tcPr>
            <w:tcW w:w="1955" w:type="dxa"/>
          </w:tcPr>
          <w:p w14:paraId="0388CF08" w14:textId="0D85C172"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71:11:010101:7</w:t>
            </w:r>
          </w:p>
        </w:tc>
        <w:tc>
          <w:tcPr>
            <w:tcW w:w="1485" w:type="dxa"/>
          </w:tcPr>
          <w:p w14:paraId="327B1C88" w14:textId="59A1ECF8" w:rsidR="00890B87" w:rsidRPr="009E6810" w:rsidRDefault="00890B87" w:rsidP="00890B87">
            <w:pPr>
              <w:pStyle w:val="26"/>
              <w:widowControl w:val="0"/>
              <w:tabs>
                <w:tab w:val="left" w:pos="1005"/>
              </w:tabs>
              <w:spacing w:line="240" w:lineRule="auto"/>
              <w:rPr>
                <w:rFonts w:cs="Times New Roman"/>
                <w:shd w:val="clear" w:color="auto" w:fill="FFFFFF"/>
              </w:rPr>
            </w:pPr>
            <w:r w:rsidRPr="009E6810">
              <w:rPr>
                <w:rFonts w:cs="Times New Roman"/>
                <w:shd w:val="clear" w:color="auto" w:fill="FFFFFF"/>
              </w:rPr>
              <w:t>63 900</w:t>
            </w:r>
          </w:p>
        </w:tc>
        <w:tc>
          <w:tcPr>
            <w:tcW w:w="2686" w:type="dxa"/>
          </w:tcPr>
          <w:p w14:paraId="380250D8" w14:textId="57574465"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4BE4343A" w14:textId="70FFAEDE" w:rsidR="00890B87" w:rsidRPr="009E6810" w:rsidRDefault="00890B87" w:rsidP="00890B87">
            <w:pPr>
              <w:pStyle w:val="26"/>
              <w:widowControl w:val="0"/>
              <w:spacing w:line="240" w:lineRule="auto"/>
              <w:rPr>
                <w:rFonts w:cs="Times New Roman"/>
              </w:rPr>
            </w:pPr>
            <w:r w:rsidRPr="009E6810">
              <w:rPr>
                <w:rFonts w:cs="Times New Roman"/>
                <w:shd w:val="clear" w:color="auto" w:fill="F8F9FA"/>
              </w:rPr>
              <w:t>Для использования в качестве сельскохозяйственных угодий</w:t>
            </w:r>
          </w:p>
        </w:tc>
      </w:tr>
      <w:tr w:rsidR="009E6810" w:rsidRPr="009E6810" w14:paraId="744D5A45" w14:textId="77777777" w:rsidTr="004420C7">
        <w:trPr>
          <w:jc w:val="center"/>
        </w:trPr>
        <w:tc>
          <w:tcPr>
            <w:tcW w:w="592" w:type="dxa"/>
          </w:tcPr>
          <w:p w14:paraId="0487FD70" w14:textId="568D024D" w:rsidR="00890B87" w:rsidRPr="009E6810" w:rsidRDefault="00890B87" w:rsidP="0068605C">
            <w:pPr>
              <w:pStyle w:val="26"/>
              <w:widowControl w:val="0"/>
              <w:spacing w:line="240" w:lineRule="auto"/>
              <w:rPr>
                <w:rFonts w:cs="Times New Roman"/>
                <w:bCs/>
              </w:rPr>
            </w:pPr>
            <w:r w:rsidRPr="009E6810">
              <w:rPr>
                <w:rFonts w:cs="Times New Roman"/>
                <w:bCs/>
              </w:rPr>
              <w:t>8</w:t>
            </w:r>
          </w:p>
        </w:tc>
        <w:tc>
          <w:tcPr>
            <w:tcW w:w="1955" w:type="dxa"/>
          </w:tcPr>
          <w:p w14:paraId="701261CA" w14:textId="3070345D"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71:11:010217:70</w:t>
            </w:r>
          </w:p>
        </w:tc>
        <w:tc>
          <w:tcPr>
            <w:tcW w:w="1485" w:type="dxa"/>
          </w:tcPr>
          <w:p w14:paraId="0C3E73C1" w14:textId="3D59DA45" w:rsidR="00890B87" w:rsidRPr="009E6810" w:rsidRDefault="00890B87" w:rsidP="00890B87">
            <w:pPr>
              <w:pStyle w:val="26"/>
              <w:widowControl w:val="0"/>
              <w:tabs>
                <w:tab w:val="left" w:pos="1005"/>
              </w:tabs>
              <w:spacing w:line="240" w:lineRule="auto"/>
              <w:rPr>
                <w:rFonts w:cs="Times New Roman"/>
                <w:shd w:val="clear" w:color="auto" w:fill="FFFFFF"/>
              </w:rPr>
            </w:pPr>
            <w:r w:rsidRPr="009E6810">
              <w:rPr>
                <w:rFonts w:cs="Times New Roman"/>
                <w:shd w:val="clear" w:color="auto" w:fill="FFFFFF"/>
              </w:rPr>
              <w:t>1 500</w:t>
            </w:r>
          </w:p>
        </w:tc>
        <w:tc>
          <w:tcPr>
            <w:tcW w:w="2686" w:type="dxa"/>
          </w:tcPr>
          <w:p w14:paraId="52EB5FD8" w14:textId="10009A3A"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AC8CC2B" w14:textId="557A09C0"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5FDD25B9" w14:textId="77777777" w:rsidTr="004420C7">
        <w:trPr>
          <w:jc w:val="center"/>
        </w:trPr>
        <w:tc>
          <w:tcPr>
            <w:tcW w:w="592" w:type="dxa"/>
          </w:tcPr>
          <w:p w14:paraId="4EBE8F8B" w14:textId="41FD0745" w:rsidR="00890B87" w:rsidRPr="009E6810" w:rsidRDefault="00890B87" w:rsidP="0068605C">
            <w:pPr>
              <w:pStyle w:val="26"/>
              <w:widowControl w:val="0"/>
              <w:spacing w:line="240" w:lineRule="auto"/>
              <w:rPr>
                <w:rFonts w:cs="Times New Roman"/>
                <w:bCs/>
              </w:rPr>
            </w:pPr>
            <w:r w:rsidRPr="009E6810">
              <w:rPr>
                <w:rFonts w:cs="Times New Roman"/>
                <w:bCs/>
              </w:rPr>
              <w:t>9</w:t>
            </w:r>
          </w:p>
        </w:tc>
        <w:tc>
          <w:tcPr>
            <w:tcW w:w="1955" w:type="dxa"/>
          </w:tcPr>
          <w:p w14:paraId="7F95975E" w14:textId="29014B06"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71:11:010103:304</w:t>
            </w:r>
          </w:p>
        </w:tc>
        <w:tc>
          <w:tcPr>
            <w:tcW w:w="1485" w:type="dxa"/>
          </w:tcPr>
          <w:p w14:paraId="28DCE31E" w14:textId="5FFAEC94" w:rsidR="00890B87" w:rsidRPr="009E6810" w:rsidRDefault="00890B87" w:rsidP="00890B87">
            <w:pPr>
              <w:pStyle w:val="26"/>
              <w:widowControl w:val="0"/>
              <w:tabs>
                <w:tab w:val="left" w:pos="1005"/>
              </w:tabs>
              <w:spacing w:line="240" w:lineRule="auto"/>
              <w:rPr>
                <w:rFonts w:cs="Times New Roman"/>
                <w:shd w:val="clear" w:color="auto" w:fill="FFFFFF"/>
              </w:rPr>
            </w:pPr>
            <w:r w:rsidRPr="009E6810">
              <w:rPr>
                <w:rFonts w:cs="Times New Roman"/>
                <w:shd w:val="clear" w:color="auto" w:fill="FFFFFF"/>
              </w:rPr>
              <w:t>59 700</w:t>
            </w:r>
          </w:p>
        </w:tc>
        <w:tc>
          <w:tcPr>
            <w:tcW w:w="2686" w:type="dxa"/>
          </w:tcPr>
          <w:p w14:paraId="3D01B404" w14:textId="2B5C58AF"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0563C730" w14:textId="0FDBFD30"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Для размещения объектов водного фонда</w:t>
            </w:r>
          </w:p>
        </w:tc>
      </w:tr>
      <w:tr w:rsidR="009E6810" w:rsidRPr="009E6810" w14:paraId="4E859C72" w14:textId="77777777" w:rsidTr="004420C7">
        <w:trPr>
          <w:jc w:val="center"/>
        </w:trPr>
        <w:tc>
          <w:tcPr>
            <w:tcW w:w="592" w:type="dxa"/>
          </w:tcPr>
          <w:p w14:paraId="1ABFC8D8" w14:textId="1447AC84" w:rsidR="00890B87" w:rsidRPr="009E6810" w:rsidRDefault="00890B87" w:rsidP="0068605C">
            <w:pPr>
              <w:pStyle w:val="26"/>
              <w:widowControl w:val="0"/>
              <w:spacing w:line="240" w:lineRule="auto"/>
              <w:rPr>
                <w:rFonts w:cs="Times New Roman"/>
                <w:bCs/>
              </w:rPr>
            </w:pPr>
            <w:r w:rsidRPr="009E6810">
              <w:rPr>
                <w:rFonts w:cs="Times New Roman"/>
                <w:bCs/>
              </w:rPr>
              <w:t>10</w:t>
            </w:r>
          </w:p>
        </w:tc>
        <w:tc>
          <w:tcPr>
            <w:tcW w:w="1955" w:type="dxa"/>
          </w:tcPr>
          <w:p w14:paraId="4A88BF7D" w14:textId="4FC698E8"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71:11:010103:280</w:t>
            </w:r>
          </w:p>
        </w:tc>
        <w:tc>
          <w:tcPr>
            <w:tcW w:w="1485" w:type="dxa"/>
          </w:tcPr>
          <w:p w14:paraId="7B270103" w14:textId="59D407F0" w:rsidR="00890B87" w:rsidRPr="009E6810" w:rsidRDefault="00890B87" w:rsidP="00890B87">
            <w:pPr>
              <w:pStyle w:val="26"/>
              <w:widowControl w:val="0"/>
              <w:tabs>
                <w:tab w:val="left" w:pos="1005"/>
              </w:tabs>
              <w:spacing w:line="240" w:lineRule="auto"/>
              <w:rPr>
                <w:rFonts w:cs="Times New Roman"/>
                <w:shd w:val="clear" w:color="auto" w:fill="FFFFFF"/>
              </w:rPr>
            </w:pPr>
            <w:r w:rsidRPr="009E6810">
              <w:rPr>
                <w:rFonts w:cs="Times New Roman"/>
                <w:shd w:val="clear" w:color="auto" w:fill="FFFFFF"/>
              </w:rPr>
              <w:t>1 208</w:t>
            </w:r>
          </w:p>
        </w:tc>
        <w:tc>
          <w:tcPr>
            <w:tcW w:w="2686" w:type="dxa"/>
          </w:tcPr>
          <w:p w14:paraId="225ED1CB" w14:textId="16469866"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AA31C68" w14:textId="221562AE"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428DDBA5" w14:textId="77777777" w:rsidTr="004420C7">
        <w:trPr>
          <w:jc w:val="center"/>
        </w:trPr>
        <w:tc>
          <w:tcPr>
            <w:tcW w:w="592" w:type="dxa"/>
          </w:tcPr>
          <w:p w14:paraId="31BE2141" w14:textId="6E17944A" w:rsidR="00890B87" w:rsidRPr="009E6810" w:rsidRDefault="00890B87" w:rsidP="0068605C">
            <w:pPr>
              <w:pStyle w:val="26"/>
              <w:widowControl w:val="0"/>
              <w:spacing w:line="240" w:lineRule="auto"/>
              <w:rPr>
                <w:rFonts w:cs="Times New Roman"/>
                <w:bCs/>
              </w:rPr>
            </w:pPr>
            <w:r w:rsidRPr="009E6810">
              <w:rPr>
                <w:rFonts w:cs="Times New Roman"/>
                <w:bCs/>
              </w:rPr>
              <w:t>11</w:t>
            </w:r>
          </w:p>
        </w:tc>
        <w:tc>
          <w:tcPr>
            <w:tcW w:w="1955" w:type="dxa"/>
          </w:tcPr>
          <w:p w14:paraId="660E8B29" w14:textId="4596F60B"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71:11:010103:277</w:t>
            </w:r>
          </w:p>
        </w:tc>
        <w:tc>
          <w:tcPr>
            <w:tcW w:w="1485" w:type="dxa"/>
          </w:tcPr>
          <w:p w14:paraId="56FD87D9" w14:textId="2FE72E80" w:rsidR="00890B87" w:rsidRPr="009E6810" w:rsidRDefault="00890B87" w:rsidP="00890B87">
            <w:pPr>
              <w:pStyle w:val="26"/>
              <w:widowControl w:val="0"/>
              <w:tabs>
                <w:tab w:val="left" w:pos="1005"/>
              </w:tabs>
              <w:spacing w:line="240" w:lineRule="auto"/>
              <w:rPr>
                <w:rFonts w:cs="Times New Roman"/>
                <w:shd w:val="clear" w:color="auto" w:fill="FFFFFF"/>
              </w:rPr>
            </w:pPr>
            <w:r w:rsidRPr="009E6810">
              <w:rPr>
                <w:rFonts w:cs="Times New Roman"/>
                <w:shd w:val="clear" w:color="auto" w:fill="FFFFFF"/>
              </w:rPr>
              <w:t>1 216</w:t>
            </w:r>
          </w:p>
        </w:tc>
        <w:tc>
          <w:tcPr>
            <w:tcW w:w="2686" w:type="dxa"/>
          </w:tcPr>
          <w:p w14:paraId="57517582" w14:textId="4FEF02A2" w:rsidR="00890B87" w:rsidRPr="009E6810" w:rsidRDefault="00890B87" w:rsidP="00890B8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6B15E8B8" w14:textId="1ED1A431"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4CE9A178" w14:textId="77777777" w:rsidTr="004420C7">
        <w:trPr>
          <w:jc w:val="center"/>
        </w:trPr>
        <w:tc>
          <w:tcPr>
            <w:tcW w:w="592" w:type="dxa"/>
          </w:tcPr>
          <w:p w14:paraId="65931A81" w14:textId="08ED4A79" w:rsidR="00890B87" w:rsidRPr="009E6810" w:rsidRDefault="00890B87" w:rsidP="0068605C">
            <w:pPr>
              <w:pStyle w:val="26"/>
              <w:widowControl w:val="0"/>
              <w:spacing w:line="240" w:lineRule="auto"/>
              <w:rPr>
                <w:rFonts w:cs="Times New Roman"/>
                <w:bCs/>
              </w:rPr>
            </w:pPr>
            <w:r w:rsidRPr="009E6810">
              <w:rPr>
                <w:rFonts w:cs="Times New Roman"/>
                <w:bCs/>
              </w:rPr>
              <w:t>12</w:t>
            </w:r>
          </w:p>
        </w:tc>
        <w:tc>
          <w:tcPr>
            <w:tcW w:w="1955" w:type="dxa"/>
          </w:tcPr>
          <w:p w14:paraId="576CABA4" w14:textId="527D217B"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71:11:000000:884</w:t>
            </w:r>
          </w:p>
        </w:tc>
        <w:tc>
          <w:tcPr>
            <w:tcW w:w="1485" w:type="dxa"/>
          </w:tcPr>
          <w:p w14:paraId="7F01982D" w14:textId="2EF73708" w:rsidR="00890B87" w:rsidRPr="009E6810" w:rsidRDefault="00890B87" w:rsidP="00890B8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1 439</w:t>
            </w:r>
          </w:p>
        </w:tc>
        <w:tc>
          <w:tcPr>
            <w:tcW w:w="2686" w:type="dxa"/>
          </w:tcPr>
          <w:p w14:paraId="7B38023C" w14:textId="36BD31B6" w:rsidR="00890B87" w:rsidRPr="009E6810" w:rsidRDefault="00890B87" w:rsidP="00890B8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EBABCCC" w14:textId="60E2DA1C"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758241C5" w14:textId="77777777" w:rsidTr="004420C7">
        <w:trPr>
          <w:jc w:val="center"/>
        </w:trPr>
        <w:tc>
          <w:tcPr>
            <w:tcW w:w="592" w:type="dxa"/>
          </w:tcPr>
          <w:p w14:paraId="2C95F664" w14:textId="793ECB0F" w:rsidR="00890B87" w:rsidRPr="009E6810" w:rsidRDefault="00890B87" w:rsidP="0068605C">
            <w:pPr>
              <w:pStyle w:val="26"/>
              <w:widowControl w:val="0"/>
              <w:spacing w:line="240" w:lineRule="auto"/>
              <w:rPr>
                <w:rFonts w:cs="Times New Roman"/>
                <w:bCs/>
              </w:rPr>
            </w:pPr>
            <w:r w:rsidRPr="009E6810">
              <w:rPr>
                <w:rFonts w:cs="Times New Roman"/>
                <w:bCs/>
              </w:rPr>
              <w:t>13</w:t>
            </w:r>
          </w:p>
        </w:tc>
        <w:tc>
          <w:tcPr>
            <w:tcW w:w="1955" w:type="dxa"/>
          </w:tcPr>
          <w:p w14:paraId="101A1B98" w14:textId="2A16985A"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71:11:000000:780</w:t>
            </w:r>
          </w:p>
        </w:tc>
        <w:tc>
          <w:tcPr>
            <w:tcW w:w="1485" w:type="dxa"/>
          </w:tcPr>
          <w:p w14:paraId="54A151B6" w14:textId="05E1E707" w:rsidR="00890B87" w:rsidRPr="009E6810" w:rsidRDefault="00890B87" w:rsidP="00890B8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149 230</w:t>
            </w:r>
          </w:p>
        </w:tc>
        <w:tc>
          <w:tcPr>
            <w:tcW w:w="2686" w:type="dxa"/>
          </w:tcPr>
          <w:p w14:paraId="4BC8957F" w14:textId="2795D61B" w:rsidR="00890B87" w:rsidRPr="009E6810" w:rsidRDefault="00890B87" w:rsidP="00890B8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691C15EE" w14:textId="7E93A900"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Для размещения объектов, характерных для населенных пунктов</w:t>
            </w:r>
          </w:p>
        </w:tc>
      </w:tr>
      <w:tr w:rsidR="009E6810" w:rsidRPr="009E6810" w14:paraId="5A951663" w14:textId="77777777" w:rsidTr="004420C7">
        <w:trPr>
          <w:jc w:val="center"/>
        </w:trPr>
        <w:tc>
          <w:tcPr>
            <w:tcW w:w="592" w:type="dxa"/>
          </w:tcPr>
          <w:p w14:paraId="66C10D1A" w14:textId="2B2A21E1" w:rsidR="00890B87" w:rsidRPr="009E6810" w:rsidRDefault="00890B87" w:rsidP="0068605C">
            <w:pPr>
              <w:pStyle w:val="26"/>
              <w:widowControl w:val="0"/>
              <w:spacing w:line="240" w:lineRule="auto"/>
              <w:rPr>
                <w:rFonts w:cs="Times New Roman"/>
                <w:bCs/>
              </w:rPr>
            </w:pPr>
            <w:r w:rsidRPr="009E6810">
              <w:rPr>
                <w:rFonts w:cs="Times New Roman"/>
                <w:bCs/>
              </w:rPr>
              <w:t>14</w:t>
            </w:r>
          </w:p>
        </w:tc>
        <w:tc>
          <w:tcPr>
            <w:tcW w:w="1955" w:type="dxa"/>
          </w:tcPr>
          <w:p w14:paraId="17207D62" w14:textId="0778338A"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71:11:000000:212</w:t>
            </w:r>
          </w:p>
        </w:tc>
        <w:tc>
          <w:tcPr>
            <w:tcW w:w="1485" w:type="dxa"/>
          </w:tcPr>
          <w:p w14:paraId="5476D165" w14:textId="7FD454D4" w:rsidR="00890B87" w:rsidRPr="009E6810" w:rsidRDefault="00890B87" w:rsidP="00890B8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44 229</w:t>
            </w:r>
          </w:p>
        </w:tc>
        <w:tc>
          <w:tcPr>
            <w:tcW w:w="2686" w:type="dxa"/>
          </w:tcPr>
          <w:p w14:paraId="6D4C03C1" w14:textId="0B138A07" w:rsidR="00890B87" w:rsidRPr="009E6810" w:rsidRDefault="00890B87" w:rsidP="00890B8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1838EAD1" w14:textId="617FB499"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6F6B178D" w14:textId="77777777" w:rsidTr="004420C7">
        <w:trPr>
          <w:jc w:val="center"/>
        </w:trPr>
        <w:tc>
          <w:tcPr>
            <w:tcW w:w="592" w:type="dxa"/>
          </w:tcPr>
          <w:p w14:paraId="05BFA5EE" w14:textId="3B39F631" w:rsidR="00890B87" w:rsidRPr="009E6810" w:rsidRDefault="00890B87" w:rsidP="0068605C">
            <w:pPr>
              <w:pStyle w:val="26"/>
              <w:widowControl w:val="0"/>
              <w:spacing w:line="240" w:lineRule="auto"/>
              <w:rPr>
                <w:rFonts w:cs="Times New Roman"/>
                <w:bCs/>
              </w:rPr>
            </w:pPr>
            <w:r w:rsidRPr="009E6810">
              <w:rPr>
                <w:rFonts w:cs="Times New Roman"/>
                <w:bCs/>
              </w:rPr>
              <w:t>15</w:t>
            </w:r>
          </w:p>
        </w:tc>
        <w:tc>
          <w:tcPr>
            <w:tcW w:w="1955" w:type="dxa"/>
          </w:tcPr>
          <w:p w14:paraId="244D4B44" w14:textId="5F3C446B"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71:11:010213:32</w:t>
            </w:r>
          </w:p>
        </w:tc>
        <w:tc>
          <w:tcPr>
            <w:tcW w:w="1485" w:type="dxa"/>
          </w:tcPr>
          <w:p w14:paraId="444D4532" w14:textId="2B96BF12" w:rsidR="00890B87" w:rsidRPr="009E6810" w:rsidRDefault="00890B87" w:rsidP="00890B8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3 500 </w:t>
            </w:r>
          </w:p>
        </w:tc>
        <w:tc>
          <w:tcPr>
            <w:tcW w:w="2686" w:type="dxa"/>
          </w:tcPr>
          <w:p w14:paraId="636472AB" w14:textId="57B6EFD0" w:rsidR="00890B87" w:rsidRPr="009E6810" w:rsidRDefault="00890B87" w:rsidP="00890B8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1F8FEC5B" w14:textId="69CA579F"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371475BD" w14:textId="77777777" w:rsidTr="004420C7">
        <w:trPr>
          <w:jc w:val="center"/>
        </w:trPr>
        <w:tc>
          <w:tcPr>
            <w:tcW w:w="592" w:type="dxa"/>
          </w:tcPr>
          <w:p w14:paraId="7271D8A8" w14:textId="36F47CDE" w:rsidR="00890B87" w:rsidRPr="009E6810" w:rsidRDefault="00890B87" w:rsidP="0068605C">
            <w:pPr>
              <w:pStyle w:val="26"/>
              <w:widowControl w:val="0"/>
              <w:spacing w:line="240" w:lineRule="auto"/>
              <w:rPr>
                <w:rFonts w:cs="Times New Roman"/>
                <w:bCs/>
              </w:rPr>
            </w:pPr>
            <w:r w:rsidRPr="009E6810">
              <w:rPr>
                <w:rFonts w:cs="Times New Roman"/>
                <w:bCs/>
              </w:rPr>
              <w:t>16</w:t>
            </w:r>
          </w:p>
        </w:tc>
        <w:tc>
          <w:tcPr>
            <w:tcW w:w="1955" w:type="dxa"/>
          </w:tcPr>
          <w:p w14:paraId="14918BFC" w14:textId="01397B71"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71:11:010201:501</w:t>
            </w:r>
          </w:p>
        </w:tc>
        <w:tc>
          <w:tcPr>
            <w:tcW w:w="1485" w:type="dxa"/>
          </w:tcPr>
          <w:p w14:paraId="2EB40C34" w14:textId="08B1A470" w:rsidR="00890B87" w:rsidRPr="009E6810" w:rsidRDefault="00890B87" w:rsidP="00890B8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76 591</w:t>
            </w:r>
          </w:p>
        </w:tc>
        <w:tc>
          <w:tcPr>
            <w:tcW w:w="2686" w:type="dxa"/>
          </w:tcPr>
          <w:p w14:paraId="4C44EF92" w14:textId="5773FFE6"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0BA79539" w14:textId="1B3EB868"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31CDF957" w14:textId="77777777" w:rsidTr="004420C7">
        <w:trPr>
          <w:jc w:val="center"/>
        </w:trPr>
        <w:tc>
          <w:tcPr>
            <w:tcW w:w="592" w:type="dxa"/>
          </w:tcPr>
          <w:p w14:paraId="498AC537" w14:textId="39FC2AAB" w:rsidR="00890B87" w:rsidRPr="009E6810" w:rsidRDefault="00890B87" w:rsidP="0068605C">
            <w:pPr>
              <w:pStyle w:val="26"/>
              <w:widowControl w:val="0"/>
              <w:spacing w:line="240" w:lineRule="auto"/>
              <w:rPr>
                <w:rFonts w:cs="Times New Roman"/>
                <w:bCs/>
              </w:rPr>
            </w:pPr>
            <w:r w:rsidRPr="009E6810">
              <w:rPr>
                <w:rFonts w:cs="Times New Roman"/>
                <w:bCs/>
              </w:rPr>
              <w:t>17</w:t>
            </w:r>
          </w:p>
        </w:tc>
        <w:tc>
          <w:tcPr>
            <w:tcW w:w="1955" w:type="dxa"/>
          </w:tcPr>
          <w:p w14:paraId="6BBCA05A" w14:textId="7243F61C"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71:11:010201:360</w:t>
            </w:r>
          </w:p>
        </w:tc>
        <w:tc>
          <w:tcPr>
            <w:tcW w:w="1485" w:type="dxa"/>
          </w:tcPr>
          <w:p w14:paraId="3E608093" w14:textId="5B9D976E" w:rsidR="00890B87" w:rsidRPr="009E6810" w:rsidRDefault="00890B87" w:rsidP="00890B87">
            <w:pPr>
              <w:pStyle w:val="26"/>
              <w:widowControl w:val="0"/>
              <w:tabs>
                <w:tab w:val="left" w:pos="854"/>
              </w:tabs>
              <w:spacing w:line="240" w:lineRule="auto"/>
              <w:rPr>
                <w:rFonts w:cs="Times New Roman"/>
                <w:shd w:val="clear" w:color="auto" w:fill="FFFFFF"/>
              </w:rPr>
            </w:pPr>
            <w:r w:rsidRPr="009E6810">
              <w:rPr>
                <w:rFonts w:cs="Times New Roman"/>
                <w:shd w:val="clear" w:color="auto" w:fill="F8F9FA"/>
              </w:rPr>
              <w:t>114 800</w:t>
            </w:r>
          </w:p>
        </w:tc>
        <w:tc>
          <w:tcPr>
            <w:tcW w:w="2686" w:type="dxa"/>
          </w:tcPr>
          <w:p w14:paraId="17316630" w14:textId="349E5372"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Информация отсутствует</w:t>
            </w:r>
          </w:p>
        </w:tc>
        <w:tc>
          <w:tcPr>
            <w:tcW w:w="2852" w:type="dxa"/>
          </w:tcPr>
          <w:p w14:paraId="5D2A10A9" w14:textId="333FB620" w:rsidR="00890B87" w:rsidRPr="009E6810" w:rsidRDefault="00890B87" w:rsidP="00890B87">
            <w:pPr>
              <w:pStyle w:val="26"/>
              <w:widowControl w:val="0"/>
              <w:spacing w:line="240" w:lineRule="auto"/>
              <w:rPr>
                <w:rFonts w:cs="Times New Roman"/>
                <w:shd w:val="clear" w:color="auto" w:fill="F8F9FA"/>
              </w:rPr>
            </w:pPr>
            <w:r w:rsidRPr="009E6810">
              <w:rPr>
                <w:rFonts w:cs="Times New Roman"/>
                <w:shd w:val="clear" w:color="auto" w:fill="F8F9FA"/>
              </w:rPr>
              <w:t>Информация отсутствует</w:t>
            </w:r>
          </w:p>
        </w:tc>
      </w:tr>
      <w:tr w:rsidR="009E6810" w:rsidRPr="009E6810" w14:paraId="5C5F8E8D" w14:textId="77777777" w:rsidTr="004420C7">
        <w:trPr>
          <w:jc w:val="center"/>
        </w:trPr>
        <w:tc>
          <w:tcPr>
            <w:tcW w:w="592" w:type="dxa"/>
          </w:tcPr>
          <w:p w14:paraId="05F95CA6" w14:textId="512B7727" w:rsidR="00890B87" w:rsidRPr="009E6810" w:rsidRDefault="004420C7" w:rsidP="0068605C">
            <w:pPr>
              <w:pStyle w:val="26"/>
              <w:widowControl w:val="0"/>
              <w:spacing w:line="240" w:lineRule="auto"/>
              <w:rPr>
                <w:rFonts w:cs="Times New Roman"/>
                <w:bCs/>
              </w:rPr>
            </w:pPr>
            <w:r w:rsidRPr="009E6810">
              <w:rPr>
                <w:rFonts w:cs="Times New Roman"/>
                <w:bCs/>
              </w:rPr>
              <w:t>18</w:t>
            </w:r>
          </w:p>
        </w:tc>
        <w:tc>
          <w:tcPr>
            <w:tcW w:w="1955" w:type="dxa"/>
          </w:tcPr>
          <w:p w14:paraId="4A641309" w14:textId="0B86F6FA" w:rsidR="00890B8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71:11:000000:594</w:t>
            </w:r>
          </w:p>
        </w:tc>
        <w:tc>
          <w:tcPr>
            <w:tcW w:w="1485" w:type="dxa"/>
          </w:tcPr>
          <w:p w14:paraId="7C3B2C17" w14:textId="414A1358" w:rsidR="00890B87" w:rsidRPr="009E6810" w:rsidRDefault="004420C7" w:rsidP="00890B87">
            <w:pPr>
              <w:pStyle w:val="26"/>
              <w:widowControl w:val="0"/>
              <w:tabs>
                <w:tab w:val="left" w:pos="854"/>
              </w:tabs>
              <w:spacing w:line="240" w:lineRule="auto"/>
              <w:rPr>
                <w:rFonts w:cs="Times New Roman"/>
                <w:shd w:val="clear" w:color="auto" w:fill="F8F9FA"/>
              </w:rPr>
            </w:pPr>
            <w:r w:rsidRPr="009E6810">
              <w:rPr>
                <w:rFonts w:cs="Times New Roman"/>
                <w:shd w:val="clear" w:color="auto" w:fill="FFFFFF"/>
              </w:rPr>
              <w:t>9 169</w:t>
            </w:r>
          </w:p>
        </w:tc>
        <w:tc>
          <w:tcPr>
            <w:tcW w:w="2686" w:type="dxa"/>
          </w:tcPr>
          <w:p w14:paraId="051756CF" w14:textId="1984482D" w:rsidR="00890B8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6B69FEC4" w14:textId="5CC639F9" w:rsidR="00890B87" w:rsidRPr="009E6810" w:rsidRDefault="004420C7" w:rsidP="004420C7">
            <w:pPr>
              <w:pStyle w:val="26"/>
              <w:widowControl w:val="0"/>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4298A835" w14:textId="77777777" w:rsidTr="004420C7">
        <w:trPr>
          <w:jc w:val="center"/>
        </w:trPr>
        <w:tc>
          <w:tcPr>
            <w:tcW w:w="592" w:type="dxa"/>
          </w:tcPr>
          <w:p w14:paraId="78E6D534" w14:textId="7DE2BA89" w:rsidR="004420C7" w:rsidRPr="009E6810" w:rsidRDefault="004420C7" w:rsidP="0068605C">
            <w:pPr>
              <w:pStyle w:val="26"/>
              <w:widowControl w:val="0"/>
              <w:spacing w:line="240" w:lineRule="auto"/>
              <w:rPr>
                <w:rFonts w:cs="Times New Roman"/>
                <w:bCs/>
              </w:rPr>
            </w:pPr>
            <w:r w:rsidRPr="009E6810">
              <w:rPr>
                <w:rFonts w:cs="Times New Roman"/>
                <w:bCs/>
              </w:rPr>
              <w:t>19</w:t>
            </w:r>
          </w:p>
        </w:tc>
        <w:tc>
          <w:tcPr>
            <w:tcW w:w="1955" w:type="dxa"/>
          </w:tcPr>
          <w:p w14:paraId="4A8E2FB0" w14:textId="473BC1CB"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71:11:010201:116</w:t>
            </w:r>
          </w:p>
        </w:tc>
        <w:tc>
          <w:tcPr>
            <w:tcW w:w="1485" w:type="dxa"/>
          </w:tcPr>
          <w:p w14:paraId="4BC86042" w14:textId="5A48CC52" w:rsidR="004420C7" w:rsidRPr="009E6810" w:rsidRDefault="004420C7" w:rsidP="00890B8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70 000</w:t>
            </w:r>
          </w:p>
        </w:tc>
        <w:tc>
          <w:tcPr>
            <w:tcW w:w="2686" w:type="dxa"/>
          </w:tcPr>
          <w:p w14:paraId="61219E57" w14:textId="1C3BAAEF"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61C44BB1" w14:textId="75AA7C34" w:rsidR="004420C7" w:rsidRPr="009E6810" w:rsidRDefault="004420C7" w:rsidP="004420C7">
            <w:pPr>
              <w:pStyle w:val="26"/>
              <w:widowControl w:val="0"/>
              <w:spacing w:line="240" w:lineRule="auto"/>
              <w:rPr>
                <w:rFonts w:cs="Times New Roman"/>
                <w:shd w:val="clear" w:color="auto" w:fill="F8F9FA"/>
              </w:rPr>
            </w:pPr>
            <w:r w:rsidRPr="009E6810">
              <w:rPr>
                <w:rFonts w:cs="Times New Roman"/>
                <w:shd w:val="clear" w:color="auto" w:fill="F8F9FA"/>
              </w:rPr>
              <w:t>Для ведения крестьянского (фермерского) хозяйства</w:t>
            </w:r>
          </w:p>
        </w:tc>
      </w:tr>
      <w:tr w:rsidR="009E6810" w:rsidRPr="009E6810" w14:paraId="6D606E53" w14:textId="77777777" w:rsidTr="004420C7">
        <w:trPr>
          <w:jc w:val="center"/>
        </w:trPr>
        <w:tc>
          <w:tcPr>
            <w:tcW w:w="592" w:type="dxa"/>
          </w:tcPr>
          <w:p w14:paraId="24098B4D" w14:textId="58DCBCBE" w:rsidR="004420C7" w:rsidRPr="009E6810" w:rsidRDefault="004420C7" w:rsidP="0068605C">
            <w:pPr>
              <w:pStyle w:val="26"/>
              <w:widowControl w:val="0"/>
              <w:spacing w:line="240" w:lineRule="auto"/>
              <w:rPr>
                <w:rFonts w:cs="Times New Roman"/>
                <w:bCs/>
              </w:rPr>
            </w:pPr>
            <w:r w:rsidRPr="009E6810">
              <w:rPr>
                <w:rFonts w:cs="Times New Roman"/>
                <w:bCs/>
              </w:rPr>
              <w:t>20</w:t>
            </w:r>
          </w:p>
        </w:tc>
        <w:tc>
          <w:tcPr>
            <w:tcW w:w="1955" w:type="dxa"/>
          </w:tcPr>
          <w:p w14:paraId="1D31CA9D" w14:textId="7EA3DD30"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71:11:010201:115</w:t>
            </w:r>
          </w:p>
        </w:tc>
        <w:tc>
          <w:tcPr>
            <w:tcW w:w="1485" w:type="dxa"/>
          </w:tcPr>
          <w:p w14:paraId="1A36A102" w14:textId="16E7D7C9" w:rsidR="004420C7" w:rsidRPr="009E6810" w:rsidRDefault="004420C7" w:rsidP="00890B8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70 000</w:t>
            </w:r>
          </w:p>
        </w:tc>
        <w:tc>
          <w:tcPr>
            <w:tcW w:w="2686" w:type="dxa"/>
          </w:tcPr>
          <w:p w14:paraId="3CCB9781" w14:textId="0E82C538"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697FF82B" w14:textId="2977305D"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Для ведения крестьянского (фермерского) хозяйства</w:t>
            </w:r>
          </w:p>
        </w:tc>
      </w:tr>
      <w:tr w:rsidR="009E6810" w:rsidRPr="009E6810" w14:paraId="3508B0A8" w14:textId="77777777" w:rsidTr="004420C7">
        <w:trPr>
          <w:jc w:val="center"/>
        </w:trPr>
        <w:tc>
          <w:tcPr>
            <w:tcW w:w="592" w:type="dxa"/>
          </w:tcPr>
          <w:p w14:paraId="2C6CEF88" w14:textId="7A963B54" w:rsidR="004420C7" w:rsidRPr="009E6810" w:rsidRDefault="004420C7" w:rsidP="0068605C">
            <w:pPr>
              <w:pStyle w:val="26"/>
              <w:widowControl w:val="0"/>
              <w:spacing w:line="240" w:lineRule="auto"/>
              <w:rPr>
                <w:rFonts w:cs="Times New Roman"/>
                <w:bCs/>
              </w:rPr>
            </w:pPr>
            <w:r w:rsidRPr="009E6810">
              <w:rPr>
                <w:rFonts w:cs="Times New Roman"/>
                <w:bCs/>
              </w:rPr>
              <w:t>21</w:t>
            </w:r>
          </w:p>
        </w:tc>
        <w:tc>
          <w:tcPr>
            <w:tcW w:w="1955" w:type="dxa"/>
          </w:tcPr>
          <w:p w14:paraId="6A2DFFEF" w14:textId="4A6463CF"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71:11:010201:565</w:t>
            </w:r>
          </w:p>
        </w:tc>
        <w:tc>
          <w:tcPr>
            <w:tcW w:w="1485" w:type="dxa"/>
          </w:tcPr>
          <w:p w14:paraId="01C05144" w14:textId="7C91105C" w:rsidR="004420C7" w:rsidRPr="009E6810" w:rsidRDefault="004420C7" w:rsidP="00890B8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4 140 </w:t>
            </w:r>
          </w:p>
        </w:tc>
        <w:tc>
          <w:tcPr>
            <w:tcW w:w="2686" w:type="dxa"/>
          </w:tcPr>
          <w:p w14:paraId="49FA3E39" w14:textId="7C6E58D3"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 xml:space="preserve">Земли сельскохозяйственного </w:t>
            </w:r>
            <w:r w:rsidRPr="009E6810">
              <w:rPr>
                <w:rFonts w:cs="Times New Roman"/>
                <w:shd w:val="clear" w:color="auto" w:fill="F8F9FA"/>
              </w:rPr>
              <w:lastRenderedPageBreak/>
              <w:t>назначения</w:t>
            </w:r>
          </w:p>
        </w:tc>
        <w:tc>
          <w:tcPr>
            <w:tcW w:w="2852" w:type="dxa"/>
          </w:tcPr>
          <w:p w14:paraId="2031E41B" w14:textId="26AAA5F5" w:rsidR="004420C7" w:rsidRPr="009E6810" w:rsidRDefault="004420C7" w:rsidP="004420C7">
            <w:pPr>
              <w:pStyle w:val="26"/>
              <w:widowControl w:val="0"/>
              <w:tabs>
                <w:tab w:val="left" w:pos="1993"/>
              </w:tabs>
              <w:spacing w:line="240" w:lineRule="auto"/>
              <w:rPr>
                <w:rFonts w:cs="Times New Roman"/>
                <w:shd w:val="clear" w:color="auto" w:fill="F8F9FA"/>
              </w:rPr>
            </w:pPr>
            <w:r w:rsidRPr="009E6810">
              <w:rPr>
                <w:rFonts w:cs="Times New Roman"/>
                <w:shd w:val="clear" w:color="auto" w:fill="F8F9FA"/>
              </w:rPr>
              <w:lastRenderedPageBreak/>
              <w:t>Для ведения личного подсобного хозяйства</w:t>
            </w:r>
          </w:p>
        </w:tc>
      </w:tr>
      <w:tr w:rsidR="009E6810" w:rsidRPr="009E6810" w14:paraId="6443A3E3" w14:textId="77777777" w:rsidTr="004420C7">
        <w:trPr>
          <w:jc w:val="center"/>
        </w:trPr>
        <w:tc>
          <w:tcPr>
            <w:tcW w:w="592" w:type="dxa"/>
          </w:tcPr>
          <w:p w14:paraId="4BC796B5" w14:textId="3B9E9804" w:rsidR="004420C7" w:rsidRPr="009E6810" w:rsidRDefault="004420C7" w:rsidP="0068605C">
            <w:pPr>
              <w:pStyle w:val="26"/>
              <w:widowControl w:val="0"/>
              <w:spacing w:line="240" w:lineRule="auto"/>
              <w:rPr>
                <w:rFonts w:cs="Times New Roman"/>
                <w:bCs/>
              </w:rPr>
            </w:pPr>
            <w:r w:rsidRPr="009E6810">
              <w:rPr>
                <w:rFonts w:cs="Times New Roman"/>
                <w:bCs/>
              </w:rPr>
              <w:t>22</w:t>
            </w:r>
          </w:p>
        </w:tc>
        <w:tc>
          <w:tcPr>
            <w:tcW w:w="1955" w:type="dxa"/>
          </w:tcPr>
          <w:p w14:paraId="42ED7665" w14:textId="06C8E581"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71:11:010306:476</w:t>
            </w:r>
          </w:p>
        </w:tc>
        <w:tc>
          <w:tcPr>
            <w:tcW w:w="1485" w:type="dxa"/>
          </w:tcPr>
          <w:p w14:paraId="2AE3D5F6" w14:textId="70EFC350" w:rsidR="004420C7" w:rsidRPr="009E6810" w:rsidRDefault="004420C7" w:rsidP="00890B8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3 500</w:t>
            </w:r>
          </w:p>
        </w:tc>
        <w:tc>
          <w:tcPr>
            <w:tcW w:w="2686" w:type="dxa"/>
          </w:tcPr>
          <w:p w14:paraId="01940CF9" w14:textId="488F1B0F"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7C24E54" w14:textId="536343D1" w:rsidR="004420C7" w:rsidRPr="009E6810" w:rsidRDefault="004420C7" w:rsidP="004420C7">
            <w:pPr>
              <w:pStyle w:val="26"/>
              <w:widowControl w:val="0"/>
              <w:tabs>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281391CD" w14:textId="77777777" w:rsidTr="004420C7">
        <w:trPr>
          <w:jc w:val="center"/>
        </w:trPr>
        <w:tc>
          <w:tcPr>
            <w:tcW w:w="592" w:type="dxa"/>
          </w:tcPr>
          <w:p w14:paraId="62633D95" w14:textId="087EA332" w:rsidR="004420C7" w:rsidRPr="009E6810" w:rsidRDefault="004420C7" w:rsidP="0068605C">
            <w:pPr>
              <w:pStyle w:val="26"/>
              <w:widowControl w:val="0"/>
              <w:spacing w:line="240" w:lineRule="auto"/>
              <w:rPr>
                <w:rFonts w:cs="Times New Roman"/>
                <w:bCs/>
              </w:rPr>
            </w:pPr>
            <w:r w:rsidRPr="009E6810">
              <w:rPr>
                <w:rFonts w:cs="Times New Roman"/>
                <w:bCs/>
              </w:rPr>
              <w:t>23</w:t>
            </w:r>
          </w:p>
        </w:tc>
        <w:tc>
          <w:tcPr>
            <w:tcW w:w="1955" w:type="dxa"/>
          </w:tcPr>
          <w:p w14:paraId="143E64E8" w14:textId="2DFEBE66"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71:11:010306:99</w:t>
            </w:r>
          </w:p>
        </w:tc>
        <w:tc>
          <w:tcPr>
            <w:tcW w:w="1485" w:type="dxa"/>
          </w:tcPr>
          <w:p w14:paraId="38B1E1B6" w14:textId="40D87B58"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400 </w:t>
            </w:r>
          </w:p>
        </w:tc>
        <w:tc>
          <w:tcPr>
            <w:tcW w:w="2686" w:type="dxa"/>
          </w:tcPr>
          <w:p w14:paraId="1B2CDD42" w14:textId="432635DB"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330F429" w14:textId="69B5262F" w:rsidR="004420C7" w:rsidRPr="009E6810" w:rsidRDefault="004420C7" w:rsidP="004420C7">
            <w:pPr>
              <w:pStyle w:val="26"/>
              <w:widowControl w:val="0"/>
              <w:tabs>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4FA790F2" w14:textId="77777777" w:rsidTr="004420C7">
        <w:trPr>
          <w:jc w:val="center"/>
        </w:trPr>
        <w:tc>
          <w:tcPr>
            <w:tcW w:w="592" w:type="dxa"/>
          </w:tcPr>
          <w:p w14:paraId="518CAEF9" w14:textId="79C16DA8" w:rsidR="004420C7" w:rsidRPr="009E6810" w:rsidRDefault="004420C7" w:rsidP="0068605C">
            <w:pPr>
              <w:pStyle w:val="26"/>
              <w:widowControl w:val="0"/>
              <w:spacing w:line="240" w:lineRule="auto"/>
              <w:rPr>
                <w:rFonts w:cs="Times New Roman"/>
                <w:bCs/>
              </w:rPr>
            </w:pPr>
            <w:r w:rsidRPr="009E6810">
              <w:rPr>
                <w:rFonts w:cs="Times New Roman"/>
                <w:bCs/>
              </w:rPr>
              <w:t>24</w:t>
            </w:r>
          </w:p>
        </w:tc>
        <w:tc>
          <w:tcPr>
            <w:tcW w:w="1955" w:type="dxa"/>
          </w:tcPr>
          <w:p w14:paraId="1D215F53" w14:textId="4E3F596B"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71:11:010301:3478</w:t>
            </w:r>
          </w:p>
        </w:tc>
        <w:tc>
          <w:tcPr>
            <w:tcW w:w="1485" w:type="dxa"/>
          </w:tcPr>
          <w:p w14:paraId="2452B6F7" w14:textId="426D9AC0"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1 923</w:t>
            </w:r>
          </w:p>
        </w:tc>
        <w:tc>
          <w:tcPr>
            <w:tcW w:w="2686" w:type="dxa"/>
          </w:tcPr>
          <w:p w14:paraId="1441E3F8" w14:textId="0A5C8A9A"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3ED36A73" w14:textId="3A645B2F" w:rsidR="004420C7" w:rsidRPr="009E6810" w:rsidRDefault="004420C7" w:rsidP="004420C7">
            <w:pPr>
              <w:pStyle w:val="26"/>
              <w:widowControl w:val="0"/>
              <w:tabs>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63BE48C1" w14:textId="77777777" w:rsidTr="004420C7">
        <w:trPr>
          <w:jc w:val="center"/>
        </w:trPr>
        <w:tc>
          <w:tcPr>
            <w:tcW w:w="592" w:type="dxa"/>
          </w:tcPr>
          <w:p w14:paraId="7AD5A2BA" w14:textId="306C9857" w:rsidR="004420C7" w:rsidRPr="009E6810" w:rsidRDefault="004420C7" w:rsidP="0068605C">
            <w:pPr>
              <w:pStyle w:val="26"/>
              <w:widowControl w:val="0"/>
              <w:spacing w:line="240" w:lineRule="auto"/>
              <w:rPr>
                <w:rFonts w:cs="Times New Roman"/>
                <w:bCs/>
              </w:rPr>
            </w:pPr>
            <w:r w:rsidRPr="009E6810">
              <w:rPr>
                <w:rFonts w:cs="Times New Roman"/>
                <w:bCs/>
              </w:rPr>
              <w:t>25</w:t>
            </w:r>
          </w:p>
        </w:tc>
        <w:tc>
          <w:tcPr>
            <w:tcW w:w="1955" w:type="dxa"/>
          </w:tcPr>
          <w:p w14:paraId="70D0B2BA" w14:textId="3D2CA021"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71:11:000000:764</w:t>
            </w:r>
          </w:p>
        </w:tc>
        <w:tc>
          <w:tcPr>
            <w:tcW w:w="1485" w:type="dxa"/>
          </w:tcPr>
          <w:p w14:paraId="11657ED6" w14:textId="6D0F3D0E"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282 615</w:t>
            </w:r>
          </w:p>
        </w:tc>
        <w:tc>
          <w:tcPr>
            <w:tcW w:w="2686" w:type="dxa"/>
          </w:tcPr>
          <w:p w14:paraId="7DBF958E" w14:textId="45147824"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2852" w:type="dxa"/>
          </w:tcPr>
          <w:p w14:paraId="39D9632B" w14:textId="4937DFE4" w:rsidR="004420C7" w:rsidRPr="009E6810" w:rsidRDefault="004420C7" w:rsidP="004420C7">
            <w:pPr>
              <w:pStyle w:val="26"/>
              <w:widowControl w:val="0"/>
              <w:tabs>
                <w:tab w:val="left" w:pos="1993"/>
              </w:tabs>
              <w:spacing w:line="240" w:lineRule="auto"/>
              <w:rPr>
                <w:rFonts w:cs="Times New Roman"/>
                <w:shd w:val="clear" w:color="auto" w:fill="F8F9FA"/>
              </w:rPr>
            </w:pPr>
            <w:r w:rsidRPr="009E6810">
              <w:rPr>
                <w:rFonts w:cs="Times New Roman"/>
                <w:shd w:val="clear" w:color="auto" w:fill="F8F9FA"/>
              </w:rPr>
              <w:t>Для размещения иных объектов промышленности, энергетики, транспорта, связи, радиовещания, телевидения, информатики, обеспечения космической деятельности, обороны, безопасности и иного специального назначения</w:t>
            </w:r>
          </w:p>
        </w:tc>
      </w:tr>
      <w:tr w:rsidR="009E6810" w:rsidRPr="009E6810" w14:paraId="029DF8ED" w14:textId="77777777" w:rsidTr="004420C7">
        <w:trPr>
          <w:jc w:val="center"/>
        </w:trPr>
        <w:tc>
          <w:tcPr>
            <w:tcW w:w="592" w:type="dxa"/>
          </w:tcPr>
          <w:p w14:paraId="2817BE85" w14:textId="59B9EE88" w:rsidR="004420C7" w:rsidRPr="009E6810" w:rsidRDefault="004420C7" w:rsidP="0068605C">
            <w:pPr>
              <w:pStyle w:val="26"/>
              <w:widowControl w:val="0"/>
              <w:spacing w:line="240" w:lineRule="auto"/>
              <w:rPr>
                <w:rFonts w:cs="Times New Roman"/>
                <w:bCs/>
              </w:rPr>
            </w:pPr>
            <w:r w:rsidRPr="009E6810">
              <w:rPr>
                <w:rFonts w:cs="Times New Roman"/>
                <w:bCs/>
              </w:rPr>
              <w:t>26</w:t>
            </w:r>
          </w:p>
        </w:tc>
        <w:tc>
          <w:tcPr>
            <w:tcW w:w="1955" w:type="dxa"/>
          </w:tcPr>
          <w:p w14:paraId="31F4B13C" w14:textId="29303D7E"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71:11:010403:67</w:t>
            </w:r>
          </w:p>
        </w:tc>
        <w:tc>
          <w:tcPr>
            <w:tcW w:w="1485" w:type="dxa"/>
          </w:tcPr>
          <w:p w14:paraId="13401820" w14:textId="0BFD8B57"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61 100 </w:t>
            </w:r>
          </w:p>
        </w:tc>
        <w:tc>
          <w:tcPr>
            <w:tcW w:w="2686" w:type="dxa"/>
          </w:tcPr>
          <w:p w14:paraId="1CEA487D" w14:textId="14FF1D39"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62EB941D" w14:textId="07A55A91" w:rsidR="004420C7" w:rsidRPr="009E6810" w:rsidRDefault="004420C7" w:rsidP="004420C7">
            <w:pPr>
              <w:pStyle w:val="26"/>
              <w:widowControl w:val="0"/>
              <w:tabs>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5041230B" w14:textId="77777777" w:rsidTr="004420C7">
        <w:trPr>
          <w:jc w:val="center"/>
        </w:trPr>
        <w:tc>
          <w:tcPr>
            <w:tcW w:w="592" w:type="dxa"/>
          </w:tcPr>
          <w:p w14:paraId="408DF0A7" w14:textId="4FADA5BD" w:rsidR="004420C7" w:rsidRPr="009E6810" w:rsidRDefault="004420C7" w:rsidP="0068605C">
            <w:pPr>
              <w:pStyle w:val="26"/>
              <w:widowControl w:val="0"/>
              <w:spacing w:line="240" w:lineRule="auto"/>
              <w:rPr>
                <w:rFonts w:cs="Times New Roman"/>
                <w:bCs/>
              </w:rPr>
            </w:pPr>
            <w:r w:rsidRPr="009E6810">
              <w:rPr>
                <w:rFonts w:cs="Times New Roman"/>
                <w:bCs/>
              </w:rPr>
              <w:t>27</w:t>
            </w:r>
          </w:p>
        </w:tc>
        <w:tc>
          <w:tcPr>
            <w:tcW w:w="1955" w:type="dxa"/>
          </w:tcPr>
          <w:p w14:paraId="205610F5" w14:textId="6A7D7EFA"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71:11:010403:75</w:t>
            </w:r>
          </w:p>
        </w:tc>
        <w:tc>
          <w:tcPr>
            <w:tcW w:w="1485" w:type="dxa"/>
          </w:tcPr>
          <w:p w14:paraId="20D55C20" w14:textId="04FA2CB8"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158 749</w:t>
            </w:r>
          </w:p>
        </w:tc>
        <w:tc>
          <w:tcPr>
            <w:tcW w:w="2686" w:type="dxa"/>
          </w:tcPr>
          <w:p w14:paraId="343BF84A" w14:textId="4F04AFB1"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7BB0FF5A" w14:textId="7BC14922" w:rsidR="004420C7" w:rsidRPr="009E6810" w:rsidRDefault="004420C7" w:rsidP="004420C7">
            <w:pPr>
              <w:pStyle w:val="26"/>
              <w:widowControl w:val="0"/>
              <w:tabs>
                <w:tab w:val="left" w:pos="1993"/>
              </w:tabs>
              <w:spacing w:line="240" w:lineRule="auto"/>
              <w:rPr>
                <w:rFonts w:cs="Times New Roman"/>
                <w:shd w:val="clear" w:color="auto" w:fill="F8F9FA"/>
              </w:rPr>
            </w:pPr>
            <w:r w:rsidRPr="009E6810">
              <w:rPr>
                <w:rFonts w:cs="Times New Roman"/>
                <w:shd w:val="clear" w:color="auto" w:fill="F8F9FA"/>
              </w:rPr>
              <w:t>Для ведения крестьянского (фермерского) хозяйства</w:t>
            </w:r>
          </w:p>
        </w:tc>
      </w:tr>
      <w:tr w:rsidR="009E6810" w:rsidRPr="009E6810" w14:paraId="7682D576" w14:textId="77777777" w:rsidTr="004420C7">
        <w:trPr>
          <w:jc w:val="center"/>
        </w:trPr>
        <w:tc>
          <w:tcPr>
            <w:tcW w:w="592" w:type="dxa"/>
          </w:tcPr>
          <w:p w14:paraId="62126F71" w14:textId="67860362" w:rsidR="004420C7" w:rsidRPr="009E6810" w:rsidRDefault="004420C7" w:rsidP="0068605C">
            <w:pPr>
              <w:pStyle w:val="26"/>
              <w:widowControl w:val="0"/>
              <w:spacing w:line="240" w:lineRule="auto"/>
              <w:rPr>
                <w:rFonts w:cs="Times New Roman"/>
                <w:bCs/>
              </w:rPr>
            </w:pPr>
            <w:r w:rsidRPr="009E6810">
              <w:rPr>
                <w:rFonts w:cs="Times New Roman"/>
                <w:bCs/>
              </w:rPr>
              <w:t>28</w:t>
            </w:r>
          </w:p>
        </w:tc>
        <w:tc>
          <w:tcPr>
            <w:tcW w:w="1955" w:type="dxa"/>
          </w:tcPr>
          <w:p w14:paraId="784A3091" w14:textId="63A4CBD2"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71:11:010501:305</w:t>
            </w:r>
          </w:p>
        </w:tc>
        <w:tc>
          <w:tcPr>
            <w:tcW w:w="1485" w:type="dxa"/>
          </w:tcPr>
          <w:p w14:paraId="513627CE" w14:textId="466771B0"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10 000</w:t>
            </w:r>
          </w:p>
        </w:tc>
        <w:tc>
          <w:tcPr>
            <w:tcW w:w="2686" w:type="dxa"/>
          </w:tcPr>
          <w:p w14:paraId="25A1F0DD" w14:textId="16D4EB32"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50A21EC2" w14:textId="77CB60D5" w:rsidR="004420C7" w:rsidRPr="009E6810" w:rsidRDefault="004420C7" w:rsidP="004420C7">
            <w:pPr>
              <w:pStyle w:val="26"/>
              <w:widowControl w:val="0"/>
              <w:tabs>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3163E178" w14:textId="77777777" w:rsidTr="004420C7">
        <w:trPr>
          <w:jc w:val="center"/>
        </w:trPr>
        <w:tc>
          <w:tcPr>
            <w:tcW w:w="592" w:type="dxa"/>
          </w:tcPr>
          <w:p w14:paraId="22B71DC0" w14:textId="6907E591" w:rsidR="004420C7" w:rsidRPr="009E6810" w:rsidRDefault="004420C7" w:rsidP="0068605C">
            <w:pPr>
              <w:pStyle w:val="26"/>
              <w:widowControl w:val="0"/>
              <w:spacing w:line="240" w:lineRule="auto"/>
              <w:rPr>
                <w:rFonts w:cs="Times New Roman"/>
                <w:bCs/>
              </w:rPr>
            </w:pPr>
            <w:r w:rsidRPr="009E6810">
              <w:rPr>
                <w:rFonts w:cs="Times New Roman"/>
                <w:bCs/>
              </w:rPr>
              <w:t>29</w:t>
            </w:r>
          </w:p>
        </w:tc>
        <w:tc>
          <w:tcPr>
            <w:tcW w:w="1955" w:type="dxa"/>
          </w:tcPr>
          <w:p w14:paraId="65FD2404" w14:textId="69AF84D5"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71:11:010501:111</w:t>
            </w:r>
          </w:p>
        </w:tc>
        <w:tc>
          <w:tcPr>
            <w:tcW w:w="1485" w:type="dxa"/>
          </w:tcPr>
          <w:p w14:paraId="3B5BA26B" w14:textId="5FC20251"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61 100</w:t>
            </w:r>
          </w:p>
        </w:tc>
        <w:tc>
          <w:tcPr>
            <w:tcW w:w="2686" w:type="dxa"/>
          </w:tcPr>
          <w:p w14:paraId="4572AB1A" w14:textId="22EC7485"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5B1AE22E" w14:textId="185EC495" w:rsidR="004420C7" w:rsidRPr="009E6810" w:rsidRDefault="004420C7" w:rsidP="004420C7">
            <w:pPr>
              <w:pStyle w:val="26"/>
              <w:widowControl w:val="0"/>
              <w:tabs>
                <w:tab w:val="left" w:pos="1993"/>
              </w:tabs>
              <w:spacing w:line="240" w:lineRule="auto"/>
              <w:rPr>
                <w:rFonts w:cs="Times New Roman"/>
                <w:shd w:val="clear" w:color="auto" w:fill="F8F9FA"/>
              </w:rPr>
            </w:pPr>
            <w:r w:rsidRPr="009E6810">
              <w:rPr>
                <w:rFonts w:cs="Times New Roman"/>
                <w:shd w:val="clear" w:color="auto" w:fill="F8F9FA"/>
              </w:rPr>
              <w:t>Для ведения крестьянского (фермерского) хозяйства</w:t>
            </w:r>
          </w:p>
        </w:tc>
      </w:tr>
      <w:tr w:rsidR="009E6810" w:rsidRPr="009E6810" w14:paraId="69D8EFF7" w14:textId="77777777" w:rsidTr="004420C7">
        <w:trPr>
          <w:jc w:val="center"/>
        </w:trPr>
        <w:tc>
          <w:tcPr>
            <w:tcW w:w="592" w:type="dxa"/>
          </w:tcPr>
          <w:p w14:paraId="18997028" w14:textId="7CBCCA31" w:rsidR="004420C7" w:rsidRPr="009E6810" w:rsidRDefault="004420C7" w:rsidP="0068605C">
            <w:pPr>
              <w:pStyle w:val="26"/>
              <w:widowControl w:val="0"/>
              <w:spacing w:line="240" w:lineRule="auto"/>
              <w:rPr>
                <w:rFonts w:cs="Times New Roman"/>
                <w:bCs/>
              </w:rPr>
            </w:pPr>
            <w:r w:rsidRPr="009E6810">
              <w:rPr>
                <w:rFonts w:cs="Times New Roman"/>
                <w:bCs/>
              </w:rPr>
              <w:t>30</w:t>
            </w:r>
          </w:p>
        </w:tc>
        <w:tc>
          <w:tcPr>
            <w:tcW w:w="1955" w:type="dxa"/>
          </w:tcPr>
          <w:p w14:paraId="517069A6" w14:textId="6B7610DD"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71:11:010503:171</w:t>
            </w:r>
          </w:p>
        </w:tc>
        <w:tc>
          <w:tcPr>
            <w:tcW w:w="1485" w:type="dxa"/>
          </w:tcPr>
          <w:p w14:paraId="6091EB35" w14:textId="59A9FC95"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3 200</w:t>
            </w:r>
          </w:p>
        </w:tc>
        <w:tc>
          <w:tcPr>
            <w:tcW w:w="2686" w:type="dxa"/>
          </w:tcPr>
          <w:p w14:paraId="58F92B4A" w14:textId="6AC3787F"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69FEAA52" w14:textId="06B64F8C"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325CBFCC" w14:textId="77777777" w:rsidTr="004420C7">
        <w:trPr>
          <w:jc w:val="center"/>
        </w:trPr>
        <w:tc>
          <w:tcPr>
            <w:tcW w:w="592" w:type="dxa"/>
          </w:tcPr>
          <w:p w14:paraId="3D14168B" w14:textId="71718927" w:rsidR="004420C7" w:rsidRPr="009E6810" w:rsidRDefault="004420C7" w:rsidP="0068605C">
            <w:pPr>
              <w:pStyle w:val="26"/>
              <w:widowControl w:val="0"/>
              <w:spacing w:line="240" w:lineRule="auto"/>
              <w:rPr>
                <w:rFonts w:cs="Times New Roman"/>
                <w:bCs/>
              </w:rPr>
            </w:pPr>
            <w:r w:rsidRPr="009E6810">
              <w:rPr>
                <w:rFonts w:cs="Times New Roman"/>
                <w:bCs/>
              </w:rPr>
              <w:t>31</w:t>
            </w:r>
          </w:p>
        </w:tc>
        <w:tc>
          <w:tcPr>
            <w:tcW w:w="1955" w:type="dxa"/>
          </w:tcPr>
          <w:p w14:paraId="46B1B267" w14:textId="5D03F4B7"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71:11:010501:608</w:t>
            </w:r>
          </w:p>
        </w:tc>
        <w:tc>
          <w:tcPr>
            <w:tcW w:w="1485" w:type="dxa"/>
          </w:tcPr>
          <w:p w14:paraId="2A160671" w14:textId="180253F9"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3 486</w:t>
            </w:r>
          </w:p>
        </w:tc>
        <w:tc>
          <w:tcPr>
            <w:tcW w:w="2686" w:type="dxa"/>
          </w:tcPr>
          <w:p w14:paraId="2A01DB8B" w14:textId="3F07F7E2"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45029B5" w14:textId="5856EE60"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63C21BAC" w14:textId="77777777" w:rsidTr="004420C7">
        <w:trPr>
          <w:jc w:val="center"/>
        </w:trPr>
        <w:tc>
          <w:tcPr>
            <w:tcW w:w="592" w:type="dxa"/>
          </w:tcPr>
          <w:p w14:paraId="15332551" w14:textId="7A4BB3EA" w:rsidR="004420C7" w:rsidRPr="009E6810" w:rsidRDefault="004420C7" w:rsidP="0068605C">
            <w:pPr>
              <w:pStyle w:val="26"/>
              <w:widowControl w:val="0"/>
              <w:spacing w:line="240" w:lineRule="auto"/>
              <w:rPr>
                <w:rFonts w:cs="Times New Roman"/>
                <w:bCs/>
              </w:rPr>
            </w:pPr>
            <w:r w:rsidRPr="009E6810">
              <w:rPr>
                <w:rFonts w:cs="Times New Roman"/>
                <w:bCs/>
              </w:rPr>
              <w:t>32</w:t>
            </w:r>
          </w:p>
        </w:tc>
        <w:tc>
          <w:tcPr>
            <w:tcW w:w="1955" w:type="dxa"/>
          </w:tcPr>
          <w:p w14:paraId="662B431B" w14:textId="697CBC70"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71:11:010503:91</w:t>
            </w:r>
          </w:p>
        </w:tc>
        <w:tc>
          <w:tcPr>
            <w:tcW w:w="1485" w:type="dxa"/>
          </w:tcPr>
          <w:p w14:paraId="24BA42DE" w14:textId="092ACE5B"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3 200</w:t>
            </w:r>
          </w:p>
        </w:tc>
        <w:tc>
          <w:tcPr>
            <w:tcW w:w="2686" w:type="dxa"/>
          </w:tcPr>
          <w:p w14:paraId="18A4133F" w14:textId="608093CC"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69830E22" w14:textId="63B44E85"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180246C4" w14:textId="77777777" w:rsidTr="004420C7">
        <w:trPr>
          <w:jc w:val="center"/>
        </w:trPr>
        <w:tc>
          <w:tcPr>
            <w:tcW w:w="592" w:type="dxa"/>
          </w:tcPr>
          <w:p w14:paraId="3752754F" w14:textId="7BDFAA5E" w:rsidR="004420C7" w:rsidRPr="009E6810" w:rsidRDefault="004420C7" w:rsidP="0068605C">
            <w:pPr>
              <w:pStyle w:val="26"/>
              <w:widowControl w:val="0"/>
              <w:spacing w:line="240" w:lineRule="auto"/>
              <w:rPr>
                <w:rFonts w:cs="Times New Roman"/>
                <w:bCs/>
              </w:rPr>
            </w:pPr>
            <w:r w:rsidRPr="009E6810">
              <w:rPr>
                <w:rFonts w:cs="Times New Roman"/>
                <w:bCs/>
              </w:rPr>
              <w:t>33</w:t>
            </w:r>
          </w:p>
        </w:tc>
        <w:tc>
          <w:tcPr>
            <w:tcW w:w="1955" w:type="dxa"/>
          </w:tcPr>
          <w:p w14:paraId="716B3009" w14:textId="17D926FC" w:rsidR="004420C7" w:rsidRPr="009E6810" w:rsidRDefault="004420C7" w:rsidP="00890B87">
            <w:pPr>
              <w:pStyle w:val="26"/>
              <w:widowControl w:val="0"/>
              <w:spacing w:line="240" w:lineRule="auto"/>
              <w:rPr>
                <w:rFonts w:cs="Times New Roman"/>
                <w:shd w:val="clear" w:color="auto" w:fill="F8F9FA"/>
              </w:rPr>
            </w:pPr>
            <w:r w:rsidRPr="009E6810">
              <w:rPr>
                <w:rFonts w:cs="Times New Roman"/>
                <w:shd w:val="clear" w:color="auto" w:fill="F8F9FA"/>
              </w:rPr>
              <w:t>71:11:010501:606</w:t>
            </w:r>
          </w:p>
        </w:tc>
        <w:tc>
          <w:tcPr>
            <w:tcW w:w="1485" w:type="dxa"/>
          </w:tcPr>
          <w:p w14:paraId="381ECF64" w14:textId="2387F2FA"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2 633</w:t>
            </w:r>
          </w:p>
        </w:tc>
        <w:tc>
          <w:tcPr>
            <w:tcW w:w="2686" w:type="dxa"/>
          </w:tcPr>
          <w:p w14:paraId="11070E91" w14:textId="41896B5D"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56C67EFB" w14:textId="1E343E6A"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352A014D" w14:textId="77777777" w:rsidTr="004420C7">
        <w:trPr>
          <w:jc w:val="center"/>
        </w:trPr>
        <w:tc>
          <w:tcPr>
            <w:tcW w:w="592" w:type="dxa"/>
          </w:tcPr>
          <w:p w14:paraId="164A0203" w14:textId="0F74F421" w:rsidR="004420C7" w:rsidRPr="009E6810" w:rsidRDefault="004420C7" w:rsidP="0068605C">
            <w:pPr>
              <w:pStyle w:val="26"/>
              <w:widowControl w:val="0"/>
              <w:spacing w:line="240" w:lineRule="auto"/>
              <w:rPr>
                <w:rFonts w:cs="Times New Roman"/>
                <w:bCs/>
              </w:rPr>
            </w:pPr>
            <w:r w:rsidRPr="009E6810">
              <w:rPr>
                <w:rFonts w:cs="Times New Roman"/>
                <w:bCs/>
              </w:rPr>
              <w:t>34</w:t>
            </w:r>
          </w:p>
        </w:tc>
        <w:tc>
          <w:tcPr>
            <w:tcW w:w="1955" w:type="dxa"/>
          </w:tcPr>
          <w:p w14:paraId="303BF6BF" w14:textId="48C8A519"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71:11:010501:605</w:t>
            </w:r>
          </w:p>
        </w:tc>
        <w:tc>
          <w:tcPr>
            <w:tcW w:w="1485" w:type="dxa"/>
          </w:tcPr>
          <w:p w14:paraId="0775C612" w14:textId="6867005E"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3 000</w:t>
            </w:r>
          </w:p>
        </w:tc>
        <w:tc>
          <w:tcPr>
            <w:tcW w:w="2686" w:type="dxa"/>
          </w:tcPr>
          <w:p w14:paraId="4C3C5B5B" w14:textId="6A3A9771"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4289A274" w14:textId="493A8410"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6CBACD9A" w14:textId="77777777" w:rsidTr="004420C7">
        <w:trPr>
          <w:jc w:val="center"/>
        </w:trPr>
        <w:tc>
          <w:tcPr>
            <w:tcW w:w="592" w:type="dxa"/>
          </w:tcPr>
          <w:p w14:paraId="3DD9E470" w14:textId="08F3CCFA" w:rsidR="004420C7" w:rsidRPr="009E6810" w:rsidRDefault="004420C7" w:rsidP="0068605C">
            <w:pPr>
              <w:pStyle w:val="26"/>
              <w:widowControl w:val="0"/>
              <w:spacing w:line="240" w:lineRule="auto"/>
              <w:rPr>
                <w:rFonts w:cs="Times New Roman"/>
                <w:bCs/>
              </w:rPr>
            </w:pPr>
            <w:r w:rsidRPr="009E6810">
              <w:rPr>
                <w:rFonts w:cs="Times New Roman"/>
                <w:bCs/>
              </w:rPr>
              <w:t>35</w:t>
            </w:r>
          </w:p>
        </w:tc>
        <w:tc>
          <w:tcPr>
            <w:tcW w:w="1955" w:type="dxa"/>
          </w:tcPr>
          <w:p w14:paraId="6B1D7746" w14:textId="5A116507"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71:11:010503:65</w:t>
            </w:r>
          </w:p>
        </w:tc>
        <w:tc>
          <w:tcPr>
            <w:tcW w:w="1485" w:type="dxa"/>
          </w:tcPr>
          <w:p w14:paraId="6475A96B" w14:textId="0D269F65"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3 000</w:t>
            </w:r>
          </w:p>
        </w:tc>
        <w:tc>
          <w:tcPr>
            <w:tcW w:w="2686" w:type="dxa"/>
          </w:tcPr>
          <w:p w14:paraId="10F16AC8" w14:textId="1166FA28"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 xml:space="preserve">Земли населённых </w:t>
            </w:r>
            <w:r w:rsidRPr="009E6810">
              <w:rPr>
                <w:rFonts w:cs="Times New Roman"/>
                <w:shd w:val="clear" w:color="auto" w:fill="F8F9FA"/>
              </w:rPr>
              <w:lastRenderedPageBreak/>
              <w:t>пунктов</w:t>
            </w:r>
          </w:p>
        </w:tc>
        <w:tc>
          <w:tcPr>
            <w:tcW w:w="2852" w:type="dxa"/>
          </w:tcPr>
          <w:p w14:paraId="189A2644" w14:textId="62246593"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lastRenderedPageBreak/>
              <w:t xml:space="preserve">Для сельскохозяйственного </w:t>
            </w:r>
            <w:r w:rsidRPr="009E6810">
              <w:rPr>
                <w:rFonts w:cs="Times New Roman"/>
                <w:shd w:val="clear" w:color="auto" w:fill="F8F9FA"/>
              </w:rPr>
              <w:lastRenderedPageBreak/>
              <w:t>производства</w:t>
            </w:r>
          </w:p>
        </w:tc>
      </w:tr>
      <w:tr w:rsidR="009E6810" w:rsidRPr="009E6810" w14:paraId="5A060E56" w14:textId="77777777" w:rsidTr="004420C7">
        <w:trPr>
          <w:jc w:val="center"/>
        </w:trPr>
        <w:tc>
          <w:tcPr>
            <w:tcW w:w="592" w:type="dxa"/>
          </w:tcPr>
          <w:p w14:paraId="7682FE16" w14:textId="608B75CB" w:rsidR="004420C7" w:rsidRPr="009E6810" w:rsidRDefault="004420C7" w:rsidP="0068605C">
            <w:pPr>
              <w:pStyle w:val="26"/>
              <w:widowControl w:val="0"/>
              <w:spacing w:line="240" w:lineRule="auto"/>
              <w:rPr>
                <w:rFonts w:cs="Times New Roman"/>
                <w:bCs/>
              </w:rPr>
            </w:pPr>
            <w:r w:rsidRPr="009E6810">
              <w:rPr>
                <w:rFonts w:cs="Times New Roman"/>
                <w:bCs/>
              </w:rPr>
              <w:lastRenderedPageBreak/>
              <w:t>36</w:t>
            </w:r>
          </w:p>
        </w:tc>
        <w:tc>
          <w:tcPr>
            <w:tcW w:w="1955" w:type="dxa"/>
          </w:tcPr>
          <w:p w14:paraId="1A5A78B9" w14:textId="1740CEB9"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71:11:010503:165</w:t>
            </w:r>
          </w:p>
        </w:tc>
        <w:tc>
          <w:tcPr>
            <w:tcW w:w="1485" w:type="dxa"/>
          </w:tcPr>
          <w:p w14:paraId="1BD605E2" w14:textId="2222A9C0"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3 200</w:t>
            </w:r>
          </w:p>
        </w:tc>
        <w:tc>
          <w:tcPr>
            <w:tcW w:w="2686" w:type="dxa"/>
          </w:tcPr>
          <w:p w14:paraId="7CAC7D2C" w14:textId="11699C55"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004B0B88" w14:textId="73DAE4BD"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5C755F2C" w14:textId="77777777" w:rsidTr="004420C7">
        <w:trPr>
          <w:jc w:val="center"/>
        </w:trPr>
        <w:tc>
          <w:tcPr>
            <w:tcW w:w="592" w:type="dxa"/>
          </w:tcPr>
          <w:p w14:paraId="65596038" w14:textId="7701D527" w:rsidR="004420C7" w:rsidRPr="009E6810" w:rsidRDefault="004420C7" w:rsidP="0068605C">
            <w:pPr>
              <w:pStyle w:val="26"/>
              <w:widowControl w:val="0"/>
              <w:spacing w:line="240" w:lineRule="auto"/>
              <w:rPr>
                <w:rFonts w:cs="Times New Roman"/>
                <w:bCs/>
              </w:rPr>
            </w:pPr>
            <w:r w:rsidRPr="009E6810">
              <w:rPr>
                <w:rFonts w:cs="Times New Roman"/>
                <w:bCs/>
              </w:rPr>
              <w:t>37</w:t>
            </w:r>
          </w:p>
        </w:tc>
        <w:tc>
          <w:tcPr>
            <w:tcW w:w="1955" w:type="dxa"/>
          </w:tcPr>
          <w:p w14:paraId="30CD32B7" w14:textId="2E41005D"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71:11:010503:184</w:t>
            </w:r>
          </w:p>
        </w:tc>
        <w:tc>
          <w:tcPr>
            <w:tcW w:w="1485" w:type="dxa"/>
          </w:tcPr>
          <w:p w14:paraId="4B1F5F4F" w14:textId="6CE1FDCA"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3 000</w:t>
            </w:r>
          </w:p>
        </w:tc>
        <w:tc>
          <w:tcPr>
            <w:tcW w:w="2686" w:type="dxa"/>
          </w:tcPr>
          <w:p w14:paraId="0D9848D2" w14:textId="17C2041C"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62E6214" w14:textId="6757E737"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6D07B2E8" w14:textId="77777777" w:rsidTr="004420C7">
        <w:trPr>
          <w:jc w:val="center"/>
        </w:trPr>
        <w:tc>
          <w:tcPr>
            <w:tcW w:w="592" w:type="dxa"/>
          </w:tcPr>
          <w:p w14:paraId="4FBC4A50" w14:textId="29B5E06B" w:rsidR="004420C7" w:rsidRPr="009E6810" w:rsidRDefault="004420C7" w:rsidP="0068605C">
            <w:pPr>
              <w:pStyle w:val="26"/>
              <w:widowControl w:val="0"/>
              <w:spacing w:line="240" w:lineRule="auto"/>
              <w:rPr>
                <w:rFonts w:cs="Times New Roman"/>
                <w:bCs/>
              </w:rPr>
            </w:pPr>
            <w:r w:rsidRPr="009E6810">
              <w:rPr>
                <w:rFonts w:cs="Times New Roman"/>
                <w:bCs/>
              </w:rPr>
              <w:t>38</w:t>
            </w:r>
          </w:p>
        </w:tc>
        <w:tc>
          <w:tcPr>
            <w:tcW w:w="1955" w:type="dxa"/>
          </w:tcPr>
          <w:p w14:paraId="057BC56B" w14:textId="24E8B366"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71:11:010503:63</w:t>
            </w:r>
          </w:p>
        </w:tc>
        <w:tc>
          <w:tcPr>
            <w:tcW w:w="1485" w:type="dxa"/>
          </w:tcPr>
          <w:p w14:paraId="785151FD" w14:textId="0FB98A8D"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3 000 </w:t>
            </w:r>
          </w:p>
        </w:tc>
        <w:tc>
          <w:tcPr>
            <w:tcW w:w="2686" w:type="dxa"/>
          </w:tcPr>
          <w:p w14:paraId="62C358FC" w14:textId="6D52C55A" w:rsidR="004420C7" w:rsidRPr="009E6810" w:rsidRDefault="004420C7" w:rsidP="004420C7">
            <w:pPr>
              <w:pStyle w:val="26"/>
              <w:widowControl w:val="0"/>
              <w:tabs>
                <w:tab w:val="left" w:pos="653"/>
              </w:tabs>
              <w:spacing w:line="240" w:lineRule="auto"/>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7B39A1F8" w14:textId="373AE44C"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1A7930F2" w14:textId="77777777" w:rsidTr="004420C7">
        <w:trPr>
          <w:jc w:val="center"/>
        </w:trPr>
        <w:tc>
          <w:tcPr>
            <w:tcW w:w="592" w:type="dxa"/>
          </w:tcPr>
          <w:p w14:paraId="7E14AEF8" w14:textId="525436EE" w:rsidR="004420C7" w:rsidRPr="009E6810" w:rsidRDefault="004420C7" w:rsidP="0068605C">
            <w:pPr>
              <w:pStyle w:val="26"/>
              <w:widowControl w:val="0"/>
              <w:spacing w:line="240" w:lineRule="auto"/>
              <w:rPr>
                <w:rFonts w:cs="Times New Roman"/>
                <w:bCs/>
              </w:rPr>
            </w:pPr>
            <w:r w:rsidRPr="009E6810">
              <w:rPr>
                <w:rFonts w:cs="Times New Roman"/>
                <w:bCs/>
              </w:rPr>
              <w:t>39</w:t>
            </w:r>
          </w:p>
        </w:tc>
        <w:tc>
          <w:tcPr>
            <w:tcW w:w="1955" w:type="dxa"/>
          </w:tcPr>
          <w:p w14:paraId="7A8958CD" w14:textId="69B9C59F"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71:11:010503:115</w:t>
            </w:r>
          </w:p>
        </w:tc>
        <w:tc>
          <w:tcPr>
            <w:tcW w:w="1485" w:type="dxa"/>
          </w:tcPr>
          <w:p w14:paraId="0220A24B" w14:textId="1E1C88E3"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3 200</w:t>
            </w:r>
          </w:p>
        </w:tc>
        <w:tc>
          <w:tcPr>
            <w:tcW w:w="2686" w:type="dxa"/>
          </w:tcPr>
          <w:p w14:paraId="38FEC76D" w14:textId="18499463" w:rsidR="004420C7" w:rsidRPr="009E6810" w:rsidRDefault="004420C7" w:rsidP="004420C7">
            <w:pPr>
              <w:pStyle w:val="26"/>
              <w:widowControl w:val="0"/>
              <w:tabs>
                <w:tab w:val="left" w:pos="653"/>
              </w:tabs>
              <w:spacing w:line="240" w:lineRule="auto"/>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1357293" w14:textId="3FC04006"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02AA69C9" w14:textId="77777777" w:rsidTr="004420C7">
        <w:trPr>
          <w:jc w:val="center"/>
        </w:trPr>
        <w:tc>
          <w:tcPr>
            <w:tcW w:w="592" w:type="dxa"/>
          </w:tcPr>
          <w:p w14:paraId="06FEB720" w14:textId="14AFA35B" w:rsidR="004420C7" w:rsidRPr="009E6810" w:rsidRDefault="004420C7" w:rsidP="0068605C">
            <w:pPr>
              <w:pStyle w:val="26"/>
              <w:widowControl w:val="0"/>
              <w:spacing w:line="240" w:lineRule="auto"/>
              <w:rPr>
                <w:rFonts w:cs="Times New Roman"/>
                <w:bCs/>
              </w:rPr>
            </w:pPr>
            <w:r w:rsidRPr="009E6810">
              <w:rPr>
                <w:rFonts w:cs="Times New Roman"/>
                <w:bCs/>
              </w:rPr>
              <w:t>40</w:t>
            </w:r>
          </w:p>
        </w:tc>
        <w:tc>
          <w:tcPr>
            <w:tcW w:w="1955" w:type="dxa"/>
          </w:tcPr>
          <w:p w14:paraId="74C3F5D4" w14:textId="6628316B"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71:11:010501:617</w:t>
            </w:r>
          </w:p>
        </w:tc>
        <w:tc>
          <w:tcPr>
            <w:tcW w:w="1485" w:type="dxa"/>
          </w:tcPr>
          <w:p w14:paraId="1CBAB07E" w14:textId="433B05F3"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819</w:t>
            </w:r>
          </w:p>
        </w:tc>
        <w:tc>
          <w:tcPr>
            <w:tcW w:w="2686" w:type="dxa"/>
          </w:tcPr>
          <w:p w14:paraId="41118998" w14:textId="4321B481" w:rsidR="004420C7" w:rsidRPr="009E6810" w:rsidRDefault="004420C7" w:rsidP="004420C7">
            <w:pPr>
              <w:pStyle w:val="26"/>
              <w:widowControl w:val="0"/>
              <w:tabs>
                <w:tab w:val="left" w:pos="653"/>
              </w:tabs>
              <w:spacing w:line="240" w:lineRule="auto"/>
              <w:jc w:val="right"/>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58D8726B" w14:textId="24E960BC"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46D3EB58" w14:textId="77777777" w:rsidTr="004420C7">
        <w:trPr>
          <w:jc w:val="center"/>
        </w:trPr>
        <w:tc>
          <w:tcPr>
            <w:tcW w:w="592" w:type="dxa"/>
          </w:tcPr>
          <w:p w14:paraId="7FA8E0C5" w14:textId="36B7206D" w:rsidR="004420C7" w:rsidRPr="009E6810" w:rsidRDefault="004420C7" w:rsidP="0068605C">
            <w:pPr>
              <w:pStyle w:val="26"/>
              <w:widowControl w:val="0"/>
              <w:spacing w:line="240" w:lineRule="auto"/>
              <w:rPr>
                <w:rFonts w:cs="Times New Roman"/>
                <w:bCs/>
              </w:rPr>
            </w:pPr>
            <w:r w:rsidRPr="009E6810">
              <w:rPr>
                <w:rFonts w:cs="Times New Roman"/>
                <w:bCs/>
              </w:rPr>
              <w:t>41</w:t>
            </w:r>
          </w:p>
        </w:tc>
        <w:tc>
          <w:tcPr>
            <w:tcW w:w="1955" w:type="dxa"/>
          </w:tcPr>
          <w:p w14:paraId="0CC3CF85" w14:textId="3E279676"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71:11:010503:53</w:t>
            </w:r>
          </w:p>
        </w:tc>
        <w:tc>
          <w:tcPr>
            <w:tcW w:w="1485" w:type="dxa"/>
          </w:tcPr>
          <w:p w14:paraId="4EFCCECC" w14:textId="346E20D3" w:rsidR="004420C7" w:rsidRPr="009E6810" w:rsidRDefault="004420C7" w:rsidP="004420C7">
            <w:pPr>
              <w:pStyle w:val="26"/>
              <w:widowControl w:val="0"/>
              <w:tabs>
                <w:tab w:val="left" w:pos="854"/>
              </w:tabs>
              <w:spacing w:line="240" w:lineRule="auto"/>
              <w:rPr>
                <w:rFonts w:cs="Times New Roman"/>
                <w:shd w:val="clear" w:color="auto" w:fill="FFFFFF"/>
              </w:rPr>
            </w:pPr>
            <w:r w:rsidRPr="009E6810">
              <w:rPr>
                <w:rFonts w:cs="Times New Roman"/>
                <w:shd w:val="clear" w:color="auto" w:fill="FFFFFF"/>
              </w:rPr>
              <w:t>3 000</w:t>
            </w:r>
          </w:p>
        </w:tc>
        <w:tc>
          <w:tcPr>
            <w:tcW w:w="2686" w:type="dxa"/>
          </w:tcPr>
          <w:p w14:paraId="53964BC3" w14:textId="2D5E9E9F" w:rsidR="004420C7" w:rsidRPr="009E6810" w:rsidRDefault="004420C7" w:rsidP="004420C7">
            <w:pPr>
              <w:pStyle w:val="26"/>
              <w:widowControl w:val="0"/>
              <w:tabs>
                <w:tab w:val="left" w:pos="653"/>
              </w:tabs>
              <w:spacing w:line="240" w:lineRule="auto"/>
              <w:jc w:val="right"/>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47E56802" w14:textId="62EDD5A9"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396F1467" w14:textId="77777777" w:rsidTr="004420C7">
        <w:trPr>
          <w:jc w:val="center"/>
        </w:trPr>
        <w:tc>
          <w:tcPr>
            <w:tcW w:w="592" w:type="dxa"/>
          </w:tcPr>
          <w:p w14:paraId="321193C5" w14:textId="24BD223B" w:rsidR="004420C7" w:rsidRPr="009E6810" w:rsidRDefault="004420C7" w:rsidP="0068605C">
            <w:pPr>
              <w:pStyle w:val="26"/>
              <w:widowControl w:val="0"/>
              <w:spacing w:line="240" w:lineRule="auto"/>
              <w:rPr>
                <w:rFonts w:cs="Times New Roman"/>
                <w:bCs/>
              </w:rPr>
            </w:pPr>
            <w:r w:rsidRPr="009E6810">
              <w:rPr>
                <w:rFonts w:cs="Times New Roman"/>
                <w:bCs/>
              </w:rPr>
              <w:t>42</w:t>
            </w:r>
          </w:p>
        </w:tc>
        <w:tc>
          <w:tcPr>
            <w:tcW w:w="1955" w:type="dxa"/>
          </w:tcPr>
          <w:p w14:paraId="675EB312" w14:textId="549BE48D"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71:11:010501:127</w:t>
            </w:r>
          </w:p>
        </w:tc>
        <w:tc>
          <w:tcPr>
            <w:tcW w:w="1485" w:type="dxa"/>
          </w:tcPr>
          <w:p w14:paraId="3708B6D2" w14:textId="19097957" w:rsidR="004420C7" w:rsidRPr="009E6810" w:rsidRDefault="004420C7"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17 340</w:t>
            </w:r>
          </w:p>
        </w:tc>
        <w:tc>
          <w:tcPr>
            <w:tcW w:w="2686" w:type="dxa"/>
          </w:tcPr>
          <w:p w14:paraId="645A64BD" w14:textId="17E9D12A" w:rsidR="004420C7" w:rsidRPr="009E6810" w:rsidRDefault="004420C7" w:rsidP="004420C7">
            <w:pPr>
              <w:pStyle w:val="26"/>
              <w:widowControl w:val="0"/>
              <w:tabs>
                <w:tab w:val="left" w:pos="653"/>
              </w:tabs>
              <w:spacing w:line="240" w:lineRule="auto"/>
              <w:jc w:val="right"/>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7AD78750" w14:textId="195EA680" w:rsidR="004420C7" w:rsidRPr="009E6810" w:rsidRDefault="004420C7" w:rsidP="004420C7">
            <w:pPr>
              <w:pStyle w:val="26"/>
              <w:widowControl w:val="0"/>
              <w:tabs>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01D413E4" w14:textId="77777777" w:rsidTr="004420C7">
        <w:trPr>
          <w:jc w:val="center"/>
        </w:trPr>
        <w:tc>
          <w:tcPr>
            <w:tcW w:w="592" w:type="dxa"/>
          </w:tcPr>
          <w:p w14:paraId="6F057E9D" w14:textId="5BB8B0CF" w:rsidR="004420C7" w:rsidRPr="009E6810" w:rsidRDefault="004420C7" w:rsidP="0068605C">
            <w:pPr>
              <w:pStyle w:val="26"/>
              <w:widowControl w:val="0"/>
              <w:spacing w:line="240" w:lineRule="auto"/>
              <w:rPr>
                <w:rFonts w:cs="Times New Roman"/>
                <w:bCs/>
              </w:rPr>
            </w:pPr>
            <w:r w:rsidRPr="009E6810">
              <w:rPr>
                <w:rFonts w:cs="Times New Roman"/>
                <w:bCs/>
              </w:rPr>
              <w:t>43</w:t>
            </w:r>
          </w:p>
        </w:tc>
        <w:tc>
          <w:tcPr>
            <w:tcW w:w="1955" w:type="dxa"/>
          </w:tcPr>
          <w:p w14:paraId="40D73423" w14:textId="08B6A51B"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71:11:010501:207</w:t>
            </w:r>
          </w:p>
        </w:tc>
        <w:tc>
          <w:tcPr>
            <w:tcW w:w="1485" w:type="dxa"/>
          </w:tcPr>
          <w:p w14:paraId="1AF7FA29" w14:textId="6F186C27" w:rsidR="004420C7" w:rsidRPr="009E6810" w:rsidRDefault="004420C7"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7 296</w:t>
            </w:r>
          </w:p>
        </w:tc>
        <w:tc>
          <w:tcPr>
            <w:tcW w:w="2686" w:type="dxa"/>
          </w:tcPr>
          <w:p w14:paraId="3644A966" w14:textId="11F8A00C" w:rsidR="004420C7" w:rsidRPr="009E6810" w:rsidRDefault="004420C7" w:rsidP="004420C7">
            <w:pPr>
              <w:pStyle w:val="26"/>
              <w:widowControl w:val="0"/>
              <w:tabs>
                <w:tab w:val="left" w:pos="653"/>
                <w:tab w:val="left" w:pos="703"/>
              </w:tabs>
              <w:spacing w:line="240" w:lineRule="auto"/>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032371DE" w14:textId="032C4B52" w:rsidR="004420C7" w:rsidRPr="009E6810" w:rsidRDefault="004420C7" w:rsidP="004420C7">
            <w:pPr>
              <w:pStyle w:val="26"/>
              <w:widowControl w:val="0"/>
              <w:tabs>
                <w:tab w:val="left" w:pos="837"/>
                <w:tab w:val="left" w:pos="1993"/>
              </w:tabs>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1DEA2566" w14:textId="77777777" w:rsidTr="004420C7">
        <w:trPr>
          <w:jc w:val="center"/>
        </w:trPr>
        <w:tc>
          <w:tcPr>
            <w:tcW w:w="592" w:type="dxa"/>
          </w:tcPr>
          <w:p w14:paraId="545F4475" w14:textId="1528BA8D" w:rsidR="004420C7" w:rsidRPr="009E6810" w:rsidRDefault="004420C7" w:rsidP="0068605C">
            <w:pPr>
              <w:pStyle w:val="26"/>
              <w:widowControl w:val="0"/>
              <w:spacing w:line="240" w:lineRule="auto"/>
              <w:rPr>
                <w:rFonts w:cs="Times New Roman"/>
                <w:bCs/>
              </w:rPr>
            </w:pPr>
            <w:r w:rsidRPr="009E6810">
              <w:rPr>
                <w:rFonts w:cs="Times New Roman"/>
                <w:bCs/>
              </w:rPr>
              <w:t>44</w:t>
            </w:r>
          </w:p>
        </w:tc>
        <w:tc>
          <w:tcPr>
            <w:tcW w:w="1955" w:type="dxa"/>
          </w:tcPr>
          <w:p w14:paraId="65D21824" w14:textId="37C27909" w:rsidR="004420C7" w:rsidRPr="009E6810" w:rsidRDefault="004420C7"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71:11:010501:211</w:t>
            </w:r>
          </w:p>
        </w:tc>
        <w:tc>
          <w:tcPr>
            <w:tcW w:w="1485" w:type="dxa"/>
          </w:tcPr>
          <w:p w14:paraId="47F4FC89" w14:textId="56847619" w:rsidR="004420C7"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13 305</w:t>
            </w:r>
          </w:p>
        </w:tc>
        <w:tc>
          <w:tcPr>
            <w:tcW w:w="2686" w:type="dxa"/>
          </w:tcPr>
          <w:p w14:paraId="1C88FD59" w14:textId="5593F0DF" w:rsidR="004420C7" w:rsidRPr="009E6810" w:rsidRDefault="005C2000" w:rsidP="005C2000">
            <w:pPr>
              <w:pStyle w:val="26"/>
              <w:widowControl w:val="0"/>
              <w:tabs>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4E6BF02F" w14:textId="7D8B0683" w:rsidR="004420C7" w:rsidRPr="009E6810" w:rsidRDefault="005C2000" w:rsidP="004420C7">
            <w:pPr>
              <w:pStyle w:val="26"/>
              <w:widowControl w:val="0"/>
              <w:tabs>
                <w:tab w:val="left" w:pos="837"/>
                <w:tab w:val="left" w:pos="1993"/>
              </w:tabs>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4C11E90E" w14:textId="77777777" w:rsidTr="004420C7">
        <w:trPr>
          <w:jc w:val="center"/>
        </w:trPr>
        <w:tc>
          <w:tcPr>
            <w:tcW w:w="592" w:type="dxa"/>
          </w:tcPr>
          <w:p w14:paraId="4FFF0F67" w14:textId="713D752A" w:rsidR="005C2000" w:rsidRPr="009E6810" w:rsidRDefault="005C2000" w:rsidP="0068605C">
            <w:pPr>
              <w:pStyle w:val="26"/>
              <w:widowControl w:val="0"/>
              <w:spacing w:line="240" w:lineRule="auto"/>
              <w:rPr>
                <w:rFonts w:cs="Times New Roman"/>
                <w:bCs/>
              </w:rPr>
            </w:pPr>
            <w:r w:rsidRPr="009E6810">
              <w:rPr>
                <w:rFonts w:cs="Times New Roman"/>
                <w:bCs/>
              </w:rPr>
              <w:t>45</w:t>
            </w:r>
          </w:p>
        </w:tc>
        <w:tc>
          <w:tcPr>
            <w:tcW w:w="1955" w:type="dxa"/>
          </w:tcPr>
          <w:p w14:paraId="06FED0DE" w14:textId="4CF50654" w:rsidR="005C2000" w:rsidRPr="009E6810" w:rsidRDefault="005C2000"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71:11:010501:206</w:t>
            </w:r>
          </w:p>
        </w:tc>
        <w:tc>
          <w:tcPr>
            <w:tcW w:w="1485" w:type="dxa"/>
          </w:tcPr>
          <w:p w14:paraId="789F7E15" w14:textId="314E5D8A"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13 641</w:t>
            </w:r>
          </w:p>
        </w:tc>
        <w:tc>
          <w:tcPr>
            <w:tcW w:w="2686" w:type="dxa"/>
          </w:tcPr>
          <w:p w14:paraId="19B4D6A1" w14:textId="0995184A" w:rsidR="005C2000" w:rsidRPr="009E6810" w:rsidRDefault="005C2000" w:rsidP="005C2000">
            <w:pPr>
              <w:pStyle w:val="26"/>
              <w:widowControl w:val="0"/>
              <w:tabs>
                <w:tab w:val="left" w:pos="486"/>
                <w:tab w:val="left" w:pos="653"/>
                <w:tab w:val="left" w:pos="703"/>
              </w:tabs>
              <w:spacing w:line="240" w:lineRule="auto"/>
              <w:rPr>
                <w:rFonts w:cs="Times New Roman"/>
                <w:shd w:val="clear" w:color="auto" w:fill="F8F9FA"/>
              </w:rPr>
            </w:pPr>
            <w:r w:rsidRPr="009E6810">
              <w:rPr>
                <w:rFonts w:cs="Times New Roman"/>
                <w:shd w:val="clear" w:color="auto" w:fill="F8F9FA"/>
              </w:rPr>
              <w:t>Земли сельскохозяйственного назначения</w:t>
            </w:r>
            <w:r w:rsidRPr="009E6810">
              <w:rPr>
                <w:rFonts w:cs="Times New Roman"/>
                <w:shd w:val="clear" w:color="auto" w:fill="F8F9FA"/>
              </w:rPr>
              <w:tab/>
            </w:r>
            <w:r w:rsidRPr="009E6810">
              <w:rPr>
                <w:rFonts w:cs="Times New Roman"/>
                <w:shd w:val="clear" w:color="auto" w:fill="F8F9FA"/>
              </w:rPr>
              <w:tab/>
            </w:r>
          </w:p>
        </w:tc>
        <w:tc>
          <w:tcPr>
            <w:tcW w:w="2852" w:type="dxa"/>
          </w:tcPr>
          <w:p w14:paraId="499AA0A6" w14:textId="3491C0F9" w:rsidR="005C2000" w:rsidRPr="009E6810" w:rsidRDefault="005C2000" w:rsidP="004420C7">
            <w:pPr>
              <w:pStyle w:val="26"/>
              <w:widowControl w:val="0"/>
              <w:tabs>
                <w:tab w:val="left" w:pos="837"/>
                <w:tab w:val="left" w:pos="1993"/>
              </w:tabs>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44202DC8" w14:textId="77777777" w:rsidTr="004420C7">
        <w:trPr>
          <w:jc w:val="center"/>
        </w:trPr>
        <w:tc>
          <w:tcPr>
            <w:tcW w:w="592" w:type="dxa"/>
          </w:tcPr>
          <w:p w14:paraId="11AFFB7D" w14:textId="11D3AA5A" w:rsidR="005C2000" w:rsidRPr="009E6810" w:rsidRDefault="005C2000" w:rsidP="0068605C">
            <w:pPr>
              <w:pStyle w:val="26"/>
              <w:widowControl w:val="0"/>
              <w:spacing w:line="240" w:lineRule="auto"/>
              <w:rPr>
                <w:rFonts w:cs="Times New Roman"/>
                <w:bCs/>
              </w:rPr>
            </w:pPr>
            <w:r w:rsidRPr="009E6810">
              <w:rPr>
                <w:rFonts w:cs="Times New Roman"/>
                <w:bCs/>
              </w:rPr>
              <w:t>46</w:t>
            </w:r>
          </w:p>
        </w:tc>
        <w:tc>
          <w:tcPr>
            <w:tcW w:w="1955" w:type="dxa"/>
          </w:tcPr>
          <w:p w14:paraId="274FB531" w14:textId="69C26FC0" w:rsidR="005C2000" w:rsidRPr="009E6810" w:rsidRDefault="005C2000"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71:11:010501:185</w:t>
            </w:r>
          </w:p>
        </w:tc>
        <w:tc>
          <w:tcPr>
            <w:tcW w:w="1485" w:type="dxa"/>
          </w:tcPr>
          <w:p w14:paraId="37E6D6EB" w14:textId="6A8B7E14"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11 312</w:t>
            </w:r>
          </w:p>
        </w:tc>
        <w:tc>
          <w:tcPr>
            <w:tcW w:w="2686" w:type="dxa"/>
          </w:tcPr>
          <w:p w14:paraId="2DCFBF1A" w14:textId="11061E9F" w:rsidR="005C2000" w:rsidRPr="009E6810" w:rsidRDefault="005C2000" w:rsidP="005C2000">
            <w:pPr>
              <w:pStyle w:val="26"/>
              <w:widowControl w:val="0"/>
              <w:tabs>
                <w:tab w:val="left" w:pos="486"/>
                <w:tab w:val="left" w:pos="653"/>
                <w:tab w:val="left" w:pos="703"/>
              </w:tabs>
              <w:spacing w:line="240" w:lineRule="auto"/>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15E31819" w14:textId="313C4DD3" w:rsidR="005C2000" w:rsidRPr="009E6810" w:rsidRDefault="005C2000" w:rsidP="004420C7">
            <w:pPr>
              <w:pStyle w:val="26"/>
              <w:widowControl w:val="0"/>
              <w:tabs>
                <w:tab w:val="left" w:pos="837"/>
                <w:tab w:val="left" w:pos="1993"/>
              </w:tabs>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02AE8FEA" w14:textId="77777777" w:rsidTr="004420C7">
        <w:trPr>
          <w:jc w:val="center"/>
        </w:trPr>
        <w:tc>
          <w:tcPr>
            <w:tcW w:w="592" w:type="dxa"/>
          </w:tcPr>
          <w:p w14:paraId="4BA5382A" w14:textId="3D2D4D7D" w:rsidR="005C2000" w:rsidRPr="009E6810" w:rsidRDefault="005C2000" w:rsidP="0068605C">
            <w:pPr>
              <w:pStyle w:val="26"/>
              <w:widowControl w:val="0"/>
              <w:spacing w:line="240" w:lineRule="auto"/>
              <w:rPr>
                <w:rFonts w:cs="Times New Roman"/>
                <w:bCs/>
              </w:rPr>
            </w:pPr>
            <w:r w:rsidRPr="009E6810">
              <w:rPr>
                <w:rFonts w:cs="Times New Roman"/>
                <w:bCs/>
              </w:rPr>
              <w:t>47</w:t>
            </w:r>
          </w:p>
        </w:tc>
        <w:tc>
          <w:tcPr>
            <w:tcW w:w="1955" w:type="dxa"/>
          </w:tcPr>
          <w:p w14:paraId="1C687EE6" w14:textId="71FA8939" w:rsidR="005C2000" w:rsidRPr="009E6810" w:rsidRDefault="005C2000"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71:11:010605:247</w:t>
            </w:r>
          </w:p>
        </w:tc>
        <w:tc>
          <w:tcPr>
            <w:tcW w:w="1485" w:type="dxa"/>
          </w:tcPr>
          <w:p w14:paraId="6FD8F6A6" w14:textId="5F2BF855"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717B27E0" w14:textId="017FD8FB" w:rsidR="005C2000" w:rsidRPr="009E6810" w:rsidRDefault="005C2000" w:rsidP="005C2000">
            <w:pPr>
              <w:pStyle w:val="26"/>
              <w:widowControl w:val="0"/>
              <w:tabs>
                <w:tab w:val="left" w:pos="486"/>
                <w:tab w:val="left" w:pos="653"/>
                <w:tab w:val="left" w:pos="703"/>
              </w:tabs>
              <w:spacing w:line="240" w:lineRule="auto"/>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1CB5BA08" w14:textId="55C5D447" w:rsidR="005C2000" w:rsidRPr="009E6810" w:rsidRDefault="005C2000" w:rsidP="004420C7">
            <w:pPr>
              <w:pStyle w:val="26"/>
              <w:widowControl w:val="0"/>
              <w:tabs>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166E600D" w14:textId="77777777" w:rsidTr="004420C7">
        <w:trPr>
          <w:jc w:val="center"/>
        </w:trPr>
        <w:tc>
          <w:tcPr>
            <w:tcW w:w="592" w:type="dxa"/>
          </w:tcPr>
          <w:p w14:paraId="3FE0FA23" w14:textId="3A03D8A7" w:rsidR="005C2000" w:rsidRPr="009E6810" w:rsidRDefault="005C2000" w:rsidP="0068605C">
            <w:pPr>
              <w:pStyle w:val="26"/>
              <w:widowControl w:val="0"/>
              <w:spacing w:line="240" w:lineRule="auto"/>
              <w:rPr>
                <w:rFonts w:cs="Times New Roman"/>
                <w:bCs/>
              </w:rPr>
            </w:pPr>
            <w:r w:rsidRPr="009E6810">
              <w:rPr>
                <w:rFonts w:cs="Times New Roman"/>
                <w:bCs/>
              </w:rPr>
              <w:t>48</w:t>
            </w:r>
          </w:p>
        </w:tc>
        <w:tc>
          <w:tcPr>
            <w:tcW w:w="1955" w:type="dxa"/>
          </w:tcPr>
          <w:p w14:paraId="34E8E3BD" w14:textId="07DDBC02" w:rsidR="005C2000" w:rsidRPr="009E6810" w:rsidRDefault="005C2000"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71:11:010605:301</w:t>
            </w:r>
          </w:p>
        </w:tc>
        <w:tc>
          <w:tcPr>
            <w:tcW w:w="1485" w:type="dxa"/>
          </w:tcPr>
          <w:p w14:paraId="65758706" w14:textId="24A8A61F"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68C9E850" w14:textId="271EA744"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4E23DEC" w14:textId="5D575265" w:rsidR="005C2000" w:rsidRPr="009E6810" w:rsidRDefault="005C2000" w:rsidP="004420C7">
            <w:pPr>
              <w:pStyle w:val="26"/>
              <w:widowControl w:val="0"/>
              <w:tabs>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0DDF3D24" w14:textId="77777777" w:rsidTr="004420C7">
        <w:trPr>
          <w:jc w:val="center"/>
        </w:trPr>
        <w:tc>
          <w:tcPr>
            <w:tcW w:w="592" w:type="dxa"/>
          </w:tcPr>
          <w:p w14:paraId="29553E3A" w14:textId="5AA572F3" w:rsidR="005C2000" w:rsidRPr="009E6810" w:rsidRDefault="005C2000" w:rsidP="0068605C">
            <w:pPr>
              <w:pStyle w:val="26"/>
              <w:widowControl w:val="0"/>
              <w:spacing w:line="240" w:lineRule="auto"/>
              <w:rPr>
                <w:rFonts w:cs="Times New Roman"/>
                <w:bCs/>
              </w:rPr>
            </w:pPr>
            <w:r w:rsidRPr="009E6810">
              <w:rPr>
                <w:rFonts w:cs="Times New Roman"/>
                <w:bCs/>
              </w:rPr>
              <w:t>49</w:t>
            </w:r>
          </w:p>
        </w:tc>
        <w:tc>
          <w:tcPr>
            <w:tcW w:w="1955" w:type="dxa"/>
          </w:tcPr>
          <w:p w14:paraId="46410B11" w14:textId="1862A9B2" w:rsidR="005C2000" w:rsidRPr="009E6810" w:rsidRDefault="005C2000"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71:11:010605:273</w:t>
            </w:r>
          </w:p>
        </w:tc>
        <w:tc>
          <w:tcPr>
            <w:tcW w:w="1485" w:type="dxa"/>
          </w:tcPr>
          <w:p w14:paraId="48525667" w14:textId="74B45054"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19C99559" w14:textId="2ACC092C"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65732855" w14:textId="22BBBC0A" w:rsidR="005C2000" w:rsidRPr="009E6810" w:rsidRDefault="005C2000" w:rsidP="004420C7">
            <w:pPr>
              <w:pStyle w:val="26"/>
              <w:widowControl w:val="0"/>
              <w:tabs>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73617B35" w14:textId="77777777" w:rsidTr="004420C7">
        <w:trPr>
          <w:jc w:val="center"/>
        </w:trPr>
        <w:tc>
          <w:tcPr>
            <w:tcW w:w="592" w:type="dxa"/>
          </w:tcPr>
          <w:p w14:paraId="1BB0EF91" w14:textId="6031F8B9" w:rsidR="005C2000" w:rsidRPr="009E6810" w:rsidRDefault="005C2000" w:rsidP="0068605C">
            <w:pPr>
              <w:pStyle w:val="26"/>
              <w:widowControl w:val="0"/>
              <w:spacing w:line="240" w:lineRule="auto"/>
              <w:rPr>
                <w:rFonts w:cs="Times New Roman"/>
                <w:bCs/>
              </w:rPr>
            </w:pPr>
            <w:r w:rsidRPr="009E6810">
              <w:rPr>
                <w:rFonts w:cs="Times New Roman"/>
                <w:bCs/>
              </w:rPr>
              <w:t>50</w:t>
            </w:r>
          </w:p>
        </w:tc>
        <w:tc>
          <w:tcPr>
            <w:tcW w:w="1955" w:type="dxa"/>
          </w:tcPr>
          <w:p w14:paraId="6DE3553B" w14:textId="27BC480F" w:rsidR="005C2000" w:rsidRPr="009E6810" w:rsidRDefault="005C2000"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71:11:010605:20</w:t>
            </w:r>
          </w:p>
        </w:tc>
        <w:tc>
          <w:tcPr>
            <w:tcW w:w="1485" w:type="dxa"/>
          </w:tcPr>
          <w:p w14:paraId="4549A42E" w14:textId="2D2BA2CD"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352C5A58" w14:textId="1943427D"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0192AF73" w14:textId="48A2D6CC" w:rsidR="005C2000" w:rsidRPr="009E6810" w:rsidRDefault="005C2000" w:rsidP="004420C7">
            <w:pPr>
              <w:pStyle w:val="26"/>
              <w:widowControl w:val="0"/>
              <w:tabs>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3ADAB36C" w14:textId="77777777" w:rsidTr="004420C7">
        <w:trPr>
          <w:jc w:val="center"/>
        </w:trPr>
        <w:tc>
          <w:tcPr>
            <w:tcW w:w="592" w:type="dxa"/>
          </w:tcPr>
          <w:p w14:paraId="2A916392" w14:textId="7CEC3947" w:rsidR="005C2000" w:rsidRPr="009E6810" w:rsidRDefault="005C2000" w:rsidP="0068605C">
            <w:pPr>
              <w:pStyle w:val="26"/>
              <w:widowControl w:val="0"/>
              <w:spacing w:line="240" w:lineRule="auto"/>
              <w:rPr>
                <w:rFonts w:cs="Times New Roman"/>
                <w:bCs/>
              </w:rPr>
            </w:pPr>
            <w:r w:rsidRPr="009E6810">
              <w:rPr>
                <w:rFonts w:cs="Times New Roman"/>
                <w:bCs/>
              </w:rPr>
              <w:t>51</w:t>
            </w:r>
          </w:p>
        </w:tc>
        <w:tc>
          <w:tcPr>
            <w:tcW w:w="1955" w:type="dxa"/>
          </w:tcPr>
          <w:p w14:paraId="26A593D5" w14:textId="053D211E" w:rsidR="005C2000" w:rsidRPr="009E6810" w:rsidRDefault="005C2000"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71:11:010605:266</w:t>
            </w:r>
          </w:p>
        </w:tc>
        <w:tc>
          <w:tcPr>
            <w:tcW w:w="1485" w:type="dxa"/>
          </w:tcPr>
          <w:p w14:paraId="39252A45" w14:textId="723BBB27"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2 000</w:t>
            </w:r>
          </w:p>
        </w:tc>
        <w:tc>
          <w:tcPr>
            <w:tcW w:w="2686" w:type="dxa"/>
          </w:tcPr>
          <w:p w14:paraId="61D37560" w14:textId="605F3567"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084ADBB0" w14:textId="3EBED4DE" w:rsidR="005C2000" w:rsidRPr="009E6810" w:rsidRDefault="005C2000" w:rsidP="005C2000">
            <w:pPr>
              <w:pStyle w:val="26"/>
              <w:widowControl w:val="0"/>
              <w:tabs>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181FC1FF" w14:textId="77777777" w:rsidTr="004420C7">
        <w:trPr>
          <w:jc w:val="center"/>
        </w:trPr>
        <w:tc>
          <w:tcPr>
            <w:tcW w:w="592" w:type="dxa"/>
          </w:tcPr>
          <w:p w14:paraId="43C814A8" w14:textId="6EB75E2F" w:rsidR="005C2000" w:rsidRPr="009E6810" w:rsidRDefault="005C2000" w:rsidP="0068605C">
            <w:pPr>
              <w:pStyle w:val="26"/>
              <w:widowControl w:val="0"/>
              <w:spacing w:line="240" w:lineRule="auto"/>
              <w:rPr>
                <w:rFonts w:cs="Times New Roman"/>
                <w:bCs/>
              </w:rPr>
            </w:pPr>
            <w:r w:rsidRPr="009E6810">
              <w:rPr>
                <w:rFonts w:cs="Times New Roman"/>
                <w:bCs/>
              </w:rPr>
              <w:lastRenderedPageBreak/>
              <w:t>52</w:t>
            </w:r>
          </w:p>
        </w:tc>
        <w:tc>
          <w:tcPr>
            <w:tcW w:w="1955" w:type="dxa"/>
          </w:tcPr>
          <w:p w14:paraId="6DCD3716" w14:textId="675121D0" w:rsidR="005C2000" w:rsidRPr="009E6810" w:rsidRDefault="005C2000" w:rsidP="004420C7">
            <w:pPr>
              <w:pStyle w:val="26"/>
              <w:widowControl w:val="0"/>
              <w:spacing w:line="240" w:lineRule="auto"/>
              <w:jc w:val="center"/>
              <w:rPr>
                <w:rFonts w:cs="Times New Roman"/>
                <w:shd w:val="clear" w:color="auto" w:fill="F8F9FA"/>
              </w:rPr>
            </w:pPr>
            <w:r w:rsidRPr="009E6810">
              <w:rPr>
                <w:rFonts w:cs="Times New Roman"/>
                <w:shd w:val="clear" w:color="auto" w:fill="F8F9FA"/>
              </w:rPr>
              <w:t>71:11:010605:305</w:t>
            </w:r>
          </w:p>
        </w:tc>
        <w:tc>
          <w:tcPr>
            <w:tcW w:w="1485" w:type="dxa"/>
          </w:tcPr>
          <w:p w14:paraId="74C740D3" w14:textId="15B992CC"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1 437 </w:t>
            </w:r>
          </w:p>
        </w:tc>
        <w:tc>
          <w:tcPr>
            <w:tcW w:w="2686" w:type="dxa"/>
          </w:tcPr>
          <w:p w14:paraId="1B0EC5FB" w14:textId="0F1F2316"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0CDF43E" w14:textId="718B48E7" w:rsidR="005C2000" w:rsidRPr="009E6810" w:rsidRDefault="005C2000" w:rsidP="005C2000">
            <w:pPr>
              <w:pStyle w:val="26"/>
              <w:widowControl w:val="0"/>
              <w:tabs>
                <w:tab w:val="left" w:pos="837"/>
                <w:tab w:val="left" w:pos="1993"/>
              </w:tabs>
              <w:spacing w:line="240" w:lineRule="auto"/>
              <w:jc w:val="center"/>
              <w:rPr>
                <w:rFonts w:cs="Times New Roman"/>
                <w:shd w:val="clear" w:color="auto" w:fill="F8F9FA"/>
              </w:rPr>
            </w:pPr>
            <w:r w:rsidRPr="009E6810">
              <w:rPr>
                <w:rFonts w:cs="Times New Roman"/>
                <w:shd w:val="clear" w:color="auto" w:fill="FFFFFF"/>
              </w:rPr>
              <w:t>Для ведения личного подсобного хозяйства.</w:t>
            </w:r>
          </w:p>
        </w:tc>
      </w:tr>
      <w:tr w:rsidR="009E6810" w:rsidRPr="009E6810" w14:paraId="3609CB1E" w14:textId="77777777" w:rsidTr="004420C7">
        <w:trPr>
          <w:jc w:val="center"/>
        </w:trPr>
        <w:tc>
          <w:tcPr>
            <w:tcW w:w="592" w:type="dxa"/>
          </w:tcPr>
          <w:p w14:paraId="6EB4B2EF" w14:textId="21437D44" w:rsidR="005C2000" w:rsidRPr="009E6810" w:rsidRDefault="005C2000" w:rsidP="0068605C">
            <w:pPr>
              <w:pStyle w:val="26"/>
              <w:widowControl w:val="0"/>
              <w:spacing w:line="240" w:lineRule="auto"/>
              <w:rPr>
                <w:rFonts w:cs="Times New Roman"/>
                <w:bCs/>
              </w:rPr>
            </w:pPr>
            <w:r w:rsidRPr="009E6810">
              <w:rPr>
                <w:rFonts w:cs="Times New Roman"/>
                <w:bCs/>
              </w:rPr>
              <w:t>53</w:t>
            </w:r>
          </w:p>
        </w:tc>
        <w:tc>
          <w:tcPr>
            <w:tcW w:w="1955" w:type="dxa"/>
          </w:tcPr>
          <w:p w14:paraId="254178DB" w14:textId="2BFE17DD" w:rsidR="005C2000" w:rsidRPr="009E6810" w:rsidRDefault="005C2000" w:rsidP="005C200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71:11:010605:274</w:t>
            </w:r>
          </w:p>
        </w:tc>
        <w:tc>
          <w:tcPr>
            <w:tcW w:w="1485" w:type="dxa"/>
          </w:tcPr>
          <w:p w14:paraId="5BC6311D" w14:textId="679267A9"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2 500</w:t>
            </w:r>
          </w:p>
        </w:tc>
        <w:tc>
          <w:tcPr>
            <w:tcW w:w="2686" w:type="dxa"/>
          </w:tcPr>
          <w:p w14:paraId="5D571148" w14:textId="1F1294A3"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703ED8A3" w14:textId="546E8F11" w:rsidR="005C2000" w:rsidRPr="009E6810" w:rsidRDefault="005C2000" w:rsidP="005C2000">
            <w:pPr>
              <w:pStyle w:val="26"/>
              <w:widowControl w:val="0"/>
              <w:tabs>
                <w:tab w:val="left" w:pos="837"/>
                <w:tab w:val="left" w:pos="1993"/>
              </w:tabs>
              <w:spacing w:line="240" w:lineRule="auto"/>
              <w:jc w:val="center"/>
              <w:rPr>
                <w:rFonts w:cs="Times New Roman"/>
                <w:shd w:val="clear" w:color="auto" w:fill="FFFFFF"/>
              </w:rPr>
            </w:pPr>
            <w:r w:rsidRPr="009E6810">
              <w:rPr>
                <w:rFonts w:cs="Times New Roman"/>
                <w:shd w:val="clear" w:color="auto" w:fill="F8F9FA"/>
              </w:rPr>
              <w:t>Для ведения личного подсобного хозяйства</w:t>
            </w:r>
          </w:p>
        </w:tc>
      </w:tr>
      <w:tr w:rsidR="009E6810" w:rsidRPr="009E6810" w14:paraId="37AC9E9D" w14:textId="77777777" w:rsidTr="004420C7">
        <w:trPr>
          <w:jc w:val="center"/>
        </w:trPr>
        <w:tc>
          <w:tcPr>
            <w:tcW w:w="592" w:type="dxa"/>
          </w:tcPr>
          <w:p w14:paraId="6EEF2B48" w14:textId="66CAB16F" w:rsidR="005C2000" w:rsidRPr="009E6810" w:rsidRDefault="005C2000" w:rsidP="0068605C">
            <w:pPr>
              <w:pStyle w:val="26"/>
              <w:widowControl w:val="0"/>
              <w:spacing w:line="240" w:lineRule="auto"/>
              <w:rPr>
                <w:rFonts w:cs="Times New Roman"/>
                <w:bCs/>
              </w:rPr>
            </w:pPr>
            <w:r w:rsidRPr="009E6810">
              <w:rPr>
                <w:rFonts w:cs="Times New Roman"/>
                <w:bCs/>
              </w:rPr>
              <w:t>54</w:t>
            </w:r>
          </w:p>
        </w:tc>
        <w:tc>
          <w:tcPr>
            <w:tcW w:w="1955" w:type="dxa"/>
          </w:tcPr>
          <w:p w14:paraId="685C62C3" w14:textId="289FE610" w:rsidR="005C2000" w:rsidRPr="009E6810" w:rsidRDefault="005C2000" w:rsidP="005C200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71:11:010605:265</w:t>
            </w:r>
          </w:p>
        </w:tc>
        <w:tc>
          <w:tcPr>
            <w:tcW w:w="1485" w:type="dxa"/>
          </w:tcPr>
          <w:p w14:paraId="3B45CB8D" w14:textId="3FFC3418"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7F9EAB99" w14:textId="664D2668"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052A0273" w14:textId="27EDDEE5" w:rsidR="005C2000" w:rsidRPr="009E6810" w:rsidRDefault="005C2000" w:rsidP="005C2000">
            <w:pPr>
              <w:pStyle w:val="26"/>
              <w:widowControl w:val="0"/>
              <w:tabs>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44E5EAB9" w14:textId="77777777" w:rsidTr="004420C7">
        <w:trPr>
          <w:jc w:val="center"/>
        </w:trPr>
        <w:tc>
          <w:tcPr>
            <w:tcW w:w="592" w:type="dxa"/>
          </w:tcPr>
          <w:p w14:paraId="36695C1C" w14:textId="6C157152" w:rsidR="005C2000" w:rsidRPr="009E6810" w:rsidRDefault="005C2000" w:rsidP="0068605C">
            <w:pPr>
              <w:pStyle w:val="26"/>
              <w:widowControl w:val="0"/>
              <w:spacing w:line="240" w:lineRule="auto"/>
              <w:rPr>
                <w:rFonts w:cs="Times New Roman"/>
                <w:bCs/>
              </w:rPr>
            </w:pPr>
            <w:r w:rsidRPr="009E6810">
              <w:rPr>
                <w:rFonts w:cs="Times New Roman"/>
                <w:bCs/>
              </w:rPr>
              <w:t>55</w:t>
            </w:r>
          </w:p>
        </w:tc>
        <w:tc>
          <w:tcPr>
            <w:tcW w:w="1955" w:type="dxa"/>
          </w:tcPr>
          <w:p w14:paraId="02FF8102" w14:textId="74149383" w:rsidR="005C2000" w:rsidRPr="009E6810" w:rsidRDefault="005C2000" w:rsidP="005C200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71:11:010605:183</w:t>
            </w:r>
          </w:p>
        </w:tc>
        <w:tc>
          <w:tcPr>
            <w:tcW w:w="1485" w:type="dxa"/>
          </w:tcPr>
          <w:p w14:paraId="1F04CD3F" w14:textId="60626B64"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2 500</w:t>
            </w:r>
          </w:p>
        </w:tc>
        <w:tc>
          <w:tcPr>
            <w:tcW w:w="2686" w:type="dxa"/>
          </w:tcPr>
          <w:p w14:paraId="1642A11D" w14:textId="4B8CB9CE"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152B9AFF" w14:textId="7659AFE6" w:rsidR="005C2000" w:rsidRPr="009E6810" w:rsidRDefault="005C2000" w:rsidP="005C2000">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иных видов сельскохозяйственного использования</w:t>
            </w:r>
            <w:r w:rsidRPr="009E6810">
              <w:rPr>
                <w:rFonts w:cs="Times New Roman"/>
                <w:shd w:val="clear" w:color="auto" w:fill="F8F9FA"/>
              </w:rPr>
              <w:tab/>
            </w:r>
          </w:p>
        </w:tc>
      </w:tr>
      <w:tr w:rsidR="009E6810" w:rsidRPr="009E6810" w14:paraId="2B109111" w14:textId="77777777" w:rsidTr="004420C7">
        <w:trPr>
          <w:jc w:val="center"/>
        </w:trPr>
        <w:tc>
          <w:tcPr>
            <w:tcW w:w="592" w:type="dxa"/>
          </w:tcPr>
          <w:p w14:paraId="4FA6BACA" w14:textId="719380BC" w:rsidR="005C2000" w:rsidRPr="009E6810" w:rsidRDefault="005C2000" w:rsidP="0068605C">
            <w:pPr>
              <w:pStyle w:val="26"/>
              <w:widowControl w:val="0"/>
              <w:spacing w:line="240" w:lineRule="auto"/>
              <w:rPr>
                <w:rFonts w:cs="Times New Roman"/>
                <w:bCs/>
              </w:rPr>
            </w:pPr>
            <w:r w:rsidRPr="009E6810">
              <w:rPr>
                <w:rFonts w:cs="Times New Roman"/>
                <w:bCs/>
              </w:rPr>
              <w:t>56</w:t>
            </w:r>
          </w:p>
        </w:tc>
        <w:tc>
          <w:tcPr>
            <w:tcW w:w="1955" w:type="dxa"/>
          </w:tcPr>
          <w:p w14:paraId="4A58C886" w14:textId="5FF65A05" w:rsidR="005C2000" w:rsidRPr="009E6810" w:rsidRDefault="005C2000" w:rsidP="005C200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71:11:010605:304</w:t>
            </w:r>
          </w:p>
        </w:tc>
        <w:tc>
          <w:tcPr>
            <w:tcW w:w="1485" w:type="dxa"/>
          </w:tcPr>
          <w:p w14:paraId="4B11A128" w14:textId="2A21A83D"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1 700 </w:t>
            </w:r>
          </w:p>
        </w:tc>
        <w:tc>
          <w:tcPr>
            <w:tcW w:w="2686" w:type="dxa"/>
          </w:tcPr>
          <w:p w14:paraId="7E606B9F" w14:textId="39FCBC68"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540DA8C6" w14:textId="3924D3F0" w:rsidR="005C2000" w:rsidRPr="009E6810" w:rsidRDefault="005C2000" w:rsidP="005C2000">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71A4AF02" w14:textId="77777777" w:rsidTr="004420C7">
        <w:trPr>
          <w:jc w:val="center"/>
        </w:trPr>
        <w:tc>
          <w:tcPr>
            <w:tcW w:w="592" w:type="dxa"/>
          </w:tcPr>
          <w:p w14:paraId="0995B5BF" w14:textId="442A54B2" w:rsidR="005C2000" w:rsidRPr="009E6810" w:rsidRDefault="005C2000" w:rsidP="0068605C">
            <w:pPr>
              <w:pStyle w:val="26"/>
              <w:widowControl w:val="0"/>
              <w:spacing w:line="240" w:lineRule="auto"/>
              <w:rPr>
                <w:rFonts w:cs="Times New Roman"/>
                <w:bCs/>
              </w:rPr>
            </w:pPr>
            <w:r w:rsidRPr="009E6810">
              <w:rPr>
                <w:rFonts w:cs="Times New Roman"/>
                <w:bCs/>
              </w:rPr>
              <w:t>57</w:t>
            </w:r>
          </w:p>
        </w:tc>
        <w:tc>
          <w:tcPr>
            <w:tcW w:w="1955" w:type="dxa"/>
          </w:tcPr>
          <w:p w14:paraId="4F6A2445" w14:textId="0DA6C831" w:rsidR="005C2000" w:rsidRPr="009E6810" w:rsidRDefault="005C2000" w:rsidP="005C200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71:11:010605:303</w:t>
            </w:r>
          </w:p>
        </w:tc>
        <w:tc>
          <w:tcPr>
            <w:tcW w:w="1485" w:type="dxa"/>
          </w:tcPr>
          <w:p w14:paraId="35FE5AA3" w14:textId="2A723E5D"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79E7E472" w14:textId="6D0C88FB"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5033E352" w14:textId="4765A517" w:rsidR="005C2000" w:rsidRPr="009E6810" w:rsidRDefault="005C2000" w:rsidP="005C2000">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1EBE28D0" w14:textId="77777777" w:rsidTr="004420C7">
        <w:trPr>
          <w:jc w:val="center"/>
        </w:trPr>
        <w:tc>
          <w:tcPr>
            <w:tcW w:w="592" w:type="dxa"/>
          </w:tcPr>
          <w:p w14:paraId="74BFE56E" w14:textId="5D9CE8E7" w:rsidR="005C2000" w:rsidRPr="009E6810" w:rsidRDefault="005C2000" w:rsidP="0068605C">
            <w:pPr>
              <w:pStyle w:val="26"/>
              <w:widowControl w:val="0"/>
              <w:spacing w:line="240" w:lineRule="auto"/>
              <w:rPr>
                <w:rFonts w:cs="Times New Roman"/>
                <w:bCs/>
              </w:rPr>
            </w:pPr>
            <w:r w:rsidRPr="009E6810">
              <w:rPr>
                <w:rFonts w:cs="Times New Roman"/>
                <w:bCs/>
              </w:rPr>
              <w:t>58</w:t>
            </w:r>
          </w:p>
        </w:tc>
        <w:tc>
          <w:tcPr>
            <w:tcW w:w="1955" w:type="dxa"/>
          </w:tcPr>
          <w:p w14:paraId="00D1B3C3" w14:textId="2BA31760" w:rsidR="005C2000" w:rsidRPr="009E6810" w:rsidRDefault="005C2000" w:rsidP="005C200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71:11:010605:19</w:t>
            </w:r>
          </w:p>
        </w:tc>
        <w:tc>
          <w:tcPr>
            <w:tcW w:w="1485" w:type="dxa"/>
          </w:tcPr>
          <w:p w14:paraId="07E9EAA1" w14:textId="4C36C43A"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2 500</w:t>
            </w:r>
          </w:p>
        </w:tc>
        <w:tc>
          <w:tcPr>
            <w:tcW w:w="2686" w:type="dxa"/>
          </w:tcPr>
          <w:p w14:paraId="33DACB1A" w14:textId="79986447"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6BAE74A7" w14:textId="5937B2D1" w:rsidR="005C2000" w:rsidRPr="009E6810" w:rsidRDefault="005C2000" w:rsidP="005C2000">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иных видов сельскохозяйственного использования</w:t>
            </w:r>
          </w:p>
        </w:tc>
      </w:tr>
      <w:tr w:rsidR="009E6810" w:rsidRPr="009E6810" w14:paraId="33CB8E1C" w14:textId="77777777" w:rsidTr="004420C7">
        <w:trPr>
          <w:jc w:val="center"/>
        </w:trPr>
        <w:tc>
          <w:tcPr>
            <w:tcW w:w="592" w:type="dxa"/>
          </w:tcPr>
          <w:p w14:paraId="1C8D0AEC" w14:textId="5C41E3AD" w:rsidR="005C2000" w:rsidRPr="009E6810" w:rsidRDefault="005C2000" w:rsidP="0068605C">
            <w:pPr>
              <w:pStyle w:val="26"/>
              <w:widowControl w:val="0"/>
              <w:spacing w:line="240" w:lineRule="auto"/>
              <w:rPr>
                <w:rFonts w:cs="Times New Roman"/>
                <w:bCs/>
              </w:rPr>
            </w:pPr>
            <w:r w:rsidRPr="009E6810">
              <w:rPr>
                <w:rFonts w:cs="Times New Roman"/>
                <w:bCs/>
              </w:rPr>
              <w:t>59</w:t>
            </w:r>
          </w:p>
        </w:tc>
        <w:tc>
          <w:tcPr>
            <w:tcW w:w="1955" w:type="dxa"/>
          </w:tcPr>
          <w:p w14:paraId="69E8CFE8" w14:textId="67FDCBBB" w:rsidR="005C2000" w:rsidRPr="009E6810" w:rsidRDefault="005C2000"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71:11:000000:393</w:t>
            </w:r>
          </w:p>
        </w:tc>
        <w:tc>
          <w:tcPr>
            <w:tcW w:w="1485" w:type="dxa"/>
          </w:tcPr>
          <w:p w14:paraId="237CDEC2" w14:textId="5F7A9F5D"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1 708</w:t>
            </w:r>
          </w:p>
        </w:tc>
        <w:tc>
          <w:tcPr>
            <w:tcW w:w="2686" w:type="dxa"/>
          </w:tcPr>
          <w:p w14:paraId="087A8C66" w14:textId="67C7DE5E"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6068E950" w14:textId="3C6A7296" w:rsidR="005C2000" w:rsidRPr="009E6810" w:rsidRDefault="005C2000" w:rsidP="005C2000">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309C328B" w14:textId="77777777" w:rsidTr="004420C7">
        <w:trPr>
          <w:jc w:val="center"/>
        </w:trPr>
        <w:tc>
          <w:tcPr>
            <w:tcW w:w="592" w:type="dxa"/>
          </w:tcPr>
          <w:p w14:paraId="4CCC4CC3" w14:textId="3C645332" w:rsidR="005C2000" w:rsidRPr="009E6810" w:rsidRDefault="005C2000" w:rsidP="0068605C">
            <w:pPr>
              <w:pStyle w:val="26"/>
              <w:widowControl w:val="0"/>
              <w:spacing w:line="240" w:lineRule="auto"/>
              <w:rPr>
                <w:rFonts w:cs="Times New Roman"/>
                <w:bCs/>
              </w:rPr>
            </w:pPr>
            <w:r w:rsidRPr="009E6810">
              <w:rPr>
                <w:rFonts w:cs="Times New Roman"/>
                <w:bCs/>
              </w:rPr>
              <w:t>60</w:t>
            </w:r>
          </w:p>
        </w:tc>
        <w:tc>
          <w:tcPr>
            <w:tcW w:w="1955" w:type="dxa"/>
          </w:tcPr>
          <w:p w14:paraId="54A9BC3D" w14:textId="410DDE09" w:rsidR="005C2000" w:rsidRPr="009E6810" w:rsidRDefault="005C2000"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71:11:010501:209</w:t>
            </w:r>
          </w:p>
        </w:tc>
        <w:tc>
          <w:tcPr>
            <w:tcW w:w="1485" w:type="dxa"/>
          </w:tcPr>
          <w:p w14:paraId="0EA7637A" w14:textId="7C9254A2"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71 300 </w:t>
            </w:r>
          </w:p>
        </w:tc>
        <w:tc>
          <w:tcPr>
            <w:tcW w:w="2686" w:type="dxa"/>
          </w:tcPr>
          <w:p w14:paraId="46A007B3" w14:textId="7BFD0ED5"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045449B4" w14:textId="6B5BDDF8" w:rsidR="005C2000" w:rsidRPr="009E6810" w:rsidRDefault="005C2000" w:rsidP="005C2000">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7C742F89" w14:textId="77777777" w:rsidTr="004420C7">
        <w:trPr>
          <w:jc w:val="center"/>
        </w:trPr>
        <w:tc>
          <w:tcPr>
            <w:tcW w:w="592" w:type="dxa"/>
          </w:tcPr>
          <w:p w14:paraId="7BF5093F" w14:textId="5CB8CF82" w:rsidR="005C2000" w:rsidRPr="009E6810" w:rsidRDefault="005C2000" w:rsidP="0068605C">
            <w:pPr>
              <w:pStyle w:val="26"/>
              <w:widowControl w:val="0"/>
              <w:spacing w:line="240" w:lineRule="auto"/>
              <w:rPr>
                <w:rFonts w:cs="Times New Roman"/>
                <w:bCs/>
              </w:rPr>
            </w:pPr>
            <w:r w:rsidRPr="009E6810">
              <w:rPr>
                <w:rFonts w:cs="Times New Roman"/>
                <w:bCs/>
              </w:rPr>
              <w:t>61</w:t>
            </w:r>
          </w:p>
        </w:tc>
        <w:tc>
          <w:tcPr>
            <w:tcW w:w="1955" w:type="dxa"/>
          </w:tcPr>
          <w:p w14:paraId="0270A070" w14:textId="41DC639B" w:rsidR="005C2000" w:rsidRPr="009E6810" w:rsidRDefault="005C2000"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71:11:010501:210</w:t>
            </w:r>
          </w:p>
        </w:tc>
        <w:tc>
          <w:tcPr>
            <w:tcW w:w="1485" w:type="dxa"/>
          </w:tcPr>
          <w:p w14:paraId="35C7A78E" w14:textId="6D7FAABB" w:rsidR="005C2000" w:rsidRPr="009E6810" w:rsidRDefault="005C2000"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84 700</w:t>
            </w:r>
          </w:p>
        </w:tc>
        <w:tc>
          <w:tcPr>
            <w:tcW w:w="2686" w:type="dxa"/>
          </w:tcPr>
          <w:p w14:paraId="4773B546" w14:textId="16D55B24" w:rsidR="005C2000" w:rsidRPr="009E6810" w:rsidRDefault="005C2000"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3CFE223C" w14:textId="3E77A988" w:rsidR="005C2000" w:rsidRPr="009E6810" w:rsidRDefault="005C2000" w:rsidP="005C2000">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66701B23" w14:textId="77777777" w:rsidTr="004420C7">
        <w:trPr>
          <w:jc w:val="center"/>
        </w:trPr>
        <w:tc>
          <w:tcPr>
            <w:tcW w:w="592" w:type="dxa"/>
          </w:tcPr>
          <w:p w14:paraId="55CE42F5" w14:textId="788F14DD" w:rsidR="005C2000" w:rsidRPr="009E6810" w:rsidRDefault="005C2000" w:rsidP="0068605C">
            <w:pPr>
              <w:pStyle w:val="26"/>
              <w:widowControl w:val="0"/>
              <w:spacing w:line="240" w:lineRule="auto"/>
              <w:rPr>
                <w:rFonts w:cs="Times New Roman"/>
                <w:bCs/>
              </w:rPr>
            </w:pPr>
            <w:r w:rsidRPr="009E6810">
              <w:rPr>
                <w:rFonts w:cs="Times New Roman"/>
                <w:bCs/>
              </w:rPr>
              <w:t>62</w:t>
            </w:r>
          </w:p>
        </w:tc>
        <w:tc>
          <w:tcPr>
            <w:tcW w:w="1955" w:type="dxa"/>
          </w:tcPr>
          <w:p w14:paraId="64EB89A4" w14:textId="08F109BC" w:rsidR="005C2000" w:rsidRPr="009E6810" w:rsidRDefault="005C2000"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71:11:010609:838</w:t>
            </w:r>
          </w:p>
        </w:tc>
        <w:tc>
          <w:tcPr>
            <w:tcW w:w="1485" w:type="dxa"/>
          </w:tcPr>
          <w:p w14:paraId="3B0C5436" w14:textId="6A5824C9" w:rsidR="005C2000" w:rsidRPr="009E6810" w:rsidRDefault="000E4F68"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306</w:t>
            </w:r>
          </w:p>
        </w:tc>
        <w:tc>
          <w:tcPr>
            <w:tcW w:w="2686" w:type="dxa"/>
          </w:tcPr>
          <w:p w14:paraId="63076A37" w14:textId="63A8F204" w:rsidR="005C2000" w:rsidRPr="009E6810" w:rsidRDefault="000E4F68"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E82AE93" w14:textId="3626163F" w:rsidR="005C2000" w:rsidRPr="009E6810" w:rsidRDefault="000E4F68" w:rsidP="005C2000">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1E871C50" w14:textId="77777777" w:rsidTr="004420C7">
        <w:trPr>
          <w:jc w:val="center"/>
        </w:trPr>
        <w:tc>
          <w:tcPr>
            <w:tcW w:w="592" w:type="dxa"/>
          </w:tcPr>
          <w:p w14:paraId="2CA619AD" w14:textId="3C222777" w:rsidR="000E4F68" w:rsidRPr="009E6810" w:rsidRDefault="000E4F68" w:rsidP="0068605C">
            <w:pPr>
              <w:pStyle w:val="26"/>
              <w:widowControl w:val="0"/>
              <w:spacing w:line="240" w:lineRule="auto"/>
              <w:rPr>
                <w:rFonts w:cs="Times New Roman"/>
                <w:bCs/>
              </w:rPr>
            </w:pPr>
            <w:r w:rsidRPr="009E6810">
              <w:rPr>
                <w:rFonts w:cs="Times New Roman"/>
                <w:bCs/>
              </w:rPr>
              <w:t>63</w:t>
            </w:r>
          </w:p>
        </w:tc>
        <w:tc>
          <w:tcPr>
            <w:tcW w:w="1955" w:type="dxa"/>
          </w:tcPr>
          <w:p w14:paraId="7B33D9E3" w14:textId="10A4B353" w:rsidR="000E4F68" w:rsidRPr="009E6810" w:rsidRDefault="000E4F68"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71:11:010609:279</w:t>
            </w:r>
          </w:p>
        </w:tc>
        <w:tc>
          <w:tcPr>
            <w:tcW w:w="1485" w:type="dxa"/>
          </w:tcPr>
          <w:p w14:paraId="0F3AC3B7" w14:textId="5A7D68F2" w:rsidR="000E4F68" w:rsidRPr="009E6810" w:rsidRDefault="000E4F68"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372</w:t>
            </w:r>
          </w:p>
        </w:tc>
        <w:tc>
          <w:tcPr>
            <w:tcW w:w="2686" w:type="dxa"/>
          </w:tcPr>
          <w:p w14:paraId="5C730CD5" w14:textId="7564D3DC" w:rsidR="000E4F68" w:rsidRPr="009E6810" w:rsidRDefault="000E4F68"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44C040EA" w14:textId="55A1F6D9" w:rsidR="000E4F68" w:rsidRPr="009E6810" w:rsidRDefault="000E4F68" w:rsidP="005C2000">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1B5B0DFB" w14:textId="77777777" w:rsidTr="004420C7">
        <w:trPr>
          <w:jc w:val="center"/>
        </w:trPr>
        <w:tc>
          <w:tcPr>
            <w:tcW w:w="592" w:type="dxa"/>
          </w:tcPr>
          <w:p w14:paraId="6325079F" w14:textId="5DECE154" w:rsidR="000E4F68" w:rsidRPr="009E6810" w:rsidRDefault="000E4F68" w:rsidP="0068605C">
            <w:pPr>
              <w:pStyle w:val="26"/>
              <w:widowControl w:val="0"/>
              <w:spacing w:line="240" w:lineRule="auto"/>
              <w:rPr>
                <w:rFonts w:cs="Times New Roman"/>
                <w:bCs/>
              </w:rPr>
            </w:pPr>
            <w:r w:rsidRPr="009E6810">
              <w:rPr>
                <w:rFonts w:cs="Times New Roman"/>
                <w:bCs/>
              </w:rPr>
              <w:t>64</w:t>
            </w:r>
          </w:p>
        </w:tc>
        <w:tc>
          <w:tcPr>
            <w:tcW w:w="1955" w:type="dxa"/>
          </w:tcPr>
          <w:p w14:paraId="1EA250E1" w14:textId="13234900" w:rsidR="000E4F68" w:rsidRPr="009E6810" w:rsidRDefault="000E4F68"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71:11:010609:843</w:t>
            </w:r>
          </w:p>
        </w:tc>
        <w:tc>
          <w:tcPr>
            <w:tcW w:w="1485" w:type="dxa"/>
          </w:tcPr>
          <w:p w14:paraId="540593B7" w14:textId="18644BFC" w:rsidR="000E4F68" w:rsidRPr="009E6810" w:rsidRDefault="000E4F68"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1 953</w:t>
            </w:r>
          </w:p>
        </w:tc>
        <w:tc>
          <w:tcPr>
            <w:tcW w:w="2686" w:type="dxa"/>
          </w:tcPr>
          <w:p w14:paraId="7500B45C" w14:textId="461A037F" w:rsidR="000E4F68" w:rsidRPr="009E6810" w:rsidRDefault="000E4F68"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3714284E" w14:textId="01B9DFFB" w:rsidR="000E4F68" w:rsidRPr="009E6810" w:rsidRDefault="000E4F68" w:rsidP="005C2000">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малоэтажной застройки</w:t>
            </w:r>
          </w:p>
        </w:tc>
      </w:tr>
      <w:tr w:rsidR="009E6810" w:rsidRPr="009E6810" w14:paraId="440D8EC1" w14:textId="77777777" w:rsidTr="004420C7">
        <w:trPr>
          <w:jc w:val="center"/>
        </w:trPr>
        <w:tc>
          <w:tcPr>
            <w:tcW w:w="592" w:type="dxa"/>
          </w:tcPr>
          <w:p w14:paraId="21F7B833" w14:textId="0FD148E9" w:rsidR="000E4F68" w:rsidRPr="009E6810" w:rsidRDefault="000E4F68" w:rsidP="0068605C">
            <w:pPr>
              <w:pStyle w:val="26"/>
              <w:widowControl w:val="0"/>
              <w:spacing w:line="240" w:lineRule="auto"/>
              <w:rPr>
                <w:rFonts w:cs="Times New Roman"/>
                <w:bCs/>
              </w:rPr>
            </w:pPr>
            <w:r w:rsidRPr="009E6810">
              <w:rPr>
                <w:rFonts w:cs="Times New Roman"/>
                <w:bCs/>
              </w:rPr>
              <w:t>65</w:t>
            </w:r>
          </w:p>
        </w:tc>
        <w:tc>
          <w:tcPr>
            <w:tcW w:w="1955" w:type="dxa"/>
          </w:tcPr>
          <w:p w14:paraId="37624F53" w14:textId="1A8FCB64" w:rsidR="000E4F68" w:rsidRPr="009E6810" w:rsidRDefault="000E4F68"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71:11:010609:844</w:t>
            </w:r>
          </w:p>
        </w:tc>
        <w:tc>
          <w:tcPr>
            <w:tcW w:w="1485" w:type="dxa"/>
          </w:tcPr>
          <w:p w14:paraId="5189F1FA" w14:textId="702A31B5" w:rsidR="000E4F68" w:rsidRPr="009E6810" w:rsidRDefault="000E4F68"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2 868</w:t>
            </w:r>
          </w:p>
        </w:tc>
        <w:tc>
          <w:tcPr>
            <w:tcW w:w="2686" w:type="dxa"/>
          </w:tcPr>
          <w:p w14:paraId="3414E0F5" w14:textId="2901E200" w:rsidR="000E4F68" w:rsidRPr="009E6810" w:rsidRDefault="000E4F68"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006E861" w14:textId="6A2EC856" w:rsidR="000E4F68" w:rsidRPr="009E6810" w:rsidRDefault="000E4F68" w:rsidP="000E4F68">
            <w:pPr>
              <w:pStyle w:val="26"/>
              <w:widowControl w:val="0"/>
              <w:tabs>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малоэтажной застройки</w:t>
            </w:r>
          </w:p>
        </w:tc>
      </w:tr>
      <w:tr w:rsidR="009E6810" w:rsidRPr="009E6810" w14:paraId="466B17F4" w14:textId="77777777" w:rsidTr="004420C7">
        <w:trPr>
          <w:jc w:val="center"/>
        </w:trPr>
        <w:tc>
          <w:tcPr>
            <w:tcW w:w="592" w:type="dxa"/>
          </w:tcPr>
          <w:p w14:paraId="507FEB39" w14:textId="5601244B" w:rsidR="000E4F68" w:rsidRPr="009E6810" w:rsidRDefault="000E4F68" w:rsidP="0068605C">
            <w:pPr>
              <w:pStyle w:val="26"/>
              <w:widowControl w:val="0"/>
              <w:spacing w:line="240" w:lineRule="auto"/>
              <w:rPr>
                <w:rFonts w:cs="Times New Roman"/>
                <w:bCs/>
              </w:rPr>
            </w:pPr>
            <w:r w:rsidRPr="009E6810">
              <w:rPr>
                <w:rFonts w:cs="Times New Roman"/>
                <w:bCs/>
              </w:rPr>
              <w:t>66</w:t>
            </w:r>
          </w:p>
        </w:tc>
        <w:tc>
          <w:tcPr>
            <w:tcW w:w="1955" w:type="dxa"/>
          </w:tcPr>
          <w:p w14:paraId="566FCFE8" w14:textId="18A5041F" w:rsidR="000E4F68" w:rsidRPr="009E6810" w:rsidRDefault="000E4F68"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71:11:010609:842</w:t>
            </w:r>
          </w:p>
        </w:tc>
        <w:tc>
          <w:tcPr>
            <w:tcW w:w="1485" w:type="dxa"/>
          </w:tcPr>
          <w:p w14:paraId="1A87EE32" w14:textId="30226E1D" w:rsidR="000E4F68" w:rsidRPr="009E6810" w:rsidRDefault="000E4F68"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1 413</w:t>
            </w:r>
          </w:p>
        </w:tc>
        <w:tc>
          <w:tcPr>
            <w:tcW w:w="2686" w:type="dxa"/>
          </w:tcPr>
          <w:p w14:paraId="6BC9B1C1" w14:textId="5C363049" w:rsidR="000E4F68" w:rsidRPr="009E6810" w:rsidRDefault="000E4F68"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33B51ECB" w14:textId="1AB24587"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малоэтажной застройки</w:t>
            </w:r>
          </w:p>
        </w:tc>
      </w:tr>
      <w:tr w:rsidR="009E6810" w:rsidRPr="009E6810" w14:paraId="7088A9B3" w14:textId="77777777" w:rsidTr="004420C7">
        <w:trPr>
          <w:jc w:val="center"/>
        </w:trPr>
        <w:tc>
          <w:tcPr>
            <w:tcW w:w="592" w:type="dxa"/>
          </w:tcPr>
          <w:p w14:paraId="2B1C58A7" w14:textId="3675BDD6" w:rsidR="000E4F68" w:rsidRPr="009E6810" w:rsidRDefault="000E4F68" w:rsidP="0068605C">
            <w:pPr>
              <w:pStyle w:val="26"/>
              <w:widowControl w:val="0"/>
              <w:spacing w:line="240" w:lineRule="auto"/>
              <w:rPr>
                <w:rFonts w:cs="Times New Roman"/>
                <w:bCs/>
              </w:rPr>
            </w:pPr>
            <w:r w:rsidRPr="009E6810">
              <w:rPr>
                <w:rFonts w:cs="Times New Roman"/>
                <w:bCs/>
              </w:rPr>
              <w:t>67</w:t>
            </w:r>
          </w:p>
        </w:tc>
        <w:tc>
          <w:tcPr>
            <w:tcW w:w="1955" w:type="dxa"/>
          </w:tcPr>
          <w:p w14:paraId="7981B849" w14:textId="58D2E20E" w:rsidR="000E4F68" w:rsidRPr="009E6810" w:rsidRDefault="000E4F68"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71:11:010601:833</w:t>
            </w:r>
          </w:p>
        </w:tc>
        <w:tc>
          <w:tcPr>
            <w:tcW w:w="1485" w:type="dxa"/>
          </w:tcPr>
          <w:p w14:paraId="0087BC83" w14:textId="6E2AA3A5" w:rsidR="000E4F68" w:rsidRPr="009E6810" w:rsidRDefault="000E4F68"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3 615</w:t>
            </w:r>
          </w:p>
        </w:tc>
        <w:tc>
          <w:tcPr>
            <w:tcW w:w="2686" w:type="dxa"/>
          </w:tcPr>
          <w:p w14:paraId="7257A7F5" w14:textId="104D6652" w:rsidR="000E4F68" w:rsidRPr="009E6810" w:rsidRDefault="000E4F68"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7D34EF4" w14:textId="566AB709"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04AF93B0" w14:textId="77777777" w:rsidTr="004420C7">
        <w:trPr>
          <w:jc w:val="center"/>
        </w:trPr>
        <w:tc>
          <w:tcPr>
            <w:tcW w:w="592" w:type="dxa"/>
          </w:tcPr>
          <w:p w14:paraId="2351CA1E" w14:textId="40599C7B" w:rsidR="000E4F68" w:rsidRPr="009E6810" w:rsidRDefault="000E4F68" w:rsidP="0068605C">
            <w:pPr>
              <w:pStyle w:val="26"/>
              <w:widowControl w:val="0"/>
              <w:spacing w:line="240" w:lineRule="auto"/>
              <w:rPr>
                <w:rFonts w:cs="Times New Roman"/>
                <w:bCs/>
              </w:rPr>
            </w:pPr>
            <w:r w:rsidRPr="009E6810">
              <w:rPr>
                <w:rFonts w:cs="Times New Roman"/>
                <w:bCs/>
              </w:rPr>
              <w:t>68</w:t>
            </w:r>
          </w:p>
        </w:tc>
        <w:tc>
          <w:tcPr>
            <w:tcW w:w="1955" w:type="dxa"/>
          </w:tcPr>
          <w:p w14:paraId="13C39F77" w14:textId="7F72489C" w:rsidR="000E4F68" w:rsidRPr="009E6810" w:rsidRDefault="000E4F68"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71:11:010601:509</w:t>
            </w:r>
          </w:p>
        </w:tc>
        <w:tc>
          <w:tcPr>
            <w:tcW w:w="1485" w:type="dxa"/>
          </w:tcPr>
          <w:p w14:paraId="52C96568" w14:textId="63BC4FB0" w:rsidR="000E4F68" w:rsidRPr="009E6810" w:rsidRDefault="000E4F68"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2 500 </w:t>
            </w:r>
          </w:p>
        </w:tc>
        <w:tc>
          <w:tcPr>
            <w:tcW w:w="2686" w:type="dxa"/>
          </w:tcPr>
          <w:p w14:paraId="13442412" w14:textId="5ABBEDD6" w:rsidR="000E4F68" w:rsidRPr="009E6810" w:rsidRDefault="000E4F68"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38287F7C" w14:textId="37B12455"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0FE93B41" w14:textId="77777777" w:rsidTr="004420C7">
        <w:trPr>
          <w:jc w:val="center"/>
        </w:trPr>
        <w:tc>
          <w:tcPr>
            <w:tcW w:w="592" w:type="dxa"/>
          </w:tcPr>
          <w:p w14:paraId="6E78B40A" w14:textId="7947340F" w:rsidR="000E4F68" w:rsidRPr="009E6810" w:rsidRDefault="000E4F68" w:rsidP="0068605C">
            <w:pPr>
              <w:pStyle w:val="26"/>
              <w:widowControl w:val="0"/>
              <w:spacing w:line="240" w:lineRule="auto"/>
              <w:rPr>
                <w:rFonts w:cs="Times New Roman"/>
                <w:bCs/>
              </w:rPr>
            </w:pPr>
            <w:r w:rsidRPr="009E6810">
              <w:rPr>
                <w:rFonts w:cs="Times New Roman"/>
                <w:bCs/>
              </w:rPr>
              <w:t>69</w:t>
            </w:r>
          </w:p>
        </w:tc>
        <w:tc>
          <w:tcPr>
            <w:tcW w:w="1955" w:type="dxa"/>
          </w:tcPr>
          <w:p w14:paraId="279FC92A" w14:textId="31403B00" w:rsidR="000E4F68" w:rsidRPr="009E6810" w:rsidRDefault="000E4F68" w:rsidP="005C2000">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71:11:010601:508</w:t>
            </w:r>
          </w:p>
        </w:tc>
        <w:tc>
          <w:tcPr>
            <w:tcW w:w="1485" w:type="dxa"/>
          </w:tcPr>
          <w:p w14:paraId="37F50888" w14:textId="04109985" w:rsidR="000E4F68" w:rsidRPr="009E6810" w:rsidRDefault="000E4F68" w:rsidP="004420C7">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3 000</w:t>
            </w:r>
          </w:p>
        </w:tc>
        <w:tc>
          <w:tcPr>
            <w:tcW w:w="2686" w:type="dxa"/>
          </w:tcPr>
          <w:p w14:paraId="4E550CB1" w14:textId="3603D4BC" w:rsidR="000E4F68" w:rsidRPr="009E6810" w:rsidRDefault="000E4F68" w:rsidP="005C2000">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FD4C07D" w14:textId="3250E178"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17B1972C" w14:textId="77777777" w:rsidTr="004420C7">
        <w:trPr>
          <w:jc w:val="center"/>
        </w:trPr>
        <w:tc>
          <w:tcPr>
            <w:tcW w:w="592" w:type="dxa"/>
          </w:tcPr>
          <w:p w14:paraId="5704ACC2" w14:textId="03B3E270" w:rsidR="000E4F68" w:rsidRPr="009E6810" w:rsidRDefault="000E4F68" w:rsidP="000E4F68">
            <w:pPr>
              <w:pStyle w:val="26"/>
              <w:widowControl w:val="0"/>
              <w:spacing w:line="240" w:lineRule="auto"/>
              <w:rPr>
                <w:rFonts w:cs="Times New Roman"/>
                <w:bCs/>
              </w:rPr>
            </w:pPr>
            <w:r w:rsidRPr="009E6810">
              <w:rPr>
                <w:rFonts w:cs="Times New Roman"/>
                <w:bCs/>
              </w:rPr>
              <w:t>70</w:t>
            </w:r>
          </w:p>
        </w:tc>
        <w:tc>
          <w:tcPr>
            <w:tcW w:w="1955" w:type="dxa"/>
          </w:tcPr>
          <w:p w14:paraId="69648024" w14:textId="30E519A9"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71:11:010601:507</w:t>
            </w:r>
          </w:p>
        </w:tc>
        <w:tc>
          <w:tcPr>
            <w:tcW w:w="1485" w:type="dxa"/>
          </w:tcPr>
          <w:p w14:paraId="4F94D3F9" w14:textId="60162FF3"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3 000 </w:t>
            </w:r>
          </w:p>
        </w:tc>
        <w:tc>
          <w:tcPr>
            <w:tcW w:w="2686" w:type="dxa"/>
          </w:tcPr>
          <w:p w14:paraId="1B94CAB4" w14:textId="415293F3" w:rsidR="000E4F68" w:rsidRPr="009E6810" w:rsidRDefault="000E4F68" w:rsidP="000E4F68">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 xml:space="preserve">Земли населённых </w:t>
            </w:r>
            <w:r w:rsidRPr="009E6810">
              <w:rPr>
                <w:rFonts w:cs="Times New Roman"/>
                <w:shd w:val="clear" w:color="auto" w:fill="F8F9FA"/>
              </w:rPr>
              <w:lastRenderedPageBreak/>
              <w:t>пунктов</w:t>
            </w:r>
          </w:p>
        </w:tc>
        <w:tc>
          <w:tcPr>
            <w:tcW w:w="2852" w:type="dxa"/>
          </w:tcPr>
          <w:p w14:paraId="36312DAA" w14:textId="1802989D"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lastRenderedPageBreak/>
              <w:t xml:space="preserve">Для ведения личного </w:t>
            </w:r>
            <w:r w:rsidRPr="009E6810">
              <w:rPr>
                <w:rFonts w:cs="Times New Roman"/>
                <w:shd w:val="clear" w:color="auto" w:fill="F8F9FA"/>
              </w:rPr>
              <w:lastRenderedPageBreak/>
              <w:t>подсобного хозяйства</w:t>
            </w:r>
          </w:p>
        </w:tc>
      </w:tr>
      <w:tr w:rsidR="009E6810" w:rsidRPr="009E6810" w14:paraId="5B7862D4" w14:textId="77777777" w:rsidTr="004420C7">
        <w:trPr>
          <w:jc w:val="center"/>
        </w:trPr>
        <w:tc>
          <w:tcPr>
            <w:tcW w:w="592" w:type="dxa"/>
          </w:tcPr>
          <w:p w14:paraId="65E5FA3A" w14:textId="6D1FD3EA" w:rsidR="000E4F68" w:rsidRPr="009E6810" w:rsidRDefault="000E4F68" w:rsidP="000E4F68">
            <w:pPr>
              <w:pStyle w:val="26"/>
              <w:widowControl w:val="0"/>
              <w:spacing w:line="240" w:lineRule="auto"/>
              <w:rPr>
                <w:rFonts w:cs="Times New Roman"/>
                <w:bCs/>
              </w:rPr>
            </w:pPr>
            <w:r w:rsidRPr="009E6810">
              <w:rPr>
                <w:rFonts w:cs="Times New Roman"/>
                <w:bCs/>
              </w:rPr>
              <w:lastRenderedPageBreak/>
              <w:t>71</w:t>
            </w:r>
          </w:p>
        </w:tc>
        <w:tc>
          <w:tcPr>
            <w:tcW w:w="1955" w:type="dxa"/>
          </w:tcPr>
          <w:p w14:paraId="42BD68E6" w14:textId="320EECA4"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71:11:010609:303</w:t>
            </w:r>
          </w:p>
        </w:tc>
        <w:tc>
          <w:tcPr>
            <w:tcW w:w="1485" w:type="dxa"/>
          </w:tcPr>
          <w:p w14:paraId="776E139F" w14:textId="5032D05C"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2 000</w:t>
            </w:r>
          </w:p>
        </w:tc>
        <w:tc>
          <w:tcPr>
            <w:tcW w:w="2686" w:type="dxa"/>
          </w:tcPr>
          <w:p w14:paraId="54F3B352" w14:textId="5AD002D1" w:rsidR="000E4F68" w:rsidRPr="009E6810" w:rsidRDefault="000E4F68" w:rsidP="000E4F68">
            <w:pPr>
              <w:pStyle w:val="26"/>
              <w:widowControl w:val="0"/>
              <w:tabs>
                <w:tab w:val="left" w:pos="486"/>
                <w:tab w:val="left" w:pos="653"/>
                <w:tab w:val="left" w:pos="703"/>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43334AC" w14:textId="74D03950"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55816A20" w14:textId="77777777" w:rsidTr="004420C7">
        <w:trPr>
          <w:jc w:val="center"/>
        </w:trPr>
        <w:tc>
          <w:tcPr>
            <w:tcW w:w="592" w:type="dxa"/>
          </w:tcPr>
          <w:p w14:paraId="4D560403" w14:textId="074422F8" w:rsidR="000E4F68" w:rsidRPr="009E6810" w:rsidRDefault="000E4F68" w:rsidP="000E4F68">
            <w:pPr>
              <w:pStyle w:val="26"/>
              <w:widowControl w:val="0"/>
              <w:spacing w:line="240" w:lineRule="auto"/>
              <w:rPr>
                <w:rFonts w:cs="Times New Roman"/>
                <w:bCs/>
              </w:rPr>
            </w:pPr>
            <w:r w:rsidRPr="009E6810">
              <w:rPr>
                <w:rFonts w:cs="Times New Roman"/>
                <w:bCs/>
              </w:rPr>
              <w:t>72</w:t>
            </w:r>
          </w:p>
        </w:tc>
        <w:tc>
          <w:tcPr>
            <w:tcW w:w="1955" w:type="dxa"/>
          </w:tcPr>
          <w:p w14:paraId="77E4BC48" w14:textId="166F5EEB"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71:11:010601:2191</w:t>
            </w:r>
          </w:p>
        </w:tc>
        <w:tc>
          <w:tcPr>
            <w:tcW w:w="1485" w:type="dxa"/>
          </w:tcPr>
          <w:p w14:paraId="1D180427" w14:textId="03D20088"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234 695</w:t>
            </w:r>
          </w:p>
        </w:tc>
        <w:tc>
          <w:tcPr>
            <w:tcW w:w="2686" w:type="dxa"/>
          </w:tcPr>
          <w:p w14:paraId="3D641885" w14:textId="7847249D" w:rsidR="000E4F68" w:rsidRPr="009E6810" w:rsidRDefault="000E4F68" w:rsidP="000E4F68">
            <w:pPr>
              <w:pStyle w:val="26"/>
              <w:widowControl w:val="0"/>
              <w:tabs>
                <w:tab w:val="left" w:pos="486"/>
                <w:tab w:val="left" w:pos="653"/>
                <w:tab w:val="left" w:pos="703"/>
                <w:tab w:val="left" w:pos="770"/>
              </w:tabs>
              <w:spacing w:line="240" w:lineRule="auto"/>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440D83AD" w14:textId="3D8769DA"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7330AF10" w14:textId="77777777" w:rsidTr="004420C7">
        <w:trPr>
          <w:jc w:val="center"/>
        </w:trPr>
        <w:tc>
          <w:tcPr>
            <w:tcW w:w="592" w:type="dxa"/>
          </w:tcPr>
          <w:p w14:paraId="164BB380" w14:textId="2B38EB95" w:rsidR="000E4F68" w:rsidRPr="009E6810" w:rsidRDefault="000E4F68" w:rsidP="000E4F68">
            <w:pPr>
              <w:pStyle w:val="26"/>
              <w:widowControl w:val="0"/>
              <w:spacing w:line="240" w:lineRule="auto"/>
              <w:rPr>
                <w:rFonts w:cs="Times New Roman"/>
                <w:bCs/>
              </w:rPr>
            </w:pPr>
            <w:r w:rsidRPr="009E6810">
              <w:rPr>
                <w:rFonts w:cs="Times New Roman"/>
                <w:bCs/>
              </w:rPr>
              <w:t>73</w:t>
            </w:r>
          </w:p>
        </w:tc>
        <w:tc>
          <w:tcPr>
            <w:tcW w:w="1955" w:type="dxa"/>
          </w:tcPr>
          <w:p w14:paraId="7131E2C1" w14:textId="3B052E79"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71:11:010601:2265</w:t>
            </w:r>
          </w:p>
        </w:tc>
        <w:tc>
          <w:tcPr>
            <w:tcW w:w="1485" w:type="dxa"/>
          </w:tcPr>
          <w:p w14:paraId="21D4FB3A" w14:textId="1C50E41F"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13 950</w:t>
            </w:r>
          </w:p>
        </w:tc>
        <w:tc>
          <w:tcPr>
            <w:tcW w:w="2686" w:type="dxa"/>
          </w:tcPr>
          <w:p w14:paraId="02B6B651" w14:textId="527E7217" w:rsidR="000E4F68" w:rsidRPr="009E6810" w:rsidRDefault="000E4F68" w:rsidP="000E4F68">
            <w:pPr>
              <w:pStyle w:val="26"/>
              <w:widowControl w:val="0"/>
              <w:tabs>
                <w:tab w:val="left" w:pos="486"/>
                <w:tab w:val="left" w:pos="653"/>
                <w:tab w:val="left" w:pos="703"/>
                <w:tab w:val="left" w:pos="770"/>
              </w:tabs>
              <w:spacing w:line="240" w:lineRule="auto"/>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367CF786" w14:textId="777BE184"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размещения объектов, характерных для населенных пунктов</w:t>
            </w:r>
          </w:p>
        </w:tc>
      </w:tr>
      <w:tr w:rsidR="009E6810" w:rsidRPr="009E6810" w14:paraId="3390EACE" w14:textId="77777777" w:rsidTr="004420C7">
        <w:trPr>
          <w:jc w:val="center"/>
        </w:trPr>
        <w:tc>
          <w:tcPr>
            <w:tcW w:w="592" w:type="dxa"/>
          </w:tcPr>
          <w:p w14:paraId="753CC7F5" w14:textId="04D16852" w:rsidR="000E4F68" w:rsidRPr="009E6810" w:rsidRDefault="000E4F68" w:rsidP="000E4F68">
            <w:pPr>
              <w:pStyle w:val="26"/>
              <w:widowControl w:val="0"/>
              <w:spacing w:line="240" w:lineRule="auto"/>
              <w:rPr>
                <w:rFonts w:cs="Times New Roman"/>
                <w:bCs/>
              </w:rPr>
            </w:pPr>
            <w:r w:rsidRPr="009E6810">
              <w:rPr>
                <w:rFonts w:cs="Times New Roman"/>
                <w:bCs/>
              </w:rPr>
              <w:t>74</w:t>
            </w:r>
          </w:p>
        </w:tc>
        <w:tc>
          <w:tcPr>
            <w:tcW w:w="1955" w:type="dxa"/>
          </w:tcPr>
          <w:p w14:paraId="37CFEDD4" w14:textId="22D7E8CB"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71:11:010601:2139</w:t>
            </w:r>
          </w:p>
        </w:tc>
        <w:tc>
          <w:tcPr>
            <w:tcW w:w="1485" w:type="dxa"/>
          </w:tcPr>
          <w:p w14:paraId="3EE3A02D" w14:textId="3CA4DA70"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31 859</w:t>
            </w:r>
          </w:p>
        </w:tc>
        <w:tc>
          <w:tcPr>
            <w:tcW w:w="2686" w:type="dxa"/>
          </w:tcPr>
          <w:p w14:paraId="3D84C719" w14:textId="4D4B9561" w:rsidR="000E4F68" w:rsidRPr="009E6810" w:rsidRDefault="000E4F68" w:rsidP="000E4F68">
            <w:pPr>
              <w:pStyle w:val="26"/>
              <w:widowControl w:val="0"/>
              <w:tabs>
                <w:tab w:val="left" w:pos="486"/>
                <w:tab w:val="left" w:pos="653"/>
                <w:tab w:val="left" w:pos="703"/>
                <w:tab w:val="left" w:pos="770"/>
              </w:tabs>
              <w:spacing w:line="240" w:lineRule="auto"/>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9D6E160" w14:textId="2B690812"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иных видов использования, характерных для населенных пунктов</w:t>
            </w:r>
          </w:p>
        </w:tc>
      </w:tr>
      <w:tr w:rsidR="009E6810" w:rsidRPr="009E6810" w14:paraId="7AD308D8" w14:textId="77777777" w:rsidTr="004420C7">
        <w:trPr>
          <w:jc w:val="center"/>
        </w:trPr>
        <w:tc>
          <w:tcPr>
            <w:tcW w:w="592" w:type="dxa"/>
          </w:tcPr>
          <w:p w14:paraId="2B28E0D3" w14:textId="6CEF720E" w:rsidR="000E4F68" w:rsidRPr="009E6810" w:rsidRDefault="000E4F68" w:rsidP="000E4F68">
            <w:pPr>
              <w:pStyle w:val="26"/>
              <w:widowControl w:val="0"/>
              <w:spacing w:line="240" w:lineRule="auto"/>
              <w:rPr>
                <w:rFonts w:cs="Times New Roman"/>
                <w:bCs/>
              </w:rPr>
            </w:pPr>
            <w:r w:rsidRPr="009E6810">
              <w:rPr>
                <w:rFonts w:cs="Times New Roman"/>
                <w:bCs/>
              </w:rPr>
              <w:t>75</w:t>
            </w:r>
          </w:p>
        </w:tc>
        <w:tc>
          <w:tcPr>
            <w:tcW w:w="1955" w:type="dxa"/>
          </w:tcPr>
          <w:p w14:paraId="5A45DB30" w14:textId="5D8391DE"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71:11:010601:844</w:t>
            </w:r>
          </w:p>
        </w:tc>
        <w:tc>
          <w:tcPr>
            <w:tcW w:w="1485" w:type="dxa"/>
          </w:tcPr>
          <w:p w14:paraId="44F6A6CA" w14:textId="4D5BC182"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383 403</w:t>
            </w:r>
          </w:p>
        </w:tc>
        <w:tc>
          <w:tcPr>
            <w:tcW w:w="2686" w:type="dxa"/>
          </w:tcPr>
          <w:p w14:paraId="456971DE" w14:textId="1BB9AB62" w:rsidR="000E4F68" w:rsidRPr="009E6810" w:rsidRDefault="000E4F68" w:rsidP="000E4F68">
            <w:pPr>
              <w:pStyle w:val="26"/>
              <w:widowControl w:val="0"/>
              <w:tabs>
                <w:tab w:val="left" w:pos="486"/>
                <w:tab w:val="left" w:pos="653"/>
                <w:tab w:val="left" w:pos="703"/>
                <w:tab w:val="left" w:pos="770"/>
              </w:tabs>
              <w:spacing w:line="240" w:lineRule="auto"/>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79422D5C" w14:textId="39FFA924"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13B265D1" w14:textId="77777777" w:rsidTr="004420C7">
        <w:trPr>
          <w:jc w:val="center"/>
        </w:trPr>
        <w:tc>
          <w:tcPr>
            <w:tcW w:w="592" w:type="dxa"/>
          </w:tcPr>
          <w:p w14:paraId="3696B2D7" w14:textId="19019FE7" w:rsidR="000E4F68" w:rsidRPr="009E6810" w:rsidRDefault="000E4F68" w:rsidP="000E4F68">
            <w:pPr>
              <w:pStyle w:val="26"/>
              <w:widowControl w:val="0"/>
              <w:spacing w:line="240" w:lineRule="auto"/>
              <w:rPr>
                <w:rFonts w:cs="Times New Roman"/>
                <w:bCs/>
              </w:rPr>
            </w:pPr>
            <w:r w:rsidRPr="009E6810">
              <w:rPr>
                <w:rFonts w:cs="Times New Roman"/>
                <w:bCs/>
              </w:rPr>
              <w:t>76</w:t>
            </w:r>
          </w:p>
        </w:tc>
        <w:tc>
          <w:tcPr>
            <w:tcW w:w="1955" w:type="dxa"/>
          </w:tcPr>
          <w:p w14:paraId="4E57B07B" w14:textId="43485496"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71:11:010601:843</w:t>
            </w:r>
          </w:p>
        </w:tc>
        <w:tc>
          <w:tcPr>
            <w:tcW w:w="1485" w:type="dxa"/>
          </w:tcPr>
          <w:p w14:paraId="151A3860" w14:textId="5833949B"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380 151</w:t>
            </w:r>
          </w:p>
        </w:tc>
        <w:tc>
          <w:tcPr>
            <w:tcW w:w="2686" w:type="dxa"/>
          </w:tcPr>
          <w:p w14:paraId="29F17E9D" w14:textId="7AB6C86F" w:rsidR="000E4F68" w:rsidRPr="009E6810" w:rsidRDefault="000E4F68"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3093084E" w14:textId="79174E15"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04A9E631" w14:textId="77777777" w:rsidTr="004420C7">
        <w:trPr>
          <w:jc w:val="center"/>
        </w:trPr>
        <w:tc>
          <w:tcPr>
            <w:tcW w:w="592" w:type="dxa"/>
          </w:tcPr>
          <w:p w14:paraId="22E0B13D" w14:textId="1C4C34F1" w:rsidR="000E4F68" w:rsidRPr="009E6810" w:rsidRDefault="000E4F68" w:rsidP="000E4F68">
            <w:pPr>
              <w:pStyle w:val="26"/>
              <w:widowControl w:val="0"/>
              <w:spacing w:line="240" w:lineRule="auto"/>
              <w:rPr>
                <w:rFonts w:cs="Times New Roman"/>
                <w:bCs/>
              </w:rPr>
            </w:pPr>
            <w:r w:rsidRPr="009E6810">
              <w:rPr>
                <w:rFonts w:cs="Times New Roman"/>
                <w:bCs/>
              </w:rPr>
              <w:t>77</w:t>
            </w:r>
          </w:p>
        </w:tc>
        <w:tc>
          <w:tcPr>
            <w:tcW w:w="1955" w:type="dxa"/>
          </w:tcPr>
          <w:p w14:paraId="20FC386B" w14:textId="034FD4EB"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71:11:010601:2202</w:t>
            </w:r>
          </w:p>
        </w:tc>
        <w:tc>
          <w:tcPr>
            <w:tcW w:w="1485" w:type="dxa"/>
          </w:tcPr>
          <w:p w14:paraId="070D30C0" w14:textId="109D2989"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64 304</w:t>
            </w:r>
          </w:p>
        </w:tc>
        <w:tc>
          <w:tcPr>
            <w:tcW w:w="2686" w:type="dxa"/>
          </w:tcPr>
          <w:p w14:paraId="2013DAFE" w14:textId="0F1C8F9F" w:rsidR="000E4F68" w:rsidRPr="009E6810" w:rsidRDefault="000E4F68"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34C50051" w14:textId="0F330E4F" w:rsidR="000E4F68" w:rsidRPr="009E6810" w:rsidRDefault="000E4F68" w:rsidP="000E4F68">
            <w:pPr>
              <w:pStyle w:val="26"/>
              <w:widowControl w:val="0"/>
              <w:tabs>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1D4F531E" w14:textId="77777777" w:rsidTr="004420C7">
        <w:trPr>
          <w:jc w:val="center"/>
        </w:trPr>
        <w:tc>
          <w:tcPr>
            <w:tcW w:w="592" w:type="dxa"/>
          </w:tcPr>
          <w:p w14:paraId="0F646275" w14:textId="7ECE441D" w:rsidR="000E4F68" w:rsidRPr="009E6810" w:rsidRDefault="000E4F68" w:rsidP="000E4F68">
            <w:pPr>
              <w:pStyle w:val="26"/>
              <w:widowControl w:val="0"/>
              <w:spacing w:line="240" w:lineRule="auto"/>
              <w:rPr>
                <w:rFonts w:cs="Times New Roman"/>
                <w:bCs/>
              </w:rPr>
            </w:pPr>
            <w:r w:rsidRPr="009E6810">
              <w:rPr>
                <w:rFonts w:cs="Times New Roman"/>
                <w:bCs/>
              </w:rPr>
              <w:t>78</w:t>
            </w:r>
          </w:p>
        </w:tc>
        <w:tc>
          <w:tcPr>
            <w:tcW w:w="1955" w:type="dxa"/>
          </w:tcPr>
          <w:p w14:paraId="1921D921" w14:textId="62A0F386"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71:11:010601:897</w:t>
            </w:r>
          </w:p>
        </w:tc>
        <w:tc>
          <w:tcPr>
            <w:tcW w:w="1485" w:type="dxa"/>
          </w:tcPr>
          <w:p w14:paraId="42938A6D" w14:textId="37C4CEEC"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452 965</w:t>
            </w:r>
          </w:p>
        </w:tc>
        <w:tc>
          <w:tcPr>
            <w:tcW w:w="2686" w:type="dxa"/>
          </w:tcPr>
          <w:p w14:paraId="31323D5B" w14:textId="6A698D6A" w:rsidR="000E4F68" w:rsidRPr="009E6810" w:rsidRDefault="000E4F68"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6F68AA04" w14:textId="5A048AEB" w:rsidR="000E4F68" w:rsidRPr="009E6810" w:rsidRDefault="000E4F68" w:rsidP="000E4F68">
            <w:pPr>
              <w:pStyle w:val="26"/>
              <w:widowControl w:val="0"/>
              <w:tabs>
                <w:tab w:val="left" w:pos="519"/>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сельскохозяйственного производства</w:t>
            </w:r>
            <w:r w:rsidRPr="009E6810">
              <w:rPr>
                <w:rFonts w:cs="Times New Roman"/>
                <w:shd w:val="clear" w:color="auto" w:fill="F8F9FA"/>
              </w:rPr>
              <w:tab/>
            </w:r>
            <w:r w:rsidRPr="009E6810">
              <w:rPr>
                <w:rFonts w:cs="Times New Roman"/>
                <w:shd w:val="clear" w:color="auto" w:fill="F8F9FA"/>
              </w:rPr>
              <w:tab/>
            </w:r>
          </w:p>
        </w:tc>
      </w:tr>
      <w:tr w:rsidR="009E6810" w:rsidRPr="009E6810" w14:paraId="0CB6BB79" w14:textId="77777777" w:rsidTr="004420C7">
        <w:trPr>
          <w:jc w:val="center"/>
        </w:trPr>
        <w:tc>
          <w:tcPr>
            <w:tcW w:w="592" w:type="dxa"/>
          </w:tcPr>
          <w:p w14:paraId="72D56B92" w14:textId="7034B67A" w:rsidR="000E4F68" w:rsidRPr="009E6810" w:rsidRDefault="000E4F68" w:rsidP="000E4F68">
            <w:pPr>
              <w:pStyle w:val="26"/>
              <w:widowControl w:val="0"/>
              <w:spacing w:line="240" w:lineRule="auto"/>
              <w:rPr>
                <w:rFonts w:cs="Times New Roman"/>
                <w:bCs/>
              </w:rPr>
            </w:pPr>
            <w:r w:rsidRPr="009E6810">
              <w:rPr>
                <w:rFonts w:cs="Times New Roman"/>
                <w:bCs/>
              </w:rPr>
              <w:t>79</w:t>
            </w:r>
          </w:p>
        </w:tc>
        <w:tc>
          <w:tcPr>
            <w:tcW w:w="1955" w:type="dxa"/>
          </w:tcPr>
          <w:p w14:paraId="008CBCF3" w14:textId="42246F86"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71:11:000000:572</w:t>
            </w:r>
          </w:p>
        </w:tc>
        <w:tc>
          <w:tcPr>
            <w:tcW w:w="1485" w:type="dxa"/>
          </w:tcPr>
          <w:p w14:paraId="323961F6" w14:textId="5410CD0B"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166 411</w:t>
            </w:r>
          </w:p>
        </w:tc>
        <w:tc>
          <w:tcPr>
            <w:tcW w:w="2686" w:type="dxa"/>
          </w:tcPr>
          <w:p w14:paraId="5E6FF03C" w14:textId="21FD3D65" w:rsidR="000E4F68" w:rsidRPr="009E6810" w:rsidRDefault="000E4F68"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07601949" w14:textId="2FF7190B" w:rsidR="000E4F68" w:rsidRPr="009E6810" w:rsidRDefault="000E4F68" w:rsidP="000E4F68">
            <w:pPr>
              <w:pStyle w:val="26"/>
              <w:widowControl w:val="0"/>
              <w:tabs>
                <w:tab w:val="left" w:pos="519"/>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иных видов использования, характерных для населенных пунктов</w:t>
            </w:r>
          </w:p>
        </w:tc>
      </w:tr>
      <w:tr w:rsidR="009E6810" w:rsidRPr="009E6810" w14:paraId="735EEE46" w14:textId="77777777" w:rsidTr="004420C7">
        <w:trPr>
          <w:jc w:val="center"/>
        </w:trPr>
        <w:tc>
          <w:tcPr>
            <w:tcW w:w="592" w:type="dxa"/>
          </w:tcPr>
          <w:p w14:paraId="64DE34F5" w14:textId="2C88BEE1" w:rsidR="000E4F68" w:rsidRPr="009E6810" w:rsidRDefault="000E4F68" w:rsidP="000E4F68">
            <w:pPr>
              <w:pStyle w:val="26"/>
              <w:widowControl w:val="0"/>
              <w:spacing w:line="240" w:lineRule="auto"/>
              <w:rPr>
                <w:rFonts w:cs="Times New Roman"/>
                <w:bCs/>
              </w:rPr>
            </w:pPr>
            <w:r w:rsidRPr="009E6810">
              <w:rPr>
                <w:rFonts w:cs="Times New Roman"/>
                <w:bCs/>
              </w:rPr>
              <w:t>80</w:t>
            </w:r>
          </w:p>
        </w:tc>
        <w:tc>
          <w:tcPr>
            <w:tcW w:w="1955" w:type="dxa"/>
          </w:tcPr>
          <w:p w14:paraId="3BA29A75" w14:textId="7B9E2A5E"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71:11:010601:2417</w:t>
            </w:r>
          </w:p>
        </w:tc>
        <w:tc>
          <w:tcPr>
            <w:tcW w:w="1485" w:type="dxa"/>
          </w:tcPr>
          <w:p w14:paraId="680C5338" w14:textId="49577903"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2 068</w:t>
            </w:r>
          </w:p>
        </w:tc>
        <w:tc>
          <w:tcPr>
            <w:tcW w:w="2686" w:type="dxa"/>
          </w:tcPr>
          <w:p w14:paraId="3BE16795" w14:textId="377DECE0" w:rsidR="000E4F68" w:rsidRPr="009E6810" w:rsidRDefault="000E4F68"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514F899B" w14:textId="1F452237" w:rsidR="000E4F68" w:rsidRPr="009E6810" w:rsidRDefault="000E4F68" w:rsidP="000E4F68">
            <w:pPr>
              <w:pStyle w:val="26"/>
              <w:widowControl w:val="0"/>
              <w:tabs>
                <w:tab w:val="left" w:pos="519"/>
                <w:tab w:val="left" w:pos="787"/>
                <w:tab w:val="left" w:pos="837"/>
                <w:tab w:val="left" w:pos="1993"/>
              </w:tabs>
              <w:spacing w:line="240" w:lineRule="auto"/>
              <w:rPr>
                <w:rFonts w:cs="Times New Roman"/>
                <w:shd w:val="clear" w:color="auto" w:fill="F8F9FA"/>
              </w:rPr>
            </w:pPr>
            <w:r w:rsidRPr="009E6810">
              <w:rPr>
                <w:rFonts w:cs="Times New Roman"/>
                <w:shd w:val="clear" w:color="auto" w:fill="FFFFFF"/>
              </w:rPr>
              <w:t>для ведения личного подсобного хозяйства</w:t>
            </w:r>
          </w:p>
        </w:tc>
      </w:tr>
      <w:tr w:rsidR="009E6810" w:rsidRPr="009E6810" w14:paraId="290B27E8" w14:textId="77777777" w:rsidTr="004420C7">
        <w:trPr>
          <w:jc w:val="center"/>
        </w:trPr>
        <w:tc>
          <w:tcPr>
            <w:tcW w:w="592" w:type="dxa"/>
          </w:tcPr>
          <w:p w14:paraId="7D1EE9A8" w14:textId="2D78A595" w:rsidR="000E4F68" w:rsidRPr="009E6810" w:rsidRDefault="000E4F68" w:rsidP="000E4F68">
            <w:pPr>
              <w:pStyle w:val="26"/>
              <w:widowControl w:val="0"/>
              <w:spacing w:line="240" w:lineRule="auto"/>
              <w:rPr>
                <w:rFonts w:cs="Times New Roman"/>
                <w:bCs/>
              </w:rPr>
            </w:pPr>
            <w:r w:rsidRPr="009E6810">
              <w:rPr>
                <w:rFonts w:cs="Times New Roman"/>
                <w:bCs/>
              </w:rPr>
              <w:t>81</w:t>
            </w:r>
          </w:p>
        </w:tc>
        <w:tc>
          <w:tcPr>
            <w:tcW w:w="1955" w:type="dxa"/>
          </w:tcPr>
          <w:p w14:paraId="25F6BD1B" w14:textId="3DD5109E"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71:11:010614:13</w:t>
            </w:r>
          </w:p>
        </w:tc>
        <w:tc>
          <w:tcPr>
            <w:tcW w:w="1485" w:type="dxa"/>
          </w:tcPr>
          <w:p w14:paraId="05C17E04" w14:textId="636F3232"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6B0C24AF" w14:textId="580D49E4" w:rsidR="000E4F68" w:rsidRPr="009E6810" w:rsidRDefault="000E4F68"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4BE8477B" w14:textId="39359DE0" w:rsidR="000E4F68" w:rsidRPr="009E6810" w:rsidRDefault="000E4F68" w:rsidP="000E4F68">
            <w:pPr>
              <w:pStyle w:val="26"/>
              <w:widowControl w:val="0"/>
              <w:tabs>
                <w:tab w:val="left" w:pos="519"/>
                <w:tab w:val="left" w:pos="787"/>
                <w:tab w:val="left" w:pos="837"/>
                <w:tab w:val="left" w:pos="1993"/>
              </w:tabs>
              <w:spacing w:line="240" w:lineRule="auto"/>
              <w:rPr>
                <w:rFonts w:cs="Times New Roman"/>
                <w:shd w:val="clear" w:color="auto" w:fill="FFFFFF"/>
              </w:rPr>
            </w:pPr>
            <w:r w:rsidRPr="009E6810">
              <w:rPr>
                <w:rFonts w:cs="Times New Roman"/>
                <w:shd w:val="clear" w:color="auto" w:fill="F8F9FA"/>
              </w:rPr>
              <w:t>Для ведения личного подсобного хозяйства</w:t>
            </w:r>
          </w:p>
        </w:tc>
      </w:tr>
      <w:tr w:rsidR="009E6810" w:rsidRPr="009E6810" w14:paraId="1541BC04" w14:textId="77777777" w:rsidTr="004420C7">
        <w:trPr>
          <w:jc w:val="center"/>
        </w:trPr>
        <w:tc>
          <w:tcPr>
            <w:tcW w:w="592" w:type="dxa"/>
          </w:tcPr>
          <w:p w14:paraId="2532B2B5" w14:textId="6872E911" w:rsidR="000E4F68" w:rsidRPr="009E6810" w:rsidRDefault="000E4F68" w:rsidP="000E4F68">
            <w:pPr>
              <w:pStyle w:val="26"/>
              <w:widowControl w:val="0"/>
              <w:spacing w:line="240" w:lineRule="auto"/>
              <w:rPr>
                <w:rFonts w:cs="Times New Roman"/>
                <w:bCs/>
              </w:rPr>
            </w:pPr>
            <w:r w:rsidRPr="009E6810">
              <w:rPr>
                <w:rFonts w:cs="Times New Roman"/>
                <w:bCs/>
              </w:rPr>
              <w:t>82</w:t>
            </w:r>
          </w:p>
        </w:tc>
        <w:tc>
          <w:tcPr>
            <w:tcW w:w="1955" w:type="dxa"/>
          </w:tcPr>
          <w:p w14:paraId="24FE9775" w14:textId="20FBBE67"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71:11:010614:5</w:t>
            </w:r>
          </w:p>
        </w:tc>
        <w:tc>
          <w:tcPr>
            <w:tcW w:w="1485" w:type="dxa"/>
          </w:tcPr>
          <w:p w14:paraId="560524D7" w14:textId="085DABED"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1E6334EF" w14:textId="598E7DA3" w:rsidR="000E4F68" w:rsidRPr="009E6810" w:rsidRDefault="000E4F68"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5EF26CB8" w14:textId="056FC5F0" w:rsidR="000E4F68" w:rsidRPr="009E6810" w:rsidRDefault="000E4F68" w:rsidP="000E4F68">
            <w:pPr>
              <w:pStyle w:val="26"/>
              <w:widowControl w:val="0"/>
              <w:tabs>
                <w:tab w:val="left" w:pos="519"/>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60FEE26F" w14:textId="77777777" w:rsidTr="004420C7">
        <w:trPr>
          <w:jc w:val="center"/>
        </w:trPr>
        <w:tc>
          <w:tcPr>
            <w:tcW w:w="592" w:type="dxa"/>
          </w:tcPr>
          <w:p w14:paraId="599BB660" w14:textId="4C498B77" w:rsidR="000E4F68" w:rsidRPr="009E6810" w:rsidRDefault="000E4F68" w:rsidP="000E4F68">
            <w:pPr>
              <w:pStyle w:val="26"/>
              <w:widowControl w:val="0"/>
              <w:spacing w:line="240" w:lineRule="auto"/>
              <w:rPr>
                <w:rFonts w:cs="Times New Roman"/>
                <w:bCs/>
              </w:rPr>
            </w:pPr>
            <w:r w:rsidRPr="009E6810">
              <w:rPr>
                <w:rFonts w:cs="Times New Roman"/>
                <w:bCs/>
              </w:rPr>
              <w:t>83</w:t>
            </w:r>
          </w:p>
        </w:tc>
        <w:tc>
          <w:tcPr>
            <w:tcW w:w="1955" w:type="dxa"/>
          </w:tcPr>
          <w:p w14:paraId="45B05685" w14:textId="796374C9" w:rsidR="000E4F68" w:rsidRPr="009E6810" w:rsidRDefault="000E4F68"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71:11:020310:49</w:t>
            </w:r>
          </w:p>
        </w:tc>
        <w:tc>
          <w:tcPr>
            <w:tcW w:w="1485" w:type="dxa"/>
          </w:tcPr>
          <w:p w14:paraId="18F3F766" w14:textId="6801ECBA" w:rsidR="000E4F68" w:rsidRPr="009E6810" w:rsidRDefault="000E4F68"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1 500 </w:t>
            </w:r>
          </w:p>
        </w:tc>
        <w:tc>
          <w:tcPr>
            <w:tcW w:w="2686" w:type="dxa"/>
          </w:tcPr>
          <w:p w14:paraId="6266B7AE" w14:textId="41FA1443" w:rsidR="000E4F68" w:rsidRPr="009E6810" w:rsidRDefault="000E4F68"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19A16DD2" w14:textId="545B3404" w:rsidR="000E4F68" w:rsidRPr="009E6810" w:rsidRDefault="000E4F68" w:rsidP="000E4F68">
            <w:pPr>
              <w:pStyle w:val="26"/>
              <w:widowControl w:val="0"/>
              <w:tabs>
                <w:tab w:val="left" w:pos="519"/>
                <w:tab w:val="left" w:pos="787"/>
                <w:tab w:val="left" w:pos="837"/>
                <w:tab w:val="left" w:pos="1993"/>
              </w:tabs>
              <w:spacing w:line="240" w:lineRule="auto"/>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4BD73564" w14:textId="77777777" w:rsidTr="004420C7">
        <w:trPr>
          <w:jc w:val="center"/>
        </w:trPr>
        <w:tc>
          <w:tcPr>
            <w:tcW w:w="592" w:type="dxa"/>
          </w:tcPr>
          <w:p w14:paraId="2391BB25" w14:textId="10A8ABCD" w:rsidR="000E4F68" w:rsidRPr="009E6810" w:rsidRDefault="000E4F68" w:rsidP="000E4F68">
            <w:pPr>
              <w:pStyle w:val="26"/>
              <w:widowControl w:val="0"/>
              <w:spacing w:line="240" w:lineRule="auto"/>
              <w:rPr>
                <w:rFonts w:cs="Times New Roman"/>
                <w:bCs/>
              </w:rPr>
            </w:pPr>
            <w:r w:rsidRPr="009E6810">
              <w:rPr>
                <w:rFonts w:cs="Times New Roman"/>
                <w:bCs/>
              </w:rPr>
              <w:t>84</w:t>
            </w:r>
          </w:p>
        </w:tc>
        <w:tc>
          <w:tcPr>
            <w:tcW w:w="1955" w:type="dxa"/>
          </w:tcPr>
          <w:p w14:paraId="28C548E5" w14:textId="3AE130EE" w:rsidR="000E4F68" w:rsidRPr="009E6810" w:rsidRDefault="00D431E5"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71:11:020311:7</w:t>
            </w:r>
          </w:p>
        </w:tc>
        <w:tc>
          <w:tcPr>
            <w:tcW w:w="1485" w:type="dxa"/>
          </w:tcPr>
          <w:p w14:paraId="338A337D" w14:textId="30E1A301" w:rsidR="000E4F68"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57E60206" w14:textId="6246D9A2" w:rsidR="000E4F68" w:rsidRPr="009E6810" w:rsidRDefault="00D431E5"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DE88230" w14:textId="2AF9BF80" w:rsidR="000E4F68"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33AF66BA" w14:textId="77777777" w:rsidTr="004420C7">
        <w:trPr>
          <w:jc w:val="center"/>
        </w:trPr>
        <w:tc>
          <w:tcPr>
            <w:tcW w:w="592" w:type="dxa"/>
          </w:tcPr>
          <w:p w14:paraId="7F3A0A29" w14:textId="32938B1C" w:rsidR="00D431E5" w:rsidRPr="009E6810" w:rsidRDefault="00D431E5" w:rsidP="000E4F68">
            <w:pPr>
              <w:pStyle w:val="26"/>
              <w:widowControl w:val="0"/>
              <w:spacing w:line="240" w:lineRule="auto"/>
              <w:rPr>
                <w:rFonts w:cs="Times New Roman"/>
                <w:bCs/>
              </w:rPr>
            </w:pPr>
            <w:r w:rsidRPr="009E6810">
              <w:rPr>
                <w:rFonts w:cs="Times New Roman"/>
                <w:bCs/>
              </w:rPr>
              <w:t>85</w:t>
            </w:r>
          </w:p>
        </w:tc>
        <w:tc>
          <w:tcPr>
            <w:tcW w:w="1955" w:type="dxa"/>
          </w:tcPr>
          <w:p w14:paraId="70A4B496" w14:textId="6544EC07" w:rsidR="00D431E5" w:rsidRPr="009E6810" w:rsidRDefault="00D431E5"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71:11:020311:9</w:t>
            </w:r>
          </w:p>
        </w:tc>
        <w:tc>
          <w:tcPr>
            <w:tcW w:w="1485" w:type="dxa"/>
          </w:tcPr>
          <w:p w14:paraId="79B0DBB2" w14:textId="2DD534CF"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10E92996" w14:textId="4E1908E3" w:rsidR="00D431E5" w:rsidRPr="009E6810" w:rsidRDefault="00D431E5"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5BED24F3" w14:textId="74B83BAA"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63CE5DF4" w14:textId="77777777" w:rsidTr="004420C7">
        <w:trPr>
          <w:jc w:val="center"/>
        </w:trPr>
        <w:tc>
          <w:tcPr>
            <w:tcW w:w="592" w:type="dxa"/>
          </w:tcPr>
          <w:p w14:paraId="516010D2" w14:textId="6D399EF2" w:rsidR="00D431E5" w:rsidRPr="009E6810" w:rsidRDefault="00D431E5" w:rsidP="000E4F68">
            <w:pPr>
              <w:pStyle w:val="26"/>
              <w:widowControl w:val="0"/>
              <w:spacing w:line="240" w:lineRule="auto"/>
              <w:rPr>
                <w:rFonts w:cs="Times New Roman"/>
                <w:bCs/>
              </w:rPr>
            </w:pPr>
            <w:r w:rsidRPr="009E6810">
              <w:rPr>
                <w:rFonts w:cs="Times New Roman"/>
                <w:bCs/>
              </w:rPr>
              <w:t>86</w:t>
            </w:r>
          </w:p>
        </w:tc>
        <w:tc>
          <w:tcPr>
            <w:tcW w:w="1955" w:type="dxa"/>
          </w:tcPr>
          <w:p w14:paraId="6D721B15" w14:textId="6387CC59" w:rsidR="00D431E5" w:rsidRPr="009E6810" w:rsidRDefault="00D431E5"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71:11:020208:126</w:t>
            </w:r>
          </w:p>
        </w:tc>
        <w:tc>
          <w:tcPr>
            <w:tcW w:w="1485" w:type="dxa"/>
          </w:tcPr>
          <w:p w14:paraId="4D85E9D1" w14:textId="1E0E5A1C"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3 500</w:t>
            </w:r>
          </w:p>
        </w:tc>
        <w:tc>
          <w:tcPr>
            <w:tcW w:w="2686" w:type="dxa"/>
          </w:tcPr>
          <w:p w14:paraId="2567D410" w14:textId="1F5F1D77" w:rsidR="00D431E5" w:rsidRPr="009E6810" w:rsidRDefault="00D431E5"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 xml:space="preserve">Земли населённых </w:t>
            </w:r>
            <w:r w:rsidRPr="009E6810">
              <w:rPr>
                <w:rFonts w:cs="Times New Roman"/>
                <w:shd w:val="clear" w:color="auto" w:fill="F8F9FA"/>
              </w:rPr>
              <w:lastRenderedPageBreak/>
              <w:t>пунктов</w:t>
            </w:r>
          </w:p>
        </w:tc>
        <w:tc>
          <w:tcPr>
            <w:tcW w:w="2852" w:type="dxa"/>
          </w:tcPr>
          <w:p w14:paraId="1B3F3B30" w14:textId="308237D7"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lastRenderedPageBreak/>
              <w:t xml:space="preserve">Для ведения личного </w:t>
            </w:r>
            <w:r w:rsidRPr="009E6810">
              <w:rPr>
                <w:rFonts w:cs="Times New Roman"/>
                <w:shd w:val="clear" w:color="auto" w:fill="F8F9FA"/>
              </w:rPr>
              <w:lastRenderedPageBreak/>
              <w:t>подсобного хозяйства</w:t>
            </w:r>
          </w:p>
        </w:tc>
      </w:tr>
      <w:tr w:rsidR="009E6810" w:rsidRPr="009E6810" w14:paraId="2886A38D" w14:textId="77777777" w:rsidTr="004420C7">
        <w:trPr>
          <w:jc w:val="center"/>
        </w:trPr>
        <w:tc>
          <w:tcPr>
            <w:tcW w:w="592" w:type="dxa"/>
          </w:tcPr>
          <w:p w14:paraId="2D635A40" w14:textId="56B3819D" w:rsidR="00D431E5" w:rsidRPr="009E6810" w:rsidRDefault="00D431E5" w:rsidP="000E4F68">
            <w:pPr>
              <w:pStyle w:val="26"/>
              <w:widowControl w:val="0"/>
              <w:spacing w:line="240" w:lineRule="auto"/>
              <w:rPr>
                <w:rFonts w:cs="Times New Roman"/>
                <w:bCs/>
              </w:rPr>
            </w:pPr>
            <w:r w:rsidRPr="009E6810">
              <w:rPr>
                <w:rFonts w:cs="Times New Roman"/>
                <w:bCs/>
              </w:rPr>
              <w:lastRenderedPageBreak/>
              <w:t>87</w:t>
            </w:r>
          </w:p>
        </w:tc>
        <w:tc>
          <w:tcPr>
            <w:tcW w:w="1955" w:type="dxa"/>
          </w:tcPr>
          <w:p w14:paraId="578A2722" w14:textId="45F7DAB1" w:rsidR="00D431E5" w:rsidRPr="009E6810" w:rsidRDefault="00D431E5"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71:11:020208:118</w:t>
            </w:r>
          </w:p>
        </w:tc>
        <w:tc>
          <w:tcPr>
            <w:tcW w:w="1485" w:type="dxa"/>
          </w:tcPr>
          <w:p w14:paraId="6A0C340B" w14:textId="4774962C"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2 946</w:t>
            </w:r>
          </w:p>
        </w:tc>
        <w:tc>
          <w:tcPr>
            <w:tcW w:w="2686" w:type="dxa"/>
          </w:tcPr>
          <w:p w14:paraId="71356B07" w14:textId="1BC47FE1" w:rsidR="00D431E5" w:rsidRPr="009E6810" w:rsidRDefault="00D431E5"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957CE00" w14:textId="36F36AAB"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46DFA93F" w14:textId="77777777" w:rsidTr="004420C7">
        <w:trPr>
          <w:jc w:val="center"/>
        </w:trPr>
        <w:tc>
          <w:tcPr>
            <w:tcW w:w="592" w:type="dxa"/>
          </w:tcPr>
          <w:p w14:paraId="093BBB04" w14:textId="387231FE" w:rsidR="00D431E5" w:rsidRPr="009E6810" w:rsidRDefault="00D431E5" w:rsidP="000E4F68">
            <w:pPr>
              <w:pStyle w:val="26"/>
              <w:widowControl w:val="0"/>
              <w:spacing w:line="240" w:lineRule="auto"/>
              <w:rPr>
                <w:rFonts w:cs="Times New Roman"/>
                <w:bCs/>
              </w:rPr>
            </w:pPr>
            <w:r w:rsidRPr="009E6810">
              <w:rPr>
                <w:rFonts w:cs="Times New Roman"/>
                <w:bCs/>
              </w:rPr>
              <w:t>88</w:t>
            </w:r>
          </w:p>
        </w:tc>
        <w:tc>
          <w:tcPr>
            <w:tcW w:w="1955" w:type="dxa"/>
          </w:tcPr>
          <w:p w14:paraId="538246F1" w14:textId="5C8E04D9" w:rsidR="00D431E5" w:rsidRPr="009E6810" w:rsidRDefault="00D431E5"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71:11:030101:106</w:t>
            </w:r>
          </w:p>
        </w:tc>
        <w:tc>
          <w:tcPr>
            <w:tcW w:w="1485" w:type="dxa"/>
          </w:tcPr>
          <w:p w14:paraId="47E8781F" w14:textId="20549767"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13 360</w:t>
            </w:r>
          </w:p>
        </w:tc>
        <w:tc>
          <w:tcPr>
            <w:tcW w:w="2686" w:type="dxa"/>
          </w:tcPr>
          <w:p w14:paraId="3C551EAB" w14:textId="2DCE0644" w:rsidR="00D431E5" w:rsidRPr="009E6810" w:rsidRDefault="00D431E5" w:rsidP="000E4F68">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2886650F" w14:textId="609AD986"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0AD09DF7" w14:textId="77777777" w:rsidTr="004420C7">
        <w:trPr>
          <w:jc w:val="center"/>
        </w:trPr>
        <w:tc>
          <w:tcPr>
            <w:tcW w:w="592" w:type="dxa"/>
          </w:tcPr>
          <w:p w14:paraId="6723F9B1" w14:textId="0014192D" w:rsidR="00D431E5" w:rsidRPr="009E6810" w:rsidRDefault="00D431E5" w:rsidP="000E4F68">
            <w:pPr>
              <w:pStyle w:val="26"/>
              <w:widowControl w:val="0"/>
              <w:spacing w:line="240" w:lineRule="auto"/>
              <w:rPr>
                <w:rFonts w:cs="Times New Roman"/>
                <w:bCs/>
              </w:rPr>
            </w:pPr>
            <w:r w:rsidRPr="009E6810">
              <w:rPr>
                <w:rFonts w:cs="Times New Roman"/>
                <w:bCs/>
              </w:rPr>
              <w:t>89</w:t>
            </w:r>
          </w:p>
        </w:tc>
        <w:tc>
          <w:tcPr>
            <w:tcW w:w="1955" w:type="dxa"/>
          </w:tcPr>
          <w:p w14:paraId="6A2EF462" w14:textId="3DA5FC47" w:rsidR="00D431E5" w:rsidRPr="009E6810" w:rsidRDefault="00D431E5"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71:11:030101:178</w:t>
            </w:r>
          </w:p>
        </w:tc>
        <w:tc>
          <w:tcPr>
            <w:tcW w:w="1485" w:type="dxa"/>
          </w:tcPr>
          <w:p w14:paraId="266241D3" w14:textId="60BA3F9B"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30 000 </w:t>
            </w:r>
          </w:p>
        </w:tc>
        <w:tc>
          <w:tcPr>
            <w:tcW w:w="2686" w:type="dxa"/>
          </w:tcPr>
          <w:p w14:paraId="2283F68C" w14:textId="0149C943" w:rsidR="00D431E5" w:rsidRPr="009E6810" w:rsidRDefault="00D431E5" w:rsidP="00D431E5">
            <w:pPr>
              <w:pStyle w:val="26"/>
              <w:widowControl w:val="0"/>
              <w:tabs>
                <w:tab w:val="left" w:pos="486"/>
                <w:tab w:val="left" w:pos="653"/>
                <w:tab w:val="left" w:pos="703"/>
                <w:tab w:val="left" w:pos="770"/>
              </w:tabs>
              <w:spacing w:line="240" w:lineRule="auto"/>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3B9629DC" w14:textId="57FBB07A"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702B0A60" w14:textId="77777777" w:rsidTr="004420C7">
        <w:trPr>
          <w:jc w:val="center"/>
        </w:trPr>
        <w:tc>
          <w:tcPr>
            <w:tcW w:w="592" w:type="dxa"/>
          </w:tcPr>
          <w:p w14:paraId="37FA1908" w14:textId="522A6859" w:rsidR="00D431E5" w:rsidRPr="009E6810" w:rsidRDefault="00D431E5" w:rsidP="000E4F68">
            <w:pPr>
              <w:pStyle w:val="26"/>
              <w:widowControl w:val="0"/>
              <w:spacing w:line="240" w:lineRule="auto"/>
              <w:rPr>
                <w:rFonts w:cs="Times New Roman"/>
                <w:bCs/>
              </w:rPr>
            </w:pPr>
            <w:r w:rsidRPr="009E6810">
              <w:rPr>
                <w:rFonts w:cs="Times New Roman"/>
                <w:bCs/>
              </w:rPr>
              <w:t>90</w:t>
            </w:r>
          </w:p>
        </w:tc>
        <w:tc>
          <w:tcPr>
            <w:tcW w:w="1955" w:type="dxa"/>
          </w:tcPr>
          <w:p w14:paraId="109F299E" w14:textId="7725938D" w:rsidR="00D431E5" w:rsidRPr="009E6810" w:rsidRDefault="00D431E5"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71:11:030101:190</w:t>
            </w:r>
          </w:p>
        </w:tc>
        <w:tc>
          <w:tcPr>
            <w:tcW w:w="1485" w:type="dxa"/>
          </w:tcPr>
          <w:p w14:paraId="450C407B" w14:textId="6202C31D"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949</w:t>
            </w:r>
          </w:p>
        </w:tc>
        <w:tc>
          <w:tcPr>
            <w:tcW w:w="2686" w:type="dxa"/>
          </w:tcPr>
          <w:p w14:paraId="02127D5D" w14:textId="001B0734" w:rsidR="00D431E5" w:rsidRPr="009E6810" w:rsidRDefault="00D431E5" w:rsidP="00D431E5">
            <w:pPr>
              <w:pStyle w:val="26"/>
              <w:widowControl w:val="0"/>
              <w:tabs>
                <w:tab w:val="left" w:pos="486"/>
                <w:tab w:val="left" w:pos="653"/>
                <w:tab w:val="left" w:pos="703"/>
                <w:tab w:val="left" w:pos="770"/>
              </w:tabs>
              <w:spacing w:line="240" w:lineRule="auto"/>
              <w:rPr>
                <w:rFonts w:cs="Times New Roman"/>
                <w:shd w:val="clear" w:color="auto" w:fill="F8F9FA"/>
              </w:rPr>
            </w:pPr>
            <w:r w:rsidRPr="009E6810">
              <w:rPr>
                <w:rFonts w:cs="Times New Roman"/>
              </w:rPr>
              <w:br/>
            </w:r>
            <w:r w:rsidRPr="009E6810">
              <w:rPr>
                <w:rFonts w:cs="Times New Roman"/>
                <w:shd w:val="clear" w:color="auto" w:fill="F8F9FA"/>
              </w:rPr>
              <w:t>Земли населённых пунктов</w:t>
            </w:r>
          </w:p>
        </w:tc>
        <w:tc>
          <w:tcPr>
            <w:tcW w:w="2852" w:type="dxa"/>
          </w:tcPr>
          <w:p w14:paraId="1A6001A0" w14:textId="4974DEDF"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размещения объектов жилищно-коммунального хозяйства</w:t>
            </w:r>
          </w:p>
        </w:tc>
      </w:tr>
      <w:tr w:rsidR="009E6810" w:rsidRPr="009E6810" w14:paraId="34715D34" w14:textId="77777777" w:rsidTr="004420C7">
        <w:trPr>
          <w:jc w:val="center"/>
        </w:trPr>
        <w:tc>
          <w:tcPr>
            <w:tcW w:w="592" w:type="dxa"/>
          </w:tcPr>
          <w:p w14:paraId="2A07D0D5" w14:textId="42DF59CA" w:rsidR="00D431E5" w:rsidRPr="009E6810" w:rsidRDefault="00D431E5" w:rsidP="000E4F68">
            <w:pPr>
              <w:pStyle w:val="26"/>
              <w:widowControl w:val="0"/>
              <w:spacing w:line="240" w:lineRule="auto"/>
              <w:rPr>
                <w:rFonts w:cs="Times New Roman"/>
                <w:bCs/>
              </w:rPr>
            </w:pPr>
            <w:r w:rsidRPr="009E6810">
              <w:rPr>
                <w:rFonts w:cs="Times New Roman"/>
                <w:bCs/>
              </w:rPr>
              <w:t>91</w:t>
            </w:r>
          </w:p>
        </w:tc>
        <w:tc>
          <w:tcPr>
            <w:tcW w:w="1955" w:type="dxa"/>
          </w:tcPr>
          <w:p w14:paraId="08E354C6" w14:textId="52B75F54" w:rsidR="00D431E5" w:rsidRPr="009E6810" w:rsidRDefault="00D431E5"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71:11:030101:127</w:t>
            </w:r>
          </w:p>
        </w:tc>
        <w:tc>
          <w:tcPr>
            <w:tcW w:w="1485" w:type="dxa"/>
          </w:tcPr>
          <w:p w14:paraId="1437D7CB" w14:textId="12DCE718"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11 147</w:t>
            </w:r>
          </w:p>
        </w:tc>
        <w:tc>
          <w:tcPr>
            <w:tcW w:w="2686" w:type="dxa"/>
          </w:tcPr>
          <w:p w14:paraId="3D5E5280" w14:textId="4DC0D5AB" w:rsidR="00D431E5" w:rsidRPr="009E6810" w:rsidRDefault="00D431E5" w:rsidP="00D431E5">
            <w:pPr>
              <w:pStyle w:val="26"/>
              <w:widowControl w:val="0"/>
              <w:tabs>
                <w:tab w:val="left" w:pos="486"/>
                <w:tab w:val="left" w:pos="653"/>
                <w:tab w:val="left" w:pos="703"/>
                <w:tab w:val="left" w:pos="770"/>
              </w:tabs>
              <w:spacing w:line="240" w:lineRule="auto"/>
              <w:jc w:val="center"/>
              <w:rPr>
                <w:rFonts w:cs="Times New Roman"/>
              </w:rPr>
            </w:pPr>
            <w:r w:rsidRPr="009E6810">
              <w:rPr>
                <w:rFonts w:cs="Times New Roman"/>
                <w:shd w:val="clear" w:color="auto" w:fill="F8F9FA"/>
              </w:rPr>
              <w:t>Земли сельскохозяйственного назначения</w:t>
            </w:r>
          </w:p>
        </w:tc>
        <w:tc>
          <w:tcPr>
            <w:tcW w:w="2852" w:type="dxa"/>
          </w:tcPr>
          <w:p w14:paraId="668FC47A" w14:textId="4A17C771"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54959EE1" w14:textId="77777777" w:rsidTr="004420C7">
        <w:trPr>
          <w:jc w:val="center"/>
        </w:trPr>
        <w:tc>
          <w:tcPr>
            <w:tcW w:w="592" w:type="dxa"/>
          </w:tcPr>
          <w:p w14:paraId="2B3269FF" w14:textId="2787455C" w:rsidR="00D431E5" w:rsidRPr="009E6810" w:rsidRDefault="00D431E5" w:rsidP="000E4F68">
            <w:pPr>
              <w:pStyle w:val="26"/>
              <w:widowControl w:val="0"/>
              <w:spacing w:line="240" w:lineRule="auto"/>
              <w:rPr>
                <w:rFonts w:cs="Times New Roman"/>
                <w:bCs/>
              </w:rPr>
            </w:pPr>
            <w:r w:rsidRPr="009E6810">
              <w:rPr>
                <w:rFonts w:cs="Times New Roman"/>
                <w:bCs/>
              </w:rPr>
              <w:t>92</w:t>
            </w:r>
          </w:p>
        </w:tc>
        <w:tc>
          <w:tcPr>
            <w:tcW w:w="1955" w:type="dxa"/>
          </w:tcPr>
          <w:p w14:paraId="481927FD" w14:textId="49A1A98C" w:rsidR="00D431E5" w:rsidRPr="009E6810" w:rsidRDefault="00D431E5" w:rsidP="000E4F68">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71:11:030101:135</w:t>
            </w:r>
          </w:p>
        </w:tc>
        <w:tc>
          <w:tcPr>
            <w:tcW w:w="1485" w:type="dxa"/>
          </w:tcPr>
          <w:p w14:paraId="081FF246" w14:textId="1BCBE7BF"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187 500</w:t>
            </w:r>
          </w:p>
        </w:tc>
        <w:tc>
          <w:tcPr>
            <w:tcW w:w="2686" w:type="dxa"/>
          </w:tcPr>
          <w:p w14:paraId="4C9E2758" w14:textId="3FD9D62D" w:rsidR="00D431E5" w:rsidRPr="009E6810" w:rsidRDefault="00D431E5"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6A58327C" w14:textId="48396ACC"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71230A47" w14:textId="77777777" w:rsidTr="004420C7">
        <w:trPr>
          <w:jc w:val="center"/>
        </w:trPr>
        <w:tc>
          <w:tcPr>
            <w:tcW w:w="592" w:type="dxa"/>
          </w:tcPr>
          <w:p w14:paraId="52F63400" w14:textId="1EE2CDBF" w:rsidR="00D431E5" w:rsidRPr="009E6810" w:rsidRDefault="00D431E5" w:rsidP="000E4F68">
            <w:pPr>
              <w:pStyle w:val="26"/>
              <w:widowControl w:val="0"/>
              <w:spacing w:line="240" w:lineRule="auto"/>
              <w:rPr>
                <w:rFonts w:cs="Times New Roman"/>
                <w:bCs/>
              </w:rPr>
            </w:pPr>
            <w:r w:rsidRPr="009E6810">
              <w:rPr>
                <w:rFonts w:cs="Times New Roman"/>
                <w:bCs/>
              </w:rPr>
              <w:t>93</w:t>
            </w:r>
          </w:p>
        </w:tc>
        <w:tc>
          <w:tcPr>
            <w:tcW w:w="1955" w:type="dxa"/>
          </w:tcPr>
          <w:p w14:paraId="4A35D2F8" w14:textId="19840720" w:rsidR="00D431E5" w:rsidRPr="009E6810" w:rsidRDefault="00D431E5" w:rsidP="00D431E5">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71:11:030101:179</w:t>
            </w:r>
          </w:p>
        </w:tc>
        <w:tc>
          <w:tcPr>
            <w:tcW w:w="1485" w:type="dxa"/>
          </w:tcPr>
          <w:p w14:paraId="0DEB4E50" w14:textId="6E974D8A"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62 500 </w:t>
            </w:r>
          </w:p>
        </w:tc>
        <w:tc>
          <w:tcPr>
            <w:tcW w:w="2686" w:type="dxa"/>
          </w:tcPr>
          <w:p w14:paraId="1727FADA" w14:textId="68F90C90" w:rsidR="00D431E5" w:rsidRPr="009E6810" w:rsidRDefault="00D431E5"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73CF41FA" w14:textId="38A57CDA"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4390AEA7" w14:textId="77777777" w:rsidTr="004420C7">
        <w:trPr>
          <w:jc w:val="center"/>
        </w:trPr>
        <w:tc>
          <w:tcPr>
            <w:tcW w:w="592" w:type="dxa"/>
          </w:tcPr>
          <w:p w14:paraId="2BD2B19B" w14:textId="47F77677" w:rsidR="00D431E5" w:rsidRPr="009E6810" w:rsidRDefault="00D431E5" w:rsidP="000E4F68">
            <w:pPr>
              <w:pStyle w:val="26"/>
              <w:widowControl w:val="0"/>
              <w:spacing w:line="240" w:lineRule="auto"/>
              <w:rPr>
                <w:rFonts w:cs="Times New Roman"/>
                <w:bCs/>
              </w:rPr>
            </w:pPr>
            <w:r w:rsidRPr="009E6810">
              <w:rPr>
                <w:rFonts w:cs="Times New Roman"/>
                <w:bCs/>
              </w:rPr>
              <w:t>94</w:t>
            </w:r>
          </w:p>
        </w:tc>
        <w:tc>
          <w:tcPr>
            <w:tcW w:w="1955" w:type="dxa"/>
          </w:tcPr>
          <w:p w14:paraId="4CF44A98" w14:textId="37091EFA" w:rsidR="00D431E5" w:rsidRPr="009E6810" w:rsidRDefault="00D431E5" w:rsidP="00D431E5">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71:11:030101:175</w:t>
            </w:r>
          </w:p>
        </w:tc>
        <w:tc>
          <w:tcPr>
            <w:tcW w:w="1485" w:type="dxa"/>
          </w:tcPr>
          <w:p w14:paraId="52DE8767" w14:textId="6F38483D"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62 500</w:t>
            </w:r>
          </w:p>
        </w:tc>
        <w:tc>
          <w:tcPr>
            <w:tcW w:w="2686" w:type="dxa"/>
          </w:tcPr>
          <w:p w14:paraId="3DFD609F" w14:textId="5B70CCDD" w:rsidR="00D431E5" w:rsidRPr="009E6810" w:rsidRDefault="00D431E5"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3C70844F" w14:textId="7F299E9E"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35DE5471" w14:textId="77777777" w:rsidTr="004420C7">
        <w:trPr>
          <w:jc w:val="center"/>
        </w:trPr>
        <w:tc>
          <w:tcPr>
            <w:tcW w:w="592" w:type="dxa"/>
          </w:tcPr>
          <w:p w14:paraId="1D694090" w14:textId="15B9864D" w:rsidR="00D431E5" w:rsidRPr="009E6810" w:rsidRDefault="00D431E5" w:rsidP="000E4F68">
            <w:pPr>
              <w:pStyle w:val="26"/>
              <w:widowControl w:val="0"/>
              <w:spacing w:line="240" w:lineRule="auto"/>
              <w:rPr>
                <w:rFonts w:cs="Times New Roman"/>
                <w:bCs/>
              </w:rPr>
            </w:pPr>
            <w:r w:rsidRPr="009E6810">
              <w:rPr>
                <w:rFonts w:cs="Times New Roman"/>
                <w:bCs/>
              </w:rPr>
              <w:t>95</w:t>
            </w:r>
          </w:p>
        </w:tc>
        <w:tc>
          <w:tcPr>
            <w:tcW w:w="1955" w:type="dxa"/>
          </w:tcPr>
          <w:p w14:paraId="69DE8D08" w14:textId="63D9699B" w:rsidR="00D431E5" w:rsidRPr="009E6810" w:rsidRDefault="00D431E5" w:rsidP="00D431E5">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71:11:020101:838</w:t>
            </w:r>
          </w:p>
        </w:tc>
        <w:tc>
          <w:tcPr>
            <w:tcW w:w="1485" w:type="dxa"/>
          </w:tcPr>
          <w:p w14:paraId="19D55901" w14:textId="6FCAF9A9"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82 100</w:t>
            </w:r>
          </w:p>
        </w:tc>
        <w:tc>
          <w:tcPr>
            <w:tcW w:w="2686" w:type="dxa"/>
          </w:tcPr>
          <w:p w14:paraId="28C440D3" w14:textId="302349ED" w:rsidR="00D431E5" w:rsidRPr="009E6810" w:rsidRDefault="00D431E5"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0BF7A0BE" w14:textId="247874EA"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779C3F43" w14:textId="77777777" w:rsidTr="004420C7">
        <w:trPr>
          <w:jc w:val="center"/>
        </w:trPr>
        <w:tc>
          <w:tcPr>
            <w:tcW w:w="592" w:type="dxa"/>
          </w:tcPr>
          <w:p w14:paraId="7E48A4CF" w14:textId="4FFC30EE" w:rsidR="00D431E5" w:rsidRPr="009E6810" w:rsidRDefault="00D431E5" w:rsidP="000E4F68">
            <w:pPr>
              <w:pStyle w:val="26"/>
              <w:widowControl w:val="0"/>
              <w:spacing w:line="240" w:lineRule="auto"/>
              <w:rPr>
                <w:rFonts w:cs="Times New Roman"/>
                <w:bCs/>
              </w:rPr>
            </w:pPr>
            <w:r w:rsidRPr="009E6810">
              <w:rPr>
                <w:rFonts w:cs="Times New Roman"/>
                <w:bCs/>
              </w:rPr>
              <w:t>96</w:t>
            </w:r>
          </w:p>
        </w:tc>
        <w:tc>
          <w:tcPr>
            <w:tcW w:w="1955" w:type="dxa"/>
          </w:tcPr>
          <w:p w14:paraId="43E79CD9" w14:textId="7154E1B4" w:rsidR="00D431E5" w:rsidRPr="009E6810" w:rsidRDefault="00D431E5" w:rsidP="00D431E5">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71:11:020111:349</w:t>
            </w:r>
          </w:p>
        </w:tc>
        <w:tc>
          <w:tcPr>
            <w:tcW w:w="1485" w:type="dxa"/>
          </w:tcPr>
          <w:p w14:paraId="27791BC2" w14:textId="7CC22B16"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75 942</w:t>
            </w:r>
          </w:p>
        </w:tc>
        <w:tc>
          <w:tcPr>
            <w:tcW w:w="2686" w:type="dxa"/>
          </w:tcPr>
          <w:p w14:paraId="6C2A9CAB" w14:textId="11752299" w:rsidR="00D431E5" w:rsidRPr="009E6810" w:rsidRDefault="00D431E5"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39C938FE" w14:textId="03F820B0" w:rsidR="00D431E5" w:rsidRPr="009E6810" w:rsidRDefault="00D431E5"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6805C595" w14:textId="77777777" w:rsidTr="004420C7">
        <w:trPr>
          <w:jc w:val="center"/>
        </w:trPr>
        <w:tc>
          <w:tcPr>
            <w:tcW w:w="592" w:type="dxa"/>
          </w:tcPr>
          <w:p w14:paraId="49C64455" w14:textId="1A5239C0" w:rsidR="00D431E5" w:rsidRPr="009E6810" w:rsidRDefault="00D431E5" w:rsidP="000E4F68">
            <w:pPr>
              <w:pStyle w:val="26"/>
              <w:widowControl w:val="0"/>
              <w:spacing w:line="240" w:lineRule="auto"/>
              <w:rPr>
                <w:rFonts w:cs="Times New Roman"/>
                <w:bCs/>
              </w:rPr>
            </w:pPr>
            <w:r w:rsidRPr="009E6810">
              <w:rPr>
                <w:rFonts w:cs="Times New Roman"/>
                <w:bCs/>
              </w:rPr>
              <w:t>97</w:t>
            </w:r>
          </w:p>
        </w:tc>
        <w:tc>
          <w:tcPr>
            <w:tcW w:w="1955" w:type="dxa"/>
          </w:tcPr>
          <w:p w14:paraId="56385CED" w14:textId="546986DD" w:rsidR="00D431E5" w:rsidRPr="009E6810" w:rsidRDefault="00D431E5" w:rsidP="00D431E5">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71:11:020111:352</w:t>
            </w:r>
          </w:p>
        </w:tc>
        <w:tc>
          <w:tcPr>
            <w:tcW w:w="1485" w:type="dxa"/>
          </w:tcPr>
          <w:p w14:paraId="4B51C717" w14:textId="16D5F576" w:rsidR="00D431E5" w:rsidRPr="009E6810" w:rsidRDefault="00D431E5"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632</w:t>
            </w:r>
          </w:p>
        </w:tc>
        <w:tc>
          <w:tcPr>
            <w:tcW w:w="2686" w:type="dxa"/>
          </w:tcPr>
          <w:p w14:paraId="1B4F92C7" w14:textId="554C9064" w:rsidR="00D431E5"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56BE9277" w14:textId="05C3AE7A" w:rsidR="00D431E5"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73BC3583" w14:textId="77777777" w:rsidTr="004420C7">
        <w:trPr>
          <w:jc w:val="center"/>
        </w:trPr>
        <w:tc>
          <w:tcPr>
            <w:tcW w:w="592" w:type="dxa"/>
          </w:tcPr>
          <w:p w14:paraId="2BB129AE" w14:textId="29A764F2" w:rsidR="00502CEA" w:rsidRPr="009E6810" w:rsidRDefault="00502CEA" w:rsidP="000E4F68">
            <w:pPr>
              <w:pStyle w:val="26"/>
              <w:widowControl w:val="0"/>
              <w:spacing w:line="240" w:lineRule="auto"/>
              <w:rPr>
                <w:rFonts w:cs="Times New Roman"/>
                <w:bCs/>
              </w:rPr>
            </w:pPr>
            <w:r w:rsidRPr="009E6810">
              <w:rPr>
                <w:rFonts w:cs="Times New Roman"/>
                <w:bCs/>
              </w:rPr>
              <w:t>98</w:t>
            </w:r>
          </w:p>
        </w:tc>
        <w:tc>
          <w:tcPr>
            <w:tcW w:w="1955" w:type="dxa"/>
          </w:tcPr>
          <w:p w14:paraId="4698B2CE" w14:textId="0957000C" w:rsidR="00502CEA" w:rsidRPr="009E6810" w:rsidRDefault="00502CEA" w:rsidP="00D431E5">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71:11:020111:114</w:t>
            </w:r>
          </w:p>
        </w:tc>
        <w:tc>
          <w:tcPr>
            <w:tcW w:w="1485" w:type="dxa"/>
          </w:tcPr>
          <w:p w14:paraId="6B106452" w14:textId="29B933D0"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6EE595AC" w14:textId="1F47C1F4"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78ABD94C" w14:textId="2A4D14FB"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66D59240" w14:textId="77777777" w:rsidTr="004420C7">
        <w:trPr>
          <w:jc w:val="center"/>
        </w:trPr>
        <w:tc>
          <w:tcPr>
            <w:tcW w:w="592" w:type="dxa"/>
          </w:tcPr>
          <w:p w14:paraId="1F8F248E" w14:textId="25BADFF0" w:rsidR="00502CEA" w:rsidRPr="009E6810" w:rsidRDefault="00502CEA" w:rsidP="000E4F68">
            <w:pPr>
              <w:pStyle w:val="26"/>
              <w:widowControl w:val="0"/>
              <w:spacing w:line="240" w:lineRule="auto"/>
              <w:rPr>
                <w:rFonts w:cs="Times New Roman"/>
                <w:bCs/>
              </w:rPr>
            </w:pPr>
            <w:r w:rsidRPr="009E6810">
              <w:rPr>
                <w:rFonts w:cs="Times New Roman"/>
                <w:bCs/>
              </w:rPr>
              <w:t>99</w:t>
            </w:r>
          </w:p>
        </w:tc>
        <w:tc>
          <w:tcPr>
            <w:tcW w:w="1955" w:type="dxa"/>
          </w:tcPr>
          <w:p w14:paraId="517A26E3" w14:textId="53DF02DA" w:rsidR="00502CEA" w:rsidRPr="009E6810" w:rsidRDefault="00502CEA" w:rsidP="00D431E5">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71:11:020111:138</w:t>
            </w:r>
          </w:p>
        </w:tc>
        <w:tc>
          <w:tcPr>
            <w:tcW w:w="1485" w:type="dxa"/>
          </w:tcPr>
          <w:p w14:paraId="5632C15C" w14:textId="1C08208D"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2 500</w:t>
            </w:r>
          </w:p>
        </w:tc>
        <w:tc>
          <w:tcPr>
            <w:tcW w:w="2686" w:type="dxa"/>
          </w:tcPr>
          <w:p w14:paraId="7430B9AA" w14:textId="7E179224"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0C4FA765" w14:textId="5262EA19"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1C42CF14" w14:textId="77777777" w:rsidTr="004420C7">
        <w:trPr>
          <w:jc w:val="center"/>
        </w:trPr>
        <w:tc>
          <w:tcPr>
            <w:tcW w:w="592" w:type="dxa"/>
          </w:tcPr>
          <w:p w14:paraId="31A8AC0C" w14:textId="60CC8D7D" w:rsidR="00502CEA" w:rsidRPr="009E6810" w:rsidRDefault="00502CEA" w:rsidP="000E4F68">
            <w:pPr>
              <w:pStyle w:val="26"/>
              <w:widowControl w:val="0"/>
              <w:spacing w:line="240" w:lineRule="auto"/>
              <w:rPr>
                <w:rFonts w:cs="Times New Roman"/>
                <w:bCs/>
              </w:rPr>
            </w:pPr>
            <w:r w:rsidRPr="009E6810">
              <w:rPr>
                <w:rFonts w:cs="Times New Roman"/>
                <w:bCs/>
              </w:rPr>
              <w:t>100</w:t>
            </w:r>
          </w:p>
        </w:tc>
        <w:tc>
          <w:tcPr>
            <w:tcW w:w="1955" w:type="dxa"/>
          </w:tcPr>
          <w:p w14:paraId="2EDD111E" w14:textId="755D8EA9" w:rsidR="00502CEA" w:rsidRPr="009E6810" w:rsidRDefault="00502CEA" w:rsidP="00D431E5">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71:11:020111:115</w:t>
            </w:r>
          </w:p>
        </w:tc>
        <w:tc>
          <w:tcPr>
            <w:tcW w:w="1485" w:type="dxa"/>
          </w:tcPr>
          <w:p w14:paraId="71E66DAF" w14:textId="6F0FC964"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1 000</w:t>
            </w:r>
          </w:p>
        </w:tc>
        <w:tc>
          <w:tcPr>
            <w:tcW w:w="2686" w:type="dxa"/>
          </w:tcPr>
          <w:p w14:paraId="300ABED9" w14:textId="627BDF0B"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27485071" w14:textId="6D0FF7F3"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03595F21" w14:textId="77777777" w:rsidTr="004420C7">
        <w:trPr>
          <w:jc w:val="center"/>
        </w:trPr>
        <w:tc>
          <w:tcPr>
            <w:tcW w:w="592" w:type="dxa"/>
          </w:tcPr>
          <w:p w14:paraId="66EE7429" w14:textId="45B8ED4B" w:rsidR="00502CEA" w:rsidRPr="009E6810" w:rsidRDefault="00502CEA" w:rsidP="000E4F68">
            <w:pPr>
              <w:pStyle w:val="26"/>
              <w:widowControl w:val="0"/>
              <w:spacing w:line="240" w:lineRule="auto"/>
              <w:rPr>
                <w:rFonts w:cs="Times New Roman"/>
                <w:bCs/>
              </w:rPr>
            </w:pPr>
            <w:r w:rsidRPr="009E6810">
              <w:rPr>
                <w:rFonts w:cs="Times New Roman"/>
                <w:bCs/>
              </w:rPr>
              <w:t>101</w:t>
            </w:r>
          </w:p>
        </w:tc>
        <w:tc>
          <w:tcPr>
            <w:tcW w:w="1955" w:type="dxa"/>
          </w:tcPr>
          <w:p w14:paraId="64EB2FEB" w14:textId="1A7958E0" w:rsidR="00502CEA" w:rsidRPr="009E6810" w:rsidRDefault="00502CEA" w:rsidP="00D431E5">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71:11:020111:139</w:t>
            </w:r>
          </w:p>
        </w:tc>
        <w:tc>
          <w:tcPr>
            <w:tcW w:w="1485" w:type="dxa"/>
          </w:tcPr>
          <w:p w14:paraId="2D9A4135" w14:textId="4C7C3B84"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11C46B3E" w14:textId="21EEA606"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3752ECF6" w14:textId="5BF10731"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15F7DCE3" w14:textId="77777777" w:rsidTr="004420C7">
        <w:trPr>
          <w:jc w:val="center"/>
        </w:trPr>
        <w:tc>
          <w:tcPr>
            <w:tcW w:w="592" w:type="dxa"/>
          </w:tcPr>
          <w:p w14:paraId="042DD9A2" w14:textId="227B9631" w:rsidR="00502CEA" w:rsidRPr="009E6810" w:rsidRDefault="00502CEA" w:rsidP="000E4F68">
            <w:pPr>
              <w:pStyle w:val="26"/>
              <w:widowControl w:val="0"/>
              <w:spacing w:line="240" w:lineRule="auto"/>
              <w:rPr>
                <w:rFonts w:cs="Times New Roman"/>
                <w:bCs/>
              </w:rPr>
            </w:pPr>
            <w:r w:rsidRPr="009E6810">
              <w:rPr>
                <w:rFonts w:cs="Times New Roman"/>
                <w:bCs/>
              </w:rPr>
              <w:t>102</w:t>
            </w:r>
          </w:p>
        </w:tc>
        <w:tc>
          <w:tcPr>
            <w:tcW w:w="1955" w:type="dxa"/>
          </w:tcPr>
          <w:p w14:paraId="6E02CFB3" w14:textId="0ADFCF17" w:rsidR="00502CEA" w:rsidRPr="009E6810" w:rsidRDefault="00502CEA" w:rsidP="00D431E5">
            <w:pPr>
              <w:pStyle w:val="26"/>
              <w:widowControl w:val="0"/>
              <w:tabs>
                <w:tab w:val="left" w:pos="402"/>
              </w:tabs>
              <w:spacing w:line="240" w:lineRule="auto"/>
              <w:jc w:val="center"/>
              <w:rPr>
                <w:rFonts w:cs="Times New Roman"/>
                <w:shd w:val="clear" w:color="auto" w:fill="F8F9FA"/>
              </w:rPr>
            </w:pPr>
            <w:r w:rsidRPr="009E6810">
              <w:rPr>
                <w:rFonts w:cs="Times New Roman"/>
                <w:shd w:val="clear" w:color="auto" w:fill="F8F9FA"/>
              </w:rPr>
              <w:t>71:11:020111:111</w:t>
            </w:r>
          </w:p>
        </w:tc>
        <w:tc>
          <w:tcPr>
            <w:tcW w:w="1485" w:type="dxa"/>
          </w:tcPr>
          <w:p w14:paraId="7CE6FA8A" w14:textId="485F310A"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1 000</w:t>
            </w:r>
          </w:p>
        </w:tc>
        <w:tc>
          <w:tcPr>
            <w:tcW w:w="2686" w:type="dxa"/>
          </w:tcPr>
          <w:p w14:paraId="44266B5B" w14:textId="173CFE93"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 xml:space="preserve">Земли населённых </w:t>
            </w:r>
            <w:r w:rsidRPr="009E6810">
              <w:rPr>
                <w:rFonts w:cs="Times New Roman"/>
                <w:shd w:val="clear" w:color="auto" w:fill="F8F9FA"/>
              </w:rPr>
              <w:lastRenderedPageBreak/>
              <w:t>пунктов</w:t>
            </w:r>
          </w:p>
        </w:tc>
        <w:tc>
          <w:tcPr>
            <w:tcW w:w="2852" w:type="dxa"/>
          </w:tcPr>
          <w:p w14:paraId="10F15934" w14:textId="73050237"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lastRenderedPageBreak/>
              <w:t xml:space="preserve">Для ведения личного </w:t>
            </w:r>
            <w:r w:rsidRPr="009E6810">
              <w:rPr>
                <w:rFonts w:cs="Times New Roman"/>
                <w:shd w:val="clear" w:color="auto" w:fill="F8F9FA"/>
              </w:rPr>
              <w:lastRenderedPageBreak/>
              <w:t>подсобного хозяйства</w:t>
            </w:r>
          </w:p>
        </w:tc>
      </w:tr>
      <w:tr w:rsidR="009E6810" w:rsidRPr="009E6810" w14:paraId="165C25B4" w14:textId="77777777" w:rsidTr="004420C7">
        <w:trPr>
          <w:jc w:val="center"/>
        </w:trPr>
        <w:tc>
          <w:tcPr>
            <w:tcW w:w="592" w:type="dxa"/>
          </w:tcPr>
          <w:p w14:paraId="3C50F3BD" w14:textId="05F64332" w:rsidR="00502CEA" w:rsidRPr="009E6810" w:rsidRDefault="00502CEA" w:rsidP="000E4F68">
            <w:pPr>
              <w:pStyle w:val="26"/>
              <w:widowControl w:val="0"/>
              <w:spacing w:line="240" w:lineRule="auto"/>
              <w:rPr>
                <w:rFonts w:cs="Times New Roman"/>
                <w:bCs/>
              </w:rPr>
            </w:pPr>
            <w:r w:rsidRPr="009E6810">
              <w:rPr>
                <w:rFonts w:cs="Times New Roman"/>
                <w:bCs/>
              </w:rPr>
              <w:lastRenderedPageBreak/>
              <w:t>103</w:t>
            </w:r>
          </w:p>
        </w:tc>
        <w:tc>
          <w:tcPr>
            <w:tcW w:w="1955" w:type="dxa"/>
          </w:tcPr>
          <w:p w14:paraId="08A35F1F" w14:textId="6ED55234" w:rsidR="00502CEA" w:rsidRPr="009E6810" w:rsidRDefault="00502CEA" w:rsidP="00502CEA">
            <w:pPr>
              <w:pStyle w:val="26"/>
              <w:widowControl w:val="0"/>
              <w:tabs>
                <w:tab w:val="left" w:pos="402"/>
              </w:tabs>
              <w:spacing w:line="240" w:lineRule="auto"/>
              <w:jc w:val="right"/>
              <w:rPr>
                <w:rFonts w:cs="Times New Roman"/>
                <w:shd w:val="clear" w:color="auto" w:fill="F8F9FA"/>
              </w:rPr>
            </w:pPr>
            <w:r w:rsidRPr="009E6810">
              <w:rPr>
                <w:rFonts w:cs="Times New Roman"/>
                <w:shd w:val="clear" w:color="auto" w:fill="F8F9FA"/>
              </w:rPr>
              <w:t>71:11:020111:342</w:t>
            </w:r>
          </w:p>
        </w:tc>
        <w:tc>
          <w:tcPr>
            <w:tcW w:w="1485" w:type="dxa"/>
          </w:tcPr>
          <w:p w14:paraId="7E84EA58" w14:textId="7C4D161A"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1 000</w:t>
            </w:r>
          </w:p>
        </w:tc>
        <w:tc>
          <w:tcPr>
            <w:tcW w:w="2686" w:type="dxa"/>
          </w:tcPr>
          <w:p w14:paraId="4C1F3A1D" w14:textId="702F77EE"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65054605" w14:textId="77FFC7E7"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478DDC7D" w14:textId="77777777" w:rsidTr="004420C7">
        <w:trPr>
          <w:jc w:val="center"/>
        </w:trPr>
        <w:tc>
          <w:tcPr>
            <w:tcW w:w="592" w:type="dxa"/>
          </w:tcPr>
          <w:p w14:paraId="16044A47" w14:textId="583CD4EC" w:rsidR="00502CEA" w:rsidRPr="009E6810" w:rsidRDefault="00502CEA" w:rsidP="000E4F68">
            <w:pPr>
              <w:pStyle w:val="26"/>
              <w:widowControl w:val="0"/>
              <w:spacing w:line="240" w:lineRule="auto"/>
              <w:rPr>
                <w:rFonts w:cs="Times New Roman"/>
                <w:bCs/>
              </w:rPr>
            </w:pPr>
            <w:r w:rsidRPr="009E6810">
              <w:rPr>
                <w:rFonts w:cs="Times New Roman"/>
                <w:bCs/>
              </w:rPr>
              <w:t>104</w:t>
            </w:r>
          </w:p>
        </w:tc>
        <w:tc>
          <w:tcPr>
            <w:tcW w:w="1955" w:type="dxa"/>
          </w:tcPr>
          <w:p w14:paraId="3DA252BF" w14:textId="75A98A5B" w:rsidR="00502CEA" w:rsidRPr="009E6810" w:rsidRDefault="00502CEA" w:rsidP="00502CEA">
            <w:pPr>
              <w:pStyle w:val="26"/>
              <w:widowControl w:val="0"/>
              <w:tabs>
                <w:tab w:val="left" w:pos="402"/>
              </w:tabs>
              <w:spacing w:line="240" w:lineRule="auto"/>
              <w:jc w:val="right"/>
              <w:rPr>
                <w:rFonts w:cs="Times New Roman"/>
                <w:shd w:val="clear" w:color="auto" w:fill="F8F9FA"/>
              </w:rPr>
            </w:pPr>
            <w:r w:rsidRPr="009E6810">
              <w:rPr>
                <w:rFonts w:cs="Times New Roman"/>
                <w:shd w:val="clear" w:color="auto" w:fill="F8F9FA"/>
              </w:rPr>
              <w:t>71:11:020111:29</w:t>
            </w:r>
          </w:p>
        </w:tc>
        <w:tc>
          <w:tcPr>
            <w:tcW w:w="1485" w:type="dxa"/>
          </w:tcPr>
          <w:p w14:paraId="174D31C5" w14:textId="7BEE6EDA"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1 500</w:t>
            </w:r>
          </w:p>
        </w:tc>
        <w:tc>
          <w:tcPr>
            <w:tcW w:w="2686" w:type="dxa"/>
          </w:tcPr>
          <w:p w14:paraId="077B17E1" w14:textId="2493F14E"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184FC6E4" w14:textId="76FD75FC"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522922F7" w14:textId="77777777" w:rsidTr="00502CEA">
        <w:trPr>
          <w:jc w:val="center"/>
        </w:trPr>
        <w:tc>
          <w:tcPr>
            <w:tcW w:w="592" w:type="dxa"/>
          </w:tcPr>
          <w:p w14:paraId="0730C5D2" w14:textId="03251C89" w:rsidR="00502CEA" w:rsidRPr="009E6810" w:rsidRDefault="00502CEA" w:rsidP="000E4F68">
            <w:pPr>
              <w:pStyle w:val="26"/>
              <w:widowControl w:val="0"/>
              <w:spacing w:line="240" w:lineRule="auto"/>
              <w:rPr>
                <w:rFonts w:cs="Times New Roman"/>
                <w:bCs/>
              </w:rPr>
            </w:pPr>
            <w:r w:rsidRPr="009E6810">
              <w:rPr>
                <w:rFonts w:cs="Times New Roman"/>
                <w:bCs/>
              </w:rPr>
              <w:t>105</w:t>
            </w:r>
          </w:p>
        </w:tc>
        <w:tc>
          <w:tcPr>
            <w:tcW w:w="1955" w:type="dxa"/>
          </w:tcPr>
          <w:p w14:paraId="7521C35B" w14:textId="4E66F8CE" w:rsidR="00502CEA" w:rsidRPr="009E6810" w:rsidRDefault="00502CEA" w:rsidP="00502CEA">
            <w:pPr>
              <w:pStyle w:val="26"/>
              <w:widowControl w:val="0"/>
              <w:tabs>
                <w:tab w:val="left" w:pos="402"/>
              </w:tabs>
              <w:spacing w:line="240" w:lineRule="auto"/>
              <w:jc w:val="right"/>
              <w:rPr>
                <w:rFonts w:cs="Times New Roman"/>
                <w:shd w:val="clear" w:color="auto" w:fill="F8F9FA"/>
              </w:rPr>
            </w:pPr>
            <w:r w:rsidRPr="009E6810">
              <w:rPr>
                <w:rFonts w:cs="Times New Roman"/>
                <w:shd w:val="clear" w:color="auto" w:fill="F8F9FA"/>
              </w:rPr>
              <w:t>71:11:020301:504</w:t>
            </w:r>
          </w:p>
        </w:tc>
        <w:tc>
          <w:tcPr>
            <w:tcW w:w="1485" w:type="dxa"/>
          </w:tcPr>
          <w:p w14:paraId="2B50717F" w14:textId="3EA8BCB2"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238 000 </w:t>
            </w:r>
          </w:p>
        </w:tc>
        <w:tc>
          <w:tcPr>
            <w:tcW w:w="2686" w:type="dxa"/>
          </w:tcPr>
          <w:p w14:paraId="481EDD4B" w14:textId="28D91D8E"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631C5D03" w14:textId="051AB03B"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крестьянского (фермерского) хозяйства</w:t>
            </w:r>
          </w:p>
        </w:tc>
      </w:tr>
      <w:tr w:rsidR="009E6810" w:rsidRPr="009E6810" w14:paraId="53CC13F4" w14:textId="77777777" w:rsidTr="00502CEA">
        <w:trPr>
          <w:jc w:val="center"/>
        </w:trPr>
        <w:tc>
          <w:tcPr>
            <w:tcW w:w="592" w:type="dxa"/>
          </w:tcPr>
          <w:p w14:paraId="34FAAF5F" w14:textId="171495DB" w:rsidR="00502CEA" w:rsidRPr="009E6810" w:rsidRDefault="00502CEA" w:rsidP="000E4F68">
            <w:pPr>
              <w:pStyle w:val="26"/>
              <w:widowControl w:val="0"/>
              <w:spacing w:line="240" w:lineRule="auto"/>
              <w:rPr>
                <w:rFonts w:cs="Times New Roman"/>
                <w:bCs/>
              </w:rPr>
            </w:pPr>
            <w:r w:rsidRPr="009E6810">
              <w:rPr>
                <w:rFonts w:cs="Times New Roman"/>
                <w:bCs/>
              </w:rPr>
              <w:t>106</w:t>
            </w:r>
          </w:p>
        </w:tc>
        <w:tc>
          <w:tcPr>
            <w:tcW w:w="1955" w:type="dxa"/>
          </w:tcPr>
          <w:p w14:paraId="1026A130" w14:textId="33D27666" w:rsidR="00502CEA" w:rsidRPr="009E6810" w:rsidRDefault="00502CEA"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71:11:020109:33</w:t>
            </w:r>
          </w:p>
        </w:tc>
        <w:tc>
          <w:tcPr>
            <w:tcW w:w="1485" w:type="dxa"/>
          </w:tcPr>
          <w:p w14:paraId="35026177" w14:textId="27198509"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1 000</w:t>
            </w:r>
          </w:p>
        </w:tc>
        <w:tc>
          <w:tcPr>
            <w:tcW w:w="2686" w:type="dxa"/>
          </w:tcPr>
          <w:p w14:paraId="3761E075" w14:textId="665ACAA5"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40ECB442" w14:textId="2FC5A52E"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гражданами садоводства и огородничества</w:t>
            </w:r>
          </w:p>
        </w:tc>
      </w:tr>
      <w:tr w:rsidR="009E6810" w:rsidRPr="009E6810" w14:paraId="0030E424" w14:textId="77777777" w:rsidTr="00502CEA">
        <w:trPr>
          <w:jc w:val="center"/>
        </w:trPr>
        <w:tc>
          <w:tcPr>
            <w:tcW w:w="592" w:type="dxa"/>
          </w:tcPr>
          <w:p w14:paraId="34325916" w14:textId="4D4701BA" w:rsidR="00502CEA" w:rsidRPr="009E6810" w:rsidRDefault="00502CEA" w:rsidP="000E4F68">
            <w:pPr>
              <w:pStyle w:val="26"/>
              <w:widowControl w:val="0"/>
              <w:spacing w:line="240" w:lineRule="auto"/>
              <w:rPr>
                <w:rFonts w:cs="Times New Roman"/>
                <w:bCs/>
              </w:rPr>
            </w:pPr>
            <w:r w:rsidRPr="009E6810">
              <w:rPr>
                <w:rFonts w:cs="Times New Roman"/>
                <w:bCs/>
              </w:rPr>
              <w:t>107</w:t>
            </w:r>
          </w:p>
        </w:tc>
        <w:tc>
          <w:tcPr>
            <w:tcW w:w="1955" w:type="dxa"/>
          </w:tcPr>
          <w:p w14:paraId="0A907D62" w14:textId="2EE2A2E8" w:rsidR="00502CEA" w:rsidRPr="009E6810" w:rsidRDefault="00502CEA"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71:11:020307:62</w:t>
            </w:r>
          </w:p>
        </w:tc>
        <w:tc>
          <w:tcPr>
            <w:tcW w:w="1485" w:type="dxa"/>
          </w:tcPr>
          <w:p w14:paraId="6426CAA7" w14:textId="5FEDA337"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600</w:t>
            </w:r>
          </w:p>
        </w:tc>
        <w:tc>
          <w:tcPr>
            <w:tcW w:w="2686" w:type="dxa"/>
          </w:tcPr>
          <w:p w14:paraId="3F394F65" w14:textId="63C22BD9"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населённых пунктов</w:t>
            </w:r>
          </w:p>
        </w:tc>
        <w:tc>
          <w:tcPr>
            <w:tcW w:w="2852" w:type="dxa"/>
          </w:tcPr>
          <w:p w14:paraId="14A7B0A8" w14:textId="2ED5052F"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иных видов использования, характерных для населенных пунктов</w:t>
            </w:r>
          </w:p>
        </w:tc>
      </w:tr>
      <w:tr w:rsidR="009E6810" w:rsidRPr="009E6810" w14:paraId="764E84FA" w14:textId="77777777" w:rsidTr="00502CEA">
        <w:trPr>
          <w:jc w:val="center"/>
        </w:trPr>
        <w:tc>
          <w:tcPr>
            <w:tcW w:w="592" w:type="dxa"/>
          </w:tcPr>
          <w:p w14:paraId="26CF5200" w14:textId="766BA466" w:rsidR="00502CEA" w:rsidRPr="009E6810" w:rsidRDefault="00502CEA" w:rsidP="000E4F68">
            <w:pPr>
              <w:pStyle w:val="26"/>
              <w:widowControl w:val="0"/>
              <w:spacing w:line="240" w:lineRule="auto"/>
              <w:rPr>
                <w:rFonts w:cs="Times New Roman"/>
                <w:bCs/>
              </w:rPr>
            </w:pPr>
            <w:r w:rsidRPr="009E6810">
              <w:rPr>
                <w:rFonts w:cs="Times New Roman"/>
                <w:bCs/>
              </w:rPr>
              <w:t>108</w:t>
            </w:r>
          </w:p>
        </w:tc>
        <w:tc>
          <w:tcPr>
            <w:tcW w:w="1955" w:type="dxa"/>
          </w:tcPr>
          <w:p w14:paraId="7A898B09" w14:textId="59695885" w:rsidR="00502CEA" w:rsidRPr="009E6810" w:rsidRDefault="00502CEA"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71:11:020307:33</w:t>
            </w:r>
          </w:p>
        </w:tc>
        <w:tc>
          <w:tcPr>
            <w:tcW w:w="1485" w:type="dxa"/>
          </w:tcPr>
          <w:p w14:paraId="09A7CB96" w14:textId="782B423B"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800</w:t>
            </w:r>
          </w:p>
        </w:tc>
        <w:tc>
          <w:tcPr>
            <w:tcW w:w="2686" w:type="dxa"/>
          </w:tcPr>
          <w:p w14:paraId="053A01F4" w14:textId="5BC13903"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1D69938F" w14:textId="4E9E200E"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гражданами садоводства и огородничества</w:t>
            </w:r>
          </w:p>
        </w:tc>
      </w:tr>
      <w:tr w:rsidR="009E6810" w:rsidRPr="009E6810" w14:paraId="1A9461D1" w14:textId="77777777" w:rsidTr="00502CEA">
        <w:trPr>
          <w:jc w:val="center"/>
        </w:trPr>
        <w:tc>
          <w:tcPr>
            <w:tcW w:w="592" w:type="dxa"/>
          </w:tcPr>
          <w:p w14:paraId="309D3B7D" w14:textId="396F01BB" w:rsidR="00502CEA" w:rsidRPr="009E6810" w:rsidRDefault="00502CEA" w:rsidP="000E4F68">
            <w:pPr>
              <w:pStyle w:val="26"/>
              <w:widowControl w:val="0"/>
              <w:spacing w:line="240" w:lineRule="auto"/>
              <w:rPr>
                <w:rFonts w:cs="Times New Roman"/>
                <w:bCs/>
              </w:rPr>
            </w:pPr>
            <w:r w:rsidRPr="009E6810">
              <w:rPr>
                <w:rFonts w:cs="Times New Roman"/>
                <w:bCs/>
              </w:rPr>
              <w:t>109</w:t>
            </w:r>
          </w:p>
        </w:tc>
        <w:tc>
          <w:tcPr>
            <w:tcW w:w="1955" w:type="dxa"/>
          </w:tcPr>
          <w:p w14:paraId="1AFFF976" w14:textId="54DAEBDC" w:rsidR="00502CEA" w:rsidRPr="009E6810" w:rsidRDefault="00502CEA"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71:11:020307:75</w:t>
            </w:r>
          </w:p>
        </w:tc>
        <w:tc>
          <w:tcPr>
            <w:tcW w:w="1485" w:type="dxa"/>
          </w:tcPr>
          <w:p w14:paraId="6911EF8B" w14:textId="4441285D"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1 368</w:t>
            </w:r>
          </w:p>
        </w:tc>
        <w:tc>
          <w:tcPr>
            <w:tcW w:w="2686" w:type="dxa"/>
          </w:tcPr>
          <w:p w14:paraId="701F92DE" w14:textId="5273D6F1"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065233A8" w14:textId="2EED065A"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5D326CB4" w14:textId="77777777" w:rsidTr="00502CEA">
        <w:trPr>
          <w:jc w:val="center"/>
        </w:trPr>
        <w:tc>
          <w:tcPr>
            <w:tcW w:w="592" w:type="dxa"/>
          </w:tcPr>
          <w:p w14:paraId="182DB920" w14:textId="2838A99E" w:rsidR="00502CEA" w:rsidRPr="009E6810" w:rsidRDefault="00502CEA" w:rsidP="000E4F68">
            <w:pPr>
              <w:pStyle w:val="26"/>
              <w:widowControl w:val="0"/>
              <w:spacing w:line="240" w:lineRule="auto"/>
              <w:rPr>
                <w:rFonts w:cs="Times New Roman"/>
                <w:bCs/>
              </w:rPr>
            </w:pPr>
            <w:r w:rsidRPr="009E6810">
              <w:rPr>
                <w:rFonts w:cs="Times New Roman"/>
                <w:bCs/>
              </w:rPr>
              <w:t>110</w:t>
            </w:r>
          </w:p>
        </w:tc>
        <w:tc>
          <w:tcPr>
            <w:tcW w:w="1955" w:type="dxa"/>
          </w:tcPr>
          <w:p w14:paraId="2D23B9F2" w14:textId="5A452927" w:rsidR="00502CEA" w:rsidRPr="009E6810" w:rsidRDefault="00502CEA"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71:11:020307:17</w:t>
            </w:r>
          </w:p>
        </w:tc>
        <w:tc>
          <w:tcPr>
            <w:tcW w:w="1485" w:type="dxa"/>
          </w:tcPr>
          <w:p w14:paraId="4EA15107" w14:textId="5F82F24B"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1 200</w:t>
            </w:r>
          </w:p>
        </w:tc>
        <w:tc>
          <w:tcPr>
            <w:tcW w:w="2686" w:type="dxa"/>
          </w:tcPr>
          <w:p w14:paraId="1DAE6AC3" w14:textId="3E4820F7"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47427FEC" w14:textId="6719812C"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гражданами садоводства и огородничества</w:t>
            </w:r>
          </w:p>
        </w:tc>
      </w:tr>
      <w:tr w:rsidR="009E6810" w:rsidRPr="009E6810" w14:paraId="7AF422EC" w14:textId="77777777" w:rsidTr="00502CEA">
        <w:trPr>
          <w:jc w:val="center"/>
        </w:trPr>
        <w:tc>
          <w:tcPr>
            <w:tcW w:w="592" w:type="dxa"/>
          </w:tcPr>
          <w:p w14:paraId="7CBCC606" w14:textId="1D3B5B4F" w:rsidR="00502CEA" w:rsidRPr="009E6810" w:rsidRDefault="00502CEA" w:rsidP="000E4F68">
            <w:pPr>
              <w:pStyle w:val="26"/>
              <w:widowControl w:val="0"/>
              <w:spacing w:line="240" w:lineRule="auto"/>
              <w:rPr>
                <w:rFonts w:cs="Times New Roman"/>
                <w:bCs/>
              </w:rPr>
            </w:pPr>
            <w:r w:rsidRPr="009E6810">
              <w:rPr>
                <w:rFonts w:cs="Times New Roman"/>
                <w:bCs/>
              </w:rPr>
              <w:t>111</w:t>
            </w:r>
          </w:p>
        </w:tc>
        <w:tc>
          <w:tcPr>
            <w:tcW w:w="1955" w:type="dxa"/>
          </w:tcPr>
          <w:p w14:paraId="7105D282" w14:textId="18508229" w:rsidR="00502CEA" w:rsidRPr="009E6810" w:rsidRDefault="00502CEA"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71:11:020307:8</w:t>
            </w:r>
          </w:p>
        </w:tc>
        <w:tc>
          <w:tcPr>
            <w:tcW w:w="1485" w:type="dxa"/>
          </w:tcPr>
          <w:p w14:paraId="0769A8A9" w14:textId="2F7E5A98"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800 </w:t>
            </w:r>
          </w:p>
        </w:tc>
        <w:tc>
          <w:tcPr>
            <w:tcW w:w="2686" w:type="dxa"/>
          </w:tcPr>
          <w:p w14:paraId="7B78105E" w14:textId="5CD315F7" w:rsidR="00502CEA" w:rsidRPr="009E6810" w:rsidRDefault="00502CEA" w:rsidP="00D431E5">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4818D019" w14:textId="63459499" w:rsidR="00502CEA" w:rsidRPr="009E6810" w:rsidRDefault="00502CEA"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гражданами садоводства и огородничества</w:t>
            </w:r>
          </w:p>
        </w:tc>
      </w:tr>
      <w:tr w:rsidR="009E6810" w:rsidRPr="009E6810" w14:paraId="3D76A0F8" w14:textId="77777777" w:rsidTr="00502CEA">
        <w:trPr>
          <w:jc w:val="center"/>
        </w:trPr>
        <w:tc>
          <w:tcPr>
            <w:tcW w:w="592" w:type="dxa"/>
          </w:tcPr>
          <w:p w14:paraId="2F50E478" w14:textId="333F53B0" w:rsidR="00502CEA" w:rsidRPr="009E6810" w:rsidRDefault="00502CEA" w:rsidP="000E4F68">
            <w:pPr>
              <w:pStyle w:val="26"/>
              <w:widowControl w:val="0"/>
              <w:spacing w:line="240" w:lineRule="auto"/>
              <w:rPr>
                <w:rFonts w:cs="Times New Roman"/>
                <w:bCs/>
              </w:rPr>
            </w:pPr>
            <w:r w:rsidRPr="009E6810">
              <w:rPr>
                <w:rFonts w:cs="Times New Roman"/>
                <w:bCs/>
              </w:rPr>
              <w:t>112</w:t>
            </w:r>
          </w:p>
        </w:tc>
        <w:tc>
          <w:tcPr>
            <w:tcW w:w="1955" w:type="dxa"/>
          </w:tcPr>
          <w:p w14:paraId="4D59AC94" w14:textId="613A24E2" w:rsidR="00502CEA" w:rsidRPr="009E6810" w:rsidRDefault="00502CEA"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71:11:020301:382</w:t>
            </w:r>
          </w:p>
        </w:tc>
        <w:tc>
          <w:tcPr>
            <w:tcW w:w="1485" w:type="dxa"/>
          </w:tcPr>
          <w:p w14:paraId="043E9391" w14:textId="60B26720" w:rsidR="00502CEA" w:rsidRPr="009E6810" w:rsidRDefault="00502CEA"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1 000</w:t>
            </w:r>
          </w:p>
        </w:tc>
        <w:tc>
          <w:tcPr>
            <w:tcW w:w="2686" w:type="dxa"/>
          </w:tcPr>
          <w:p w14:paraId="6FAFE76E" w14:textId="7AC76E3C" w:rsidR="00502CEA" w:rsidRPr="009E6810" w:rsidRDefault="00502CEA"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4A4E6B49" w14:textId="7F9BD507" w:rsidR="00502CEA"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6AB2B8E0" w14:textId="77777777" w:rsidTr="00502CEA">
        <w:trPr>
          <w:jc w:val="center"/>
        </w:trPr>
        <w:tc>
          <w:tcPr>
            <w:tcW w:w="592" w:type="dxa"/>
          </w:tcPr>
          <w:p w14:paraId="747DAFFF" w14:textId="4349B3AB" w:rsidR="009E6810" w:rsidRPr="009E6810" w:rsidRDefault="009E6810" w:rsidP="000E4F68">
            <w:pPr>
              <w:pStyle w:val="26"/>
              <w:widowControl w:val="0"/>
              <w:spacing w:line="240" w:lineRule="auto"/>
              <w:rPr>
                <w:rFonts w:cs="Times New Roman"/>
                <w:bCs/>
              </w:rPr>
            </w:pPr>
            <w:r w:rsidRPr="009E6810">
              <w:rPr>
                <w:rFonts w:cs="Times New Roman"/>
                <w:bCs/>
              </w:rPr>
              <w:t>113</w:t>
            </w:r>
          </w:p>
        </w:tc>
        <w:tc>
          <w:tcPr>
            <w:tcW w:w="1955" w:type="dxa"/>
          </w:tcPr>
          <w:p w14:paraId="14D5CC9D" w14:textId="7D7E8C0C" w:rsidR="009E6810" w:rsidRPr="009E6810" w:rsidRDefault="009E6810"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71:11:020301:377</w:t>
            </w:r>
          </w:p>
        </w:tc>
        <w:tc>
          <w:tcPr>
            <w:tcW w:w="1485" w:type="dxa"/>
          </w:tcPr>
          <w:p w14:paraId="691769FD" w14:textId="0C9A0164"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1 000</w:t>
            </w:r>
          </w:p>
        </w:tc>
        <w:tc>
          <w:tcPr>
            <w:tcW w:w="2686" w:type="dxa"/>
          </w:tcPr>
          <w:p w14:paraId="424A0FA3" w14:textId="5951F812"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2E46BC4E" w14:textId="64BE75A1"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3CB7709E" w14:textId="77777777" w:rsidTr="00502CEA">
        <w:trPr>
          <w:jc w:val="center"/>
        </w:trPr>
        <w:tc>
          <w:tcPr>
            <w:tcW w:w="592" w:type="dxa"/>
          </w:tcPr>
          <w:p w14:paraId="44D816F4" w14:textId="4156D8E3" w:rsidR="009E6810" w:rsidRPr="009E6810" w:rsidRDefault="009E6810" w:rsidP="000E4F68">
            <w:pPr>
              <w:pStyle w:val="26"/>
              <w:widowControl w:val="0"/>
              <w:spacing w:line="240" w:lineRule="auto"/>
              <w:rPr>
                <w:rFonts w:cs="Times New Roman"/>
                <w:bCs/>
              </w:rPr>
            </w:pPr>
            <w:r w:rsidRPr="009E6810">
              <w:rPr>
                <w:rFonts w:cs="Times New Roman"/>
                <w:bCs/>
              </w:rPr>
              <w:t>114</w:t>
            </w:r>
          </w:p>
        </w:tc>
        <w:tc>
          <w:tcPr>
            <w:tcW w:w="1955" w:type="dxa"/>
          </w:tcPr>
          <w:p w14:paraId="30F55753" w14:textId="1DFC0009" w:rsidR="009E6810" w:rsidRPr="009E6810" w:rsidRDefault="009E6810"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71:11:020301:352</w:t>
            </w:r>
          </w:p>
        </w:tc>
        <w:tc>
          <w:tcPr>
            <w:tcW w:w="1485" w:type="dxa"/>
          </w:tcPr>
          <w:p w14:paraId="4F23C5F8" w14:textId="6FAA95C9"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1 000</w:t>
            </w:r>
          </w:p>
        </w:tc>
        <w:tc>
          <w:tcPr>
            <w:tcW w:w="2686" w:type="dxa"/>
          </w:tcPr>
          <w:p w14:paraId="2A6EAB7D" w14:textId="7CB74E88"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72B59F91" w14:textId="59EA0FA5"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сельскохозяйственного производства</w:t>
            </w:r>
          </w:p>
        </w:tc>
      </w:tr>
      <w:tr w:rsidR="009E6810" w:rsidRPr="009E6810" w14:paraId="71A158BD" w14:textId="77777777" w:rsidTr="00502CEA">
        <w:trPr>
          <w:jc w:val="center"/>
        </w:trPr>
        <w:tc>
          <w:tcPr>
            <w:tcW w:w="592" w:type="dxa"/>
          </w:tcPr>
          <w:p w14:paraId="27679016" w14:textId="247A5EED" w:rsidR="009E6810" w:rsidRPr="009E6810" w:rsidRDefault="009E6810" w:rsidP="000E4F68">
            <w:pPr>
              <w:pStyle w:val="26"/>
              <w:widowControl w:val="0"/>
              <w:spacing w:line="240" w:lineRule="auto"/>
              <w:rPr>
                <w:rFonts w:cs="Times New Roman"/>
                <w:bCs/>
              </w:rPr>
            </w:pPr>
            <w:r w:rsidRPr="009E6810">
              <w:rPr>
                <w:rFonts w:cs="Times New Roman"/>
                <w:bCs/>
              </w:rPr>
              <w:t>115</w:t>
            </w:r>
          </w:p>
        </w:tc>
        <w:tc>
          <w:tcPr>
            <w:tcW w:w="1955" w:type="dxa"/>
          </w:tcPr>
          <w:p w14:paraId="4B0F6DBD" w14:textId="13E2A388" w:rsidR="009E6810" w:rsidRPr="009E6810" w:rsidRDefault="009E6810"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71:11:020307:42</w:t>
            </w:r>
          </w:p>
        </w:tc>
        <w:tc>
          <w:tcPr>
            <w:tcW w:w="1485" w:type="dxa"/>
          </w:tcPr>
          <w:p w14:paraId="29F1CC05" w14:textId="5968CBEF"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252</w:t>
            </w:r>
          </w:p>
        </w:tc>
        <w:tc>
          <w:tcPr>
            <w:tcW w:w="2686" w:type="dxa"/>
          </w:tcPr>
          <w:p w14:paraId="3C2CA5EC" w14:textId="4432E19F"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17E61ADD" w14:textId="3563FAA1"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дачного строительства</w:t>
            </w:r>
          </w:p>
        </w:tc>
      </w:tr>
      <w:tr w:rsidR="009E6810" w:rsidRPr="009E6810" w14:paraId="7E84FE5F" w14:textId="77777777" w:rsidTr="00502CEA">
        <w:trPr>
          <w:jc w:val="center"/>
        </w:trPr>
        <w:tc>
          <w:tcPr>
            <w:tcW w:w="592" w:type="dxa"/>
          </w:tcPr>
          <w:p w14:paraId="6DBF93AD" w14:textId="43706080" w:rsidR="009E6810" w:rsidRPr="009E6810" w:rsidRDefault="009E6810" w:rsidP="000E4F68">
            <w:pPr>
              <w:pStyle w:val="26"/>
              <w:widowControl w:val="0"/>
              <w:spacing w:line="240" w:lineRule="auto"/>
              <w:rPr>
                <w:rFonts w:cs="Times New Roman"/>
                <w:bCs/>
              </w:rPr>
            </w:pPr>
            <w:r w:rsidRPr="009E6810">
              <w:rPr>
                <w:rFonts w:cs="Times New Roman"/>
                <w:bCs/>
              </w:rPr>
              <w:t>116</w:t>
            </w:r>
          </w:p>
        </w:tc>
        <w:tc>
          <w:tcPr>
            <w:tcW w:w="1955" w:type="dxa"/>
          </w:tcPr>
          <w:p w14:paraId="69914F8D" w14:textId="2D9C5D01" w:rsidR="009E6810" w:rsidRPr="009E6810" w:rsidRDefault="009E6810"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71:11:020307:35</w:t>
            </w:r>
          </w:p>
        </w:tc>
        <w:tc>
          <w:tcPr>
            <w:tcW w:w="1485" w:type="dxa"/>
          </w:tcPr>
          <w:p w14:paraId="06A5D03C" w14:textId="3C4C1C80"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469</w:t>
            </w:r>
          </w:p>
        </w:tc>
        <w:tc>
          <w:tcPr>
            <w:tcW w:w="2686" w:type="dxa"/>
          </w:tcPr>
          <w:p w14:paraId="22323284" w14:textId="6E10E91C"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7AC8A593" w14:textId="19C23691"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15753622" w14:textId="77777777" w:rsidTr="00502CEA">
        <w:trPr>
          <w:jc w:val="center"/>
        </w:trPr>
        <w:tc>
          <w:tcPr>
            <w:tcW w:w="592" w:type="dxa"/>
          </w:tcPr>
          <w:p w14:paraId="09E5ED9D" w14:textId="7C96BAEC" w:rsidR="009E6810" w:rsidRPr="009E6810" w:rsidRDefault="009E6810" w:rsidP="000E4F68">
            <w:pPr>
              <w:pStyle w:val="26"/>
              <w:widowControl w:val="0"/>
              <w:spacing w:line="240" w:lineRule="auto"/>
              <w:rPr>
                <w:rFonts w:cs="Times New Roman"/>
                <w:bCs/>
              </w:rPr>
            </w:pPr>
            <w:r w:rsidRPr="009E6810">
              <w:rPr>
                <w:rFonts w:cs="Times New Roman"/>
                <w:bCs/>
              </w:rPr>
              <w:t>117</w:t>
            </w:r>
          </w:p>
        </w:tc>
        <w:tc>
          <w:tcPr>
            <w:tcW w:w="1955" w:type="dxa"/>
          </w:tcPr>
          <w:p w14:paraId="54D95B87" w14:textId="2E4BAE9C" w:rsidR="009E6810" w:rsidRPr="009E6810" w:rsidRDefault="009E6810" w:rsidP="00502CEA">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71:11:020307:40</w:t>
            </w:r>
          </w:p>
        </w:tc>
        <w:tc>
          <w:tcPr>
            <w:tcW w:w="1485" w:type="dxa"/>
          </w:tcPr>
          <w:p w14:paraId="31992C6D" w14:textId="2E0DB936"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570</w:t>
            </w:r>
          </w:p>
        </w:tc>
        <w:tc>
          <w:tcPr>
            <w:tcW w:w="2686" w:type="dxa"/>
          </w:tcPr>
          <w:p w14:paraId="5C4A1807" w14:textId="230B1CF7"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 xml:space="preserve">Земли </w:t>
            </w:r>
            <w:r w:rsidRPr="009E6810">
              <w:rPr>
                <w:rFonts w:cs="Times New Roman"/>
                <w:shd w:val="clear" w:color="auto" w:fill="F8F9FA"/>
              </w:rPr>
              <w:lastRenderedPageBreak/>
              <w:t>сельскохозяйственного назначения</w:t>
            </w:r>
          </w:p>
        </w:tc>
        <w:tc>
          <w:tcPr>
            <w:tcW w:w="2852" w:type="dxa"/>
          </w:tcPr>
          <w:p w14:paraId="2188BADB" w14:textId="3C649DA4"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lastRenderedPageBreak/>
              <w:t xml:space="preserve">Для дачного </w:t>
            </w:r>
            <w:r w:rsidRPr="009E6810">
              <w:rPr>
                <w:rFonts w:cs="Times New Roman"/>
                <w:shd w:val="clear" w:color="auto" w:fill="F8F9FA"/>
              </w:rPr>
              <w:lastRenderedPageBreak/>
              <w:t>строительства</w:t>
            </w:r>
          </w:p>
        </w:tc>
      </w:tr>
      <w:tr w:rsidR="009E6810" w:rsidRPr="009E6810" w14:paraId="2B1A9AE6" w14:textId="77777777" w:rsidTr="00502CEA">
        <w:trPr>
          <w:jc w:val="center"/>
        </w:trPr>
        <w:tc>
          <w:tcPr>
            <w:tcW w:w="592" w:type="dxa"/>
          </w:tcPr>
          <w:p w14:paraId="49EC0370" w14:textId="6C6D105E" w:rsidR="009E6810" w:rsidRPr="009E6810" w:rsidRDefault="009E6810" w:rsidP="000E4F68">
            <w:pPr>
              <w:pStyle w:val="26"/>
              <w:widowControl w:val="0"/>
              <w:spacing w:line="240" w:lineRule="auto"/>
              <w:rPr>
                <w:rFonts w:cs="Times New Roman"/>
                <w:bCs/>
              </w:rPr>
            </w:pPr>
            <w:r w:rsidRPr="009E6810">
              <w:rPr>
                <w:rFonts w:cs="Times New Roman"/>
                <w:bCs/>
              </w:rPr>
              <w:lastRenderedPageBreak/>
              <w:t>118</w:t>
            </w:r>
          </w:p>
        </w:tc>
        <w:tc>
          <w:tcPr>
            <w:tcW w:w="1955" w:type="dxa"/>
          </w:tcPr>
          <w:p w14:paraId="7E4CB909" w14:textId="66E98728" w:rsidR="009E6810" w:rsidRPr="009E6810" w:rsidRDefault="009E6810" w:rsidP="009E681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71:11:020301:379</w:t>
            </w:r>
          </w:p>
        </w:tc>
        <w:tc>
          <w:tcPr>
            <w:tcW w:w="1485" w:type="dxa"/>
          </w:tcPr>
          <w:p w14:paraId="60639297" w14:textId="2870E181"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939</w:t>
            </w:r>
          </w:p>
        </w:tc>
        <w:tc>
          <w:tcPr>
            <w:tcW w:w="2686" w:type="dxa"/>
          </w:tcPr>
          <w:p w14:paraId="66FBA2AA" w14:textId="6F909797"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5E9C3E9B" w14:textId="12748E77"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дачного строительства</w:t>
            </w:r>
          </w:p>
        </w:tc>
      </w:tr>
      <w:tr w:rsidR="009E6810" w:rsidRPr="009E6810" w14:paraId="69B3CB33" w14:textId="77777777" w:rsidTr="00502CEA">
        <w:trPr>
          <w:jc w:val="center"/>
        </w:trPr>
        <w:tc>
          <w:tcPr>
            <w:tcW w:w="592" w:type="dxa"/>
          </w:tcPr>
          <w:p w14:paraId="26CE16F7" w14:textId="45FB7FEA" w:rsidR="009E6810" w:rsidRPr="009E6810" w:rsidRDefault="009E6810" w:rsidP="000E4F68">
            <w:pPr>
              <w:pStyle w:val="26"/>
              <w:widowControl w:val="0"/>
              <w:spacing w:line="240" w:lineRule="auto"/>
              <w:rPr>
                <w:rFonts w:cs="Times New Roman"/>
                <w:bCs/>
              </w:rPr>
            </w:pPr>
            <w:r w:rsidRPr="009E6810">
              <w:rPr>
                <w:rFonts w:cs="Times New Roman"/>
                <w:bCs/>
              </w:rPr>
              <w:t>119</w:t>
            </w:r>
          </w:p>
        </w:tc>
        <w:tc>
          <w:tcPr>
            <w:tcW w:w="1955" w:type="dxa"/>
          </w:tcPr>
          <w:p w14:paraId="4B53D4AD" w14:textId="47886EDF" w:rsidR="009E6810" w:rsidRPr="009E6810" w:rsidRDefault="009E6810" w:rsidP="009E681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71:11:020307:41</w:t>
            </w:r>
          </w:p>
        </w:tc>
        <w:tc>
          <w:tcPr>
            <w:tcW w:w="1485" w:type="dxa"/>
          </w:tcPr>
          <w:p w14:paraId="6A12D91C" w14:textId="633D887F"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2 693 </w:t>
            </w:r>
          </w:p>
        </w:tc>
        <w:tc>
          <w:tcPr>
            <w:tcW w:w="2686" w:type="dxa"/>
          </w:tcPr>
          <w:p w14:paraId="701FEAAD" w14:textId="6A2EC46B"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137AD115" w14:textId="7B0A4E5A"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62589C3E" w14:textId="77777777" w:rsidTr="00502CEA">
        <w:trPr>
          <w:jc w:val="center"/>
        </w:trPr>
        <w:tc>
          <w:tcPr>
            <w:tcW w:w="592" w:type="dxa"/>
          </w:tcPr>
          <w:p w14:paraId="2626DEBD" w14:textId="13F03041" w:rsidR="009E6810" w:rsidRPr="009E6810" w:rsidRDefault="009E6810" w:rsidP="000E4F68">
            <w:pPr>
              <w:pStyle w:val="26"/>
              <w:widowControl w:val="0"/>
              <w:spacing w:line="240" w:lineRule="auto"/>
              <w:rPr>
                <w:rFonts w:cs="Times New Roman"/>
                <w:bCs/>
              </w:rPr>
            </w:pPr>
            <w:r w:rsidRPr="009E6810">
              <w:rPr>
                <w:rFonts w:cs="Times New Roman"/>
                <w:bCs/>
              </w:rPr>
              <w:t>120</w:t>
            </w:r>
          </w:p>
        </w:tc>
        <w:tc>
          <w:tcPr>
            <w:tcW w:w="1955" w:type="dxa"/>
          </w:tcPr>
          <w:p w14:paraId="3C3BC3E4" w14:textId="5EC0B4C8" w:rsidR="009E6810" w:rsidRPr="009E6810" w:rsidRDefault="009E6810" w:rsidP="009E681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71:11:020307:16</w:t>
            </w:r>
          </w:p>
        </w:tc>
        <w:tc>
          <w:tcPr>
            <w:tcW w:w="1485" w:type="dxa"/>
          </w:tcPr>
          <w:p w14:paraId="5BD6C364" w14:textId="76CD81A4"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2 900</w:t>
            </w:r>
          </w:p>
        </w:tc>
        <w:tc>
          <w:tcPr>
            <w:tcW w:w="2686" w:type="dxa"/>
          </w:tcPr>
          <w:p w14:paraId="5912AAB1" w14:textId="4C0A36A8"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3C2B4090" w14:textId="65F7B6DF"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гражданами садоводства и огородничества</w:t>
            </w:r>
          </w:p>
        </w:tc>
      </w:tr>
      <w:tr w:rsidR="009E6810" w:rsidRPr="009E6810" w14:paraId="1D3A84D5" w14:textId="77777777" w:rsidTr="00502CEA">
        <w:trPr>
          <w:jc w:val="center"/>
        </w:trPr>
        <w:tc>
          <w:tcPr>
            <w:tcW w:w="592" w:type="dxa"/>
          </w:tcPr>
          <w:p w14:paraId="50F6E6AD" w14:textId="5906AD54" w:rsidR="009E6810" w:rsidRPr="009E6810" w:rsidRDefault="009E6810" w:rsidP="000E4F68">
            <w:pPr>
              <w:pStyle w:val="26"/>
              <w:widowControl w:val="0"/>
              <w:spacing w:line="240" w:lineRule="auto"/>
              <w:rPr>
                <w:rFonts w:cs="Times New Roman"/>
                <w:bCs/>
              </w:rPr>
            </w:pPr>
            <w:r w:rsidRPr="009E6810">
              <w:rPr>
                <w:rFonts w:cs="Times New Roman"/>
                <w:bCs/>
              </w:rPr>
              <w:t>121</w:t>
            </w:r>
          </w:p>
        </w:tc>
        <w:tc>
          <w:tcPr>
            <w:tcW w:w="1955" w:type="dxa"/>
          </w:tcPr>
          <w:p w14:paraId="2AFC6D1D" w14:textId="703443A8" w:rsidR="009E6810" w:rsidRPr="009E6810" w:rsidRDefault="009E6810" w:rsidP="009E681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71:11:020301:254</w:t>
            </w:r>
          </w:p>
        </w:tc>
        <w:tc>
          <w:tcPr>
            <w:tcW w:w="1485" w:type="dxa"/>
          </w:tcPr>
          <w:p w14:paraId="30F2CB73" w14:textId="47EBCDED"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2 155 </w:t>
            </w:r>
          </w:p>
        </w:tc>
        <w:tc>
          <w:tcPr>
            <w:tcW w:w="2686" w:type="dxa"/>
          </w:tcPr>
          <w:p w14:paraId="6D73D36A" w14:textId="1DFF27AB"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0F828525" w14:textId="69D55BF1"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0A361B1D" w14:textId="77777777" w:rsidTr="00502CEA">
        <w:trPr>
          <w:jc w:val="center"/>
        </w:trPr>
        <w:tc>
          <w:tcPr>
            <w:tcW w:w="592" w:type="dxa"/>
          </w:tcPr>
          <w:p w14:paraId="466579F3" w14:textId="455E41EE" w:rsidR="009E6810" w:rsidRPr="009E6810" w:rsidRDefault="009E6810" w:rsidP="000E4F68">
            <w:pPr>
              <w:pStyle w:val="26"/>
              <w:widowControl w:val="0"/>
              <w:spacing w:line="240" w:lineRule="auto"/>
              <w:rPr>
                <w:rFonts w:cs="Times New Roman"/>
                <w:bCs/>
              </w:rPr>
            </w:pPr>
            <w:r w:rsidRPr="009E6810">
              <w:rPr>
                <w:rFonts w:cs="Times New Roman"/>
                <w:bCs/>
              </w:rPr>
              <w:t>122</w:t>
            </w:r>
          </w:p>
        </w:tc>
        <w:tc>
          <w:tcPr>
            <w:tcW w:w="1955" w:type="dxa"/>
          </w:tcPr>
          <w:p w14:paraId="3E044375" w14:textId="1E7EF0DD" w:rsidR="009E6810" w:rsidRPr="009E6810" w:rsidRDefault="009E6810" w:rsidP="009E681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71:11:020301:303</w:t>
            </w:r>
          </w:p>
        </w:tc>
        <w:tc>
          <w:tcPr>
            <w:tcW w:w="1485" w:type="dxa"/>
          </w:tcPr>
          <w:p w14:paraId="449CB3B9" w14:textId="66441174"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4 096</w:t>
            </w:r>
          </w:p>
        </w:tc>
        <w:tc>
          <w:tcPr>
            <w:tcW w:w="2686" w:type="dxa"/>
          </w:tcPr>
          <w:p w14:paraId="4AA7A057" w14:textId="5A8CC980"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1BBF052C" w14:textId="079C469F"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личного подсобного хозяйства</w:t>
            </w:r>
          </w:p>
        </w:tc>
      </w:tr>
      <w:tr w:rsidR="009E6810" w:rsidRPr="009E6810" w14:paraId="44820451" w14:textId="77777777" w:rsidTr="00502CEA">
        <w:trPr>
          <w:jc w:val="center"/>
        </w:trPr>
        <w:tc>
          <w:tcPr>
            <w:tcW w:w="592" w:type="dxa"/>
          </w:tcPr>
          <w:p w14:paraId="68EA0E63" w14:textId="5BADEE1B" w:rsidR="009E6810" w:rsidRPr="009E6810" w:rsidRDefault="009E6810" w:rsidP="000E4F68">
            <w:pPr>
              <w:pStyle w:val="26"/>
              <w:widowControl w:val="0"/>
              <w:spacing w:line="240" w:lineRule="auto"/>
              <w:rPr>
                <w:rFonts w:cs="Times New Roman"/>
                <w:bCs/>
              </w:rPr>
            </w:pPr>
            <w:r w:rsidRPr="009E6810">
              <w:rPr>
                <w:rFonts w:cs="Times New Roman"/>
                <w:bCs/>
              </w:rPr>
              <w:t>123</w:t>
            </w:r>
          </w:p>
        </w:tc>
        <w:tc>
          <w:tcPr>
            <w:tcW w:w="1955" w:type="dxa"/>
          </w:tcPr>
          <w:p w14:paraId="7636D65C" w14:textId="75CC4EDF" w:rsidR="009E6810" w:rsidRPr="009E6810" w:rsidRDefault="009E6810" w:rsidP="009E681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71:11:020301:341</w:t>
            </w:r>
          </w:p>
        </w:tc>
        <w:tc>
          <w:tcPr>
            <w:tcW w:w="1485" w:type="dxa"/>
          </w:tcPr>
          <w:p w14:paraId="30CA84EE" w14:textId="08602BFA"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1 072</w:t>
            </w:r>
          </w:p>
        </w:tc>
        <w:tc>
          <w:tcPr>
            <w:tcW w:w="2686" w:type="dxa"/>
          </w:tcPr>
          <w:p w14:paraId="645A5B87" w14:textId="7895F73F"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7976254D" w14:textId="00454014"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иных видов сельскохозяйственного использования</w:t>
            </w:r>
          </w:p>
        </w:tc>
      </w:tr>
      <w:tr w:rsidR="009E6810" w:rsidRPr="009E6810" w14:paraId="5DF8B02A" w14:textId="77777777" w:rsidTr="00502CEA">
        <w:trPr>
          <w:jc w:val="center"/>
        </w:trPr>
        <w:tc>
          <w:tcPr>
            <w:tcW w:w="592" w:type="dxa"/>
          </w:tcPr>
          <w:p w14:paraId="009790E7" w14:textId="44E6DE10" w:rsidR="009E6810" w:rsidRPr="009E6810" w:rsidRDefault="009E6810" w:rsidP="000E4F68">
            <w:pPr>
              <w:pStyle w:val="26"/>
              <w:widowControl w:val="0"/>
              <w:spacing w:line="240" w:lineRule="auto"/>
              <w:rPr>
                <w:rFonts w:cs="Times New Roman"/>
                <w:bCs/>
              </w:rPr>
            </w:pPr>
            <w:r w:rsidRPr="009E6810">
              <w:rPr>
                <w:rFonts w:cs="Times New Roman"/>
                <w:bCs/>
              </w:rPr>
              <w:t>124</w:t>
            </w:r>
          </w:p>
        </w:tc>
        <w:tc>
          <w:tcPr>
            <w:tcW w:w="1955" w:type="dxa"/>
          </w:tcPr>
          <w:p w14:paraId="519E8D3D" w14:textId="57ACCBDF" w:rsidR="009E6810" w:rsidRPr="009E6810" w:rsidRDefault="009E6810" w:rsidP="009E681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71:11:020307:11</w:t>
            </w:r>
          </w:p>
        </w:tc>
        <w:tc>
          <w:tcPr>
            <w:tcW w:w="1485" w:type="dxa"/>
          </w:tcPr>
          <w:p w14:paraId="4A9D3427" w14:textId="46683DFA"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889</w:t>
            </w:r>
          </w:p>
        </w:tc>
        <w:tc>
          <w:tcPr>
            <w:tcW w:w="2686" w:type="dxa"/>
          </w:tcPr>
          <w:p w14:paraId="0BE69D0E" w14:textId="50125240"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2923D03E" w14:textId="02FC6090" w:rsidR="009E6810" w:rsidRPr="009E6810" w:rsidRDefault="009E6810" w:rsidP="00D431E5">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гражданами садоводства и огородничества</w:t>
            </w:r>
          </w:p>
        </w:tc>
      </w:tr>
      <w:tr w:rsidR="009E6810" w:rsidRPr="009E6810" w14:paraId="265BECD4" w14:textId="77777777" w:rsidTr="00502CEA">
        <w:trPr>
          <w:jc w:val="center"/>
        </w:trPr>
        <w:tc>
          <w:tcPr>
            <w:tcW w:w="592" w:type="dxa"/>
          </w:tcPr>
          <w:p w14:paraId="7400DF77" w14:textId="311A8D32" w:rsidR="009E6810" w:rsidRPr="009E6810" w:rsidRDefault="009E6810" w:rsidP="000E4F68">
            <w:pPr>
              <w:pStyle w:val="26"/>
              <w:widowControl w:val="0"/>
              <w:spacing w:line="240" w:lineRule="auto"/>
              <w:rPr>
                <w:rFonts w:cs="Times New Roman"/>
                <w:bCs/>
              </w:rPr>
            </w:pPr>
            <w:r w:rsidRPr="009E6810">
              <w:rPr>
                <w:rFonts w:cs="Times New Roman"/>
                <w:bCs/>
              </w:rPr>
              <w:t>125</w:t>
            </w:r>
          </w:p>
        </w:tc>
        <w:tc>
          <w:tcPr>
            <w:tcW w:w="1955" w:type="dxa"/>
          </w:tcPr>
          <w:p w14:paraId="6089BBA9" w14:textId="2596120F" w:rsidR="009E6810" w:rsidRPr="009E6810" w:rsidRDefault="009E6810" w:rsidP="009E681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71:11:020301:373</w:t>
            </w:r>
          </w:p>
        </w:tc>
        <w:tc>
          <w:tcPr>
            <w:tcW w:w="1485" w:type="dxa"/>
          </w:tcPr>
          <w:p w14:paraId="1EF11DBC" w14:textId="7181464F"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1 796</w:t>
            </w:r>
          </w:p>
        </w:tc>
        <w:tc>
          <w:tcPr>
            <w:tcW w:w="2686" w:type="dxa"/>
          </w:tcPr>
          <w:p w14:paraId="230E78E2" w14:textId="1800CBD9"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7D4049CB" w14:textId="2C703B0D" w:rsidR="009E6810" w:rsidRPr="009E6810" w:rsidRDefault="009E6810" w:rsidP="009E6810">
            <w:pPr>
              <w:pStyle w:val="26"/>
              <w:widowControl w:val="0"/>
              <w:tabs>
                <w:tab w:val="left" w:pos="519"/>
                <w:tab w:val="left" w:pos="787"/>
                <w:tab w:val="left" w:pos="837"/>
                <w:tab w:val="left" w:pos="1993"/>
              </w:tabs>
              <w:spacing w:line="240" w:lineRule="auto"/>
              <w:jc w:val="center"/>
              <w:rPr>
                <w:rFonts w:cs="Times New Roman"/>
              </w:rPr>
            </w:pPr>
            <w:r w:rsidRPr="009E6810">
              <w:rPr>
                <w:rFonts w:cs="Times New Roman"/>
                <w:shd w:val="clear" w:color="auto" w:fill="F8F9FA"/>
              </w:rPr>
              <w:t>Для ведения гражданами садоводства и огородничества</w:t>
            </w:r>
          </w:p>
        </w:tc>
      </w:tr>
      <w:tr w:rsidR="009E6810" w:rsidRPr="009E6810" w14:paraId="790B1343" w14:textId="77777777" w:rsidTr="00502CEA">
        <w:trPr>
          <w:jc w:val="center"/>
        </w:trPr>
        <w:tc>
          <w:tcPr>
            <w:tcW w:w="592" w:type="dxa"/>
          </w:tcPr>
          <w:p w14:paraId="2CE7D9A0" w14:textId="785E2A78" w:rsidR="009E6810" w:rsidRPr="009E6810" w:rsidRDefault="009E6810" w:rsidP="000E4F68">
            <w:pPr>
              <w:pStyle w:val="26"/>
              <w:widowControl w:val="0"/>
              <w:spacing w:line="240" w:lineRule="auto"/>
              <w:rPr>
                <w:rFonts w:cs="Times New Roman"/>
                <w:bCs/>
              </w:rPr>
            </w:pPr>
            <w:r w:rsidRPr="009E6810">
              <w:rPr>
                <w:rFonts w:cs="Times New Roman"/>
                <w:bCs/>
              </w:rPr>
              <w:t>126</w:t>
            </w:r>
          </w:p>
        </w:tc>
        <w:tc>
          <w:tcPr>
            <w:tcW w:w="1955" w:type="dxa"/>
          </w:tcPr>
          <w:p w14:paraId="5594AB96" w14:textId="3A1DAD2F" w:rsidR="009E6810" w:rsidRPr="009E6810" w:rsidRDefault="009E6810" w:rsidP="009E681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71:11:020301:261</w:t>
            </w:r>
          </w:p>
        </w:tc>
        <w:tc>
          <w:tcPr>
            <w:tcW w:w="1485" w:type="dxa"/>
          </w:tcPr>
          <w:p w14:paraId="438778E0" w14:textId="10709EF3"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1 371</w:t>
            </w:r>
          </w:p>
        </w:tc>
        <w:tc>
          <w:tcPr>
            <w:tcW w:w="2686" w:type="dxa"/>
          </w:tcPr>
          <w:p w14:paraId="3F350BFB" w14:textId="54763202"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71197785" w14:textId="210E8BD2" w:rsidR="009E6810" w:rsidRPr="009E6810" w:rsidRDefault="009E6810" w:rsidP="009E6810">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гражданами садоводства и огородничества</w:t>
            </w:r>
          </w:p>
        </w:tc>
      </w:tr>
      <w:tr w:rsidR="009E6810" w:rsidRPr="009E6810" w14:paraId="7A4E0FE4" w14:textId="77777777" w:rsidTr="00502CEA">
        <w:trPr>
          <w:jc w:val="center"/>
        </w:trPr>
        <w:tc>
          <w:tcPr>
            <w:tcW w:w="592" w:type="dxa"/>
          </w:tcPr>
          <w:p w14:paraId="40B74551" w14:textId="5285914C" w:rsidR="009E6810" w:rsidRPr="009E6810" w:rsidRDefault="009E6810" w:rsidP="000E4F68">
            <w:pPr>
              <w:pStyle w:val="26"/>
              <w:widowControl w:val="0"/>
              <w:spacing w:line="240" w:lineRule="auto"/>
              <w:rPr>
                <w:rFonts w:cs="Times New Roman"/>
                <w:bCs/>
              </w:rPr>
            </w:pPr>
            <w:r w:rsidRPr="009E6810">
              <w:rPr>
                <w:rFonts w:cs="Times New Roman"/>
                <w:bCs/>
              </w:rPr>
              <w:t>127</w:t>
            </w:r>
          </w:p>
        </w:tc>
        <w:tc>
          <w:tcPr>
            <w:tcW w:w="1955" w:type="dxa"/>
          </w:tcPr>
          <w:p w14:paraId="51EB1B9A" w14:textId="0DF32D8E" w:rsidR="009E6810" w:rsidRPr="009E6810" w:rsidRDefault="009E6810" w:rsidP="009E6810">
            <w:pPr>
              <w:pStyle w:val="26"/>
              <w:widowControl w:val="0"/>
              <w:tabs>
                <w:tab w:val="left" w:pos="402"/>
              </w:tabs>
              <w:spacing w:line="240" w:lineRule="auto"/>
              <w:rPr>
                <w:rFonts w:cs="Times New Roman"/>
                <w:shd w:val="clear" w:color="auto" w:fill="F8F9FA"/>
              </w:rPr>
            </w:pPr>
            <w:r w:rsidRPr="009E6810">
              <w:rPr>
                <w:rFonts w:cs="Times New Roman"/>
                <w:shd w:val="clear" w:color="auto" w:fill="F8F9FA"/>
              </w:rPr>
              <w:t>71:11:020301:11</w:t>
            </w:r>
          </w:p>
        </w:tc>
        <w:tc>
          <w:tcPr>
            <w:tcW w:w="1485" w:type="dxa"/>
          </w:tcPr>
          <w:p w14:paraId="438EC15B" w14:textId="4E601AFD" w:rsidR="009E6810" w:rsidRPr="009E6810" w:rsidRDefault="009E6810" w:rsidP="000E4F68">
            <w:pPr>
              <w:pStyle w:val="26"/>
              <w:widowControl w:val="0"/>
              <w:tabs>
                <w:tab w:val="left" w:pos="854"/>
              </w:tabs>
              <w:spacing w:line="240" w:lineRule="auto"/>
              <w:jc w:val="center"/>
              <w:rPr>
                <w:rFonts w:cs="Times New Roman"/>
                <w:shd w:val="clear" w:color="auto" w:fill="FFFFFF"/>
              </w:rPr>
            </w:pPr>
            <w:r w:rsidRPr="009E6810">
              <w:rPr>
                <w:rFonts w:cs="Times New Roman"/>
                <w:shd w:val="clear" w:color="auto" w:fill="FFFFFF"/>
              </w:rPr>
              <w:t>800</w:t>
            </w:r>
          </w:p>
        </w:tc>
        <w:tc>
          <w:tcPr>
            <w:tcW w:w="2686" w:type="dxa"/>
          </w:tcPr>
          <w:p w14:paraId="569C94CD" w14:textId="2FC09D78" w:rsidR="009E6810" w:rsidRPr="009E6810" w:rsidRDefault="009E6810" w:rsidP="00502CEA">
            <w:pPr>
              <w:pStyle w:val="26"/>
              <w:widowControl w:val="0"/>
              <w:tabs>
                <w:tab w:val="left" w:pos="486"/>
                <w:tab w:val="left" w:pos="653"/>
                <w:tab w:val="left" w:pos="703"/>
                <w:tab w:val="left" w:pos="770"/>
              </w:tabs>
              <w:spacing w:line="240" w:lineRule="auto"/>
              <w:jc w:val="center"/>
              <w:rPr>
                <w:rFonts w:cs="Times New Roman"/>
                <w:shd w:val="clear" w:color="auto" w:fill="F8F9FA"/>
              </w:rPr>
            </w:pPr>
            <w:r w:rsidRPr="009E6810">
              <w:rPr>
                <w:rFonts w:cs="Times New Roman"/>
                <w:shd w:val="clear" w:color="auto" w:fill="F8F9FA"/>
              </w:rPr>
              <w:t>Земли сельскохозяйственного назначения</w:t>
            </w:r>
          </w:p>
        </w:tc>
        <w:tc>
          <w:tcPr>
            <w:tcW w:w="2852" w:type="dxa"/>
          </w:tcPr>
          <w:p w14:paraId="50056705" w14:textId="641B3C90" w:rsidR="009E6810" w:rsidRPr="009E6810" w:rsidRDefault="009E6810" w:rsidP="009E6810">
            <w:pPr>
              <w:pStyle w:val="26"/>
              <w:widowControl w:val="0"/>
              <w:tabs>
                <w:tab w:val="left" w:pos="519"/>
                <w:tab w:val="left" w:pos="787"/>
                <w:tab w:val="left" w:pos="837"/>
                <w:tab w:val="left" w:pos="1993"/>
              </w:tabs>
              <w:spacing w:line="240" w:lineRule="auto"/>
              <w:jc w:val="center"/>
              <w:rPr>
                <w:rFonts w:cs="Times New Roman"/>
                <w:shd w:val="clear" w:color="auto" w:fill="F8F9FA"/>
              </w:rPr>
            </w:pPr>
            <w:r w:rsidRPr="009E6810">
              <w:rPr>
                <w:rFonts w:cs="Times New Roman"/>
                <w:shd w:val="clear" w:color="auto" w:fill="F8F9FA"/>
              </w:rPr>
              <w:t>Для ведения гражданами садоводства и огородничества</w:t>
            </w:r>
          </w:p>
        </w:tc>
      </w:tr>
    </w:tbl>
    <w:p w14:paraId="4A12AA28" w14:textId="77777777" w:rsidR="007F06FF" w:rsidRPr="009E6810" w:rsidRDefault="002D3D62" w:rsidP="009A50E8">
      <w:pPr>
        <w:pStyle w:val="7"/>
      </w:pPr>
      <w:r w:rsidRPr="009E6810">
        <w:t xml:space="preserve">Таблица </w:t>
      </w:r>
      <w:r w:rsidR="0068605C" w:rsidRPr="009E6810">
        <w:t>11</w:t>
      </w:r>
      <w:r w:rsidRPr="009E6810">
        <w:t xml:space="preserve">.2. </w:t>
      </w:r>
    </w:p>
    <w:p w14:paraId="49168F95" w14:textId="77777777" w:rsidR="002D3D62" w:rsidRPr="009E6810" w:rsidRDefault="002D3D62" w:rsidP="00813C7E">
      <w:pPr>
        <w:pStyle w:val="26"/>
        <w:widowControl w:val="0"/>
        <w:spacing w:line="240" w:lineRule="auto"/>
        <w:ind w:firstLine="567"/>
        <w:jc w:val="center"/>
        <w:rPr>
          <w:rFonts w:cs="Times New Roman"/>
          <w:b/>
          <w:bCs/>
        </w:rPr>
      </w:pPr>
      <w:r w:rsidRPr="009E6810">
        <w:rPr>
          <w:rFonts w:cs="Times New Roman"/>
          <w:b/>
          <w:bCs/>
        </w:rPr>
        <w:t>Перечень земельных участков, которые исключаются из границы населенных пунктов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
        <w:gridCol w:w="3582"/>
        <w:gridCol w:w="1542"/>
        <w:gridCol w:w="3552"/>
      </w:tblGrid>
      <w:tr w:rsidR="009E6810" w:rsidRPr="009E6810" w14:paraId="746ACCA3" w14:textId="77777777" w:rsidTr="009E6810">
        <w:trPr>
          <w:jc w:val="center"/>
        </w:trPr>
        <w:tc>
          <w:tcPr>
            <w:tcW w:w="668" w:type="dxa"/>
          </w:tcPr>
          <w:p w14:paraId="018F12D0" w14:textId="77777777" w:rsidR="002D3D62" w:rsidRPr="009E6810" w:rsidRDefault="002D3D62" w:rsidP="004A1611">
            <w:pPr>
              <w:pStyle w:val="26"/>
              <w:widowControl w:val="0"/>
              <w:spacing w:line="240" w:lineRule="auto"/>
              <w:jc w:val="center"/>
              <w:rPr>
                <w:rFonts w:cs="Times New Roman"/>
                <w:b/>
                <w:bCs/>
              </w:rPr>
            </w:pPr>
            <w:r w:rsidRPr="009E6810">
              <w:rPr>
                <w:rFonts w:cs="Times New Roman"/>
                <w:b/>
                <w:bCs/>
              </w:rPr>
              <w:t>№ п/п</w:t>
            </w:r>
          </w:p>
        </w:tc>
        <w:tc>
          <w:tcPr>
            <w:tcW w:w="3582" w:type="dxa"/>
          </w:tcPr>
          <w:p w14:paraId="68D15435" w14:textId="77777777" w:rsidR="002D3D62" w:rsidRPr="009E6810" w:rsidRDefault="002D3D62" w:rsidP="004A1611">
            <w:pPr>
              <w:pStyle w:val="26"/>
              <w:widowControl w:val="0"/>
              <w:spacing w:line="240" w:lineRule="auto"/>
              <w:jc w:val="center"/>
              <w:rPr>
                <w:rFonts w:cs="Times New Roman"/>
                <w:b/>
                <w:bCs/>
              </w:rPr>
            </w:pPr>
            <w:r w:rsidRPr="009E6810">
              <w:rPr>
                <w:rFonts w:cs="Times New Roman"/>
                <w:b/>
                <w:bCs/>
              </w:rPr>
              <w:t>Кадастровый номер ЗУ</w:t>
            </w:r>
          </w:p>
        </w:tc>
        <w:tc>
          <w:tcPr>
            <w:tcW w:w="1542" w:type="dxa"/>
          </w:tcPr>
          <w:p w14:paraId="41985A42" w14:textId="46B11663" w:rsidR="002D3D62" w:rsidRPr="009E6810" w:rsidRDefault="002D3D62" w:rsidP="004A1611">
            <w:pPr>
              <w:pStyle w:val="26"/>
              <w:widowControl w:val="0"/>
              <w:spacing w:line="240" w:lineRule="auto"/>
              <w:jc w:val="center"/>
              <w:rPr>
                <w:rFonts w:cs="Times New Roman"/>
                <w:b/>
                <w:bCs/>
              </w:rPr>
            </w:pPr>
            <w:r w:rsidRPr="009E6810">
              <w:rPr>
                <w:rFonts w:cs="Times New Roman"/>
                <w:b/>
                <w:bCs/>
              </w:rPr>
              <w:t xml:space="preserve">площадь, </w:t>
            </w:r>
            <w:r w:rsidR="009E6810" w:rsidRPr="009E6810">
              <w:rPr>
                <w:rFonts w:cs="Times New Roman"/>
                <w:b/>
                <w:bCs/>
              </w:rPr>
              <w:t>м</w:t>
            </w:r>
            <w:r w:rsidR="009E6810" w:rsidRPr="009E6810">
              <w:rPr>
                <w:rFonts w:cs="Times New Roman"/>
                <w:b/>
                <w:bCs/>
                <w:vertAlign w:val="superscript"/>
              </w:rPr>
              <w:t>2</w:t>
            </w:r>
          </w:p>
        </w:tc>
        <w:tc>
          <w:tcPr>
            <w:tcW w:w="3552" w:type="dxa"/>
          </w:tcPr>
          <w:p w14:paraId="0CCB7597" w14:textId="77777777" w:rsidR="002D3D62" w:rsidRPr="009E6810" w:rsidRDefault="002D3D62" w:rsidP="004A1611">
            <w:pPr>
              <w:pStyle w:val="26"/>
              <w:widowControl w:val="0"/>
              <w:spacing w:line="240" w:lineRule="auto"/>
              <w:jc w:val="center"/>
              <w:rPr>
                <w:rFonts w:cs="Times New Roman"/>
                <w:b/>
                <w:bCs/>
              </w:rPr>
            </w:pPr>
            <w:r w:rsidRPr="009E6810">
              <w:rPr>
                <w:rFonts w:cs="Times New Roman"/>
                <w:b/>
                <w:bCs/>
              </w:rPr>
              <w:t>цели планируемого использования</w:t>
            </w:r>
          </w:p>
        </w:tc>
      </w:tr>
      <w:tr w:rsidR="009E6810" w:rsidRPr="009E6810" w14:paraId="3A53B385" w14:textId="77777777" w:rsidTr="009E6810">
        <w:trPr>
          <w:trHeight w:val="718"/>
          <w:jc w:val="center"/>
        </w:trPr>
        <w:tc>
          <w:tcPr>
            <w:tcW w:w="668" w:type="dxa"/>
          </w:tcPr>
          <w:p w14:paraId="656E367B" w14:textId="77777777" w:rsidR="002D3D62" w:rsidRPr="009E6810" w:rsidRDefault="002D3D62" w:rsidP="004A1611">
            <w:pPr>
              <w:pStyle w:val="26"/>
              <w:widowControl w:val="0"/>
              <w:spacing w:line="240" w:lineRule="auto"/>
              <w:rPr>
                <w:rFonts w:cs="Times New Roman"/>
                <w:bCs/>
              </w:rPr>
            </w:pPr>
            <w:r w:rsidRPr="009E6810">
              <w:rPr>
                <w:rFonts w:cs="Times New Roman"/>
                <w:bCs/>
              </w:rPr>
              <w:t>1</w:t>
            </w:r>
          </w:p>
        </w:tc>
        <w:tc>
          <w:tcPr>
            <w:tcW w:w="3582" w:type="dxa"/>
          </w:tcPr>
          <w:p w14:paraId="502CE938" w14:textId="5BC2920F" w:rsidR="002D3D62" w:rsidRPr="009E6810" w:rsidRDefault="009E6810" w:rsidP="004A1611">
            <w:pPr>
              <w:pStyle w:val="26"/>
              <w:widowControl w:val="0"/>
              <w:spacing w:line="240" w:lineRule="auto"/>
              <w:rPr>
                <w:rFonts w:cs="Times New Roman"/>
                <w:bCs/>
              </w:rPr>
            </w:pPr>
            <w:r w:rsidRPr="009E6810">
              <w:rPr>
                <w:rFonts w:cs="Times New Roman"/>
                <w:shd w:val="clear" w:color="auto" w:fill="F8F9FA"/>
              </w:rPr>
              <w:t>71:11:020101:839</w:t>
            </w:r>
          </w:p>
        </w:tc>
        <w:tc>
          <w:tcPr>
            <w:tcW w:w="1542" w:type="dxa"/>
          </w:tcPr>
          <w:p w14:paraId="65FBEFB2" w14:textId="1047BAFD" w:rsidR="002D3D62" w:rsidRPr="009E6810" w:rsidRDefault="009E6810" w:rsidP="004A1611">
            <w:pPr>
              <w:pStyle w:val="26"/>
              <w:widowControl w:val="0"/>
              <w:spacing w:line="240" w:lineRule="auto"/>
              <w:rPr>
                <w:rFonts w:cs="Times New Roman"/>
                <w:bCs/>
              </w:rPr>
            </w:pPr>
            <w:r w:rsidRPr="009E6810">
              <w:rPr>
                <w:rFonts w:cs="Times New Roman"/>
                <w:shd w:val="clear" w:color="auto" w:fill="FFFFFF"/>
              </w:rPr>
              <w:t>64 300</w:t>
            </w:r>
          </w:p>
        </w:tc>
        <w:tc>
          <w:tcPr>
            <w:tcW w:w="3552" w:type="dxa"/>
          </w:tcPr>
          <w:p w14:paraId="0D275E27" w14:textId="2D8233B2" w:rsidR="002D3D62" w:rsidRPr="009E6810" w:rsidRDefault="009E6810" w:rsidP="004A1611">
            <w:pPr>
              <w:pStyle w:val="26"/>
              <w:widowControl w:val="0"/>
              <w:spacing w:line="240" w:lineRule="auto"/>
              <w:rPr>
                <w:rFonts w:cs="Times New Roman"/>
                <w:bCs/>
              </w:rPr>
            </w:pPr>
            <w:r w:rsidRPr="009E6810">
              <w:rPr>
                <w:rFonts w:cs="Times New Roman"/>
                <w:shd w:val="clear" w:color="auto" w:fill="F8F9FA"/>
              </w:rPr>
              <w:t>Земли сельскохозяйственного назначения</w:t>
            </w:r>
          </w:p>
        </w:tc>
      </w:tr>
    </w:tbl>
    <w:p w14:paraId="381AB562" w14:textId="77777777" w:rsidR="002D3D62" w:rsidRPr="00B42798" w:rsidRDefault="002D3D62" w:rsidP="00023C0A">
      <w:pPr>
        <w:pStyle w:val="11"/>
        <w:rPr>
          <w:lang w:val="ru-RU"/>
        </w:rPr>
      </w:pPr>
      <w:bookmarkStart w:id="114" w:name="_Toc9845048"/>
      <w:bookmarkStart w:id="115" w:name="_Toc21505948"/>
      <w:r w:rsidRPr="00B42798">
        <w:rPr>
          <w:lang w:val="ru-RU"/>
        </w:rPr>
        <w:t>1</w:t>
      </w:r>
      <w:r w:rsidR="002126E4" w:rsidRPr="00B42798">
        <w:rPr>
          <w:lang w:val="ru-RU"/>
        </w:rPr>
        <w:t>2</w:t>
      </w:r>
      <w:r w:rsidRPr="00B42798">
        <w:rPr>
          <w:lang w:val="ru-RU"/>
        </w:rPr>
        <w:t xml:space="preserve">. Сведения об утвержденных предметах охраны и границах территорий исторических поселений </w:t>
      </w:r>
      <w:r w:rsidRPr="00B42798">
        <w:rPr>
          <w:lang w:val="ru-RU"/>
        </w:rPr>
        <w:lastRenderedPageBreak/>
        <w:t>федерального значения и исторических поселений регионального значения</w:t>
      </w:r>
      <w:bookmarkEnd w:id="114"/>
      <w:bookmarkEnd w:id="115"/>
    </w:p>
    <w:p w14:paraId="73AD2FB0" w14:textId="77777777" w:rsidR="00555E4F" w:rsidRPr="00DC638F" w:rsidRDefault="00555E4F" w:rsidP="00813C7E">
      <w:pPr>
        <w:jc w:val="center"/>
        <w:rPr>
          <w:b/>
        </w:rPr>
      </w:pPr>
      <w:bookmarkStart w:id="116" w:name="_Toc299983314"/>
      <w:bookmarkStart w:id="117" w:name="_Toc9845049"/>
      <w:r w:rsidRPr="00DC638F">
        <w:rPr>
          <w:b/>
        </w:rPr>
        <w:t>Объекты культурного наследия</w:t>
      </w:r>
      <w:bookmarkEnd w:id="116"/>
      <w:bookmarkEnd w:id="117"/>
    </w:p>
    <w:p w14:paraId="560B70E4" w14:textId="77777777" w:rsidR="00555E4F" w:rsidRPr="0082794E" w:rsidRDefault="00555E4F" w:rsidP="00555E4F">
      <w:pPr>
        <w:pStyle w:val="afff7"/>
      </w:pPr>
      <w:r w:rsidRPr="0082794E">
        <w:t xml:space="preserve">Территории объектов культурного наследия в соответствии с земельным кодексом РФ относятся к категории особо охраняемых территорий и объектов. Границы территорий недвижимых памятников вступают в силу с момента включения их в список недвижимых памятников истории и </w:t>
      </w:r>
      <w:bookmarkStart w:id="118" w:name="l12"/>
      <w:bookmarkEnd w:id="118"/>
      <w:r w:rsidRPr="0082794E">
        <w:t xml:space="preserve">культуры, утверждаемый в установленном порядке. В пределах территории памятника на основании действующего законодательства, в зависимости от вида и значимости охраняемого </w:t>
      </w:r>
      <w:bookmarkStart w:id="119" w:name="l13"/>
      <w:bookmarkEnd w:id="119"/>
      <w:r w:rsidRPr="0082794E">
        <w:t xml:space="preserve">объекта, государственными органами охраны памятников устанавливается режим содержания и использования, обеспечивающий возможность их изучения, сохранения и реставрации. </w:t>
      </w:r>
    </w:p>
    <w:p w14:paraId="0FF6C1B5" w14:textId="77777777" w:rsidR="00555E4F" w:rsidRPr="0082794E" w:rsidRDefault="00555E4F" w:rsidP="00555E4F">
      <w:pPr>
        <w:pStyle w:val="afff7"/>
      </w:pPr>
      <w:r w:rsidRPr="0082794E">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относятся к землям историко-культурного назначения, правовой режим которых регулируется земельным законодательством. </w:t>
      </w:r>
    </w:p>
    <w:p w14:paraId="0871FF4B" w14:textId="77777777" w:rsidR="00813C7E" w:rsidRDefault="00813C7E" w:rsidP="00813C7E">
      <w:pPr>
        <w:jc w:val="center"/>
        <w:rPr>
          <w:b/>
        </w:rPr>
      </w:pPr>
      <w:bookmarkStart w:id="120" w:name="_Toc299983315"/>
      <w:bookmarkStart w:id="121" w:name="_Toc9845050"/>
    </w:p>
    <w:p w14:paraId="185B9F1D" w14:textId="77777777" w:rsidR="00555E4F" w:rsidRPr="00DC638F" w:rsidRDefault="00555E4F" w:rsidP="00813C7E">
      <w:pPr>
        <w:jc w:val="center"/>
        <w:rPr>
          <w:b/>
          <w:lang w:eastAsia="ru-RU"/>
        </w:rPr>
      </w:pPr>
      <w:r w:rsidRPr="00DC638F">
        <w:rPr>
          <w:b/>
        </w:rPr>
        <w:t>Зоны охраны</w:t>
      </w:r>
      <w:bookmarkEnd w:id="120"/>
      <w:bookmarkEnd w:id="121"/>
    </w:p>
    <w:p w14:paraId="0DF3DE3A" w14:textId="1FB84745" w:rsidR="00AB4986" w:rsidRPr="0082794E" w:rsidRDefault="00AB4986" w:rsidP="00AB4986">
      <w:pPr>
        <w:pStyle w:val="afff7"/>
      </w:pPr>
      <w:r w:rsidRPr="0082794E">
        <w:t xml:space="preserve">В соответствии с </w:t>
      </w:r>
      <w:r w:rsidR="00BB751A">
        <w:t>М</w:t>
      </w:r>
      <w:r w:rsidRPr="005626E8">
        <w:t>НГП Тульской области</w:t>
      </w:r>
      <w:r w:rsidRPr="0082794E">
        <w:t xml:space="preserve">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5FA0FD82" w14:textId="77777777" w:rsidR="00AB4986" w:rsidRPr="0082794E" w:rsidRDefault="00AB4986" w:rsidP="00AB4986">
      <w:pPr>
        <w:pStyle w:val="afff7"/>
      </w:pPr>
      <w:r w:rsidRPr="0082794E">
        <w:t>Необходимый состав зон охраны объекта культурного наследия определяется проектом зон охраны объекта культурного наследия.</w:t>
      </w:r>
    </w:p>
    <w:p w14:paraId="3E2A4509" w14:textId="77777777" w:rsidR="00AB4986" w:rsidRPr="0082794E" w:rsidRDefault="00AB4986" w:rsidP="00AB4986">
      <w:pPr>
        <w:pStyle w:val="afff7"/>
      </w:pPr>
      <w:r w:rsidRPr="0082794E">
        <w:t xml:space="preserve">Зоны охраны устанавливаются вокруг недвижимых памятников истории и культуры, которыми могут быть: архитектурные ансамбли и градостроительные комплексы - исторические центры населенных </w:t>
      </w:r>
      <w:bookmarkStart w:id="122" w:name="l16"/>
      <w:bookmarkEnd w:id="122"/>
      <w:r w:rsidRPr="0082794E">
        <w:t xml:space="preserve">пунктов, кварталы, площади, улицы, системы или элементы планировки и застройки; отдельно стоящие здания и сооружения, произведения садово-паркового и ландшафтного искусства, памятные места, </w:t>
      </w:r>
      <w:bookmarkStart w:id="123" w:name="l17"/>
      <w:bookmarkEnd w:id="123"/>
      <w:r w:rsidRPr="0082794E">
        <w:t xml:space="preserve">связанные с историческими событиями, памятники археологии, произведения монументального искусства. </w:t>
      </w:r>
    </w:p>
    <w:p w14:paraId="76A737D1" w14:textId="77777777" w:rsidR="00AB4986" w:rsidRPr="0082794E" w:rsidRDefault="00AB4986" w:rsidP="00AB4986">
      <w:pPr>
        <w:pStyle w:val="afff7"/>
      </w:pPr>
      <w:r w:rsidRPr="0082794E">
        <w:t xml:space="preserve">Границы зон охраны объекта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федерального значения - органом государственной власти </w:t>
      </w:r>
      <w:r>
        <w:t>Туль</w:t>
      </w:r>
      <w:r w:rsidRPr="0082794E">
        <w:t xml:space="preserve">ской области по согласованию с федеральным органом охраны объектов культурного наследия, а в отношении объектов культурного наследия регионального и местного (муниципального) значения - по представлению областного органа охраны объектов культурного наследия </w:t>
      </w:r>
      <w:r>
        <w:t>Туль</w:t>
      </w:r>
      <w:r w:rsidRPr="0082794E">
        <w:t>ской области.</w:t>
      </w:r>
    </w:p>
    <w:p w14:paraId="08154D0F" w14:textId="77777777" w:rsidR="00AB4986" w:rsidRPr="0082794E" w:rsidRDefault="00AB4986" w:rsidP="00AB4986">
      <w:pPr>
        <w:pStyle w:val="afff7"/>
      </w:pPr>
      <w:r w:rsidRPr="0082794E">
        <w:t>Проекты зон охраны с границами охранных зон должны быть разработаны на каждый объект культурного наследия. Определение границ охраняемого объекта (территории) позволит сформировать его как обособленный объект управления соответствующих государственных или муниципальных органов власти и разработать для него градостроительные регламенты с определением разрешенного использования земельных участков, установлением охранных ограничений.</w:t>
      </w:r>
    </w:p>
    <w:p w14:paraId="3439DCF1" w14:textId="77777777" w:rsidR="00AB4986" w:rsidRPr="0082794E" w:rsidRDefault="00AB4986" w:rsidP="00AB4986">
      <w:pPr>
        <w:pStyle w:val="afff7"/>
      </w:pPr>
      <w:r w:rsidRPr="0082794E">
        <w:t xml:space="preserve">На территории зон охраны памятника устанавливается режим содержания и использования с определенными ограничениями нового строительства и функционального </w:t>
      </w:r>
      <w:r w:rsidRPr="0082794E">
        <w:lastRenderedPageBreak/>
        <w:t xml:space="preserve">использования с целью создания условий, способствующих сохранению памятника, как градоформирующего фактора при реконструкции исторических населенных пунктов, включения его в новую градостроительную среду. </w:t>
      </w:r>
    </w:p>
    <w:p w14:paraId="2ADDCEA3" w14:textId="77777777" w:rsidR="00AB4986" w:rsidRPr="001A0F36" w:rsidRDefault="00AB4986" w:rsidP="00AB4986">
      <w:pPr>
        <w:pStyle w:val="Default"/>
        <w:ind w:firstLine="567"/>
        <w:jc w:val="both"/>
      </w:pPr>
      <w:r w:rsidRPr="001A0F36">
        <w:t xml:space="preserve">Требования к составу, содержанию и порядку разработки проектов зон охраны объектов культурного наследия (памятников истории и культуры) народов Российской Федерации (далее - объекты культурного наследия) установлены в Постановлении Правительства РФ от 12 сентября 2015 г. N 972 "Об утверждении Положения о зонах охраны объектов культурного наследия (памятников истории и культуры) народов Российской Федерации". </w:t>
      </w:r>
    </w:p>
    <w:p w14:paraId="1A4D08D3" w14:textId="77777777" w:rsidR="00AB4986" w:rsidRPr="001A0F36" w:rsidRDefault="00AB4986" w:rsidP="00AB4986">
      <w:pPr>
        <w:pStyle w:val="Default"/>
        <w:ind w:firstLine="567"/>
        <w:jc w:val="both"/>
      </w:pPr>
      <w:r w:rsidRPr="001A0F36">
        <w:t xml:space="preserve">Порядок утверждения проектов зон охраны установлен в пунктах 15-17 данного постановления. </w:t>
      </w:r>
    </w:p>
    <w:p w14:paraId="185856AE" w14:textId="77777777" w:rsidR="00AB4986" w:rsidRPr="001A0F36" w:rsidRDefault="00AB4986" w:rsidP="00AB4986">
      <w:pPr>
        <w:pStyle w:val="Default"/>
        <w:ind w:firstLine="567"/>
        <w:jc w:val="both"/>
      </w:pPr>
      <w:r w:rsidRPr="001A0F36">
        <w:t xml:space="preserve">В пункте 17 установлена обязанность направления органом государственной власти, утвердившим границы зон охраны объекта культурного наследия, копии решения об установлении зон охраны объекта культурного наследия в соответствующий орган местного самоуправления муниципального района, на территории которого расположены зоны, предусмотренные указанным проектом. </w:t>
      </w:r>
    </w:p>
    <w:p w14:paraId="10020464" w14:textId="77777777" w:rsidR="00AB4986" w:rsidRPr="001A0F36" w:rsidRDefault="00AB4986" w:rsidP="00AB4986">
      <w:pPr>
        <w:pStyle w:val="Default"/>
        <w:ind w:firstLine="567"/>
        <w:jc w:val="both"/>
      </w:pPr>
      <w:r w:rsidRPr="001A0F36">
        <w:t xml:space="preserve">Пунктом 18 установлено обязательное размещение в информационных системах обеспечения градостроительной деятельности информации об утвержденных границах зон охраны объекта культурного наследия, режимах использования земель и градостроительных регламентах в границах данных зон. </w:t>
      </w:r>
    </w:p>
    <w:p w14:paraId="386F2621" w14:textId="77777777" w:rsidR="00AB4986" w:rsidRPr="001A0F36" w:rsidRDefault="00AB4986" w:rsidP="00AB4986">
      <w:pPr>
        <w:pStyle w:val="Default"/>
        <w:ind w:firstLine="567"/>
        <w:jc w:val="both"/>
      </w:pPr>
      <w:r w:rsidRPr="001A0F36">
        <w:t xml:space="preserve">Тем же пунктом предусмотрен обязательный учет и отображение утвержденных границ зон охраны объекта культурного наследия, режимов использования земель и градостроительных регламентов в границах данных зон в документах территориального планирования, правилах землепользования и застройки, документации по планировке территории. </w:t>
      </w:r>
    </w:p>
    <w:p w14:paraId="1B168380" w14:textId="77777777" w:rsidR="00AB4986" w:rsidRPr="00F4198A" w:rsidRDefault="00AB4986" w:rsidP="00AB4986">
      <w:pPr>
        <w:pStyle w:val="Default"/>
        <w:ind w:firstLine="567"/>
        <w:jc w:val="both"/>
        <w:rPr>
          <w:bCs/>
          <w:color w:val="auto"/>
        </w:rPr>
      </w:pPr>
      <w:r w:rsidRPr="00F4198A">
        <w:rPr>
          <w:bCs/>
          <w:color w:val="auto"/>
        </w:rPr>
        <w:t>.</w:t>
      </w:r>
    </w:p>
    <w:p w14:paraId="49BF923A" w14:textId="77777777" w:rsidR="00F4198A" w:rsidRPr="00FB280F" w:rsidRDefault="00F4198A" w:rsidP="00DC638F">
      <w:pPr>
        <w:pStyle w:val="7"/>
      </w:pPr>
      <w:r w:rsidRPr="00FB280F">
        <w:t xml:space="preserve">Таблица 12.2 </w:t>
      </w:r>
    </w:p>
    <w:p w14:paraId="555994E9" w14:textId="77777777" w:rsidR="00F4198A" w:rsidRPr="00FB280F" w:rsidRDefault="00F4198A" w:rsidP="00F4198A">
      <w:pPr>
        <w:ind w:firstLine="567"/>
        <w:jc w:val="center"/>
      </w:pPr>
      <w:r w:rsidRPr="00384CCB">
        <w:t>Зоны охраны объектов культурного наследия (памятников истории и культуры) народов Российской Федерации</w:t>
      </w:r>
    </w:p>
    <w:tbl>
      <w:tblPr>
        <w:tblW w:w="0" w:type="auto"/>
        <w:jc w:val="center"/>
        <w:tblLook w:val="04A0" w:firstRow="1" w:lastRow="0" w:firstColumn="1" w:lastColumn="0" w:noHBand="0" w:noVBand="1"/>
      </w:tblPr>
      <w:tblGrid>
        <w:gridCol w:w="1296"/>
        <w:gridCol w:w="3394"/>
        <w:gridCol w:w="2352"/>
        <w:gridCol w:w="2302"/>
      </w:tblGrid>
      <w:tr w:rsidR="00F4198A" w:rsidRPr="006C37FC" w14:paraId="0A03ECB7" w14:textId="77777777" w:rsidTr="00DC638F">
        <w:trPr>
          <w:jc w:val="center"/>
        </w:trPr>
        <w:tc>
          <w:tcPr>
            <w:tcW w:w="1101" w:type="dxa"/>
            <w:tcBorders>
              <w:top w:val="single" w:sz="4" w:space="0" w:color="auto"/>
              <w:left w:val="single" w:sz="4" w:space="0" w:color="auto"/>
              <w:bottom w:val="single" w:sz="4" w:space="0" w:color="auto"/>
              <w:right w:val="single" w:sz="4" w:space="0" w:color="auto"/>
            </w:tcBorders>
            <w:vAlign w:val="center"/>
            <w:hideMark/>
          </w:tcPr>
          <w:p w14:paraId="68B28050" w14:textId="77777777" w:rsidR="00F4198A" w:rsidRPr="00DC638F" w:rsidRDefault="00F4198A" w:rsidP="00DC638F">
            <w:pPr>
              <w:jc w:val="center"/>
              <w:rPr>
                <w:b/>
              </w:rPr>
            </w:pPr>
            <w:r w:rsidRPr="00DC638F">
              <w:rPr>
                <w:b/>
              </w:rPr>
              <w:t>Код объекта</w:t>
            </w:r>
          </w:p>
        </w:tc>
        <w:tc>
          <w:tcPr>
            <w:tcW w:w="3754" w:type="dxa"/>
            <w:tcBorders>
              <w:top w:val="single" w:sz="4" w:space="0" w:color="auto"/>
              <w:left w:val="single" w:sz="4" w:space="0" w:color="auto"/>
              <w:bottom w:val="single" w:sz="4" w:space="0" w:color="auto"/>
              <w:right w:val="single" w:sz="4" w:space="0" w:color="auto"/>
            </w:tcBorders>
            <w:vAlign w:val="center"/>
            <w:hideMark/>
          </w:tcPr>
          <w:p w14:paraId="22F17CD1" w14:textId="77777777" w:rsidR="00F4198A" w:rsidRPr="00DC638F" w:rsidRDefault="00F4198A" w:rsidP="00DC638F">
            <w:pPr>
              <w:jc w:val="center"/>
              <w:rPr>
                <w:b/>
              </w:rPr>
            </w:pPr>
            <w:r w:rsidRPr="00DC638F">
              <w:rPr>
                <w:b/>
              </w:rPr>
              <w:t>Наименование охранной зоны</w:t>
            </w:r>
          </w:p>
        </w:tc>
        <w:tc>
          <w:tcPr>
            <w:tcW w:w="2428" w:type="dxa"/>
            <w:tcBorders>
              <w:top w:val="single" w:sz="4" w:space="0" w:color="auto"/>
              <w:left w:val="single" w:sz="4" w:space="0" w:color="auto"/>
              <w:bottom w:val="single" w:sz="4" w:space="0" w:color="auto"/>
              <w:right w:val="single" w:sz="4" w:space="0" w:color="auto"/>
            </w:tcBorders>
            <w:vAlign w:val="center"/>
            <w:hideMark/>
          </w:tcPr>
          <w:p w14:paraId="254E2C27" w14:textId="77777777" w:rsidR="00F4198A" w:rsidRPr="00DC638F" w:rsidRDefault="00F4198A" w:rsidP="00DC638F">
            <w:pPr>
              <w:jc w:val="center"/>
              <w:rPr>
                <w:b/>
              </w:rPr>
            </w:pPr>
            <w:r w:rsidRPr="00DC638F">
              <w:rPr>
                <w:b/>
              </w:rPr>
              <w:t>Существующие (установленные, утвержденные)</w:t>
            </w:r>
          </w:p>
        </w:tc>
        <w:tc>
          <w:tcPr>
            <w:tcW w:w="2428" w:type="dxa"/>
            <w:tcBorders>
              <w:top w:val="single" w:sz="4" w:space="0" w:color="auto"/>
              <w:left w:val="single" w:sz="4" w:space="0" w:color="auto"/>
              <w:bottom w:val="single" w:sz="4" w:space="0" w:color="auto"/>
              <w:right w:val="single" w:sz="4" w:space="0" w:color="auto"/>
            </w:tcBorders>
            <w:vAlign w:val="center"/>
            <w:hideMark/>
          </w:tcPr>
          <w:p w14:paraId="43009FEC" w14:textId="77777777" w:rsidR="00F4198A" w:rsidRPr="00DC638F" w:rsidRDefault="00F4198A" w:rsidP="00DC638F">
            <w:pPr>
              <w:jc w:val="center"/>
              <w:rPr>
                <w:b/>
              </w:rPr>
            </w:pPr>
            <w:r w:rsidRPr="00DC638F">
              <w:rPr>
                <w:b/>
              </w:rPr>
              <w:t>Планируемые</w:t>
            </w:r>
          </w:p>
        </w:tc>
      </w:tr>
      <w:tr w:rsidR="00F4198A" w:rsidRPr="006C37FC" w14:paraId="60128967" w14:textId="77777777" w:rsidTr="00DC638F">
        <w:trPr>
          <w:jc w:val="center"/>
        </w:trPr>
        <w:tc>
          <w:tcPr>
            <w:tcW w:w="1101" w:type="dxa"/>
            <w:tcBorders>
              <w:top w:val="single" w:sz="4" w:space="0" w:color="auto"/>
              <w:left w:val="single" w:sz="4" w:space="0" w:color="auto"/>
              <w:bottom w:val="single" w:sz="4" w:space="0" w:color="auto"/>
              <w:right w:val="single" w:sz="4" w:space="0" w:color="auto"/>
            </w:tcBorders>
            <w:hideMark/>
          </w:tcPr>
          <w:p w14:paraId="539CE300" w14:textId="77777777" w:rsidR="00F4198A" w:rsidRPr="006C37FC" w:rsidRDefault="00F4198A" w:rsidP="000E6D8D">
            <w:pPr>
              <w:rPr>
                <w:highlight w:val="yellow"/>
              </w:rPr>
            </w:pPr>
            <w:r w:rsidRPr="005B2A52">
              <w:t>603011005</w:t>
            </w:r>
          </w:p>
        </w:tc>
        <w:tc>
          <w:tcPr>
            <w:tcW w:w="3754" w:type="dxa"/>
            <w:tcBorders>
              <w:top w:val="single" w:sz="4" w:space="0" w:color="auto"/>
              <w:left w:val="single" w:sz="4" w:space="0" w:color="auto"/>
              <w:bottom w:val="single" w:sz="4" w:space="0" w:color="auto"/>
              <w:right w:val="single" w:sz="4" w:space="0" w:color="auto"/>
            </w:tcBorders>
            <w:hideMark/>
          </w:tcPr>
          <w:p w14:paraId="44BD4B85" w14:textId="77777777" w:rsidR="00F4198A" w:rsidRPr="006C37FC" w:rsidRDefault="00F4198A" w:rsidP="000E6D8D">
            <w:pPr>
              <w:rPr>
                <w:highlight w:val="yellow"/>
              </w:rPr>
            </w:pPr>
            <w:r>
              <w:t>Защитная</w:t>
            </w:r>
            <w:r w:rsidRPr="005B2A52">
              <w:t xml:space="preserve"> зона объекта культурного наследия</w:t>
            </w:r>
          </w:p>
        </w:tc>
        <w:tc>
          <w:tcPr>
            <w:tcW w:w="2428" w:type="dxa"/>
            <w:tcBorders>
              <w:top w:val="single" w:sz="4" w:space="0" w:color="auto"/>
              <w:left w:val="single" w:sz="4" w:space="0" w:color="auto"/>
              <w:bottom w:val="single" w:sz="4" w:space="0" w:color="auto"/>
              <w:right w:val="single" w:sz="4" w:space="0" w:color="auto"/>
            </w:tcBorders>
            <w:hideMark/>
          </w:tcPr>
          <w:p w14:paraId="2D0702F6" w14:textId="77777777" w:rsidR="00F4198A" w:rsidRPr="006C37FC" w:rsidRDefault="00F4198A" w:rsidP="000E6D8D">
            <w:pPr>
              <w:jc w:val="center"/>
              <w:rPr>
                <w:highlight w:val="yellow"/>
              </w:rPr>
            </w:pPr>
            <w:r>
              <w:rPr>
                <w:noProof/>
                <w:lang w:eastAsia="ru-RU"/>
              </w:rPr>
              <w:drawing>
                <wp:inline distT="0" distB="0" distL="0" distR="0" wp14:anchorId="03AE3E74" wp14:editId="4E9E97DF">
                  <wp:extent cx="733425" cy="414020"/>
                  <wp:effectExtent l="0" t="0" r="9525" b="5080"/>
                  <wp:docPr id="1352" name="Рисунок 18" descr="603011005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603011005_1.tif"/>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733425" cy="414020"/>
                          </a:xfrm>
                          <a:prstGeom prst="rect">
                            <a:avLst/>
                          </a:prstGeom>
                          <a:noFill/>
                          <a:ln>
                            <a:noFill/>
                          </a:ln>
                        </pic:spPr>
                      </pic:pic>
                    </a:graphicData>
                  </a:graphic>
                </wp:inline>
              </w:drawing>
            </w:r>
          </w:p>
        </w:tc>
        <w:tc>
          <w:tcPr>
            <w:tcW w:w="2428" w:type="dxa"/>
            <w:tcBorders>
              <w:top w:val="single" w:sz="4" w:space="0" w:color="auto"/>
              <w:left w:val="single" w:sz="4" w:space="0" w:color="auto"/>
              <w:bottom w:val="single" w:sz="4" w:space="0" w:color="auto"/>
              <w:right w:val="single" w:sz="4" w:space="0" w:color="auto"/>
            </w:tcBorders>
            <w:hideMark/>
          </w:tcPr>
          <w:p w14:paraId="01096273" w14:textId="77777777" w:rsidR="00F4198A" w:rsidRPr="006C37FC" w:rsidRDefault="00F4198A" w:rsidP="000E6D8D">
            <w:pPr>
              <w:jc w:val="center"/>
            </w:pPr>
          </w:p>
        </w:tc>
      </w:tr>
    </w:tbl>
    <w:p w14:paraId="422E1407" w14:textId="77777777" w:rsidR="00F4198A" w:rsidRDefault="00F4198A" w:rsidP="00F4198A">
      <w:pPr>
        <w:autoSpaceDE w:val="0"/>
        <w:autoSpaceDN w:val="0"/>
        <w:adjustRightInd w:val="0"/>
        <w:jc w:val="center"/>
        <w:rPr>
          <w:b/>
        </w:rPr>
        <w:sectPr w:rsidR="00F4198A" w:rsidSect="00E72772">
          <w:pgSz w:w="11906" w:h="16838" w:code="9"/>
          <w:pgMar w:top="851" w:right="851" w:bottom="1134" w:left="1701" w:header="567" w:footer="454" w:gutter="0"/>
          <w:cols w:space="720"/>
          <w:docGrid w:linePitch="360"/>
        </w:sectPr>
      </w:pPr>
    </w:p>
    <w:p w14:paraId="7CC32D27" w14:textId="77777777" w:rsidR="002D3D62" w:rsidRPr="001A0F36" w:rsidRDefault="002D3D62" w:rsidP="004A1611">
      <w:pPr>
        <w:autoSpaceDE w:val="0"/>
        <w:autoSpaceDN w:val="0"/>
        <w:adjustRightInd w:val="0"/>
        <w:jc w:val="center"/>
        <w:rPr>
          <w:b/>
        </w:rPr>
      </w:pPr>
    </w:p>
    <w:p w14:paraId="66A81E7C" w14:textId="77777777" w:rsidR="002D3D62" w:rsidRPr="00B42798" w:rsidRDefault="002D3D62" w:rsidP="00023C0A">
      <w:pPr>
        <w:pStyle w:val="11"/>
        <w:rPr>
          <w:lang w:val="ru-RU"/>
        </w:rPr>
      </w:pPr>
      <w:bookmarkStart w:id="124" w:name="_Toc9845051"/>
      <w:bookmarkStart w:id="125" w:name="_Toc21505949"/>
      <w:r w:rsidRPr="00B42798">
        <w:rPr>
          <w:lang w:val="ru-RU"/>
        </w:rPr>
        <w:t>1</w:t>
      </w:r>
      <w:r w:rsidR="002126E4" w:rsidRPr="00B42798">
        <w:rPr>
          <w:lang w:val="ru-RU"/>
        </w:rPr>
        <w:t>3</w:t>
      </w:r>
      <w:r w:rsidRPr="00B42798">
        <w:rPr>
          <w:lang w:val="ru-RU"/>
        </w:rPr>
        <w:t xml:space="preserve">. Состав графической части (Часть </w:t>
      </w:r>
      <w:r w:rsidR="00C56EFD">
        <w:t>II</w:t>
      </w:r>
      <w:r w:rsidRPr="00B42798">
        <w:rPr>
          <w:lang w:val="ru-RU"/>
        </w:rPr>
        <w:t>)</w:t>
      </w:r>
      <w:bookmarkEnd w:id="124"/>
      <w:bookmarkEnd w:id="125"/>
    </w:p>
    <w:p w14:paraId="5AA67BD9" w14:textId="77777777" w:rsidR="002D3D62" w:rsidRPr="001A0F36" w:rsidRDefault="002D3D62" w:rsidP="004A1611">
      <w:pPr>
        <w:pStyle w:val="Default"/>
        <w:ind w:firstLine="567"/>
        <w:jc w:val="both"/>
        <w:rPr>
          <w:bCs/>
        </w:rPr>
      </w:pPr>
    </w:p>
    <w:p w14:paraId="3FEA16E3" w14:textId="105B5FBE" w:rsidR="00F4198A" w:rsidRPr="00C01A7B" w:rsidRDefault="00F4198A" w:rsidP="00F4198A">
      <w:pPr>
        <w:ind w:firstLine="709"/>
        <w:jc w:val="both"/>
      </w:pPr>
      <w:r w:rsidRPr="00C01A7B">
        <w:t>1.</w:t>
      </w:r>
      <w:r w:rsidRPr="00C01A7B">
        <w:rPr>
          <w:rFonts w:ascii="Arial" w:eastAsiaTheme="minorHAnsi" w:hAnsi="Arial" w:cs="Arial"/>
          <w:color w:val="000000"/>
          <w:sz w:val="16"/>
          <w:lang w:eastAsia="en-US"/>
        </w:rPr>
        <w:t xml:space="preserve"> </w:t>
      </w:r>
      <w:r w:rsidRPr="00C01A7B">
        <w:t>Карта границ поселения, границы существующих населенных пунктов, входящих в состав поселения, М 1:2</w:t>
      </w:r>
      <w:r w:rsidR="002A06EA">
        <w:t>5</w:t>
      </w:r>
      <w:r w:rsidRPr="00C01A7B">
        <w:t xml:space="preserve"> 000;</w:t>
      </w:r>
    </w:p>
    <w:p w14:paraId="127CE141" w14:textId="444F69BB" w:rsidR="00F4198A" w:rsidRPr="00C01A7B" w:rsidRDefault="00F4198A" w:rsidP="00F4198A">
      <w:pPr>
        <w:ind w:firstLine="709"/>
        <w:jc w:val="both"/>
      </w:pPr>
      <w:r w:rsidRPr="00C01A7B">
        <w:t>2. Карта местоположения существующих и строящихся объектов местного значения посе</w:t>
      </w:r>
      <w:r>
        <w:t>ления, городского округа, М 1:2</w:t>
      </w:r>
      <w:r w:rsidR="002A06EA">
        <w:t>5</w:t>
      </w:r>
      <w:r w:rsidRPr="00C01A7B">
        <w:t xml:space="preserve"> 000;</w:t>
      </w:r>
    </w:p>
    <w:p w14:paraId="5BDA2579" w14:textId="623963C2" w:rsidR="00F4198A" w:rsidRPr="00C01A7B" w:rsidRDefault="00F4198A" w:rsidP="002A06EA">
      <w:pPr>
        <w:ind w:firstLine="709"/>
        <w:jc w:val="both"/>
      </w:pPr>
      <w:r>
        <w:t>3</w:t>
      </w:r>
      <w:r w:rsidRPr="00C01A7B">
        <w:t>. Карта территорий объектов культурного наследия, М 1:2</w:t>
      </w:r>
      <w:r w:rsidR="002A06EA">
        <w:t>5</w:t>
      </w:r>
      <w:r w:rsidRPr="00C01A7B">
        <w:t xml:space="preserve"> 000;</w:t>
      </w:r>
    </w:p>
    <w:p w14:paraId="5ADC68E6" w14:textId="24D387E7" w:rsidR="00F4198A" w:rsidRPr="00C01A7B" w:rsidRDefault="00F4198A" w:rsidP="00F4198A">
      <w:pPr>
        <w:ind w:firstLine="709"/>
        <w:jc w:val="both"/>
      </w:pPr>
      <w:r>
        <w:t>4</w:t>
      </w:r>
      <w:r w:rsidRPr="00C01A7B">
        <w:t>. Карта зон с особыми условиями использования территорий, М 1:2</w:t>
      </w:r>
      <w:r w:rsidR="002A06EA">
        <w:t>5</w:t>
      </w:r>
      <w:r w:rsidRPr="00C01A7B">
        <w:t xml:space="preserve"> 000;</w:t>
      </w:r>
    </w:p>
    <w:p w14:paraId="54B12681" w14:textId="2549B8E3" w:rsidR="00F4198A" w:rsidRDefault="00F4198A" w:rsidP="00F4198A">
      <w:pPr>
        <w:ind w:firstLine="709"/>
        <w:jc w:val="both"/>
      </w:pPr>
      <w:r>
        <w:t>5</w:t>
      </w:r>
      <w:r w:rsidRPr="00C01A7B">
        <w:t>. Карта</w:t>
      </w:r>
      <w:r>
        <w:t xml:space="preserve"> </w:t>
      </w:r>
      <w:r w:rsidRPr="00C01A7B">
        <w:t>территории, подверженные риску возникновения чрезвычайных ситуаций природного и техногенного характера; границы лесничеств, лесопарков, М 1:2</w:t>
      </w:r>
      <w:r w:rsidR="002A06EA">
        <w:t>5</w:t>
      </w:r>
      <w:r w:rsidRPr="00C01A7B">
        <w:t xml:space="preserve"> 000.</w:t>
      </w:r>
    </w:p>
    <w:p w14:paraId="1846A406" w14:textId="7C30B118" w:rsidR="006B75C0" w:rsidRPr="00C01A7B" w:rsidRDefault="006B75C0" w:rsidP="00F4198A">
      <w:pPr>
        <w:ind w:firstLine="709"/>
        <w:jc w:val="both"/>
      </w:pPr>
      <w:r>
        <w:t>6. Карта особо охраняемых природных территорий фед</w:t>
      </w:r>
      <w:r w:rsidR="00083565">
        <w:t>е</w:t>
      </w:r>
      <w:r>
        <w:t>рального, регионального, местного значения М 1:25 000.</w:t>
      </w:r>
    </w:p>
    <w:p w14:paraId="2B1F12BC" w14:textId="77777777" w:rsidR="002D3D62" w:rsidRPr="001A0F36" w:rsidRDefault="002D3D62" w:rsidP="004A1611">
      <w:pPr>
        <w:autoSpaceDE w:val="0"/>
        <w:autoSpaceDN w:val="0"/>
        <w:adjustRightInd w:val="0"/>
        <w:jc w:val="center"/>
        <w:rPr>
          <w:b/>
          <w:bCs/>
        </w:rPr>
      </w:pPr>
    </w:p>
    <w:p w14:paraId="621E710A" w14:textId="77777777" w:rsidR="002D3D62" w:rsidRPr="001A0F36" w:rsidRDefault="002D3D62" w:rsidP="004A1611">
      <w:pPr>
        <w:autoSpaceDE w:val="0"/>
        <w:autoSpaceDN w:val="0"/>
        <w:adjustRightInd w:val="0"/>
        <w:jc w:val="center"/>
        <w:rPr>
          <w:b/>
          <w:bCs/>
        </w:rPr>
      </w:pPr>
    </w:p>
    <w:bookmarkEnd w:id="109"/>
    <w:p w14:paraId="44E3760F" w14:textId="77777777" w:rsidR="002D3D62" w:rsidRPr="001A0F36" w:rsidRDefault="002D3D62" w:rsidP="004A1611">
      <w:pPr>
        <w:autoSpaceDE w:val="0"/>
        <w:autoSpaceDN w:val="0"/>
        <w:adjustRightInd w:val="0"/>
        <w:jc w:val="center"/>
        <w:rPr>
          <w:b/>
          <w:bCs/>
        </w:rPr>
      </w:pPr>
    </w:p>
    <w:sectPr w:rsidR="002D3D62" w:rsidRPr="001A0F36" w:rsidSect="00E72772">
      <w:footerReference w:type="default" r:id="rId260"/>
      <w:footerReference w:type="first" r:id="rId261"/>
      <w:pgSz w:w="11906" w:h="16838" w:code="9"/>
      <w:pgMar w:top="851" w:right="851" w:bottom="1134" w:left="851" w:header="567"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F9F7740" w14:textId="77777777" w:rsidR="00D030FD" w:rsidRDefault="00D030FD">
      <w:r>
        <w:separator/>
      </w:r>
    </w:p>
  </w:endnote>
  <w:endnote w:type="continuationSeparator" w:id="0">
    <w:p w14:paraId="516E249C" w14:textId="77777777" w:rsidR="00D030FD" w:rsidRDefault="00D030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00006FF" w:usb1="0000FCFF" w:usb2="00000001" w:usb3="00000000" w:csb0="0000019F" w:csb1="00000000"/>
  </w:font>
  <w:font w:name="Times New Roman Полужирный">
    <w:panose1 w:val="00000000000000000000"/>
    <w:charset w:val="00"/>
    <w:family w:val="roman"/>
    <w:notTrueType/>
    <w:pitch w:val="default"/>
  </w:font>
  <w:font w:name="Trebuchet MS">
    <w:panose1 w:val="020B0603020202020204"/>
    <w:charset w:val="CC"/>
    <w:family w:val="swiss"/>
    <w:pitch w:val="variable"/>
    <w:sig w:usb0="00000687" w:usb1="00000000" w:usb2="00000000" w:usb3="00000000" w:csb0="0000009F" w:csb1="00000000"/>
  </w:font>
  <w:font w:name="Andale Sans UI">
    <w:altName w:val="Times New Roman"/>
    <w:charset w:val="CC"/>
    <w:family w:val="auto"/>
    <w:pitch w:val="variable"/>
    <w:sig w:usb0="00000201" w:usb1="00000000" w:usb2="00000000" w:usb3="00000000" w:csb0="00000004" w:csb1="00000000"/>
  </w:font>
  <w:font w:name="Comic Sans MS">
    <w:panose1 w:val="030F0702030302020204"/>
    <w:charset w:val="CC"/>
    <w:family w:val="script"/>
    <w:pitch w:val="variable"/>
    <w:sig w:usb0="00000287" w:usb1="00000013" w:usb2="00000000" w:usb3="00000000" w:csb0="0000009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AFF" w:usb1="C0007841" w:usb2="00000009" w:usb3="00000000" w:csb0="000001FF" w:csb1="00000000"/>
  </w:font>
  <w:font w:name="Segoe UI">
    <w:panose1 w:val="020B0502040204020203"/>
    <w:charset w:val="CC"/>
    <w:family w:val="swiss"/>
    <w:pitch w:val="variable"/>
    <w:sig w:usb0="E4002EFF" w:usb1="C000E47F" w:usb2="00000009" w:usb3="00000000" w:csb0="000001FF" w:csb1="00000000"/>
  </w:font>
  <w:font w:name="SchoolBookC">
    <w:altName w:val="Courier New"/>
    <w:panose1 w:val="00000000000000000000"/>
    <w:charset w:val="00"/>
    <w:family w:val="decorative"/>
    <w:notTrueType/>
    <w:pitch w:val="variable"/>
    <w:sig w:usb0="00000003" w:usb1="00000000" w:usb2="00000000" w:usb3="00000000" w:csb0="00000001" w:csb1="00000000"/>
  </w:font>
  <w:font w:name="NewtonXC">
    <w:altName w:val="Courier New"/>
    <w:panose1 w:val="00000000000000000000"/>
    <w:charset w:val="00"/>
    <w:family w:val="decorative"/>
    <w:notTrueType/>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Thames A">
    <w:altName w:val="Times New Roman"/>
    <w:panose1 w:val="00000000000000000000"/>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Times New Roman"/>
    <w:charset w:val="00"/>
    <w:family w:val="auto"/>
    <w:pitch w:val="variable"/>
  </w:font>
  <w:font w:name="Vineta BT">
    <w:panose1 w:val="04020906050602070202"/>
    <w:charset w:val="00"/>
    <w:family w:val="decorative"/>
    <w:pitch w:val="variable"/>
    <w:sig w:usb0="00000087" w:usb1="00000000" w:usb2="00000000" w:usb3="00000000" w:csb0="0000001B"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entury Gothic">
    <w:panose1 w:val="020B05020202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PT Astra Serif">
    <w:altName w:val="Times New Roman"/>
    <w:charset w:val="CC"/>
    <w:family w:val="roman"/>
    <w:pitch w:val="variable"/>
    <w:sig w:usb0="00000001" w:usb1="5000204B" w:usb2="00000020" w:usb3="00000000" w:csb0="00000097" w:csb1="00000000"/>
  </w:font>
  <w:font w:name="CIDFont+F2">
    <w:altName w:val="Calibri"/>
    <w:panose1 w:val="00000000000000000000"/>
    <w:charset w:val="CC"/>
    <w:family w:val="auto"/>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6869BB" w14:textId="77777777" w:rsidR="00502CEA" w:rsidRDefault="00502CEA">
    <w:pPr>
      <w:pStyle w:val="af4"/>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9637150"/>
      <w:docPartObj>
        <w:docPartGallery w:val="Page Numbers (Bottom of Page)"/>
        <w:docPartUnique/>
      </w:docPartObj>
    </w:sdtPr>
    <w:sdtEndPr/>
    <w:sdtContent>
      <w:p w14:paraId="3DFB2B0B" w14:textId="77777777" w:rsidR="00502CEA" w:rsidRDefault="00502CEA">
        <w:pPr>
          <w:pStyle w:val="af4"/>
          <w:jc w:val="right"/>
        </w:pPr>
        <w:r>
          <w:fldChar w:fldCharType="begin"/>
        </w:r>
        <w:r>
          <w:instrText>PAGE   \* MERGEFORMAT</w:instrText>
        </w:r>
        <w:r>
          <w:fldChar w:fldCharType="separate"/>
        </w:r>
        <w:r>
          <w:rPr>
            <w:noProof/>
          </w:rPr>
          <w:t>21</w:t>
        </w:r>
        <w:r>
          <w:fldChar w:fldCharType="end"/>
        </w:r>
      </w:p>
    </w:sdtContent>
  </w:sdt>
  <w:p w14:paraId="67AF1D09" w14:textId="77777777" w:rsidR="00502CEA" w:rsidRDefault="00502CEA">
    <w:pPr>
      <w:pStyle w:val="af4"/>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60648D" w14:textId="77777777" w:rsidR="00502CEA" w:rsidRPr="00A227AD" w:rsidRDefault="00502CEA">
    <w:pPr>
      <w:pStyle w:val="af4"/>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49973578"/>
      <w:docPartObj>
        <w:docPartGallery w:val="Page Numbers (Bottom of Page)"/>
        <w:docPartUnique/>
      </w:docPartObj>
    </w:sdtPr>
    <w:sdtEndPr/>
    <w:sdtContent>
      <w:p w14:paraId="1836E797" w14:textId="77777777" w:rsidR="00502CEA" w:rsidRDefault="00502CEA">
        <w:pPr>
          <w:pStyle w:val="af4"/>
          <w:jc w:val="right"/>
        </w:pPr>
        <w:r>
          <w:rPr>
            <w:noProof/>
          </w:rPr>
          <w:fldChar w:fldCharType="begin"/>
        </w:r>
        <w:r>
          <w:rPr>
            <w:noProof/>
          </w:rPr>
          <w:instrText>PAGE   \* MERGEFORMAT</w:instrText>
        </w:r>
        <w:r>
          <w:rPr>
            <w:noProof/>
          </w:rPr>
          <w:fldChar w:fldCharType="separate"/>
        </w:r>
        <w:r>
          <w:rPr>
            <w:noProof/>
          </w:rPr>
          <w:t>138</w:t>
        </w:r>
        <w:r>
          <w:rPr>
            <w:noProof/>
          </w:rPr>
          <w:fldChar w:fldCharType="end"/>
        </w:r>
      </w:p>
    </w:sdtContent>
  </w:sdt>
  <w:p w14:paraId="0D5F48A0" w14:textId="77777777" w:rsidR="00502CEA" w:rsidRDefault="00502CEA">
    <w:pPr>
      <w:pStyle w:val="af4"/>
      <w:jc w:val="righ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9948865"/>
      <w:docPartObj>
        <w:docPartGallery w:val="Page Numbers (Bottom of Page)"/>
        <w:docPartUnique/>
      </w:docPartObj>
    </w:sdtPr>
    <w:sdtEndPr/>
    <w:sdtContent>
      <w:p w14:paraId="209A87DA" w14:textId="77777777" w:rsidR="00502CEA" w:rsidRDefault="00502CEA">
        <w:pPr>
          <w:pStyle w:val="af4"/>
          <w:jc w:val="right"/>
        </w:pPr>
        <w:r>
          <w:fldChar w:fldCharType="begin"/>
        </w:r>
        <w:r>
          <w:instrText>PAGE   \* MERGEFORMAT</w:instrText>
        </w:r>
        <w:r>
          <w:fldChar w:fldCharType="separate"/>
        </w:r>
        <w:r>
          <w:rPr>
            <w:noProof/>
          </w:rPr>
          <w:t>139</w:t>
        </w:r>
        <w:r>
          <w:fldChar w:fldCharType="end"/>
        </w:r>
      </w:p>
    </w:sdtContent>
  </w:sdt>
  <w:p w14:paraId="635A6B18" w14:textId="77777777" w:rsidR="00502CEA" w:rsidRDefault="00502CEA">
    <w:pPr>
      <w:pStyle w:val="af4"/>
      <w:jc w:val="righ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635CD7" w14:textId="77777777" w:rsidR="00502CEA" w:rsidRDefault="00502CEA">
    <w:pPr>
      <w:pStyle w:val="af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F277272" w14:textId="77777777" w:rsidR="00D030FD" w:rsidRDefault="00D030FD">
      <w:r>
        <w:separator/>
      </w:r>
    </w:p>
  </w:footnote>
  <w:footnote w:type="continuationSeparator" w:id="0">
    <w:p w14:paraId="057113E2" w14:textId="77777777" w:rsidR="00D030FD" w:rsidRDefault="00D030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57F0CB" w14:textId="77777777" w:rsidR="00502CEA" w:rsidRDefault="00502CEA">
    <w:pPr>
      <w:pStyle w:val="af3"/>
    </w:pPr>
    <w:r>
      <w:rPr>
        <w:noProof/>
        <w:lang w:eastAsia="ru-RU"/>
      </w:rPr>
      <mc:AlternateContent>
        <mc:Choice Requires="wps">
          <w:drawing>
            <wp:anchor distT="0" distB="0" distL="114300" distR="114300" simplePos="0" relativeHeight="251658240" behindDoc="1" locked="0" layoutInCell="1" allowOverlap="1" wp14:anchorId="1C2BF056" wp14:editId="5CAFC6DE">
              <wp:simplePos x="0" y="0"/>
              <wp:positionH relativeFrom="column">
                <wp:posOffset>-47625</wp:posOffset>
              </wp:positionH>
              <wp:positionV relativeFrom="paragraph">
                <wp:posOffset>-172085</wp:posOffset>
              </wp:positionV>
              <wp:extent cx="6659880" cy="10259695"/>
              <wp:effectExtent l="0" t="0" r="26670" b="27305"/>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9880" cy="102596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54BB5" id="Прямоугольник 6" o:spid="_x0000_s1026" style="position:absolute;margin-left:-3.75pt;margin-top:-13.55pt;width:524.4pt;height:807.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" filled="f"/>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0D8F16" w14:textId="77777777" w:rsidR="00502CEA" w:rsidRDefault="00502CEA">
    <w:pPr>
      <w:pStyle w:val="af3"/>
    </w:pPr>
    <w:r>
      <w:rPr>
        <w:noProof/>
        <w:lang w:eastAsia="ru-RU"/>
      </w:rPr>
      <mc:AlternateContent>
        <mc:Choice Requires="wps">
          <w:drawing>
            <wp:anchor distT="0" distB="0" distL="114300" distR="114300" simplePos="0" relativeHeight="251659264" behindDoc="1" locked="0" layoutInCell="1" allowOverlap="1" wp14:anchorId="5E6D1241" wp14:editId="19623F20">
              <wp:simplePos x="0" y="0"/>
              <wp:positionH relativeFrom="column">
                <wp:posOffset>-318135</wp:posOffset>
              </wp:positionH>
              <wp:positionV relativeFrom="paragraph">
                <wp:posOffset>-93980</wp:posOffset>
              </wp:positionV>
              <wp:extent cx="6659880" cy="10259695"/>
              <wp:effectExtent l="19050" t="19050" r="26670" b="27305"/>
              <wp:wrapNone/>
              <wp:docPr id="5"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9880" cy="10259695"/>
                      </a:xfrm>
                      <a:prstGeom prst="rect">
                        <a:avLst/>
                      </a:prstGeom>
                      <a:noFill/>
                      <a:ln w="44450" cmpd="thickThin">
                        <a:solidFill>
                          <a:srgbClr val="17365D"/>
                        </a:solidFill>
                        <a:miter lim="800000"/>
                        <a:headEnd/>
                        <a:tailEnd/>
                      </a:ln>
                      <a:effectLst/>
                      <a:extLst>
                        <a:ext uri="{909E8E84-426E-40DD-AFC4-6F175D3DCCD1}">
                          <a14:hiddenFill xmlns:a14="http://schemas.microsoft.com/office/drawing/2010/main">
                            <a:solidFill>
                              <a:srgbClr val="4BACC6"/>
                            </a:solidFill>
                          </a14:hiddenFill>
                        </a:ext>
                        <a:ext uri="{AF507438-7753-43E0-B8FC-AC1667EBCBE1}">
                          <a14:hiddenEffects xmlns:a14="http://schemas.microsoft.com/office/drawing/2010/main">
                            <a:effectLst>
                              <a:outerShdw dist="28398" dir="3806097" algn="ctr" rotWithShape="0">
                                <a:srgbClr val="205867">
                                  <a:alpha val="50000"/>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A8431F" id="Прямоугольник 5" o:spid="_x0000_s1026" style="position:absolute;margin-left:-25.05pt;margin-top:-7.4pt;width:524.4pt;height:807.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" filled="f" fillcolor="#4bacc6" strokecolor="#17365d" strokeweight="3.5pt">
              <v:stroke linestyle="thickThin"/>
              <v:shadow color="#205867" opacity=".5" offset="1pt"/>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83953D" w14:textId="77777777" w:rsidR="00502CEA" w:rsidRDefault="00502CEA" w:rsidP="003E76ED">
    <w:pPr>
      <w:pStyle w:val="af3"/>
      <w:framePr w:wrap="around" w:vAnchor="text" w:hAnchor="margin" w:xAlign="center" w:y="1"/>
      <w:rPr>
        <w:rStyle w:val="afff1"/>
      </w:rPr>
    </w:pPr>
    <w:r>
      <w:rPr>
        <w:rStyle w:val="afff1"/>
      </w:rPr>
      <w:fldChar w:fldCharType="begin"/>
    </w:r>
    <w:r>
      <w:rPr>
        <w:rStyle w:val="afff1"/>
      </w:rPr>
      <w:instrText xml:space="preserve">PAGE  </w:instrText>
    </w:r>
    <w:r>
      <w:rPr>
        <w:rStyle w:val="afff1"/>
      </w:rPr>
      <w:fldChar w:fldCharType="end"/>
    </w:r>
  </w:p>
  <w:p w14:paraId="36010E37" w14:textId="77777777" w:rsidR="00502CEA" w:rsidRDefault="00502CEA">
    <w:pPr>
      <w:pStyle w:val="af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FC3C5E" w14:textId="77777777" w:rsidR="00502CEA" w:rsidRPr="00023C0A" w:rsidRDefault="00502CEA" w:rsidP="00023C0A">
    <w:pPr>
      <w:pStyle w:val="af3"/>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27D385" w14:textId="77777777" w:rsidR="00502CEA" w:rsidRDefault="00502CEA">
    <w:pPr>
      <w:pStyle w:val="af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E5520D" w14:textId="77777777" w:rsidR="00502CEA" w:rsidRDefault="00502CEA">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432DB1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31A627D2"/>
    <w:lvl w:ilvl="0">
      <w:numFmt w:val="bullet"/>
      <w:lvlText w:val="*"/>
      <w:lvlJc w:val="left"/>
    </w:lvl>
  </w:abstractNum>
  <w:abstractNum w:abstractNumId="2" w15:restartNumberingAfterBreak="0">
    <w:nsid w:val="00000002"/>
    <w:multiLevelType w:val="singleLevel"/>
    <w:tmpl w:val="00000002"/>
    <w:name w:val="WW8Num2"/>
    <w:lvl w:ilvl="0">
      <w:start w:val="1"/>
      <w:numFmt w:val="decimal"/>
      <w:lvlText w:val="%1."/>
      <w:lvlJc w:val="left"/>
      <w:pPr>
        <w:tabs>
          <w:tab w:val="num" w:pos="0"/>
        </w:tabs>
        <w:ind w:left="585" w:hanging="360"/>
      </w:pPr>
      <w:rPr>
        <w:rFonts w:ascii="Courier New" w:hAnsi="Courier New"/>
      </w:rPr>
    </w:lvl>
  </w:abstractNum>
  <w:abstractNum w:abstractNumId="3" w15:restartNumberingAfterBreak="0">
    <w:nsid w:val="0000000B"/>
    <w:multiLevelType w:val="multilevel"/>
    <w:tmpl w:val="0000000B"/>
    <w:name w:val="WW8Num11"/>
    <w:lvl w:ilvl="0">
      <w:numFmt w:val="bullet"/>
      <w:lvlText w:val=""/>
      <w:lvlJc w:val="left"/>
      <w:pPr>
        <w:tabs>
          <w:tab w:val="num" w:pos="706"/>
        </w:tabs>
        <w:ind w:left="0" w:firstLine="0"/>
      </w:pPr>
      <w:rPr>
        <w:rFonts w:ascii="Symbol" w:hAnsi="Symbol" w:cs="Wingdings"/>
        <w:sz w:val="28"/>
        <w:szCs w:val="28"/>
        <w:lang w:val="ru-RU"/>
      </w:rPr>
    </w:lvl>
    <w:lvl w:ilvl="1">
      <w:numFmt w:val="bullet"/>
      <w:lvlText w:val=""/>
      <w:lvlJc w:val="left"/>
      <w:pPr>
        <w:tabs>
          <w:tab w:val="num" w:pos="0"/>
        </w:tabs>
        <w:ind w:left="0" w:firstLine="0"/>
      </w:pPr>
      <w:rPr>
        <w:rFonts w:ascii="Symbol" w:hAnsi="Symbol" w:cs="Wingdings"/>
        <w:sz w:val="28"/>
        <w:szCs w:val="28"/>
        <w:lang w:val="ru-RU"/>
      </w:rPr>
    </w:lvl>
    <w:lvl w:ilvl="2">
      <w:numFmt w:val="bullet"/>
      <w:lvlText w:val=""/>
      <w:lvlJc w:val="left"/>
      <w:pPr>
        <w:tabs>
          <w:tab w:val="num" w:pos="0"/>
        </w:tabs>
        <w:ind w:left="0" w:firstLine="0"/>
      </w:pPr>
      <w:rPr>
        <w:rFonts w:ascii="Symbol" w:hAnsi="Symbol" w:cs="Wingdings"/>
        <w:sz w:val="28"/>
        <w:szCs w:val="28"/>
        <w:lang w:val="ru-RU"/>
      </w:rPr>
    </w:lvl>
    <w:lvl w:ilvl="3">
      <w:numFmt w:val="bullet"/>
      <w:lvlText w:val=""/>
      <w:lvlJc w:val="left"/>
      <w:pPr>
        <w:tabs>
          <w:tab w:val="num" w:pos="0"/>
        </w:tabs>
        <w:ind w:left="0" w:firstLine="0"/>
      </w:pPr>
      <w:rPr>
        <w:rFonts w:ascii="Symbol" w:hAnsi="Symbol" w:cs="Wingdings"/>
        <w:sz w:val="28"/>
        <w:szCs w:val="28"/>
        <w:lang w:val="ru-RU"/>
      </w:rPr>
    </w:lvl>
    <w:lvl w:ilvl="4">
      <w:numFmt w:val="bullet"/>
      <w:lvlText w:val=""/>
      <w:lvlJc w:val="left"/>
      <w:pPr>
        <w:tabs>
          <w:tab w:val="num" w:pos="0"/>
        </w:tabs>
        <w:ind w:left="0" w:firstLine="0"/>
      </w:pPr>
      <w:rPr>
        <w:rFonts w:ascii="Symbol" w:hAnsi="Symbol" w:cs="Wingdings"/>
        <w:sz w:val="28"/>
        <w:szCs w:val="28"/>
        <w:lang w:val="ru-RU"/>
      </w:rPr>
    </w:lvl>
    <w:lvl w:ilvl="5">
      <w:numFmt w:val="bullet"/>
      <w:lvlText w:val=""/>
      <w:lvlJc w:val="left"/>
      <w:pPr>
        <w:tabs>
          <w:tab w:val="num" w:pos="0"/>
        </w:tabs>
        <w:ind w:left="0" w:firstLine="0"/>
      </w:pPr>
      <w:rPr>
        <w:rFonts w:ascii="Symbol" w:hAnsi="Symbol" w:cs="Wingdings"/>
        <w:sz w:val="28"/>
        <w:szCs w:val="28"/>
        <w:lang w:val="ru-RU"/>
      </w:rPr>
    </w:lvl>
    <w:lvl w:ilvl="6">
      <w:numFmt w:val="bullet"/>
      <w:lvlText w:val=""/>
      <w:lvlJc w:val="left"/>
      <w:pPr>
        <w:tabs>
          <w:tab w:val="num" w:pos="0"/>
        </w:tabs>
        <w:ind w:left="0" w:firstLine="0"/>
      </w:pPr>
      <w:rPr>
        <w:rFonts w:ascii="Symbol" w:hAnsi="Symbol" w:cs="Wingdings"/>
        <w:sz w:val="28"/>
        <w:szCs w:val="28"/>
        <w:lang w:val="ru-RU"/>
      </w:rPr>
    </w:lvl>
    <w:lvl w:ilvl="7">
      <w:numFmt w:val="bullet"/>
      <w:lvlText w:val=""/>
      <w:lvlJc w:val="left"/>
      <w:pPr>
        <w:tabs>
          <w:tab w:val="num" w:pos="0"/>
        </w:tabs>
        <w:ind w:left="0" w:firstLine="0"/>
      </w:pPr>
      <w:rPr>
        <w:rFonts w:ascii="Symbol" w:hAnsi="Symbol" w:cs="Wingdings"/>
        <w:sz w:val="28"/>
        <w:szCs w:val="28"/>
        <w:lang w:val="ru-RU"/>
      </w:rPr>
    </w:lvl>
    <w:lvl w:ilvl="8">
      <w:numFmt w:val="bullet"/>
      <w:lvlText w:val=""/>
      <w:lvlJc w:val="left"/>
      <w:pPr>
        <w:tabs>
          <w:tab w:val="num" w:pos="0"/>
        </w:tabs>
        <w:ind w:left="0" w:firstLine="0"/>
      </w:pPr>
      <w:rPr>
        <w:rFonts w:ascii="Symbol" w:hAnsi="Symbol" w:cs="Wingdings"/>
        <w:sz w:val="28"/>
        <w:szCs w:val="28"/>
        <w:lang w:val="ru-RU"/>
      </w:rPr>
    </w:lvl>
  </w:abstractNum>
  <w:abstractNum w:abstractNumId="4" w15:restartNumberingAfterBreak="0">
    <w:nsid w:val="0000000C"/>
    <w:multiLevelType w:val="singleLevel"/>
    <w:tmpl w:val="0000000C"/>
    <w:name w:val="WW8Num12"/>
    <w:lvl w:ilvl="0">
      <w:start w:val="1"/>
      <w:numFmt w:val="decimal"/>
      <w:lvlText w:val="%1."/>
      <w:lvlJc w:val="left"/>
      <w:pPr>
        <w:tabs>
          <w:tab w:val="num" w:pos="0"/>
        </w:tabs>
        <w:ind w:left="720" w:hanging="360"/>
      </w:pPr>
      <w:rPr>
        <w:rFonts w:cs="Times New Roman"/>
        <w:i w:val="0"/>
      </w:rPr>
    </w:lvl>
  </w:abstractNum>
  <w:abstractNum w:abstractNumId="5"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6" w15:restartNumberingAfterBreak="0">
    <w:nsid w:val="04166AC0"/>
    <w:multiLevelType w:val="multilevel"/>
    <w:tmpl w:val="952E6E04"/>
    <w:lvl w:ilvl="0">
      <w:start w:val="5"/>
      <w:numFmt w:val="decimal"/>
      <w:lvlText w:val="%1."/>
      <w:lvlJc w:val="left"/>
      <w:pPr>
        <w:ind w:left="450" w:hanging="450"/>
      </w:pPr>
      <w:rPr>
        <w:rFonts w:hint="default"/>
        <w:b/>
      </w:rPr>
    </w:lvl>
    <w:lvl w:ilvl="1">
      <w:start w:val="1"/>
      <w:numFmt w:val="decimal"/>
      <w:lvlText w:val="%1.%2."/>
      <w:lvlJc w:val="left"/>
      <w:pPr>
        <w:ind w:left="1429"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 w15:restartNumberingAfterBreak="0">
    <w:nsid w:val="04402828"/>
    <w:multiLevelType w:val="hybridMultilevel"/>
    <w:tmpl w:val="9B22D9C2"/>
    <w:lvl w:ilvl="0" w:tplc="E09EADC0">
      <w:start w:val="1"/>
      <w:numFmt w:val="decimal"/>
      <w:lvlText w:val="%1."/>
      <w:lvlJc w:val="left"/>
      <w:pPr>
        <w:tabs>
          <w:tab w:val="num" w:pos="706"/>
        </w:tabs>
        <w:ind w:left="706"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A4812E4"/>
    <w:multiLevelType w:val="hybridMultilevel"/>
    <w:tmpl w:val="F11C5B5C"/>
    <w:styleLink w:val="21"/>
    <w:lvl w:ilvl="0" w:tplc="348E9894">
      <w:start w:val="1"/>
      <w:numFmt w:val="decimal"/>
      <w:lvlText w:val="%1."/>
      <w:lvlJc w:val="left"/>
      <w:pPr>
        <w:ind w:left="121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C636A22"/>
    <w:multiLevelType w:val="hybridMultilevel"/>
    <w:tmpl w:val="51E40910"/>
    <w:lvl w:ilvl="0" w:tplc="97E6B9BA">
      <w:start w:val="1"/>
      <w:numFmt w:val="bullet"/>
      <w:lvlText w:val="-"/>
      <w:lvlJc w:val="left"/>
      <w:pPr>
        <w:ind w:left="-147" w:firstLine="567"/>
      </w:pPr>
      <w:rPr>
        <w:rFonts w:ascii="Times New Roman" w:hAnsi="Times New Roman" w:cs="Times New Roman" w:hint="default"/>
        <w:b/>
      </w:rPr>
    </w:lvl>
    <w:lvl w:ilvl="1" w:tplc="68D4FA60">
      <w:start w:val="1"/>
      <w:numFmt w:val="bullet"/>
      <w:pStyle w:val="a0"/>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59A442B6">
      <w:start w:val="522"/>
      <w:numFmt w:val="decimal"/>
      <w:lvlText w:val="%4"/>
      <w:lvlJc w:val="left"/>
      <w:pPr>
        <w:ind w:left="2631" w:hanging="471"/>
      </w:pPr>
      <w:rPr>
        <w:rFonts w:hint="default"/>
      </w:r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2297415"/>
    <w:multiLevelType w:val="multilevel"/>
    <w:tmpl w:val="A8707504"/>
    <w:lvl w:ilvl="0">
      <w:start w:val="1"/>
      <w:numFmt w:val="decimal"/>
      <w:lvlText w:val="%1."/>
      <w:lvlJc w:val="left"/>
      <w:pPr>
        <w:ind w:left="720"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2" w15:restartNumberingAfterBreak="0">
    <w:nsid w:val="15213C80"/>
    <w:multiLevelType w:val="hybridMultilevel"/>
    <w:tmpl w:val="5BE01A10"/>
    <w:lvl w:ilvl="0" w:tplc="04190005">
      <w:start w:val="1"/>
      <w:numFmt w:val="bullet"/>
      <w:pStyle w:val="106"/>
      <w:lvlText w:val=""/>
      <w:lvlJc w:val="left"/>
      <w:pPr>
        <w:tabs>
          <w:tab w:val="num" w:pos="1068"/>
        </w:tabs>
        <w:ind w:left="1068" w:hanging="360"/>
      </w:pPr>
      <w:rPr>
        <w:rFonts w:ascii="Wingdings" w:hAnsi="Wingdings" w:hint="default"/>
      </w:rPr>
    </w:lvl>
    <w:lvl w:ilvl="1" w:tplc="04190003">
      <w:start w:val="1"/>
      <w:numFmt w:val="bullet"/>
      <w:lvlText w:val="o"/>
      <w:lvlJc w:val="left"/>
      <w:pPr>
        <w:tabs>
          <w:tab w:val="num" w:pos="1788"/>
        </w:tabs>
        <w:ind w:left="1788" w:hanging="360"/>
      </w:pPr>
      <w:rPr>
        <w:rFonts w:ascii="Courier New" w:hAnsi="Courier New" w:hint="default"/>
      </w:rPr>
    </w:lvl>
    <w:lvl w:ilvl="2" w:tplc="04190005">
      <w:start w:val="1"/>
      <w:numFmt w:val="bullet"/>
      <w:lvlText w:val=""/>
      <w:lvlJc w:val="left"/>
      <w:pPr>
        <w:tabs>
          <w:tab w:val="num" w:pos="2508"/>
        </w:tabs>
        <w:ind w:left="2508" w:hanging="360"/>
      </w:pPr>
      <w:rPr>
        <w:rFonts w:ascii="Wingdings" w:hAnsi="Wingdings" w:hint="default"/>
      </w:rPr>
    </w:lvl>
    <w:lvl w:ilvl="3" w:tplc="04190001">
      <w:start w:val="1"/>
      <w:numFmt w:val="bullet"/>
      <w:lvlText w:val=""/>
      <w:lvlJc w:val="left"/>
      <w:pPr>
        <w:tabs>
          <w:tab w:val="num" w:pos="3228"/>
        </w:tabs>
        <w:ind w:left="3228" w:hanging="360"/>
      </w:pPr>
      <w:rPr>
        <w:rFonts w:ascii="Symbol" w:hAnsi="Symbol" w:hint="default"/>
      </w:rPr>
    </w:lvl>
    <w:lvl w:ilvl="4" w:tplc="04190003">
      <w:start w:val="1"/>
      <w:numFmt w:val="bullet"/>
      <w:lvlText w:val="o"/>
      <w:lvlJc w:val="left"/>
      <w:pPr>
        <w:tabs>
          <w:tab w:val="num" w:pos="3948"/>
        </w:tabs>
        <w:ind w:left="3948" w:hanging="360"/>
      </w:pPr>
      <w:rPr>
        <w:rFonts w:ascii="Courier New" w:hAnsi="Courier New" w:hint="default"/>
      </w:rPr>
    </w:lvl>
    <w:lvl w:ilvl="5" w:tplc="04190005">
      <w:start w:val="1"/>
      <w:numFmt w:val="bullet"/>
      <w:lvlText w:val=""/>
      <w:lvlJc w:val="left"/>
      <w:pPr>
        <w:tabs>
          <w:tab w:val="num" w:pos="4668"/>
        </w:tabs>
        <w:ind w:left="4668" w:hanging="360"/>
      </w:pPr>
      <w:rPr>
        <w:rFonts w:ascii="Wingdings" w:hAnsi="Wingdings" w:hint="default"/>
      </w:rPr>
    </w:lvl>
    <w:lvl w:ilvl="6" w:tplc="04190001">
      <w:start w:val="1"/>
      <w:numFmt w:val="bullet"/>
      <w:lvlText w:val=""/>
      <w:lvlJc w:val="left"/>
      <w:pPr>
        <w:tabs>
          <w:tab w:val="num" w:pos="5388"/>
        </w:tabs>
        <w:ind w:left="5388" w:hanging="360"/>
      </w:pPr>
      <w:rPr>
        <w:rFonts w:ascii="Symbol" w:hAnsi="Symbol" w:hint="default"/>
      </w:rPr>
    </w:lvl>
    <w:lvl w:ilvl="7" w:tplc="04190003">
      <w:start w:val="1"/>
      <w:numFmt w:val="bullet"/>
      <w:lvlText w:val="o"/>
      <w:lvlJc w:val="left"/>
      <w:pPr>
        <w:tabs>
          <w:tab w:val="num" w:pos="6108"/>
        </w:tabs>
        <w:ind w:left="6108" w:hanging="360"/>
      </w:pPr>
      <w:rPr>
        <w:rFonts w:ascii="Courier New" w:hAnsi="Courier New" w:hint="default"/>
      </w:rPr>
    </w:lvl>
    <w:lvl w:ilvl="8" w:tplc="04190005">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172054CB"/>
    <w:multiLevelType w:val="multilevel"/>
    <w:tmpl w:val="83C0DEB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89A795C"/>
    <w:multiLevelType w:val="multilevel"/>
    <w:tmpl w:val="3D429C00"/>
    <w:lvl w:ilvl="0">
      <w:start w:val="1"/>
      <w:numFmt w:val="russianLower"/>
      <w:pStyle w:val="a1"/>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5" w15:restartNumberingAfterBreak="0">
    <w:nsid w:val="1D4224C4"/>
    <w:multiLevelType w:val="hybridMultilevel"/>
    <w:tmpl w:val="5C6AAD16"/>
    <w:lvl w:ilvl="0" w:tplc="127217BA">
      <w:start w:val="1"/>
      <w:numFmt w:val="bullet"/>
      <w:lvlText w:val=""/>
      <w:lvlJc w:val="left"/>
      <w:pPr>
        <w:tabs>
          <w:tab w:val="num" w:pos="1070"/>
        </w:tabs>
        <w:ind w:left="1070" w:hanging="360"/>
      </w:pPr>
      <w:rPr>
        <w:rFonts w:ascii="Symbol" w:hAnsi="Symbol" w:cs="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16" w15:restartNumberingAfterBreak="0">
    <w:nsid w:val="1E752E14"/>
    <w:multiLevelType w:val="hybridMultilevel"/>
    <w:tmpl w:val="1ABAD5F6"/>
    <w:lvl w:ilvl="0" w:tplc="EE9EA95A">
      <w:start w:val="1"/>
      <w:numFmt w:val="bullet"/>
      <w:pStyle w:val="a2"/>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5556952"/>
    <w:multiLevelType w:val="hybridMultilevel"/>
    <w:tmpl w:val="7812B29A"/>
    <w:lvl w:ilvl="0" w:tplc="59A0B250">
      <w:start w:val="1"/>
      <w:numFmt w:val="bullet"/>
      <w:lvlText w:val="-"/>
      <w:lvlJc w:val="left"/>
      <w:pPr>
        <w:ind w:hanging="272"/>
      </w:pPr>
      <w:rPr>
        <w:rFonts w:ascii="Times New Roman" w:eastAsia="Times New Roman" w:hAnsi="Times New Roman" w:hint="default"/>
        <w:sz w:val="24"/>
        <w:szCs w:val="24"/>
      </w:rPr>
    </w:lvl>
    <w:lvl w:ilvl="1" w:tplc="1D0801E6">
      <w:start w:val="1"/>
      <w:numFmt w:val="bullet"/>
      <w:lvlText w:val="•"/>
      <w:lvlJc w:val="left"/>
      <w:rPr>
        <w:rFonts w:hint="default"/>
      </w:rPr>
    </w:lvl>
    <w:lvl w:ilvl="2" w:tplc="3A1EE36E">
      <w:start w:val="1"/>
      <w:numFmt w:val="bullet"/>
      <w:lvlText w:val="•"/>
      <w:lvlJc w:val="left"/>
      <w:rPr>
        <w:rFonts w:hint="default"/>
      </w:rPr>
    </w:lvl>
    <w:lvl w:ilvl="3" w:tplc="A9B050C0">
      <w:start w:val="1"/>
      <w:numFmt w:val="bullet"/>
      <w:lvlText w:val="•"/>
      <w:lvlJc w:val="left"/>
      <w:rPr>
        <w:rFonts w:hint="default"/>
      </w:rPr>
    </w:lvl>
    <w:lvl w:ilvl="4" w:tplc="5F1E9F30">
      <w:start w:val="1"/>
      <w:numFmt w:val="bullet"/>
      <w:lvlText w:val="•"/>
      <w:lvlJc w:val="left"/>
      <w:rPr>
        <w:rFonts w:hint="default"/>
      </w:rPr>
    </w:lvl>
    <w:lvl w:ilvl="5" w:tplc="64BA984A">
      <w:start w:val="1"/>
      <w:numFmt w:val="bullet"/>
      <w:lvlText w:val="•"/>
      <w:lvlJc w:val="left"/>
      <w:rPr>
        <w:rFonts w:hint="default"/>
      </w:rPr>
    </w:lvl>
    <w:lvl w:ilvl="6" w:tplc="E30851C8">
      <w:start w:val="1"/>
      <w:numFmt w:val="bullet"/>
      <w:lvlText w:val="•"/>
      <w:lvlJc w:val="left"/>
      <w:rPr>
        <w:rFonts w:hint="default"/>
      </w:rPr>
    </w:lvl>
    <w:lvl w:ilvl="7" w:tplc="F3BAE030">
      <w:start w:val="1"/>
      <w:numFmt w:val="bullet"/>
      <w:lvlText w:val="•"/>
      <w:lvlJc w:val="left"/>
      <w:rPr>
        <w:rFonts w:hint="default"/>
      </w:rPr>
    </w:lvl>
    <w:lvl w:ilvl="8" w:tplc="235E5144">
      <w:start w:val="1"/>
      <w:numFmt w:val="bullet"/>
      <w:lvlText w:val="•"/>
      <w:lvlJc w:val="left"/>
      <w:rPr>
        <w:rFonts w:hint="default"/>
      </w:rPr>
    </w:lvl>
  </w:abstractNum>
  <w:abstractNum w:abstractNumId="18" w15:restartNumberingAfterBreak="0">
    <w:nsid w:val="2AB17EB0"/>
    <w:multiLevelType w:val="multilevel"/>
    <w:tmpl w:val="5B7C3EE6"/>
    <w:lvl w:ilvl="0">
      <w:start w:val="1"/>
      <w:numFmt w:val="decimal"/>
      <w:lvlText w:val="%1."/>
      <w:lvlJc w:val="left"/>
      <w:pPr>
        <w:ind w:left="1070" w:hanging="360"/>
      </w:pPr>
      <w:rPr>
        <w:b w:val="0"/>
      </w:rPr>
    </w:lvl>
    <w:lvl w:ilvl="1">
      <w:start w:val="1"/>
      <w:numFmt w:val="decimal"/>
      <w:isLgl/>
      <w:lvlText w:val="%1.%2."/>
      <w:lvlJc w:val="left"/>
      <w:pPr>
        <w:ind w:left="-6444" w:hanging="360"/>
      </w:pPr>
      <w:rPr>
        <w:rFonts w:hint="default"/>
      </w:rPr>
    </w:lvl>
    <w:lvl w:ilvl="2">
      <w:start w:val="1"/>
      <w:numFmt w:val="decimal"/>
      <w:isLgl/>
      <w:lvlText w:val="%1.%2.%3."/>
      <w:lvlJc w:val="left"/>
      <w:pPr>
        <w:ind w:left="-6084" w:hanging="720"/>
      </w:pPr>
      <w:rPr>
        <w:rFonts w:hint="default"/>
      </w:rPr>
    </w:lvl>
    <w:lvl w:ilvl="3">
      <w:start w:val="1"/>
      <w:numFmt w:val="decimal"/>
      <w:isLgl/>
      <w:lvlText w:val="%1.%2.%3.%4."/>
      <w:lvlJc w:val="left"/>
      <w:pPr>
        <w:ind w:left="-6084" w:hanging="720"/>
      </w:pPr>
      <w:rPr>
        <w:rFonts w:hint="default"/>
      </w:rPr>
    </w:lvl>
    <w:lvl w:ilvl="4">
      <w:start w:val="1"/>
      <w:numFmt w:val="decimal"/>
      <w:isLgl/>
      <w:lvlText w:val="%1.%2.%3.%4.%5."/>
      <w:lvlJc w:val="left"/>
      <w:pPr>
        <w:ind w:left="-5724" w:hanging="1080"/>
      </w:pPr>
      <w:rPr>
        <w:rFonts w:hint="default"/>
      </w:rPr>
    </w:lvl>
    <w:lvl w:ilvl="5">
      <w:start w:val="1"/>
      <w:numFmt w:val="decimal"/>
      <w:isLgl/>
      <w:lvlText w:val="%1.%2.%3.%4.%5.%6."/>
      <w:lvlJc w:val="left"/>
      <w:pPr>
        <w:ind w:left="-5724" w:hanging="1080"/>
      </w:pPr>
      <w:rPr>
        <w:rFonts w:hint="default"/>
      </w:rPr>
    </w:lvl>
    <w:lvl w:ilvl="6">
      <w:start w:val="1"/>
      <w:numFmt w:val="decimal"/>
      <w:isLgl/>
      <w:lvlText w:val="%1.%2.%3.%4.%5.%6.%7."/>
      <w:lvlJc w:val="left"/>
      <w:pPr>
        <w:ind w:left="-5364" w:hanging="1440"/>
      </w:pPr>
      <w:rPr>
        <w:rFonts w:hint="default"/>
      </w:rPr>
    </w:lvl>
    <w:lvl w:ilvl="7">
      <w:start w:val="1"/>
      <w:numFmt w:val="decimal"/>
      <w:isLgl/>
      <w:lvlText w:val="%1.%2.%3.%4.%5.%6.%7.%8."/>
      <w:lvlJc w:val="left"/>
      <w:pPr>
        <w:ind w:left="-5364" w:hanging="1440"/>
      </w:pPr>
      <w:rPr>
        <w:rFonts w:hint="default"/>
      </w:rPr>
    </w:lvl>
    <w:lvl w:ilvl="8">
      <w:start w:val="1"/>
      <w:numFmt w:val="decimal"/>
      <w:isLgl/>
      <w:lvlText w:val="%1.%2.%3.%4.%5.%6.%7.%8.%9."/>
      <w:lvlJc w:val="left"/>
      <w:pPr>
        <w:ind w:left="-5004" w:hanging="1800"/>
      </w:pPr>
      <w:rPr>
        <w:rFonts w:hint="default"/>
      </w:rPr>
    </w:lvl>
  </w:abstractNum>
  <w:abstractNum w:abstractNumId="19" w15:restartNumberingAfterBreak="0">
    <w:nsid w:val="2C557F61"/>
    <w:multiLevelType w:val="hybridMultilevel"/>
    <w:tmpl w:val="6764E6CE"/>
    <w:lvl w:ilvl="0" w:tplc="DE74BD72">
      <w:start w:val="1"/>
      <w:numFmt w:val="decimal"/>
      <w:pStyle w:val="a3"/>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2D9324CD"/>
    <w:multiLevelType w:val="hybridMultilevel"/>
    <w:tmpl w:val="FAF07944"/>
    <w:styleLink w:val="35"/>
    <w:lvl w:ilvl="0" w:tplc="2104E846">
      <w:start w:val="1"/>
      <w:numFmt w:val="bullet"/>
      <w:lvlText w:val=""/>
      <w:lvlJc w:val="left"/>
      <w:pPr>
        <w:ind w:left="12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15:restartNumberingAfterBreak="0">
    <w:nsid w:val="30531BDD"/>
    <w:multiLevelType w:val="hybridMultilevel"/>
    <w:tmpl w:val="5FA00C98"/>
    <w:lvl w:ilvl="0" w:tplc="BE401C5A">
      <w:start w:val="1"/>
      <w:numFmt w:val="bullet"/>
      <w:lvlText w:val="-"/>
      <w:lvlJc w:val="left"/>
      <w:pPr>
        <w:tabs>
          <w:tab w:val="num" w:pos="720"/>
        </w:tabs>
        <w:ind w:left="72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1CA5FB6"/>
    <w:multiLevelType w:val="multilevel"/>
    <w:tmpl w:val="2A44EFC6"/>
    <w:lvl w:ilvl="0">
      <w:start w:val="1"/>
      <w:numFmt w:val="decimal"/>
      <w:lvlText w:val="%1."/>
      <w:lvlJc w:val="left"/>
      <w:pPr>
        <w:ind w:left="720" w:hanging="360"/>
      </w:pPr>
      <w:rPr>
        <w:rFonts w:ascii="Times New Roman" w:hAnsi="Times New Roman" w:cs="Times New Roman"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3" w15:restartNumberingAfterBreak="0">
    <w:nsid w:val="352F7A6C"/>
    <w:multiLevelType w:val="multilevel"/>
    <w:tmpl w:val="5B7C3EE6"/>
    <w:lvl w:ilvl="0">
      <w:start w:val="1"/>
      <w:numFmt w:val="decimal"/>
      <w:lvlText w:val="%1."/>
      <w:lvlJc w:val="left"/>
      <w:pPr>
        <w:ind w:left="1070" w:hanging="360"/>
      </w:pPr>
      <w:rPr>
        <w:b w:val="0"/>
      </w:rPr>
    </w:lvl>
    <w:lvl w:ilvl="1">
      <w:start w:val="1"/>
      <w:numFmt w:val="decimal"/>
      <w:isLgl/>
      <w:lvlText w:val="%1.%2."/>
      <w:lvlJc w:val="left"/>
      <w:pPr>
        <w:ind w:left="-6444" w:hanging="360"/>
      </w:pPr>
      <w:rPr>
        <w:rFonts w:hint="default"/>
      </w:rPr>
    </w:lvl>
    <w:lvl w:ilvl="2">
      <w:start w:val="1"/>
      <w:numFmt w:val="decimal"/>
      <w:isLgl/>
      <w:lvlText w:val="%1.%2.%3."/>
      <w:lvlJc w:val="left"/>
      <w:pPr>
        <w:ind w:left="-6084" w:hanging="720"/>
      </w:pPr>
      <w:rPr>
        <w:rFonts w:hint="default"/>
      </w:rPr>
    </w:lvl>
    <w:lvl w:ilvl="3">
      <w:start w:val="1"/>
      <w:numFmt w:val="decimal"/>
      <w:isLgl/>
      <w:lvlText w:val="%1.%2.%3.%4."/>
      <w:lvlJc w:val="left"/>
      <w:pPr>
        <w:ind w:left="-6084" w:hanging="720"/>
      </w:pPr>
      <w:rPr>
        <w:rFonts w:hint="default"/>
      </w:rPr>
    </w:lvl>
    <w:lvl w:ilvl="4">
      <w:start w:val="1"/>
      <w:numFmt w:val="decimal"/>
      <w:isLgl/>
      <w:lvlText w:val="%1.%2.%3.%4.%5."/>
      <w:lvlJc w:val="left"/>
      <w:pPr>
        <w:ind w:left="-5724" w:hanging="1080"/>
      </w:pPr>
      <w:rPr>
        <w:rFonts w:hint="default"/>
      </w:rPr>
    </w:lvl>
    <w:lvl w:ilvl="5">
      <w:start w:val="1"/>
      <w:numFmt w:val="decimal"/>
      <w:isLgl/>
      <w:lvlText w:val="%1.%2.%3.%4.%5.%6."/>
      <w:lvlJc w:val="left"/>
      <w:pPr>
        <w:ind w:left="-5724" w:hanging="1080"/>
      </w:pPr>
      <w:rPr>
        <w:rFonts w:hint="default"/>
      </w:rPr>
    </w:lvl>
    <w:lvl w:ilvl="6">
      <w:start w:val="1"/>
      <w:numFmt w:val="decimal"/>
      <w:isLgl/>
      <w:lvlText w:val="%1.%2.%3.%4.%5.%6.%7."/>
      <w:lvlJc w:val="left"/>
      <w:pPr>
        <w:ind w:left="-5364" w:hanging="1440"/>
      </w:pPr>
      <w:rPr>
        <w:rFonts w:hint="default"/>
      </w:rPr>
    </w:lvl>
    <w:lvl w:ilvl="7">
      <w:start w:val="1"/>
      <w:numFmt w:val="decimal"/>
      <w:isLgl/>
      <w:lvlText w:val="%1.%2.%3.%4.%5.%6.%7.%8."/>
      <w:lvlJc w:val="left"/>
      <w:pPr>
        <w:ind w:left="-5364" w:hanging="1440"/>
      </w:pPr>
      <w:rPr>
        <w:rFonts w:hint="default"/>
      </w:rPr>
    </w:lvl>
    <w:lvl w:ilvl="8">
      <w:start w:val="1"/>
      <w:numFmt w:val="decimal"/>
      <w:isLgl/>
      <w:lvlText w:val="%1.%2.%3.%4.%5.%6.%7.%8.%9."/>
      <w:lvlJc w:val="left"/>
      <w:pPr>
        <w:ind w:left="-5004" w:hanging="1800"/>
      </w:pPr>
      <w:rPr>
        <w:rFonts w:hint="default"/>
      </w:rPr>
    </w:lvl>
  </w:abstractNum>
  <w:abstractNum w:abstractNumId="24" w15:restartNumberingAfterBreak="0">
    <w:nsid w:val="37FB5660"/>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25" w15:restartNumberingAfterBreak="0">
    <w:nsid w:val="38345307"/>
    <w:multiLevelType w:val="multilevel"/>
    <w:tmpl w:val="1B141C48"/>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6" w15:restartNumberingAfterBreak="0">
    <w:nsid w:val="3BD10831"/>
    <w:multiLevelType w:val="hybridMultilevel"/>
    <w:tmpl w:val="F1BA01C2"/>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3CB93DF6"/>
    <w:multiLevelType w:val="hybridMultilevel"/>
    <w:tmpl w:val="7F066D70"/>
    <w:lvl w:ilvl="0" w:tplc="04190013">
      <w:start w:val="1"/>
      <w:numFmt w:val="upperRoman"/>
      <w:lvlText w:val="%1."/>
      <w:lvlJc w:val="right"/>
      <w:pPr>
        <w:tabs>
          <w:tab w:val="num" w:pos="540"/>
        </w:tabs>
        <w:ind w:left="540" w:hanging="18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CA084216">
      <w:start w:val="1"/>
      <w:numFmt w:val="decimal"/>
      <w:lvlText w:val="%3."/>
      <w:lvlJc w:val="left"/>
      <w:pPr>
        <w:tabs>
          <w:tab w:val="num" w:pos="2160"/>
        </w:tabs>
        <w:ind w:left="2160" w:hanging="360"/>
      </w:pPr>
      <w:rPr>
        <w:rFont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8"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9"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0" w15:restartNumberingAfterBreak="0">
    <w:nsid w:val="4F65195B"/>
    <w:multiLevelType w:val="multilevel"/>
    <w:tmpl w:val="16A8B17E"/>
    <w:lvl w:ilvl="0">
      <w:start w:val="1"/>
      <w:numFmt w:val="decimal"/>
      <w:pStyle w:val="1"/>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31" w15:restartNumberingAfterBreak="0">
    <w:nsid w:val="55F84D28"/>
    <w:multiLevelType w:val="hybridMultilevel"/>
    <w:tmpl w:val="901883DC"/>
    <w:lvl w:ilvl="0" w:tplc="04190001">
      <w:start w:val="1"/>
      <w:numFmt w:val="bullet"/>
      <w:lvlText w:val=""/>
      <w:lvlJc w:val="left"/>
      <w:pPr>
        <w:tabs>
          <w:tab w:val="num" w:pos="360"/>
        </w:tabs>
        <w:ind w:left="360" w:hanging="360"/>
      </w:pPr>
      <w:rPr>
        <w:rFonts w:ascii="Symbol" w:hAnsi="Symbol" w:cs="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start w:val="1"/>
      <w:numFmt w:val="bullet"/>
      <w:lvlText w:val=""/>
      <w:lvlJc w:val="left"/>
      <w:pPr>
        <w:tabs>
          <w:tab w:val="num" w:pos="1800"/>
        </w:tabs>
        <w:ind w:left="1800" w:hanging="360"/>
      </w:pPr>
      <w:rPr>
        <w:rFonts w:ascii="Wingdings" w:hAnsi="Wingdings" w:cs="Wingdings" w:hint="default"/>
      </w:rPr>
    </w:lvl>
    <w:lvl w:ilvl="3" w:tplc="04190001">
      <w:start w:val="1"/>
      <w:numFmt w:val="bullet"/>
      <w:lvlText w:val=""/>
      <w:lvlJc w:val="left"/>
      <w:pPr>
        <w:tabs>
          <w:tab w:val="num" w:pos="2520"/>
        </w:tabs>
        <w:ind w:left="2520" w:hanging="360"/>
      </w:pPr>
      <w:rPr>
        <w:rFonts w:ascii="Symbol" w:hAnsi="Symbol" w:cs="Symbol" w:hint="default"/>
      </w:rPr>
    </w:lvl>
    <w:lvl w:ilvl="4" w:tplc="04190003">
      <w:start w:val="1"/>
      <w:numFmt w:val="bullet"/>
      <w:lvlText w:val="o"/>
      <w:lvlJc w:val="left"/>
      <w:pPr>
        <w:tabs>
          <w:tab w:val="num" w:pos="3240"/>
        </w:tabs>
        <w:ind w:left="3240" w:hanging="360"/>
      </w:pPr>
      <w:rPr>
        <w:rFonts w:ascii="Courier New" w:hAnsi="Courier New" w:cs="Courier New" w:hint="default"/>
      </w:rPr>
    </w:lvl>
    <w:lvl w:ilvl="5" w:tplc="04190005">
      <w:start w:val="1"/>
      <w:numFmt w:val="bullet"/>
      <w:lvlText w:val=""/>
      <w:lvlJc w:val="left"/>
      <w:pPr>
        <w:tabs>
          <w:tab w:val="num" w:pos="3960"/>
        </w:tabs>
        <w:ind w:left="3960" w:hanging="360"/>
      </w:pPr>
      <w:rPr>
        <w:rFonts w:ascii="Wingdings" w:hAnsi="Wingdings" w:cs="Wingdings" w:hint="default"/>
      </w:rPr>
    </w:lvl>
    <w:lvl w:ilvl="6" w:tplc="04190001">
      <w:start w:val="1"/>
      <w:numFmt w:val="bullet"/>
      <w:lvlText w:val=""/>
      <w:lvlJc w:val="left"/>
      <w:pPr>
        <w:tabs>
          <w:tab w:val="num" w:pos="4680"/>
        </w:tabs>
        <w:ind w:left="4680" w:hanging="360"/>
      </w:pPr>
      <w:rPr>
        <w:rFonts w:ascii="Symbol" w:hAnsi="Symbol" w:cs="Symbol" w:hint="default"/>
      </w:rPr>
    </w:lvl>
    <w:lvl w:ilvl="7" w:tplc="04190003">
      <w:start w:val="1"/>
      <w:numFmt w:val="bullet"/>
      <w:lvlText w:val="o"/>
      <w:lvlJc w:val="left"/>
      <w:pPr>
        <w:tabs>
          <w:tab w:val="num" w:pos="5400"/>
        </w:tabs>
        <w:ind w:left="5400" w:hanging="360"/>
      </w:pPr>
      <w:rPr>
        <w:rFonts w:ascii="Courier New" w:hAnsi="Courier New" w:cs="Courier New" w:hint="default"/>
      </w:rPr>
    </w:lvl>
    <w:lvl w:ilvl="8" w:tplc="04190005">
      <w:start w:val="1"/>
      <w:numFmt w:val="bullet"/>
      <w:lvlText w:val=""/>
      <w:lvlJc w:val="left"/>
      <w:pPr>
        <w:tabs>
          <w:tab w:val="num" w:pos="6120"/>
        </w:tabs>
        <w:ind w:left="6120" w:hanging="360"/>
      </w:pPr>
      <w:rPr>
        <w:rFonts w:ascii="Wingdings" w:hAnsi="Wingdings" w:cs="Wingdings" w:hint="default"/>
      </w:rPr>
    </w:lvl>
  </w:abstractNum>
  <w:abstractNum w:abstractNumId="32" w15:restartNumberingAfterBreak="0">
    <w:nsid w:val="56F25BDD"/>
    <w:multiLevelType w:val="hybridMultilevel"/>
    <w:tmpl w:val="EDCAEDF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6D5D6979"/>
    <w:multiLevelType w:val="hybridMultilevel"/>
    <w:tmpl w:val="3F424B7E"/>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34" w15:restartNumberingAfterBreak="0">
    <w:nsid w:val="6E0E6F95"/>
    <w:multiLevelType w:val="hybridMultilevel"/>
    <w:tmpl w:val="CF8A73E2"/>
    <w:lvl w:ilvl="0" w:tplc="423C72A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15:restartNumberingAfterBreak="0">
    <w:nsid w:val="6F107D88"/>
    <w:multiLevelType w:val="multilevel"/>
    <w:tmpl w:val="294A6F3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6F63662C"/>
    <w:multiLevelType w:val="hybridMultilevel"/>
    <w:tmpl w:val="C85CE52A"/>
    <w:lvl w:ilvl="0" w:tplc="2150612C">
      <w:start w:val="1"/>
      <w:numFmt w:val="bullet"/>
      <w:lvlText w:val="-"/>
      <w:lvlJc w:val="left"/>
      <w:pPr>
        <w:ind w:hanging="156"/>
      </w:pPr>
      <w:rPr>
        <w:rFonts w:ascii="Times New Roman" w:eastAsia="Times New Roman" w:hAnsi="Times New Roman" w:hint="default"/>
        <w:sz w:val="24"/>
        <w:szCs w:val="24"/>
      </w:rPr>
    </w:lvl>
    <w:lvl w:ilvl="1" w:tplc="3EE2C2C8">
      <w:start w:val="1"/>
      <w:numFmt w:val="bullet"/>
      <w:lvlText w:val="•"/>
      <w:lvlJc w:val="left"/>
      <w:rPr>
        <w:rFonts w:hint="default"/>
      </w:rPr>
    </w:lvl>
    <w:lvl w:ilvl="2" w:tplc="06D0C3A0">
      <w:start w:val="1"/>
      <w:numFmt w:val="bullet"/>
      <w:lvlText w:val="•"/>
      <w:lvlJc w:val="left"/>
      <w:rPr>
        <w:rFonts w:hint="default"/>
      </w:rPr>
    </w:lvl>
    <w:lvl w:ilvl="3" w:tplc="45785EE8">
      <w:start w:val="1"/>
      <w:numFmt w:val="bullet"/>
      <w:lvlText w:val="•"/>
      <w:lvlJc w:val="left"/>
      <w:rPr>
        <w:rFonts w:hint="default"/>
      </w:rPr>
    </w:lvl>
    <w:lvl w:ilvl="4" w:tplc="87D46374">
      <w:start w:val="1"/>
      <w:numFmt w:val="bullet"/>
      <w:lvlText w:val="•"/>
      <w:lvlJc w:val="left"/>
      <w:rPr>
        <w:rFonts w:hint="default"/>
      </w:rPr>
    </w:lvl>
    <w:lvl w:ilvl="5" w:tplc="C7906C16">
      <w:start w:val="1"/>
      <w:numFmt w:val="bullet"/>
      <w:lvlText w:val="•"/>
      <w:lvlJc w:val="left"/>
      <w:rPr>
        <w:rFonts w:hint="default"/>
      </w:rPr>
    </w:lvl>
    <w:lvl w:ilvl="6" w:tplc="FE5CDD08">
      <w:start w:val="1"/>
      <w:numFmt w:val="bullet"/>
      <w:lvlText w:val="•"/>
      <w:lvlJc w:val="left"/>
      <w:rPr>
        <w:rFonts w:hint="default"/>
      </w:rPr>
    </w:lvl>
    <w:lvl w:ilvl="7" w:tplc="3B7C8A30">
      <w:start w:val="1"/>
      <w:numFmt w:val="bullet"/>
      <w:lvlText w:val="•"/>
      <w:lvlJc w:val="left"/>
      <w:rPr>
        <w:rFonts w:hint="default"/>
      </w:rPr>
    </w:lvl>
    <w:lvl w:ilvl="8" w:tplc="C100B64E">
      <w:start w:val="1"/>
      <w:numFmt w:val="bullet"/>
      <w:lvlText w:val="•"/>
      <w:lvlJc w:val="left"/>
      <w:rPr>
        <w:rFonts w:hint="default"/>
      </w:rPr>
    </w:lvl>
  </w:abstractNum>
  <w:abstractNum w:abstractNumId="37" w15:restartNumberingAfterBreak="0">
    <w:nsid w:val="6FD330B3"/>
    <w:multiLevelType w:val="multilevel"/>
    <w:tmpl w:val="E9ECB9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9" w15:restartNumberingAfterBreak="0">
    <w:nsid w:val="7A1F38BB"/>
    <w:multiLevelType w:val="hybridMultilevel"/>
    <w:tmpl w:val="24AE74F8"/>
    <w:lvl w:ilvl="0" w:tplc="978AF3EA">
      <w:start w:val="1"/>
      <w:numFmt w:val="bullet"/>
      <w:lvlText w:val="-"/>
      <w:lvlJc w:val="left"/>
      <w:pPr>
        <w:ind w:left="1287" w:hanging="360"/>
      </w:pPr>
      <w:rPr>
        <w:rFonts w:ascii="Times New Roman" w:hAnsi="Times New Roman" w:cs="Times New Roman" w:hint="default"/>
        <w:b/>
        <w:i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7E292EAD"/>
    <w:multiLevelType w:val="multilevel"/>
    <w:tmpl w:val="B5ECCFC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7E9D2AE9"/>
    <w:multiLevelType w:val="hybridMultilevel"/>
    <w:tmpl w:val="58D203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
  </w:num>
  <w:num w:numId="2">
    <w:abstractNumId w:val="19"/>
  </w:num>
  <w:num w:numId="3">
    <w:abstractNumId w:val="30"/>
  </w:num>
  <w:num w:numId="4">
    <w:abstractNumId w:val="38"/>
  </w:num>
  <w:num w:numId="5">
    <w:abstractNumId w:val="5"/>
  </w:num>
  <w:num w:numId="6">
    <w:abstractNumId w:val="8"/>
  </w:num>
  <w:num w:numId="7">
    <w:abstractNumId w:val="29"/>
  </w:num>
  <w:num w:numId="8">
    <w:abstractNumId w:val="28"/>
  </w:num>
  <w:num w:numId="9">
    <w:abstractNumId w:val="25"/>
  </w:num>
  <w:num w:numId="10">
    <w:abstractNumId w:val="9"/>
  </w:num>
  <w:num w:numId="11">
    <w:abstractNumId w:val="20"/>
  </w:num>
  <w:num w:numId="12">
    <w:abstractNumId w:val="16"/>
  </w:num>
  <w:num w:numId="13">
    <w:abstractNumId w:val="33"/>
  </w:num>
  <w:num w:numId="14">
    <w:abstractNumId w:val="10"/>
  </w:num>
  <w:num w:numId="15">
    <w:abstractNumId w:val="21"/>
  </w:num>
  <w:num w:numId="16">
    <w:abstractNumId w:val="24"/>
  </w:num>
  <w:num w:numId="17">
    <w:abstractNumId w:val="17"/>
  </w:num>
  <w:num w:numId="18">
    <w:abstractNumId w:val="36"/>
  </w:num>
  <w:num w:numId="19">
    <w:abstractNumId w:val="31"/>
  </w:num>
  <w:num w:numId="20">
    <w:abstractNumId w:val="6"/>
  </w:num>
  <w:num w:numId="21">
    <w:abstractNumId w:val="37"/>
  </w:num>
  <w:num w:numId="22">
    <w:abstractNumId w:val="22"/>
  </w:num>
  <w:num w:numId="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2"/>
  </w:num>
  <w:num w:numId="25">
    <w:abstractNumId w:val="39"/>
  </w:num>
  <w:num w:numId="26">
    <w:abstractNumId w:val="18"/>
  </w:num>
  <w:num w:numId="27">
    <w:abstractNumId w:val="23"/>
  </w:num>
  <w:num w:numId="28">
    <w:abstractNumId w:val="27"/>
  </w:num>
  <w:num w:numId="29">
    <w:abstractNumId w:val="15"/>
  </w:num>
  <w:num w:numId="30">
    <w:abstractNumId w:val="12"/>
  </w:num>
  <w:num w:numId="31">
    <w:abstractNumId w:val="13"/>
  </w:num>
  <w:num w:numId="32">
    <w:abstractNumId w:val="40"/>
  </w:num>
  <w:num w:numId="33">
    <w:abstractNumId w:val="35"/>
  </w:num>
  <w:num w:numId="34">
    <w:abstractNumId w:val="0"/>
  </w:num>
  <w:num w:numId="35">
    <w:abstractNumId w:val="7"/>
  </w:num>
  <w:num w:numId="36">
    <w:abstractNumId w:val="1"/>
    <w:lvlOverride w:ilvl="0">
      <w:lvl w:ilvl="0">
        <w:start w:val="65535"/>
        <w:numFmt w:val="bullet"/>
        <w:lvlText w:val="-"/>
        <w:legacy w:legacy="1" w:legacySpace="0" w:legacyIndent="178"/>
        <w:lvlJc w:val="left"/>
        <w:rPr>
          <w:rFonts w:ascii="Arial" w:hAnsi="Arial" w:cs="Arial" w:hint="default"/>
        </w:rPr>
      </w:lvl>
    </w:lvlOverride>
  </w:num>
  <w:num w:numId="37">
    <w:abstractNumId w:val="26"/>
  </w:num>
  <w:num w:numId="38">
    <w:abstractNumId w:val="34"/>
  </w:num>
  <w:num w:numId="39">
    <w:abstractNumId w:val="11"/>
  </w:num>
  <w:num w:numId="40">
    <w:abstractNumId w:val="4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displayBackgroundShape/>
  <w:embedSystemFonts/>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stylePaneSortMethod w:val="0000"/>
  <w:defaultTabStop w:val="709"/>
  <w:defaultTableStyle w:val="a5"/>
  <w:drawingGridHorizontalSpacing w:val="120"/>
  <w:drawingGridVerticalSpacing w:val="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5A1C"/>
    <w:rsid w:val="00000127"/>
    <w:rsid w:val="000069E9"/>
    <w:rsid w:val="0001380B"/>
    <w:rsid w:val="00016435"/>
    <w:rsid w:val="00017FD4"/>
    <w:rsid w:val="00020FFC"/>
    <w:rsid w:val="000221A9"/>
    <w:rsid w:val="00022594"/>
    <w:rsid w:val="00023C0A"/>
    <w:rsid w:val="00023E7C"/>
    <w:rsid w:val="00025B4D"/>
    <w:rsid w:val="00031396"/>
    <w:rsid w:val="00032561"/>
    <w:rsid w:val="000424E3"/>
    <w:rsid w:val="000433CA"/>
    <w:rsid w:val="00050108"/>
    <w:rsid w:val="0005275A"/>
    <w:rsid w:val="00055EE9"/>
    <w:rsid w:val="00056403"/>
    <w:rsid w:val="00060371"/>
    <w:rsid w:val="000612F1"/>
    <w:rsid w:val="0006189D"/>
    <w:rsid w:val="00063B1D"/>
    <w:rsid w:val="00064A5E"/>
    <w:rsid w:val="00064E00"/>
    <w:rsid w:val="00066FA0"/>
    <w:rsid w:val="00067790"/>
    <w:rsid w:val="00077810"/>
    <w:rsid w:val="00083565"/>
    <w:rsid w:val="000856CD"/>
    <w:rsid w:val="00085FBC"/>
    <w:rsid w:val="000867EA"/>
    <w:rsid w:val="00087289"/>
    <w:rsid w:val="00091449"/>
    <w:rsid w:val="00091914"/>
    <w:rsid w:val="00093AFC"/>
    <w:rsid w:val="000A2CAD"/>
    <w:rsid w:val="000A2D08"/>
    <w:rsid w:val="000A7D77"/>
    <w:rsid w:val="000B25C4"/>
    <w:rsid w:val="000C080A"/>
    <w:rsid w:val="000C13E7"/>
    <w:rsid w:val="000C1B91"/>
    <w:rsid w:val="000C452B"/>
    <w:rsid w:val="000C4F94"/>
    <w:rsid w:val="000C5D5D"/>
    <w:rsid w:val="000D432B"/>
    <w:rsid w:val="000D493E"/>
    <w:rsid w:val="000E2B36"/>
    <w:rsid w:val="000E4835"/>
    <w:rsid w:val="000E4F68"/>
    <w:rsid w:val="000E58F8"/>
    <w:rsid w:val="000E6D8D"/>
    <w:rsid w:val="000F0EFE"/>
    <w:rsid w:val="000F29F9"/>
    <w:rsid w:val="000F3BD1"/>
    <w:rsid w:val="000F3F55"/>
    <w:rsid w:val="00100313"/>
    <w:rsid w:val="00106579"/>
    <w:rsid w:val="001114AA"/>
    <w:rsid w:val="00111FE7"/>
    <w:rsid w:val="001128B6"/>
    <w:rsid w:val="0011346C"/>
    <w:rsid w:val="0011472B"/>
    <w:rsid w:val="0011613B"/>
    <w:rsid w:val="001222C5"/>
    <w:rsid w:val="001261DF"/>
    <w:rsid w:val="00127886"/>
    <w:rsid w:val="001278AA"/>
    <w:rsid w:val="00131B25"/>
    <w:rsid w:val="00132D21"/>
    <w:rsid w:val="001372DB"/>
    <w:rsid w:val="00140717"/>
    <w:rsid w:val="00141C17"/>
    <w:rsid w:val="00143CEB"/>
    <w:rsid w:val="001446C7"/>
    <w:rsid w:val="001577F8"/>
    <w:rsid w:val="00164854"/>
    <w:rsid w:val="00165CB9"/>
    <w:rsid w:val="00167141"/>
    <w:rsid w:val="001727B3"/>
    <w:rsid w:val="00173F0A"/>
    <w:rsid w:val="00180941"/>
    <w:rsid w:val="00180B29"/>
    <w:rsid w:val="00182B38"/>
    <w:rsid w:val="00183943"/>
    <w:rsid w:val="00184628"/>
    <w:rsid w:val="0018754D"/>
    <w:rsid w:val="001876DB"/>
    <w:rsid w:val="00187E63"/>
    <w:rsid w:val="001922CC"/>
    <w:rsid w:val="001A053A"/>
    <w:rsid w:val="001A0F36"/>
    <w:rsid w:val="001A3D1D"/>
    <w:rsid w:val="001A4ACD"/>
    <w:rsid w:val="001A4C40"/>
    <w:rsid w:val="001A5170"/>
    <w:rsid w:val="001A6B74"/>
    <w:rsid w:val="001B0B7F"/>
    <w:rsid w:val="001B1203"/>
    <w:rsid w:val="001B146E"/>
    <w:rsid w:val="001C2146"/>
    <w:rsid w:val="001D1B29"/>
    <w:rsid w:val="001D2A1D"/>
    <w:rsid w:val="001D362E"/>
    <w:rsid w:val="001E059E"/>
    <w:rsid w:val="001E1AED"/>
    <w:rsid w:val="001E1B12"/>
    <w:rsid w:val="001E2C11"/>
    <w:rsid w:val="001E2D21"/>
    <w:rsid w:val="001E3F4E"/>
    <w:rsid w:val="001E53C4"/>
    <w:rsid w:val="001F06C5"/>
    <w:rsid w:val="001F0DE5"/>
    <w:rsid w:val="001F10B0"/>
    <w:rsid w:val="001F24D0"/>
    <w:rsid w:val="001F5930"/>
    <w:rsid w:val="001F7745"/>
    <w:rsid w:val="001F7B55"/>
    <w:rsid w:val="002126E4"/>
    <w:rsid w:val="00213076"/>
    <w:rsid w:val="0021456D"/>
    <w:rsid w:val="00216275"/>
    <w:rsid w:val="002166BA"/>
    <w:rsid w:val="00217F39"/>
    <w:rsid w:val="00221567"/>
    <w:rsid w:val="00223495"/>
    <w:rsid w:val="00224C30"/>
    <w:rsid w:val="00226CE1"/>
    <w:rsid w:val="00226F09"/>
    <w:rsid w:val="00231562"/>
    <w:rsid w:val="00232FB1"/>
    <w:rsid w:val="00233660"/>
    <w:rsid w:val="00233AE2"/>
    <w:rsid w:val="00234958"/>
    <w:rsid w:val="00236240"/>
    <w:rsid w:val="0024599A"/>
    <w:rsid w:val="002479E4"/>
    <w:rsid w:val="00251FC7"/>
    <w:rsid w:val="00264144"/>
    <w:rsid w:val="00271880"/>
    <w:rsid w:val="002750B0"/>
    <w:rsid w:val="00277A24"/>
    <w:rsid w:val="00290CA1"/>
    <w:rsid w:val="00292242"/>
    <w:rsid w:val="00293087"/>
    <w:rsid w:val="00296D4F"/>
    <w:rsid w:val="002A06EA"/>
    <w:rsid w:val="002A10B4"/>
    <w:rsid w:val="002A1389"/>
    <w:rsid w:val="002A3331"/>
    <w:rsid w:val="002A5BB0"/>
    <w:rsid w:val="002A6152"/>
    <w:rsid w:val="002A6582"/>
    <w:rsid w:val="002B09B9"/>
    <w:rsid w:val="002B1080"/>
    <w:rsid w:val="002B1D84"/>
    <w:rsid w:val="002C0784"/>
    <w:rsid w:val="002C2D17"/>
    <w:rsid w:val="002D3D62"/>
    <w:rsid w:val="002D5AD6"/>
    <w:rsid w:val="002D5EF9"/>
    <w:rsid w:val="002D7769"/>
    <w:rsid w:val="002D7830"/>
    <w:rsid w:val="002D7F6F"/>
    <w:rsid w:val="002E1988"/>
    <w:rsid w:val="002E74F6"/>
    <w:rsid w:val="002F1EB7"/>
    <w:rsid w:val="002F1F28"/>
    <w:rsid w:val="002F242D"/>
    <w:rsid w:val="002F46EC"/>
    <w:rsid w:val="002F5652"/>
    <w:rsid w:val="002F5B26"/>
    <w:rsid w:val="00301E97"/>
    <w:rsid w:val="00303692"/>
    <w:rsid w:val="003062D9"/>
    <w:rsid w:val="003071D2"/>
    <w:rsid w:val="0030769B"/>
    <w:rsid w:val="0031423B"/>
    <w:rsid w:val="0031452D"/>
    <w:rsid w:val="003149E9"/>
    <w:rsid w:val="00322146"/>
    <w:rsid w:val="00326699"/>
    <w:rsid w:val="00331AFA"/>
    <w:rsid w:val="00334063"/>
    <w:rsid w:val="003347A0"/>
    <w:rsid w:val="00335C7F"/>
    <w:rsid w:val="00336731"/>
    <w:rsid w:val="00340A4B"/>
    <w:rsid w:val="00351E23"/>
    <w:rsid w:val="00353C24"/>
    <w:rsid w:val="00364513"/>
    <w:rsid w:val="003645C1"/>
    <w:rsid w:val="00365EC4"/>
    <w:rsid w:val="003676B5"/>
    <w:rsid w:val="00367C39"/>
    <w:rsid w:val="003771F0"/>
    <w:rsid w:val="003810D6"/>
    <w:rsid w:val="00381241"/>
    <w:rsid w:val="0038175A"/>
    <w:rsid w:val="0039138C"/>
    <w:rsid w:val="00392D5F"/>
    <w:rsid w:val="00394193"/>
    <w:rsid w:val="003A0F57"/>
    <w:rsid w:val="003A361D"/>
    <w:rsid w:val="003A5437"/>
    <w:rsid w:val="003B5C79"/>
    <w:rsid w:val="003B6719"/>
    <w:rsid w:val="003B6FE5"/>
    <w:rsid w:val="003C1544"/>
    <w:rsid w:val="003D61D4"/>
    <w:rsid w:val="003D6877"/>
    <w:rsid w:val="003E08A9"/>
    <w:rsid w:val="003E4868"/>
    <w:rsid w:val="003E76ED"/>
    <w:rsid w:val="003F2179"/>
    <w:rsid w:val="003F4F36"/>
    <w:rsid w:val="003F4F64"/>
    <w:rsid w:val="003F5EC3"/>
    <w:rsid w:val="00400561"/>
    <w:rsid w:val="0040066C"/>
    <w:rsid w:val="00401A46"/>
    <w:rsid w:val="004021E4"/>
    <w:rsid w:val="00404988"/>
    <w:rsid w:val="004052E7"/>
    <w:rsid w:val="00410153"/>
    <w:rsid w:val="004133E9"/>
    <w:rsid w:val="00424686"/>
    <w:rsid w:val="00426FD8"/>
    <w:rsid w:val="00427B47"/>
    <w:rsid w:val="0043203D"/>
    <w:rsid w:val="004328E2"/>
    <w:rsid w:val="004334B0"/>
    <w:rsid w:val="004420C7"/>
    <w:rsid w:val="00444202"/>
    <w:rsid w:val="00444F85"/>
    <w:rsid w:val="00445BAF"/>
    <w:rsid w:val="004462A6"/>
    <w:rsid w:val="00450682"/>
    <w:rsid w:val="00451650"/>
    <w:rsid w:val="00454F7B"/>
    <w:rsid w:val="00457FA7"/>
    <w:rsid w:val="004679DD"/>
    <w:rsid w:val="0047292B"/>
    <w:rsid w:val="00473AF7"/>
    <w:rsid w:val="00483018"/>
    <w:rsid w:val="00483404"/>
    <w:rsid w:val="00485507"/>
    <w:rsid w:val="00485A5E"/>
    <w:rsid w:val="00487446"/>
    <w:rsid w:val="00492499"/>
    <w:rsid w:val="00492F34"/>
    <w:rsid w:val="00493641"/>
    <w:rsid w:val="00497636"/>
    <w:rsid w:val="0049792D"/>
    <w:rsid w:val="004A08F6"/>
    <w:rsid w:val="004A1611"/>
    <w:rsid w:val="004B0E16"/>
    <w:rsid w:val="004B1E02"/>
    <w:rsid w:val="004B27C9"/>
    <w:rsid w:val="004B2AC4"/>
    <w:rsid w:val="004B4953"/>
    <w:rsid w:val="004B4C0B"/>
    <w:rsid w:val="004B5C4D"/>
    <w:rsid w:val="004B6D6A"/>
    <w:rsid w:val="004B6D8F"/>
    <w:rsid w:val="004B75B2"/>
    <w:rsid w:val="004C0918"/>
    <w:rsid w:val="004C4258"/>
    <w:rsid w:val="004C6AB7"/>
    <w:rsid w:val="004D06B5"/>
    <w:rsid w:val="004D498F"/>
    <w:rsid w:val="004D4E2A"/>
    <w:rsid w:val="004D6120"/>
    <w:rsid w:val="004E306B"/>
    <w:rsid w:val="004E5D4B"/>
    <w:rsid w:val="004E6EE2"/>
    <w:rsid w:val="004F6C88"/>
    <w:rsid w:val="004F707F"/>
    <w:rsid w:val="004F712F"/>
    <w:rsid w:val="00501626"/>
    <w:rsid w:val="00502CEA"/>
    <w:rsid w:val="0050482A"/>
    <w:rsid w:val="00504A2F"/>
    <w:rsid w:val="00515ACD"/>
    <w:rsid w:val="00516B69"/>
    <w:rsid w:val="00520171"/>
    <w:rsid w:val="005203AC"/>
    <w:rsid w:val="00520532"/>
    <w:rsid w:val="00520739"/>
    <w:rsid w:val="00520B7D"/>
    <w:rsid w:val="00521223"/>
    <w:rsid w:val="00523312"/>
    <w:rsid w:val="00523A53"/>
    <w:rsid w:val="00525A94"/>
    <w:rsid w:val="00532551"/>
    <w:rsid w:val="00534627"/>
    <w:rsid w:val="005373FD"/>
    <w:rsid w:val="005409DA"/>
    <w:rsid w:val="00540D32"/>
    <w:rsid w:val="00542832"/>
    <w:rsid w:val="005440C0"/>
    <w:rsid w:val="00545F62"/>
    <w:rsid w:val="005511B0"/>
    <w:rsid w:val="00554701"/>
    <w:rsid w:val="00555E4F"/>
    <w:rsid w:val="005626E8"/>
    <w:rsid w:val="00563810"/>
    <w:rsid w:val="0057144E"/>
    <w:rsid w:val="005739E8"/>
    <w:rsid w:val="00573EE9"/>
    <w:rsid w:val="00577DE2"/>
    <w:rsid w:val="00580DBC"/>
    <w:rsid w:val="005857AF"/>
    <w:rsid w:val="005A0BAB"/>
    <w:rsid w:val="005A1777"/>
    <w:rsid w:val="005A3375"/>
    <w:rsid w:val="005B1484"/>
    <w:rsid w:val="005B6899"/>
    <w:rsid w:val="005C2000"/>
    <w:rsid w:val="005C23BB"/>
    <w:rsid w:val="005C54FE"/>
    <w:rsid w:val="005C6D3B"/>
    <w:rsid w:val="005D0BF5"/>
    <w:rsid w:val="005D3BAD"/>
    <w:rsid w:val="005D7DC8"/>
    <w:rsid w:val="005E029B"/>
    <w:rsid w:val="005E26E6"/>
    <w:rsid w:val="005E3A3F"/>
    <w:rsid w:val="005E43FD"/>
    <w:rsid w:val="005E53DE"/>
    <w:rsid w:val="005E7109"/>
    <w:rsid w:val="005E74B0"/>
    <w:rsid w:val="005F2B35"/>
    <w:rsid w:val="0060165D"/>
    <w:rsid w:val="00602ACC"/>
    <w:rsid w:val="00602FB3"/>
    <w:rsid w:val="0060397C"/>
    <w:rsid w:val="00603984"/>
    <w:rsid w:val="00612906"/>
    <w:rsid w:val="00614BB4"/>
    <w:rsid w:val="0061669E"/>
    <w:rsid w:val="00616AA9"/>
    <w:rsid w:val="006236A6"/>
    <w:rsid w:val="0063093B"/>
    <w:rsid w:val="00630EE8"/>
    <w:rsid w:val="0063459B"/>
    <w:rsid w:val="006355DA"/>
    <w:rsid w:val="00636F29"/>
    <w:rsid w:val="006411CF"/>
    <w:rsid w:val="00641E8F"/>
    <w:rsid w:val="00642785"/>
    <w:rsid w:val="00642B69"/>
    <w:rsid w:val="00642D9A"/>
    <w:rsid w:val="00650CE1"/>
    <w:rsid w:val="00665539"/>
    <w:rsid w:val="00665809"/>
    <w:rsid w:val="006706B0"/>
    <w:rsid w:val="00670A05"/>
    <w:rsid w:val="00670D60"/>
    <w:rsid w:val="0067199E"/>
    <w:rsid w:val="00671FF9"/>
    <w:rsid w:val="006810F3"/>
    <w:rsid w:val="00681502"/>
    <w:rsid w:val="00682EFF"/>
    <w:rsid w:val="0068575D"/>
    <w:rsid w:val="0068605C"/>
    <w:rsid w:val="0069731E"/>
    <w:rsid w:val="006A3258"/>
    <w:rsid w:val="006A3285"/>
    <w:rsid w:val="006A46B5"/>
    <w:rsid w:val="006A76CE"/>
    <w:rsid w:val="006B52AC"/>
    <w:rsid w:val="006B75C0"/>
    <w:rsid w:val="006B76E9"/>
    <w:rsid w:val="006C37FC"/>
    <w:rsid w:val="006C5C4C"/>
    <w:rsid w:val="006C697E"/>
    <w:rsid w:val="006E0E07"/>
    <w:rsid w:val="006E0E18"/>
    <w:rsid w:val="006E2394"/>
    <w:rsid w:val="006E2D5B"/>
    <w:rsid w:val="006E640F"/>
    <w:rsid w:val="006E7FD6"/>
    <w:rsid w:val="006F5B67"/>
    <w:rsid w:val="006F71CC"/>
    <w:rsid w:val="00700BB0"/>
    <w:rsid w:val="00702A99"/>
    <w:rsid w:val="007031BF"/>
    <w:rsid w:val="00705666"/>
    <w:rsid w:val="007063F2"/>
    <w:rsid w:val="007118B3"/>
    <w:rsid w:val="00714283"/>
    <w:rsid w:val="00716ACC"/>
    <w:rsid w:val="00720751"/>
    <w:rsid w:val="0072091D"/>
    <w:rsid w:val="00721428"/>
    <w:rsid w:val="007216D9"/>
    <w:rsid w:val="0072222F"/>
    <w:rsid w:val="007251DC"/>
    <w:rsid w:val="007331D0"/>
    <w:rsid w:val="00737E8A"/>
    <w:rsid w:val="0074340A"/>
    <w:rsid w:val="0074535E"/>
    <w:rsid w:val="00746391"/>
    <w:rsid w:val="00746EF4"/>
    <w:rsid w:val="00751901"/>
    <w:rsid w:val="00752E09"/>
    <w:rsid w:val="00755B94"/>
    <w:rsid w:val="00756A5A"/>
    <w:rsid w:val="00764642"/>
    <w:rsid w:val="00774EA4"/>
    <w:rsid w:val="007767CC"/>
    <w:rsid w:val="00780237"/>
    <w:rsid w:val="007819D6"/>
    <w:rsid w:val="00782CDA"/>
    <w:rsid w:val="00783274"/>
    <w:rsid w:val="0078525E"/>
    <w:rsid w:val="007855D4"/>
    <w:rsid w:val="0078579B"/>
    <w:rsid w:val="00785A1C"/>
    <w:rsid w:val="00787882"/>
    <w:rsid w:val="007878DA"/>
    <w:rsid w:val="0079338E"/>
    <w:rsid w:val="00795972"/>
    <w:rsid w:val="00795B34"/>
    <w:rsid w:val="007971B8"/>
    <w:rsid w:val="0079767D"/>
    <w:rsid w:val="007A443B"/>
    <w:rsid w:val="007A4A0C"/>
    <w:rsid w:val="007A79A6"/>
    <w:rsid w:val="007B07E0"/>
    <w:rsid w:val="007B15AE"/>
    <w:rsid w:val="007B273F"/>
    <w:rsid w:val="007B3B4F"/>
    <w:rsid w:val="007B59D6"/>
    <w:rsid w:val="007B5BCD"/>
    <w:rsid w:val="007B7379"/>
    <w:rsid w:val="007C0E6D"/>
    <w:rsid w:val="007C2156"/>
    <w:rsid w:val="007C257C"/>
    <w:rsid w:val="007C2D82"/>
    <w:rsid w:val="007C43FA"/>
    <w:rsid w:val="007C7231"/>
    <w:rsid w:val="007D6B12"/>
    <w:rsid w:val="007D7F3F"/>
    <w:rsid w:val="007E3B9F"/>
    <w:rsid w:val="007F06FF"/>
    <w:rsid w:val="007F0B9E"/>
    <w:rsid w:val="007F275B"/>
    <w:rsid w:val="007F2879"/>
    <w:rsid w:val="00801566"/>
    <w:rsid w:val="008058D0"/>
    <w:rsid w:val="00810CED"/>
    <w:rsid w:val="00812FCC"/>
    <w:rsid w:val="00813C7E"/>
    <w:rsid w:val="00816626"/>
    <w:rsid w:val="00816B77"/>
    <w:rsid w:val="00816F9D"/>
    <w:rsid w:val="008215A2"/>
    <w:rsid w:val="008246E2"/>
    <w:rsid w:val="00825390"/>
    <w:rsid w:val="00827A4F"/>
    <w:rsid w:val="00836B2D"/>
    <w:rsid w:val="008404BE"/>
    <w:rsid w:val="0084398F"/>
    <w:rsid w:val="008504D8"/>
    <w:rsid w:val="00851721"/>
    <w:rsid w:val="00854D18"/>
    <w:rsid w:val="0086339C"/>
    <w:rsid w:val="00863D40"/>
    <w:rsid w:val="008673B2"/>
    <w:rsid w:val="00870B68"/>
    <w:rsid w:val="0087155D"/>
    <w:rsid w:val="008738E7"/>
    <w:rsid w:val="00874BB4"/>
    <w:rsid w:val="00875110"/>
    <w:rsid w:val="008802D5"/>
    <w:rsid w:val="00880A58"/>
    <w:rsid w:val="00884547"/>
    <w:rsid w:val="00890B87"/>
    <w:rsid w:val="008922E1"/>
    <w:rsid w:val="00894A8C"/>
    <w:rsid w:val="00896D4D"/>
    <w:rsid w:val="008978FC"/>
    <w:rsid w:val="008A320B"/>
    <w:rsid w:val="008B5554"/>
    <w:rsid w:val="008C01E9"/>
    <w:rsid w:val="008C5371"/>
    <w:rsid w:val="008C5681"/>
    <w:rsid w:val="008C6D7A"/>
    <w:rsid w:val="008D7847"/>
    <w:rsid w:val="008E1A42"/>
    <w:rsid w:val="008E53C5"/>
    <w:rsid w:val="008E6FB5"/>
    <w:rsid w:val="008E710D"/>
    <w:rsid w:val="008E724D"/>
    <w:rsid w:val="008F0D02"/>
    <w:rsid w:val="008F25CC"/>
    <w:rsid w:val="008F2D53"/>
    <w:rsid w:val="008F33B1"/>
    <w:rsid w:val="009005D5"/>
    <w:rsid w:val="0090163D"/>
    <w:rsid w:val="00904BB3"/>
    <w:rsid w:val="009053E6"/>
    <w:rsid w:val="00911220"/>
    <w:rsid w:val="00911D36"/>
    <w:rsid w:val="00912A18"/>
    <w:rsid w:val="00912B2B"/>
    <w:rsid w:val="00912D8C"/>
    <w:rsid w:val="00917629"/>
    <w:rsid w:val="009215EB"/>
    <w:rsid w:val="00925B1D"/>
    <w:rsid w:val="00927B1F"/>
    <w:rsid w:val="00930523"/>
    <w:rsid w:val="00931E1D"/>
    <w:rsid w:val="00946D0B"/>
    <w:rsid w:val="00946F24"/>
    <w:rsid w:val="00947E3D"/>
    <w:rsid w:val="009501D0"/>
    <w:rsid w:val="00951295"/>
    <w:rsid w:val="00951D8F"/>
    <w:rsid w:val="009544E3"/>
    <w:rsid w:val="009613BF"/>
    <w:rsid w:val="0096627D"/>
    <w:rsid w:val="00972221"/>
    <w:rsid w:val="009763F3"/>
    <w:rsid w:val="00980CDF"/>
    <w:rsid w:val="00981701"/>
    <w:rsid w:val="00983614"/>
    <w:rsid w:val="00985C0E"/>
    <w:rsid w:val="00990AFB"/>
    <w:rsid w:val="00994A42"/>
    <w:rsid w:val="009A1D6C"/>
    <w:rsid w:val="009A4B4F"/>
    <w:rsid w:val="009A50E8"/>
    <w:rsid w:val="009B0749"/>
    <w:rsid w:val="009B0C04"/>
    <w:rsid w:val="009B10E9"/>
    <w:rsid w:val="009B13D2"/>
    <w:rsid w:val="009C179E"/>
    <w:rsid w:val="009E172B"/>
    <w:rsid w:val="009E1F16"/>
    <w:rsid w:val="009E4629"/>
    <w:rsid w:val="009E54BF"/>
    <w:rsid w:val="009E5635"/>
    <w:rsid w:val="009E6810"/>
    <w:rsid w:val="009E6DD5"/>
    <w:rsid w:val="009E74EB"/>
    <w:rsid w:val="009F0015"/>
    <w:rsid w:val="009F2A36"/>
    <w:rsid w:val="009F548E"/>
    <w:rsid w:val="00A0368E"/>
    <w:rsid w:val="00A14440"/>
    <w:rsid w:val="00A17C43"/>
    <w:rsid w:val="00A251E1"/>
    <w:rsid w:val="00A25EB3"/>
    <w:rsid w:val="00A33603"/>
    <w:rsid w:val="00A348D3"/>
    <w:rsid w:val="00A407FF"/>
    <w:rsid w:val="00A416B2"/>
    <w:rsid w:val="00A41B47"/>
    <w:rsid w:val="00A47A2C"/>
    <w:rsid w:val="00A500F1"/>
    <w:rsid w:val="00A52408"/>
    <w:rsid w:val="00A52FC4"/>
    <w:rsid w:val="00A54479"/>
    <w:rsid w:val="00A60601"/>
    <w:rsid w:val="00A65587"/>
    <w:rsid w:val="00A71141"/>
    <w:rsid w:val="00A74E4D"/>
    <w:rsid w:val="00A75FB3"/>
    <w:rsid w:val="00A76762"/>
    <w:rsid w:val="00A83453"/>
    <w:rsid w:val="00A847D8"/>
    <w:rsid w:val="00A8698C"/>
    <w:rsid w:val="00A927BB"/>
    <w:rsid w:val="00A951E3"/>
    <w:rsid w:val="00A961BB"/>
    <w:rsid w:val="00AA1A89"/>
    <w:rsid w:val="00AA1E44"/>
    <w:rsid w:val="00AA6A2D"/>
    <w:rsid w:val="00AB1960"/>
    <w:rsid w:val="00AB45F6"/>
    <w:rsid w:val="00AB4986"/>
    <w:rsid w:val="00AB4F20"/>
    <w:rsid w:val="00AC013C"/>
    <w:rsid w:val="00AC45E9"/>
    <w:rsid w:val="00AD0972"/>
    <w:rsid w:val="00AD3D1E"/>
    <w:rsid w:val="00AD47FC"/>
    <w:rsid w:val="00AD6349"/>
    <w:rsid w:val="00AD767E"/>
    <w:rsid w:val="00AE0A53"/>
    <w:rsid w:val="00AE6D6E"/>
    <w:rsid w:val="00AE7188"/>
    <w:rsid w:val="00AF247C"/>
    <w:rsid w:val="00AF696B"/>
    <w:rsid w:val="00AF6D6B"/>
    <w:rsid w:val="00AF793D"/>
    <w:rsid w:val="00AF7D36"/>
    <w:rsid w:val="00B0062B"/>
    <w:rsid w:val="00B00CE0"/>
    <w:rsid w:val="00B01062"/>
    <w:rsid w:val="00B0191B"/>
    <w:rsid w:val="00B043F8"/>
    <w:rsid w:val="00B04960"/>
    <w:rsid w:val="00B0746A"/>
    <w:rsid w:val="00B100BE"/>
    <w:rsid w:val="00B1319A"/>
    <w:rsid w:val="00B1723F"/>
    <w:rsid w:val="00B209C4"/>
    <w:rsid w:val="00B227CB"/>
    <w:rsid w:val="00B3262C"/>
    <w:rsid w:val="00B33E54"/>
    <w:rsid w:val="00B34596"/>
    <w:rsid w:val="00B3609C"/>
    <w:rsid w:val="00B36F95"/>
    <w:rsid w:val="00B42798"/>
    <w:rsid w:val="00B4435C"/>
    <w:rsid w:val="00B5224C"/>
    <w:rsid w:val="00B551B2"/>
    <w:rsid w:val="00B5565C"/>
    <w:rsid w:val="00B6173A"/>
    <w:rsid w:val="00B63682"/>
    <w:rsid w:val="00B70194"/>
    <w:rsid w:val="00B7037A"/>
    <w:rsid w:val="00B84C62"/>
    <w:rsid w:val="00B84E5E"/>
    <w:rsid w:val="00B87BC6"/>
    <w:rsid w:val="00B90DDC"/>
    <w:rsid w:val="00B93FCE"/>
    <w:rsid w:val="00B951C5"/>
    <w:rsid w:val="00B961BF"/>
    <w:rsid w:val="00BA7155"/>
    <w:rsid w:val="00BA71D6"/>
    <w:rsid w:val="00BB1C71"/>
    <w:rsid w:val="00BB22DA"/>
    <w:rsid w:val="00BB3A39"/>
    <w:rsid w:val="00BB751A"/>
    <w:rsid w:val="00BB7F1D"/>
    <w:rsid w:val="00BC04E1"/>
    <w:rsid w:val="00BC3647"/>
    <w:rsid w:val="00BC3EFE"/>
    <w:rsid w:val="00BE05F3"/>
    <w:rsid w:val="00BE13AC"/>
    <w:rsid w:val="00BE1CF2"/>
    <w:rsid w:val="00BE287B"/>
    <w:rsid w:val="00BE4A26"/>
    <w:rsid w:val="00BE5D6A"/>
    <w:rsid w:val="00C00FD3"/>
    <w:rsid w:val="00C0589F"/>
    <w:rsid w:val="00C071A1"/>
    <w:rsid w:val="00C10C02"/>
    <w:rsid w:val="00C11EB0"/>
    <w:rsid w:val="00C12725"/>
    <w:rsid w:val="00C17505"/>
    <w:rsid w:val="00C205D6"/>
    <w:rsid w:val="00C23F73"/>
    <w:rsid w:val="00C2409E"/>
    <w:rsid w:val="00C24D1A"/>
    <w:rsid w:val="00C251D8"/>
    <w:rsid w:val="00C2629B"/>
    <w:rsid w:val="00C342A4"/>
    <w:rsid w:val="00C34727"/>
    <w:rsid w:val="00C3553A"/>
    <w:rsid w:val="00C37597"/>
    <w:rsid w:val="00C431D9"/>
    <w:rsid w:val="00C45973"/>
    <w:rsid w:val="00C51BB7"/>
    <w:rsid w:val="00C562B4"/>
    <w:rsid w:val="00C56EFD"/>
    <w:rsid w:val="00C57253"/>
    <w:rsid w:val="00C613DB"/>
    <w:rsid w:val="00C7244C"/>
    <w:rsid w:val="00C724A4"/>
    <w:rsid w:val="00C737C7"/>
    <w:rsid w:val="00C73968"/>
    <w:rsid w:val="00C74889"/>
    <w:rsid w:val="00C8383D"/>
    <w:rsid w:val="00C93742"/>
    <w:rsid w:val="00C9459D"/>
    <w:rsid w:val="00C97AE2"/>
    <w:rsid w:val="00CA3B5D"/>
    <w:rsid w:val="00CA3C8E"/>
    <w:rsid w:val="00CA3DDA"/>
    <w:rsid w:val="00CA4E0E"/>
    <w:rsid w:val="00CA6E19"/>
    <w:rsid w:val="00CB0220"/>
    <w:rsid w:val="00CB6F58"/>
    <w:rsid w:val="00CC1DE3"/>
    <w:rsid w:val="00CC444F"/>
    <w:rsid w:val="00CC738F"/>
    <w:rsid w:val="00CD68F1"/>
    <w:rsid w:val="00CD7239"/>
    <w:rsid w:val="00CE0288"/>
    <w:rsid w:val="00CE75C1"/>
    <w:rsid w:val="00CE7ECA"/>
    <w:rsid w:val="00CF10D2"/>
    <w:rsid w:val="00CF30DA"/>
    <w:rsid w:val="00CF36A3"/>
    <w:rsid w:val="00D01677"/>
    <w:rsid w:val="00D01863"/>
    <w:rsid w:val="00D0294D"/>
    <w:rsid w:val="00D030FD"/>
    <w:rsid w:val="00D0514E"/>
    <w:rsid w:val="00D07DE5"/>
    <w:rsid w:val="00D10833"/>
    <w:rsid w:val="00D118E2"/>
    <w:rsid w:val="00D11EBF"/>
    <w:rsid w:val="00D1271A"/>
    <w:rsid w:val="00D13458"/>
    <w:rsid w:val="00D1766B"/>
    <w:rsid w:val="00D2075C"/>
    <w:rsid w:val="00D240FD"/>
    <w:rsid w:val="00D2539F"/>
    <w:rsid w:val="00D26A13"/>
    <w:rsid w:val="00D30088"/>
    <w:rsid w:val="00D31F1B"/>
    <w:rsid w:val="00D3653F"/>
    <w:rsid w:val="00D37091"/>
    <w:rsid w:val="00D400FF"/>
    <w:rsid w:val="00D431E5"/>
    <w:rsid w:val="00D52AD2"/>
    <w:rsid w:val="00D531B7"/>
    <w:rsid w:val="00D545B1"/>
    <w:rsid w:val="00D57E3F"/>
    <w:rsid w:val="00D60C90"/>
    <w:rsid w:val="00D63B6B"/>
    <w:rsid w:val="00D67558"/>
    <w:rsid w:val="00D750D3"/>
    <w:rsid w:val="00D8334C"/>
    <w:rsid w:val="00D94056"/>
    <w:rsid w:val="00DA2961"/>
    <w:rsid w:val="00DB5410"/>
    <w:rsid w:val="00DC0BCB"/>
    <w:rsid w:val="00DC18AE"/>
    <w:rsid w:val="00DC552E"/>
    <w:rsid w:val="00DC638F"/>
    <w:rsid w:val="00DD461B"/>
    <w:rsid w:val="00DD6843"/>
    <w:rsid w:val="00DD7CE7"/>
    <w:rsid w:val="00DD7FD3"/>
    <w:rsid w:val="00DE221B"/>
    <w:rsid w:val="00DE6CCF"/>
    <w:rsid w:val="00DF2618"/>
    <w:rsid w:val="00DF3284"/>
    <w:rsid w:val="00DF370F"/>
    <w:rsid w:val="00DF7A39"/>
    <w:rsid w:val="00E0050C"/>
    <w:rsid w:val="00E06341"/>
    <w:rsid w:val="00E14DB9"/>
    <w:rsid w:val="00E1600F"/>
    <w:rsid w:val="00E24294"/>
    <w:rsid w:val="00E24A06"/>
    <w:rsid w:val="00E30D1B"/>
    <w:rsid w:val="00E3405D"/>
    <w:rsid w:val="00E361F9"/>
    <w:rsid w:val="00E40306"/>
    <w:rsid w:val="00E453CA"/>
    <w:rsid w:val="00E46B8B"/>
    <w:rsid w:val="00E50AAA"/>
    <w:rsid w:val="00E53CC4"/>
    <w:rsid w:val="00E5527F"/>
    <w:rsid w:val="00E56345"/>
    <w:rsid w:val="00E565F6"/>
    <w:rsid w:val="00E600C8"/>
    <w:rsid w:val="00E6236D"/>
    <w:rsid w:val="00E67E59"/>
    <w:rsid w:val="00E71910"/>
    <w:rsid w:val="00E72772"/>
    <w:rsid w:val="00E805D9"/>
    <w:rsid w:val="00E82EEC"/>
    <w:rsid w:val="00E83B7B"/>
    <w:rsid w:val="00E85280"/>
    <w:rsid w:val="00E877C4"/>
    <w:rsid w:val="00E904FA"/>
    <w:rsid w:val="00E972AD"/>
    <w:rsid w:val="00E9794C"/>
    <w:rsid w:val="00EB1E1B"/>
    <w:rsid w:val="00EB3D0E"/>
    <w:rsid w:val="00EB3DBB"/>
    <w:rsid w:val="00EB3E5D"/>
    <w:rsid w:val="00EB5653"/>
    <w:rsid w:val="00EC0D7B"/>
    <w:rsid w:val="00EC184D"/>
    <w:rsid w:val="00EC3997"/>
    <w:rsid w:val="00EC5902"/>
    <w:rsid w:val="00ED338D"/>
    <w:rsid w:val="00ED5E78"/>
    <w:rsid w:val="00ED5FD2"/>
    <w:rsid w:val="00ED6DD3"/>
    <w:rsid w:val="00EE03AC"/>
    <w:rsid w:val="00EE2480"/>
    <w:rsid w:val="00EE5080"/>
    <w:rsid w:val="00EE7B01"/>
    <w:rsid w:val="00EF207C"/>
    <w:rsid w:val="00EF24B6"/>
    <w:rsid w:val="00EF3843"/>
    <w:rsid w:val="00EF52D2"/>
    <w:rsid w:val="00F013CC"/>
    <w:rsid w:val="00F078C1"/>
    <w:rsid w:val="00F104D8"/>
    <w:rsid w:val="00F10E45"/>
    <w:rsid w:val="00F14C3E"/>
    <w:rsid w:val="00F15F0F"/>
    <w:rsid w:val="00F175E6"/>
    <w:rsid w:val="00F236C9"/>
    <w:rsid w:val="00F244EB"/>
    <w:rsid w:val="00F30BBB"/>
    <w:rsid w:val="00F31FFD"/>
    <w:rsid w:val="00F32FD0"/>
    <w:rsid w:val="00F379F8"/>
    <w:rsid w:val="00F4198A"/>
    <w:rsid w:val="00F43A05"/>
    <w:rsid w:val="00F53433"/>
    <w:rsid w:val="00F55F89"/>
    <w:rsid w:val="00F576D2"/>
    <w:rsid w:val="00F57CA8"/>
    <w:rsid w:val="00F61A27"/>
    <w:rsid w:val="00F64643"/>
    <w:rsid w:val="00F67A7B"/>
    <w:rsid w:val="00F71EDB"/>
    <w:rsid w:val="00F73E0D"/>
    <w:rsid w:val="00F7442A"/>
    <w:rsid w:val="00F77086"/>
    <w:rsid w:val="00F83150"/>
    <w:rsid w:val="00F85120"/>
    <w:rsid w:val="00F85761"/>
    <w:rsid w:val="00F860E5"/>
    <w:rsid w:val="00F86162"/>
    <w:rsid w:val="00F8624D"/>
    <w:rsid w:val="00F87E93"/>
    <w:rsid w:val="00F90ACD"/>
    <w:rsid w:val="00F94EBE"/>
    <w:rsid w:val="00F961C9"/>
    <w:rsid w:val="00FA1460"/>
    <w:rsid w:val="00FA4059"/>
    <w:rsid w:val="00FA4627"/>
    <w:rsid w:val="00FB21A3"/>
    <w:rsid w:val="00FB228C"/>
    <w:rsid w:val="00FB759B"/>
    <w:rsid w:val="00FC1069"/>
    <w:rsid w:val="00FC4757"/>
    <w:rsid w:val="00FC7713"/>
    <w:rsid w:val="00FD39B2"/>
    <w:rsid w:val="00FD3A8B"/>
    <w:rsid w:val="00FD3FF7"/>
    <w:rsid w:val="00FD7AB4"/>
    <w:rsid w:val="00FE14CF"/>
    <w:rsid w:val="00FE55D1"/>
    <w:rsid w:val="00FE781C"/>
    <w:rsid w:val="00FF72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050B41A9"/>
  <w15:docId w15:val="{E80EC87C-20A1-4798-9957-C7915A7F9A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iPriority="0" w:unhideWhenUsed="1"/>
    <w:lsdException w:name="HTML Address" w:semiHidden="1"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iPriority="0"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023C0A"/>
    <w:pPr>
      <w:suppressAutoHyphens/>
    </w:pPr>
    <w:rPr>
      <w:rFonts w:cs="Calibri"/>
      <w:sz w:val="24"/>
      <w:szCs w:val="24"/>
      <w:lang w:eastAsia="ar-SA"/>
    </w:rPr>
  </w:style>
  <w:style w:type="paragraph" w:styleId="11">
    <w:name w:val="heading 1"/>
    <w:aliases w:val="Заголовок 1 Знак Знак,Заголовок 1 Знак Знак Знак,новая страница Знак,новая страница"/>
    <w:basedOn w:val="a5"/>
    <w:next w:val="a5"/>
    <w:autoRedefine/>
    <w:uiPriority w:val="1"/>
    <w:qFormat/>
    <w:rsid w:val="00023C0A"/>
    <w:pPr>
      <w:keepNext/>
      <w:tabs>
        <w:tab w:val="num" w:pos="432"/>
        <w:tab w:val="left" w:pos="851"/>
        <w:tab w:val="left" w:pos="993"/>
        <w:tab w:val="left" w:pos="2127"/>
      </w:tabs>
      <w:spacing w:before="480" w:after="480"/>
      <w:ind w:left="567"/>
      <w:jc w:val="center"/>
      <w:outlineLvl w:val="0"/>
    </w:pPr>
    <w:rPr>
      <w:b/>
      <w:bCs/>
      <w:caps/>
      <w:szCs w:val="28"/>
      <w:lang w:val="en-US"/>
    </w:rPr>
  </w:style>
  <w:style w:type="paragraph" w:styleId="2">
    <w:name w:val="heading 2"/>
    <w:aliases w:val=" Знак2, Знак2 Знак Знак Знак, Знак2 Знак1,Знак2 Знак,Статьи0"/>
    <w:basedOn w:val="a5"/>
    <w:next w:val="a5"/>
    <w:link w:val="20"/>
    <w:autoRedefine/>
    <w:uiPriority w:val="1"/>
    <w:unhideWhenUsed/>
    <w:qFormat/>
    <w:rsid w:val="00023C0A"/>
    <w:pPr>
      <w:keepNext/>
      <w:keepLines/>
      <w:spacing w:before="360" w:after="360"/>
      <w:jc w:val="center"/>
      <w:outlineLvl w:val="1"/>
    </w:pPr>
    <w:rPr>
      <w:b/>
    </w:rPr>
  </w:style>
  <w:style w:type="paragraph" w:styleId="3">
    <w:name w:val="heading 3"/>
    <w:aliases w:val=" Знак, Знак3, Знак3 Знак Знак Знак,Знак3 Знак,ПодЗаголовок"/>
    <w:basedOn w:val="a5"/>
    <w:next w:val="a5"/>
    <w:link w:val="30"/>
    <w:autoRedefine/>
    <w:uiPriority w:val="9"/>
    <w:unhideWhenUsed/>
    <w:qFormat/>
    <w:rsid w:val="00023C0A"/>
    <w:pPr>
      <w:keepNext/>
      <w:spacing w:before="360" w:after="360"/>
      <w:jc w:val="center"/>
      <w:outlineLvl w:val="2"/>
    </w:pPr>
    <w:rPr>
      <w:rFonts w:cs="Times New Roman"/>
      <w:b/>
      <w:bCs/>
      <w:szCs w:val="26"/>
    </w:rPr>
  </w:style>
  <w:style w:type="paragraph" w:styleId="4">
    <w:name w:val="heading 4"/>
    <w:basedOn w:val="a5"/>
    <w:next w:val="a5"/>
    <w:link w:val="40"/>
    <w:uiPriority w:val="9"/>
    <w:qFormat/>
    <w:rsid w:val="002D3D62"/>
    <w:pPr>
      <w:keepNext/>
      <w:keepLines/>
      <w:suppressAutoHyphens w:val="0"/>
      <w:spacing w:before="200"/>
      <w:outlineLvl w:val="3"/>
    </w:pPr>
    <w:rPr>
      <w:rFonts w:ascii="Cambria" w:hAnsi="Cambria" w:cs="Times New Roman"/>
      <w:b/>
      <w:bCs/>
      <w:i/>
      <w:iCs/>
      <w:color w:val="4F81BD"/>
      <w:lang w:eastAsia="ru-RU"/>
    </w:rPr>
  </w:style>
  <w:style w:type="paragraph" w:styleId="5">
    <w:name w:val="heading 5"/>
    <w:basedOn w:val="a5"/>
    <w:next w:val="a5"/>
    <w:link w:val="50"/>
    <w:uiPriority w:val="9"/>
    <w:qFormat/>
    <w:rsid w:val="002D3D62"/>
    <w:pPr>
      <w:keepNext/>
      <w:keepLines/>
      <w:suppressAutoHyphens w:val="0"/>
      <w:spacing w:before="200"/>
      <w:outlineLvl w:val="4"/>
    </w:pPr>
    <w:rPr>
      <w:rFonts w:ascii="Cambria" w:hAnsi="Cambria" w:cs="Times New Roman"/>
      <w:color w:val="243F60"/>
      <w:lang w:eastAsia="ru-RU"/>
    </w:rPr>
  </w:style>
  <w:style w:type="paragraph" w:styleId="6">
    <w:name w:val="heading 6"/>
    <w:basedOn w:val="a5"/>
    <w:next w:val="a5"/>
    <w:link w:val="60"/>
    <w:uiPriority w:val="9"/>
    <w:qFormat/>
    <w:rsid w:val="00C737C7"/>
    <w:pPr>
      <w:suppressAutoHyphens w:val="0"/>
      <w:spacing w:before="240" w:after="60"/>
      <w:ind w:firstLine="567"/>
      <w:outlineLvl w:val="5"/>
    </w:pPr>
    <w:rPr>
      <w:rFonts w:cs="Times New Roman"/>
      <w:b/>
      <w:bCs/>
      <w:sz w:val="22"/>
      <w:szCs w:val="22"/>
      <w:lang w:eastAsia="ru-RU"/>
    </w:rPr>
  </w:style>
  <w:style w:type="paragraph" w:styleId="7">
    <w:name w:val="heading 7"/>
    <w:aliases w:val="Заголовок x.x"/>
    <w:basedOn w:val="a5"/>
    <w:next w:val="a5"/>
    <w:link w:val="70"/>
    <w:uiPriority w:val="9"/>
    <w:qFormat/>
    <w:rsid w:val="006411CF"/>
    <w:pPr>
      <w:suppressAutoHyphens w:val="0"/>
      <w:spacing w:before="240" w:after="120"/>
      <w:jc w:val="right"/>
      <w:outlineLvl w:val="6"/>
    </w:pPr>
    <w:rPr>
      <w:rFonts w:cs="Times New Roman"/>
      <w:lang w:eastAsia="ru-RU"/>
    </w:rPr>
  </w:style>
  <w:style w:type="paragraph" w:styleId="8">
    <w:name w:val="heading 8"/>
    <w:basedOn w:val="a5"/>
    <w:next w:val="a5"/>
    <w:link w:val="80"/>
    <w:uiPriority w:val="9"/>
    <w:qFormat/>
    <w:rsid w:val="002D3D62"/>
    <w:pPr>
      <w:suppressAutoHyphens w:val="0"/>
      <w:spacing w:before="240" w:after="60"/>
      <w:outlineLvl w:val="7"/>
    </w:pPr>
    <w:rPr>
      <w:rFonts w:ascii="Calibri" w:hAnsi="Calibri" w:cs="Times New Roman"/>
      <w:i/>
      <w:iCs/>
      <w:lang w:eastAsia="ru-RU"/>
    </w:rPr>
  </w:style>
  <w:style w:type="paragraph" w:styleId="9">
    <w:name w:val="heading 9"/>
    <w:basedOn w:val="a5"/>
    <w:next w:val="a5"/>
    <w:link w:val="90"/>
    <w:uiPriority w:val="9"/>
    <w:qFormat/>
    <w:rsid w:val="00C737C7"/>
    <w:pPr>
      <w:suppressAutoHyphens w:val="0"/>
      <w:spacing w:before="240" w:after="60"/>
      <w:ind w:firstLine="567"/>
      <w:outlineLvl w:val="8"/>
    </w:pPr>
    <w:rPr>
      <w:rFonts w:ascii="Arial" w:hAnsi="Arial" w:cs="Arial"/>
      <w:sz w:val="22"/>
      <w:szCs w:val="22"/>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20">
    <w:name w:val="Заголовок 2 Знак"/>
    <w:aliases w:val=" Знак2 Знак, Знак2 Знак Знак Знак Знак, Знак2 Знак1 Знак,Знак2 Знак Знак,Статьи0 Знак"/>
    <w:basedOn w:val="a6"/>
    <w:link w:val="2"/>
    <w:uiPriority w:val="1"/>
    <w:rsid w:val="00023C0A"/>
    <w:rPr>
      <w:rFonts w:cs="Calibri"/>
      <w:b/>
      <w:sz w:val="24"/>
      <w:szCs w:val="24"/>
      <w:lang w:eastAsia="ar-SA"/>
    </w:rPr>
  </w:style>
  <w:style w:type="character" w:customStyle="1" w:styleId="30">
    <w:name w:val="Заголовок 3 Знак"/>
    <w:aliases w:val=" Знак Знак, Знак3 Знак, Знак3 Знак Знак Знак Знак,Знак3 Знак Знак,ПодЗаголовок Знак"/>
    <w:link w:val="3"/>
    <w:uiPriority w:val="9"/>
    <w:rsid w:val="00023C0A"/>
    <w:rPr>
      <w:b/>
      <w:bCs/>
      <w:sz w:val="24"/>
      <w:szCs w:val="26"/>
      <w:lang w:eastAsia="ar-SA"/>
    </w:rPr>
  </w:style>
  <w:style w:type="character" w:customStyle="1" w:styleId="40">
    <w:name w:val="Заголовок 4 Знак"/>
    <w:basedOn w:val="a6"/>
    <w:link w:val="4"/>
    <w:uiPriority w:val="9"/>
    <w:rsid w:val="002D3D62"/>
    <w:rPr>
      <w:rFonts w:ascii="Cambria" w:hAnsi="Cambria"/>
      <w:b/>
      <w:bCs/>
      <w:i/>
      <w:iCs/>
      <w:color w:val="4F81BD"/>
      <w:sz w:val="24"/>
      <w:szCs w:val="24"/>
    </w:rPr>
  </w:style>
  <w:style w:type="character" w:customStyle="1" w:styleId="50">
    <w:name w:val="Заголовок 5 Знак"/>
    <w:basedOn w:val="a6"/>
    <w:link w:val="5"/>
    <w:uiPriority w:val="9"/>
    <w:rsid w:val="002D3D62"/>
    <w:rPr>
      <w:rFonts w:ascii="Cambria" w:hAnsi="Cambria"/>
      <w:color w:val="243F60"/>
      <w:sz w:val="24"/>
      <w:szCs w:val="24"/>
    </w:rPr>
  </w:style>
  <w:style w:type="character" w:customStyle="1" w:styleId="80">
    <w:name w:val="Заголовок 8 Знак"/>
    <w:basedOn w:val="a6"/>
    <w:link w:val="8"/>
    <w:uiPriority w:val="9"/>
    <w:rsid w:val="002D3D62"/>
    <w:rPr>
      <w:rFonts w:ascii="Calibri" w:hAnsi="Calibri"/>
      <w:i/>
      <w:iCs/>
      <w:sz w:val="24"/>
      <w:szCs w:val="24"/>
    </w:rPr>
  </w:style>
  <w:style w:type="character" w:customStyle="1" w:styleId="WW8Num2z0">
    <w:name w:val="WW8Num2z0"/>
    <w:rsid w:val="004F712F"/>
    <w:rPr>
      <w:rFonts w:ascii="Courier New" w:hAnsi="Courier New"/>
    </w:rPr>
  </w:style>
  <w:style w:type="character" w:customStyle="1" w:styleId="Absatz-Standardschriftart">
    <w:name w:val="Absatz-Standardschriftart"/>
    <w:rsid w:val="004F712F"/>
  </w:style>
  <w:style w:type="character" w:customStyle="1" w:styleId="WW-Absatz-Standardschriftart">
    <w:name w:val="WW-Absatz-Standardschriftart"/>
    <w:rsid w:val="004F712F"/>
  </w:style>
  <w:style w:type="character" w:customStyle="1" w:styleId="WW-Absatz-Standardschriftart1">
    <w:name w:val="WW-Absatz-Standardschriftart1"/>
    <w:rsid w:val="004F712F"/>
  </w:style>
  <w:style w:type="character" w:customStyle="1" w:styleId="WW8Num4z0">
    <w:name w:val="WW8Num4z0"/>
    <w:rsid w:val="004F712F"/>
    <w:rPr>
      <w:rFonts w:ascii="Times New Roman" w:hAnsi="Times New Roman" w:cs="Times New Roman"/>
    </w:rPr>
  </w:style>
  <w:style w:type="character" w:customStyle="1" w:styleId="WW8Num6z0">
    <w:name w:val="WW8Num6z0"/>
    <w:rsid w:val="004F712F"/>
    <w:rPr>
      <w:rFonts w:ascii="Courier New" w:hAnsi="Courier New"/>
    </w:rPr>
  </w:style>
  <w:style w:type="character" w:customStyle="1" w:styleId="WW8Num6z2">
    <w:name w:val="WW8Num6z2"/>
    <w:rsid w:val="004F712F"/>
    <w:rPr>
      <w:rFonts w:ascii="Wingdings" w:hAnsi="Wingdings"/>
    </w:rPr>
  </w:style>
  <w:style w:type="character" w:customStyle="1" w:styleId="WW8Num6z3">
    <w:name w:val="WW8Num6z3"/>
    <w:rsid w:val="004F712F"/>
    <w:rPr>
      <w:rFonts w:ascii="Symbol" w:hAnsi="Symbol"/>
    </w:rPr>
  </w:style>
  <w:style w:type="character" w:customStyle="1" w:styleId="WW8Num6z4">
    <w:name w:val="WW8Num6z4"/>
    <w:rsid w:val="004F712F"/>
    <w:rPr>
      <w:rFonts w:ascii="Courier New" w:hAnsi="Courier New" w:cs="Courier New"/>
    </w:rPr>
  </w:style>
  <w:style w:type="character" w:customStyle="1" w:styleId="WW8Num7z0">
    <w:name w:val="WW8Num7z0"/>
    <w:rsid w:val="004F712F"/>
    <w:rPr>
      <w:rFonts w:ascii="Courier New" w:hAnsi="Courier New"/>
    </w:rPr>
  </w:style>
  <w:style w:type="character" w:customStyle="1" w:styleId="WW8Num7z2">
    <w:name w:val="WW8Num7z2"/>
    <w:rsid w:val="004F712F"/>
    <w:rPr>
      <w:rFonts w:ascii="Wingdings" w:hAnsi="Wingdings"/>
    </w:rPr>
  </w:style>
  <w:style w:type="character" w:customStyle="1" w:styleId="WW8Num7z3">
    <w:name w:val="WW8Num7z3"/>
    <w:rsid w:val="004F712F"/>
    <w:rPr>
      <w:rFonts w:ascii="Symbol" w:hAnsi="Symbol"/>
    </w:rPr>
  </w:style>
  <w:style w:type="character" w:customStyle="1" w:styleId="WW8Num7z4">
    <w:name w:val="WW8Num7z4"/>
    <w:rsid w:val="004F712F"/>
    <w:rPr>
      <w:rFonts w:ascii="Courier New" w:hAnsi="Courier New" w:cs="Courier New"/>
    </w:rPr>
  </w:style>
  <w:style w:type="character" w:customStyle="1" w:styleId="WW8Num8z0">
    <w:name w:val="WW8Num8z0"/>
    <w:rsid w:val="004F712F"/>
    <w:rPr>
      <w:rFonts w:ascii="Courier New" w:hAnsi="Courier New"/>
    </w:rPr>
  </w:style>
  <w:style w:type="character" w:customStyle="1" w:styleId="WW8Num8z2">
    <w:name w:val="WW8Num8z2"/>
    <w:rsid w:val="004F712F"/>
    <w:rPr>
      <w:rFonts w:ascii="Wingdings" w:hAnsi="Wingdings"/>
    </w:rPr>
  </w:style>
  <w:style w:type="character" w:customStyle="1" w:styleId="WW8Num8z3">
    <w:name w:val="WW8Num8z3"/>
    <w:rsid w:val="004F712F"/>
    <w:rPr>
      <w:rFonts w:ascii="Symbol" w:hAnsi="Symbol"/>
    </w:rPr>
  </w:style>
  <w:style w:type="character" w:customStyle="1" w:styleId="WW8Num8z4">
    <w:name w:val="WW8Num8z4"/>
    <w:rsid w:val="004F712F"/>
    <w:rPr>
      <w:rFonts w:ascii="Courier New" w:hAnsi="Courier New" w:cs="Courier New"/>
    </w:rPr>
  </w:style>
  <w:style w:type="character" w:customStyle="1" w:styleId="WW8Num10z0">
    <w:name w:val="WW8Num10z0"/>
    <w:rsid w:val="004F712F"/>
    <w:rPr>
      <w:sz w:val="16"/>
    </w:rPr>
  </w:style>
  <w:style w:type="character" w:customStyle="1" w:styleId="WW8NumSt9z0">
    <w:name w:val="WW8NumSt9z0"/>
    <w:rsid w:val="004F712F"/>
    <w:rPr>
      <w:rFonts w:ascii="Times New Roman" w:hAnsi="Times New Roman" w:cs="Times New Roman"/>
    </w:rPr>
  </w:style>
  <w:style w:type="character" w:customStyle="1" w:styleId="12">
    <w:name w:val="Основной шрифт абзаца1"/>
    <w:rsid w:val="004F712F"/>
  </w:style>
  <w:style w:type="character" w:customStyle="1" w:styleId="a9">
    <w:name w:val="Верхний колонтитул Знак"/>
    <w:aliases w:val="ВерхКолонтитул Знак, Знак Знак3, Знак10 Знак,Знак10 Знак"/>
    <w:uiPriority w:val="99"/>
    <w:rsid w:val="004F712F"/>
    <w:rPr>
      <w:rFonts w:ascii="Times New Roman" w:eastAsia="Times New Roman" w:hAnsi="Times New Roman"/>
      <w:sz w:val="24"/>
      <w:szCs w:val="24"/>
    </w:rPr>
  </w:style>
  <w:style w:type="character" w:customStyle="1" w:styleId="aa">
    <w:name w:val="Нижний колонтитул Знак"/>
    <w:aliases w:val=" Знак Знак2, Знак12 Знак,Знак12 Знак"/>
    <w:uiPriority w:val="99"/>
    <w:rsid w:val="004F712F"/>
    <w:rPr>
      <w:rFonts w:ascii="Times New Roman" w:eastAsia="Times New Roman" w:hAnsi="Times New Roman"/>
      <w:sz w:val="24"/>
      <w:szCs w:val="24"/>
    </w:rPr>
  </w:style>
  <w:style w:type="character" w:customStyle="1" w:styleId="ab">
    <w:name w:val="Текст выноски Знак"/>
    <w:rsid w:val="004F712F"/>
    <w:rPr>
      <w:rFonts w:ascii="Tahoma" w:eastAsia="Times New Roman" w:hAnsi="Tahoma" w:cs="Tahoma"/>
      <w:sz w:val="16"/>
      <w:szCs w:val="16"/>
    </w:rPr>
  </w:style>
  <w:style w:type="character" w:styleId="ac">
    <w:name w:val="Strong"/>
    <w:uiPriority w:val="22"/>
    <w:qFormat/>
    <w:rsid w:val="004F712F"/>
    <w:rPr>
      <w:b/>
      <w:bCs/>
    </w:rPr>
  </w:style>
  <w:style w:type="character" w:customStyle="1" w:styleId="xdtextbox1">
    <w:name w:val="xdtextbox1"/>
    <w:rsid w:val="004F712F"/>
    <w:rPr>
      <w:color w:val="auto"/>
      <w:shd w:val="clear" w:color="auto" w:fill="FFFFFF"/>
    </w:rPr>
  </w:style>
  <w:style w:type="character" w:customStyle="1" w:styleId="13">
    <w:name w:val="Заголовок 1 Знак"/>
    <w:aliases w:val="новая страница Знак Знак1,новая страница Знак1"/>
    <w:uiPriority w:val="9"/>
    <w:rsid w:val="004F712F"/>
    <w:rPr>
      <w:rFonts w:ascii="Times New Roman" w:eastAsia="Times New Roman" w:hAnsi="Times New Roman"/>
      <w:b/>
      <w:bCs/>
      <w:sz w:val="28"/>
      <w:szCs w:val="28"/>
      <w:lang w:val="en-US"/>
    </w:rPr>
  </w:style>
  <w:style w:type="paragraph" w:customStyle="1" w:styleId="14">
    <w:name w:val="Заголовок1"/>
    <w:basedOn w:val="a5"/>
    <w:next w:val="ad"/>
    <w:rsid w:val="004F712F"/>
    <w:pPr>
      <w:keepNext/>
      <w:spacing w:before="240" w:after="120"/>
    </w:pPr>
    <w:rPr>
      <w:rFonts w:ascii="Arial" w:eastAsia="MS Mincho" w:hAnsi="Arial" w:cs="Tahoma"/>
      <w:sz w:val="28"/>
      <w:szCs w:val="28"/>
    </w:rPr>
  </w:style>
  <w:style w:type="paragraph" w:styleId="ad">
    <w:name w:val="Body Text"/>
    <w:aliases w:val=" Знак Знак Знак, Знак1 Знак Знак Знак Знак, Знак1 Знак Знак Знак,Основной текст Знак Знак Знак Знак,Основной текст Знак1 Знак,Основной текст Знак Знак Знак,Основной текст Знак Знак Знак Знак Знак Знак,Text1,Таймс Нью,Знак Знак Знак"/>
    <w:basedOn w:val="a5"/>
    <w:link w:val="ae"/>
    <w:uiPriority w:val="1"/>
    <w:qFormat/>
    <w:rsid w:val="004F712F"/>
    <w:pPr>
      <w:spacing w:after="120"/>
    </w:pPr>
  </w:style>
  <w:style w:type="character" w:customStyle="1" w:styleId="ae">
    <w:name w:val="Основной текст Знак"/>
    <w:aliases w:val=" Знак Знак Знак Знак, Знак1 Знак Знак Знак Знак Знак, Знак1 Знак Знак Знак Знак1,Основной текст Знак Знак Знак Знак Знак1,Основной текст Знак1 Знак Знак1,Основной текст Знак Знак Знак Знак2,Text1 Знак1,Таймс Нью Знак1"/>
    <w:basedOn w:val="a6"/>
    <w:link w:val="ad"/>
    <w:uiPriority w:val="1"/>
    <w:rsid w:val="002D3D62"/>
    <w:rPr>
      <w:rFonts w:cs="Calibri"/>
      <w:sz w:val="24"/>
      <w:szCs w:val="24"/>
      <w:lang w:eastAsia="ar-SA"/>
    </w:rPr>
  </w:style>
  <w:style w:type="paragraph" w:styleId="af">
    <w:name w:val="List"/>
    <w:basedOn w:val="ad"/>
    <w:link w:val="af0"/>
    <w:uiPriority w:val="99"/>
    <w:rsid w:val="004F712F"/>
    <w:rPr>
      <w:rFonts w:ascii="Arial" w:hAnsi="Arial" w:cs="Tahoma"/>
    </w:rPr>
  </w:style>
  <w:style w:type="paragraph" w:customStyle="1" w:styleId="15">
    <w:name w:val="Название1"/>
    <w:basedOn w:val="a5"/>
    <w:rsid w:val="004F712F"/>
    <w:pPr>
      <w:suppressLineNumbers/>
      <w:spacing w:before="120" w:after="120"/>
    </w:pPr>
    <w:rPr>
      <w:rFonts w:ascii="Arial" w:hAnsi="Arial" w:cs="Tahoma"/>
      <w:i/>
      <w:iCs/>
      <w:sz w:val="20"/>
    </w:rPr>
  </w:style>
  <w:style w:type="paragraph" w:customStyle="1" w:styleId="16">
    <w:name w:val="Указатель1"/>
    <w:basedOn w:val="a5"/>
    <w:rsid w:val="004F712F"/>
    <w:pPr>
      <w:suppressLineNumbers/>
    </w:pPr>
    <w:rPr>
      <w:rFonts w:ascii="Arial" w:hAnsi="Arial" w:cs="Tahoma"/>
    </w:rPr>
  </w:style>
  <w:style w:type="paragraph" w:styleId="af1">
    <w:name w:val="List Paragraph"/>
    <w:aliases w:val="Обычный текст"/>
    <w:basedOn w:val="a5"/>
    <w:link w:val="af2"/>
    <w:uiPriority w:val="1"/>
    <w:qFormat/>
    <w:rsid w:val="004F712F"/>
    <w:pPr>
      <w:ind w:left="720"/>
    </w:pPr>
  </w:style>
  <w:style w:type="paragraph" w:customStyle="1" w:styleId="ConsPlusNormal">
    <w:name w:val="ConsPlusNormal"/>
    <w:link w:val="ConsPlusNormal0"/>
    <w:rsid w:val="004F712F"/>
    <w:pPr>
      <w:widowControl w:val="0"/>
      <w:suppressAutoHyphens/>
      <w:autoSpaceDE w:val="0"/>
      <w:ind w:firstLine="720"/>
    </w:pPr>
    <w:rPr>
      <w:rFonts w:ascii="Arial" w:hAnsi="Arial" w:cs="Arial"/>
      <w:lang w:eastAsia="ar-SA"/>
    </w:rPr>
  </w:style>
  <w:style w:type="paragraph" w:styleId="af3">
    <w:name w:val="header"/>
    <w:aliases w:val="ВерхКолонтитул, Знак4, Знак10,Знак10"/>
    <w:basedOn w:val="a5"/>
    <w:uiPriority w:val="99"/>
    <w:rsid w:val="004F712F"/>
    <w:pPr>
      <w:tabs>
        <w:tab w:val="center" w:pos="4677"/>
        <w:tab w:val="right" w:pos="9355"/>
      </w:tabs>
    </w:pPr>
  </w:style>
  <w:style w:type="paragraph" w:styleId="af4">
    <w:name w:val="footer"/>
    <w:aliases w:val=" Знак6, Знак12,Знак12"/>
    <w:basedOn w:val="a5"/>
    <w:uiPriority w:val="99"/>
    <w:rsid w:val="004F712F"/>
    <w:pPr>
      <w:tabs>
        <w:tab w:val="center" w:pos="4677"/>
        <w:tab w:val="right" w:pos="9355"/>
      </w:tabs>
    </w:pPr>
  </w:style>
  <w:style w:type="paragraph" w:styleId="af5">
    <w:name w:val="Balloon Text"/>
    <w:aliases w:val=" Знак5"/>
    <w:basedOn w:val="a5"/>
    <w:uiPriority w:val="99"/>
    <w:rsid w:val="004F712F"/>
    <w:rPr>
      <w:rFonts w:ascii="Tahoma" w:hAnsi="Tahoma" w:cs="Tahoma"/>
      <w:sz w:val="16"/>
      <w:szCs w:val="16"/>
    </w:rPr>
  </w:style>
  <w:style w:type="paragraph" w:customStyle="1" w:styleId="bodytext">
    <w:name w:val="bodytext"/>
    <w:basedOn w:val="a5"/>
    <w:rsid w:val="004F712F"/>
    <w:pPr>
      <w:spacing w:before="150" w:after="150"/>
    </w:pPr>
    <w:rPr>
      <w:rFonts w:ascii="Tahoma" w:hAnsi="Tahoma" w:cs="Tahoma"/>
      <w:sz w:val="18"/>
      <w:szCs w:val="18"/>
    </w:rPr>
  </w:style>
  <w:style w:type="paragraph" w:customStyle="1" w:styleId="210">
    <w:name w:val="Основной текст с отступом 21"/>
    <w:basedOn w:val="a5"/>
    <w:rsid w:val="004F712F"/>
    <w:pPr>
      <w:widowControl w:val="0"/>
      <w:overflowPunct w:val="0"/>
      <w:autoSpaceDE w:val="0"/>
      <w:ind w:left="426" w:hanging="426"/>
      <w:jc w:val="both"/>
      <w:textAlignment w:val="baseline"/>
    </w:pPr>
    <w:rPr>
      <w:sz w:val="26"/>
      <w:szCs w:val="20"/>
    </w:rPr>
  </w:style>
  <w:style w:type="paragraph" w:customStyle="1" w:styleId="af6">
    <w:name w:val="Содержимое таблицы"/>
    <w:basedOn w:val="a5"/>
    <w:rsid w:val="004F712F"/>
    <w:pPr>
      <w:suppressLineNumbers/>
    </w:pPr>
  </w:style>
  <w:style w:type="paragraph" w:customStyle="1" w:styleId="af7">
    <w:name w:val="Заголовок таблицы"/>
    <w:basedOn w:val="af6"/>
    <w:rsid w:val="004F712F"/>
    <w:pPr>
      <w:jc w:val="center"/>
    </w:pPr>
    <w:rPr>
      <w:b/>
      <w:bCs/>
    </w:rPr>
  </w:style>
  <w:style w:type="paragraph" w:styleId="af8">
    <w:name w:val="Title"/>
    <w:aliases w:val="Статьи"/>
    <w:basedOn w:val="a5"/>
    <w:next w:val="a5"/>
    <w:link w:val="af9"/>
    <w:uiPriority w:val="10"/>
    <w:qFormat/>
    <w:rsid w:val="00927B1F"/>
    <w:pPr>
      <w:spacing w:before="240" w:after="60"/>
      <w:jc w:val="center"/>
      <w:outlineLvl w:val="0"/>
    </w:pPr>
    <w:rPr>
      <w:rFonts w:ascii="Cambria" w:hAnsi="Cambria" w:cs="Times New Roman"/>
      <w:b/>
      <w:bCs/>
      <w:kern w:val="28"/>
      <w:sz w:val="32"/>
      <w:szCs w:val="32"/>
    </w:rPr>
  </w:style>
  <w:style w:type="character" w:customStyle="1" w:styleId="af9">
    <w:name w:val="Заголовок Знак"/>
    <w:aliases w:val="Статьи Знак"/>
    <w:link w:val="af8"/>
    <w:uiPriority w:val="10"/>
    <w:rsid w:val="00927B1F"/>
    <w:rPr>
      <w:rFonts w:ascii="Cambria" w:eastAsia="Times New Roman" w:hAnsi="Cambria" w:cs="Times New Roman"/>
      <w:b/>
      <w:bCs/>
      <w:kern w:val="28"/>
      <w:sz w:val="32"/>
      <w:szCs w:val="32"/>
      <w:lang w:eastAsia="ar-SA"/>
    </w:rPr>
  </w:style>
  <w:style w:type="character" w:styleId="afa">
    <w:name w:val="Hyperlink"/>
    <w:uiPriority w:val="99"/>
    <w:unhideWhenUsed/>
    <w:rsid w:val="00B84C62"/>
    <w:rPr>
      <w:color w:val="0000FF"/>
      <w:u w:val="single"/>
    </w:rPr>
  </w:style>
  <w:style w:type="character" w:customStyle="1" w:styleId="header-user-name">
    <w:name w:val="header-user-name"/>
    <w:rsid w:val="009E5635"/>
  </w:style>
  <w:style w:type="paragraph" w:customStyle="1" w:styleId="p10">
    <w:name w:val="p10"/>
    <w:basedOn w:val="a5"/>
    <w:rsid w:val="00C071A1"/>
    <w:pPr>
      <w:suppressAutoHyphens w:val="0"/>
      <w:spacing w:before="100" w:beforeAutospacing="1" w:after="100" w:afterAutospacing="1"/>
    </w:pPr>
    <w:rPr>
      <w:rFonts w:cs="Times New Roman"/>
      <w:lang w:eastAsia="ru-RU"/>
    </w:rPr>
  </w:style>
  <w:style w:type="character" w:customStyle="1" w:styleId="s30">
    <w:name w:val="s3"/>
    <w:rsid w:val="00C071A1"/>
  </w:style>
  <w:style w:type="paragraph" w:customStyle="1" w:styleId="p11">
    <w:name w:val="p11"/>
    <w:basedOn w:val="a5"/>
    <w:rsid w:val="00C071A1"/>
    <w:pPr>
      <w:suppressAutoHyphens w:val="0"/>
      <w:spacing w:before="100" w:beforeAutospacing="1" w:after="100" w:afterAutospacing="1"/>
    </w:pPr>
    <w:rPr>
      <w:rFonts w:cs="Times New Roman"/>
      <w:lang w:eastAsia="ru-RU"/>
    </w:rPr>
  </w:style>
  <w:style w:type="table" w:styleId="afb">
    <w:name w:val="Table Grid"/>
    <w:basedOn w:val="a7"/>
    <w:uiPriority w:val="59"/>
    <w:rsid w:val="003A0F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c">
    <w:name w:val="???????"/>
    <w:rsid w:val="00A14440"/>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pPr>
    <w:rPr>
      <w:rFonts w:ascii="Lucida Sans Unicode" w:eastAsia="Lucida Sans Unicode" w:hAnsi="Lucida Sans Unicode"/>
      <w:color w:val="FFFFFF"/>
      <w:sz w:val="48"/>
      <w:szCs w:val="48"/>
    </w:rPr>
  </w:style>
  <w:style w:type="paragraph" w:customStyle="1" w:styleId="17">
    <w:name w:val="Обычный1"/>
    <w:link w:val="Normal"/>
    <w:rsid w:val="00A927BB"/>
    <w:pPr>
      <w:spacing w:before="100" w:after="100"/>
    </w:pPr>
    <w:rPr>
      <w:snapToGrid w:val="0"/>
      <w:sz w:val="24"/>
    </w:rPr>
  </w:style>
  <w:style w:type="character" w:customStyle="1" w:styleId="Normal">
    <w:name w:val="Normal Знак"/>
    <w:link w:val="17"/>
    <w:rsid w:val="00A927BB"/>
    <w:rPr>
      <w:snapToGrid w:val="0"/>
      <w:sz w:val="24"/>
    </w:rPr>
  </w:style>
  <w:style w:type="character" w:customStyle="1" w:styleId="22">
    <w:name w:val="Основной текст (2)"/>
    <w:basedOn w:val="a6"/>
    <w:rsid w:val="00ED6DD3"/>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paragraph" w:customStyle="1" w:styleId="41">
    <w:name w:val="Основной текст4"/>
    <w:basedOn w:val="a5"/>
    <w:rsid w:val="00ED6DD3"/>
    <w:pPr>
      <w:widowControl w:val="0"/>
      <w:shd w:val="clear" w:color="auto" w:fill="FFFFFF"/>
      <w:suppressAutoHyphens w:val="0"/>
      <w:spacing w:line="0" w:lineRule="atLeast"/>
      <w:ind w:hanging="1760"/>
    </w:pPr>
    <w:rPr>
      <w:rFonts w:cs="Times New Roman"/>
      <w:color w:val="000000"/>
      <w:sz w:val="27"/>
      <w:szCs w:val="27"/>
      <w:lang w:eastAsia="ru-RU"/>
    </w:rPr>
  </w:style>
  <w:style w:type="paragraph" w:styleId="23">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Знак Знак Знак Знак Знак Знак Знак Знак Знак Знак Знак Знак Знак Знак Знак Знак Знак"/>
    <w:basedOn w:val="a5"/>
    <w:link w:val="24"/>
    <w:unhideWhenUsed/>
    <w:rsid w:val="005D3BAD"/>
    <w:pPr>
      <w:spacing w:after="120" w:line="480" w:lineRule="auto"/>
      <w:ind w:left="283"/>
    </w:pPr>
  </w:style>
  <w:style w:type="character" w:customStyle="1" w:styleId="24">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
    <w:basedOn w:val="a6"/>
    <w:link w:val="23"/>
    <w:uiPriority w:val="99"/>
    <w:rsid w:val="005D3BAD"/>
    <w:rPr>
      <w:rFonts w:cs="Calibri"/>
      <w:sz w:val="24"/>
      <w:szCs w:val="24"/>
      <w:lang w:eastAsia="ar-SA"/>
    </w:rPr>
  </w:style>
  <w:style w:type="paragraph" w:styleId="25">
    <w:name w:val="toc 2"/>
    <w:basedOn w:val="a5"/>
    <w:next w:val="a5"/>
    <w:autoRedefine/>
    <w:uiPriority w:val="39"/>
    <w:rsid w:val="002F46EC"/>
    <w:pPr>
      <w:spacing w:before="120"/>
      <w:ind w:left="240"/>
    </w:pPr>
    <w:rPr>
      <w:b/>
      <w:bCs/>
      <w:szCs w:val="22"/>
    </w:rPr>
  </w:style>
  <w:style w:type="paragraph" w:styleId="afd">
    <w:name w:val="Normal (Web)"/>
    <w:aliases w:val="Обычный (Web)1"/>
    <w:basedOn w:val="a5"/>
    <w:uiPriority w:val="99"/>
    <w:rsid w:val="005D3BAD"/>
    <w:pPr>
      <w:suppressAutoHyphens w:val="0"/>
      <w:spacing w:before="100" w:beforeAutospacing="1" w:after="100" w:afterAutospacing="1"/>
    </w:pPr>
    <w:rPr>
      <w:rFonts w:cs="Times New Roman"/>
      <w:lang w:eastAsia="ru-RU"/>
    </w:rPr>
  </w:style>
  <w:style w:type="table" w:customStyle="1" w:styleId="18">
    <w:name w:val="Стиль таблицы1"/>
    <w:basedOn w:val="afb"/>
    <w:rsid w:val="005D3BAD"/>
    <w:tblPr/>
    <w:tcPr>
      <w:shd w:val="clear" w:color="auto" w:fill="auto"/>
    </w:tcPr>
    <w:tblStylePr w:type="firstRow">
      <w:rPr>
        <w:b/>
        <w:i/>
      </w:rPr>
      <w:tblPr/>
      <w:tcPr>
        <w:shd w:val="clear" w:color="auto" w:fill="CCCCCC"/>
      </w:tcPr>
    </w:tblStylePr>
  </w:style>
  <w:style w:type="character" w:customStyle="1" w:styleId="afe">
    <w:name w:val="Основной текст_"/>
    <w:basedOn w:val="a6"/>
    <w:link w:val="19"/>
    <w:rsid w:val="005D3BAD"/>
    <w:rPr>
      <w:sz w:val="27"/>
      <w:szCs w:val="27"/>
      <w:shd w:val="clear" w:color="auto" w:fill="FFFFFF"/>
    </w:rPr>
  </w:style>
  <w:style w:type="paragraph" w:customStyle="1" w:styleId="19">
    <w:name w:val="Основной текст1"/>
    <w:basedOn w:val="a5"/>
    <w:link w:val="afe"/>
    <w:rsid w:val="005D3BAD"/>
    <w:pPr>
      <w:widowControl w:val="0"/>
      <w:shd w:val="clear" w:color="auto" w:fill="FFFFFF"/>
      <w:suppressAutoHyphens w:val="0"/>
      <w:spacing w:line="326" w:lineRule="exact"/>
    </w:pPr>
    <w:rPr>
      <w:rFonts w:cs="Times New Roman"/>
      <w:sz w:val="27"/>
      <w:szCs w:val="27"/>
      <w:lang w:eastAsia="ru-RU"/>
    </w:rPr>
  </w:style>
  <w:style w:type="paragraph" w:customStyle="1" w:styleId="Default">
    <w:name w:val="Default"/>
    <w:qFormat/>
    <w:rsid w:val="005D3BAD"/>
    <w:pPr>
      <w:autoSpaceDE w:val="0"/>
      <w:autoSpaceDN w:val="0"/>
      <w:adjustRightInd w:val="0"/>
    </w:pPr>
    <w:rPr>
      <w:color w:val="000000"/>
      <w:sz w:val="24"/>
      <w:szCs w:val="24"/>
    </w:rPr>
  </w:style>
  <w:style w:type="character" w:customStyle="1" w:styleId="blk">
    <w:name w:val="blk"/>
    <w:basedOn w:val="a6"/>
    <w:rsid w:val="005D3BAD"/>
  </w:style>
  <w:style w:type="paragraph" w:customStyle="1" w:styleId="aff">
    <w:name w:val="Содержимое врезки"/>
    <w:basedOn w:val="ad"/>
    <w:rsid w:val="00670D60"/>
    <w:pPr>
      <w:spacing w:after="0"/>
      <w:jc w:val="center"/>
    </w:pPr>
    <w:rPr>
      <w:rFonts w:cs="Times New Roman"/>
      <w:b/>
      <w:sz w:val="22"/>
    </w:rPr>
  </w:style>
  <w:style w:type="paragraph" w:styleId="26">
    <w:name w:val="Body Text 2"/>
    <w:aliases w:val=" Знак1,Ioia?iaaiiue nienie !!"/>
    <w:basedOn w:val="a5"/>
    <w:link w:val="27"/>
    <w:uiPriority w:val="99"/>
    <w:unhideWhenUsed/>
    <w:rsid w:val="002D3D62"/>
    <w:pPr>
      <w:spacing w:after="120" w:line="480" w:lineRule="auto"/>
    </w:pPr>
  </w:style>
  <w:style w:type="character" w:customStyle="1" w:styleId="27">
    <w:name w:val="Основной текст 2 Знак"/>
    <w:aliases w:val=" Знак1 Знак,Ioia?iaaiiue nienie !! Знак"/>
    <w:basedOn w:val="a6"/>
    <w:link w:val="26"/>
    <w:uiPriority w:val="99"/>
    <w:rsid w:val="002D3D62"/>
    <w:rPr>
      <w:rFonts w:cs="Calibri"/>
      <w:sz w:val="24"/>
      <w:szCs w:val="24"/>
      <w:lang w:eastAsia="ar-SA"/>
    </w:rPr>
  </w:style>
  <w:style w:type="paragraph" w:customStyle="1" w:styleId="Preformat">
    <w:name w:val="Preformat"/>
    <w:rsid w:val="002D3D62"/>
    <w:rPr>
      <w:rFonts w:ascii="Courier New" w:hAnsi="Courier New"/>
      <w:snapToGrid w:val="0"/>
    </w:rPr>
  </w:style>
  <w:style w:type="paragraph" w:styleId="aff0">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5"/>
    <w:link w:val="aff1"/>
    <w:uiPriority w:val="99"/>
    <w:rsid w:val="002D3D62"/>
    <w:pPr>
      <w:suppressAutoHyphens w:val="0"/>
    </w:pPr>
    <w:rPr>
      <w:rFonts w:cs="Times New Roman"/>
      <w:sz w:val="20"/>
      <w:szCs w:val="20"/>
      <w:lang w:eastAsia="ru-RU"/>
    </w:rPr>
  </w:style>
  <w:style w:type="character" w:customStyle="1" w:styleId="aff1">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6"/>
    <w:link w:val="aff0"/>
    <w:rsid w:val="002D3D62"/>
  </w:style>
  <w:style w:type="character" w:styleId="aff2">
    <w:name w:val="footnote reference"/>
    <w:aliases w:val="Знак сноски-FN,Знак сноски 1,Ciae niinee-FN,SUPERS,Referencia nota al pie,fr,Used by Word for Help footnote symbols,Ciae niinee 1,Ссылка на сноску 45,Appel note de bas de page,Стиль Знак сноски,Appel note de bas de page + 1...,f,ОР,з"/>
    <w:basedOn w:val="a6"/>
    <w:uiPriority w:val="99"/>
    <w:rsid w:val="002D3D62"/>
    <w:rPr>
      <w:vertAlign w:val="superscript"/>
    </w:rPr>
  </w:style>
  <w:style w:type="paragraph" w:styleId="31">
    <w:name w:val="Body Text 3"/>
    <w:basedOn w:val="a5"/>
    <w:link w:val="32"/>
    <w:uiPriority w:val="99"/>
    <w:rsid w:val="002D3D62"/>
    <w:pPr>
      <w:suppressAutoHyphens w:val="0"/>
      <w:spacing w:after="120"/>
    </w:pPr>
    <w:rPr>
      <w:rFonts w:cs="Times New Roman"/>
      <w:sz w:val="16"/>
      <w:szCs w:val="16"/>
      <w:lang w:eastAsia="ru-RU"/>
    </w:rPr>
  </w:style>
  <w:style w:type="character" w:customStyle="1" w:styleId="32">
    <w:name w:val="Основной текст 3 Знак"/>
    <w:basedOn w:val="a6"/>
    <w:link w:val="31"/>
    <w:uiPriority w:val="99"/>
    <w:rsid w:val="002D3D62"/>
    <w:rPr>
      <w:sz w:val="16"/>
      <w:szCs w:val="16"/>
    </w:rPr>
  </w:style>
  <w:style w:type="paragraph" w:styleId="aff3">
    <w:name w:val="Plain Text"/>
    <w:basedOn w:val="a5"/>
    <w:link w:val="aff4"/>
    <w:uiPriority w:val="99"/>
    <w:rsid w:val="002D3D62"/>
    <w:pPr>
      <w:suppressAutoHyphens w:val="0"/>
    </w:pPr>
    <w:rPr>
      <w:rFonts w:ascii="Courier New" w:hAnsi="Courier New" w:cs="Courier New"/>
      <w:sz w:val="20"/>
      <w:szCs w:val="20"/>
      <w:lang w:eastAsia="ru-RU"/>
    </w:rPr>
  </w:style>
  <w:style w:type="character" w:customStyle="1" w:styleId="aff4">
    <w:name w:val="Текст Знак"/>
    <w:basedOn w:val="a6"/>
    <w:link w:val="aff3"/>
    <w:uiPriority w:val="99"/>
    <w:rsid w:val="002D3D62"/>
    <w:rPr>
      <w:rFonts w:ascii="Courier New" w:hAnsi="Courier New" w:cs="Courier New"/>
    </w:rPr>
  </w:style>
  <w:style w:type="character" w:customStyle="1" w:styleId="aff5">
    <w:name w:val="Основной текст с отступом Знак"/>
    <w:basedOn w:val="a6"/>
    <w:link w:val="aff6"/>
    <w:uiPriority w:val="99"/>
    <w:rsid w:val="002D3D62"/>
    <w:rPr>
      <w:sz w:val="24"/>
      <w:szCs w:val="24"/>
    </w:rPr>
  </w:style>
  <w:style w:type="paragraph" w:styleId="aff6">
    <w:name w:val="Body Text Indent"/>
    <w:basedOn w:val="a5"/>
    <w:link w:val="aff5"/>
    <w:uiPriority w:val="99"/>
    <w:rsid w:val="002D3D62"/>
    <w:pPr>
      <w:suppressAutoHyphens w:val="0"/>
      <w:spacing w:after="120"/>
      <w:ind w:left="283"/>
    </w:pPr>
    <w:rPr>
      <w:rFonts w:cs="Times New Roman"/>
      <w:lang w:eastAsia="ru-RU"/>
    </w:rPr>
  </w:style>
  <w:style w:type="character" w:customStyle="1" w:styleId="1a">
    <w:name w:val="Основной текст с отступом Знак1"/>
    <w:basedOn w:val="a6"/>
    <w:uiPriority w:val="99"/>
    <w:semiHidden/>
    <w:rsid w:val="002D3D62"/>
    <w:rPr>
      <w:rFonts w:cs="Calibri"/>
      <w:sz w:val="24"/>
      <w:szCs w:val="24"/>
      <w:lang w:eastAsia="ar-SA"/>
    </w:rPr>
  </w:style>
  <w:style w:type="paragraph" w:styleId="aff7">
    <w:name w:val="No Spacing"/>
    <w:aliases w:val="2 стиль"/>
    <w:link w:val="aff8"/>
    <w:uiPriority w:val="1"/>
    <w:qFormat/>
    <w:rsid w:val="002D3D62"/>
    <w:pPr>
      <w:widowControl w:val="0"/>
      <w:suppressAutoHyphens/>
    </w:pPr>
    <w:rPr>
      <w:rFonts w:ascii="Arial" w:eastAsia="Arial Unicode MS" w:hAnsi="Arial"/>
      <w:kern w:val="1"/>
      <w:szCs w:val="24"/>
    </w:rPr>
  </w:style>
  <w:style w:type="character" w:customStyle="1" w:styleId="aff9">
    <w:name w:val="Дата Знак"/>
    <w:basedOn w:val="a6"/>
    <w:link w:val="affa"/>
    <w:uiPriority w:val="99"/>
    <w:rsid w:val="002D3D62"/>
    <w:rPr>
      <w:sz w:val="24"/>
    </w:rPr>
  </w:style>
  <w:style w:type="paragraph" w:styleId="affa">
    <w:name w:val="Date"/>
    <w:basedOn w:val="a5"/>
    <w:next w:val="a5"/>
    <w:link w:val="aff9"/>
    <w:uiPriority w:val="99"/>
    <w:rsid w:val="002D3D62"/>
    <w:pPr>
      <w:suppressAutoHyphens w:val="0"/>
      <w:spacing w:after="60"/>
      <w:jc w:val="both"/>
    </w:pPr>
    <w:rPr>
      <w:rFonts w:cs="Times New Roman"/>
      <w:szCs w:val="20"/>
      <w:lang w:eastAsia="ru-RU"/>
    </w:rPr>
  </w:style>
  <w:style w:type="character" w:customStyle="1" w:styleId="1b">
    <w:name w:val="Дата Знак1"/>
    <w:basedOn w:val="a6"/>
    <w:uiPriority w:val="99"/>
    <w:rsid w:val="002D3D62"/>
    <w:rPr>
      <w:rFonts w:cs="Calibri"/>
      <w:sz w:val="24"/>
      <w:szCs w:val="24"/>
      <w:lang w:eastAsia="ar-SA"/>
    </w:rPr>
  </w:style>
  <w:style w:type="paragraph" w:customStyle="1" w:styleId="ConsNonformat">
    <w:name w:val="ConsNonformat"/>
    <w:rsid w:val="002D3D62"/>
    <w:pPr>
      <w:widowControl w:val="0"/>
      <w:autoSpaceDE w:val="0"/>
      <w:autoSpaceDN w:val="0"/>
      <w:adjustRightInd w:val="0"/>
      <w:ind w:right="19772"/>
    </w:pPr>
    <w:rPr>
      <w:rFonts w:ascii="Courier New" w:hAnsi="Courier New" w:cs="Courier New"/>
    </w:rPr>
  </w:style>
  <w:style w:type="paragraph" w:customStyle="1" w:styleId="28">
    <w:name w:val="Обычный2"/>
    <w:rsid w:val="002D3D62"/>
    <w:pPr>
      <w:widowControl w:val="0"/>
    </w:pPr>
  </w:style>
  <w:style w:type="paragraph" w:customStyle="1" w:styleId="affb">
    <w:name w:val="Иллюстрация"/>
    <w:rsid w:val="002D3D62"/>
    <w:pPr>
      <w:keepNext/>
      <w:keepLines/>
      <w:spacing w:before="240" w:after="120"/>
      <w:contextualSpacing/>
    </w:pPr>
    <w:rPr>
      <w:rFonts w:ascii="Tahoma" w:hAnsi="Tahoma" w:cs="Arial"/>
      <w:b/>
      <w:bCs/>
      <w:color w:val="515024"/>
      <w:szCs w:val="26"/>
    </w:rPr>
  </w:style>
  <w:style w:type="character" w:customStyle="1" w:styleId="33">
    <w:name w:val="Основной текст с отступом 3 Знак"/>
    <w:basedOn w:val="a6"/>
    <w:link w:val="34"/>
    <w:uiPriority w:val="99"/>
    <w:rsid w:val="002D3D62"/>
    <w:rPr>
      <w:sz w:val="16"/>
      <w:szCs w:val="16"/>
    </w:rPr>
  </w:style>
  <w:style w:type="paragraph" w:styleId="34">
    <w:name w:val="Body Text Indent 3"/>
    <w:basedOn w:val="a5"/>
    <w:link w:val="33"/>
    <w:uiPriority w:val="99"/>
    <w:rsid w:val="002D3D62"/>
    <w:pPr>
      <w:suppressAutoHyphens w:val="0"/>
      <w:spacing w:after="120"/>
      <w:ind w:left="283"/>
    </w:pPr>
    <w:rPr>
      <w:rFonts w:cs="Times New Roman"/>
      <w:sz w:val="16"/>
      <w:szCs w:val="16"/>
      <w:lang w:eastAsia="ru-RU"/>
    </w:rPr>
  </w:style>
  <w:style w:type="character" w:customStyle="1" w:styleId="310">
    <w:name w:val="Основной текст с отступом 3 Знак1"/>
    <w:basedOn w:val="a6"/>
    <w:uiPriority w:val="99"/>
    <w:semiHidden/>
    <w:rsid w:val="002D3D62"/>
    <w:rPr>
      <w:rFonts w:cs="Calibri"/>
      <w:sz w:val="16"/>
      <w:szCs w:val="16"/>
      <w:lang w:eastAsia="ar-SA"/>
    </w:rPr>
  </w:style>
  <w:style w:type="character" w:customStyle="1" w:styleId="HTML">
    <w:name w:val="Стандартный HTML Знак"/>
    <w:basedOn w:val="a6"/>
    <w:link w:val="HTML0"/>
    <w:uiPriority w:val="99"/>
    <w:rsid w:val="002D3D62"/>
    <w:rPr>
      <w:rFonts w:ascii="Courier New" w:hAnsi="Courier New" w:cs="Courier New"/>
    </w:rPr>
  </w:style>
  <w:style w:type="paragraph" w:styleId="HTML0">
    <w:name w:val="HTML Preformatted"/>
    <w:basedOn w:val="a5"/>
    <w:link w:val="HTML"/>
    <w:uiPriority w:val="99"/>
    <w:unhideWhenUsed/>
    <w:rsid w:val="002D3D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ru-RU"/>
    </w:rPr>
  </w:style>
  <w:style w:type="character" w:customStyle="1" w:styleId="HTML1">
    <w:name w:val="Стандартный HTML Знак1"/>
    <w:basedOn w:val="a6"/>
    <w:uiPriority w:val="99"/>
    <w:semiHidden/>
    <w:rsid w:val="002D3D62"/>
    <w:rPr>
      <w:rFonts w:ascii="Consolas" w:hAnsi="Consolas" w:cs="Calibri"/>
      <w:lang w:eastAsia="ar-SA"/>
    </w:rPr>
  </w:style>
  <w:style w:type="paragraph" w:customStyle="1" w:styleId="ConsPlusTitle">
    <w:name w:val="ConsPlusTitle"/>
    <w:rsid w:val="002D3D62"/>
    <w:pPr>
      <w:widowControl w:val="0"/>
      <w:autoSpaceDE w:val="0"/>
      <w:autoSpaceDN w:val="0"/>
      <w:adjustRightInd w:val="0"/>
    </w:pPr>
    <w:rPr>
      <w:rFonts w:ascii="Arial" w:hAnsi="Arial" w:cs="Arial"/>
      <w:b/>
      <w:bCs/>
    </w:rPr>
  </w:style>
  <w:style w:type="paragraph" w:customStyle="1" w:styleId="FR1">
    <w:name w:val="FR1"/>
    <w:rsid w:val="002D3D62"/>
    <w:pPr>
      <w:widowControl w:val="0"/>
      <w:autoSpaceDE w:val="0"/>
      <w:autoSpaceDN w:val="0"/>
      <w:spacing w:before="400"/>
      <w:jc w:val="center"/>
    </w:pPr>
    <w:rPr>
      <w:b/>
      <w:bCs/>
      <w:sz w:val="36"/>
      <w:szCs w:val="36"/>
    </w:rPr>
  </w:style>
  <w:style w:type="paragraph" w:customStyle="1" w:styleId="ConsTitle">
    <w:name w:val="ConsTitle"/>
    <w:rsid w:val="002D3D62"/>
    <w:pPr>
      <w:widowControl w:val="0"/>
      <w:autoSpaceDE w:val="0"/>
      <w:autoSpaceDN w:val="0"/>
      <w:adjustRightInd w:val="0"/>
      <w:ind w:right="19772"/>
    </w:pPr>
    <w:rPr>
      <w:rFonts w:ascii="Arial" w:hAnsi="Arial"/>
      <w:b/>
      <w:sz w:val="16"/>
    </w:rPr>
  </w:style>
  <w:style w:type="paragraph" w:customStyle="1" w:styleId="ConsNormal">
    <w:name w:val="ConsNormal"/>
    <w:rsid w:val="002D3D62"/>
    <w:pPr>
      <w:widowControl w:val="0"/>
      <w:autoSpaceDE w:val="0"/>
      <w:autoSpaceDN w:val="0"/>
      <w:adjustRightInd w:val="0"/>
      <w:ind w:right="19772" w:firstLine="720"/>
    </w:pPr>
    <w:rPr>
      <w:rFonts w:ascii="Arial" w:hAnsi="Arial" w:cs="Arial"/>
    </w:rPr>
  </w:style>
  <w:style w:type="paragraph" w:customStyle="1" w:styleId="311">
    <w:name w:val="Основной текст 31"/>
    <w:basedOn w:val="a5"/>
    <w:rsid w:val="002D3D62"/>
    <w:pPr>
      <w:widowControl w:val="0"/>
      <w:spacing w:after="120"/>
    </w:pPr>
    <w:rPr>
      <w:rFonts w:eastAsia="Lucida Sans Unicode"/>
      <w:kern w:val="1"/>
      <w:sz w:val="16"/>
      <w:szCs w:val="16"/>
    </w:rPr>
  </w:style>
  <w:style w:type="paragraph" w:styleId="1c">
    <w:name w:val="toc 1"/>
    <w:basedOn w:val="a5"/>
    <w:next w:val="a5"/>
    <w:autoRedefine/>
    <w:uiPriority w:val="39"/>
    <w:rsid w:val="00E72772"/>
    <w:pPr>
      <w:tabs>
        <w:tab w:val="right" w:leader="underscore" w:pos="9347"/>
      </w:tabs>
      <w:spacing w:before="120"/>
      <w:jc w:val="both"/>
    </w:pPr>
    <w:rPr>
      <w:rFonts w:ascii="Times New Roman Полужирный" w:hAnsi="Times New Roman Полужирный"/>
      <w:b/>
      <w:bCs/>
      <w:iCs/>
      <w:caps/>
    </w:rPr>
  </w:style>
  <w:style w:type="character" w:customStyle="1" w:styleId="postbody1">
    <w:name w:val="postbody1"/>
    <w:basedOn w:val="a6"/>
    <w:rsid w:val="002D3D62"/>
    <w:rPr>
      <w:sz w:val="20"/>
      <w:szCs w:val="20"/>
    </w:rPr>
  </w:style>
  <w:style w:type="paragraph" w:customStyle="1" w:styleId="211">
    <w:name w:val="Основной текст 21"/>
    <w:basedOn w:val="a5"/>
    <w:rsid w:val="002D3D62"/>
    <w:pPr>
      <w:suppressAutoHyphens w:val="0"/>
      <w:ind w:firstLine="567"/>
      <w:jc w:val="both"/>
    </w:pPr>
    <w:rPr>
      <w:rFonts w:cs="Times New Roman"/>
      <w:sz w:val="20"/>
      <w:szCs w:val="20"/>
      <w:lang w:eastAsia="ru-RU"/>
    </w:rPr>
  </w:style>
  <w:style w:type="paragraph" w:customStyle="1" w:styleId="affc">
    <w:name w:val="Вставка"/>
    <w:basedOn w:val="a5"/>
    <w:rsid w:val="002D3D62"/>
    <w:pPr>
      <w:pBdr>
        <w:top w:val="single" w:sz="18" w:space="1" w:color="A3A284"/>
        <w:bottom w:val="single" w:sz="18" w:space="1" w:color="A3A284"/>
      </w:pBdr>
      <w:shd w:val="clear" w:color="auto" w:fill="F5F4E4"/>
      <w:suppressAutoHyphens w:val="0"/>
      <w:spacing w:before="120" w:after="360"/>
      <w:ind w:firstLine="284"/>
      <w:contextualSpacing/>
      <w:jc w:val="both"/>
    </w:pPr>
    <w:rPr>
      <w:rFonts w:ascii="Trebuchet MS" w:hAnsi="Trebuchet MS" w:cs="Arial"/>
      <w:bCs/>
      <w:color w:val="000000"/>
      <w:sz w:val="20"/>
      <w:szCs w:val="20"/>
      <w:lang w:eastAsia="ru-RU"/>
    </w:rPr>
  </w:style>
  <w:style w:type="paragraph" w:customStyle="1" w:styleId="affd">
    <w:name w:val="Глава"/>
    <w:basedOn w:val="a5"/>
    <w:rsid w:val="002D3D62"/>
    <w:pPr>
      <w:tabs>
        <w:tab w:val="num" w:pos="1440"/>
      </w:tabs>
      <w:suppressAutoHyphens w:val="0"/>
      <w:spacing w:after="80"/>
      <w:ind w:left="1440" w:hanging="360"/>
      <w:jc w:val="both"/>
    </w:pPr>
    <w:rPr>
      <w:rFonts w:cs="Times New Roman"/>
      <w:b/>
      <w:bCs/>
      <w:sz w:val="32"/>
      <w:szCs w:val="32"/>
      <w:lang w:eastAsia="ru-RU"/>
    </w:rPr>
  </w:style>
  <w:style w:type="paragraph" w:customStyle="1" w:styleId="affe">
    <w:name w:val="Знак"/>
    <w:basedOn w:val="a5"/>
    <w:rsid w:val="002D3D62"/>
    <w:pPr>
      <w:suppressAutoHyphens w:val="0"/>
      <w:spacing w:before="100" w:beforeAutospacing="1" w:after="100" w:afterAutospacing="1"/>
    </w:pPr>
    <w:rPr>
      <w:rFonts w:ascii="Tahoma" w:hAnsi="Tahoma" w:cs="Times New Roman"/>
      <w:sz w:val="20"/>
      <w:szCs w:val="20"/>
      <w:lang w:val="en-US" w:eastAsia="en-US"/>
    </w:rPr>
  </w:style>
  <w:style w:type="paragraph" w:customStyle="1" w:styleId="p2">
    <w:name w:val="p2"/>
    <w:basedOn w:val="a5"/>
    <w:rsid w:val="002D3D62"/>
    <w:pPr>
      <w:suppressAutoHyphens w:val="0"/>
      <w:spacing w:before="100" w:beforeAutospacing="1" w:after="100" w:afterAutospacing="1"/>
      <w:jc w:val="both"/>
    </w:pPr>
    <w:rPr>
      <w:rFonts w:ascii="Arial" w:hAnsi="Arial" w:cs="Arial"/>
      <w:color w:val="000000"/>
      <w:sz w:val="20"/>
      <w:szCs w:val="20"/>
      <w:lang w:eastAsia="ru-RU"/>
    </w:rPr>
  </w:style>
  <w:style w:type="paragraph" w:customStyle="1" w:styleId="afff">
    <w:name w:val="Внутренний адрес"/>
    <w:basedOn w:val="a5"/>
    <w:rsid w:val="002D3D62"/>
    <w:pPr>
      <w:suppressAutoHyphens w:val="0"/>
      <w:jc w:val="both"/>
    </w:pPr>
    <w:rPr>
      <w:rFonts w:cs="Times New Roman"/>
      <w:sz w:val="28"/>
      <w:szCs w:val="20"/>
      <w:lang w:val="en-US" w:eastAsia="ru-RU"/>
    </w:rPr>
  </w:style>
  <w:style w:type="paragraph" w:customStyle="1" w:styleId="220">
    <w:name w:val="Основной текст с отступом 22"/>
    <w:basedOn w:val="a5"/>
    <w:rsid w:val="002D3D62"/>
    <w:pPr>
      <w:widowControl w:val="0"/>
      <w:ind w:left="360"/>
    </w:pPr>
    <w:rPr>
      <w:rFonts w:eastAsia="Lucida Sans Unicode" w:cs="Times New Roman"/>
      <w:i/>
      <w:iCs/>
      <w:kern w:val="1"/>
      <w:sz w:val="28"/>
    </w:rPr>
  </w:style>
  <w:style w:type="paragraph" w:customStyle="1" w:styleId="320">
    <w:name w:val="Основной текст 32"/>
    <w:basedOn w:val="a5"/>
    <w:rsid w:val="002D3D62"/>
    <w:pPr>
      <w:widowControl w:val="0"/>
      <w:spacing w:after="120"/>
    </w:pPr>
    <w:rPr>
      <w:rFonts w:eastAsia="Lucida Sans Unicode"/>
      <w:kern w:val="1"/>
      <w:sz w:val="16"/>
      <w:szCs w:val="16"/>
    </w:rPr>
  </w:style>
  <w:style w:type="paragraph" w:customStyle="1" w:styleId="afff0">
    <w:name w:val="Стиль доклада"/>
    <w:basedOn w:val="a5"/>
    <w:rsid w:val="002D3D62"/>
    <w:pPr>
      <w:tabs>
        <w:tab w:val="left" w:pos="709"/>
      </w:tabs>
      <w:suppressAutoHyphens w:val="0"/>
      <w:spacing w:line="360" w:lineRule="auto"/>
      <w:ind w:firstLine="720"/>
      <w:jc w:val="both"/>
    </w:pPr>
    <w:rPr>
      <w:rFonts w:cs="Times New Roman"/>
      <w:sz w:val="28"/>
      <w:szCs w:val="20"/>
      <w:lang w:eastAsia="ru-RU"/>
    </w:rPr>
  </w:style>
  <w:style w:type="character" w:styleId="afff1">
    <w:name w:val="page number"/>
    <w:basedOn w:val="a6"/>
    <w:uiPriority w:val="99"/>
    <w:rsid w:val="002D3D62"/>
  </w:style>
  <w:style w:type="character" w:styleId="afff2">
    <w:name w:val="annotation reference"/>
    <w:basedOn w:val="a6"/>
    <w:uiPriority w:val="99"/>
    <w:unhideWhenUsed/>
    <w:rsid w:val="00751901"/>
    <w:rPr>
      <w:sz w:val="16"/>
      <w:szCs w:val="16"/>
    </w:rPr>
  </w:style>
  <w:style w:type="paragraph" w:styleId="afff3">
    <w:name w:val="annotation text"/>
    <w:basedOn w:val="a5"/>
    <w:link w:val="afff4"/>
    <w:uiPriority w:val="99"/>
    <w:unhideWhenUsed/>
    <w:rsid w:val="00751901"/>
    <w:rPr>
      <w:sz w:val="20"/>
      <w:szCs w:val="20"/>
    </w:rPr>
  </w:style>
  <w:style w:type="character" w:customStyle="1" w:styleId="afff4">
    <w:name w:val="Текст примечания Знак"/>
    <w:basedOn w:val="a6"/>
    <w:link w:val="afff3"/>
    <w:uiPriority w:val="99"/>
    <w:rsid w:val="00751901"/>
    <w:rPr>
      <w:rFonts w:cs="Calibri"/>
      <w:lang w:eastAsia="ar-SA"/>
    </w:rPr>
  </w:style>
  <w:style w:type="paragraph" w:styleId="afff5">
    <w:name w:val="annotation subject"/>
    <w:basedOn w:val="afff3"/>
    <w:next w:val="afff3"/>
    <w:link w:val="afff6"/>
    <w:uiPriority w:val="99"/>
    <w:unhideWhenUsed/>
    <w:rsid w:val="00751901"/>
    <w:rPr>
      <w:b/>
      <w:bCs/>
    </w:rPr>
  </w:style>
  <w:style w:type="character" w:customStyle="1" w:styleId="afff6">
    <w:name w:val="Тема примечания Знак"/>
    <w:basedOn w:val="afff4"/>
    <w:link w:val="afff5"/>
    <w:rsid w:val="00751901"/>
    <w:rPr>
      <w:rFonts w:cs="Calibri"/>
      <w:b/>
      <w:bCs/>
      <w:lang w:eastAsia="ar-SA"/>
    </w:rPr>
  </w:style>
  <w:style w:type="paragraph" w:customStyle="1" w:styleId="afff7">
    <w:name w:val="Абзац"/>
    <w:basedOn w:val="a5"/>
    <w:link w:val="afff8"/>
    <w:rsid w:val="00E972AD"/>
    <w:pPr>
      <w:suppressAutoHyphens w:val="0"/>
      <w:spacing w:before="120" w:after="60"/>
      <w:ind w:firstLine="567"/>
      <w:jc w:val="both"/>
    </w:pPr>
    <w:rPr>
      <w:rFonts w:cs="Times New Roman"/>
      <w:lang w:eastAsia="ru-RU"/>
    </w:rPr>
  </w:style>
  <w:style w:type="character" w:customStyle="1" w:styleId="afff8">
    <w:name w:val="Абзац Знак"/>
    <w:link w:val="afff7"/>
    <w:rsid w:val="00E972AD"/>
    <w:rPr>
      <w:sz w:val="24"/>
      <w:szCs w:val="24"/>
    </w:rPr>
  </w:style>
  <w:style w:type="character" w:customStyle="1" w:styleId="mw-headline">
    <w:name w:val="mw-headline"/>
    <w:basedOn w:val="a6"/>
    <w:rsid w:val="00AA1E44"/>
  </w:style>
  <w:style w:type="character" w:customStyle="1" w:styleId="mw-editsection">
    <w:name w:val="mw-editsection"/>
    <w:basedOn w:val="a6"/>
    <w:rsid w:val="00AA1E44"/>
  </w:style>
  <w:style w:type="character" w:customStyle="1" w:styleId="mw-editsection-bracket">
    <w:name w:val="mw-editsection-bracket"/>
    <w:basedOn w:val="a6"/>
    <w:rsid w:val="00AA1E44"/>
  </w:style>
  <w:style w:type="character" w:customStyle="1" w:styleId="mw-editsection-divider">
    <w:name w:val="mw-editsection-divider"/>
    <w:basedOn w:val="a6"/>
    <w:rsid w:val="00AA1E44"/>
  </w:style>
  <w:style w:type="character" w:customStyle="1" w:styleId="nowrap">
    <w:name w:val="nowrap"/>
    <w:basedOn w:val="a6"/>
    <w:rsid w:val="00AA1E44"/>
  </w:style>
  <w:style w:type="character" w:customStyle="1" w:styleId="60">
    <w:name w:val="Заголовок 6 Знак"/>
    <w:basedOn w:val="a6"/>
    <w:link w:val="6"/>
    <w:uiPriority w:val="9"/>
    <w:rsid w:val="00C737C7"/>
    <w:rPr>
      <w:b/>
      <w:bCs/>
      <w:sz w:val="22"/>
      <w:szCs w:val="22"/>
    </w:rPr>
  </w:style>
  <w:style w:type="character" w:customStyle="1" w:styleId="70">
    <w:name w:val="Заголовок 7 Знак"/>
    <w:aliases w:val="Заголовок x.x Знак"/>
    <w:basedOn w:val="a6"/>
    <w:link w:val="7"/>
    <w:uiPriority w:val="9"/>
    <w:rsid w:val="006411CF"/>
    <w:rPr>
      <w:sz w:val="24"/>
      <w:szCs w:val="24"/>
    </w:rPr>
  </w:style>
  <w:style w:type="character" w:customStyle="1" w:styleId="90">
    <w:name w:val="Заголовок 9 Знак"/>
    <w:basedOn w:val="a6"/>
    <w:link w:val="9"/>
    <w:uiPriority w:val="9"/>
    <w:rsid w:val="00C737C7"/>
    <w:rPr>
      <w:rFonts w:ascii="Arial" w:hAnsi="Arial" w:cs="Arial"/>
      <w:sz w:val="22"/>
      <w:szCs w:val="22"/>
    </w:rPr>
  </w:style>
  <w:style w:type="character" w:customStyle="1" w:styleId="af0">
    <w:name w:val="Список Знак"/>
    <w:link w:val="af"/>
    <w:rsid w:val="00C737C7"/>
    <w:rPr>
      <w:rFonts w:ascii="Arial" w:hAnsi="Arial" w:cs="Tahoma"/>
      <w:sz w:val="24"/>
      <w:szCs w:val="24"/>
      <w:lang w:eastAsia="ar-SA"/>
    </w:rPr>
  </w:style>
  <w:style w:type="paragraph" w:styleId="36">
    <w:name w:val="toc 3"/>
    <w:basedOn w:val="a5"/>
    <w:next w:val="a5"/>
    <w:autoRedefine/>
    <w:uiPriority w:val="39"/>
    <w:rsid w:val="002F46EC"/>
    <w:pPr>
      <w:ind w:left="480"/>
    </w:pPr>
    <w:rPr>
      <w:szCs w:val="20"/>
    </w:rPr>
  </w:style>
  <w:style w:type="paragraph" w:customStyle="1" w:styleId="a">
    <w:name w:val="Список нумерованный"/>
    <w:basedOn w:val="a5"/>
    <w:rsid w:val="00C737C7"/>
    <w:pPr>
      <w:numPr>
        <w:numId w:val="5"/>
      </w:numPr>
      <w:suppressAutoHyphens w:val="0"/>
      <w:spacing w:before="120"/>
      <w:jc w:val="both"/>
    </w:pPr>
    <w:rPr>
      <w:rFonts w:cs="Times New Roman"/>
      <w:lang w:eastAsia="ru-RU"/>
    </w:rPr>
  </w:style>
  <w:style w:type="paragraph" w:customStyle="1" w:styleId="afff9">
    <w:name w:val="Табличный"/>
    <w:basedOn w:val="a5"/>
    <w:rsid w:val="00C737C7"/>
    <w:pPr>
      <w:keepNext/>
      <w:widowControl w:val="0"/>
      <w:suppressAutoHyphens w:val="0"/>
      <w:spacing w:before="60" w:after="60"/>
      <w:jc w:val="center"/>
    </w:pPr>
    <w:rPr>
      <w:rFonts w:cs="Times New Roman"/>
      <w:b/>
      <w:sz w:val="22"/>
      <w:szCs w:val="20"/>
      <w:lang w:eastAsia="ru-RU"/>
    </w:rPr>
  </w:style>
  <w:style w:type="paragraph" w:customStyle="1" w:styleId="afffa">
    <w:name w:val="Содержание"/>
    <w:basedOn w:val="a5"/>
    <w:rsid w:val="00C737C7"/>
    <w:pPr>
      <w:widowControl w:val="0"/>
      <w:suppressAutoHyphens w:val="0"/>
      <w:spacing w:before="240" w:after="240"/>
      <w:jc w:val="center"/>
    </w:pPr>
    <w:rPr>
      <w:rFonts w:cs="Times New Roman"/>
      <w:b/>
      <w:caps/>
      <w:szCs w:val="20"/>
      <w:lang w:eastAsia="ru-RU"/>
    </w:rPr>
  </w:style>
  <w:style w:type="paragraph" w:styleId="afffb">
    <w:name w:val="caption"/>
    <w:basedOn w:val="a5"/>
    <w:next w:val="a5"/>
    <w:uiPriority w:val="35"/>
    <w:qFormat/>
    <w:rsid w:val="00C737C7"/>
    <w:pPr>
      <w:suppressAutoHyphens w:val="0"/>
      <w:spacing w:before="120" w:after="120"/>
      <w:jc w:val="center"/>
    </w:pPr>
    <w:rPr>
      <w:rFonts w:cs="Times New Roman"/>
      <w:b/>
      <w:bCs/>
      <w:sz w:val="22"/>
      <w:szCs w:val="20"/>
      <w:lang w:eastAsia="ru-RU"/>
    </w:rPr>
  </w:style>
  <w:style w:type="paragraph" w:customStyle="1" w:styleId="afffc">
    <w:name w:val="Название таблицы"/>
    <w:basedOn w:val="a5"/>
    <w:rsid w:val="00C737C7"/>
    <w:pPr>
      <w:suppressAutoHyphens w:val="0"/>
      <w:spacing w:before="120" w:after="120"/>
    </w:pPr>
    <w:rPr>
      <w:rFonts w:cs="Times New Roman"/>
      <w:b/>
      <w:sz w:val="22"/>
      <w:lang w:eastAsia="ru-RU"/>
    </w:rPr>
  </w:style>
  <w:style w:type="paragraph" w:customStyle="1" w:styleId="afffd">
    <w:name w:val="Табличный_заголовки"/>
    <w:basedOn w:val="a5"/>
    <w:rsid w:val="00C737C7"/>
    <w:pPr>
      <w:keepNext/>
      <w:keepLines/>
      <w:suppressAutoHyphens w:val="0"/>
      <w:jc w:val="center"/>
    </w:pPr>
    <w:rPr>
      <w:rFonts w:cs="Times New Roman"/>
      <w:b/>
      <w:sz w:val="22"/>
      <w:szCs w:val="22"/>
      <w:lang w:eastAsia="ru-RU"/>
    </w:rPr>
  </w:style>
  <w:style w:type="paragraph" w:customStyle="1" w:styleId="afffe">
    <w:name w:val="Табличный_центр"/>
    <w:basedOn w:val="a5"/>
    <w:rsid w:val="00C737C7"/>
    <w:pPr>
      <w:suppressAutoHyphens w:val="0"/>
      <w:jc w:val="center"/>
    </w:pPr>
    <w:rPr>
      <w:rFonts w:cs="Times New Roman"/>
      <w:sz w:val="22"/>
      <w:szCs w:val="22"/>
      <w:lang w:eastAsia="ru-RU"/>
    </w:rPr>
  </w:style>
  <w:style w:type="paragraph" w:customStyle="1" w:styleId="1">
    <w:name w:val="Список 1)"/>
    <w:basedOn w:val="a5"/>
    <w:rsid w:val="00C737C7"/>
    <w:pPr>
      <w:numPr>
        <w:numId w:val="3"/>
      </w:numPr>
      <w:suppressAutoHyphens w:val="0"/>
      <w:spacing w:after="60"/>
      <w:jc w:val="both"/>
    </w:pPr>
    <w:rPr>
      <w:rFonts w:cs="Times New Roman"/>
      <w:lang w:eastAsia="ru-RU"/>
    </w:rPr>
  </w:style>
  <w:style w:type="paragraph" w:customStyle="1" w:styleId="a3">
    <w:name w:val="Табличный_нумерованный"/>
    <w:basedOn w:val="a5"/>
    <w:link w:val="affff"/>
    <w:rsid w:val="00C737C7"/>
    <w:pPr>
      <w:numPr>
        <w:numId w:val="2"/>
      </w:numPr>
      <w:suppressAutoHyphens w:val="0"/>
    </w:pPr>
    <w:rPr>
      <w:rFonts w:cs="Times New Roman"/>
      <w:sz w:val="22"/>
      <w:szCs w:val="22"/>
    </w:rPr>
  </w:style>
  <w:style w:type="character" w:customStyle="1" w:styleId="affff">
    <w:name w:val="Табличный_нумерованный Знак"/>
    <w:link w:val="a3"/>
    <w:rsid w:val="00C737C7"/>
    <w:rPr>
      <w:sz w:val="22"/>
      <w:szCs w:val="22"/>
      <w:lang w:eastAsia="ar-SA"/>
    </w:rPr>
  </w:style>
  <w:style w:type="paragraph" w:styleId="42">
    <w:name w:val="toc 4"/>
    <w:basedOn w:val="a5"/>
    <w:next w:val="a5"/>
    <w:autoRedefine/>
    <w:uiPriority w:val="39"/>
    <w:rsid w:val="00C737C7"/>
    <w:pPr>
      <w:ind w:left="720"/>
    </w:pPr>
    <w:rPr>
      <w:rFonts w:asciiTheme="minorHAnsi" w:hAnsiTheme="minorHAnsi"/>
      <w:sz w:val="20"/>
      <w:szCs w:val="20"/>
    </w:rPr>
  </w:style>
  <w:style w:type="paragraph" w:styleId="51">
    <w:name w:val="toc 5"/>
    <w:basedOn w:val="a5"/>
    <w:next w:val="a5"/>
    <w:autoRedefine/>
    <w:uiPriority w:val="39"/>
    <w:rsid w:val="00C737C7"/>
    <w:pPr>
      <w:ind w:left="960"/>
    </w:pPr>
    <w:rPr>
      <w:rFonts w:asciiTheme="minorHAnsi" w:hAnsiTheme="minorHAnsi"/>
      <w:sz w:val="20"/>
      <w:szCs w:val="20"/>
    </w:rPr>
  </w:style>
  <w:style w:type="paragraph" w:styleId="61">
    <w:name w:val="toc 6"/>
    <w:basedOn w:val="a5"/>
    <w:next w:val="a5"/>
    <w:autoRedefine/>
    <w:uiPriority w:val="39"/>
    <w:rsid w:val="00C737C7"/>
    <w:pPr>
      <w:ind w:left="1200"/>
    </w:pPr>
    <w:rPr>
      <w:rFonts w:asciiTheme="minorHAnsi" w:hAnsiTheme="minorHAnsi"/>
      <w:sz w:val="20"/>
      <w:szCs w:val="20"/>
    </w:rPr>
  </w:style>
  <w:style w:type="paragraph" w:styleId="71">
    <w:name w:val="toc 7"/>
    <w:basedOn w:val="a5"/>
    <w:next w:val="a5"/>
    <w:autoRedefine/>
    <w:uiPriority w:val="39"/>
    <w:rsid w:val="00C737C7"/>
    <w:pPr>
      <w:ind w:left="1440"/>
    </w:pPr>
    <w:rPr>
      <w:rFonts w:asciiTheme="minorHAnsi" w:hAnsiTheme="minorHAnsi"/>
      <w:sz w:val="20"/>
      <w:szCs w:val="20"/>
    </w:rPr>
  </w:style>
  <w:style w:type="paragraph" w:styleId="81">
    <w:name w:val="toc 8"/>
    <w:basedOn w:val="a5"/>
    <w:next w:val="a5"/>
    <w:autoRedefine/>
    <w:uiPriority w:val="39"/>
    <w:rsid w:val="00C737C7"/>
    <w:pPr>
      <w:ind w:left="1680"/>
    </w:pPr>
    <w:rPr>
      <w:rFonts w:asciiTheme="minorHAnsi" w:hAnsiTheme="minorHAnsi"/>
      <w:sz w:val="20"/>
      <w:szCs w:val="20"/>
    </w:rPr>
  </w:style>
  <w:style w:type="paragraph" w:styleId="91">
    <w:name w:val="toc 9"/>
    <w:basedOn w:val="a5"/>
    <w:next w:val="a5"/>
    <w:autoRedefine/>
    <w:uiPriority w:val="39"/>
    <w:rsid w:val="00C737C7"/>
    <w:pPr>
      <w:ind w:left="1920"/>
    </w:pPr>
    <w:rPr>
      <w:rFonts w:asciiTheme="minorHAnsi" w:hAnsiTheme="minorHAnsi"/>
      <w:sz w:val="20"/>
      <w:szCs w:val="20"/>
    </w:rPr>
  </w:style>
  <w:style w:type="paragraph" w:styleId="affff0">
    <w:name w:val="toa heading"/>
    <w:basedOn w:val="a5"/>
    <w:next w:val="a5"/>
    <w:uiPriority w:val="99"/>
    <w:rsid w:val="00C737C7"/>
    <w:pPr>
      <w:suppressAutoHyphens w:val="0"/>
      <w:spacing w:before="40" w:after="20"/>
      <w:jc w:val="center"/>
    </w:pPr>
    <w:rPr>
      <w:rFonts w:cs="Times New Roman"/>
      <w:b/>
      <w:sz w:val="22"/>
      <w:szCs w:val="20"/>
      <w:lang w:eastAsia="ru-RU"/>
    </w:rPr>
  </w:style>
  <w:style w:type="paragraph" w:customStyle="1" w:styleId="a4">
    <w:name w:val="Требования"/>
    <w:basedOn w:val="a5"/>
    <w:rsid w:val="00C737C7"/>
    <w:pPr>
      <w:numPr>
        <w:ilvl w:val="1"/>
        <w:numId w:val="4"/>
      </w:numPr>
      <w:suppressAutoHyphens w:val="0"/>
      <w:spacing w:before="120" w:after="60"/>
      <w:ind w:left="0" w:firstLine="567"/>
      <w:jc w:val="both"/>
      <w:outlineLvl w:val="1"/>
    </w:pPr>
    <w:rPr>
      <w:rFonts w:cs="Times New Roman"/>
      <w:bCs/>
      <w:i/>
      <w:iCs/>
      <w:lang w:eastAsia="ru-RU"/>
    </w:rPr>
  </w:style>
  <w:style w:type="paragraph" w:customStyle="1" w:styleId="a1">
    <w:name w:val="Список а)"/>
    <w:basedOn w:val="af"/>
    <w:rsid w:val="00C737C7"/>
    <w:pPr>
      <w:numPr>
        <w:numId w:val="1"/>
      </w:numPr>
      <w:suppressAutoHyphens w:val="0"/>
      <w:spacing w:after="60"/>
      <w:jc w:val="both"/>
    </w:pPr>
    <w:rPr>
      <w:rFonts w:ascii="Times New Roman" w:hAnsi="Times New Roman" w:cs="Times New Roman"/>
      <w:snapToGrid w:val="0"/>
    </w:rPr>
  </w:style>
  <w:style w:type="paragraph" w:styleId="affff1">
    <w:name w:val="Document Map"/>
    <w:basedOn w:val="a5"/>
    <w:link w:val="affff2"/>
    <w:uiPriority w:val="99"/>
    <w:rsid w:val="00C737C7"/>
    <w:pPr>
      <w:widowControl w:val="0"/>
      <w:shd w:val="clear" w:color="auto" w:fill="000080"/>
      <w:jc w:val="both"/>
    </w:pPr>
    <w:rPr>
      <w:rFonts w:ascii="Tahoma" w:hAnsi="Tahoma" w:cs="Times New Roman"/>
      <w:szCs w:val="20"/>
      <w:lang w:eastAsia="ru-RU"/>
    </w:rPr>
  </w:style>
  <w:style w:type="character" w:customStyle="1" w:styleId="affff2">
    <w:name w:val="Схема документа Знак"/>
    <w:basedOn w:val="a6"/>
    <w:link w:val="affff1"/>
    <w:rsid w:val="00C737C7"/>
    <w:rPr>
      <w:rFonts w:ascii="Tahoma" w:hAnsi="Tahoma"/>
      <w:sz w:val="24"/>
      <w:shd w:val="clear" w:color="auto" w:fill="000080"/>
    </w:rPr>
  </w:style>
  <w:style w:type="paragraph" w:customStyle="1" w:styleId="affff3">
    <w:name w:val="Табличный_слева"/>
    <w:basedOn w:val="a5"/>
    <w:rsid w:val="00C737C7"/>
    <w:pPr>
      <w:suppressAutoHyphens w:val="0"/>
    </w:pPr>
    <w:rPr>
      <w:rFonts w:cs="Times New Roman"/>
      <w:sz w:val="22"/>
      <w:szCs w:val="22"/>
      <w:lang w:eastAsia="ru-RU"/>
    </w:rPr>
  </w:style>
  <w:style w:type="paragraph" w:customStyle="1" w:styleId="1d">
    <w:name w:val="Обычный 1"/>
    <w:basedOn w:val="a5"/>
    <w:next w:val="a5"/>
    <w:semiHidden/>
    <w:rsid w:val="00C737C7"/>
    <w:pPr>
      <w:tabs>
        <w:tab w:val="num" w:pos="360"/>
      </w:tabs>
      <w:suppressAutoHyphens w:val="0"/>
      <w:spacing w:before="120"/>
      <w:ind w:left="360" w:hanging="360"/>
      <w:jc w:val="both"/>
    </w:pPr>
    <w:rPr>
      <w:rFonts w:cs="Times New Roman"/>
      <w:szCs w:val="20"/>
      <w:lang w:eastAsia="ru-RU"/>
    </w:rPr>
  </w:style>
  <w:style w:type="paragraph" w:customStyle="1" w:styleId="affff4">
    <w:name w:val="Обычный влево"/>
    <w:basedOn w:val="1d"/>
    <w:rsid w:val="00C737C7"/>
    <w:pPr>
      <w:tabs>
        <w:tab w:val="clear" w:pos="360"/>
      </w:tabs>
      <w:spacing w:before="0"/>
      <w:ind w:left="0" w:firstLine="0"/>
      <w:jc w:val="left"/>
    </w:pPr>
  </w:style>
  <w:style w:type="paragraph" w:customStyle="1" w:styleId="affff5">
    <w:name w:val="Табличный_по ширине"/>
    <w:basedOn w:val="affff3"/>
    <w:rsid w:val="00C737C7"/>
    <w:pPr>
      <w:jc w:val="both"/>
    </w:pPr>
  </w:style>
  <w:style w:type="paragraph" w:customStyle="1" w:styleId="100">
    <w:name w:val="Табличный_заголовки_10"/>
    <w:basedOn w:val="afff7"/>
    <w:qFormat/>
    <w:rsid w:val="00C737C7"/>
    <w:pPr>
      <w:jc w:val="center"/>
    </w:pPr>
    <w:rPr>
      <w:b/>
      <w:sz w:val="20"/>
    </w:rPr>
  </w:style>
  <w:style w:type="paragraph" w:customStyle="1" w:styleId="10">
    <w:name w:val="Табличный_нумерованный_10"/>
    <w:basedOn w:val="a5"/>
    <w:qFormat/>
    <w:rsid w:val="00C737C7"/>
    <w:pPr>
      <w:numPr>
        <w:numId w:val="6"/>
      </w:numPr>
      <w:suppressAutoHyphens w:val="0"/>
    </w:pPr>
    <w:rPr>
      <w:rFonts w:cs="Times New Roman"/>
      <w:sz w:val="20"/>
      <w:lang w:eastAsia="ru-RU"/>
    </w:rPr>
  </w:style>
  <w:style w:type="paragraph" w:customStyle="1" w:styleId="101">
    <w:name w:val="Табличный_по ширине_10"/>
    <w:basedOn w:val="a5"/>
    <w:qFormat/>
    <w:rsid w:val="00C737C7"/>
    <w:pPr>
      <w:suppressAutoHyphens w:val="0"/>
      <w:jc w:val="both"/>
    </w:pPr>
    <w:rPr>
      <w:rFonts w:cs="Times New Roman"/>
      <w:sz w:val="20"/>
      <w:lang w:eastAsia="ru-RU"/>
    </w:rPr>
  </w:style>
  <w:style w:type="paragraph" w:customStyle="1" w:styleId="102">
    <w:name w:val="Табличный_слева_10"/>
    <w:basedOn w:val="a5"/>
    <w:qFormat/>
    <w:rsid w:val="00C737C7"/>
    <w:pPr>
      <w:suppressAutoHyphens w:val="0"/>
    </w:pPr>
    <w:rPr>
      <w:rFonts w:cs="Times New Roman"/>
      <w:sz w:val="20"/>
      <w:lang w:eastAsia="ru-RU"/>
    </w:rPr>
  </w:style>
  <w:style w:type="paragraph" w:customStyle="1" w:styleId="103">
    <w:name w:val="Табличный_центр_10"/>
    <w:basedOn w:val="a5"/>
    <w:qFormat/>
    <w:rsid w:val="00C737C7"/>
    <w:pPr>
      <w:suppressAutoHyphens w:val="0"/>
      <w:jc w:val="center"/>
    </w:pPr>
    <w:rPr>
      <w:rFonts w:cs="Times New Roman"/>
      <w:sz w:val="20"/>
      <w:lang w:eastAsia="ru-RU"/>
    </w:rPr>
  </w:style>
  <w:style w:type="character" w:styleId="affff6">
    <w:name w:val="Emphasis"/>
    <w:basedOn w:val="a6"/>
    <w:uiPriority w:val="20"/>
    <w:qFormat/>
    <w:rsid w:val="00C737C7"/>
  </w:style>
  <w:style w:type="numbering" w:styleId="111111">
    <w:name w:val="Outline List 2"/>
    <w:basedOn w:val="a8"/>
    <w:rsid w:val="00C737C7"/>
    <w:pPr>
      <w:numPr>
        <w:numId w:val="7"/>
      </w:numPr>
    </w:pPr>
  </w:style>
  <w:style w:type="numbering" w:styleId="1ai">
    <w:name w:val="Outline List 1"/>
    <w:basedOn w:val="a8"/>
    <w:rsid w:val="00C737C7"/>
    <w:pPr>
      <w:numPr>
        <w:numId w:val="8"/>
      </w:numPr>
    </w:pPr>
  </w:style>
  <w:style w:type="paragraph" w:styleId="affff7">
    <w:name w:val="Block Text"/>
    <w:basedOn w:val="a5"/>
    <w:uiPriority w:val="99"/>
    <w:rsid w:val="00C737C7"/>
    <w:pPr>
      <w:suppressAutoHyphens w:val="0"/>
      <w:spacing w:line="360" w:lineRule="auto"/>
      <w:ind w:left="526" w:right="43" w:firstLine="709"/>
      <w:jc w:val="both"/>
    </w:pPr>
    <w:rPr>
      <w:rFonts w:cs="Times New Roman"/>
      <w:sz w:val="28"/>
      <w:szCs w:val="28"/>
      <w:lang w:eastAsia="ru-RU"/>
    </w:rPr>
  </w:style>
  <w:style w:type="paragraph" w:styleId="affff8">
    <w:name w:val="Subtitle"/>
    <w:basedOn w:val="af8"/>
    <w:next w:val="ad"/>
    <w:link w:val="affff9"/>
    <w:qFormat/>
    <w:rsid w:val="00C737C7"/>
    <w:pPr>
      <w:keepNext/>
      <w:keepLines/>
      <w:suppressAutoHyphens w:val="0"/>
      <w:spacing w:before="60" w:after="120" w:line="340" w:lineRule="atLeast"/>
      <w:ind w:firstLine="709"/>
      <w:jc w:val="left"/>
      <w:outlineLvl w:val="9"/>
    </w:pPr>
    <w:rPr>
      <w:rFonts w:ascii="Arial" w:hAnsi="Arial"/>
      <w:b w:val="0"/>
      <w:bCs w:val="0"/>
      <w:spacing w:val="-16"/>
      <w:lang w:eastAsia="en-US"/>
    </w:rPr>
  </w:style>
  <w:style w:type="character" w:customStyle="1" w:styleId="affff9">
    <w:name w:val="Подзаголовок Знак"/>
    <w:basedOn w:val="a6"/>
    <w:link w:val="affff8"/>
    <w:rsid w:val="00C737C7"/>
    <w:rPr>
      <w:rFonts w:ascii="Arial" w:hAnsi="Arial"/>
      <w:spacing w:val="-16"/>
      <w:kern w:val="28"/>
      <w:sz w:val="32"/>
      <w:szCs w:val="32"/>
      <w:lang w:eastAsia="en-US"/>
    </w:rPr>
  </w:style>
  <w:style w:type="character" w:styleId="affffa">
    <w:name w:val="line number"/>
    <w:rsid w:val="00C737C7"/>
    <w:rPr>
      <w:sz w:val="18"/>
      <w:szCs w:val="18"/>
    </w:rPr>
  </w:style>
  <w:style w:type="paragraph" w:styleId="29">
    <w:name w:val="List 2"/>
    <w:basedOn w:val="af"/>
    <w:uiPriority w:val="99"/>
    <w:rsid w:val="00C737C7"/>
    <w:pPr>
      <w:suppressAutoHyphens w:val="0"/>
      <w:spacing w:after="240" w:line="240" w:lineRule="atLeast"/>
      <w:ind w:left="1800" w:hanging="360"/>
      <w:jc w:val="both"/>
    </w:pPr>
    <w:rPr>
      <w:rFonts w:cs="Arial"/>
      <w:spacing w:val="-5"/>
      <w:sz w:val="20"/>
      <w:szCs w:val="20"/>
      <w:lang w:eastAsia="en-US"/>
    </w:rPr>
  </w:style>
  <w:style w:type="paragraph" w:styleId="37">
    <w:name w:val="List 3"/>
    <w:basedOn w:val="af"/>
    <w:uiPriority w:val="99"/>
    <w:rsid w:val="00C737C7"/>
    <w:pPr>
      <w:suppressAutoHyphens w:val="0"/>
      <w:spacing w:after="240" w:line="240" w:lineRule="atLeast"/>
      <w:ind w:left="2160" w:hanging="360"/>
      <w:jc w:val="both"/>
    </w:pPr>
    <w:rPr>
      <w:rFonts w:cs="Arial"/>
      <w:spacing w:val="-5"/>
      <w:sz w:val="20"/>
      <w:szCs w:val="20"/>
      <w:lang w:eastAsia="en-US"/>
    </w:rPr>
  </w:style>
  <w:style w:type="paragraph" w:styleId="43">
    <w:name w:val="List 4"/>
    <w:basedOn w:val="af"/>
    <w:uiPriority w:val="99"/>
    <w:rsid w:val="00C737C7"/>
    <w:pPr>
      <w:suppressAutoHyphens w:val="0"/>
      <w:spacing w:after="240" w:line="240" w:lineRule="atLeast"/>
      <w:ind w:left="2520" w:hanging="360"/>
      <w:jc w:val="both"/>
    </w:pPr>
    <w:rPr>
      <w:rFonts w:cs="Arial"/>
      <w:spacing w:val="-5"/>
      <w:sz w:val="20"/>
      <w:szCs w:val="20"/>
      <w:lang w:eastAsia="en-US"/>
    </w:rPr>
  </w:style>
  <w:style w:type="paragraph" w:styleId="52">
    <w:name w:val="List 5"/>
    <w:basedOn w:val="af"/>
    <w:uiPriority w:val="99"/>
    <w:rsid w:val="00C737C7"/>
    <w:pPr>
      <w:suppressAutoHyphens w:val="0"/>
      <w:spacing w:after="240" w:line="240" w:lineRule="atLeast"/>
      <w:ind w:left="2880" w:hanging="360"/>
      <w:jc w:val="both"/>
    </w:pPr>
    <w:rPr>
      <w:rFonts w:cs="Arial"/>
      <w:spacing w:val="-5"/>
      <w:sz w:val="20"/>
      <w:szCs w:val="20"/>
      <w:lang w:eastAsia="en-US"/>
    </w:rPr>
  </w:style>
  <w:style w:type="paragraph" w:styleId="affffb">
    <w:name w:val="List Bullet"/>
    <w:aliases w:val="Маркированный список1"/>
    <w:basedOn w:val="a5"/>
    <w:link w:val="affffc"/>
    <w:autoRedefine/>
    <w:uiPriority w:val="99"/>
    <w:rsid w:val="00C737C7"/>
    <w:pPr>
      <w:tabs>
        <w:tab w:val="num" w:pos="1026"/>
      </w:tabs>
      <w:suppressAutoHyphens w:val="0"/>
      <w:spacing w:line="360" w:lineRule="auto"/>
      <w:ind w:firstLine="741"/>
      <w:jc w:val="both"/>
    </w:pPr>
    <w:rPr>
      <w:rFonts w:cs="Times New Roman"/>
      <w:lang w:eastAsia="ru-RU"/>
    </w:rPr>
  </w:style>
  <w:style w:type="paragraph" w:styleId="2a">
    <w:name w:val="List Bullet 2"/>
    <w:basedOn w:val="affffb"/>
    <w:autoRedefine/>
    <w:uiPriority w:val="99"/>
    <w:rsid w:val="00C737C7"/>
    <w:pPr>
      <w:tabs>
        <w:tab w:val="clear" w:pos="1026"/>
        <w:tab w:val="num" w:pos="360"/>
      </w:tabs>
      <w:spacing w:after="240" w:line="240" w:lineRule="atLeast"/>
      <w:ind w:left="1800" w:hanging="360"/>
    </w:pPr>
    <w:rPr>
      <w:rFonts w:ascii="Arial" w:hAnsi="Arial" w:cs="Arial"/>
      <w:spacing w:val="-5"/>
      <w:sz w:val="20"/>
      <w:szCs w:val="20"/>
      <w:lang w:eastAsia="en-US"/>
    </w:rPr>
  </w:style>
  <w:style w:type="paragraph" w:styleId="38">
    <w:name w:val="List Bullet 3"/>
    <w:basedOn w:val="affffb"/>
    <w:autoRedefine/>
    <w:uiPriority w:val="99"/>
    <w:rsid w:val="00C737C7"/>
    <w:pPr>
      <w:tabs>
        <w:tab w:val="clear" w:pos="1026"/>
        <w:tab w:val="num" w:pos="360"/>
      </w:tabs>
      <w:spacing w:after="240" w:line="240" w:lineRule="atLeast"/>
      <w:ind w:left="2160" w:hanging="360"/>
    </w:pPr>
    <w:rPr>
      <w:rFonts w:ascii="Arial" w:hAnsi="Arial" w:cs="Arial"/>
      <w:spacing w:val="-5"/>
      <w:sz w:val="20"/>
      <w:szCs w:val="20"/>
      <w:lang w:eastAsia="en-US"/>
    </w:rPr>
  </w:style>
  <w:style w:type="paragraph" w:styleId="44">
    <w:name w:val="List Bullet 4"/>
    <w:basedOn w:val="affffb"/>
    <w:autoRedefine/>
    <w:uiPriority w:val="99"/>
    <w:rsid w:val="00C737C7"/>
    <w:pPr>
      <w:tabs>
        <w:tab w:val="clear" w:pos="1026"/>
        <w:tab w:val="num" w:pos="360"/>
      </w:tabs>
      <w:spacing w:after="240" w:line="240" w:lineRule="atLeast"/>
      <w:ind w:left="2520" w:hanging="360"/>
    </w:pPr>
    <w:rPr>
      <w:rFonts w:ascii="Arial" w:hAnsi="Arial" w:cs="Arial"/>
      <w:spacing w:val="-5"/>
      <w:sz w:val="20"/>
      <w:szCs w:val="20"/>
      <w:lang w:eastAsia="en-US"/>
    </w:rPr>
  </w:style>
  <w:style w:type="paragraph" w:styleId="53">
    <w:name w:val="List Bullet 5"/>
    <w:basedOn w:val="affffb"/>
    <w:autoRedefine/>
    <w:uiPriority w:val="99"/>
    <w:rsid w:val="00C737C7"/>
    <w:pPr>
      <w:tabs>
        <w:tab w:val="clear" w:pos="1026"/>
        <w:tab w:val="num" w:pos="360"/>
      </w:tabs>
      <w:spacing w:after="240" w:line="240" w:lineRule="atLeast"/>
      <w:ind w:left="2880" w:hanging="360"/>
    </w:pPr>
    <w:rPr>
      <w:rFonts w:ascii="Arial" w:hAnsi="Arial" w:cs="Arial"/>
      <w:spacing w:val="-5"/>
      <w:sz w:val="20"/>
      <w:szCs w:val="20"/>
      <w:lang w:eastAsia="en-US"/>
    </w:rPr>
  </w:style>
  <w:style w:type="paragraph" w:styleId="affffd">
    <w:name w:val="List Continue"/>
    <w:basedOn w:val="af"/>
    <w:uiPriority w:val="99"/>
    <w:rsid w:val="00C737C7"/>
    <w:pPr>
      <w:suppressAutoHyphens w:val="0"/>
      <w:spacing w:after="240" w:line="240" w:lineRule="atLeast"/>
      <w:ind w:left="1440"/>
      <w:jc w:val="both"/>
    </w:pPr>
    <w:rPr>
      <w:rFonts w:cs="Arial"/>
      <w:spacing w:val="-5"/>
      <w:sz w:val="20"/>
      <w:szCs w:val="20"/>
      <w:lang w:eastAsia="en-US"/>
    </w:rPr>
  </w:style>
  <w:style w:type="paragraph" w:styleId="2b">
    <w:name w:val="List Continue 2"/>
    <w:basedOn w:val="affffd"/>
    <w:uiPriority w:val="99"/>
    <w:rsid w:val="00C737C7"/>
    <w:pPr>
      <w:ind w:left="2160"/>
    </w:pPr>
  </w:style>
  <w:style w:type="paragraph" w:styleId="39">
    <w:name w:val="List Continue 3"/>
    <w:basedOn w:val="affffd"/>
    <w:uiPriority w:val="99"/>
    <w:rsid w:val="00C737C7"/>
    <w:pPr>
      <w:ind w:left="2520"/>
    </w:pPr>
  </w:style>
  <w:style w:type="paragraph" w:styleId="45">
    <w:name w:val="List Continue 4"/>
    <w:basedOn w:val="affffd"/>
    <w:uiPriority w:val="99"/>
    <w:rsid w:val="00C737C7"/>
    <w:pPr>
      <w:ind w:left="2880"/>
    </w:pPr>
  </w:style>
  <w:style w:type="paragraph" w:styleId="54">
    <w:name w:val="List Continue 5"/>
    <w:basedOn w:val="affffd"/>
    <w:uiPriority w:val="99"/>
    <w:rsid w:val="00C737C7"/>
    <w:pPr>
      <w:ind w:left="3240"/>
    </w:pPr>
  </w:style>
  <w:style w:type="paragraph" w:styleId="affffe">
    <w:name w:val="List Number"/>
    <w:basedOn w:val="a5"/>
    <w:uiPriority w:val="99"/>
    <w:rsid w:val="00C737C7"/>
    <w:pPr>
      <w:suppressAutoHyphens w:val="0"/>
      <w:spacing w:before="100" w:beforeAutospacing="1" w:after="100" w:afterAutospacing="1" w:line="360" w:lineRule="auto"/>
      <w:ind w:firstLine="709"/>
      <w:jc w:val="both"/>
    </w:pPr>
    <w:rPr>
      <w:rFonts w:cs="Times New Roman"/>
      <w:sz w:val="28"/>
      <w:szCs w:val="28"/>
      <w:lang w:eastAsia="ru-RU"/>
    </w:rPr>
  </w:style>
  <w:style w:type="paragraph" w:styleId="2c">
    <w:name w:val="List Number 2"/>
    <w:basedOn w:val="affffe"/>
    <w:uiPriority w:val="99"/>
    <w:rsid w:val="00C737C7"/>
    <w:pPr>
      <w:spacing w:before="0" w:beforeAutospacing="0" w:after="240" w:afterAutospacing="0" w:line="240" w:lineRule="atLeast"/>
      <w:ind w:left="1800" w:hanging="360"/>
    </w:pPr>
    <w:rPr>
      <w:rFonts w:ascii="Arial" w:hAnsi="Arial" w:cs="Arial"/>
      <w:spacing w:val="-5"/>
      <w:sz w:val="20"/>
      <w:szCs w:val="20"/>
      <w:lang w:eastAsia="en-US"/>
    </w:rPr>
  </w:style>
  <w:style w:type="paragraph" w:styleId="3a">
    <w:name w:val="List Number 3"/>
    <w:basedOn w:val="affffe"/>
    <w:uiPriority w:val="99"/>
    <w:rsid w:val="00C737C7"/>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6">
    <w:name w:val="List Number 4"/>
    <w:basedOn w:val="affffe"/>
    <w:uiPriority w:val="99"/>
    <w:rsid w:val="00C737C7"/>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e"/>
    <w:uiPriority w:val="99"/>
    <w:rsid w:val="00C737C7"/>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
    <w:name w:val="Message Header"/>
    <w:basedOn w:val="ad"/>
    <w:link w:val="afffff0"/>
    <w:uiPriority w:val="99"/>
    <w:rsid w:val="00C737C7"/>
    <w:pPr>
      <w:keepLines/>
      <w:tabs>
        <w:tab w:val="left" w:pos="3600"/>
        <w:tab w:val="left" w:pos="4680"/>
      </w:tabs>
      <w:suppressAutoHyphens w:val="0"/>
      <w:spacing w:line="280" w:lineRule="exact"/>
      <w:ind w:left="1080" w:right="2160" w:hanging="1080"/>
      <w:jc w:val="both"/>
    </w:pPr>
    <w:rPr>
      <w:rFonts w:ascii="Arial" w:hAnsi="Arial" w:cs="Times New Roman"/>
      <w:sz w:val="22"/>
      <w:szCs w:val="22"/>
      <w:lang w:eastAsia="en-US"/>
    </w:rPr>
  </w:style>
  <w:style w:type="character" w:customStyle="1" w:styleId="afffff0">
    <w:name w:val="Шапка Знак"/>
    <w:basedOn w:val="a6"/>
    <w:link w:val="afffff"/>
    <w:uiPriority w:val="99"/>
    <w:rsid w:val="00C737C7"/>
    <w:rPr>
      <w:rFonts w:ascii="Arial" w:hAnsi="Arial"/>
      <w:sz w:val="22"/>
      <w:szCs w:val="22"/>
      <w:lang w:eastAsia="en-US"/>
    </w:rPr>
  </w:style>
  <w:style w:type="paragraph" w:styleId="afffff1">
    <w:name w:val="Normal Indent"/>
    <w:basedOn w:val="a5"/>
    <w:uiPriority w:val="99"/>
    <w:rsid w:val="00C737C7"/>
    <w:pPr>
      <w:suppressAutoHyphens w:val="0"/>
      <w:spacing w:line="360" w:lineRule="auto"/>
      <w:ind w:left="1440" w:firstLine="709"/>
      <w:jc w:val="both"/>
    </w:pPr>
    <w:rPr>
      <w:rFonts w:ascii="Arial" w:hAnsi="Arial" w:cs="Arial"/>
      <w:spacing w:val="-5"/>
      <w:sz w:val="20"/>
      <w:szCs w:val="20"/>
      <w:lang w:eastAsia="en-US"/>
    </w:rPr>
  </w:style>
  <w:style w:type="paragraph" w:styleId="HTML2">
    <w:name w:val="HTML Address"/>
    <w:basedOn w:val="a5"/>
    <w:link w:val="HTML3"/>
    <w:uiPriority w:val="99"/>
    <w:rsid w:val="00C737C7"/>
    <w:pPr>
      <w:suppressAutoHyphens w:val="0"/>
      <w:spacing w:line="360" w:lineRule="auto"/>
      <w:ind w:left="1080" w:firstLine="709"/>
      <w:jc w:val="both"/>
    </w:pPr>
    <w:rPr>
      <w:rFonts w:ascii="Arial" w:hAnsi="Arial" w:cs="Times New Roman"/>
      <w:i/>
      <w:iCs/>
      <w:spacing w:val="-5"/>
      <w:sz w:val="20"/>
      <w:szCs w:val="20"/>
      <w:lang w:eastAsia="en-US"/>
    </w:rPr>
  </w:style>
  <w:style w:type="character" w:customStyle="1" w:styleId="HTML3">
    <w:name w:val="Адрес HTML Знак"/>
    <w:basedOn w:val="a6"/>
    <w:link w:val="HTML2"/>
    <w:uiPriority w:val="99"/>
    <w:rsid w:val="00C737C7"/>
    <w:rPr>
      <w:rFonts w:ascii="Arial" w:hAnsi="Arial"/>
      <w:i/>
      <w:iCs/>
      <w:spacing w:val="-5"/>
      <w:lang w:eastAsia="en-US"/>
    </w:rPr>
  </w:style>
  <w:style w:type="paragraph" w:styleId="afffff2">
    <w:name w:val="envelope address"/>
    <w:basedOn w:val="a5"/>
    <w:uiPriority w:val="99"/>
    <w:rsid w:val="00C737C7"/>
    <w:pPr>
      <w:framePr w:w="7920" w:h="1980" w:hRule="exact" w:hSpace="180" w:wrap="auto" w:hAnchor="page" w:xAlign="center" w:yAlign="bottom"/>
      <w:suppressAutoHyphens w:val="0"/>
      <w:spacing w:line="360" w:lineRule="auto"/>
      <w:ind w:left="2880" w:firstLine="709"/>
      <w:jc w:val="both"/>
    </w:pPr>
    <w:rPr>
      <w:rFonts w:ascii="Arial" w:hAnsi="Arial" w:cs="Arial"/>
      <w:spacing w:val="-5"/>
      <w:sz w:val="28"/>
      <w:szCs w:val="28"/>
      <w:lang w:eastAsia="en-US"/>
    </w:rPr>
  </w:style>
  <w:style w:type="character" w:styleId="HTML4">
    <w:name w:val="HTML Acronym"/>
    <w:rsid w:val="00C737C7"/>
    <w:rPr>
      <w:lang w:val="ru-RU"/>
    </w:rPr>
  </w:style>
  <w:style w:type="paragraph" w:styleId="afffff3">
    <w:name w:val="Note Heading"/>
    <w:basedOn w:val="a5"/>
    <w:next w:val="a5"/>
    <w:link w:val="afffff4"/>
    <w:uiPriority w:val="99"/>
    <w:rsid w:val="00C737C7"/>
    <w:pPr>
      <w:suppressAutoHyphens w:val="0"/>
      <w:spacing w:line="360" w:lineRule="auto"/>
      <w:ind w:left="1080" w:firstLine="709"/>
      <w:jc w:val="both"/>
    </w:pPr>
    <w:rPr>
      <w:rFonts w:ascii="Arial" w:hAnsi="Arial" w:cs="Times New Roman"/>
      <w:spacing w:val="-5"/>
      <w:sz w:val="20"/>
      <w:szCs w:val="20"/>
      <w:lang w:eastAsia="en-US"/>
    </w:rPr>
  </w:style>
  <w:style w:type="character" w:customStyle="1" w:styleId="afffff4">
    <w:name w:val="Заголовок записки Знак"/>
    <w:basedOn w:val="a6"/>
    <w:link w:val="afffff3"/>
    <w:uiPriority w:val="99"/>
    <w:rsid w:val="00C737C7"/>
    <w:rPr>
      <w:rFonts w:ascii="Arial" w:hAnsi="Arial"/>
      <w:spacing w:val="-5"/>
      <w:lang w:eastAsia="en-US"/>
    </w:rPr>
  </w:style>
  <w:style w:type="character" w:styleId="HTML5">
    <w:name w:val="HTML Keyboard"/>
    <w:rsid w:val="00C737C7"/>
    <w:rPr>
      <w:rFonts w:ascii="Courier New" w:hAnsi="Courier New" w:cs="Courier New"/>
      <w:sz w:val="20"/>
      <w:szCs w:val="20"/>
      <w:lang w:val="ru-RU"/>
    </w:rPr>
  </w:style>
  <w:style w:type="character" w:styleId="HTML6">
    <w:name w:val="HTML Code"/>
    <w:rsid w:val="00C737C7"/>
    <w:rPr>
      <w:rFonts w:ascii="Courier New" w:hAnsi="Courier New" w:cs="Courier New"/>
      <w:sz w:val="20"/>
      <w:szCs w:val="20"/>
      <w:lang w:val="ru-RU"/>
    </w:rPr>
  </w:style>
  <w:style w:type="paragraph" w:styleId="afffff5">
    <w:name w:val="Body Text First Indent"/>
    <w:basedOn w:val="ad"/>
    <w:link w:val="afffff6"/>
    <w:uiPriority w:val="99"/>
    <w:rsid w:val="00C737C7"/>
    <w:pPr>
      <w:suppressAutoHyphens w:val="0"/>
      <w:spacing w:line="360" w:lineRule="auto"/>
      <w:ind w:left="1080" w:firstLine="210"/>
      <w:jc w:val="both"/>
    </w:pPr>
    <w:rPr>
      <w:rFonts w:ascii="Arial" w:hAnsi="Arial" w:cs="Times New Roman"/>
      <w:spacing w:val="-5"/>
      <w:lang w:eastAsia="en-US"/>
    </w:rPr>
  </w:style>
  <w:style w:type="character" w:customStyle="1" w:styleId="afffff6">
    <w:name w:val="Красная строка Знак"/>
    <w:basedOn w:val="ae"/>
    <w:link w:val="afffff5"/>
    <w:uiPriority w:val="99"/>
    <w:rsid w:val="00C737C7"/>
    <w:rPr>
      <w:rFonts w:ascii="Arial" w:hAnsi="Arial" w:cs="Calibri"/>
      <w:spacing w:val="-5"/>
      <w:sz w:val="24"/>
      <w:szCs w:val="24"/>
      <w:lang w:eastAsia="en-US"/>
    </w:rPr>
  </w:style>
  <w:style w:type="paragraph" w:styleId="2d">
    <w:name w:val="Body Text First Indent 2"/>
    <w:basedOn w:val="aff6"/>
    <w:link w:val="2e"/>
    <w:uiPriority w:val="99"/>
    <w:rsid w:val="00C737C7"/>
    <w:pPr>
      <w:spacing w:line="360" w:lineRule="auto"/>
      <w:ind w:firstLine="210"/>
    </w:pPr>
    <w:rPr>
      <w:rFonts w:ascii="Arial" w:hAnsi="Arial"/>
      <w:spacing w:val="-5"/>
      <w:lang w:eastAsia="en-US"/>
    </w:rPr>
  </w:style>
  <w:style w:type="character" w:customStyle="1" w:styleId="2e">
    <w:name w:val="Красная строка 2 Знак"/>
    <w:basedOn w:val="aff5"/>
    <w:link w:val="2d"/>
    <w:uiPriority w:val="99"/>
    <w:rsid w:val="00C737C7"/>
    <w:rPr>
      <w:rFonts w:ascii="Arial" w:hAnsi="Arial"/>
      <w:spacing w:val="-5"/>
      <w:sz w:val="24"/>
      <w:szCs w:val="24"/>
      <w:lang w:eastAsia="en-US"/>
    </w:rPr>
  </w:style>
  <w:style w:type="character" w:styleId="HTML7">
    <w:name w:val="HTML Sample"/>
    <w:rsid w:val="00C737C7"/>
    <w:rPr>
      <w:rFonts w:ascii="Courier New" w:hAnsi="Courier New" w:cs="Courier New"/>
      <w:lang w:val="ru-RU"/>
    </w:rPr>
  </w:style>
  <w:style w:type="paragraph" w:styleId="2f">
    <w:name w:val="envelope return"/>
    <w:basedOn w:val="a5"/>
    <w:uiPriority w:val="99"/>
    <w:rsid w:val="00C737C7"/>
    <w:pPr>
      <w:suppressAutoHyphens w:val="0"/>
      <w:spacing w:line="360" w:lineRule="auto"/>
      <w:ind w:left="1080" w:firstLine="709"/>
      <w:jc w:val="both"/>
    </w:pPr>
    <w:rPr>
      <w:rFonts w:ascii="Arial" w:hAnsi="Arial" w:cs="Arial"/>
      <w:spacing w:val="-5"/>
      <w:sz w:val="20"/>
      <w:szCs w:val="20"/>
      <w:lang w:eastAsia="en-US"/>
    </w:rPr>
  </w:style>
  <w:style w:type="character" w:styleId="HTML8">
    <w:name w:val="HTML Definition"/>
    <w:rsid w:val="00C737C7"/>
    <w:rPr>
      <w:i/>
      <w:iCs/>
      <w:lang w:val="ru-RU"/>
    </w:rPr>
  </w:style>
  <w:style w:type="character" w:styleId="HTML9">
    <w:name w:val="HTML Variable"/>
    <w:rsid w:val="00C737C7"/>
    <w:rPr>
      <w:i/>
      <w:iCs/>
      <w:lang w:val="ru-RU"/>
    </w:rPr>
  </w:style>
  <w:style w:type="character" w:styleId="HTMLa">
    <w:name w:val="HTML Typewriter"/>
    <w:rsid w:val="00C737C7"/>
    <w:rPr>
      <w:rFonts w:ascii="Courier New" w:hAnsi="Courier New" w:cs="Courier New"/>
      <w:sz w:val="20"/>
      <w:szCs w:val="20"/>
      <w:lang w:val="ru-RU"/>
    </w:rPr>
  </w:style>
  <w:style w:type="paragraph" w:styleId="afffff7">
    <w:name w:val="Signature"/>
    <w:basedOn w:val="a5"/>
    <w:link w:val="afffff8"/>
    <w:uiPriority w:val="99"/>
    <w:rsid w:val="00C737C7"/>
    <w:pPr>
      <w:suppressAutoHyphens w:val="0"/>
      <w:spacing w:line="360" w:lineRule="auto"/>
      <w:ind w:left="4252" w:firstLine="709"/>
      <w:jc w:val="both"/>
    </w:pPr>
    <w:rPr>
      <w:rFonts w:ascii="Arial" w:hAnsi="Arial" w:cs="Times New Roman"/>
      <w:spacing w:val="-5"/>
      <w:sz w:val="20"/>
      <w:szCs w:val="20"/>
      <w:lang w:eastAsia="en-US"/>
    </w:rPr>
  </w:style>
  <w:style w:type="character" w:customStyle="1" w:styleId="afffff8">
    <w:name w:val="Подпись Знак"/>
    <w:basedOn w:val="a6"/>
    <w:link w:val="afffff7"/>
    <w:uiPriority w:val="99"/>
    <w:rsid w:val="00C737C7"/>
    <w:rPr>
      <w:rFonts w:ascii="Arial" w:hAnsi="Arial"/>
      <w:spacing w:val="-5"/>
      <w:lang w:eastAsia="en-US"/>
    </w:rPr>
  </w:style>
  <w:style w:type="paragraph" w:styleId="afffff9">
    <w:name w:val="Salutation"/>
    <w:basedOn w:val="a5"/>
    <w:next w:val="a5"/>
    <w:link w:val="afffffa"/>
    <w:uiPriority w:val="99"/>
    <w:rsid w:val="00C737C7"/>
    <w:pPr>
      <w:suppressAutoHyphens w:val="0"/>
      <w:spacing w:line="360" w:lineRule="auto"/>
      <w:ind w:left="1080" w:firstLine="709"/>
      <w:jc w:val="both"/>
    </w:pPr>
    <w:rPr>
      <w:rFonts w:ascii="Arial" w:hAnsi="Arial" w:cs="Times New Roman"/>
      <w:spacing w:val="-5"/>
      <w:sz w:val="20"/>
      <w:szCs w:val="20"/>
      <w:lang w:eastAsia="en-US"/>
    </w:rPr>
  </w:style>
  <w:style w:type="character" w:customStyle="1" w:styleId="afffffa">
    <w:name w:val="Приветствие Знак"/>
    <w:basedOn w:val="a6"/>
    <w:link w:val="afffff9"/>
    <w:uiPriority w:val="99"/>
    <w:rsid w:val="00C737C7"/>
    <w:rPr>
      <w:rFonts w:ascii="Arial" w:hAnsi="Arial"/>
      <w:spacing w:val="-5"/>
      <w:lang w:eastAsia="en-US"/>
    </w:rPr>
  </w:style>
  <w:style w:type="character" w:styleId="afffffb">
    <w:name w:val="FollowedHyperlink"/>
    <w:uiPriority w:val="99"/>
    <w:rsid w:val="00C737C7"/>
    <w:rPr>
      <w:color w:val="800080"/>
      <w:u w:val="single"/>
      <w:lang w:val="ru-RU"/>
    </w:rPr>
  </w:style>
  <w:style w:type="paragraph" w:styleId="afffffc">
    <w:name w:val="Closing"/>
    <w:basedOn w:val="a5"/>
    <w:link w:val="afffffd"/>
    <w:uiPriority w:val="99"/>
    <w:rsid w:val="00C737C7"/>
    <w:pPr>
      <w:suppressAutoHyphens w:val="0"/>
      <w:spacing w:line="360" w:lineRule="auto"/>
      <w:ind w:left="4252" w:firstLine="709"/>
      <w:jc w:val="both"/>
    </w:pPr>
    <w:rPr>
      <w:rFonts w:ascii="Arial" w:hAnsi="Arial" w:cs="Times New Roman"/>
      <w:spacing w:val="-5"/>
      <w:sz w:val="20"/>
      <w:szCs w:val="20"/>
      <w:lang w:eastAsia="en-US"/>
    </w:rPr>
  </w:style>
  <w:style w:type="character" w:customStyle="1" w:styleId="afffffd">
    <w:name w:val="Прощание Знак"/>
    <w:basedOn w:val="a6"/>
    <w:link w:val="afffffc"/>
    <w:uiPriority w:val="99"/>
    <w:rsid w:val="00C737C7"/>
    <w:rPr>
      <w:rFonts w:ascii="Arial" w:hAnsi="Arial"/>
      <w:spacing w:val="-5"/>
      <w:lang w:eastAsia="en-US"/>
    </w:rPr>
  </w:style>
  <w:style w:type="character" w:styleId="HTMLb">
    <w:name w:val="HTML Cite"/>
    <w:rsid w:val="00C737C7"/>
    <w:rPr>
      <w:i/>
      <w:iCs/>
      <w:lang w:val="ru-RU"/>
    </w:rPr>
  </w:style>
  <w:style w:type="paragraph" w:styleId="afffffe">
    <w:name w:val="E-mail Signature"/>
    <w:basedOn w:val="a5"/>
    <w:link w:val="affffff"/>
    <w:uiPriority w:val="99"/>
    <w:rsid w:val="00C737C7"/>
    <w:pPr>
      <w:suppressAutoHyphens w:val="0"/>
      <w:spacing w:line="360" w:lineRule="auto"/>
      <w:ind w:left="1080" w:firstLine="709"/>
      <w:jc w:val="both"/>
    </w:pPr>
    <w:rPr>
      <w:rFonts w:ascii="Arial" w:hAnsi="Arial" w:cs="Times New Roman"/>
      <w:spacing w:val="-5"/>
      <w:sz w:val="20"/>
      <w:szCs w:val="20"/>
      <w:lang w:eastAsia="en-US"/>
    </w:rPr>
  </w:style>
  <w:style w:type="character" w:customStyle="1" w:styleId="affffff">
    <w:name w:val="Электронная подпись Знак"/>
    <w:basedOn w:val="a6"/>
    <w:link w:val="afffffe"/>
    <w:uiPriority w:val="99"/>
    <w:rsid w:val="00C737C7"/>
    <w:rPr>
      <w:rFonts w:ascii="Arial" w:hAnsi="Arial"/>
      <w:spacing w:val="-5"/>
      <w:lang w:eastAsia="en-US"/>
    </w:rPr>
  </w:style>
  <w:style w:type="table" w:styleId="-1">
    <w:name w:val="Table Web 1"/>
    <w:basedOn w:val="a7"/>
    <w:rsid w:val="00C737C7"/>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737C7"/>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737C7"/>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0">
    <w:name w:val="Table Elegant"/>
    <w:basedOn w:val="a7"/>
    <w:rsid w:val="00C737C7"/>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e">
    <w:name w:val="Table Subtle 1"/>
    <w:basedOn w:val="a7"/>
    <w:rsid w:val="00C737C7"/>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737C7"/>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
    <w:name w:val="Table Classic 1"/>
    <w:basedOn w:val="a7"/>
    <w:rsid w:val="00C737C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737C7"/>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b">
    <w:name w:val="Table Classic 3"/>
    <w:basedOn w:val="a7"/>
    <w:rsid w:val="00C737C7"/>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7">
    <w:name w:val="Table Classic 4"/>
    <w:basedOn w:val="a7"/>
    <w:rsid w:val="00C737C7"/>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0">
    <w:name w:val="Table 3D effects 1"/>
    <w:basedOn w:val="a7"/>
    <w:rsid w:val="00C737C7"/>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737C7"/>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c">
    <w:name w:val="Table 3D effects 3"/>
    <w:basedOn w:val="a7"/>
    <w:rsid w:val="00C737C7"/>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1">
    <w:name w:val="Table Simple 1"/>
    <w:basedOn w:val="a7"/>
    <w:rsid w:val="00C737C7"/>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737C7"/>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Simple 3"/>
    <w:basedOn w:val="a7"/>
    <w:rsid w:val="00C737C7"/>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2">
    <w:name w:val="Table Grid 1"/>
    <w:basedOn w:val="a7"/>
    <w:rsid w:val="00C737C7"/>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737C7"/>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e">
    <w:name w:val="Table Grid 3"/>
    <w:basedOn w:val="a7"/>
    <w:rsid w:val="00C737C7"/>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8">
    <w:name w:val="Table Grid 4"/>
    <w:basedOn w:val="a7"/>
    <w:rsid w:val="00C737C7"/>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737C7"/>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737C7"/>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737C7"/>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737C7"/>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1">
    <w:name w:val="Table Contemporary"/>
    <w:basedOn w:val="a7"/>
    <w:rsid w:val="00C737C7"/>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2">
    <w:name w:val="Table Professional"/>
    <w:basedOn w:val="a7"/>
    <w:rsid w:val="00C737C7"/>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3">
    <w:name w:val="Outline List 3"/>
    <w:basedOn w:val="a8"/>
    <w:rsid w:val="00C737C7"/>
  </w:style>
  <w:style w:type="table" w:styleId="1f3">
    <w:name w:val="Table Columns 1"/>
    <w:basedOn w:val="a7"/>
    <w:rsid w:val="00C737C7"/>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737C7"/>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7"/>
    <w:rsid w:val="00C737C7"/>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9">
    <w:name w:val="Table Columns 4"/>
    <w:basedOn w:val="a7"/>
    <w:rsid w:val="00C737C7"/>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737C7"/>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737C7"/>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737C7"/>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737C7"/>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737C7"/>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737C7"/>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737C7"/>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737C7"/>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737C7"/>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4">
    <w:name w:val="Table Theme"/>
    <w:basedOn w:val="a7"/>
    <w:rsid w:val="00C737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4">
    <w:name w:val="Table Colorful 1"/>
    <w:basedOn w:val="a7"/>
    <w:rsid w:val="00C737C7"/>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737C7"/>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0">
    <w:name w:val="Table Colorful 3"/>
    <w:basedOn w:val="a7"/>
    <w:rsid w:val="00C737C7"/>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5">
    <w:name w:val="endnote text"/>
    <w:basedOn w:val="a5"/>
    <w:link w:val="affffff6"/>
    <w:uiPriority w:val="99"/>
    <w:rsid w:val="00C737C7"/>
    <w:pPr>
      <w:suppressAutoHyphens w:val="0"/>
      <w:spacing w:line="360" w:lineRule="auto"/>
      <w:ind w:firstLine="680"/>
      <w:jc w:val="both"/>
    </w:pPr>
    <w:rPr>
      <w:rFonts w:cs="Times New Roman"/>
      <w:sz w:val="20"/>
      <w:szCs w:val="20"/>
      <w:lang w:eastAsia="ru-RU"/>
    </w:rPr>
  </w:style>
  <w:style w:type="character" w:customStyle="1" w:styleId="affffff6">
    <w:name w:val="Текст концевой сноски Знак"/>
    <w:basedOn w:val="a6"/>
    <w:link w:val="affffff5"/>
    <w:rsid w:val="00C737C7"/>
  </w:style>
  <w:style w:type="character" w:styleId="affffff7">
    <w:name w:val="endnote reference"/>
    <w:uiPriority w:val="99"/>
    <w:rsid w:val="00C737C7"/>
    <w:rPr>
      <w:vertAlign w:val="superscript"/>
    </w:rPr>
  </w:style>
  <w:style w:type="character" w:styleId="affffff8">
    <w:name w:val="Subtle Emphasis"/>
    <w:uiPriority w:val="19"/>
    <w:qFormat/>
    <w:rsid w:val="00C737C7"/>
    <w:rPr>
      <w:rFonts w:eastAsia="Times New Roman" w:cs="Times New Roman"/>
      <w:bCs w:val="0"/>
      <w:i/>
      <w:iCs/>
      <w:color w:val="808080"/>
      <w:szCs w:val="22"/>
      <w:lang w:val="ru-RU"/>
    </w:rPr>
  </w:style>
  <w:style w:type="table" w:styleId="2-5">
    <w:name w:val="Medium Shading 2 Accent 5"/>
    <w:basedOn w:val="a7"/>
    <w:uiPriority w:val="64"/>
    <w:rsid w:val="00C737C7"/>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S">
    <w:name w:val="S_Титульный"/>
    <w:basedOn w:val="a5"/>
    <w:locked/>
    <w:rsid w:val="00C737C7"/>
    <w:pPr>
      <w:suppressAutoHyphens w:val="0"/>
      <w:spacing w:line="360" w:lineRule="auto"/>
      <w:ind w:left="3060"/>
      <w:jc w:val="right"/>
    </w:pPr>
    <w:rPr>
      <w:rFonts w:cs="Times New Roman"/>
      <w:b/>
      <w:caps/>
      <w:lang w:eastAsia="ru-RU"/>
    </w:rPr>
  </w:style>
  <w:style w:type="paragraph" w:customStyle="1" w:styleId="affffff9">
    <w:name w:val="Подчеркнутый"/>
    <w:basedOn w:val="a5"/>
    <w:link w:val="affffffa"/>
    <w:semiHidden/>
    <w:rsid w:val="00C737C7"/>
    <w:pPr>
      <w:suppressAutoHyphens w:val="0"/>
      <w:spacing w:line="360" w:lineRule="auto"/>
      <w:ind w:firstLine="709"/>
      <w:jc w:val="both"/>
    </w:pPr>
    <w:rPr>
      <w:rFonts w:cs="Times New Roman"/>
      <w:u w:val="single"/>
    </w:rPr>
  </w:style>
  <w:style w:type="character" w:customStyle="1" w:styleId="affffffa">
    <w:name w:val="Подчеркнутый Знак"/>
    <w:link w:val="affffff9"/>
    <w:semiHidden/>
    <w:rsid w:val="00C737C7"/>
    <w:rPr>
      <w:sz w:val="24"/>
      <w:szCs w:val="24"/>
      <w:u w:val="single"/>
    </w:rPr>
  </w:style>
  <w:style w:type="paragraph" w:customStyle="1" w:styleId="S1">
    <w:name w:val="S_Заголовок 1"/>
    <w:basedOn w:val="a5"/>
    <w:rsid w:val="00C737C7"/>
    <w:pPr>
      <w:numPr>
        <w:numId w:val="9"/>
      </w:numPr>
      <w:suppressAutoHyphens w:val="0"/>
      <w:jc w:val="center"/>
    </w:pPr>
    <w:rPr>
      <w:rFonts w:cs="Times New Roman"/>
      <w:b/>
      <w:caps/>
      <w:lang w:eastAsia="ru-RU"/>
    </w:rPr>
  </w:style>
  <w:style w:type="paragraph" w:customStyle="1" w:styleId="S2">
    <w:name w:val="S_Заголовок 2"/>
    <w:basedOn w:val="2"/>
    <w:rsid w:val="00C737C7"/>
    <w:pPr>
      <w:keepNext w:val="0"/>
      <w:keepLines w:val="0"/>
      <w:numPr>
        <w:ilvl w:val="1"/>
        <w:numId w:val="9"/>
      </w:numPr>
      <w:suppressAutoHyphens w:val="0"/>
      <w:spacing w:before="0" w:line="360" w:lineRule="auto"/>
    </w:pPr>
  </w:style>
  <w:style w:type="paragraph" w:customStyle="1" w:styleId="S3">
    <w:name w:val="S_Заголовок 3"/>
    <w:basedOn w:val="3"/>
    <w:rsid w:val="00C737C7"/>
    <w:pPr>
      <w:keepNext w:val="0"/>
      <w:numPr>
        <w:ilvl w:val="2"/>
        <w:numId w:val="9"/>
      </w:numPr>
      <w:suppressAutoHyphens w:val="0"/>
      <w:spacing w:after="0" w:line="360" w:lineRule="auto"/>
    </w:pPr>
    <w:rPr>
      <w:b w:val="0"/>
      <w:bCs w:val="0"/>
      <w:szCs w:val="24"/>
      <w:u w:val="single"/>
      <w:lang w:eastAsia="ru-RU"/>
    </w:rPr>
  </w:style>
  <w:style w:type="paragraph" w:customStyle="1" w:styleId="S4">
    <w:name w:val="S_Заголовок 4"/>
    <w:basedOn w:val="4"/>
    <w:rsid w:val="00C737C7"/>
    <w:pPr>
      <w:keepNext w:val="0"/>
      <w:keepLines w:val="0"/>
      <w:numPr>
        <w:ilvl w:val="3"/>
        <w:numId w:val="9"/>
      </w:numPr>
      <w:spacing w:before="0"/>
    </w:pPr>
    <w:rPr>
      <w:rFonts w:ascii="Times New Roman" w:hAnsi="Times New Roman"/>
      <w:b w:val="0"/>
      <w:bCs w:val="0"/>
      <w:iCs w:val="0"/>
      <w:color w:val="auto"/>
    </w:rPr>
  </w:style>
  <w:style w:type="paragraph" w:customStyle="1" w:styleId="S0">
    <w:name w:val="S_Маркированный"/>
    <w:basedOn w:val="affffb"/>
    <w:link w:val="S5"/>
    <w:autoRedefine/>
    <w:rsid w:val="00C737C7"/>
    <w:pPr>
      <w:tabs>
        <w:tab w:val="clear" w:pos="1026"/>
      </w:tabs>
      <w:spacing w:line="240" w:lineRule="auto"/>
      <w:ind w:firstLine="709"/>
    </w:pPr>
  </w:style>
  <w:style w:type="paragraph" w:customStyle="1" w:styleId="S6">
    <w:name w:val="S_Обычный"/>
    <w:basedOn w:val="a5"/>
    <w:link w:val="S7"/>
    <w:rsid w:val="00C737C7"/>
    <w:pPr>
      <w:suppressAutoHyphens w:val="0"/>
      <w:spacing w:line="360" w:lineRule="auto"/>
      <w:ind w:firstLine="709"/>
      <w:jc w:val="both"/>
    </w:pPr>
    <w:rPr>
      <w:rFonts w:cs="Times New Roman"/>
    </w:rPr>
  </w:style>
  <w:style w:type="character" w:customStyle="1" w:styleId="S7">
    <w:name w:val="S_Обычный Знак"/>
    <w:link w:val="S6"/>
    <w:rsid w:val="00C737C7"/>
    <w:rPr>
      <w:sz w:val="24"/>
      <w:szCs w:val="24"/>
    </w:rPr>
  </w:style>
  <w:style w:type="character" w:customStyle="1" w:styleId="S5">
    <w:name w:val="S_Маркированный Знак Знак"/>
    <w:link w:val="S0"/>
    <w:rsid w:val="00C737C7"/>
    <w:rPr>
      <w:sz w:val="24"/>
      <w:szCs w:val="24"/>
    </w:rPr>
  </w:style>
  <w:style w:type="paragraph" w:customStyle="1" w:styleId="S8">
    <w:name w:val="S_Обычный в таблице"/>
    <w:basedOn w:val="a5"/>
    <w:link w:val="S9"/>
    <w:rsid w:val="00C737C7"/>
    <w:pPr>
      <w:suppressAutoHyphens w:val="0"/>
      <w:spacing w:line="360" w:lineRule="auto"/>
      <w:jc w:val="center"/>
    </w:pPr>
    <w:rPr>
      <w:rFonts w:cs="Times New Roman"/>
    </w:rPr>
  </w:style>
  <w:style w:type="character" w:customStyle="1" w:styleId="S9">
    <w:name w:val="S_Обычный в таблице Знак"/>
    <w:link w:val="S8"/>
    <w:rsid w:val="00C737C7"/>
    <w:rPr>
      <w:sz w:val="24"/>
      <w:szCs w:val="24"/>
    </w:rPr>
  </w:style>
  <w:style w:type="paragraph" w:customStyle="1" w:styleId="ConsPlusDocList">
    <w:name w:val="ConsPlusDocList"/>
    <w:next w:val="a5"/>
    <w:rsid w:val="00714283"/>
    <w:pPr>
      <w:widowControl w:val="0"/>
      <w:suppressAutoHyphens/>
      <w:autoSpaceDE w:val="0"/>
      <w:textAlignment w:val="baseline"/>
    </w:pPr>
    <w:rPr>
      <w:rFonts w:ascii="Arial" w:eastAsia="Arial" w:hAnsi="Arial" w:cs="Arial"/>
      <w:kern w:val="1"/>
      <w:lang w:val="de-DE" w:eastAsia="zh-CN" w:bidi="fa-IR"/>
    </w:rPr>
  </w:style>
  <w:style w:type="paragraph" w:customStyle="1" w:styleId="Standard">
    <w:name w:val="Standard"/>
    <w:rsid w:val="00714283"/>
    <w:pPr>
      <w:widowControl w:val="0"/>
      <w:suppressAutoHyphens/>
      <w:textAlignment w:val="baseline"/>
    </w:pPr>
    <w:rPr>
      <w:rFonts w:eastAsia="Andale Sans UI"/>
      <w:kern w:val="1"/>
      <w:sz w:val="24"/>
      <w:szCs w:val="24"/>
      <w:lang w:val="de-DE" w:eastAsia="zh-CN" w:bidi="fa-IR"/>
    </w:rPr>
  </w:style>
  <w:style w:type="paragraph" w:customStyle="1" w:styleId="3f1">
    <w:name w:val="Обычный3"/>
    <w:rsid w:val="000856CD"/>
    <w:pPr>
      <w:widowControl w:val="0"/>
      <w:suppressAutoHyphens/>
      <w:overflowPunct w:val="0"/>
      <w:autoSpaceDE w:val="0"/>
    </w:pPr>
    <w:rPr>
      <w:rFonts w:eastAsia="Arial"/>
      <w:lang w:eastAsia="ar-SA"/>
    </w:rPr>
  </w:style>
  <w:style w:type="paragraph" w:customStyle="1" w:styleId="affffffb">
    <w:name w:val="Красноярск"/>
    <w:basedOn w:val="a5"/>
    <w:rsid w:val="00816626"/>
    <w:pPr>
      <w:suppressAutoHyphens w:val="0"/>
      <w:spacing w:line="276" w:lineRule="auto"/>
      <w:ind w:firstLine="709"/>
      <w:jc w:val="both"/>
    </w:pPr>
    <w:rPr>
      <w:rFonts w:cs="Times New Roman"/>
      <w:sz w:val="28"/>
      <w:lang w:eastAsia="ru-RU"/>
    </w:rPr>
  </w:style>
  <w:style w:type="character" w:customStyle="1" w:styleId="1f5">
    <w:name w:val="Основной текст Знак1"/>
    <w:aliases w:val="Основной текст Знак Знак,Основной текст Знак Знак Знак Знак Знак,Основной текст Знак1 Знак Знак,Основной текст Знак Знак Знак Знак1,Основной текст Знак Знак Знак Знак Знак Знак Знак,Text1 Знак,Таймс Нью Знак"/>
    <w:rsid w:val="00816626"/>
    <w:rPr>
      <w:rFonts w:ascii="Times New Roman" w:eastAsia="Times New Roman" w:hAnsi="Times New Roman"/>
      <w:sz w:val="24"/>
      <w:szCs w:val="24"/>
    </w:rPr>
  </w:style>
  <w:style w:type="numbering" w:customStyle="1" w:styleId="21">
    <w:name w:val="Стиль маркированный21"/>
    <w:basedOn w:val="a8"/>
    <w:rsid w:val="00816626"/>
    <w:pPr>
      <w:numPr>
        <w:numId w:val="10"/>
      </w:numPr>
    </w:pPr>
  </w:style>
  <w:style w:type="paragraph" w:customStyle="1" w:styleId="FORMATTEXT">
    <w:name w:val=".FORMATTEXT"/>
    <w:rsid w:val="00816626"/>
    <w:pPr>
      <w:widowControl w:val="0"/>
      <w:autoSpaceDE w:val="0"/>
      <w:autoSpaceDN w:val="0"/>
      <w:adjustRightInd w:val="0"/>
    </w:pPr>
    <w:rPr>
      <w:sz w:val="24"/>
      <w:szCs w:val="24"/>
    </w:rPr>
  </w:style>
  <w:style w:type="paragraph" w:customStyle="1" w:styleId="HEADERTEXT">
    <w:name w:val=".HEADERTEXT"/>
    <w:rsid w:val="00816626"/>
    <w:pPr>
      <w:widowControl w:val="0"/>
      <w:autoSpaceDE w:val="0"/>
      <w:autoSpaceDN w:val="0"/>
      <w:adjustRightInd w:val="0"/>
    </w:pPr>
    <w:rPr>
      <w:rFonts w:ascii="Arial" w:hAnsi="Arial" w:cs="Arial"/>
      <w:color w:val="2B4279"/>
      <w:sz w:val="22"/>
      <w:szCs w:val="22"/>
    </w:rPr>
  </w:style>
  <w:style w:type="numbering" w:customStyle="1" w:styleId="35">
    <w:name w:val="Стиль маркированный35"/>
    <w:basedOn w:val="a8"/>
    <w:rsid w:val="00816626"/>
    <w:pPr>
      <w:numPr>
        <w:numId w:val="11"/>
      </w:numPr>
    </w:pPr>
  </w:style>
  <w:style w:type="paragraph" w:customStyle="1" w:styleId="msonospacing0">
    <w:name w:val="msonospacing"/>
    <w:basedOn w:val="a5"/>
    <w:rsid w:val="00816626"/>
    <w:pPr>
      <w:suppressAutoHyphens w:val="0"/>
      <w:spacing w:line="276" w:lineRule="auto"/>
      <w:ind w:firstLine="397"/>
      <w:jc w:val="both"/>
    </w:pPr>
    <w:rPr>
      <w:rFonts w:ascii="Calibri" w:hAnsi="Calibri" w:cs="Times New Roman"/>
      <w:sz w:val="22"/>
      <w:szCs w:val="22"/>
      <w:lang w:eastAsia="ru-RU"/>
    </w:rPr>
  </w:style>
  <w:style w:type="paragraph" w:customStyle="1" w:styleId="ConsPlusCell">
    <w:name w:val="ConsPlusCell"/>
    <w:rsid w:val="00816626"/>
    <w:pPr>
      <w:widowControl w:val="0"/>
      <w:autoSpaceDE w:val="0"/>
      <w:autoSpaceDN w:val="0"/>
      <w:adjustRightInd w:val="0"/>
    </w:pPr>
    <w:rPr>
      <w:rFonts w:ascii="Arial" w:hAnsi="Arial" w:cs="Arial"/>
    </w:rPr>
  </w:style>
  <w:style w:type="paragraph" w:customStyle="1" w:styleId="312">
    <w:name w:val="Основной текст с отступом 31"/>
    <w:basedOn w:val="a5"/>
    <w:rsid w:val="00816626"/>
    <w:pPr>
      <w:spacing w:after="120" w:line="276" w:lineRule="auto"/>
      <w:ind w:left="283" w:firstLine="397"/>
      <w:jc w:val="both"/>
    </w:pPr>
    <w:rPr>
      <w:rFonts w:cs="Times New Roman"/>
      <w:sz w:val="16"/>
      <w:szCs w:val="16"/>
    </w:rPr>
  </w:style>
  <w:style w:type="character" w:customStyle="1" w:styleId="ConsPlusNormal0">
    <w:name w:val="ConsPlusNormal Знак"/>
    <w:link w:val="ConsPlusNormal"/>
    <w:rsid w:val="00816626"/>
    <w:rPr>
      <w:rFonts w:ascii="Arial" w:hAnsi="Arial" w:cs="Arial"/>
      <w:lang w:eastAsia="ar-SA"/>
    </w:rPr>
  </w:style>
  <w:style w:type="character" w:customStyle="1" w:styleId="affffc">
    <w:name w:val="Маркированный список Знак"/>
    <w:aliases w:val="Маркированный список1 Знак"/>
    <w:link w:val="affffb"/>
    <w:rsid w:val="00816626"/>
    <w:rPr>
      <w:sz w:val="24"/>
      <w:szCs w:val="24"/>
    </w:rPr>
  </w:style>
  <w:style w:type="paragraph" w:customStyle="1" w:styleId="consplusnormal1">
    <w:name w:val="consplusnormal"/>
    <w:basedOn w:val="a5"/>
    <w:rsid w:val="00816626"/>
    <w:pPr>
      <w:suppressAutoHyphens w:val="0"/>
      <w:autoSpaceDE w:val="0"/>
      <w:autoSpaceDN w:val="0"/>
      <w:spacing w:line="276" w:lineRule="auto"/>
      <w:ind w:firstLine="720"/>
      <w:jc w:val="both"/>
    </w:pPr>
    <w:rPr>
      <w:rFonts w:ascii="Arial" w:eastAsia="Calibri" w:hAnsi="Arial" w:cs="Arial"/>
      <w:sz w:val="20"/>
      <w:szCs w:val="20"/>
      <w:lang w:eastAsia="ru-RU"/>
    </w:rPr>
  </w:style>
  <w:style w:type="paragraph" w:customStyle="1" w:styleId="4a">
    <w:name w:val="Обычный4"/>
    <w:rsid w:val="00816626"/>
    <w:pPr>
      <w:spacing w:before="100" w:after="100"/>
    </w:pPr>
    <w:rPr>
      <w:snapToGrid w:val="0"/>
      <w:sz w:val="24"/>
    </w:rPr>
  </w:style>
  <w:style w:type="paragraph" w:customStyle="1" w:styleId="Normal10-022">
    <w:name w:val="Стиль Normal + 10 пт полужирный По центру Слева:  -02 см Справ...2"/>
    <w:basedOn w:val="4a"/>
    <w:rsid w:val="00816626"/>
    <w:pPr>
      <w:snapToGrid w:val="0"/>
      <w:spacing w:before="0" w:after="0"/>
      <w:ind w:left="-113" w:right="-113"/>
      <w:jc w:val="center"/>
    </w:pPr>
    <w:rPr>
      <w:b/>
      <w:bCs/>
      <w:snapToGrid/>
      <w:sz w:val="20"/>
    </w:rPr>
  </w:style>
  <w:style w:type="character" w:customStyle="1" w:styleId="af2">
    <w:name w:val="Абзац списка Знак"/>
    <w:aliases w:val="Обычный текст Знак"/>
    <w:link w:val="af1"/>
    <w:rsid w:val="00816626"/>
    <w:rPr>
      <w:rFonts w:cs="Calibri"/>
      <w:sz w:val="24"/>
      <w:szCs w:val="24"/>
      <w:lang w:eastAsia="ar-SA"/>
    </w:rPr>
  </w:style>
  <w:style w:type="paragraph" w:customStyle="1" w:styleId="ConsPlusNonformat">
    <w:name w:val="ConsPlusNonformat"/>
    <w:rsid w:val="00816626"/>
    <w:pPr>
      <w:autoSpaceDE w:val="0"/>
      <w:autoSpaceDN w:val="0"/>
      <w:adjustRightInd w:val="0"/>
    </w:pPr>
    <w:rPr>
      <w:rFonts w:ascii="Courier New" w:eastAsia="Calibri" w:hAnsi="Courier New" w:cs="Courier New"/>
      <w:lang w:eastAsia="en-US"/>
    </w:rPr>
  </w:style>
  <w:style w:type="character" w:customStyle="1" w:styleId="bogdanovo1">
    <w:name w:val="bogdanovo1"/>
    <w:rsid w:val="00816626"/>
    <w:rPr>
      <w:rFonts w:ascii="Comic Sans MS" w:hAnsi="Comic Sans MS" w:hint="default"/>
      <w:b/>
      <w:bCs/>
      <w:color w:val="FF0099"/>
    </w:rPr>
  </w:style>
  <w:style w:type="paragraph" w:customStyle="1" w:styleId="ConsCell">
    <w:name w:val="ConsCell"/>
    <w:rsid w:val="00816626"/>
    <w:pPr>
      <w:widowControl w:val="0"/>
      <w:suppressAutoHyphens/>
    </w:pPr>
    <w:rPr>
      <w:rFonts w:ascii="Arial" w:eastAsia="Arial" w:hAnsi="Arial"/>
    </w:rPr>
  </w:style>
  <w:style w:type="character" w:customStyle="1" w:styleId="aff8">
    <w:name w:val="Без интервала Знак"/>
    <w:aliases w:val="2 стиль Знак"/>
    <w:link w:val="aff7"/>
    <w:uiPriority w:val="1"/>
    <w:rsid w:val="00816626"/>
    <w:rPr>
      <w:rFonts w:ascii="Arial" w:eastAsia="Arial Unicode MS" w:hAnsi="Arial"/>
      <w:kern w:val="1"/>
      <w:szCs w:val="24"/>
    </w:rPr>
  </w:style>
  <w:style w:type="paragraph" w:customStyle="1" w:styleId="1f6">
    <w:name w:val="1 Стиль"/>
    <w:basedOn w:val="aff6"/>
    <w:link w:val="1f7"/>
    <w:qFormat/>
    <w:rsid w:val="00816626"/>
    <w:pPr>
      <w:spacing w:after="0" w:line="360" w:lineRule="auto"/>
      <w:ind w:left="0" w:firstLine="709"/>
      <w:jc w:val="both"/>
    </w:pPr>
  </w:style>
  <w:style w:type="character" w:customStyle="1" w:styleId="1f7">
    <w:name w:val="1 Стиль Знак"/>
    <w:link w:val="1f6"/>
    <w:rsid w:val="00816626"/>
    <w:rPr>
      <w:sz w:val="24"/>
      <w:szCs w:val="24"/>
    </w:rPr>
  </w:style>
  <w:style w:type="character" w:customStyle="1" w:styleId="Normal0">
    <w:name w:val="Normal Знак Знак"/>
    <w:rsid w:val="00816626"/>
    <w:rPr>
      <w:sz w:val="22"/>
      <w:lang w:val="ru-RU" w:eastAsia="ru-RU" w:bidi="ar-SA"/>
    </w:rPr>
  </w:style>
  <w:style w:type="paragraph" w:customStyle="1" w:styleId="Normal10-02">
    <w:name w:val="Normal + 10 пт полужирный По центру Слева:  -02 см Справ..."/>
    <w:basedOn w:val="a5"/>
    <w:link w:val="Normal10-020"/>
    <w:rsid w:val="00816626"/>
    <w:pPr>
      <w:suppressAutoHyphens w:val="0"/>
      <w:ind w:left="-113" w:right="-113"/>
      <w:jc w:val="center"/>
    </w:pPr>
    <w:rPr>
      <w:rFonts w:cs="Times New Roman"/>
      <w:b/>
      <w:bCs/>
      <w:sz w:val="20"/>
      <w:szCs w:val="20"/>
      <w:lang w:eastAsia="ru-RU"/>
    </w:rPr>
  </w:style>
  <w:style w:type="character" w:customStyle="1" w:styleId="Normal10-020">
    <w:name w:val="Normal + 10 пт полужирный По центру Слева:  -02 см Справ... Знак"/>
    <w:link w:val="Normal10-02"/>
    <w:rsid w:val="00816626"/>
    <w:rPr>
      <w:b/>
      <w:bCs/>
    </w:rPr>
  </w:style>
  <w:style w:type="paragraph" w:customStyle="1" w:styleId="127">
    <w:name w:val="127 см"/>
    <w:basedOn w:val="a5"/>
    <w:next w:val="a5"/>
    <w:link w:val="1270"/>
    <w:rsid w:val="00816626"/>
    <w:pPr>
      <w:widowControl w:val="0"/>
      <w:suppressAutoHyphens w:val="0"/>
      <w:autoSpaceDE w:val="0"/>
      <w:autoSpaceDN w:val="0"/>
      <w:adjustRightInd w:val="0"/>
      <w:spacing w:before="120"/>
      <w:ind w:left="720"/>
      <w:jc w:val="both"/>
    </w:pPr>
    <w:rPr>
      <w:rFonts w:cs="Times New Roman"/>
      <w:sz w:val="26"/>
      <w:szCs w:val="20"/>
      <w:lang w:eastAsia="ru-RU"/>
    </w:rPr>
  </w:style>
  <w:style w:type="character" w:customStyle="1" w:styleId="1270">
    <w:name w:val="127 см Знак"/>
    <w:link w:val="127"/>
    <w:rsid w:val="00816626"/>
    <w:rPr>
      <w:sz w:val="26"/>
    </w:rPr>
  </w:style>
  <w:style w:type="paragraph" w:customStyle="1" w:styleId="affffffc">
    <w:name w:val="Знак Знак Знак Знак Знак Знак Знак Знак Знак Знак Знак Знак Знак"/>
    <w:basedOn w:val="a5"/>
    <w:rsid w:val="006B76E9"/>
    <w:pPr>
      <w:suppressAutoHyphens w:val="0"/>
    </w:pPr>
    <w:rPr>
      <w:rFonts w:ascii="Verdana" w:hAnsi="Verdana" w:cs="Verdana"/>
      <w:sz w:val="20"/>
      <w:szCs w:val="20"/>
      <w:lang w:val="en-US" w:eastAsia="en-US"/>
    </w:rPr>
  </w:style>
  <w:style w:type="paragraph" w:customStyle="1" w:styleId="2f7">
    <w:name w:val="заголовок 2"/>
    <w:basedOn w:val="a5"/>
    <w:next w:val="a5"/>
    <w:qFormat/>
    <w:rsid w:val="005E43FD"/>
    <w:pPr>
      <w:keepNext/>
      <w:spacing w:before="240" w:after="60"/>
      <w:jc w:val="center"/>
    </w:pPr>
    <w:rPr>
      <w:rFonts w:eastAsia="Calibri" w:cs="Arial"/>
      <w:b/>
      <w:bCs/>
      <w:sz w:val="28"/>
      <w:szCs w:val="28"/>
    </w:rPr>
  </w:style>
  <w:style w:type="paragraph" w:customStyle="1" w:styleId="1f8">
    <w:name w:val="Основной текст с отступом.Основной текст 1.Нумерованный список !!.Надин стиль"/>
    <w:basedOn w:val="a5"/>
    <w:rsid w:val="001F06C5"/>
    <w:pPr>
      <w:spacing w:after="120"/>
      <w:ind w:firstLine="709"/>
      <w:jc w:val="both"/>
    </w:pPr>
    <w:rPr>
      <w:rFonts w:ascii="Arial" w:hAnsi="Arial" w:cs="Times New Roman"/>
      <w:sz w:val="26"/>
      <w:szCs w:val="20"/>
    </w:rPr>
  </w:style>
  <w:style w:type="paragraph" w:customStyle="1" w:styleId="321">
    <w:name w:val="Основной текст с отступом 32"/>
    <w:basedOn w:val="a5"/>
    <w:rsid w:val="001F06C5"/>
    <w:pPr>
      <w:ind w:firstLine="709"/>
      <w:jc w:val="both"/>
    </w:pPr>
    <w:rPr>
      <w:rFonts w:ascii="Arial" w:hAnsi="Arial" w:cs="Arial"/>
      <w:sz w:val="26"/>
      <w:szCs w:val="28"/>
    </w:rPr>
  </w:style>
  <w:style w:type="paragraph" w:customStyle="1" w:styleId="affffffd">
    <w:name w:val="Основа"/>
    <w:basedOn w:val="a5"/>
    <w:rsid w:val="001F06C5"/>
    <w:pPr>
      <w:suppressAutoHyphens w:val="0"/>
      <w:spacing w:before="120" w:after="60"/>
      <w:ind w:firstLine="720"/>
      <w:jc w:val="both"/>
    </w:pPr>
    <w:rPr>
      <w:rFonts w:eastAsia="Calibri" w:cs="Times New Roman"/>
      <w:szCs w:val="20"/>
      <w:lang w:eastAsia="ru-RU"/>
    </w:rPr>
  </w:style>
  <w:style w:type="paragraph" w:customStyle="1" w:styleId="1f9">
    <w:name w:val="Абзац списка1"/>
    <w:basedOn w:val="a5"/>
    <w:rsid w:val="00C613DB"/>
    <w:pPr>
      <w:suppressAutoHyphens w:val="0"/>
      <w:spacing w:after="200" w:line="276" w:lineRule="auto"/>
      <w:ind w:left="720"/>
      <w:contextualSpacing/>
    </w:pPr>
    <w:rPr>
      <w:rFonts w:ascii="Calibri" w:hAnsi="Calibri" w:cs="Times New Roman"/>
      <w:sz w:val="22"/>
      <w:szCs w:val="22"/>
      <w:lang w:eastAsia="en-US"/>
    </w:rPr>
  </w:style>
  <w:style w:type="character" w:customStyle="1" w:styleId="63">
    <w:name w:val="Основной текст (6)_"/>
    <w:link w:val="64"/>
    <w:locked/>
    <w:rsid w:val="00D118E2"/>
    <w:rPr>
      <w:b/>
      <w:bCs/>
      <w:sz w:val="23"/>
      <w:szCs w:val="23"/>
      <w:shd w:val="clear" w:color="auto" w:fill="FFFFFF"/>
    </w:rPr>
  </w:style>
  <w:style w:type="character" w:customStyle="1" w:styleId="550">
    <w:name w:val="Основной текст (55)_"/>
    <w:link w:val="551"/>
    <w:locked/>
    <w:rsid w:val="00D118E2"/>
    <w:rPr>
      <w:sz w:val="14"/>
      <w:szCs w:val="14"/>
      <w:shd w:val="clear" w:color="auto" w:fill="FFFFFF"/>
    </w:rPr>
  </w:style>
  <w:style w:type="character" w:customStyle="1" w:styleId="551pt">
    <w:name w:val="Основной текст (55) + Интервал 1 pt"/>
    <w:rsid w:val="00D118E2"/>
    <w:rPr>
      <w:spacing w:val="20"/>
      <w:sz w:val="14"/>
      <w:szCs w:val="14"/>
      <w:u w:val="single"/>
      <w:lang w:bidi="ar-SA"/>
    </w:rPr>
  </w:style>
  <w:style w:type="character" w:customStyle="1" w:styleId="552">
    <w:name w:val="Основной текст (55)"/>
    <w:rsid w:val="00D118E2"/>
    <w:rPr>
      <w:sz w:val="14"/>
      <w:szCs w:val="14"/>
      <w:u w:val="single"/>
      <w:lang w:bidi="ar-SA"/>
    </w:rPr>
  </w:style>
  <w:style w:type="character" w:customStyle="1" w:styleId="120">
    <w:name w:val="Основной текст + 12"/>
    <w:aliases w:val="5 pt22,Полужирный6"/>
    <w:rsid w:val="00D118E2"/>
    <w:rPr>
      <w:rFonts w:ascii="Times New Roman" w:hAnsi="Times New Roman" w:cs="Times New Roman"/>
      <w:b/>
      <w:bCs/>
      <w:noProof/>
      <w:spacing w:val="0"/>
      <w:sz w:val="25"/>
      <w:szCs w:val="25"/>
    </w:rPr>
  </w:style>
  <w:style w:type="paragraph" w:customStyle="1" w:styleId="64">
    <w:name w:val="Основной текст (6)"/>
    <w:basedOn w:val="a5"/>
    <w:link w:val="63"/>
    <w:rsid w:val="00D118E2"/>
    <w:pPr>
      <w:shd w:val="clear" w:color="auto" w:fill="FFFFFF"/>
      <w:suppressAutoHyphens w:val="0"/>
      <w:spacing w:line="240" w:lineRule="atLeast"/>
      <w:ind w:hanging="1060"/>
    </w:pPr>
    <w:rPr>
      <w:rFonts w:cs="Times New Roman"/>
      <w:b/>
      <w:bCs/>
      <w:sz w:val="23"/>
      <w:szCs w:val="23"/>
      <w:lang w:eastAsia="ru-RU"/>
    </w:rPr>
  </w:style>
  <w:style w:type="paragraph" w:customStyle="1" w:styleId="551">
    <w:name w:val="Основной текст (55)1"/>
    <w:basedOn w:val="a5"/>
    <w:link w:val="550"/>
    <w:rsid w:val="00D118E2"/>
    <w:pPr>
      <w:shd w:val="clear" w:color="auto" w:fill="FFFFFF"/>
      <w:suppressAutoHyphens w:val="0"/>
      <w:spacing w:before="540" w:line="322" w:lineRule="exact"/>
      <w:jc w:val="center"/>
    </w:pPr>
    <w:rPr>
      <w:rFonts w:cs="Times New Roman"/>
      <w:sz w:val="14"/>
      <w:szCs w:val="14"/>
      <w:lang w:eastAsia="ru-RU"/>
    </w:rPr>
  </w:style>
  <w:style w:type="paragraph" w:customStyle="1" w:styleId="affffffe">
    <w:name w:val="Стиль ПАМ"/>
    <w:basedOn w:val="a5"/>
    <w:rsid w:val="00D118E2"/>
    <w:pPr>
      <w:suppressAutoHyphens w:val="0"/>
      <w:spacing w:line="276" w:lineRule="auto"/>
      <w:jc w:val="both"/>
    </w:pPr>
    <w:rPr>
      <w:rFonts w:cs="Times New Roman"/>
      <w:sz w:val="28"/>
      <w:szCs w:val="22"/>
      <w:lang w:eastAsia="en-US"/>
    </w:rPr>
  </w:style>
  <w:style w:type="paragraph" w:customStyle="1" w:styleId="afffffff">
    <w:name w:val="Шапка табл"/>
    <w:basedOn w:val="a5"/>
    <w:link w:val="afffffff0"/>
    <w:qFormat/>
    <w:rsid w:val="00CE7ECA"/>
    <w:pPr>
      <w:suppressAutoHyphens w:val="0"/>
      <w:spacing w:line="276" w:lineRule="auto"/>
      <w:jc w:val="both"/>
    </w:pPr>
    <w:rPr>
      <w:rFonts w:ascii="Arial" w:eastAsia="Calibri" w:hAnsi="Arial" w:cs="Times New Roman"/>
      <w:b/>
      <w:sz w:val="20"/>
      <w:szCs w:val="20"/>
      <w:lang w:eastAsia="ru-RU"/>
    </w:rPr>
  </w:style>
  <w:style w:type="paragraph" w:customStyle="1" w:styleId="afffffff1">
    <w:name w:val="Табл"/>
    <w:basedOn w:val="a5"/>
    <w:link w:val="afffffff2"/>
    <w:qFormat/>
    <w:rsid w:val="00CE7ECA"/>
    <w:pPr>
      <w:suppressAutoHyphens w:val="0"/>
      <w:spacing w:line="276" w:lineRule="auto"/>
    </w:pPr>
    <w:rPr>
      <w:rFonts w:ascii="Arial" w:hAnsi="Arial" w:cs="Arial"/>
      <w:color w:val="000000"/>
      <w:sz w:val="20"/>
      <w:szCs w:val="20"/>
      <w:lang w:eastAsia="ru-RU"/>
    </w:rPr>
  </w:style>
  <w:style w:type="character" w:customStyle="1" w:styleId="afffffff0">
    <w:name w:val="Шапка табл Знак"/>
    <w:link w:val="afffffff"/>
    <w:rsid w:val="00CE7ECA"/>
    <w:rPr>
      <w:rFonts w:ascii="Arial" w:eastAsia="Calibri" w:hAnsi="Arial"/>
      <w:b/>
    </w:rPr>
  </w:style>
  <w:style w:type="character" w:customStyle="1" w:styleId="afffffff2">
    <w:name w:val="Табл Знак"/>
    <w:link w:val="afffffff1"/>
    <w:rsid w:val="00CE7ECA"/>
    <w:rPr>
      <w:rFonts w:ascii="Arial" w:hAnsi="Arial" w:cs="Arial"/>
      <w:color w:val="000000"/>
    </w:rPr>
  </w:style>
  <w:style w:type="paragraph" w:customStyle="1" w:styleId="a2">
    <w:name w:val="Список текс"/>
    <w:basedOn w:val="a5"/>
    <w:link w:val="afffffff3"/>
    <w:qFormat/>
    <w:rsid w:val="00CE7ECA"/>
    <w:pPr>
      <w:numPr>
        <w:numId w:val="12"/>
      </w:numPr>
      <w:tabs>
        <w:tab w:val="left" w:pos="993"/>
      </w:tabs>
      <w:suppressAutoHyphens w:val="0"/>
      <w:spacing w:line="360" w:lineRule="auto"/>
      <w:ind w:left="0" w:firstLine="709"/>
      <w:jc w:val="both"/>
    </w:pPr>
    <w:rPr>
      <w:rFonts w:ascii="Arial" w:eastAsia="Calibri" w:hAnsi="Arial" w:cs="Times New Roman"/>
      <w:sz w:val="22"/>
      <w:szCs w:val="22"/>
      <w:lang w:eastAsia="en-US"/>
    </w:rPr>
  </w:style>
  <w:style w:type="character" w:customStyle="1" w:styleId="afffffff3">
    <w:name w:val="Список текс Знак"/>
    <w:link w:val="a2"/>
    <w:rsid w:val="00CE7ECA"/>
    <w:rPr>
      <w:rFonts w:ascii="Arial" w:eastAsia="Calibri" w:hAnsi="Arial"/>
      <w:sz w:val="22"/>
      <w:szCs w:val="22"/>
      <w:lang w:eastAsia="en-US"/>
    </w:rPr>
  </w:style>
  <w:style w:type="character" w:customStyle="1" w:styleId="FontStyle47">
    <w:name w:val="Font Style47"/>
    <w:rsid w:val="002A5BB0"/>
    <w:rPr>
      <w:rFonts w:ascii="Times New Roman" w:hAnsi="Times New Roman" w:cs="Times New Roman"/>
      <w:sz w:val="26"/>
      <w:szCs w:val="26"/>
    </w:rPr>
  </w:style>
  <w:style w:type="paragraph" w:customStyle="1" w:styleId="p12">
    <w:name w:val="p12"/>
    <w:basedOn w:val="a5"/>
    <w:rsid w:val="00293087"/>
    <w:pPr>
      <w:suppressAutoHyphens w:val="0"/>
      <w:spacing w:before="100" w:beforeAutospacing="1" w:after="100" w:afterAutospacing="1"/>
    </w:pPr>
    <w:rPr>
      <w:rFonts w:cs="Times New Roman"/>
      <w:lang w:eastAsia="ru-RU"/>
    </w:rPr>
  </w:style>
  <w:style w:type="character" w:customStyle="1" w:styleId="s80">
    <w:name w:val="s8"/>
    <w:basedOn w:val="a6"/>
    <w:rsid w:val="00293087"/>
  </w:style>
  <w:style w:type="paragraph" w:customStyle="1" w:styleId="p4">
    <w:name w:val="p4"/>
    <w:basedOn w:val="a5"/>
    <w:rsid w:val="00293087"/>
    <w:pPr>
      <w:suppressAutoHyphens w:val="0"/>
      <w:spacing w:before="100" w:beforeAutospacing="1" w:after="100" w:afterAutospacing="1"/>
    </w:pPr>
    <w:rPr>
      <w:rFonts w:cs="Times New Roman"/>
      <w:lang w:eastAsia="ru-RU"/>
    </w:rPr>
  </w:style>
  <w:style w:type="paragraph" w:customStyle="1" w:styleId="description2">
    <w:name w:val="description2"/>
    <w:basedOn w:val="a5"/>
    <w:rsid w:val="00B0191B"/>
    <w:pPr>
      <w:suppressAutoHyphens w:val="0"/>
      <w:spacing w:before="100" w:beforeAutospacing="1" w:after="100" w:afterAutospacing="1"/>
    </w:pPr>
    <w:rPr>
      <w:rFonts w:cs="Times New Roman"/>
      <w:sz w:val="21"/>
      <w:szCs w:val="21"/>
      <w:lang w:eastAsia="ru-RU"/>
    </w:rPr>
  </w:style>
  <w:style w:type="paragraph" w:customStyle="1" w:styleId="110">
    <w:name w:val="Табличный_боковик_11"/>
    <w:link w:val="111"/>
    <w:qFormat/>
    <w:rsid w:val="00457FA7"/>
    <w:rPr>
      <w:sz w:val="22"/>
      <w:szCs w:val="24"/>
    </w:rPr>
  </w:style>
  <w:style w:type="character" w:customStyle="1" w:styleId="111">
    <w:name w:val="Табличный_боковик_11 Знак"/>
    <w:link w:val="110"/>
    <w:rsid w:val="00457FA7"/>
    <w:rPr>
      <w:sz w:val="22"/>
      <w:szCs w:val="24"/>
    </w:rPr>
  </w:style>
  <w:style w:type="paragraph" w:customStyle="1" w:styleId="112">
    <w:name w:val="Табличный_таблица_11"/>
    <w:link w:val="113"/>
    <w:qFormat/>
    <w:rsid w:val="00457FA7"/>
    <w:pPr>
      <w:jc w:val="center"/>
    </w:pPr>
    <w:rPr>
      <w:sz w:val="22"/>
      <w:szCs w:val="22"/>
    </w:rPr>
  </w:style>
  <w:style w:type="character" w:customStyle="1" w:styleId="113">
    <w:name w:val="Табличный_таблица_11 Знак"/>
    <w:link w:val="112"/>
    <w:rsid w:val="00457FA7"/>
    <w:rPr>
      <w:sz w:val="22"/>
      <w:szCs w:val="22"/>
    </w:rPr>
  </w:style>
  <w:style w:type="paragraph" w:customStyle="1" w:styleId="a0">
    <w:name w:val="Обычный маркер. список"/>
    <w:basedOn w:val="a5"/>
    <w:link w:val="afffffff4"/>
    <w:qFormat/>
    <w:rsid w:val="008F33B1"/>
    <w:pPr>
      <w:numPr>
        <w:ilvl w:val="1"/>
        <w:numId w:val="14"/>
      </w:numPr>
      <w:jc w:val="both"/>
    </w:pPr>
    <w:rPr>
      <w:rFonts w:cs="Times New Roman"/>
      <w:sz w:val="28"/>
      <w:szCs w:val="28"/>
    </w:rPr>
  </w:style>
  <w:style w:type="character" w:customStyle="1" w:styleId="afffffff4">
    <w:name w:val="Обычный маркер. список Знак"/>
    <w:basedOn w:val="a6"/>
    <w:link w:val="a0"/>
    <w:rsid w:val="008F33B1"/>
    <w:rPr>
      <w:sz w:val="28"/>
      <w:szCs w:val="28"/>
      <w:lang w:eastAsia="ar-SA"/>
    </w:rPr>
  </w:style>
  <w:style w:type="numbering" w:customStyle="1" w:styleId="1fa">
    <w:name w:val="Нет списка1"/>
    <w:next w:val="a8"/>
    <w:uiPriority w:val="99"/>
    <w:semiHidden/>
    <w:unhideWhenUsed/>
    <w:rsid w:val="007F2879"/>
  </w:style>
  <w:style w:type="character" w:customStyle="1" w:styleId="collapsebutton">
    <w:name w:val="collapsebutton"/>
    <w:basedOn w:val="a6"/>
    <w:rsid w:val="007F2879"/>
  </w:style>
  <w:style w:type="numbering" w:customStyle="1" w:styleId="2f8">
    <w:name w:val="Нет списка2"/>
    <w:next w:val="a8"/>
    <w:uiPriority w:val="99"/>
    <w:semiHidden/>
    <w:unhideWhenUsed/>
    <w:rsid w:val="00173F0A"/>
  </w:style>
  <w:style w:type="character" w:customStyle="1" w:styleId="afffffff5">
    <w:name w:val="Цветовое выделение"/>
    <w:uiPriority w:val="99"/>
    <w:rsid w:val="00173F0A"/>
    <w:rPr>
      <w:b/>
      <w:color w:val="26282F"/>
    </w:rPr>
  </w:style>
  <w:style w:type="character" w:customStyle="1" w:styleId="afffffff6">
    <w:name w:val="Гипертекстовая ссылка"/>
    <w:uiPriority w:val="99"/>
    <w:rsid w:val="00173F0A"/>
    <w:rPr>
      <w:color w:val="106BBE"/>
    </w:rPr>
  </w:style>
  <w:style w:type="paragraph" w:customStyle="1" w:styleId="afffffff7">
    <w:name w:val="Текст (справка)"/>
    <w:basedOn w:val="a5"/>
    <w:next w:val="a5"/>
    <w:uiPriority w:val="99"/>
    <w:rsid w:val="00173F0A"/>
    <w:pPr>
      <w:widowControl w:val="0"/>
      <w:suppressAutoHyphens w:val="0"/>
      <w:autoSpaceDE w:val="0"/>
      <w:autoSpaceDN w:val="0"/>
      <w:adjustRightInd w:val="0"/>
      <w:ind w:left="170" w:right="170"/>
    </w:pPr>
    <w:rPr>
      <w:rFonts w:ascii="Times New Roman CYR" w:hAnsi="Times New Roman CYR" w:cs="Times New Roman CYR"/>
      <w:lang w:eastAsia="ru-RU"/>
    </w:rPr>
  </w:style>
  <w:style w:type="paragraph" w:customStyle="1" w:styleId="afffffff8">
    <w:name w:val="Комментарий"/>
    <w:basedOn w:val="afffffff7"/>
    <w:next w:val="a5"/>
    <w:uiPriority w:val="99"/>
    <w:rsid w:val="00173F0A"/>
    <w:pPr>
      <w:spacing w:before="75"/>
      <w:ind w:right="0"/>
      <w:jc w:val="both"/>
    </w:pPr>
    <w:rPr>
      <w:color w:val="353842"/>
      <w:shd w:val="clear" w:color="auto" w:fill="F0F0F0"/>
    </w:rPr>
  </w:style>
  <w:style w:type="paragraph" w:customStyle="1" w:styleId="afffffff9">
    <w:name w:val="Информация о версии"/>
    <w:basedOn w:val="afffffff8"/>
    <w:next w:val="a5"/>
    <w:uiPriority w:val="99"/>
    <w:rsid w:val="00173F0A"/>
    <w:rPr>
      <w:i/>
      <w:iCs/>
    </w:rPr>
  </w:style>
  <w:style w:type="paragraph" w:customStyle="1" w:styleId="afffffffa">
    <w:name w:val="Текст информации об изменениях"/>
    <w:basedOn w:val="a5"/>
    <w:next w:val="a5"/>
    <w:uiPriority w:val="99"/>
    <w:rsid w:val="00173F0A"/>
    <w:pPr>
      <w:widowControl w:val="0"/>
      <w:suppressAutoHyphens w:val="0"/>
      <w:autoSpaceDE w:val="0"/>
      <w:autoSpaceDN w:val="0"/>
      <w:adjustRightInd w:val="0"/>
      <w:ind w:firstLine="720"/>
      <w:jc w:val="both"/>
    </w:pPr>
    <w:rPr>
      <w:rFonts w:ascii="Times New Roman CYR" w:hAnsi="Times New Roman CYR" w:cs="Times New Roman CYR"/>
      <w:color w:val="353842"/>
      <w:szCs w:val="20"/>
      <w:lang w:eastAsia="ru-RU"/>
    </w:rPr>
  </w:style>
  <w:style w:type="paragraph" w:customStyle="1" w:styleId="afffffffb">
    <w:name w:val="Информация об изменениях"/>
    <w:basedOn w:val="afffffffa"/>
    <w:next w:val="a5"/>
    <w:uiPriority w:val="99"/>
    <w:rsid w:val="00173F0A"/>
    <w:pPr>
      <w:spacing w:before="180"/>
      <w:ind w:left="360" w:right="360" w:firstLine="0"/>
    </w:pPr>
    <w:rPr>
      <w:shd w:val="clear" w:color="auto" w:fill="EAEFED"/>
    </w:rPr>
  </w:style>
  <w:style w:type="paragraph" w:customStyle="1" w:styleId="afffffffc">
    <w:name w:val="Нормальный (таблица)"/>
    <w:basedOn w:val="a5"/>
    <w:next w:val="a5"/>
    <w:uiPriority w:val="99"/>
    <w:rsid w:val="00173F0A"/>
    <w:pPr>
      <w:widowControl w:val="0"/>
      <w:suppressAutoHyphens w:val="0"/>
      <w:autoSpaceDE w:val="0"/>
      <w:autoSpaceDN w:val="0"/>
      <w:adjustRightInd w:val="0"/>
      <w:jc w:val="both"/>
    </w:pPr>
    <w:rPr>
      <w:rFonts w:ascii="Times New Roman CYR" w:hAnsi="Times New Roman CYR" w:cs="Times New Roman CYR"/>
      <w:lang w:eastAsia="ru-RU"/>
    </w:rPr>
  </w:style>
  <w:style w:type="paragraph" w:customStyle="1" w:styleId="afffffffd">
    <w:name w:val="Подзаголовок для информации об изменениях"/>
    <w:basedOn w:val="afffffffa"/>
    <w:next w:val="a5"/>
    <w:uiPriority w:val="99"/>
    <w:rsid w:val="00173F0A"/>
    <w:rPr>
      <w:b/>
      <w:bCs/>
    </w:rPr>
  </w:style>
  <w:style w:type="paragraph" w:customStyle="1" w:styleId="afffffffe">
    <w:name w:val="Прижатый влево"/>
    <w:basedOn w:val="a5"/>
    <w:next w:val="a5"/>
    <w:uiPriority w:val="99"/>
    <w:rsid w:val="00173F0A"/>
    <w:pPr>
      <w:widowControl w:val="0"/>
      <w:suppressAutoHyphens w:val="0"/>
      <w:autoSpaceDE w:val="0"/>
      <w:autoSpaceDN w:val="0"/>
      <w:adjustRightInd w:val="0"/>
    </w:pPr>
    <w:rPr>
      <w:rFonts w:ascii="Times New Roman CYR" w:hAnsi="Times New Roman CYR" w:cs="Times New Roman CYR"/>
      <w:lang w:eastAsia="ru-RU"/>
    </w:rPr>
  </w:style>
  <w:style w:type="character" w:customStyle="1" w:styleId="affffffff">
    <w:name w:val="Цветовое выделение для Текст"/>
    <w:uiPriority w:val="99"/>
    <w:rsid w:val="00173F0A"/>
    <w:rPr>
      <w:rFonts w:ascii="Times New Roman CYR" w:hAnsi="Times New Roman CYR"/>
    </w:rPr>
  </w:style>
  <w:style w:type="table" w:styleId="affffffff0">
    <w:name w:val="Grid Table Light"/>
    <w:basedOn w:val="a7"/>
    <w:uiPriority w:val="40"/>
    <w:rsid w:val="00173F0A"/>
    <w:rPr>
      <w:rFonts w:ascii="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ConsNonformatTimesNewRoman10">
    <w:name w:val="Стиль ConsNonformat + Times New Roman 10 пт полужирный По центру..."/>
    <w:basedOn w:val="a5"/>
    <w:autoRedefine/>
    <w:rsid w:val="00173F0A"/>
    <w:pPr>
      <w:widowControl w:val="0"/>
      <w:suppressAutoHyphens w:val="0"/>
      <w:autoSpaceDE w:val="0"/>
      <w:autoSpaceDN w:val="0"/>
      <w:adjustRightInd w:val="0"/>
      <w:jc w:val="center"/>
    </w:pPr>
    <w:rPr>
      <w:rFonts w:ascii="Calibri" w:hAnsi="Calibri" w:cs="Times New Roman"/>
      <w:b/>
      <w:bCs/>
      <w:szCs w:val="20"/>
      <w:lang w:eastAsia="ru-RU"/>
    </w:rPr>
  </w:style>
  <w:style w:type="paragraph" w:customStyle="1" w:styleId="ConsNormal12">
    <w:name w:val="Стиль ConsNormal + 12 пт полужирный Черный"/>
    <w:basedOn w:val="a5"/>
    <w:autoRedefine/>
    <w:rsid w:val="00173F0A"/>
    <w:pPr>
      <w:widowControl w:val="0"/>
      <w:suppressAutoHyphens w:val="0"/>
      <w:autoSpaceDE w:val="0"/>
      <w:autoSpaceDN w:val="0"/>
      <w:adjustRightInd w:val="0"/>
      <w:ind w:right="19772" w:firstLine="720"/>
      <w:jc w:val="center"/>
    </w:pPr>
    <w:rPr>
      <w:rFonts w:ascii="Calibri" w:hAnsi="Calibri" w:cs="Arial"/>
      <w:b/>
      <w:bCs/>
      <w:color w:val="000000"/>
      <w:sz w:val="16"/>
      <w:szCs w:val="16"/>
      <w:lang w:eastAsia="ru-RU"/>
    </w:rPr>
  </w:style>
  <w:style w:type="character" w:customStyle="1" w:styleId="1fb">
    <w:name w:val="Схема документа Знак1"/>
    <w:basedOn w:val="a6"/>
    <w:uiPriority w:val="99"/>
    <w:semiHidden/>
    <w:rsid w:val="00173F0A"/>
    <w:rPr>
      <w:rFonts w:ascii="Segoe UI" w:hAnsi="Segoe UI" w:cs="Segoe UI"/>
      <w:sz w:val="16"/>
      <w:szCs w:val="16"/>
    </w:rPr>
  </w:style>
  <w:style w:type="character" w:customStyle="1" w:styleId="192">
    <w:name w:val="Схема документа Знак192"/>
    <w:basedOn w:val="a6"/>
    <w:uiPriority w:val="99"/>
    <w:semiHidden/>
    <w:rsid w:val="00173F0A"/>
    <w:rPr>
      <w:rFonts w:ascii="Segoe UI" w:hAnsi="Segoe UI" w:cs="Segoe UI"/>
      <w:sz w:val="16"/>
      <w:szCs w:val="16"/>
    </w:rPr>
  </w:style>
  <w:style w:type="character" w:customStyle="1" w:styleId="191">
    <w:name w:val="Схема документа Знак191"/>
    <w:basedOn w:val="a6"/>
    <w:uiPriority w:val="99"/>
    <w:semiHidden/>
    <w:rsid w:val="00173F0A"/>
    <w:rPr>
      <w:rFonts w:ascii="Segoe UI" w:hAnsi="Segoe UI" w:cs="Segoe UI"/>
      <w:sz w:val="16"/>
      <w:szCs w:val="16"/>
    </w:rPr>
  </w:style>
  <w:style w:type="character" w:customStyle="1" w:styleId="190">
    <w:name w:val="Схема документа Знак190"/>
    <w:basedOn w:val="a6"/>
    <w:uiPriority w:val="99"/>
    <w:semiHidden/>
    <w:rsid w:val="00173F0A"/>
    <w:rPr>
      <w:rFonts w:ascii="Segoe UI" w:hAnsi="Segoe UI" w:cs="Segoe UI"/>
      <w:sz w:val="16"/>
      <w:szCs w:val="16"/>
    </w:rPr>
  </w:style>
  <w:style w:type="character" w:customStyle="1" w:styleId="189">
    <w:name w:val="Схема документа Знак189"/>
    <w:basedOn w:val="a6"/>
    <w:uiPriority w:val="99"/>
    <w:semiHidden/>
    <w:rsid w:val="00173F0A"/>
    <w:rPr>
      <w:rFonts w:ascii="Segoe UI" w:hAnsi="Segoe UI" w:cs="Segoe UI"/>
      <w:sz w:val="16"/>
      <w:szCs w:val="16"/>
    </w:rPr>
  </w:style>
  <w:style w:type="character" w:customStyle="1" w:styleId="188">
    <w:name w:val="Схема документа Знак188"/>
    <w:basedOn w:val="a6"/>
    <w:uiPriority w:val="99"/>
    <w:semiHidden/>
    <w:rsid w:val="00173F0A"/>
    <w:rPr>
      <w:rFonts w:ascii="Segoe UI" w:hAnsi="Segoe UI" w:cs="Segoe UI"/>
      <w:sz w:val="16"/>
      <w:szCs w:val="16"/>
    </w:rPr>
  </w:style>
  <w:style w:type="character" w:customStyle="1" w:styleId="187">
    <w:name w:val="Схема документа Знак187"/>
    <w:basedOn w:val="a6"/>
    <w:uiPriority w:val="99"/>
    <w:semiHidden/>
    <w:rsid w:val="00173F0A"/>
    <w:rPr>
      <w:rFonts w:ascii="Segoe UI" w:hAnsi="Segoe UI" w:cs="Segoe UI"/>
      <w:sz w:val="16"/>
      <w:szCs w:val="16"/>
    </w:rPr>
  </w:style>
  <w:style w:type="character" w:customStyle="1" w:styleId="186">
    <w:name w:val="Схема документа Знак186"/>
    <w:basedOn w:val="a6"/>
    <w:uiPriority w:val="99"/>
    <w:semiHidden/>
    <w:rsid w:val="00173F0A"/>
    <w:rPr>
      <w:rFonts w:ascii="Segoe UI" w:hAnsi="Segoe UI" w:cs="Segoe UI"/>
      <w:sz w:val="16"/>
      <w:szCs w:val="16"/>
    </w:rPr>
  </w:style>
  <w:style w:type="character" w:customStyle="1" w:styleId="185">
    <w:name w:val="Схема документа Знак185"/>
    <w:basedOn w:val="a6"/>
    <w:uiPriority w:val="99"/>
    <w:semiHidden/>
    <w:rsid w:val="00173F0A"/>
    <w:rPr>
      <w:rFonts w:ascii="Segoe UI" w:hAnsi="Segoe UI" w:cs="Segoe UI"/>
      <w:sz w:val="16"/>
      <w:szCs w:val="16"/>
    </w:rPr>
  </w:style>
  <w:style w:type="character" w:customStyle="1" w:styleId="184">
    <w:name w:val="Схема документа Знак184"/>
    <w:basedOn w:val="a6"/>
    <w:uiPriority w:val="99"/>
    <w:semiHidden/>
    <w:rsid w:val="00173F0A"/>
    <w:rPr>
      <w:rFonts w:ascii="Segoe UI" w:hAnsi="Segoe UI" w:cs="Segoe UI"/>
      <w:sz w:val="16"/>
      <w:szCs w:val="16"/>
    </w:rPr>
  </w:style>
  <w:style w:type="character" w:customStyle="1" w:styleId="183">
    <w:name w:val="Схема документа Знак183"/>
    <w:basedOn w:val="a6"/>
    <w:uiPriority w:val="99"/>
    <w:semiHidden/>
    <w:rsid w:val="00173F0A"/>
    <w:rPr>
      <w:rFonts w:ascii="Segoe UI" w:hAnsi="Segoe UI" w:cs="Segoe UI"/>
      <w:sz w:val="16"/>
      <w:szCs w:val="16"/>
    </w:rPr>
  </w:style>
  <w:style w:type="character" w:customStyle="1" w:styleId="182">
    <w:name w:val="Схема документа Знак182"/>
    <w:basedOn w:val="a6"/>
    <w:uiPriority w:val="99"/>
    <w:semiHidden/>
    <w:rsid w:val="00173F0A"/>
    <w:rPr>
      <w:rFonts w:ascii="Segoe UI" w:hAnsi="Segoe UI" w:cs="Segoe UI"/>
      <w:sz w:val="16"/>
      <w:szCs w:val="16"/>
    </w:rPr>
  </w:style>
  <w:style w:type="character" w:customStyle="1" w:styleId="181">
    <w:name w:val="Схема документа Знак181"/>
    <w:basedOn w:val="a6"/>
    <w:uiPriority w:val="99"/>
    <w:semiHidden/>
    <w:rsid w:val="00173F0A"/>
    <w:rPr>
      <w:rFonts w:ascii="Segoe UI" w:hAnsi="Segoe UI" w:cs="Segoe UI"/>
      <w:sz w:val="16"/>
      <w:szCs w:val="16"/>
    </w:rPr>
  </w:style>
  <w:style w:type="character" w:customStyle="1" w:styleId="180">
    <w:name w:val="Схема документа Знак180"/>
    <w:basedOn w:val="a6"/>
    <w:uiPriority w:val="99"/>
    <w:semiHidden/>
    <w:rsid w:val="00173F0A"/>
    <w:rPr>
      <w:rFonts w:ascii="Segoe UI" w:hAnsi="Segoe UI" w:cs="Segoe UI"/>
      <w:sz w:val="16"/>
      <w:szCs w:val="16"/>
    </w:rPr>
  </w:style>
  <w:style w:type="character" w:customStyle="1" w:styleId="179">
    <w:name w:val="Схема документа Знак179"/>
    <w:basedOn w:val="a6"/>
    <w:uiPriority w:val="99"/>
    <w:semiHidden/>
    <w:rsid w:val="00173F0A"/>
    <w:rPr>
      <w:rFonts w:ascii="Segoe UI" w:hAnsi="Segoe UI" w:cs="Segoe UI"/>
      <w:sz w:val="16"/>
      <w:szCs w:val="16"/>
    </w:rPr>
  </w:style>
  <w:style w:type="character" w:customStyle="1" w:styleId="178">
    <w:name w:val="Схема документа Знак178"/>
    <w:basedOn w:val="a6"/>
    <w:uiPriority w:val="99"/>
    <w:semiHidden/>
    <w:rsid w:val="00173F0A"/>
    <w:rPr>
      <w:rFonts w:ascii="Segoe UI" w:hAnsi="Segoe UI" w:cs="Segoe UI"/>
      <w:sz w:val="16"/>
      <w:szCs w:val="16"/>
    </w:rPr>
  </w:style>
  <w:style w:type="character" w:customStyle="1" w:styleId="177">
    <w:name w:val="Схема документа Знак177"/>
    <w:basedOn w:val="a6"/>
    <w:uiPriority w:val="99"/>
    <w:semiHidden/>
    <w:rsid w:val="00173F0A"/>
    <w:rPr>
      <w:rFonts w:ascii="Segoe UI" w:hAnsi="Segoe UI" w:cs="Segoe UI"/>
      <w:sz w:val="16"/>
      <w:szCs w:val="16"/>
    </w:rPr>
  </w:style>
  <w:style w:type="character" w:customStyle="1" w:styleId="176">
    <w:name w:val="Схема документа Знак176"/>
    <w:basedOn w:val="a6"/>
    <w:uiPriority w:val="99"/>
    <w:semiHidden/>
    <w:rsid w:val="00173F0A"/>
    <w:rPr>
      <w:rFonts w:ascii="Segoe UI" w:hAnsi="Segoe UI" w:cs="Segoe UI"/>
      <w:sz w:val="16"/>
      <w:szCs w:val="16"/>
    </w:rPr>
  </w:style>
  <w:style w:type="character" w:customStyle="1" w:styleId="175">
    <w:name w:val="Схема документа Знак175"/>
    <w:basedOn w:val="a6"/>
    <w:uiPriority w:val="99"/>
    <w:semiHidden/>
    <w:rsid w:val="00173F0A"/>
    <w:rPr>
      <w:rFonts w:ascii="Segoe UI" w:hAnsi="Segoe UI" w:cs="Segoe UI"/>
      <w:sz w:val="16"/>
      <w:szCs w:val="16"/>
    </w:rPr>
  </w:style>
  <w:style w:type="character" w:customStyle="1" w:styleId="174">
    <w:name w:val="Схема документа Знак174"/>
    <w:basedOn w:val="a6"/>
    <w:uiPriority w:val="99"/>
    <w:semiHidden/>
    <w:rsid w:val="00173F0A"/>
    <w:rPr>
      <w:rFonts w:ascii="Segoe UI" w:hAnsi="Segoe UI" w:cs="Segoe UI"/>
      <w:sz w:val="16"/>
      <w:szCs w:val="16"/>
    </w:rPr>
  </w:style>
  <w:style w:type="character" w:customStyle="1" w:styleId="173">
    <w:name w:val="Схема документа Знак173"/>
    <w:basedOn w:val="a6"/>
    <w:uiPriority w:val="99"/>
    <w:semiHidden/>
    <w:rsid w:val="00173F0A"/>
    <w:rPr>
      <w:rFonts w:ascii="Segoe UI" w:hAnsi="Segoe UI" w:cs="Segoe UI"/>
      <w:sz w:val="16"/>
      <w:szCs w:val="16"/>
    </w:rPr>
  </w:style>
  <w:style w:type="character" w:customStyle="1" w:styleId="172">
    <w:name w:val="Схема документа Знак172"/>
    <w:basedOn w:val="a6"/>
    <w:uiPriority w:val="99"/>
    <w:semiHidden/>
    <w:rsid w:val="00173F0A"/>
    <w:rPr>
      <w:rFonts w:ascii="Segoe UI" w:hAnsi="Segoe UI" w:cs="Segoe UI"/>
      <w:sz w:val="16"/>
      <w:szCs w:val="16"/>
    </w:rPr>
  </w:style>
  <w:style w:type="character" w:customStyle="1" w:styleId="171">
    <w:name w:val="Схема документа Знак171"/>
    <w:basedOn w:val="a6"/>
    <w:uiPriority w:val="99"/>
    <w:semiHidden/>
    <w:rsid w:val="00173F0A"/>
    <w:rPr>
      <w:rFonts w:ascii="Segoe UI" w:hAnsi="Segoe UI" w:cs="Segoe UI"/>
      <w:sz w:val="16"/>
      <w:szCs w:val="16"/>
    </w:rPr>
  </w:style>
  <w:style w:type="character" w:customStyle="1" w:styleId="170">
    <w:name w:val="Схема документа Знак170"/>
    <w:basedOn w:val="a6"/>
    <w:uiPriority w:val="99"/>
    <w:semiHidden/>
    <w:rsid w:val="00173F0A"/>
    <w:rPr>
      <w:rFonts w:ascii="Segoe UI" w:hAnsi="Segoe UI" w:cs="Segoe UI"/>
      <w:sz w:val="16"/>
      <w:szCs w:val="16"/>
    </w:rPr>
  </w:style>
  <w:style w:type="character" w:customStyle="1" w:styleId="169">
    <w:name w:val="Схема документа Знак169"/>
    <w:basedOn w:val="a6"/>
    <w:uiPriority w:val="99"/>
    <w:semiHidden/>
    <w:rsid w:val="00173F0A"/>
    <w:rPr>
      <w:rFonts w:ascii="Segoe UI" w:hAnsi="Segoe UI" w:cs="Segoe UI"/>
      <w:sz w:val="16"/>
      <w:szCs w:val="16"/>
    </w:rPr>
  </w:style>
  <w:style w:type="character" w:customStyle="1" w:styleId="168">
    <w:name w:val="Схема документа Знак168"/>
    <w:basedOn w:val="a6"/>
    <w:uiPriority w:val="99"/>
    <w:semiHidden/>
    <w:rsid w:val="00173F0A"/>
    <w:rPr>
      <w:rFonts w:ascii="Segoe UI" w:hAnsi="Segoe UI" w:cs="Segoe UI"/>
      <w:sz w:val="16"/>
      <w:szCs w:val="16"/>
    </w:rPr>
  </w:style>
  <w:style w:type="character" w:customStyle="1" w:styleId="167">
    <w:name w:val="Схема документа Знак167"/>
    <w:basedOn w:val="a6"/>
    <w:uiPriority w:val="99"/>
    <w:semiHidden/>
    <w:rsid w:val="00173F0A"/>
    <w:rPr>
      <w:rFonts w:ascii="Segoe UI" w:hAnsi="Segoe UI" w:cs="Segoe UI"/>
      <w:sz w:val="16"/>
      <w:szCs w:val="16"/>
    </w:rPr>
  </w:style>
  <w:style w:type="character" w:customStyle="1" w:styleId="166">
    <w:name w:val="Схема документа Знак166"/>
    <w:basedOn w:val="a6"/>
    <w:uiPriority w:val="99"/>
    <w:semiHidden/>
    <w:rsid w:val="00173F0A"/>
    <w:rPr>
      <w:rFonts w:ascii="Segoe UI" w:hAnsi="Segoe UI" w:cs="Segoe UI"/>
      <w:sz w:val="16"/>
      <w:szCs w:val="16"/>
    </w:rPr>
  </w:style>
  <w:style w:type="character" w:customStyle="1" w:styleId="165">
    <w:name w:val="Схема документа Знак165"/>
    <w:basedOn w:val="a6"/>
    <w:uiPriority w:val="99"/>
    <w:semiHidden/>
    <w:rsid w:val="00173F0A"/>
    <w:rPr>
      <w:rFonts w:ascii="Segoe UI" w:hAnsi="Segoe UI" w:cs="Segoe UI"/>
      <w:sz w:val="16"/>
      <w:szCs w:val="16"/>
    </w:rPr>
  </w:style>
  <w:style w:type="character" w:customStyle="1" w:styleId="164">
    <w:name w:val="Схема документа Знак164"/>
    <w:basedOn w:val="a6"/>
    <w:uiPriority w:val="99"/>
    <w:semiHidden/>
    <w:rsid w:val="00173F0A"/>
    <w:rPr>
      <w:rFonts w:ascii="Segoe UI" w:hAnsi="Segoe UI" w:cs="Segoe UI"/>
      <w:sz w:val="16"/>
      <w:szCs w:val="16"/>
    </w:rPr>
  </w:style>
  <w:style w:type="character" w:customStyle="1" w:styleId="163">
    <w:name w:val="Схема документа Знак163"/>
    <w:basedOn w:val="a6"/>
    <w:uiPriority w:val="99"/>
    <w:semiHidden/>
    <w:rsid w:val="00173F0A"/>
    <w:rPr>
      <w:rFonts w:ascii="Segoe UI" w:hAnsi="Segoe UI" w:cs="Segoe UI"/>
      <w:sz w:val="16"/>
      <w:szCs w:val="16"/>
    </w:rPr>
  </w:style>
  <w:style w:type="character" w:customStyle="1" w:styleId="162">
    <w:name w:val="Схема документа Знак162"/>
    <w:basedOn w:val="a6"/>
    <w:uiPriority w:val="99"/>
    <w:semiHidden/>
    <w:rsid w:val="00173F0A"/>
    <w:rPr>
      <w:rFonts w:ascii="Segoe UI" w:hAnsi="Segoe UI" w:cs="Segoe UI"/>
      <w:sz w:val="16"/>
      <w:szCs w:val="16"/>
    </w:rPr>
  </w:style>
  <w:style w:type="character" w:customStyle="1" w:styleId="161">
    <w:name w:val="Схема документа Знак161"/>
    <w:basedOn w:val="a6"/>
    <w:uiPriority w:val="99"/>
    <w:semiHidden/>
    <w:rsid w:val="00173F0A"/>
    <w:rPr>
      <w:rFonts w:ascii="Segoe UI" w:hAnsi="Segoe UI" w:cs="Segoe UI"/>
      <w:sz w:val="16"/>
      <w:szCs w:val="16"/>
    </w:rPr>
  </w:style>
  <w:style w:type="character" w:customStyle="1" w:styleId="160">
    <w:name w:val="Схема документа Знак160"/>
    <w:basedOn w:val="a6"/>
    <w:uiPriority w:val="99"/>
    <w:semiHidden/>
    <w:rsid w:val="00173F0A"/>
    <w:rPr>
      <w:rFonts w:ascii="Segoe UI" w:hAnsi="Segoe UI" w:cs="Segoe UI"/>
      <w:sz w:val="16"/>
      <w:szCs w:val="16"/>
    </w:rPr>
  </w:style>
  <w:style w:type="character" w:customStyle="1" w:styleId="159">
    <w:name w:val="Схема документа Знак159"/>
    <w:basedOn w:val="a6"/>
    <w:uiPriority w:val="99"/>
    <w:semiHidden/>
    <w:rsid w:val="00173F0A"/>
    <w:rPr>
      <w:rFonts w:ascii="Segoe UI" w:hAnsi="Segoe UI" w:cs="Segoe UI"/>
      <w:sz w:val="16"/>
      <w:szCs w:val="16"/>
    </w:rPr>
  </w:style>
  <w:style w:type="character" w:customStyle="1" w:styleId="158">
    <w:name w:val="Схема документа Знак158"/>
    <w:basedOn w:val="a6"/>
    <w:uiPriority w:val="99"/>
    <w:semiHidden/>
    <w:rsid w:val="00173F0A"/>
    <w:rPr>
      <w:rFonts w:ascii="Segoe UI" w:hAnsi="Segoe UI" w:cs="Segoe UI"/>
      <w:sz w:val="16"/>
      <w:szCs w:val="16"/>
    </w:rPr>
  </w:style>
  <w:style w:type="character" w:customStyle="1" w:styleId="157">
    <w:name w:val="Схема документа Знак157"/>
    <w:basedOn w:val="a6"/>
    <w:uiPriority w:val="99"/>
    <w:semiHidden/>
    <w:rsid w:val="00173F0A"/>
    <w:rPr>
      <w:rFonts w:ascii="Segoe UI" w:hAnsi="Segoe UI" w:cs="Segoe UI"/>
      <w:sz w:val="16"/>
      <w:szCs w:val="16"/>
    </w:rPr>
  </w:style>
  <w:style w:type="character" w:customStyle="1" w:styleId="156">
    <w:name w:val="Схема документа Знак156"/>
    <w:basedOn w:val="a6"/>
    <w:uiPriority w:val="99"/>
    <w:semiHidden/>
    <w:rsid w:val="00173F0A"/>
    <w:rPr>
      <w:rFonts w:ascii="Segoe UI" w:hAnsi="Segoe UI" w:cs="Segoe UI"/>
      <w:sz w:val="16"/>
      <w:szCs w:val="16"/>
    </w:rPr>
  </w:style>
  <w:style w:type="character" w:customStyle="1" w:styleId="155">
    <w:name w:val="Схема документа Знак155"/>
    <w:basedOn w:val="a6"/>
    <w:uiPriority w:val="99"/>
    <w:semiHidden/>
    <w:rsid w:val="00173F0A"/>
    <w:rPr>
      <w:rFonts w:ascii="Segoe UI" w:hAnsi="Segoe UI" w:cs="Segoe UI"/>
      <w:sz w:val="16"/>
      <w:szCs w:val="16"/>
    </w:rPr>
  </w:style>
  <w:style w:type="character" w:customStyle="1" w:styleId="154">
    <w:name w:val="Схема документа Знак154"/>
    <w:basedOn w:val="a6"/>
    <w:uiPriority w:val="99"/>
    <w:semiHidden/>
    <w:rsid w:val="00173F0A"/>
    <w:rPr>
      <w:rFonts w:ascii="Segoe UI" w:hAnsi="Segoe UI" w:cs="Segoe UI"/>
      <w:sz w:val="16"/>
      <w:szCs w:val="16"/>
    </w:rPr>
  </w:style>
  <w:style w:type="character" w:customStyle="1" w:styleId="153">
    <w:name w:val="Схема документа Знак153"/>
    <w:basedOn w:val="a6"/>
    <w:uiPriority w:val="99"/>
    <w:semiHidden/>
    <w:rsid w:val="00173F0A"/>
    <w:rPr>
      <w:rFonts w:ascii="Segoe UI" w:hAnsi="Segoe UI" w:cs="Segoe UI"/>
      <w:sz w:val="16"/>
      <w:szCs w:val="16"/>
    </w:rPr>
  </w:style>
  <w:style w:type="character" w:customStyle="1" w:styleId="152">
    <w:name w:val="Схема документа Знак152"/>
    <w:basedOn w:val="a6"/>
    <w:uiPriority w:val="99"/>
    <w:semiHidden/>
    <w:rsid w:val="00173F0A"/>
    <w:rPr>
      <w:rFonts w:ascii="Segoe UI" w:hAnsi="Segoe UI" w:cs="Segoe UI"/>
      <w:sz w:val="16"/>
      <w:szCs w:val="16"/>
    </w:rPr>
  </w:style>
  <w:style w:type="character" w:customStyle="1" w:styleId="151">
    <w:name w:val="Схема документа Знак151"/>
    <w:basedOn w:val="a6"/>
    <w:uiPriority w:val="99"/>
    <w:semiHidden/>
    <w:rsid w:val="00173F0A"/>
    <w:rPr>
      <w:rFonts w:ascii="Segoe UI" w:hAnsi="Segoe UI" w:cs="Segoe UI"/>
      <w:sz w:val="16"/>
      <w:szCs w:val="16"/>
    </w:rPr>
  </w:style>
  <w:style w:type="character" w:customStyle="1" w:styleId="150">
    <w:name w:val="Схема документа Знак150"/>
    <w:basedOn w:val="a6"/>
    <w:uiPriority w:val="99"/>
    <w:semiHidden/>
    <w:rsid w:val="00173F0A"/>
    <w:rPr>
      <w:rFonts w:ascii="Segoe UI" w:hAnsi="Segoe UI" w:cs="Segoe UI"/>
      <w:sz w:val="16"/>
      <w:szCs w:val="16"/>
    </w:rPr>
  </w:style>
  <w:style w:type="character" w:customStyle="1" w:styleId="149">
    <w:name w:val="Схема документа Знак149"/>
    <w:uiPriority w:val="99"/>
    <w:semiHidden/>
    <w:rsid w:val="00173F0A"/>
    <w:rPr>
      <w:rFonts w:ascii="Segoe UI" w:hAnsi="Segoe UI"/>
      <w:sz w:val="16"/>
    </w:rPr>
  </w:style>
  <w:style w:type="character" w:customStyle="1" w:styleId="148">
    <w:name w:val="Схема документа Знак148"/>
    <w:uiPriority w:val="99"/>
    <w:semiHidden/>
    <w:rsid w:val="00173F0A"/>
    <w:rPr>
      <w:rFonts w:ascii="Segoe UI" w:hAnsi="Segoe UI"/>
      <w:sz w:val="16"/>
    </w:rPr>
  </w:style>
  <w:style w:type="character" w:customStyle="1" w:styleId="147">
    <w:name w:val="Схема документа Знак147"/>
    <w:uiPriority w:val="99"/>
    <w:semiHidden/>
    <w:rsid w:val="00173F0A"/>
    <w:rPr>
      <w:rFonts w:ascii="Segoe UI" w:hAnsi="Segoe UI"/>
      <w:sz w:val="16"/>
    </w:rPr>
  </w:style>
  <w:style w:type="character" w:customStyle="1" w:styleId="146">
    <w:name w:val="Схема документа Знак146"/>
    <w:uiPriority w:val="99"/>
    <w:semiHidden/>
    <w:rsid w:val="00173F0A"/>
    <w:rPr>
      <w:rFonts w:ascii="Segoe UI" w:hAnsi="Segoe UI"/>
      <w:sz w:val="16"/>
    </w:rPr>
  </w:style>
  <w:style w:type="character" w:customStyle="1" w:styleId="145">
    <w:name w:val="Схема документа Знак145"/>
    <w:uiPriority w:val="99"/>
    <w:semiHidden/>
    <w:rsid w:val="00173F0A"/>
    <w:rPr>
      <w:rFonts w:ascii="Segoe UI" w:hAnsi="Segoe UI"/>
      <w:sz w:val="16"/>
    </w:rPr>
  </w:style>
  <w:style w:type="character" w:customStyle="1" w:styleId="144">
    <w:name w:val="Схема документа Знак144"/>
    <w:uiPriority w:val="99"/>
    <w:semiHidden/>
    <w:rsid w:val="00173F0A"/>
    <w:rPr>
      <w:rFonts w:ascii="Segoe UI" w:hAnsi="Segoe UI"/>
      <w:sz w:val="16"/>
    </w:rPr>
  </w:style>
  <w:style w:type="character" w:customStyle="1" w:styleId="143">
    <w:name w:val="Схема документа Знак143"/>
    <w:uiPriority w:val="99"/>
    <w:semiHidden/>
    <w:rsid w:val="00173F0A"/>
    <w:rPr>
      <w:rFonts w:ascii="Segoe UI" w:hAnsi="Segoe UI"/>
      <w:sz w:val="16"/>
    </w:rPr>
  </w:style>
  <w:style w:type="character" w:customStyle="1" w:styleId="142">
    <w:name w:val="Схема документа Знак142"/>
    <w:rsid w:val="00173F0A"/>
    <w:rPr>
      <w:rFonts w:ascii="Segoe UI" w:hAnsi="Segoe UI"/>
      <w:sz w:val="16"/>
    </w:rPr>
  </w:style>
  <w:style w:type="character" w:customStyle="1" w:styleId="141">
    <w:name w:val="Схема документа Знак141"/>
    <w:uiPriority w:val="99"/>
    <w:semiHidden/>
    <w:rsid w:val="00173F0A"/>
    <w:rPr>
      <w:rFonts w:ascii="Tahoma" w:hAnsi="Tahoma"/>
      <w:sz w:val="16"/>
    </w:rPr>
  </w:style>
  <w:style w:type="character" w:customStyle="1" w:styleId="140">
    <w:name w:val="Схема документа Знак140"/>
    <w:uiPriority w:val="99"/>
    <w:semiHidden/>
    <w:rsid w:val="00173F0A"/>
    <w:rPr>
      <w:rFonts w:ascii="Tahoma" w:hAnsi="Tahoma"/>
      <w:sz w:val="16"/>
    </w:rPr>
  </w:style>
  <w:style w:type="character" w:customStyle="1" w:styleId="139">
    <w:name w:val="Схема документа Знак139"/>
    <w:uiPriority w:val="99"/>
    <w:semiHidden/>
    <w:rsid w:val="00173F0A"/>
    <w:rPr>
      <w:rFonts w:ascii="Segoe UI" w:hAnsi="Segoe UI"/>
      <w:sz w:val="16"/>
    </w:rPr>
  </w:style>
  <w:style w:type="character" w:customStyle="1" w:styleId="138">
    <w:name w:val="Схема документа Знак138"/>
    <w:uiPriority w:val="99"/>
    <w:semiHidden/>
    <w:rsid w:val="00173F0A"/>
    <w:rPr>
      <w:rFonts w:ascii="Segoe UI" w:hAnsi="Segoe UI"/>
      <w:sz w:val="16"/>
    </w:rPr>
  </w:style>
  <w:style w:type="character" w:customStyle="1" w:styleId="124">
    <w:name w:val="Схема документа Знак124"/>
    <w:uiPriority w:val="99"/>
    <w:semiHidden/>
    <w:rsid w:val="00173F0A"/>
    <w:rPr>
      <w:rFonts w:ascii="Segoe UI" w:hAnsi="Segoe UI"/>
      <w:sz w:val="16"/>
    </w:rPr>
  </w:style>
  <w:style w:type="character" w:customStyle="1" w:styleId="123">
    <w:name w:val="Схема документа Знак123"/>
    <w:uiPriority w:val="99"/>
    <w:semiHidden/>
    <w:rsid w:val="00173F0A"/>
    <w:rPr>
      <w:rFonts w:ascii="Segoe UI" w:hAnsi="Segoe UI"/>
      <w:sz w:val="16"/>
    </w:rPr>
  </w:style>
  <w:style w:type="character" w:customStyle="1" w:styleId="122">
    <w:name w:val="Схема документа Знак122"/>
    <w:uiPriority w:val="99"/>
    <w:semiHidden/>
    <w:rsid w:val="00173F0A"/>
    <w:rPr>
      <w:rFonts w:ascii="Segoe UI" w:hAnsi="Segoe UI"/>
      <w:sz w:val="16"/>
    </w:rPr>
  </w:style>
  <w:style w:type="character" w:customStyle="1" w:styleId="121">
    <w:name w:val="Схема документа Знак121"/>
    <w:uiPriority w:val="99"/>
    <w:semiHidden/>
    <w:rsid w:val="00173F0A"/>
    <w:rPr>
      <w:rFonts w:ascii="Segoe UI" w:hAnsi="Segoe UI"/>
      <w:sz w:val="16"/>
    </w:rPr>
  </w:style>
  <w:style w:type="character" w:customStyle="1" w:styleId="1200">
    <w:name w:val="Схема документа Знак120"/>
    <w:uiPriority w:val="99"/>
    <w:semiHidden/>
    <w:rsid w:val="00173F0A"/>
    <w:rPr>
      <w:rFonts w:ascii="Segoe UI" w:hAnsi="Segoe UI"/>
      <w:sz w:val="16"/>
    </w:rPr>
  </w:style>
  <w:style w:type="character" w:customStyle="1" w:styleId="119">
    <w:name w:val="Схема документа Знак119"/>
    <w:uiPriority w:val="99"/>
    <w:semiHidden/>
    <w:rsid w:val="00173F0A"/>
    <w:rPr>
      <w:rFonts w:ascii="Segoe UI" w:hAnsi="Segoe UI"/>
      <w:sz w:val="16"/>
    </w:rPr>
  </w:style>
  <w:style w:type="character" w:customStyle="1" w:styleId="118">
    <w:name w:val="Схема документа Знак118"/>
    <w:uiPriority w:val="99"/>
    <w:semiHidden/>
    <w:rsid w:val="00173F0A"/>
    <w:rPr>
      <w:rFonts w:ascii="Segoe UI" w:hAnsi="Segoe UI"/>
      <w:sz w:val="16"/>
    </w:rPr>
  </w:style>
  <w:style w:type="character" w:customStyle="1" w:styleId="117">
    <w:name w:val="Схема документа Знак117"/>
    <w:uiPriority w:val="99"/>
    <w:semiHidden/>
    <w:rsid w:val="00173F0A"/>
    <w:rPr>
      <w:rFonts w:ascii="Tahoma" w:hAnsi="Tahoma"/>
      <w:sz w:val="16"/>
    </w:rPr>
  </w:style>
  <w:style w:type="character" w:customStyle="1" w:styleId="116">
    <w:name w:val="Схема документа Знак116"/>
    <w:uiPriority w:val="99"/>
    <w:semiHidden/>
    <w:rsid w:val="00173F0A"/>
    <w:rPr>
      <w:rFonts w:ascii="Tahoma" w:hAnsi="Tahoma"/>
      <w:sz w:val="16"/>
    </w:rPr>
  </w:style>
  <w:style w:type="character" w:customStyle="1" w:styleId="115">
    <w:name w:val="Схема документа Знак115"/>
    <w:uiPriority w:val="99"/>
    <w:semiHidden/>
    <w:rsid w:val="00173F0A"/>
    <w:rPr>
      <w:rFonts w:ascii="Segoe UI" w:hAnsi="Segoe UI"/>
      <w:sz w:val="16"/>
    </w:rPr>
  </w:style>
  <w:style w:type="character" w:customStyle="1" w:styleId="114">
    <w:name w:val="Схема документа Знак114"/>
    <w:uiPriority w:val="99"/>
    <w:semiHidden/>
    <w:rsid w:val="00173F0A"/>
    <w:rPr>
      <w:rFonts w:ascii="Segoe UI" w:hAnsi="Segoe UI"/>
      <w:sz w:val="16"/>
    </w:rPr>
  </w:style>
  <w:style w:type="character" w:customStyle="1" w:styleId="1130">
    <w:name w:val="Схема документа Знак113"/>
    <w:uiPriority w:val="99"/>
    <w:semiHidden/>
    <w:rsid w:val="00173F0A"/>
    <w:rPr>
      <w:rFonts w:ascii="Segoe UI" w:hAnsi="Segoe UI"/>
      <w:sz w:val="16"/>
    </w:rPr>
  </w:style>
  <w:style w:type="character" w:customStyle="1" w:styleId="1120">
    <w:name w:val="Схема документа Знак112"/>
    <w:uiPriority w:val="99"/>
    <w:semiHidden/>
    <w:rsid w:val="00173F0A"/>
    <w:rPr>
      <w:rFonts w:ascii="Segoe UI" w:hAnsi="Segoe UI"/>
      <w:sz w:val="16"/>
    </w:rPr>
  </w:style>
  <w:style w:type="character" w:customStyle="1" w:styleId="1110">
    <w:name w:val="Схема документа Знак111"/>
    <w:uiPriority w:val="99"/>
    <w:semiHidden/>
    <w:rsid w:val="00173F0A"/>
    <w:rPr>
      <w:rFonts w:ascii="Segoe UI" w:hAnsi="Segoe UI"/>
      <w:sz w:val="16"/>
    </w:rPr>
  </w:style>
  <w:style w:type="character" w:customStyle="1" w:styleId="1100">
    <w:name w:val="Схема документа Знак110"/>
    <w:uiPriority w:val="99"/>
    <w:semiHidden/>
    <w:rsid w:val="00173F0A"/>
    <w:rPr>
      <w:rFonts w:ascii="Segoe UI" w:hAnsi="Segoe UI"/>
      <w:sz w:val="16"/>
    </w:rPr>
  </w:style>
  <w:style w:type="character" w:customStyle="1" w:styleId="193">
    <w:name w:val="Схема документа Знак19"/>
    <w:uiPriority w:val="99"/>
    <w:semiHidden/>
    <w:rsid w:val="00173F0A"/>
    <w:rPr>
      <w:rFonts w:ascii="Segoe UI" w:hAnsi="Segoe UI"/>
      <w:sz w:val="16"/>
    </w:rPr>
  </w:style>
  <w:style w:type="character" w:customStyle="1" w:styleId="18a">
    <w:name w:val="Схема документа Знак18"/>
    <w:uiPriority w:val="99"/>
    <w:semiHidden/>
    <w:rsid w:val="00173F0A"/>
    <w:rPr>
      <w:rFonts w:ascii="Segoe UI" w:hAnsi="Segoe UI"/>
      <w:sz w:val="16"/>
    </w:rPr>
  </w:style>
  <w:style w:type="character" w:customStyle="1" w:styleId="17a">
    <w:name w:val="Схема документа Знак17"/>
    <w:uiPriority w:val="99"/>
    <w:semiHidden/>
    <w:rsid w:val="00173F0A"/>
    <w:rPr>
      <w:rFonts w:ascii="Segoe UI" w:hAnsi="Segoe UI"/>
      <w:sz w:val="16"/>
    </w:rPr>
  </w:style>
  <w:style w:type="character" w:customStyle="1" w:styleId="16a">
    <w:name w:val="Схема документа Знак16"/>
    <w:uiPriority w:val="99"/>
    <w:semiHidden/>
    <w:rsid w:val="00173F0A"/>
    <w:rPr>
      <w:rFonts w:ascii="Segoe UI" w:hAnsi="Segoe UI"/>
      <w:sz w:val="16"/>
    </w:rPr>
  </w:style>
  <w:style w:type="character" w:customStyle="1" w:styleId="15a">
    <w:name w:val="Схема документа Знак15"/>
    <w:uiPriority w:val="99"/>
    <w:semiHidden/>
    <w:rsid w:val="00173F0A"/>
    <w:rPr>
      <w:rFonts w:ascii="Segoe UI" w:hAnsi="Segoe UI"/>
      <w:sz w:val="16"/>
    </w:rPr>
  </w:style>
  <w:style w:type="character" w:customStyle="1" w:styleId="14a">
    <w:name w:val="Схема документа Знак14"/>
    <w:uiPriority w:val="99"/>
    <w:semiHidden/>
    <w:rsid w:val="00173F0A"/>
    <w:rPr>
      <w:rFonts w:ascii="Segoe UI" w:hAnsi="Segoe UI"/>
      <w:sz w:val="16"/>
    </w:rPr>
  </w:style>
  <w:style w:type="character" w:customStyle="1" w:styleId="130">
    <w:name w:val="Схема документа Знак13"/>
    <w:uiPriority w:val="99"/>
    <w:semiHidden/>
    <w:rsid w:val="00173F0A"/>
    <w:rPr>
      <w:rFonts w:ascii="Segoe UI" w:hAnsi="Segoe UI"/>
      <w:sz w:val="16"/>
    </w:rPr>
  </w:style>
  <w:style w:type="character" w:customStyle="1" w:styleId="125">
    <w:name w:val="Схема документа Знак12"/>
    <w:uiPriority w:val="99"/>
    <w:semiHidden/>
    <w:rsid w:val="00173F0A"/>
    <w:rPr>
      <w:rFonts w:ascii="Segoe UI" w:hAnsi="Segoe UI"/>
      <w:sz w:val="16"/>
    </w:rPr>
  </w:style>
  <w:style w:type="character" w:customStyle="1" w:styleId="11a">
    <w:name w:val="Схема документа Знак11"/>
    <w:rsid w:val="00173F0A"/>
    <w:rPr>
      <w:rFonts w:ascii="Segoe UI" w:hAnsi="Segoe UI"/>
      <w:sz w:val="16"/>
    </w:rPr>
  </w:style>
  <w:style w:type="character" w:customStyle="1" w:styleId="1fc">
    <w:name w:val="Текст выноски Знак1"/>
    <w:basedOn w:val="a6"/>
    <w:uiPriority w:val="99"/>
    <w:semiHidden/>
    <w:rsid w:val="00173F0A"/>
    <w:rPr>
      <w:rFonts w:ascii="Segoe UI" w:hAnsi="Segoe UI" w:cs="Segoe UI"/>
      <w:sz w:val="18"/>
      <w:szCs w:val="18"/>
    </w:rPr>
  </w:style>
  <w:style w:type="character" w:customStyle="1" w:styleId="1920">
    <w:name w:val="Текст выноски Знак192"/>
    <w:basedOn w:val="a6"/>
    <w:uiPriority w:val="99"/>
    <w:semiHidden/>
    <w:rsid w:val="00173F0A"/>
    <w:rPr>
      <w:rFonts w:ascii="Segoe UI" w:hAnsi="Segoe UI" w:cs="Segoe UI"/>
      <w:sz w:val="18"/>
      <w:szCs w:val="18"/>
    </w:rPr>
  </w:style>
  <w:style w:type="character" w:customStyle="1" w:styleId="1910">
    <w:name w:val="Текст выноски Знак191"/>
    <w:basedOn w:val="a6"/>
    <w:uiPriority w:val="99"/>
    <w:semiHidden/>
    <w:rsid w:val="00173F0A"/>
    <w:rPr>
      <w:rFonts w:ascii="Segoe UI" w:hAnsi="Segoe UI" w:cs="Segoe UI"/>
      <w:sz w:val="18"/>
      <w:szCs w:val="18"/>
    </w:rPr>
  </w:style>
  <w:style w:type="character" w:customStyle="1" w:styleId="1900">
    <w:name w:val="Текст выноски Знак190"/>
    <w:basedOn w:val="a6"/>
    <w:uiPriority w:val="99"/>
    <w:semiHidden/>
    <w:rsid w:val="00173F0A"/>
    <w:rPr>
      <w:rFonts w:ascii="Segoe UI" w:hAnsi="Segoe UI" w:cs="Segoe UI"/>
      <w:sz w:val="18"/>
      <w:szCs w:val="18"/>
    </w:rPr>
  </w:style>
  <w:style w:type="character" w:customStyle="1" w:styleId="1890">
    <w:name w:val="Текст выноски Знак189"/>
    <w:basedOn w:val="a6"/>
    <w:uiPriority w:val="99"/>
    <w:semiHidden/>
    <w:rsid w:val="00173F0A"/>
    <w:rPr>
      <w:rFonts w:ascii="Segoe UI" w:hAnsi="Segoe UI" w:cs="Segoe UI"/>
      <w:sz w:val="18"/>
      <w:szCs w:val="18"/>
    </w:rPr>
  </w:style>
  <w:style w:type="character" w:customStyle="1" w:styleId="1880">
    <w:name w:val="Текст выноски Знак188"/>
    <w:basedOn w:val="a6"/>
    <w:uiPriority w:val="99"/>
    <w:semiHidden/>
    <w:rsid w:val="00173F0A"/>
    <w:rPr>
      <w:rFonts w:ascii="Segoe UI" w:hAnsi="Segoe UI" w:cs="Segoe UI"/>
      <w:sz w:val="18"/>
      <w:szCs w:val="18"/>
    </w:rPr>
  </w:style>
  <w:style w:type="character" w:customStyle="1" w:styleId="1870">
    <w:name w:val="Текст выноски Знак187"/>
    <w:basedOn w:val="a6"/>
    <w:uiPriority w:val="99"/>
    <w:semiHidden/>
    <w:rsid w:val="00173F0A"/>
    <w:rPr>
      <w:rFonts w:ascii="Segoe UI" w:hAnsi="Segoe UI" w:cs="Segoe UI"/>
      <w:sz w:val="18"/>
      <w:szCs w:val="18"/>
    </w:rPr>
  </w:style>
  <w:style w:type="character" w:customStyle="1" w:styleId="1860">
    <w:name w:val="Текст выноски Знак186"/>
    <w:basedOn w:val="a6"/>
    <w:uiPriority w:val="99"/>
    <w:semiHidden/>
    <w:rsid w:val="00173F0A"/>
    <w:rPr>
      <w:rFonts w:ascii="Segoe UI" w:hAnsi="Segoe UI" w:cs="Segoe UI"/>
      <w:sz w:val="18"/>
      <w:szCs w:val="18"/>
    </w:rPr>
  </w:style>
  <w:style w:type="character" w:customStyle="1" w:styleId="1850">
    <w:name w:val="Текст выноски Знак185"/>
    <w:basedOn w:val="a6"/>
    <w:uiPriority w:val="99"/>
    <w:semiHidden/>
    <w:rsid w:val="00173F0A"/>
    <w:rPr>
      <w:rFonts w:ascii="Segoe UI" w:hAnsi="Segoe UI" w:cs="Segoe UI"/>
      <w:sz w:val="18"/>
      <w:szCs w:val="18"/>
    </w:rPr>
  </w:style>
  <w:style w:type="character" w:customStyle="1" w:styleId="1840">
    <w:name w:val="Текст выноски Знак184"/>
    <w:basedOn w:val="a6"/>
    <w:uiPriority w:val="99"/>
    <w:semiHidden/>
    <w:rsid w:val="00173F0A"/>
    <w:rPr>
      <w:rFonts w:ascii="Segoe UI" w:hAnsi="Segoe UI" w:cs="Segoe UI"/>
      <w:sz w:val="18"/>
      <w:szCs w:val="18"/>
    </w:rPr>
  </w:style>
  <w:style w:type="character" w:customStyle="1" w:styleId="1830">
    <w:name w:val="Текст выноски Знак183"/>
    <w:basedOn w:val="a6"/>
    <w:uiPriority w:val="99"/>
    <w:semiHidden/>
    <w:rsid w:val="00173F0A"/>
    <w:rPr>
      <w:rFonts w:ascii="Segoe UI" w:hAnsi="Segoe UI" w:cs="Segoe UI"/>
      <w:sz w:val="18"/>
      <w:szCs w:val="18"/>
    </w:rPr>
  </w:style>
  <w:style w:type="character" w:customStyle="1" w:styleId="1820">
    <w:name w:val="Текст выноски Знак182"/>
    <w:basedOn w:val="a6"/>
    <w:uiPriority w:val="99"/>
    <w:semiHidden/>
    <w:rsid w:val="00173F0A"/>
    <w:rPr>
      <w:rFonts w:ascii="Segoe UI" w:hAnsi="Segoe UI" w:cs="Segoe UI"/>
      <w:sz w:val="18"/>
      <w:szCs w:val="18"/>
    </w:rPr>
  </w:style>
  <w:style w:type="character" w:customStyle="1" w:styleId="1810">
    <w:name w:val="Текст выноски Знак181"/>
    <w:basedOn w:val="a6"/>
    <w:uiPriority w:val="99"/>
    <w:semiHidden/>
    <w:rsid w:val="00173F0A"/>
    <w:rPr>
      <w:rFonts w:ascii="Segoe UI" w:hAnsi="Segoe UI" w:cs="Segoe UI"/>
      <w:sz w:val="18"/>
      <w:szCs w:val="18"/>
    </w:rPr>
  </w:style>
  <w:style w:type="character" w:customStyle="1" w:styleId="1800">
    <w:name w:val="Текст выноски Знак180"/>
    <w:basedOn w:val="a6"/>
    <w:uiPriority w:val="99"/>
    <w:semiHidden/>
    <w:rsid w:val="00173F0A"/>
    <w:rPr>
      <w:rFonts w:ascii="Segoe UI" w:hAnsi="Segoe UI" w:cs="Segoe UI"/>
      <w:sz w:val="18"/>
      <w:szCs w:val="18"/>
    </w:rPr>
  </w:style>
  <w:style w:type="character" w:customStyle="1" w:styleId="1790">
    <w:name w:val="Текст выноски Знак179"/>
    <w:basedOn w:val="a6"/>
    <w:uiPriority w:val="99"/>
    <w:semiHidden/>
    <w:rsid w:val="00173F0A"/>
    <w:rPr>
      <w:rFonts w:ascii="Segoe UI" w:hAnsi="Segoe UI" w:cs="Segoe UI"/>
      <w:sz w:val="18"/>
      <w:szCs w:val="18"/>
    </w:rPr>
  </w:style>
  <w:style w:type="character" w:customStyle="1" w:styleId="1780">
    <w:name w:val="Текст выноски Знак178"/>
    <w:basedOn w:val="a6"/>
    <w:uiPriority w:val="99"/>
    <w:semiHidden/>
    <w:rsid w:val="00173F0A"/>
    <w:rPr>
      <w:rFonts w:ascii="Segoe UI" w:hAnsi="Segoe UI" w:cs="Segoe UI"/>
      <w:sz w:val="18"/>
      <w:szCs w:val="18"/>
    </w:rPr>
  </w:style>
  <w:style w:type="character" w:customStyle="1" w:styleId="1770">
    <w:name w:val="Текст выноски Знак177"/>
    <w:basedOn w:val="a6"/>
    <w:uiPriority w:val="99"/>
    <w:semiHidden/>
    <w:rsid w:val="00173F0A"/>
    <w:rPr>
      <w:rFonts w:ascii="Segoe UI" w:hAnsi="Segoe UI" w:cs="Segoe UI"/>
      <w:sz w:val="18"/>
      <w:szCs w:val="18"/>
    </w:rPr>
  </w:style>
  <w:style w:type="character" w:customStyle="1" w:styleId="1760">
    <w:name w:val="Текст выноски Знак176"/>
    <w:basedOn w:val="a6"/>
    <w:uiPriority w:val="99"/>
    <w:semiHidden/>
    <w:rsid w:val="00173F0A"/>
    <w:rPr>
      <w:rFonts w:ascii="Segoe UI" w:hAnsi="Segoe UI" w:cs="Segoe UI"/>
      <w:sz w:val="18"/>
      <w:szCs w:val="18"/>
    </w:rPr>
  </w:style>
  <w:style w:type="character" w:customStyle="1" w:styleId="1750">
    <w:name w:val="Текст выноски Знак175"/>
    <w:basedOn w:val="a6"/>
    <w:uiPriority w:val="99"/>
    <w:semiHidden/>
    <w:rsid w:val="00173F0A"/>
    <w:rPr>
      <w:rFonts w:ascii="Segoe UI" w:hAnsi="Segoe UI" w:cs="Segoe UI"/>
      <w:sz w:val="18"/>
      <w:szCs w:val="18"/>
    </w:rPr>
  </w:style>
  <w:style w:type="character" w:customStyle="1" w:styleId="1740">
    <w:name w:val="Текст выноски Знак174"/>
    <w:basedOn w:val="a6"/>
    <w:uiPriority w:val="99"/>
    <w:semiHidden/>
    <w:rsid w:val="00173F0A"/>
    <w:rPr>
      <w:rFonts w:ascii="Segoe UI" w:hAnsi="Segoe UI" w:cs="Segoe UI"/>
      <w:sz w:val="18"/>
      <w:szCs w:val="18"/>
    </w:rPr>
  </w:style>
  <w:style w:type="character" w:customStyle="1" w:styleId="1730">
    <w:name w:val="Текст выноски Знак173"/>
    <w:basedOn w:val="a6"/>
    <w:uiPriority w:val="99"/>
    <w:semiHidden/>
    <w:rsid w:val="00173F0A"/>
    <w:rPr>
      <w:rFonts w:ascii="Segoe UI" w:hAnsi="Segoe UI" w:cs="Segoe UI"/>
      <w:sz w:val="18"/>
      <w:szCs w:val="18"/>
    </w:rPr>
  </w:style>
  <w:style w:type="character" w:customStyle="1" w:styleId="1720">
    <w:name w:val="Текст выноски Знак172"/>
    <w:basedOn w:val="a6"/>
    <w:uiPriority w:val="99"/>
    <w:semiHidden/>
    <w:rsid w:val="00173F0A"/>
    <w:rPr>
      <w:rFonts w:ascii="Segoe UI" w:hAnsi="Segoe UI" w:cs="Segoe UI"/>
      <w:sz w:val="18"/>
      <w:szCs w:val="18"/>
    </w:rPr>
  </w:style>
  <w:style w:type="character" w:customStyle="1" w:styleId="1710">
    <w:name w:val="Текст выноски Знак171"/>
    <w:basedOn w:val="a6"/>
    <w:uiPriority w:val="99"/>
    <w:semiHidden/>
    <w:rsid w:val="00173F0A"/>
    <w:rPr>
      <w:rFonts w:ascii="Segoe UI" w:hAnsi="Segoe UI" w:cs="Segoe UI"/>
      <w:sz w:val="18"/>
      <w:szCs w:val="18"/>
    </w:rPr>
  </w:style>
  <w:style w:type="character" w:customStyle="1" w:styleId="1700">
    <w:name w:val="Текст выноски Знак170"/>
    <w:basedOn w:val="a6"/>
    <w:uiPriority w:val="99"/>
    <w:semiHidden/>
    <w:rsid w:val="00173F0A"/>
    <w:rPr>
      <w:rFonts w:ascii="Segoe UI" w:hAnsi="Segoe UI" w:cs="Segoe UI"/>
      <w:sz w:val="18"/>
      <w:szCs w:val="18"/>
    </w:rPr>
  </w:style>
  <w:style w:type="character" w:customStyle="1" w:styleId="1690">
    <w:name w:val="Текст выноски Знак169"/>
    <w:basedOn w:val="a6"/>
    <w:uiPriority w:val="99"/>
    <w:semiHidden/>
    <w:rsid w:val="00173F0A"/>
    <w:rPr>
      <w:rFonts w:ascii="Segoe UI" w:hAnsi="Segoe UI" w:cs="Segoe UI"/>
      <w:sz w:val="18"/>
      <w:szCs w:val="18"/>
    </w:rPr>
  </w:style>
  <w:style w:type="character" w:customStyle="1" w:styleId="1680">
    <w:name w:val="Текст выноски Знак168"/>
    <w:basedOn w:val="a6"/>
    <w:uiPriority w:val="99"/>
    <w:semiHidden/>
    <w:rsid w:val="00173F0A"/>
    <w:rPr>
      <w:rFonts w:ascii="Segoe UI" w:hAnsi="Segoe UI" w:cs="Segoe UI"/>
      <w:sz w:val="18"/>
      <w:szCs w:val="18"/>
    </w:rPr>
  </w:style>
  <w:style w:type="character" w:customStyle="1" w:styleId="1670">
    <w:name w:val="Текст выноски Знак167"/>
    <w:basedOn w:val="a6"/>
    <w:uiPriority w:val="99"/>
    <w:semiHidden/>
    <w:rsid w:val="00173F0A"/>
    <w:rPr>
      <w:rFonts w:ascii="Segoe UI" w:hAnsi="Segoe UI" w:cs="Segoe UI"/>
      <w:sz w:val="18"/>
      <w:szCs w:val="18"/>
    </w:rPr>
  </w:style>
  <w:style w:type="character" w:customStyle="1" w:styleId="1660">
    <w:name w:val="Текст выноски Знак166"/>
    <w:basedOn w:val="a6"/>
    <w:uiPriority w:val="99"/>
    <w:semiHidden/>
    <w:rsid w:val="00173F0A"/>
    <w:rPr>
      <w:rFonts w:ascii="Segoe UI" w:hAnsi="Segoe UI" w:cs="Segoe UI"/>
      <w:sz w:val="18"/>
      <w:szCs w:val="18"/>
    </w:rPr>
  </w:style>
  <w:style w:type="character" w:customStyle="1" w:styleId="1650">
    <w:name w:val="Текст выноски Знак165"/>
    <w:basedOn w:val="a6"/>
    <w:uiPriority w:val="99"/>
    <w:semiHidden/>
    <w:rsid w:val="00173F0A"/>
    <w:rPr>
      <w:rFonts w:ascii="Segoe UI" w:hAnsi="Segoe UI" w:cs="Segoe UI"/>
      <w:sz w:val="18"/>
      <w:szCs w:val="18"/>
    </w:rPr>
  </w:style>
  <w:style w:type="character" w:customStyle="1" w:styleId="1640">
    <w:name w:val="Текст выноски Знак164"/>
    <w:basedOn w:val="a6"/>
    <w:uiPriority w:val="99"/>
    <w:semiHidden/>
    <w:rsid w:val="00173F0A"/>
    <w:rPr>
      <w:rFonts w:ascii="Segoe UI" w:hAnsi="Segoe UI" w:cs="Segoe UI"/>
      <w:sz w:val="18"/>
      <w:szCs w:val="18"/>
    </w:rPr>
  </w:style>
  <w:style w:type="character" w:customStyle="1" w:styleId="1630">
    <w:name w:val="Текст выноски Знак163"/>
    <w:basedOn w:val="a6"/>
    <w:uiPriority w:val="99"/>
    <w:semiHidden/>
    <w:rsid w:val="00173F0A"/>
    <w:rPr>
      <w:rFonts w:ascii="Segoe UI" w:hAnsi="Segoe UI" w:cs="Segoe UI"/>
      <w:sz w:val="18"/>
      <w:szCs w:val="18"/>
    </w:rPr>
  </w:style>
  <w:style w:type="character" w:customStyle="1" w:styleId="1620">
    <w:name w:val="Текст выноски Знак162"/>
    <w:basedOn w:val="a6"/>
    <w:uiPriority w:val="99"/>
    <w:semiHidden/>
    <w:rsid w:val="00173F0A"/>
    <w:rPr>
      <w:rFonts w:ascii="Segoe UI" w:hAnsi="Segoe UI" w:cs="Segoe UI"/>
      <w:sz w:val="18"/>
      <w:szCs w:val="18"/>
    </w:rPr>
  </w:style>
  <w:style w:type="character" w:customStyle="1" w:styleId="1610">
    <w:name w:val="Текст выноски Знак161"/>
    <w:basedOn w:val="a6"/>
    <w:uiPriority w:val="99"/>
    <w:semiHidden/>
    <w:rsid w:val="00173F0A"/>
    <w:rPr>
      <w:rFonts w:ascii="Segoe UI" w:hAnsi="Segoe UI" w:cs="Segoe UI"/>
      <w:sz w:val="18"/>
      <w:szCs w:val="18"/>
    </w:rPr>
  </w:style>
  <w:style w:type="character" w:customStyle="1" w:styleId="1600">
    <w:name w:val="Текст выноски Знак160"/>
    <w:basedOn w:val="a6"/>
    <w:uiPriority w:val="99"/>
    <w:semiHidden/>
    <w:rsid w:val="00173F0A"/>
    <w:rPr>
      <w:rFonts w:ascii="Segoe UI" w:hAnsi="Segoe UI" w:cs="Segoe UI"/>
      <w:sz w:val="18"/>
      <w:szCs w:val="18"/>
    </w:rPr>
  </w:style>
  <w:style w:type="character" w:customStyle="1" w:styleId="1590">
    <w:name w:val="Текст выноски Знак159"/>
    <w:basedOn w:val="a6"/>
    <w:uiPriority w:val="99"/>
    <w:semiHidden/>
    <w:rsid w:val="00173F0A"/>
    <w:rPr>
      <w:rFonts w:ascii="Segoe UI" w:hAnsi="Segoe UI" w:cs="Segoe UI"/>
      <w:sz w:val="18"/>
      <w:szCs w:val="18"/>
    </w:rPr>
  </w:style>
  <w:style w:type="character" w:customStyle="1" w:styleId="1580">
    <w:name w:val="Текст выноски Знак158"/>
    <w:basedOn w:val="a6"/>
    <w:uiPriority w:val="99"/>
    <w:semiHidden/>
    <w:rsid w:val="00173F0A"/>
    <w:rPr>
      <w:rFonts w:ascii="Segoe UI" w:hAnsi="Segoe UI" w:cs="Segoe UI"/>
      <w:sz w:val="18"/>
      <w:szCs w:val="18"/>
    </w:rPr>
  </w:style>
  <w:style w:type="character" w:customStyle="1" w:styleId="1570">
    <w:name w:val="Текст выноски Знак157"/>
    <w:basedOn w:val="a6"/>
    <w:uiPriority w:val="99"/>
    <w:semiHidden/>
    <w:rsid w:val="00173F0A"/>
    <w:rPr>
      <w:rFonts w:ascii="Segoe UI" w:hAnsi="Segoe UI" w:cs="Segoe UI"/>
      <w:sz w:val="18"/>
      <w:szCs w:val="18"/>
    </w:rPr>
  </w:style>
  <w:style w:type="character" w:customStyle="1" w:styleId="1560">
    <w:name w:val="Текст выноски Знак156"/>
    <w:basedOn w:val="a6"/>
    <w:uiPriority w:val="99"/>
    <w:semiHidden/>
    <w:rsid w:val="00173F0A"/>
    <w:rPr>
      <w:rFonts w:ascii="Segoe UI" w:hAnsi="Segoe UI" w:cs="Segoe UI"/>
      <w:sz w:val="18"/>
      <w:szCs w:val="18"/>
    </w:rPr>
  </w:style>
  <w:style w:type="character" w:customStyle="1" w:styleId="1550">
    <w:name w:val="Текст выноски Знак155"/>
    <w:basedOn w:val="a6"/>
    <w:uiPriority w:val="99"/>
    <w:semiHidden/>
    <w:rsid w:val="00173F0A"/>
    <w:rPr>
      <w:rFonts w:ascii="Segoe UI" w:hAnsi="Segoe UI" w:cs="Segoe UI"/>
      <w:sz w:val="18"/>
      <w:szCs w:val="18"/>
    </w:rPr>
  </w:style>
  <w:style w:type="character" w:customStyle="1" w:styleId="1540">
    <w:name w:val="Текст выноски Знак154"/>
    <w:basedOn w:val="a6"/>
    <w:uiPriority w:val="99"/>
    <w:semiHidden/>
    <w:rsid w:val="00173F0A"/>
    <w:rPr>
      <w:rFonts w:ascii="Segoe UI" w:hAnsi="Segoe UI" w:cs="Segoe UI"/>
      <w:sz w:val="18"/>
      <w:szCs w:val="18"/>
    </w:rPr>
  </w:style>
  <w:style w:type="character" w:customStyle="1" w:styleId="1530">
    <w:name w:val="Текст выноски Знак153"/>
    <w:basedOn w:val="a6"/>
    <w:uiPriority w:val="99"/>
    <w:semiHidden/>
    <w:rsid w:val="00173F0A"/>
    <w:rPr>
      <w:rFonts w:ascii="Segoe UI" w:hAnsi="Segoe UI" w:cs="Segoe UI"/>
      <w:sz w:val="18"/>
      <w:szCs w:val="18"/>
    </w:rPr>
  </w:style>
  <w:style w:type="character" w:customStyle="1" w:styleId="1520">
    <w:name w:val="Текст выноски Знак152"/>
    <w:basedOn w:val="a6"/>
    <w:uiPriority w:val="99"/>
    <w:semiHidden/>
    <w:rsid w:val="00173F0A"/>
    <w:rPr>
      <w:rFonts w:ascii="Segoe UI" w:hAnsi="Segoe UI" w:cs="Segoe UI"/>
      <w:sz w:val="18"/>
      <w:szCs w:val="18"/>
    </w:rPr>
  </w:style>
  <w:style w:type="character" w:customStyle="1" w:styleId="1510">
    <w:name w:val="Текст выноски Знак151"/>
    <w:basedOn w:val="a6"/>
    <w:uiPriority w:val="99"/>
    <w:semiHidden/>
    <w:rsid w:val="00173F0A"/>
    <w:rPr>
      <w:rFonts w:ascii="Segoe UI" w:hAnsi="Segoe UI" w:cs="Segoe UI"/>
      <w:sz w:val="18"/>
      <w:szCs w:val="18"/>
    </w:rPr>
  </w:style>
  <w:style w:type="character" w:customStyle="1" w:styleId="1500">
    <w:name w:val="Текст выноски Знак150"/>
    <w:basedOn w:val="a6"/>
    <w:uiPriority w:val="99"/>
    <w:semiHidden/>
    <w:rsid w:val="00173F0A"/>
    <w:rPr>
      <w:rFonts w:ascii="Segoe UI" w:hAnsi="Segoe UI" w:cs="Segoe UI"/>
      <w:sz w:val="18"/>
      <w:szCs w:val="18"/>
    </w:rPr>
  </w:style>
  <w:style w:type="character" w:customStyle="1" w:styleId="1490">
    <w:name w:val="Текст выноски Знак149"/>
    <w:uiPriority w:val="99"/>
    <w:semiHidden/>
    <w:rsid w:val="00173F0A"/>
    <w:rPr>
      <w:rFonts w:ascii="Segoe UI" w:hAnsi="Segoe UI"/>
      <w:sz w:val="18"/>
    </w:rPr>
  </w:style>
  <w:style w:type="character" w:customStyle="1" w:styleId="1480">
    <w:name w:val="Текст выноски Знак148"/>
    <w:uiPriority w:val="99"/>
    <w:semiHidden/>
    <w:rsid w:val="00173F0A"/>
    <w:rPr>
      <w:rFonts w:ascii="Segoe UI" w:hAnsi="Segoe UI"/>
      <w:sz w:val="18"/>
    </w:rPr>
  </w:style>
  <w:style w:type="character" w:customStyle="1" w:styleId="1470">
    <w:name w:val="Текст выноски Знак147"/>
    <w:uiPriority w:val="99"/>
    <w:semiHidden/>
    <w:rsid w:val="00173F0A"/>
    <w:rPr>
      <w:rFonts w:ascii="Segoe UI" w:hAnsi="Segoe UI"/>
      <w:sz w:val="18"/>
    </w:rPr>
  </w:style>
  <w:style w:type="character" w:customStyle="1" w:styleId="1460">
    <w:name w:val="Текст выноски Знак146"/>
    <w:uiPriority w:val="99"/>
    <w:semiHidden/>
    <w:rsid w:val="00173F0A"/>
    <w:rPr>
      <w:rFonts w:ascii="Segoe UI" w:hAnsi="Segoe UI"/>
      <w:sz w:val="18"/>
    </w:rPr>
  </w:style>
  <w:style w:type="character" w:customStyle="1" w:styleId="1450">
    <w:name w:val="Текст выноски Знак145"/>
    <w:uiPriority w:val="99"/>
    <w:semiHidden/>
    <w:rsid w:val="00173F0A"/>
    <w:rPr>
      <w:rFonts w:ascii="Segoe UI" w:hAnsi="Segoe UI"/>
      <w:sz w:val="18"/>
    </w:rPr>
  </w:style>
  <w:style w:type="character" w:customStyle="1" w:styleId="1440">
    <w:name w:val="Текст выноски Знак144"/>
    <w:uiPriority w:val="99"/>
    <w:semiHidden/>
    <w:rsid w:val="00173F0A"/>
    <w:rPr>
      <w:rFonts w:ascii="Segoe UI" w:hAnsi="Segoe UI"/>
      <w:sz w:val="18"/>
    </w:rPr>
  </w:style>
  <w:style w:type="character" w:customStyle="1" w:styleId="1430">
    <w:name w:val="Текст выноски Знак143"/>
    <w:uiPriority w:val="99"/>
    <w:semiHidden/>
    <w:rsid w:val="00173F0A"/>
    <w:rPr>
      <w:rFonts w:ascii="Segoe UI" w:hAnsi="Segoe UI"/>
      <w:sz w:val="18"/>
    </w:rPr>
  </w:style>
  <w:style w:type="character" w:customStyle="1" w:styleId="1420">
    <w:name w:val="Текст выноски Знак142"/>
    <w:rsid w:val="00173F0A"/>
    <w:rPr>
      <w:rFonts w:ascii="Segoe UI" w:hAnsi="Segoe UI"/>
      <w:sz w:val="18"/>
    </w:rPr>
  </w:style>
  <w:style w:type="character" w:customStyle="1" w:styleId="1410">
    <w:name w:val="Текст выноски Знак141"/>
    <w:uiPriority w:val="99"/>
    <w:semiHidden/>
    <w:rsid w:val="00173F0A"/>
    <w:rPr>
      <w:rFonts w:ascii="Tahoma" w:hAnsi="Tahoma"/>
      <w:sz w:val="16"/>
    </w:rPr>
  </w:style>
  <w:style w:type="character" w:customStyle="1" w:styleId="1400">
    <w:name w:val="Текст выноски Знак140"/>
    <w:uiPriority w:val="99"/>
    <w:semiHidden/>
    <w:rsid w:val="00173F0A"/>
    <w:rPr>
      <w:rFonts w:ascii="Tahoma" w:hAnsi="Tahoma"/>
      <w:sz w:val="16"/>
    </w:rPr>
  </w:style>
  <w:style w:type="character" w:customStyle="1" w:styleId="1390">
    <w:name w:val="Текст выноски Знак139"/>
    <w:uiPriority w:val="99"/>
    <w:semiHidden/>
    <w:rsid w:val="00173F0A"/>
    <w:rPr>
      <w:rFonts w:ascii="Segoe UI" w:hAnsi="Segoe UI"/>
      <w:sz w:val="18"/>
    </w:rPr>
  </w:style>
  <w:style w:type="character" w:customStyle="1" w:styleId="1380">
    <w:name w:val="Текст выноски Знак138"/>
    <w:uiPriority w:val="99"/>
    <w:semiHidden/>
    <w:rsid w:val="00173F0A"/>
    <w:rPr>
      <w:rFonts w:ascii="Segoe UI" w:hAnsi="Segoe UI"/>
      <w:sz w:val="18"/>
    </w:rPr>
  </w:style>
  <w:style w:type="character" w:customStyle="1" w:styleId="1240">
    <w:name w:val="Текст выноски Знак124"/>
    <w:uiPriority w:val="99"/>
    <w:semiHidden/>
    <w:rsid w:val="00173F0A"/>
    <w:rPr>
      <w:rFonts w:ascii="Segoe UI" w:hAnsi="Segoe UI"/>
      <w:sz w:val="18"/>
    </w:rPr>
  </w:style>
  <w:style w:type="character" w:customStyle="1" w:styleId="1230">
    <w:name w:val="Текст выноски Знак123"/>
    <w:uiPriority w:val="99"/>
    <w:semiHidden/>
    <w:rsid w:val="00173F0A"/>
    <w:rPr>
      <w:rFonts w:ascii="Segoe UI" w:hAnsi="Segoe UI"/>
      <w:sz w:val="18"/>
    </w:rPr>
  </w:style>
  <w:style w:type="character" w:customStyle="1" w:styleId="1220">
    <w:name w:val="Текст выноски Знак122"/>
    <w:uiPriority w:val="99"/>
    <w:semiHidden/>
    <w:rsid w:val="00173F0A"/>
    <w:rPr>
      <w:rFonts w:ascii="Segoe UI" w:hAnsi="Segoe UI"/>
      <w:sz w:val="18"/>
    </w:rPr>
  </w:style>
  <w:style w:type="character" w:customStyle="1" w:styleId="1210">
    <w:name w:val="Текст выноски Знак121"/>
    <w:uiPriority w:val="99"/>
    <w:semiHidden/>
    <w:rsid w:val="00173F0A"/>
    <w:rPr>
      <w:rFonts w:ascii="Segoe UI" w:hAnsi="Segoe UI"/>
      <w:sz w:val="18"/>
    </w:rPr>
  </w:style>
  <w:style w:type="character" w:customStyle="1" w:styleId="1201">
    <w:name w:val="Текст выноски Знак120"/>
    <w:uiPriority w:val="99"/>
    <w:semiHidden/>
    <w:rsid w:val="00173F0A"/>
    <w:rPr>
      <w:rFonts w:ascii="Segoe UI" w:hAnsi="Segoe UI"/>
      <w:sz w:val="18"/>
    </w:rPr>
  </w:style>
  <w:style w:type="character" w:customStyle="1" w:styleId="1190">
    <w:name w:val="Текст выноски Знак119"/>
    <w:uiPriority w:val="99"/>
    <w:semiHidden/>
    <w:rsid w:val="00173F0A"/>
    <w:rPr>
      <w:rFonts w:ascii="Segoe UI" w:hAnsi="Segoe UI"/>
      <w:sz w:val="18"/>
    </w:rPr>
  </w:style>
  <w:style w:type="character" w:customStyle="1" w:styleId="1180">
    <w:name w:val="Текст выноски Знак118"/>
    <w:uiPriority w:val="99"/>
    <w:semiHidden/>
    <w:rsid w:val="00173F0A"/>
    <w:rPr>
      <w:rFonts w:ascii="Segoe UI" w:hAnsi="Segoe UI"/>
      <w:sz w:val="18"/>
    </w:rPr>
  </w:style>
  <w:style w:type="character" w:customStyle="1" w:styleId="1170">
    <w:name w:val="Текст выноски Знак117"/>
    <w:uiPriority w:val="99"/>
    <w:semiHidden/>
    <w:rsid w:val="00173F0A"/>
    <w:rPr>
      <w:rFonts w:ascii="Tahoma" w:hAnsi="Tahoma"/>
      <w:sz w:val="16"/>
    </w:rPr>
  </w:style>
  <w:style w:type="character" w:customStyle="1" w:styleId="1160">
    <w:name w:val="Текст выноски Знак116"/>
    <w:uiPriority w:val="99"/>
    <w:semiHidden/>
    <w:rsid w:val="00173F0A"/>
    <w:rPr>
      <w:rFonts w:ascii="Tahoma" w:hAnsi="Tahoma"/>
      <w:sz w:val="16"/>
    </w:rPr>
  </w:style>
  <w:style w:type="character" w:customStyle="1" w:styleId="1150">
    <w:name w:val="Текст выноски Знак115"/>
    <w:uiPriority w:val="99"/>
    <w:semiHidden/>
    <w:rsid w:val="00173F0A"/>
    <w:rPr>
      <w:rFonts w:ascii="Segoe UI" w:hAnsi="Segoe UI"/>
      <w:sz w:val="18"/>
    </w:rPr>
  </w:style>
  <w:style w:type="character" w:customStyle="1" w:styleId="1140">
    <w:name w:val="Текст выноски Знак114"/>
    <w:uiPriority w:val="99"/>
    <w:semiHidden/>
    <w:rsid w:val="00173F0A"/>
    <w:rPr>
      <w:rFonts w:ascii="Segoe UI" w:hAnsi="Segoe UI"/>
      <w:sz w:val="18"/>
    </w:rPr>
  </w:style>
  <w:style w:type="character" w:customStyle="1" w:styleId="1131">
    <w:name w:val="Текст выноски Знак113"/>
    <w:uiPriority w:val="99"/>
    <w:semiHidden/>
    <w:rsid w:val="00173F0A"/>
    <w:rPr>
      <w:rFonts w:ascii="Segoe UI" w:hAnsi="Segoe UI"/>
      <w:sz w:val="18"/>
    </w:rPr>
  </w:style>
  <w:style w:type="character" w:customStyle="1" w:styleId="1121">
    <w:name w:val="Текст выноски Знак112"/>
    <w:uiPriority w:val="99"/>
    <w:semiHidden/>
    <w:rsid w:val="00173F0A"/>
    <w:rPr>
      <w:rFonts w:ascii="Segoe UI" w:hAnsi="Segoe UI"/>
      <w:sz w:val="18"/>
    </w:rPr>
  </w:style>
  <w:style w:type="character" w:customStyle="1" w:styleId="1111">
    <w:name w:val="Текст выноски Знак111"/>
    <w:uiPriority w:val="99"/>
    <w:semiHidden/>
    <w:rsid w:val="00173F0A"/>
    <w:rPr>
      <w:rFonts w:ascii="Segoe UI" w:hAnsi="Segoe UI"/>
      <w:sz w:val="18"/>
    </w:rPr>
  </w:style>
  <w:style w:type="character" w:customStyle="1" w:styleId="1101">
    <w:name w:val="Текст выноски Знак110"/>
    <w:uiPriority w:val="99"/>
    <w:semiHidden/>
    <w:rsid w:val="00173F0A"/>
    <w:rPr>
      <w:rFonts w:ascii="Segoe UI" w:hAnsi="Segoe UI"/>
      <w:sz w:val="18"/>
    </w:rPr>
  </w:style>
  <w:style w:type="character" w:customStyle="1" w:styleId="194">
    <w:name w:val="Текст выноски Знак19"/>
    <w:uiPriority w:val="99"/>
    <w:semiHidden/>
    <w:rsid w:val="00173F0A"/>
    <w:rPr>
      <w:rFonts w:ascii="Segoe UI" w:hAnsi="Segoe UI"/>
      <w:sz w:val="18"/>
    </w:rPr>
  </w:style>
  <w:style w:type="character" w:customStyle="1" w:styleId="18b">
    <w:name w:val="Текст выноски Знак18"/>
    <w:uiPriority w:val="99"/>
    <w:semiHidden/>
    <w:rsid w:val="00173F0A"/>
    <w:rPr>
      <w:rFonts w:ascii="Segoe UI" w:hAnsi="Segoe UI"/>
      <w:sz w:val="18"/>
    </w:rPr>
  </w:style>
  <w:style w:type="character" w:customStyle="1" w:styleId="17b">
    <w:name w:val="Текст выноски Знак17"/>
    <w:uiPriority w:val="99"/>
    <w:semiHidden/>
    <w:rsid w:val="00173F0A"/>
    <w:rPr>
      <w:rFonts w:ascii="Segoe UI" w:hAnsi="Segoe UI"/>
      <w:sz w:val="18"/>
    </w:rPr>
  </w:style>
  <w:style w:type="character" w:customStyle="1" w:styleId="16b">
    <w:name w:val="Текст выноски Знак16"/>
    <w:uiPriority w:val="99"/>
    <w:semiHidden/>
    <w:rsid w:val="00173F0A"/>
    <w:rPr>
      <w:rFonts w:ascii="Segoe UI" w:hAnsi="Segoe UI"/>
      <w:sz w:val="18"/>
    </w:rPr>
  </w:style>
  <w:style w:type="character" w:customStyle="1" w:styleId="15b">
    <w:name w:val="Текст выноски Знак15"/>
    <w:uiPriority w:val="99"/>
    <w:semiHidden/>
    <w:rsid w:val="00173F0A"/>
    <w:rPr>
      <w:rFonts w:ascii="Segoe UI" w:hAnsi="Segoe UI"/>
      <w:sz w:val="18"/>
    </w:rPr>
  </w:style>
  <w:style w:type="character" w:customStyle="1" w:styleId="14b">
    <w:name w:val="Текст выноски Знак14"/>
    <w:uiPriority w:val="99"/>
    <w:semiHidden/>
    <w:rsid w:val="00173F0A"/>
    <w:rPr>
      <w:rFonts w:ascii="Segoe UI" w:hAnsi="Segoe UI"/>
      <w:sz w:val="18"/>
    </w:rPr>
  </w:style>
  <w:style w:type="character" w:customStyle="1" w:styleId="131">
    <w:name w:val="Текст выноски Знак13"/>
    <w:uiPriority w:val="99"/>
    <w:semiHidden/>
    <w:rsid w:val="00173F0A"/>
    <w:rPr>
      <w:rFonts w:ascii="Segoe UI" w:hAnsi="Segoe UI"/>
      <w:sz w:val="18"/>
    </w:rPr>
  </w:style>
  <w:style w:type="character" w:customStyle="1" w:styleId="126">
    <w:name w:val="Текст выноски Знак12"/>
    <w:uiPriority w:val="99"/>
    <w:semiHidden/>
    <w:rsid w:val="00173F0A"/>
    <w:rPr>
      <w:rFonts w:ascii="Segoe UI" w:hAnsi="Segoe UI"/>
      <w:sz w:val="18"/>
    </w:rPr>
  </w:style>
  <w:style w:type="character" w:customStyle="1" w:styleId="11b">
    <w:name w:val="Текст выноски Знак11"/>
    <w:rsid w:val="00173F0A"/>
    <w:rPr>
      <w:rFonts w:ascii="Segoe UI" w:hAnsi="Segoe UI"/>
      <w:sz w:val="18"/>
    </w:rPr>
  </w:style>
  <w:style w:type="character" w:customStyle="1" w:styleId="1fd">
    <w:name w:val="Текст концевой сноски Знак1"/>
    <w:basedOn w:val="a6"/>
    <w:uiPriority w:val="99"/>
    <w:semiHidden/>
    <w:rsid w:val="00173F0A"/>
    <w:rPr>
      <w:rFonts w:ascii="Times New Roman" w:hAnsi="Times New Roman" w:cs="Times New Roman"/>
    </w:rPr>
  </w:style>
  <w:style w:type="character" w:customStyle="1" w:styleId="1921">
    <w:name w:val="Текст концевой сноски Знак192"/>
    <w:basedOn w:val="a6"/>
    <w:uiPriority w:val="99"/>
    <w:semiHidden/>
    <w:rsid w:val="00173F0A"/>
    <w:rPr>
      <w:rFonts w:ascii="Times New Roman" w:hAnsi="Times New Roman" w:cs="Times New Roman"/>
    </w:rPr>
  </w:style>
  <w:style w:type="character" w:customStyle="1" w:styleId="1911">
    <w:name w:val="Текст концевой сноски Знак191"/>
    <w:basedOn w:val="a6"/>
    <w:uiPriority w:val="99"/>
    <w:semiHidden/>
    <w:rsid w:val="00173F0A"/>
    <w:rPr>
      <w:rFonts w:ascii="Times New Roman" w:hAnsi="Times New Roman" w:cs="Times New Roman"/>
    </w:rPr>
  </w:style>
  <w:style w:type="character" w:customStyle="1" w:styleId="1901">
    <w:name w:val="Текст концевой сноски Знак190"/>
    <w:basedOn w:val="a6"/>
    <w:uiPriority w:val="99"/>
    <w:semiHidden/>
    <w:rsid w:val="00173F0A"/>
    <w:rPr>
      <w:rFonts w:ascii="Times New Roman" w:hAnsi="Times New Roman" w:cs="Times New Roman"/>
    </w:rPr>
  </w:style>
  <w:style w:type="character" w:customStyle="1" w:styleId="1891">
    <w:name w:val="Текст концевой сноски Знак189"/>
    <w:basedOn w:val="a6"/>
    <w:uiPriority w:val="99"/>
    <w:semiHidden/>
    <w:rsid w:val="00173F0A"/>
    <w:rPr>
      <w:rFonts w:ascii="Times New Roman" w:hAnsi="Times New Roman" w:cs="Times New Roman"/>
    </w:rPr>
  </w:style>
  <w:style w:type="character" w:customStyle="1" w:styleId="1881">
    <w:name w:val="Текст концевой сноски Знак188"/>
    <w:basedOn w:val="a6"/>
    <w:uiPriority w:val="99"/>
    <w:semiHidden/>
    <w:rsid w:val="00173F0A"/>
    <w:rPr>
      <w:rFonts w:ascii="Times New Roman" w:hAnsi="Times New Roman" w:cs="Times New Roman"/>
    </w:rPr>
  </w:style>
  <w:style w:type="character" w:customStyle="1" w:styleId="1871">
    <w:name w:val="Текст концевой сноски Знак187"/>
    <w:basedOn w:val="a6"/>
    <w:uiPriority w:val="99"/>
    <w:semiHidden/>
    <w:rsid w:val="00173F0A"/>
    <w:rPr>
      <w:rFonts w:ascii="Times New Roman" w:hAnsi="Times New Roman" w:cs="Times New Roman"/>
    </w:rPr>
  </w:style>
  <w:style w:type="character" w:customStyle="1" w:styleId="1861">
    <w:name w:val="Текст концевой сноски Знак186"/>
    <w:basedOn w:val="a6"/>
    <w:uiPriority w:val="99"/>
    <w:semiHidden/>
    <w:rsid w:val="00173F0A"/>
    <w:rPr>
      <w:rFonts w:ascii="Times New Roman" w:hAnsi="Times New Roman" w:cs="Times New Roman"/>
    </w:rPr>
  </w:style>
  <w:style w:type="character" w:customStyle="1" w:styleId="1851">
    <w:name w:val="Текст концевой сноски Знак185"/>
    <w:basedOn w:val="a6"/>
    <w:uiPriority w:val="99"/>
    <w:semiHidden/>
    <w:rsid w:val="00173F0A"/>
    <w:rPr>
      <w:rFonts w:ascii="Times New Roman" w:hAnsi="Times New Roman" w:cs="Times New Roman"/>
    </w:rPr>
  </w:style>
  <w:style w:type="character" w:customStyle="1" w:styleId="1841">
    <w:name w:val="Текст концевой сноски Знак184"/>
    <w:basedOn w:val="a6"/>
    <w:uiPriority w:val="99"/>
    <w:semiHidden/>
    <w:rsid w:val="00173F0A"/>
    <w:rPr>
      <w:rFonts w:ascii="Times New Roman" w:hAnsi="Times New Roman" w:cs="Times New Roman"/>
    </w:rPr>
  </w:style>
  <w:style w:type="character" w:customStyle="1" w:styleId="1831">
    <w:name w:val="Текст концевой сноски Знак183"/>
    <w:basedOn w:val="a6"/>
    <w:uiPriority w:val="99"/>
    <w:semiHidden/>
    <w:rsid w:val="00173F0A"/>
    <w:rPr>
      <w:rFonts w:ascii="Times New Roman" w:hAnsi="Times New Roman" w:cs="Times New Roman"/>
    </w:rPr>
  </w:style>
  <w:style w:type="character" w:customStyle="1" w:styleId="1821">
    <w:name w:val="Текст концевой сноски Знак182"/>
    <w:basedOn w:val="a6"/>
    <w:uiPriority w:val="99"/>
    <w:semiHidden/>
    <w:rsid w:val="00173F0A"/>
    <w:rPr>
      <w:rFonts w:ascii="Times New Roman" w:hAnsi="Times New Roman" w:cs="Times New Roman"/>
    </w:rPr>
  </w:style>
  <w:style w:type="character" w:customStyle="1" w:styleId="1811">
    <w:name w:val="Текст концевой сноски Знак181"/>
    <w:basedOn w:val="a6"/>
    <w:uiPriority w:val="99"/>
    <w:semiHidden/>
    <w:rsid w:val="00173F0A"/>
    <w:rPr>
      <w:rFonts w:ascii="Times New Roman" w:hAnsi="Times New Roman" w:cs="Times New Roman"/>
    </w:rPr>
  </w:style>
  <w:style w:type="character" w:customStyle="1" w:styleId="1801">
    <w:name w:val="Текст концевой сноски Знак180"/>
    <w:basedOn w:val="a6"/>
    <w:uiPriority w:val="99"/>
    <w:semiHidden/>
    <w:rsid w:val="00173F0A"/>
    <w:rPr>
      <w:rFonts w:ascii="Times New Roman" w:hAnsi="Times New Roman" w:cs="Times New Roman"/>
    </w:rPr>
  </w:style>
  <w:style w:type="character" w:customStyle="1" w:styleId="1791">
    <w:name w:val="Текст концевой сноски Знак179"/>
    <w:basedOn w:val="a6"/>
    <w:uiPriority w:val="99"/>
    <w:semiHidden/>
    <w:rsid w:val="00173F0A"/>
    <w:rPr>
      <w:rFonts w:ascii="Times New Roman" w:hAnsi="Times New Roman" w:cs="Times New Roman"/>
    </w:rPr>
  </w:style>
  <w:style w:type="character" w:customStyle="1" w:styleId="1781">
    <w:name w:val="Текст концевой сноски Знак178"/>
    <w:basedOn w:val="a6"/>
    <w:uiPriority w:val="99"/>
    <w:semiHidden/>
    <w:rsid w:val="00173F0A"/>
    <w:rPr>
      <w:rFonts w:ascii="Times New Roman" w:hAnsi="Times New Roman" w:cs="Times New Roman"/>
    </w:rPr>
  </w:style>
  <w:style w:type="character" w:customStyle="1" w:styleId="1771">
    <w:name w:val="Текст концевой сноски Знак177"/>
    <w:basedOn w:val="a6"/>
    <w:uiPriority w:val="99"/>
    <w:semiHidden/>
    <w:rsid w:val="00173F0A"/>
    <w:rPr>
      <w:rFonts w:ascii="Times New Roman" w:hAnsi="Times New Roman" w:cs="Times New Roman"/>
    </w:rPr>
  </w:style>
  <w:style w:type="character" w:customStyle="1" w:styleId="1761">
    <w:name w:val="Текст концевой сноски Знак176"/>
    <w:basedOn w:val="a6"/>
    <w:uiPriority w:val="99"/>
    <w:semiHidden/>
    <w:rsid w:val="00173F0A"/>
    <w:rPr>
      <w:rFonts w:ascii="Times New Roman" w:hAnsi="Times New Roman" w:cs="Times New Roman"/>
    </w:rPr>
  </w:style>
  <w:style w:type="character" w:customStyle="1" w:styleId="1751">
    <w:name w:val="Текст концевой сноски Знак175"/>
    <w:basedOn w:val="a6"/>
    <w:uiPriority w:val="99"/>
    <w:semiHidden/>
    <w:rsid w:val="00173F0A"/>
    <w:rPr>
      <w:rFonts w:ascii="Times New Roman" w:hAnsi="Times New Roman" w:cs="Times New Roman"/>
    </w:rPr>
  </w:style>
  <w:style w:type="character" w:customStyle="1" w:styleId="1741">
    <w:name w:val="Текст концевой сноски Знак174"/>
    <w:basedOn w:val="a6"/>
    <w:uiPriority w:val="99"/>
    <w:semiHidden/>
    <w:rsid w:val="00173F0A"/>
    <w:rPr>
      <w:rFonts w:ascii="Times New Roman" w:hAnsi="Times New Roman" w:cs="Times New Roman"/>
    </w:rPr>
  </w:style>
  <w:style w:type="character" w:customStyle="1" w:styleId="1731">
    <w:name w:val="Текст концевой сноски Знак173"/>
    <w:basedOn w:val="a6"/>
    <w:uiPriority w:val="99"/>
    <w:semiHidden/>
    <w:rsid w:val="00173F0A"/>
    <w:rPr>
      <w:rFonts w:ascii="Times New Roman" w:hAnsi="Times New Roman" w:cs="Times New Roman"/>
    </w:rPr>
  </w:style>
  <w:style w:type="character" w:customStyle="1" w:styleId="1721">
    <w:name w:val="Текст концевой сноски Знак172"/>
    <w:basedOn w:val="a6"/>
    <w:uiPriority w:val="99"/>
    <w:semiHidden/>
    <w:rsid w:val="00173F0A"/>
    <w:rPr>
      <w:rFonts w:ascii="Times New Roman" w:hAnsi="Times New Roman" w:cs="Times New Roman"/>
    </w:rPr>
  </w:style>
  <w:style w:type="character" w:customStyle="1" w:styleId="1711">
    <w:name w:val="Текст концевой сноски Знак171"/>
    <w:basedOn w:val="a6"/>
    <w:uiPriority w:val="99"/>
    <w:semiHidden/>
    <w:rsid w:val="00173F0A"/>
    <w:rPr>
      <w:rFonts w:ascii="Times New Roman" w:hAnsi="Times New Roman" w:cs="Times New Roman"/>
    </w:rPr>
  </w:style>
  <w:style w:type="character" w:customStyle="1" w:styleId="1701">
    <w:name w:val="Текст концевой сноски Знак170"/>
    <w:basedOn w:val="a6"/>
    <w:uiPriority w:val="99"/>
    <w:semiHidden/>
    <w:rsid w:val="00173F0A"/>
    <w:rPr>
      <w:rFonts w:ascii="Times New Roman" w:hAnsi="Times New Roman" w:cs="Times New Roman"/>
    </w:rPr>
  </w:style>
  <w:style w:type="character" w:customStyle="1" w:styleId="1691">
    <w:name w:val="Текст концевой сноски Знак169"/>
    <w:basedOn w:val="a6"/>
    <w:uiPriority w:val="99"/>
    <w:semiHidden/>
    <w:rsid w:val="00173F0A"/>
    <w:rPr>
      <w:rFonts w:ascii="Times New Roman" w:hAnsi="Times New Roman" w:cs="Times New Roman"/>
    </w:rPr>
  </w:style>
  <w:style w:type="character" w:customStyle="1" w:styleId="1681">
    <w:name w:val="Текст концевой сноски Знак168"/>
    <w:basedOn w:val="a6"/>
    <w:uiPriority w:val="99"/>
    <w:semiHidden/>
    <w:rsid w:val="00173F0A"/>
    <w:rPr>
      <w:rFonts w:ascii="Times New Roman" w:hAnsi="Times New Roman" w:cs="Times New Roman"/>
    </w:rPr>
  </w:style>
  <w:style w:type="character" w:customStyle="1" w:styleId="1671">
    <w:name w:val="Текст концевой сноски Знак167"/>
    <w:basedOn w:val="a6"/>
    <w:uiPriority w:val="99"/>
    <w:semiHidden/>
    <w:rsid w:val="00173F0A"/>
    <w:rPr>
      <w:rFonts w:ascii="Times New Roman" w:hAnsi="Times New Roman" w:cs="Times New Roman"/>
    </w:rPr>
  </w:style>
  <w:style w:type="character" w:customStyle="1" w:styleId="1661">
    <w:name w:val="Текст концевой сноски Знак166"/>
    <w:basedOn w:val="a6"/>
    <w:uiPriority w:val="99"/>
    <w:semiHidden/>
    <w:rsid w:val="00173F0A"/>
    <w:rPr>
      <w:rFonts w:ascii="Times New Roman" w:hAnsi="Times New Roman" w:cs="Times New Roman"/>
    </w:rPr>
  </w:style>
  <w:style w:type="character" w:customStyle="1" w:styleId="1651">
    <w:name w:val="Текст концевой сноски Знак165"/>
    <w:basedOn w:val="a6"/>
    <w:uiPriority w:val="99"/>
    <w:semiHidden/>
    <w:rsid w:val="00173F0A"/>
    <w:rPr>
      <w:rFonts w:ascii="Times New Roman" w:hAnsi="Times New Roman" w:cs="Times New Roman"/>
    </w:rPr>
  </w:style>
  <w:style w:type="character" w:customStyle="1" w:styleId="1641">
    <w:name w:val="Текст концевой сноски Знак164"/>
    <w:basedOn w:val="a6"/>
    <w:uiPriority w:val="99"/>
    <w:semiHidden/>
    <w:rsid w:val="00173F0A"/>
    <w:rPr>
      <w:rFonts w:ascii="Times New Roman" w:hAnsi="Times New Roman" w:cs="Times New Roman"/>
    </w:rPr>
  </w:style>
  <w:style w:type="character" w:customStyle="1" w:styleId="1631">
    <w:name w:val="Текст концевой сноски Знак163"/>
    <w:basedOn w:val="a6"/>
    <w:uiPriority w:val="99"/>
    <w:semiHidden/>
    <w:rsid w:val="00173F0A"/>
    <w:rPr>
      <w:rFonts w:ascii="Times New Roman" w:hAnsi="Times New Roman" w:cs="Times New Roman"/>
    </w:rPr>
  </w:style>
  <w:style w:type="character" w:customStyle="1" w:styleId="1621">
    <w:name w:val="Текст концевой сноски Знак162"/>
    <w:basedOn w:val="a6"/>
    <w:uiPriority w:val="99"/>
    <w:semiHidden/>
    <w:rsid w:val="00173F0A"/>
    <w:rPr>
      <w:rFonts w:ascii="Times New Roman" w:hAnsi="Times New Roman" w:cs="Times New Roman"/>
    </w:rPr>
  </w:style>
  <w:style w:type="character" w:customStyle="1" w:styleId="1611">
    <w:name w:val="Текст концевой сноски Знак161"/>
    <w:basedOn w:val="a6"/>
    <w:uiPriority w:val="99"/>
    <w:semiHidden/>
    <w:rsid w:val="00173F0A"/>
    <w:rPr>
      <w:rFonts w:ascii="Times New Roman" w:hAnsi="Times New Roman" w:cs="Times New Roman"/>
    </w:rPr>
  </w:style>
  <w:style w:type="character" w:customStyle="1" w:styleId="1601">
    <w:name w:val="Текст концевой сноски Знак160"/>
    <w:basedOn w:val="a6"/>
    <w:uiPriority w:val="99"/>
    <w:semiHidden/>
    <w:rsid w:val="00173F0A"/>
    <w:rPr>
      <w:rFonts w:ascii="Times New Roman" w:hAnsi="Times New Roman" w:cs="Times New Roman"/>
    </w:rPr>
  </w:style>
  <w:style w:type="character" w:customStyle="1" w:styleId="1591">
    <w:name w:val="Текст концевой сноски Знак159"/>
    <w:basedOn w:val="a6"/>
    <w:uiPriority w:val="99"/>
    <w:semiHidden/>
    <w:rsid w:val="00173F0A"/>
    <w:rPr>
      <w:rFonts w:ascii="Times New Roman" w:hAnsi="Times New Roman" w:cs="Times New Roman"/>
    </w:rPr>
  </w:style>
  <w:style w:type="character" w:customStyle="1" w:styleId="1581">
    <w:name w:val="Текст концевой сноски Знак158"/>
    <w:basedOn w:val="a6"/>
    <w:uiPriority w:val="99"/>
    <w:semiHidden/>
    <w:rsid w:val="00173F0A"/>
    <w:rPr>
      <w:rFonts w:ascii="Times New Roman" w:hAnsi="Times New Roman" w:cs="Times New Roman"/>
    </w:rPr>
  </w:style>
  <w:style w:type="character" w:customStyle="1" w:styleId="1571">
    <w:name w:val="Текст концевой сноски Знак157"/>
    <w:basedOn w:val="a6"/>
    <w:uiPriority w:val="99"/>
    <w:semiHidden/>
    <w:rsid w:val="00173F0A"/>
    <w:rPr>
      <w:rFonts w:ascii="Times New Roman" w:hAnsi="Times New Roman" w:cs="Times New Roman"/>
    </w:rPr>
  </w:style>
  <w:style w:type="character" w:customStyle="1" w:styleId="1561">
    <w:name w:val="Текст концевой сноски Знак156"/>
    <w:basedOn w:val="a6"/>
    <w:uiPriority w:val="99"/>
    <w:semiHidden/>
    <w:rsid w:val="00173F0A"/>
    <w:rPr>
      <w:rFonts w:ascii="Times New Roman" w:hAnsi="Times New Roman" w:cs="Times New Roman"/>
    </w:rPr>
  </w:style>
  <w:style w:type="character" w:customStyle="1" w:styleId="1551">
    <w:name w:val="Текст концевой сноски Знак155"/>
    <w:basedOn w:val="a6"/>
    <w:uiPriority w:val="99"/>
    <w:semiHidden/>
    <w:rsid w:val="00173F0A"/>
    <w:rPr>
      <w:rFonts w:ascii="Times New Roman" w:hAnsi="Times New Roman" w:cs="Times New Roman"/>
    </w:rPr>
  </w:style>
  <w:style w:type="character" w:customStyle="1" w:styleId="1541">
    <w:name w:val="Текст концевой сноски Знак154"/>
    <w:basedOn w:val="a6"/>
    <w:uiPriority w:val="99"/>
    <w:semiHidden/>
    <w:rsid w:val="00173F0A"/>
    <w:rPr>
      <w:rFonts w:ascii="Times New Roman" w:hAnsi="Times New Roman" w:cs="Times New Roman"/>
    </w:rPr>
  </w:style>
  <w:style w:type="character" w:customStyle="1" w:styleId="1531">
    <w:name w:val="Текст концевой сноски Знак153"/>
    <w:basedOn w:val="a6"/>
    <w:uiPriority w:val="99"/>
    <w:semiHidden/>
    <w:rsid w:val="00173F0A"/>
    <w:rPr>
      <w:rFonts w:ascii="Times New Roman" w:hAnsi="Times New Roman" w:cs="Times New Roman"/>
    </w:rPr>
  </w:style>
  <w:style w:type="character" w:customStyle="1" w:styleId="1521">
    <w:name w:val="Текст концевой сноски Знак152"/>
    <w:basedOn w:val="a6"/>
    <w:uiPriority w:val="99"/>
    <w:semiHidden/>
    <w:rsid w:val="00173F0A"/>
    <w:rPr>
      <w:rFonts w:ascii="Times New Roman" w:hAnsi="Times New Roman" w:cs="Times New Roman"/>
    </w:rPr>
  </w:style>
  <w:style w:type="character" w:customStyle="1" w:styleId="1511">
    <w:name w:val="Текст концевой сноски Знак151"/>
    <w:basedOn w:val="a6"/>
    <w:uiPriority w:val="99"/>
    <w:semiHidden/>
    <w:rsid w:val="00173F0A"/>
    <w:rPr>
      <w:rFonts w:ascii="Times New Roman" w:hAnsi="Times New Roman" w:cs="Times New Roman"/>
    </w:rPr>
  </w:style>
  <w:style w:type="character" w:customStyle="1" w:styleId="1501">
    <w:name w:val="Текст концевой сноски Знак150"/>
    <w:basedOn w:val="a6"/>
    <w:uiPriority w:val="99"/>
    <w:semiHidden/>
    <w:rsid w:val="00173F0A"/>
    <w:rPr>
      <w:rFonts w:ascii="Times New Roman" w:hAnsi="Times New Roman" w:cs="Times New Roman"/>
    </w:rPr>
  </w:style>
  <w:style w:type="character" w:customStyle="1" w:styleId="1491">
    <w:name w:val="Текст концевой сноски Знак149"/>
    <w:uiPriority w:val="99"/>
    <w:semiHidden/>
    <w:rsid w:val="00173F0A"/>
    <w:rPr>
      <w:rFonts w:ascii="Times New Roman" w:hAnsi="Times New Roman"/>
    </w:rPr>
  </w:style>
  <w:style w:type="character" w:customStyle="1" w:styleId="1481">
    <w:name w:val="Текст концевой сноски Знак148"/>
    <w:uiPriority w:val="99"/>
    <w:semiHidden/>
    <w:rsid w:val="00173F0A"/>
    <w:rPr>
      <w:rFonts w:ascii="Times New Roman" w:hAnsi="Times New Roman"/>
    </w:rPr>
  </w:style>
  <w:style w:type="character" w:customStyle="1" w:styleId="1471">
    <w:name w:val="Текст концевой сноски Знак147"/>
    <w:uiPriority w:val="99"/>
    <w:semiHidden/>
    <w:rsid w:val="00173F0A"/>
    <w:rPr>
      <w:rFonts w:ascii="Times New Roman" w:hAnsi="Times New Roman"/>
    </w:rPr>
  </w:style>
  <w:style w:type="character" w:customStyle="1" w:styleId="1461">
    <w:name w:val="Текст концевой сноски Знак146"/>
    <w:uiPriority w:val="99"/>
    <w:semiHidden/>
    <w:rsid w:val="00173F0A"/>
    <w:rPr>
      <w:rFonts w:ascii="Times New Roman" w:hAnsi="Times New Roman"/>
    </w:rPr>
  </w:style>
  <w:style w:type="character" w:customStyle="1" w:styleId="1451">
    <w:name w:val="Текст концевой сноски Знак145"/>
    <w:uiPriority w:val="99"/>
    <w:semiHidden/>
    <w:rsid w:val="00173F0A"/>
    <w:rPr>
      <w:rFonts w:ascii="Times New Roman" w:hAnsi="Times New Roman"/>
    </w:rPr>
  </w:style>
  <w:style w:type="character" w:customStyle="1" w:styleId="1441">
    <w:name w:val="Текст концевой сноски Знак144"/>
    <w:uiPriority w:val="99"/>
    <w:semiHidden/>
    <w:rsid w:val="00173F0A"/>
    <w:rPr>
      <w:rFonts w:ascii="Times New Roman" w:hAnsi="Times New Roman"/>
    </w:rPr>
  </w:style>
  <w:style w:type="character" w:customStyle="1" w:styleId="1431">
    <w:name w:val="Текст концевой сноски Знак143"/>
    <w:uiPriority w:val="99"/>
    <w:semiHidden/>
    <w:rsid w:val="00173F0A"/>
    <w:rPr>
      <w:rFonts w:ascii="Times New Roman" w:hAnsi="Times New Roman"/>
    </w:rPr>
  </w:style>
  <w:style w:type="character" w:customStyle="1" w:styleId="1421">
    <w:name w:val="Текст концевой сноски Знак142"/>
    <w:rsid w:val="00173F0A"/>
    <w:rPr>
      <w:rFonts w:ascii="Times New Roman" w:hAnsi="Times New Roman"/>
    </w:rPr>
  </w:style>
  <w:style w:type="character" w:customStyle="1" w:styleId="1411">
    <w:name w:val="Текст концевой сноски Знак141"/>
    <w:uiPriority w:val="99"/>
    <w:semiHidden/>
    <w:rsid w:val="00173F0A"/>
    <w:rPr>
      <w:rFonts w:ascii="Times New Roman" w:hAnsi="Times New Roman"/>
    </w:rPr>
  </w:style>
  <w:style w:type="character" w:customStyle="1" w:styleId="1401">
    <w:name w:val="Текст концевой сноски Знак140"/>
    <w:uiPriority w:val="99"/>
    <w:semiHidden/>
    <w:rsid w:val="00173F0A"/>
    <w:rPr>
      <w:rFonts w:ascii="Times New Roman" w:hAnsi="Times New Roman"/>
    </w:rPr>
  </w:style>
  <w:style w:type="character" w:customStyle="1" w:styleId="1391">
    <w:name w:val="Текст концевой сноски Знак139"/>
    <w:uiPriority w:val="99"/>
    <w:semiHidden/>
    <w:rsid w:val="00173F0A"/>
    <w:rPr>
      <w:rFonts w:ascii="Times New Roman" w:hAnsi="Times New Roman"/>
    </w:rPr>
  </w:style>
  <w:style w:type="character" w:customStyle="1" w:styleId="1381">
    <w:name w:val="Текст концевой сноски Знак138"/>
    <w:uiPriority w:val="99"/>
    <w:semiHidden/>
    <w:rsid w:val="00173F0A"/>
    <w:rPr>
      <w:rFonts w:ascii="Times New Roman" w:hAnsi="Times New Roman"/>
    </w:rPr>
  </w:style>
  <w:style w:type="character" w:customStyle="1" w:styleId="1241">
    <w:name w:val="Текст концевой сноски Знак124"/>
    <w:uiPriority w:val="99"/>
    <w:semiHidden/>
    <w:rsid w:val="00173F0A"/>
    <w:rPr>
      <w:rFonts w:ascii="Times New Roman" w:hAnsi="Times New Roman"/>
    </w:rPr>
  </w:style>
  <w:style w:type="character" w:customStyle="1" w:styleId="1231">
    <w:name w:val="Текст концевой сноски Знак123"/>
    <w:uiPriority w:val="99"/>
    <w:semiHidden/>
    <w:rsid w:val="00173F0A"/>
    <w:rPr>
      <w:rFonts w:ascii="Times New Roman" w:hAnsi="Times New Roman"/>
      <w:sz w:val="20"/>
    </w:rPr>
  </w:style>
  <w:style w:type="character" w:customStyle="1" w:styleId="1221">
    <w:name w:val="Текст концевой сноски Знак122"/>
    <w:uiPriority w:val="99"/>
    <w:semiHidden/>
    <w:rsid w:val="00173F0A"/>
    <w:rPr>
      <w:rFonts w:ascii="Times New Roman" w:hAnsi="Times New Roman"/>
      <w:sz w:val="20"/>
    </w:rPr>
  </w:style>
  <w:style w:type="character" w:customStyle="1" w:styleId="1211">
    <w:name w:val="Текст концевой сноски Знак121"/>
    <w:uiPriority w:val="99"/>
    <w:semiHidden/>
    <w:rsid w:val="00173F0A"/>
    <w:rPr>
      <w:rFonts w:ascii="Times New Roman" w:hAnsi="Times New Roman"/>
      <w:sz w:val="20"/>
    </w:rPr>
  </w:style>
  <w:style w:type="character" w:customStyle="1" w:styleId="1202">
    <w:name w:val="Текст концевой сноски Знак120"/>
    <w:uiPriority w:val="99"/>
    <w:semiHidden/>
    <w:rsid w:val="00173F0A"/>
    <w:rPr>
      <w:rFonts w:ascii="Times New Roman" w:hAnsi="Times New Roman"/>
      <w:sz w:val="20"/>
    </w:rPr>
  </w:style>
  <w:style w:type="character" w:customStyle="1" w:styleId="1191">
    <w:name w:val="Текст концевой сноски Знак119"/>
    <w:uiPriority w:val="99"/>
    <w:semiHidden/>
    <w:rsid w:val="00173F0A"/>
    <w:rPr>
      <w:rFonts w:ascii="Times New Roman" w:hAnsi="Times New Roman"/>
      <w:sz w:val="20"/>
    </w:rPr>
  </w:style>
  <w:style w:type="character" w:customStyle="1" w:styleId="1181">
    <w:name w:val="Текст концевой сноски Знак118"/>
    <w:uiPriority w:val="99"/>
    <w:semiHidden/>
    <w:rsid w:val="00173F0A"/>
    <w:rPr>
      <w:rFonts w:ascii="Times New Roman" w:hAnsi="Times New Roman"/>
      <w:sz w:val="20"/>
    </w:rPr>
  </w:style>
  <w:style w:type="character" w:customStyle="1" w:styleId="1171">
    <w:name w:val="Текст концевой сноски Знак117"/>
    <w:uiPriority w:val="99"/>
    <w:semiHidden/>
    <w:rsid w:val="00173F0A"/>
    <w:rPr>
      <w:rFonts w:ascii="Times New Roman" w:hAnsi="Times New Roman"/>
      <w:sz w:val="20"/>
    </w:rPr>
  </w:style>
  <w:style w:type="character" w:customStyle="1" w:styleId="1161">
    <w:name w:val="Текст концевой сноски Знак116"/>
    <w:uiPriority w:val="99"/>
    <w:semiHidden/>
    <w:rsid w:val="00173F0A"/>
    <w:rPr>
      <w:rFonts w:ascii="Times New Roman" w:hAnsi="Times New Roman"/>
      <w:sz w:val="20"/>
    </w:rPr>
  </w:style>
  <w:style w:type="character" w:customStyle="1" w:styleId="1151">
    <w:name w:val="Текст концевой сноски Знак115"/>
    <w:uiPriority w:val="99"/>
    <w:semiHidden/>
    <w:rsid w:val="00173F0A"/>
    <w:rPr>
      <w:rFonts w:ascii="Times New Roman CYR" w:hAnsi="Times New Roman CYR"/>
      <w:sz w:val="20"/>
    </w:rPr>
  </w:style>
  <w:style w:type="character" w:customStyle="1" w:styleId="1141">
    <w:name w:val="Текст концевой сноски Знак114"/>
    <w:uiPriority w:val="99"/>
    <w:semiHidden/>
    <w:rsid w:val="00173F0A"/>
    <w:rPr>
      <w:rFonts w:ascii="Times New Roman CYR" w:hAnsi="Times New Roman CYR"/>
      <w:sz w:val="20"/>
    </w:rPr>
  </w:style>
  <w:style w:type="character" w:customStyle="1" w:styleId="1132">
    <w:name w:val="Текст концевой сноски Знак113"/>
    <w:uiPriority w:val="99"/>
    <w:semiHidden/>
    <w:rsid w:val="00173F0A"/>
    <w:rPr>
      <w:rFonts w:ascii="Times New Roman CYR" w:hAnsi="Times New Roman CYR"/>
      <w:sz w:val="20"/>
    </w:rPr>
  </w:style>
  <w:style w:type="character" w:customStyle="1" w:styleId="1122">
    <w:name w:val="Текст концевой сноски Знак112"/>
    <w:uiPriority w:val="99"/>
    <w:semiHidden/>
    <w:rsid w:val="00173F0A"/>
    <w:rPr>
      <w:rFonts w:ascii="Times New Roman CYR" w:hAnsi="Times New Roman CYR"/>
      <w:sz w:val="20"/>
    </w:rPr>
  </w:style>
  <w:style w:type="character" w:customStyle="1" w:styleId="1112">
    <w:name w:val="Текст концевой сноски Знак111"/>
    <w:uiPriority w:val="99"/>
    <w:semiHidden/>
    <w:rsid w:val="00173F0A"/>
    <w:rPr>
      <w:rFonts w:ascii="Times New Roman CYR" w:hAnsi="Times New Roman CYR"/>
      <w:sz w:val="20"/>
    </w:rPr>
  </w:style>
  <w:style w:type="character" w:customStyle="1" w:styleId="1102">
    <w:name w:val="Текст концевой сноски Знак110"/>
    <w:uiPriority w:val="99"/>
    <w:semiHidden/>
    <w:rsid w:val="00173F0A"/>
    <w:rPr>
      <w:rFonts w:ascii="Times New Roman CYR" w:hAnsi="Times New Roman CYR"/>
      <w:sz w:val="20"/>
    </w:rPr>
  </w:style>
  <w:style w:type="character" w:customStyle="1" w:styleId="195">
    <w:name w:val="Текст концевой сноски Знак19"/>
    <w:uiPriority w:val="99"/>
    <w:semiHidden/>
    <w:rsid w:val="00173F0A"/>
    <w:rPr>
      <w:rFonts w:ascii="Times New Roman CYR" w:hAnsi="Times New Roman CYR"/>
      <w:sz w:val="20"/>
    </w:rPr>
  </w:style>
  <w:style w:type="character" w:customStyle="1" w:styleId="18c">
    <w:name w:val="Текст концевой сноски Знак18"/>
    <w:uiPriority w:val="99"/>
    <w:semiHidden/>
    <w:rsid w:val="00173F0A"/>
    <w:rPr>
      <w:rFonts w:ascii="Times New Roman CYR" w:hAnsi="Times New Roman CYR"/>
      <w:sz w:val="20"/>
    </w:rPr>
  </w:style>
  <w:style w:type="character" w:customStyle="1" w:styleId="17c">
    <w:name w:val="Текст концевой сноски Знак17"/>
    <w:uiPriority w:val="99"/>
    <w:semiHidden/>
    <w:rsid w:val="00173F0A"/>
    <w:rPr>
      <w:rFonts w:ascii="Times New Roman CYR" w:hAnsi="Times New Roman CYR"/>
      <w:sz w:val="20"/>
    </w:rPr>
  </w:style>
  <w:style w:type="character" w:customStyle="1" w:styleId="16c">
    <w:name w:val="Текст концевой сноски Знак16"/>
    <w:uiPriority w:val="99"/>
    <w:semiHidden/>
    <w:rsid w:val="00173F0A"/>
    <w:rPr>
      <w:rFonts w:ascii="Times New Roman CYR" w:hAnsi="Times New Roman CYR"/>
      <w:sz w:val="20"/>
    </w:rPr>
  </w:style>
  <w:style w:type="character" w:customStyle="1" w:styleId="15c">
    <w:name w:val="Текст концевой сноски Знак15"/>
    <w:uiPriority w:val="99"/>
    <w:semiHidden/>
    <w:rsid w:val="00173F0A"/>
    <w:rPr>
      <w:rFonts w:ascii="Times New Roman CYR" w:hAnsi="Times New Roman CYR"/>
      <w:sz w:val="20"/>
    </w:rPr>
  </w:style>
  <w:style w:type="character" w:customStyle="1" w:styleId="14c">
    <w:name w:val="Текст концевой сноски Знак14"/>
    <w:uiPriority w:val="99"/>
    <w:semiHidden/>
    <w:rsid w:val="00173F0A"/>
    <w:rPr>
      <w:rFonts w:ascii="Times New Roman CYR" w:hAnsi="Times New Roman CYR"/>
      <w:sz w:val="20"/>
    </w:rPr>
  </w:style>
  <w:style w:type="character" w:customStyle="1" w:styleId="132">
    <w:name w:val="Текст концевой сноски Знак13"/>
    <w:uiPriority w:val="99"/>
    <w:semiHidden/>
    <w:rsid w:val="00173F0A"/>
    <w:rPr>
      <w:rFonts w:ascii="Times New Roman CYR" w:hAnsi="Times New Roman CYR"/>
      <w:sz w:val="20"/>
    </w:rPr>
  </w:style>
  <w:style w:type="character" w:customStyle="1" w:styleId="128">
    <w:name w:val="Текст концевой сноски Знак12"/>
    <w:uiPriority w:val="99"/>
    <w:semiHidden/>
    <w:rsid w:val="00173F0A"/>
    <w:rPr>
      <w:rFonts w:ascii="Times New Roman CYR" w:hAnsi="Times New Roman CYR"/>
      <w:sz w:val="20"/>
    </w:rPr>
  </w:style>
  <w:style w:type="character" w:customStyle="1" w:styleId="11c">
    <w:name w:val="Текст концевой сноски Знак11"/>
    <w:rsid w:val="00173F0A"/>
    <w:rPr>
      <w:rFonts w:ascii="Times New Roman CYR" w:hAnsi="Times New Roman CYR"/>
      <w:sz w:val="20"/>
    </w:rPr>
  </w:style>
  <w:style w:type="character" w:customStyle="1" w:styleId="affffffff1">
    <w:name w:val="Текст макроса Знак"/>
    <w:link w:val="affffffff2"/>
    <w:locked/>
    <w:rsid w:val="00173F0A"/>
    <w:rPr>
      <w:rFonts w:ascii="Courier New" w:hAnsi="Courier New"/>
    </w:rPr>
  </w:style>
  <w:style w:type="paragraph" w:styleId="affffffff2">
    <w:name w:val="macro"/>
    <w:link w:val="affffffff1"/>
    <w:uiPriority w:val="99"/>
    <w:rsid w:val="00173F0A"/>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character" w:customStyle="1" w:styleId="1fe">
    <w:name w:val="Текст макроса Знак1"/>
    <w:basedOn w:val="a6"/>
    <w:uiPriority w:val="99"/>
    <w:semiHidden/>
    <w:rsid w:val="00173F0A"/>
    <w:rPr>
      <w:rFonts w:ascii="Consolas" w:hAnsi="Consolas" w:cs="Consolas"/>
      <w:lang w:eastAsia="ar-SA"/>
    </w:rPr>
  </w:style>
  <w:style w:type="character" w:customStyle="1" w:styleId="1922">
    <w:name w:val="Текст макроса Знак192"/>
    <w:basedOn w:val="a6"/>
    <w:uiPriority w:val="99"/>
    <w:semiHidden/>
    <w:rsid w:val="00173F0A"/>
    <w:rPr>
      <w:rFonts w:ascii="Courier New" w:hAnsi="Courier New" w:cs="Courier New"/>
    </w:rPr>
  </w:style>
  <w:style w:type="character" w:customStyle="1" w:styleId="1912">
    <w:name w:val="Текст макроса Знак191"/>
    <w:basedOn w:val="a6"/>
    <w:uiPriority w:val="99"/>
    <w:semiHidden/>
    <w:rsid w:val="00173F0A"/>
    <w:rPr>
      <w:rFonts w:ascii="Courier New" w:hAnsi="Courier New" w:cs="Courier New"/>
    </w:rPr>
  </w:style>
  <w:style w:type="character" w:customStyle="1" w:styleId="1902">
    <w:name w:val="Текст макроса Знак190"/>
    <w:basedOn w:val="a6"/>
    <w:uiPriority w:val="99"/>
    <w:semiHidden/>
    <w:rsid w:val="00173F0A"/>
    <w:rPr>
      <w:rFonts w:ascii="Courier New" w:hAnsi="Courier New" w:cs="Courier New"/>
    </w:rPr>
  </w:style>
  <w:style w:type="character" w:customStyle="1" w:styleId="1892">
    <w:name w:val="Текст макроса Знак189"/>
    <w:basedOn w:val="a6"/>
    <w:uiPriority w:val="99"/>
    <w:semiHidden/>
    <w:rsid w:val="00173F0A"/>
    <w:rPr>
      <w:rFonts w:ascii="Courier New" w:hAnsi="Courier New" w:cs="Courier New"/>
    </w:rPr>
  </w:style>
  <w:style w:type="character" w:customStyle="1" w:styleId="1882">
    <w:name w:val="Текст макроса Знак188"/>
    <w:basedOn w:val="a6"/>
    <w:uiPriority w:val="99"/>
    <w:semiHidden/>
    <w:rsid w:val="00173F0A"/>
    <w:rPr>
      <w:rFonts w:ascii="Courier New" w:hAnsi="Courier New" w:cs="Courier New"/>
    </w:rPr>
  </w:style>
  <w:style w:type="character" w:customStyle="1" w:styleId="1872">
    <w:name w:val="Текст макроса Знак187"/>
    <w:basedOn w:val="a6"/>
    <w:uiPriority w:val="99"/>
    <w:semiHidden/>
    <w:rsid w:val="00173F0A"/>
    <w:rPr>
      <w:rFonts w:ascii="Courier New" w:hAnsi="Courier New" w:cs="Courier New"/>
    </w:rPr>
  </w:style>
  <w:style w:type="character" w:customStyle="1" w:styleId="1862">
    <w:name w:val="Текст макроса Знак186"/>
    <w:basedOn w:val="a6"/>
    <w:uiPriority w:val="99"/>
    <w:semiHidden/>
    <w:rsid w:val="00173F0A"/>
    <w:rPr>
      <w:rFonts w:ascii="Courier New" w:hAnsi="Courier New" w:cs="Courier New"/>
    </w:rPr>
  </w:style>
  <w:style w:type="character" w:customStyle="1" w:styleId="1852">
    <w:name w:val="Текст макроса Знак185"/>
    <w:basedOn w:val="a6"/>
    <w:uiPriority w:val="99"/>
    <w:semiHidden/>
    <w:rsid w:val="00173F0A"/>
    <w:rPr>
      <w:rFonts w:ascii="Courier New" w:hAnsi="Courier New" w:cs="Courier New"/>
    </w:rPr>
  </w:style>
  <w:style w:type="character" w:customStyle="1" w:styleId="1842">
    <w:name w:val="Текст макроса Знак184"/>
    <w:basedOn w:val="a6"/>
    <w:uiPriority w:val="99"/>
    <w:semiHidden/>
    <w:rsid w:val="00173F0A"/>
    <w:rPr>
      <w:rFonts w:ascii="Courier New" w:hAnsi="Courier New" w:cs="Courier New"/>
    </w:rPr>
  </w:style>
  <w:style w:type="character" w:customStyle="1" w:styleId="1832">
    <w:name w:val="Текст макроса Знак183"/>
    <w:basedOn w:val="a6"/>
    <w:uiPriority w:val="99"/>
    <w:semiHidden/>
    <w:rsid w:val="00173F0A"/>
    <w:rPr>
      <w:rFonts w:ascii="Courier New" w:hAnsi="Courier New" w:cs="Courier New"/>
    </w:rPr>
  </w:style>
  <w:style w:type="character" w:customStyle="1" w:styleId="1822">
    <w:name w:val="Текст макроса Знак182"/>
    <w:basedOn w:val="a6"/>
    <w:uiPriority w:val="99"/>
    <w:semiHidden/>
    <w:rsid w:val="00173F0A"/>
    <w:rPr>
      <w:rFonts w:ascii="Courier New" w:hAnsi="Courier New" w:cs="Courier New"/>
    </w:rPr>
  </w:style>
  <w:style w:type="character" w:customStyle="1" w:styleId="1812">
    <w:name w:val="Текст макроса Знак181"/>
    <w:basedOn w:val="a6"/>
    <w:uiPriority w:val="99"/>
    <w:semiHidden/>
    <w:rsid w:val="00173F0A"/>
    <w:rPr>
      <w:rFonts w:ascii="Courier New" w:hAnsi="Courier New" w:cs="Courier New"/>
    </w:rPr>
  </w:style>
  <w:style w:type="character" w:customStyle="1" w:styleId="1802">
    <w:name w:val="Текст макроса Знак180"/>
    <w:basedOn w:val="a6"/>
    <w:uiPriority w:val="99"/>
    <w:semiHidden/>
    <w:rsid w:val="00173F0A"/>
    <w:rPr>
      <w:rFonts w:ascii="Courier New" w:hAnsi="Courier New" w:cs="Courier New"/>
    </w:rPr>
  </w:style>
  <w:style w:type="character" w:customStyle="1" w:styleId="1792">
    <w:name w:val="Текст макроса Знак179"/>
    <w:basedOn w:val="a6"/>
    <w:uiPriority w:val="99"/>
    <w:semiHidden/>
    <w:rsid w:val="00173F0A"/>
    <w:rPr>
      <w:rFonts w:ascii="Courier New" w:hAnsi="Courier New" w:cs="Courier New"/>
    </w:rPr>
  </w:style>
  <w:style w:type="character" w:customStyle="1" w:styleId="1782">
    <w:name w:val="Текст макроса Знак178"/>
    <w:basedOn w:val="a6"/>
    <w:uiPriority w:val="99"/>
    <w:semiHidden/>
    <w:rsid w:val="00173F0A"/>
    <w:rPr>
      <w:rFonts w:ascii="Courier New" w:hAnsi="Courier New" w:cs="Courier New"/>
    </w:rPr>
  </w:style>
  <w:style w:type="character" w:customStyle="1" w:styleId="1772">
    <w:name w:val="Текст макроса Знак177"/>
    <w:basedOn w:val="a6"/>
    <w:uiPriority w:val="99"/>
    <w:semiHidden/>
    <w:rsid w:val="00173F0A"/>
    <w:rPr>
      <w:rFonts w:ascii="Courier New" w:hAnsi="Courier New" w:cs="Courier New"/>
    </w:rPr>
  </w:style>
  <w:style w:type="character" w:customStyle="1" w:styleId="1762">
    <w:name w:val="Текст макроса Знак176"/>
    <w:basedOn w:val="a6"/>
    <w:uiPriority w:val="99"/>
    <w:semiHidden/>
    <w:rsid w:val="00173F0A"/>
    <w:rPr>
      <w:rFonts w:ascii="Courier New" w:hAnsi="Courier New" w:cs="Courier New"/>
    </w:rPr>
  </w:style>
  <w:style w:type="character" w:customStyle="1" w:styleId="1752">
    <w:name w:val="Текст макроса Знак175"/>
    <w:basedOn w:val="a6"/>
    <w:uiPriority w:val="99"/>
    <w:semiHidden/>
    <w:rsid w:val="00173F0A"/>
    <w:rPr>
      <w:rFonts w:ascii="Courier New" w:hAnsi="Courier New" w:cs="Courier New"/>
    </w:rPr>
  </w:style>
  <w:style w:type="character" w:customStyle="1" w:styleId="1742">
    <w:name w:val="Текст макроса Знак174"/>
    <w:basedOn w:val="a6"/>
    <w:uiPriority w:val="99"/>
    <w:semiHidden/>
    <w:rsid w:val="00173F0A"/>
    <w:rPr>
      <w:rFonts w:ascii="Courier New" w:hAnsi="Courier New" w:cs="Courier New"/>
    </w:rPr>
  </w:style>
  <w:style w:type="character" w:customStyle="1" w:styleId="1732">
    <w:name w:val="Текст макроса Знак173"/>
    <w:basedOn w:val="a6"/>
    <w:uiPriority w:val="99"/>
    <w:semiHidden/>
    <w:rsid w:val="00173F0A"/>
    <w:rPr>
      <w:rFonts w:ascii="Courier New" w:hAnsi="Courier New" w:cs="Courier New"/>
    </w:rPr>
  </w:style>
  <w:style w:type="character" w:customStyle="1" w:styleId="1722">
    <w:name w:val="Текст макроса Знак172"/>
    <w:basedOn w:val="a6"/>
    <w:uiPriority w:val="99"/>
    <w:semiHidden/>
    <w:rsid w:val="00173F0A"/>
    <w:rPr>
      <w:rFonts w:ascii="Courier New" w:hAnsi="Courier New" w:cs="Courier New"/>
    </w:rPr>
  </w:style>
  <w:style w:type="character" w:customStyle="1" w:styleId="1712">
    <w:name w:val="Текст макроса Знак171"/>
    <w:basedOn w:val="a6"/>
    <w:uiPriority w:val="99"/>
    <w:semiHidden/>
    <w:rsid w:val="00173F0A"/>
    <w:rPr>
      <w:rFonts w:ascii="Courier New" w:hAnsi="Courier New" w:cs="Courier New"/>
    </w:rPr>
  </w:style>
  <w:style w:type="character" w:customStyle="1" w:styleId="1702">
    <w:name w:val="Текст макроса Знак170"/>
    <w:basedOn w:val="a6"/>
    <w:uiPriority w:val="99"/>
    <w:semiHidden/>
    <w:rsid w:val="00173F0A"/>
    <w:rPr>
      <w:rFonts w:ascii="Courier New" w:hAnsi="Courier New" w:cs="Courier New"/>
    </w:rPr>
  </w:style>
  <w:style w:type="character" w:customStyle="1" w:styleId="1692">
    <w:name w:val="Текст макроса Знак169"/>
    <w:basedOn w:val="a6"/>
    <w:uiPriority w:val="99"/>
    <w:semiHidden/>
    <w:rsid w:val="00173F0A"/>
    <w:rPr>
      <w:rFonts w:ascii="Courier New" w:hAnsi="Courier New" w:cs="Courier New"/>
    </w:rPr>
  </w:style>
  <w:style w:type="character" w:customStyle="1" w:styleId="1682">
    <w:name w:val="Текст макроса Знак168"/>
    <w:basedOn w:val="a6"/>
    <w:uiPriority w:val="99"/>
    <w:semiHidden/>
    <w:rsid w:val="00173F0A"/>
    <w:rPr>
      <w:rFonts w:ascii="Courier New" w:hAnsi="Courier New" w:cs="Courier New"/>
    </w:rPr>
  </w:style>
  <w:style w:type="character" w:customStyle="1" w:styleId="1672">
    <w:name w:val="Текст макроса Знак167"/>
    <w:basedOn w:val="a6"/>
    <w:uiPriority w:val="99"/>
    <w:semiHidden/>
    <w:rsid w:val="00173F0A"/>
    <w:rPr>
      <w:rFonts w:ascii="Courier New" w:hAnsi="Courier New" w:cs="Courier New"/>
    </w:rPr>
  </w:style>
  <w:style w:type="character" w:customStyle="1" w:styleId="1662">
    <w:name w:val="Текст макроса Знак166"/>
    <w:basedOn w:val="a6"/>
    <w:uiPriority w:val="99"/>
    <w:semiHidden/>
    <w:rsid w:val="00173F0A"/>
    <w:rPr>
      <w:rFonts w:ascii="Courier New" w:hAnsi="Courier New" w:cs="Courier New"/>
    </w:rPr>
  </w:style>
  <w:style w:type="character" w:customStyle="1" w:styleId="1652">
    <w:name w:val="Текст макроса Знак165"/>
    <w:basedOn w:val="a6"/>
    <w:uiPriority w:val="99"/>
    <w:semiHidden/>
    <w:rsid w:val="00173F0A"/>
    <w:rPr>
      <w:rFonts w:ascii="Courier New" w:hAnsi="Courier New" w:cs="Courier New"/>
    </w:rPr>
  </w:style>
  <w:style w:type="character" w:customStyle="1" w:styleId="1642">
    <w:name w:val="Текст макроса Знак164"/>
    <w:basedOn w:val="a6"/>
    <w:uiPriority w:val="99"/>
    <w:semiHidden/>
    <w:rsid w:val="00173F0A"/>
    <w:rPr>
      <w:rFonts w:ascii="Courier New" w:hAnsi="Courier New" w:cs="Courier New"/>
    </w:rPr>
  </w:style>
  <w:style w:type="character" w:customStyle="1" w:styleId="1632">
    <w:name w:val="Текст макроса Знак163"/>
    <w:basedOn w:val="a6"/>
    <w:uiPriority w:val="99"/>
    <w:semiHidden/>
    <w:rsid w:val="00173F0A"/>
    <w:rPr>
      <w:rFonts w:ascii="Courier New" w:hAnsi="Courier New" w:cs="Courier New"/>
    </w:rPr>
  </w:style>
  <w:style w:type="character" w:customStyle="1" w:styleId="1622">
    <w:name w:val="Текст макроса Знак162"/>
    <w:basedOn w:val="a6"/>
    <w:uiPriority w:val="99"/>
    <w:semiHidden/>
    <w:rsid w:val="00173F0A"/>
    <w:rPr>
      <w:rFonts w:ascii="Courier New" w:hAnsi="Courier New" w:cs="Courier New"/>
    </w:rPr>
  </w:style>
  <w:style w:type="character" w:customStyle="1" w:styleId="1612">
    <w:name w:val="Текст макроса Знак161"/>
    <w:basedOn w:val="a6"/>
    <w:uiPriority w:val="99"/>
    <w:semiHidden/>
    <w:rsid w:val="00173F0A"/>
    <w:rPr>
      <w:rFonts w:ascii="Courier New" w:hAnsi="Courier New" w:cs="Courier New"/>
    </w:rPr>
  </w:style>
  <w:style w:type="character" w:customStyle="1" w:styleId="1602">
    <w:name w:val="Текст макроса Знак160"/>
    <w:basedOn w:val="a6"/>
    <w:uiPriority w:val="99"/>
    <w:semiHidden/>
    <w:rsid w:val="00173F0A"/>
    <w:rPr>
      <w:rFonts w:ascii="Courier New" w:hAnsi="Courier New" w:cs="Courier New"/>
    </w:rPr>
  </w:style>
  <w:style w:type="character" w:customStyle="1" w:styleId="1592">
    <w:name w:val="Текст макроса Знак159"/>
    <w:basedOn w:val="a6"/>
    <w:uiPriority w:val="99"/>
    <w:semiHidden/>
    <w:rsid w:val="00173F0A"/>
    <w:rPr>
      <w:rFonts w:ascii="Courier New" w:hAnsi="Courier New" w:cs="Courier New"/>
    </w:rPr>
  </w:style>
  <w:style w:type="character" w:customStyle="1" w:styleId="1582">
    <w:name w:val="Текст макроса Знак158"/>
    <w:basedOn w:val="a6"/>
    <w:uiPriority w:val="99"/>
    <w:semiHidden/>
    <w:rsid w:val="00173F0A"/>
    <w:rPr>
      <w:rFonts w:ascii="Courier New" w:hAnsi="Courier New" w:cs="Courier New"/>
    </w:rPr>
  </w:style>
  <w:style w:type="character" w:customStyle="1" w:styleId="1572">
    <w:name w:val="Текст макроса Знак157"/>
    <w:basedOn w:val="a6"/>
    <w:uiPriority w:val="99"/>
    <w:semiHidden/>
    <w:rsid w:val="00173F0A"/>
    <w:rPr>
      <w:rFonts w:ascii="Courier New" w:hAnsi="Courier New" w:cs="Courier New"/>
    </w:rPr>
  </w:style>
  <w:style w:type="character" w:customStyle="1" w:styleId="1562">
    <w:name w:val="Текст макроса Знак156"/>
    <w:basedOn w:val="a6"/>
    <w:uiPriority w:val="99"/>
    <w:semiHidden/>
    <w:rsid w:val="00173F0A"/>
    <w:rPr>
      <w:rFonts w:ascii="Courier New" w:hAnsi="Courier New" w:cs="Courier New"/>
    </w:rPr>
  </w:style>
  <w:style w:type="character" w:customStyle="1" w:styleId="1552">
    <w:name w:val="Текст макроса Знак155"/>
    <w:basedOn w:val="a6"/>
    <w:uiPriority w:val="99"/>
    <w:semiHidden/>
    <w:rsid w:val="00173F0A"/>
    <w:rPr>
      <w:rFonts w:ascii="Courier New" w:hAnsi="Courier New" w:cs="Courier New"/>
    </w:rPr>
  </w:style>
  <w:style w:type="character" w:customStyle="1" w:styleId="1542">
    <w:name w:val="Текст макроса Знак154"/>
    <w:basedOn w:val="a6"/>
    <w:uiPriority w:val="99"/>
    <w:semiHidden/>
    <w:rsid w:val="00173F0A"/>
    <w:rPr>
      <w:rFonts w:ascii="Courier New" w:hAnsi="Courier New" w:cs="Courier New"/>
    </w:rPr>
  </w:style>
  <w:style w:type="character" w:customStyle="1" w:styleId="1532">
    <w:name w:val="Текст макроса Знак153"/>
    <w:basedOn w:val="a6"/>
    <w:uiPriority w:val="99"/>
    <w:semiHidden/>
    <w:rsid w:val="00173F0A"/>
    <w:rPr>
      <w:rFonts w:ascii="Courier New" w:hAnsi="Courier New" w:cs="Courier New"/>
    </w:rPr>
  </w:style>
  <w:style w:type="character" w:customStyle="1" w:styleId="1522">
    <w:name w:val="Текст макроса Знак152"/>
    <w:basedOn w:val="a6"/>
    <w:uiPriority w:val="99"/>
    <w:semiHidden/>
    <w:rsid w:val="00173F0A"/>
    <w:rPr>
      <w:rFonts w:ascii="Courier New" w:hAnsi="Courier New" w:cs="Courier New"/>
    </w:rPr>
  </w:style>
  <w:style w:type="character" w:customStyle="1" w:styleId="1512">
    <w:name w:val="Текст макроса Знак151"/>
    <w:basedOn w:val="a6"/>
    <w:uiPriority w:val="99"/>
    <w:semiHidden/>
    <w:rsid w:val="00173F0A"/>
    <w:rPr>
      <w:rFonts w:ascii="Courier New" w:hAnsi="Courier New" w:cs="Courier New"/>
    </w:rPr>
  </w:style>
  <w:style w:type="character" w:customStyle="1" w:styleId="1502">
    <w:name w:val="Текст макроса Знак150"/>
    <w:basedOn w:val="a6"/>
    <w:uiPriority w:val="99"/>
    <w:semiHidden/>
    <w:rsid w:val="00173F0A"/>
    <w:rPr>
      <w:rFonts w:ascii="Courier New" w:hAnsi="Courier New" w:cs="Courier New"/>
    </w:rPr>
  </w:style>
  <w:style w:type="character" w:customStyle="1" w:styleId="1492">
    <w:name w:val="Текст макроса Знак149"/>
    <w:uiPriority w:val="99"/>
    <w:semiHidden/>
    <w:rsid w:val="00173F0A"/>
    <w:rPr>
      <w:rFonts w:ascii="Courier New" w:hAnsi="Courier New"/>
    </w:rPr>
  </w:style>
  <w:style w:type="character" w:customStyle="1" w:styleId="1482">
    <w:name w:val="Текст макроса Знак148"/>
    <w:uiPriority w:val="99"/>
    <w:semiHidden/>
    <w:rsid w:val="00173F0A"/>
    <w:rPr>
      <w:rFonts w:ascii="Courier New" w:hAnsi="Courier New"/>
    </w:rPr>
  </w:style>
  <w:style w:type="character" w:customStyle="1" w:styleId="1472">
    <w:name w:val="Текст макроса Знак147"/>
    <w:uiPriority w:val="99"/>
    <w:semiHidden/>
    <w:rsid w:val="00173F0A"/>
    <w:rPr>
      <w:rFonts w:ascii="Courier New" w:hAnsi="Courier New"/>
    </w:rPr>
  </w:style>
  <w:style w:type="character" w:customStyle="1" w:styleId="1462">
    <w:name w:val="Текст макроса Знак146"/>
    <w:uiPriority w:val="99"/>
    <w:semiHidden/>
    <w:rsid w:val="00173F0A"/>
    <w:rPr>
      <w:rFonts w:ascii="Courier New" w:hAnsi="Courier New"/>
    </w:rPr>
  </w:style>
  <w:style w:type="character" w:customStyle="1" w:styleId="1452">
    <w:name w:val="Текст макроса Знак145"/>
    <w:uiPriority w:val="99"/>
    <w:semiHidden/>
    <w:rsid w:val="00173F0A"/>
    <w:rPr>
      <w:rFonts w:ascii="Courier New" w:hAnsi="Courier New"/>
    </w:rPr>
  </w:style>
  <w:style w:type="character" w:customStyle="1" w:styleId="1442">
    <w:name w:val="Текст макроса Знак144"/>
    <w:uiPriority w:val="99"/>
    <w:semiHidden/>
    <w:rsid w:val="00173F0A"/>
    <w:rPr>
      <w:rFonts w:ascii="Courier New" w:hAnsi="Courier New"/>
    </w:rPr>
  </w:style>
  <w:style w:type="character" w:customStyle="1" w:styleId="1432">
    <w:name w:val="Текст макроса Знак143"/>
    <w:uiPriority w:val="99"/>
    <w:semiHidden/>
    <w:rsid w:val="00173F0A"/>
    <w:rPr>
      <w:rFonts w:ascii="Courier New" w:hAnsi="Courier New"/>
    </w:rPr>
  </w:style>
  <w:style w:type="character" w:customStyle="1" w:styleId="1422">
    <w:name w:val="Текст макроса Знак142"/>
    <w:rsid w:val="00173F0A"/>
    <w:rPr>
      <w:rFonts w:ascii="Courier New" w:hAnsi="Courier New"/>
    </w:rPr>
  </w:style>
  <w:style w:type="character" w:customStyle="1" w:styleId="1412">
    <w:name w:val="Текст макроса Знак141"/>
    <w:uiPriority w:val="99"/>
    <w:semiHidden/>
    <w:rsid w:val="00173F0A"/>
    <w:rPr>
      <w:rFonts w:ascii="Courier New" w:hAnsi="Courier New"/>
    </w:rPr>
  </w:style>
  <w:style w:type="character" w:customStyle="1" w:styleId="1402">
    <w:name w:val="Текст макроса Знак140"/>
    <w:uiPriority w:val="99"/>
    <w:semiHidden/>
    <w:rsid w:val="00173F0A"/>
    <w:rPr>
      <w:rFonts w:ascii="Courier New" w:hAnsi="Courier New"/>
    </w:rPr>
  </w:style>
  <w:style w:type="character" w:customStyle="1" w:styleId="1392">
    <w:name w:val="Текст макроса Знак139"/>
    <w:uiPriority w:val="99"/>
    <w:semiHidden/>
    <w:rsid w:val="00173F0A"/>
    <w:rPr>
      <w:rFonts w:ascii="Courier New" w:hAnsi="Courier New"/>
    </w:rPr>
  </w:style>
  <w:style w:type="character" w:customStyle="1" w:styleId="1382">
    <w:name w:val="Текст макроса Знак138"/>
    <w:uiPriority w:val="99"/>
    <w:semiHidden/>
    <w:rsid w:val="00173F0A"/>
    <w:rPr>
      <w:rFonts w:ascii="Courier New" w:hAnsi="Courier New"/>
    </w:rPr>
  </w:style>
  <w:style w:type="character" w:customStyle="1" w:styleId="1242">
    <w:name w:val="Текст макроса Знак124"/>
    <w:uiPriority w:val="99"/>
    <w:semiHidden/>
    <w:rsid w:val="00173F0A"/>
    <w:rPr>
      <w:rFonts w:ascii="Courier New" w:hAnsi="Courier New"/>
    </w:rPr>
  </w:style>
  <w:style w:type="character" w:customStyle="1" w:styleId="1232">
    <w:name w:val="Текст макроса Знак123"/>
    <w:uiPriority w:val="99"/>
    <w:semiHidden/>
    <w:rsid w:val="00173F0A"/>
    <w:rPr>
      <w:rFonts w:ascii="Courier New" w:hAnsi="Courier New"/>
      <w:sz w:val="20"/>
    </w:rPr>
  </w:style>
  <w:style w:type="character" w:customStyle="1" w:styleId="1222">
    <w:name w:val="Текст макроса Знак122"/>
    <w:uiPriority w:val="99"/>
    <w:semiHidden/>
    <w:rsid w:val="00173F0A"/>
    <w:rPr>
      <w:rFonts w:ascii="Courier New" w:hAnsi="Courier New"/>
      <w:sz w:val="20"/>
    </w:rPr>
  </w:style>
  <w:style w:type="character" w:customStyle="1" w:styleId="1212">
    <w:name w:val="Текст макроса Знак121"/>
    <w:uiPriority w:val="99"/>
    <w:semiHidden/>
    <w:rsid w:val="00173F0A"/>
    <w:rPr>
      <w:rFonts w:ascii="Courier New" w:hAnsi="Courier New"/>
      <w:sz w:val="20"/>
    </w:rPr>
  </w:style>
  <w:style w:type="character" w:customStyle="1" w:styleId="1203">
    <w:name w:val="Текст макроса Знак120"/>
    <w:uiPriority w:val="99"/>
    <w:semiHidden/>
    <w:rsid w:val="00173F0A"/>
    <w:rPr>
      <w:rFonts w:ascii="Courier New" w:hAnsi="Courier New"/>
      <w:sz w:val="20"/>
    </w:rPr>
  </w:style>
  <w:style w:type="character" w:customStyle="1" w:styleId="1192">
    <w:name w:val="Текст макроса Знак119"/>
    <w:uiPriority w:val="99"/>
    <w:semiHidden/>
    <w:rsid w:val="00173F0A"/>
    <w:rPr>
      <w:rFonts w:ascii="Courier New" w:hAnsi="Courier New"/>
      <w:sz w:val="20"/>
    </w:rPr>
  </w:style>
  <w:style w:type="character" w:customStyle="1" w:styleId="1182">
    <w:name w:val="Текст макроса Знак118"/>
    <w:uiPriority w:val="99"/>
    <w:semiHidden/>
    <w:rsid w:val="00173F0A"/>
    <w:rPr>
      <w:rFonts w:ascii="Courier New" w:hAnsi="Courier New"/>
      <w:sz w:val="20"/>
    </w:rPr>
  </w:style>
  <w:style w:type="character" w:customStyle="1" w:styleId="1172">
    <w:name w:val="Текст макроса Знак117"/>
    <w:uiPriority w:val="99"/>
    <w:semiHidden/>
    <w:rsid w:val="00173F0A"/>
    <w:rPr>
      <w:rFonts w:ascii="Courier New" w:hAnsi="Courier New"/>
      <w:sz w:val="20"/>
    </w:rPr>
  </w:style>
  <w:style w:type="character" w:customStyle="1" w:styleId="1162">
    <w:name w:val="Текст макроса Знак116"/>
    <w:uiPriority w:val="99"/>
    <w:semiHidden/>
    <w:rsid w:val="00173F0A"/>
    <w:rPr>
      <w:rFonts w:ascii="Courier New" w:hAnsi="Courier New"/>
      <w:sz w:val="20"/>
    </w:rPr>
  </w:style>
  <w:style w:type="character" w:customStyle="1" w:styleId="1152">
    <w:name w:val="Текст макроса Знак115"/>
    <w:uiPriority w:val="99"/>
    <w:semiHidden/>
    <w:rsid w:val="00173F0A"/>
    <w:rPr>
      <w:rFonts w:ascii="Courier New" w:hAnsi="Courier New"/>
      <w:sz w:val="20"/>
    </w:rPr>
  </w:style>
  <w:style w:type="character" w:customStyle="1" w:styleId="1142">
    <w:name w:val="Текст макроса Знак114"/>
    <w:uiPriority w:val="99"/>
    <w:semiHidden/>
    <w:rsid w:val="00173F0A"/>
    <w:rPr>
      <w:rFonts w:ascii="Courier New" w:hAnsi="Courier New"/>
      <w:sz w:val="20"/>
    </w:rPr>
  </w:style>
  <w:style w:type="character" w:customStyle="1" w:styleId="1133">
    <w:name w:val="Текст макроса Знак113"/>
    <w:uiPriority w:val="99"/>
    <w:semiHidden/>
    <w:rsid w:val="00173F0A"/>
    <w:rPr>
      <w:rFonts w:ascii="Courier New" w:hAnsi="Courier New"/>
      <w:sz w:val="20"/>
    </w:rPr>
  </w:style>
  <w:style w:type="character" w:customStyle="1" w:styleId="1123">
    <w:name w:val="Текст макроса Знак112"/>
    <w:uiPriority w:val="99"/>
    <w:semiHidden/>
    <w:rsid w:val="00173F0A"/>
    <w:rPr>
      <w:rFonts w:ascii="Courier New" w:hAnsi="Courier New"/>
      <w:sz w:val="20"/>
    </w:rPr>
  </w:style>
  <w:style w:type="character" w:customStyle="1" w:styleId="1113">
    <w:name w:val="Текст макроса Знак111"/>
    <w:uiPriority w:val="99"/>
    <w:semiHidden/>
    <w:rsid w:val="00173F0A"/>
    <w:rPr>
      <w:rFonts w:ascii="Courier New" w:hAnsi="Courier New"/>
      <w:sz w:val="20"/>
    </w:rPr>
  </w:style>
  <w:style w:type="character" w:customStyle="1" w:styleId="1103">
    <w:name w:val="Текст макроса Знак110"/>
    <w:uiPriority w:val="99"/>
    <w:semiHidden/>
    <w:rsid w:val="00173F0A"/>
    <w:rPr>
      <w:rFonts w:ascii="Courier New" w:hAnsi="Courier New"/>
      <w:sz w:val="20"/>
    </w:rPr>
  </w:style>
  <w:style w:type="character" w:customStyle="1" w:styleId="196">
    <w:name w:val="Текст макроса Знак19"/>
    <w:uiPriority w:val="99"/>
    <w:semiHidden/>
    <w:rsid w:val="00173F0A"/>
    <w:rPr>
      <w:rFonts w:ascii="Courier New" w:hAnsi="Courier New"/>
      <w:sz w:val="20"/>
    </w:rPr>
  </w:style>
  <w:style w:type="character" w:customStyle="1" w:styleId="18d">
    <w:name w:val="Текст макроса Знак18"/>
    <w:uiPriority w:val="99"/>
    <w:semiHidden/>
    <w:rsid w:val="00173F0A"/>
    <w:rPr>
      <w:rFonts w:ascii="Courier New" w:hAnsi="Courier New"/>
      <w:sz w:val="20"/>
    </w:rPr>
  </w:style>
  <w:style w:type="character" w:customStyle="1" w:styleId="17d">
    <w:name w:val="Текст макроса Знак17"/>
    <w:uiPriority w:val="99"/>
    <w:semiHidden/>
    <w:rsid w:val="00173F0A"/>
    <w:rPr>
      <w:rFonts w:ascii="Courier New" w:hAnsi="Courier New"/>
      <w:sz w:val="20"/>
    </w:rPr>
  </w:style>
  <w:style w:type="character" w:customStyle="1" w:styleId="16d">
    <w:name w:val="Текст макроса Знак16"/>
    <w:uiPriority w:val="99"/>
    <w:semiHidden/>
    <w:rsid w:val="00173F0A"/>
    <w:rPr>
      <w:rFonts w:ascii="Courier New" w:hAnsi="Courier New"/>
      <w:sz w:val="20"/>
    </w:rPr>
  </w:style>
  <w:style w:type="character" w:customStyle="1" w:styleId="15d">
    <w:name w:val="Текст макроса Знак15"/>
    <w:uiPriority w:val="99"/>
    <w:semiHidden/>
    <w:rsid w:val="00173F0A"/>
    <w:rPr>
      <w:rFonts w:ascii="Courier New" w:hAnsi="Courier New"/>
      <w:sz w:val="20"/>
    </w:rPr>
  </w:style>
  <w:style w:type="character" w:customStyle="1" w:styleId="14d">
    <w:name w:val="Текст макроса Знак14"/>
    <w:uiPriority w:val="99"/>
    <w:semiHidden/>
    <w:rsid w:val="00173F0A"/>
    <w:rPr>
      <w:rFonts w:ascii="Courier New" w:hAnsi="Courier New"/>
      <w:sz w:val="20"/>
    </w:rPr>
  </w:style>
  <w:style w:type="character" w:customStyle="1" w:styleId="133">
    <w:name w:val="Текст макроса Знак13"/>
    <w:uiPriority w:val="99"/>
    <w:semiHidden/>
    <w:rsid w:val="00173F0A"/>
    <w:rPr>
      <w:rFonts w:ascii="Courier New" w:hAnsi="Courier New"/>
      <w:sz w:val="20"/>
    </w:rPr>
  </w:style>
  <w:style w:type="character" w:customStyle="1" w:styleId="129">
    <w:name w:val="Текст макроса Знак12"/>
    <w:uiPriority w:val="99"/>
    <w:semiHidden/>
    <w:rsid w:val="00173F0A"/>
    <w:rPr>
      <w:rFonts w:ascii="Courier New" w:hAnsi="Courier New"/>
      <w:sz w:val="20"/>
    </w:rPr>
  </w:style>
  <w:style w:type="character" w:customStyle="1" w:styleId="11d">
    <w:name w:val="Текст макроса Знак11"/>
    <w:rsid w:val="00173F0A"/>
    <w:rPr>
      <w:rFonts w:ascii="Courier New" w:hAnsi="Courier New"/>
      <w:sz w:val="20"/>
    </w:rPr>
  </w:style>
  <w:style w:type="character" w:customStyle="1" w:styleId="1923">
    <w:name w:val="Текст сноски Знак192"/>
    <w:basedOn w:val="a6"/>
    <w:uiPriority w:val="99"/>
    <w:semiHidden/>
    <w:rsid w:val="00173F0A"/>
    <w:rPr>
      <w:rFonts w:ascii="Times New Roman" w:hAnsi="Times New Roman" w:cs="Times New Roman"/>
    </w:rPr>
  </w:style>
  <w:style w:type="character" w:customStyle="1" w:styleId="1913">
    <w:name w:val="Текст сноски Знак191"/>
    <w:basedOn w:val="a6"/>
    <w:uiPriority w:val="99"/>
    <w:semiHidden/>
    <w:rsid w:val="00173F0A"/>
    <w:rPr>
      <w:rFonts w:ascii="Times New Roman" w:hAnsi="Times New Roman" w:cs="Times New Roman"/>
    </w:rPr>
  </w:style>
  <w:style w:type="character" w:customStyle="1" w:styleId="1903">
    <w:name w:val="Текст сноски Знак190"/>
    <w:basedOn w:val="a6"/>
    <w:uiPriority w:val="99"/>
    <w:semiHidden/>
    <w:rsid w:val="00173F0A"/>
    <w:rPr>
      <w:rFonts w:ascii="Times New Roman" w:hAnsi="Times New Roman" w:cs="Times New Roman"/>
    </w:rPr>
  </w:style>
  <w:style w:type="character" w:customStyle="1" w:styleId="1893">
    <w:name w:val="Текст сноски Знак189"/>
    <w:basedOn w:val="a6"/>
    <w:uiPriority w:val="99"/>
    <w:semiHidden/>
    <w:rsid w:val="00173F0A"/>
    <w:rPr>
      <w:rFonts w:ascii="Times New Roman" w:hAnsi="Times New Roman" w:cs="Times New Roman"/>
    </w:rPr>
  </w:style>
  <w:style w:type="character" w:customStyle="1" w:styleId="1883">
    <w:name w:val="Текст сноски Знак188"/>
    <w:basedOn w:val="a6"/>
    <w:uiPriority w:val="99"/>
    <w:semiHidden/>
    <w:rsid w:val="00173F0A"/>
    <w:rPr>
      <w:rFonts w:ascii="Times New Roman" w:hAnsi="Times New Roman" w:cs="Times New Roman"/>
    </w:rPr>
  </w:style>
  <w:style w:type="character" w:customStyle="1" w:styleId="1873">
    <w:name w:val="Текст сноски Знак187"/>
    <w:basedOn w:val="a6"/>
    <w:uiPriority w:val="99"/>
    <w:semiHidden/>
    <w:rsid w:val="00173F0A"/>
    <w:rPr>
      <w:rFonts w:ascii="Times New Roman" w:hAnsi="Times New Roman" w:cs="Times New Roman"/>
    </w:rPr>
  </w:style>
  <w:style w:type="character" w:customStyle="1" w:styleId="1863">
    <w:name w:val="Текст сноски Знак186"/>
    <w:basedOn w:val="a6"/>
    <w:uiPriority w:val="99"/>
    <w:semiHidden/>
    <w:rsid w:val="00173F0A"/>
    <w:rPr>
      <w:rFonts w:ascii="Times New Roman" w:hAnsi="Times New Roman" w:cs="Times New Roman"/>
    </w:rPr>
  </w:style>
  <w:style w:type="character" w:customStyle="1" w:styleId="1853">
    <w:name w:val="Текст сноски Знак185"/>
    <w:basedOn w:val="a6"/>
    <w:uiPriority w:val="99"/>
    <w:semiHidden/>
    <w:rsid w:val="00173F0A"/>
    <w:rPr>
      <w:rFonts w:ascii="Times New Roman" w:hAnsi="Times New Roman" w:cs="Times New Roman"/>
    </w:rPr>
  </w:style>
  <w:style w:type="character" w:customStyle="1" w:styleId="1843">
    <w:name w:val="Текст сноски Знак184"/>
    <w:basedOn w:val="a6"/>
    <w:uiPriority w:val="99"/>
    <w:semiHidden/>
    <w:rsid w:val="00173F0A"/>
    <w:rPr>
      <w:rFonts w:ascii="Times New Roman" w:hAnsi="Times New Roman" w:cs="Times New Roman"/>
    </w:rPr>
  </w:style>
  <w:style w:type="character" w:customStyle="1" w:styleId="1833">
    <w:name w:val="Текст сноски Знак183"/>
    <w:basedOn w:val="a6"/>
    <w:uiPriority w:val="99"/>
    <w:semiHidden/>
    <w:rsid w:val="00173F0A"/>
    <w:rPr>
      <w:rFonts w:ascii="Times New Roman" w:hAnsi="Times New Roman" w:cs="Times New Roman"/>
    </w:rPr>
  </w:style>
  <w:style w:type="character" w:customStyle="1" w:styleId="1823">
    <w:name w:val="Текст сноски Знак182"/>
    <w:basedOn w:val="a6"/>
    <w:uiPriority w:val="99"/>
    <w:semiHidden/>
    <w:rsid w:val="00173F0A"/>
    <w:rPr>
      <w:rFonts w:ascii="Times New Roman" w:hAnsi="Times New Roman" w:cs="Times New Roman"/>
    </w:rPr>
  </w:style>
  <w:style w:type="character" w:customStyle="1" w:styleId="1813">
    <w:name w:val="Текст сноски Знак181"/>
    <w:basedOn w:val="a6"/>
    <w:uiPriority w:val="99"/>
    <w:semiHidden/>
    <w:rsid w:val="00173F0A"/>
    <w:rPr>
      <w:rFonts w:ascii="Times New Roman" w:hAnsi="Times New Roman" w:cs="Times New Roman"/>
    </w:rPr>
  </w:style>
  <w:style w:type="character" w:customStyle="1" w:styleId="1803">
    <w:name w:val="Текст сноски Знак180"/>
    <w:basedOn w:val="a6"/>
    <w:uiPriority w:val="99"/>
    <w:semiHidden/>
    <w:rsid w:val="00173F0A"/>
    <w:rPr>
      <w:rFonts w:ascii="Times New Roman" w:hAnsi="Times New Roman" w:cs="Times New Roman"/>
    </w:rPr>
  </w:style>
  <w:style w:type="character" w:customStyle="1" w:styleId="1793">
    <w:name w:val="Текст сноски Знак179"/>
    <w:basedOn w:val="a6"/>
    <w:uiPriority w:val="99"/>
    <w:semiHidden/>
    <w:rsid w:val="00173F0A"/>
    <w:rPr>
      <w:rFonts w:ascii="Times New Roman" w:hAnsi="Times New Roman" w:cs="Times New Roman"/>
    </w:rPr>
  </w:style>
  <w:style w:type="character" w:customStyle="1" w:styleId="1783">
    <w:name w:val="Текст сноски Знак178"/>
    <w:basedOn w:val="a6"/>
    <w:uiPriority w:val="99"/>
    <w:semiHidden/>
    <w:rsid w:val="00173F0A"/>
    <w:rPr>
      <w:rFonts w:ascii="Times New Roman" w:hAnsi="Times New Roman" w:cs="Times New Roman"/>
    </w:rPr>
  </w:style>
  <w:style w:type="character" w:customStyle="1" w:styleId="1773">
    <w:name w:val="Текст сноски Знак177"/>
    <w:basedOn w:val="a6"/>
    <w:uiPriority w:val="99"/>
    <w:semiHidden/>
    <w:rsid w:val="00173F0A"/>
    <w:rPr>
      <w:rFonts w:ascii="Times New Roman" w:hAnsi="Times New Roman" w:cs="Times New Roman"/>
    </w:rPr>
  </w:style>
  <w:style w:type="character" w:customStyle="1" w:styleId="1763">
    <w:name w:val="Текст сноски Знак176"/>
    <w:basedOn w:val="a6"/>
    <w:uiPriority w:val="99"/>
    <w:semiHidden/>
    <w:rsid w:val="00173F0A"/>
    <w:rPr>
      <w:rFonts w:ascii="Times New Roman" w:hAnsi="Times New Roman" w:cs="Times New Roman"/>
    </w:rPr>
  </w:style>
  <w:style w:type="character" w:customStyle="1" w:styleId="1753">
    <w:name w:val="Текст сноски Знак175"/>
    <w:basedOn w:val="a6"/>
    <w:uiPriority w:val="99"/>
    <w:semiHidden/>
    <w:rsid w:val="00173F0A"/>
    <w:rPr>
      <w:rFonts w:ascii="Times New Roman" w:hAnsi="Times New Roman" w:cs="Times New Roman"/>
    </w:rPr>
  </w:style>
  <w:style w:type="character" w:customStyle="1" w:styleId="1743">
    <w:name w:val="Текст сноски Знак174"/>
    <w:basedOn w:val="a6"/>
    <w:uiPriority w:val="99"/>
    <w:semiHidden/>
    <w:rsid w:val="00173F0A"/>
    <w:rPr>
      <w:rFonts w:ascii="Times New Roman" w:hAnsi="Times New Roman" w:cs="Times New Roman"/>
    </w:rPr>
  </w:style>
  <w:style w:type="character" w:customStyle="1" w:styleId="1733">
    <w:name w:val="Текст сноски Знак173"/>
    <w:basedOn w:val="a6"/>
    <w:uiPriority w:val="99"/>
    <w:semiHidden/>
    <w:rsid w:val="00173F0A"/>
    <w:rPr>
      <w:rFonts w:ascii="Times New Roman" w:hAnsi="Times New Roman" w:cs="Times New Roman"/>
    </w:rPr>
  </w:style>
  <w:style w:type="character" w:customStyle="1" w:styleId="1723">
    <w:name w:val="Текст сноски Знак172"/>
    <w:basedOn w:val="a6"/>
    <w:uiPriority w:val="99"/>
    <w:semiHidden/>
    <w:rsid w:val="00173F0A"/>
    <w:rPr>
      <w:rFonts w:ascii="Times New Roman" w:hAnsi="Times New Roman" w:cs="Times New Roman"/>
    </w:rPr>
  </w:style>
  <w:style w:type="character" w:customStyle="1" w:styleId="1713">
    <w:name w:val="Текст сноски Знак171"/>
    <w:basedOn w:val="a6"/>
    <w:uiPriority w:val="99"/>
    <w:semiHidden/>
    <w:rsid w:val="00173F0A"/>
    <w:rPr>
      <w:rFonts w:ascii="Times New Roman" w:hAnsi="Times New Roman" w:cs="Times New Roman"/>
    </w:rPr>
  </w:style>
  <w:style w:type="character" w:customStyle="1" w:styleId="1703">
    <w:name w:val="Текст сноски Знак170"/>
    <w:basedOn w:val="a6"/>
    <w:uiPriority w:val="99"/>
    <w:semiHidden/>
    <w:rsid w:val="00173F0A"/>
    <w:rPr>
      <w:rFonts w:ascii="Times New Roman" w:hAnsi="Times New Roman" w:cs="Times New Roman"/>
    </w:rPr>
  </w:style>
  <w:style w:type="character" w:customStyle="1" w:styleId="1693">
    <w:name w:val="Текст сноски Знак169"/>
    <w:basedOn w:val="a6"/>
    <w:uiPriority w:val="99"/>
    <w:semiHidden/>
    <w:rsid w:val="00173F0A"/>
    <w:rPr>
      <w:rFonts w:ascii="Times New Roman" w:hAnsi="Times New Roman" w:cs="Times New Roman"/>
    </w:rPr>
  </w:style>
  <w:style w:type="character" w:customStyle="1" w:styleId="1683">
    <w:name w:val="Текст сноски Знак168"/>
    <w:basedOn w:val="a6"/>
    <w:uiPriority w:val="99"/>
    <w:semiHidden/>
    <w:rsid w:val="00173F0A"/>
    <w:rPr>
      <w:rFonts w:ascii="Times New Roman" w:hAnsi="Times New Roman" w:cs="Times New Roman"/>
    </w:rPr>
  </w:style>
  <w:style w:type="character" w:customStyle="1" w:styleId="1673">
    <w:name w:val="Текст сноски Знак167"/>
    <w:basedOn w:val="a6"/>
    <w:uiPriority w:val="99"/>
    <w:semiHidden/>
    <w:rsid w:val="00173F0A"/>
    <w:rPr>
      <w:rFonts w:ascii="Times New Roman" w:hAnsi="Times New Roman" w:cs="Times New Roman"/>
    </w:rPr>
  </w:style>
  <w:style w:type="character" w:customStyle="1" w:styleId="1663">
    <w:name w:val="Текст сноски Знак166"/>
    <w:basedOn w:val="a6"/>
    <w:uiPriority w:val="99"/>
    <w:semiHidden/>
    <w:rsid w:val="00173F0A"/>
    <w:rPr>
      <w:rFonts w:ascii="Times New Roman" w:hAnsi="Times New Roman" w:cs="Times New Roman"/>
    </w:rPr>
  </w:style>
  <w:style w:type="character" w:customStyle="1" w:styleId="1653">
    <w:name w:val="Текст сноски Знак165"/>
    <w:basedOn w:val="a6"/>
    <w:uiPriority w:val="99"/>
    <w:semiHidden/>
    <w:rsid w:val="00173F0A"/>
    <w:rPr>
      <w:rFonts w:ascii="Times New Roman" w:hAnsi="Times New Roman" w:cs="Times New Roman"/>
    </w:rPr>
  </w:style>
  <w:style w:type="character" w:customStyle="1" w:styleId="1643">
    <w:name w:val="Текст сноски Знак164"/>
    <w:basedOn w:val="a6"/>
    <w:uiPriority w:val="99"/>
    <w:semiHidden/>
    <w:rsid w:val="00173F0A"/>
    <w:rPr>
      <w:rFonts w:ascii="Times New Roman" w:hAnsi="Times New Roman" w:cs="Times New Roman"/>
    </w:rPr>
  </w:style>
  <w:style w:type="character" w:customStyle="1" w:styleId="1633">
    <w:name w:val="Текст сноски Знак163"/>
    <w:basedOn w:val="a6"/>
    <w:uiPriority w:val="99"/>
    <w:semiHidden/>
    <w:rsid w:val="00173F0A"/>
    <w:rPr>
      <w:rFonts w:ascii="Times New Roman" w:hAnsi="Times New Roman" w:cs="Times New Roman"/>
    </w:rPr>
  </w:style>
  <w:style w:type="character" w:customStyle="1" w:styleId="1623">
    <w:name w:val="Текст сноски Знак162"/>
    <w:basedOn w:val="a6"/>
    <w:uiPriority w:val="99"/>
    <w:semiHidden/>
    <w:rsid w:val="00173F0A"/>
    <w:rPr>
      <w:rFonts w:ascii="Times New Roman" w:hAnsi="Times New Roman" w:cs="Times New Roman"/>
    </w:rPr>
  </w:style>
  <w:style w:type="character" w:customStyle="1" w:styleId="1613">
    <w:name w:val="Текст сноски Знак161"/>
    <w:basedOn w:val="a6"/>
    <w:uiPriority w:val="99"/>
    <w:semiHidden/>
    <w:rsid w:val="00173F0A"/>
    <w:rPr>
      <w:rFonts w:ascii="Times New Roman" w:hAnsi="Times New Roman" w:cs="Times New Roman"/>
    </w:rPr>
  </w:style>
  <w:style w:type="character" w:customStyle="1" w:styleId="1603">
    <w:name w:val="Текст сноски Знак160"/>
    <w:basedOn w:val="a6"/>
    <w:uiPriority w:val="99"/>
    <w:semiHidden/>
    <w:rsid w:val="00173F0A"/>
    <w:rPr>
      <w:rFonts w:ascii="Times New Roman" w:hAnsi="Times New Roman" w:cs="Times New Roman"/>
    </w:rPr>
  </w:style>
  <w:style w:type="character" w:customStyle="1" w:styleId="1593">
    <w:name w:val="Текст сноски Знак159"/>
    <w:basedOn w:val="a6"/>
    <w:uiPriority w:val="99"/>
    <w:semiHidden/>
    <w:rsid w:val="00173F0A"/>
    <w:rPr>
      <w:rFonts w:ascii="Times New Roman" w:hAnsi="Times New Roman" w:cs="Times New Roman"/>
    </w:rPr>
  </w:style>
  <w:style w:type="character" w:customStyle="1" w:styleId="1583">
    <w:name w:val="Текст сноски Знак158"/>
    <w:basedOn w:val="a6"/>
    <w:uiPriority w:val="99"/>
    <w:semiHidden/>
    <w:rsid w:val="00173F0A"/>
    <w:rPr>
      <w:rFonts w:ascii="Times New Roman" w:hAnsi="Times New Roman" w:cs="Times New Roman"/>
    </w:rPr>
  </w:style>
  <w:style w:type="character" w:customStyle="1" w:styleId="1573">
    <w:name w:val="Текст сноски Знак157"/>
    <w:basedOn w:val="a6"/>
    <w:uiPriority w:val="99"/>
    <w:semiHidden/>
    <w:rsid w:val="00173F0A"/>
    <w:rPr>
      <w:rFonts w:ascii="Times New Roman" w:hAnsi="Times New Roman" w:cs="Times New Roman"/>
    </w:rPr>
  </w:style>
  <w:style w:type="character" w:customStyle="1" w:styleId="1563">
    <w:name w:val="Текст сноски Знак156"/>
    <w:basedOn w:val="a6"/>
    <w:uiPriority w:val="99"/>
    <w:semiHidden/>
    <w:rsid w:val="00173F0A"/>
    <w:rPr>
      <w:rFonts w:ascii="Times New Roman" w:hAnsi="Times New Roman" w:cs="Times New Roman"/>
    </w:rPr>
  </w:style>
  <w:style w:type="character" w:customStyle="1" w:styleId="1553">
    <w:name w:val="Текст сноски Знак155"/>
    <w:basedOn w:val="a6"/>
    <w:uiPriority w:val="99"/>
    <w:semiHidden/>
    <w:rsid w:val="00173F0A"/>
    <w:rPr>
      <w:rFonts w:ascii="Times New Roman" w:hAnsi="Times New Roman" w:cs="Times New Roman"/>
    </w:rPr>
  </w:style>
  <w:style w:type="character" w:customStyle="1" w:styleId="1543">
    <w:name w:val="Текст сноски Знак154"/>
    <w:basedOn w:val="a6"/>
    <w:uiPriority w:val="99"/>
    <w:semiHidden/>
    <w:rsid w:val="00173F0A"/>
    <w:rPr>
      <w:rFonts w:ascii="Times New Roman" w:hAnsi="Times New Roman" w:cs="Times New Roman"/>
    </w:rPr>
  </w:style>
  <w:style w:type="character" w:customStyle="1" w:styleId="1533">
    <w:name w:val="Текст сноски Знак153"/>
    <w:basedOn w:val="a6"/>
    <w:uiPriority w:val="99"/>
    <w:semiHidden/>
    <w:rsid w:val="00173F0A"/>
    <w:rPr>
      <w:rFonts w:ascii="Times New Roman" w:hAnsi="Times New Roman" w:cs="Times New Roman"/>
    </w:rPr>
  </w:style>
  <w:style w:type="character" w:customStyle="1" w:styleId="1523">
    <w:name w:val="Текст сноски Знак152"/>
    <w:basedOn w:val="a6"/>
    <w:uiPriority w:val="99"/>
    <w:semiHidden/>
    <w:rsid w:val="00173F0A"/>
    <w:rPr>
      <w:rFonts w:ascii="Times New Roman" w:hAnsi="Times New Roman" w:cs="Times New Roman"/>
    </w:rPr>
  </w:style>
  <w:style w:type="character" w:customStyle="1" w:styleId="1513">
    <w:name w:val="Текст сноски Знак151"/>
    <w:basedOn w:val="a6"/>
    <w:uiPriority w:val="99"/>
    <w:semiHidden/>
    <w:rsid w:val="00173F0A"/>
    <w:rPr>
      <w:rFonts w:ascii="Times New Roman" w:hAnsi="Times New Roman" w:cs="Times New Roman"/>
    </w:rPr>
  </w:style>
  <w:style w:type="character" w:customStyle="1" w:styleId="1503">
    <w:name w:val="Текст сноски Знак150"/>
    <w:basedOn w:val="a6"/>
    <w:uiPriority w:val="99"/>
    <w:semiHidden/>
    <w:rsid w:val="00173F0A"/>
    <w:rPr>
      <w:rFonts w:ascii="Times New Roman" w:hAnsi="Times New Roman" w:cs="Times New Roman"/>
    </w:rPr>
  </w:style>
  <w:style w:type="character" w:customStyle="1" w:styleId="1493">
    <w:name w:val="Текст сноски Знак149"/>
    <w:uiPriority w:val="99"/>
    <w:semiHidden/>
    <w:rsid w:val="00173F0A"/>
    <w:rPr>
      <w:rFonts w:ascii="Times New Roman" w:hAnsi="Times New Roman"/>
    </w:rPr>
  </w:style>
  <w:style w:type="character" w:customStyle="1" w:styleId="1483">
    <w:name w:val="Текст сноски Знак148"/>
    <w:uiPriority w:val="99"/>
    <w:semiHidden/>
    <w:rsid w:val="00173F0A"/>
    <w:rPr>
      <w:rFonts w:ascii="Times New Roman" w:hAnsi="Times New Roman"/>
    </w:rPr>
  </w:style>
  <w:style w:type="character" w:customStyle="1" w:styleId="1473">
    <w:name w:val="Текст сноски Знак147"/>
    <w:uiPriority w:val="99"/>
    <w:semiHidden/>
    <w:rsid w:val="00173F0A"/>
    <w:rPr>
      <w:rFonts w:ascii="Times New Roman" w:hAnsi="Times New Roman"/>
    </w:rPr>
  </w:style>
  <w:style w:type="character" w:customStyle="1" w:styleId="1463">
    <w:name w:val="Текст сноски Знак146"/>
    <w:uiPriority w:val="99"/>
    <w:semiHidden/>
    <w:rsid w:val="00173F0A"/>
    <w:rPr>
      <w:rFonts w:ascii="Times New Roman" w:hAnsi="Times New Roman"/>
    </w:rPr>
  </w:style>
  <w:style w:type="character" w:customStyle="1" w:styleId="1453">
    <w:name w:val="Текст сноски Знак145"/>
    <w:uiPriority w:val="99"/>
    <w:semiHidden/>
    <w:rsid w:val="00173F0A"/>
    <w:rPr>
      <w:rFonts w:ascii="Times New Roman" w:hAnsi="Times New Roman"/>
    </w:rPr>
  </w:style>
  <w:style w:type="character" w:customStyle="1" w:styleId="1443">
    <w:name w:val="Текст сноски Знак144"/>
    <w:uiPriority w:val="99"/>
    <w:semiHidden/>
    <w:rsid w:val="00173F0A"/>
    <w:rPr>
      <w:rFonts w:ascii="Times New Roman" w:hAnsi="Times New Roman"/>
    </w:rPr>
  </w:style>
  <w:style w:type="character" w:customStyle="1" w:styleId="1433">
    <w:name w:val="Текст сноски Знак143"/>
    <w:uiPriority w:val="99"/>
    <w:semiHidden/>
    <w:rsid w:val="00173F0A"/>
    <w:rPr>
      <w:rFonts w:ascii="Times New Roman" w:hAnsi="Times New Roman"/>
    </w:rPr>
  </w:style>
  <w:style w:type="character" w:customStyle="1" w:styleId="1423">
    <w:name w:val="Текст сноски Знак142"/>
    <w:rsid w:val="00173F0A"/>
    <w:rPr>
      <w:rFonts w:ascii="Times New Roman" w:hAnsi="Times New Roman"/>
    </w:rPr>
  </w:style>
  <w:style w:type="character" w:customStyle="1" w:styleId="1413">
    <w:name w:val="Текст сноски Знак141"/>
    <w:uiPriority w:val="99"/>
    <w:semiHidden/>
    <w:rsid w:val="00173F0A"/>
    <w:rPr>
      <w:rFonts w:ascii="Times New Roman" w:hAnsi="Times New Roman"/>
    </w:rPr>
  </w:style>
  <w:style w:type="character" w:customStyle="1" w:styleId="1403">
    <w:name w:val="Текст сноски Знак140"/>
    <w:uiPriority w:val="99"/>
    <w:semiHidden/>
    <w:rsid w:val="00173F0A"/>
    <w:rPr>
      <w:rFonts w:ascii="Times New Roman" w:hAnsi="Times New Roman"/>
    </w:rPr>
  </w:style>
  <w:style w:type="character" w:customStyle="1" w:styleId="1393">
    <w:name w:val="Текст сноски Знак139"/>
    <w:uiPriority w:val="99"/>
    <w:semiHidden/>
    <w:rsid w:val="00173F0A"/>
    <w:rPr>
      <w:rFonts w:ascii="Times New Roman" w:hAnsi="Times New Roman"/>
    </w:rPr>
  </w:style>
  <w:style w:type="character" w:customStyle="1" w:styleId="1383">
    <w:name w:val="Текст сноски Знак138"/>
    <w:uiPriority w:val="99"/>
    <w:semiHidden/>
    <w:rsid w:val="00173F0A"/>
    <w:rPr>
      <w:rFonts w:ascii="Times New Roman" w:hAnsi="Times New Roman"/>
    </w:rPr>
  </w:style>
  <w:style w:type="character" w:customStyle="1" w:styleId="1243">
    <w:name w:val="Текст сноски Знак124"/>
    <w:uiPriority w:val="99"/>
    <w:semiHidden/>
    <w:rsid w:val="00173F0A"/>
    <w:rPr>
      <w:rFonts w:ascii="Times New Roman" w:hAnsi="Times New Roman"/>
    </w:rPr>
  </w:style>
  <w:style w:type="character" w:customStyle="1" w:styleId="1233">
    <w:name w:val="Текст сноски Знак123"/>
    <w:uiPriority w:val="99"/>
    <w:semiHidden/>
    <w:rsid w:val="00173F0A"/>
    <w:rPr>
      <w:rFonts w:ascii="Times New Roman" w:hAnsi="Times New Roman"/>
      <w:sz w:val="20"/>
    </w:rPr>
  </w:style>
  <w:style w:type="character" w:customStyle="1" w:styleId="1223">
    <w:name w:val="Текст сноски Знак122"/>
    <w:uiPriority w:val="99"/>
    <w:semiHidden/>
    <w:rsid w:val="00173F0A"/>
    <w:rPr>
      <w:rFonts w:ascii="Times New Roman" w:hAnsi="Times New Roman"/>
      <w:sz w:val="20"/>
    </w:rPr>
  </w:style>
  <w:style w:type="character" w:customStyle="1" w:styleId="1213">
    <w:name w:val="Текст сноски Знак121"/>
    <w:uiPriority w:val="99"/>
    <w:semiHidden/>
    <w:rsid w:val="00173F0A"/>
    <w:rPr>
      <w:rFonts w:ascii="Times New Roman" w:hAnsi="Times New Roman"/>
      <w:sz w:val="20"/>
    </w:rPr>
  </w:style>
  <w:style w:type="character" w:customStyle="1" w:styleId="1204">
    <w:name w:val="Текст сноски Знак120"/>
    <w:uiPriority w:val="99"/>
    <w:semiHidden/>
    <w:rsid w:val="00173F0A"/>
    <w:rPr>
      <w:rFonts w:ascii="Times New Roman" w:hAnsi="Times New Roman"/>
      <w:sz w:val="20"/>
    </w:rPr>
  </w:style>
  <w:style w:type="character" w:customStyle="1" w:styleId="1193">
    <w:name w:val="Текст сноски Знак119"/>
    <w:uiPriority w:val="99"/>
    <w:semiHidden/>
    <w:rsid w:val="00173F0A"/>
    <w:rPr>
      <w:rFonts w:ascii="Times New Roman" w:hAnsi="Times New Roman"/>
      <w:sz w:val="20"/>
    </w:rPr>
  </w:style>
  <w:style w:type="character" w:customStyle="1" w:styleId="1183">
    <w:name w:val="Текст сноски Знак118"/>
    <w:uiPriority w:val="99"/>
    <w:semiHidden/>
    <w:rsid w:val="00173F0A"/>
    <w:rPr>
      <w:rFonts w:ascii="Times New Roman" w:hAnsi="Times New Roman"/>
      <w:sz w:val="20"/>
    </w:rPr>
  </w:style>
  <w:style w:type="character" w:customStyle="1" w:styleId="1173">
    <w:name w:val="Текст сноски Знак117"/>
    <w:uiPriority w:val="99"/>
    <w:semiHidden/>
    <w:rsid w:val="00173F0A"/>
    <w:rPr>
      <w:rFonts w:ascii="Times New Roman" w:hAnsi="Times New Roman"/>
      <w:sz w:val="20"/>
    </w:rPr>
  </w:style>
  <w:style w:type="character" w:customStyle="1" w:styleId="1163">
    <w:name w:val="Текст сноски Знак116"/>
    <w:uiPriority w:val="99"/>
    <w:semiHidden/>
    <w:rsid w:val="00173F0A"/>
    <w:rPr>
      <w:rFonts w:ascii="Times New Roman" w:hAnsi="Times New Roman"/>
      <w:sz w:val="20"/>
    </w:rPr>
  </w:style>
  <w:style w:type="character" w:customStyle="1" w:styleId="1153">
    <w:name w:val="Текст сноски Знак115"/>
    <w:uiPriority w:val="99"/>
    <w:semiHidden/>
    <w:rsid w:val="00173F0A"/>
    <w:rPr>
      <w:rFonts w:ascii="Times New Roman CYR" w:hAnsi="Times New Roman CYR"/>
      <w:sz w:val="20"/>
    </w:rPr>
  </w:style>
  <w:style w:type="character" w:customStyle="1" w:styleId="1143">
    <w:name w:val="Текст сноски Знак114"/>
    <w:uiPriority w:val="99"/>
    <w:semiHidden/>
    <w:rsid w:val="00173F0A"/>
    <w:rPr>
      <w:rFonts w:ascii="Times New Roman CYR" w:hAnsi="Times New Roman CYR"/>
      <w:sz w:val="20"/>
    </w:rPr>
  </w:style>
  <w:style w:type="character" w:customStyle="1" w:styleId="1134">
    <w:name w:val="Текст сноски Знак113"/>
    <w:uiPriority w:val="99"/>
    <w:semiHidden/>
    <w:rsid w:val="00173F0A"/>
    <w:rPr>
      <w:rFonts w:ascii="Times New Roman CYR" w:hAnsi="Times New Roman CYR"/>
      <w:sz w:val="20"/>
    </w:rPr>
  </w:style>
  <w:style w:type="character" w:customStyle="1" w:styleId="1124">
    <w:name w:val="Текст сноски Знак112"/>
    <w:uiPriority w:val="99"/>
    <w:semiHidden/>
    <w:rsid w:val="00173F0A"/>
    <w:rPr>
      <w:rFonts w:ascii="Times New Roman CYR" w:hAnsi="Times New Roman CYR"/>
      <w:sz w:val="20"/>
    </w:rPr>
  </w:style>
  <w:style w:type="character" w:customStyle="1" w:styleId="1114">
    <w:name w:val="Текст сноски Знак111"/>
    <w:uiPriority w:val="99"/>
    <w:semiHidden/>
    <w:rsid w:val="00173F0A"/>
    <w:rPr>
      <w:rFonts w:ascii="Times New Roman CYR" w:hAnsi="Times New Roman CYR"/>
      <w:sz w:val="20"/>
    </w:rPr>
  </w:style>
  <w:style w:type="character" w:customStyle="1" w:styleId="1104">
    <w:name w:val="Текст сноски Знак110"/>
    <w:uiPriority w:val="99"/>
    <w:semiHidden/>
    <w:rsid w:val="00173F0A"/>
    <w:rPr>
      <w:rFonts w:ascii="Times New Roman CYR" w:hAnsi="Times New Roman CYR"/>
      <w:sz w:val="20"/>
    </w:rPr>
  </w:style>
  <w:style w:type="character" w:customStyle="1" w:styleId="197">
    <w:name w:val="Текст сноски Знак19"/>
    <w:uiPriority w:val="99"/>
    <w:semiHidden/>
    <w:rsid w:val="00173F0A"/>
    <w:rPr>
      <w:rFonts w:ascii="Times New Roman CYR" w:hAnsi="Times New Roman CYR"/>
      <w:sz w:val="20"/>
    </w:rPr>
  </w:style>
  <w:style w:type="character" w:customStyle="1" w:styleId="18e">
    <w:name w:val="Текст сноски Знак18"/>
    <w:uiPriority w:val="99"/>
    <w:semiHidden/>
    <w:rsid w:val="00173F0A"/>
    <w:rPr>
      <w:rFonts w:ascii="Times New Roman CYR" w:hAnsi="Times New Roman CYR"/>
      <w:sz w:val="20"/>
    </w:rPr>
  </w:style>
  <w:style w:type="character" w:customStyle="1" w:styleId="17e">
    <w:name w:val="Текст сноски Знак17"/>
    <w:uiPriority w:val="99"/>
    <w:semiHidden/>
    <w:rsid w:val="00173F0A"/>
    <w:rPr>
      <w:rFonts w:ascii="Times New Roman CYR" w:hAnsi="Times New Roman CYR"/>
      <w:sz w:val="20"/>
    </w:rPr>
  </w:style>
  <w:style w:type="character" w:customStyle="1" w:styleId="16e">
    <w:name w:val="Текст сноски Знак16"/>
    <w:uiPriority w:val="99"/>
    <w:semiHidden/>
    <w:rsid w:val="00173F0A"/>
    <w:rPr>
      <w:rFonts w:ascii="Times New Roman CYR" w:hAnsi="Times New Roman CYR"/>
      <w:sz w:val="20"/>
    </w:rPr>
  </w:style>
  <w:style w:type="character" w:customStyle="1" w:styleId="15e">
    <w:name w:val="Текст сноски Знак15"/>
    <w:uiPriority w:val="99"/>
    <w:semiHidden/>
    <w:rsid w:val="00173F0A"/>
    <w:rPr>
      <w:rFonts w:ascii="Times New Roman CYR" w:hAnsi="Times New Roman CYR"/>
      <w:sz w:val="20"/>
    </w:rPr>
  </w:style>
  <w:style w:type="character" w:customStyle="1" w:styleId="14e">
    <w:name w:val="Текст сноски Знак14"/>
    <w:uiPriority w:val="99"/>
    <w:semiHidden/>
    <w:rsid w:val="00173F0A"/>
    <w:rPr>
      <w:rFonts w:ascii="Times New Roman CYR" w:hAnsi="Times New Roman CYR"/>
      <w:sz w:val="20"/>
    </w:rPr>
  </w:style>
  <w:style w:type="character" w:customStyle="1" w:styleId="134">
    <w:name w:val="Текст сноски Знак13"/>
    <w:uiPriority w:val="99"/>
    <w:semiHidden/>
    <w:rsid w:val="00173F0A"/>
    <w:rPr>
      <w:rFonts w:ascii="Times New Roman CYR" w:hAnsi="Times New Roman CYR"/>
      <w:sz w:val="20"/>
    </w:rPr>
  </w:style>
  <w:style w:type="character" w:customStyle="1" w:styleId="12a">
    <w:name w:val="Текст сноски Знак12"/>
    <w:uiPriority w:val="99"/>
    <w:semiHidden/>
    <w:rsid w:val="00173F0A"/>
    <w:rPr>
      <w:rFonts w:ascii="Times New Roman CYR" w:hAnsi="Times New Roman CYR"/>
      <w:sz w:val="20"/>
    </w:rPr>
  </w:style>
  <w:style w:type="character" w:customStyle="1" w:styleId="11e">
    <w:name w:val="Текст сноски Знак11"/>
    <w:rsid w:val="00173F0A"/>
    <w:rPr>
      <w:rFonts w:ascii="Times New Roman CYR" w:hAnsi="Times New Roman CYR"/>
      <w:sz w:val="20"/>
    </w:rPr>
  </w:style>
  <w:style w:type="character" w:customStyle="1" w:styleId="1ff">
    <w:name w:val="Тема примечания Знак1"/>
    <w:basedOn w:val="afff4"/>
    <w:uiPriority w:val="99"/>
    <w:semiHidden/>
    <w:rsid w:val="00173F0A"/>
    <w:rPr>
      <w:rFonts w:ascii="Times New Roman" w:hAnsi="Times New Roman" w:cs="Times New Roman"/>
      <w:b/>
      <w:bCs/>
      <w:sz w:val="20"/>
      <w:lang w:eastAsia="ar-SA"/>
    </w:rPr>
  </w:style>
  <w:style w:type="character" w:customStyle="1" w:styleId="1924">
    <w:name w:val="Тема примечания Знак192"/>
    <w:basedOn w:val="afff4"/>
    <w:uiPriority w:val="99"/>
    <w:semiHidden/>
    <w:rsid w:val="00173F0A"/>
    <w:rPr>
      <w:rFonts w:ascii="Times New Roman" w:hAnsi="Times New Roman" w:cs="Times New Roman"/>
      <w:b/>
      <w:bCs/>
      <w:sz w:val="20"/>
      <w:lang w:eastAsia="ar-SA"/>
    </w:rPr>
  </w:style>
  <w:style w:type="character" w:customStyle="1" w:styleId="1914">
    <w:name w:val="Тема примечания Знак191"/>
    <w:basedOn w:val="afff4"/>
    <w:uiPriority w:val="99"/>
    <w:semiHidden/>
    <w:rsid w:val="00173F0A"/>
    <w:rPr>
      <w:rFonts w:ascii="Times New Roman" w:hAnsi="Times New Roman" w:cs="Times New Roman"/>
      <w:b/>
      <w:bCs/>
      <w:sz w:val="20"/>
      <w:lang w:eastAsia="ar-SA"/>
    </w:rPr>
  </w:style>
  <w:style w:type="character" w:customStyle="1" w:styleId="1904">
    <w:name w:val="Тема примечания Знак190"/>
    <w:basedOn w:val="afff4"/>
    <w:uiPriority w:val="99"/>
    <w:semiHidden/>
    <w:rsid w:val="00173F0A"/>
    <w:rPr>
      <w:rFonts w:ascii="Times New Roman" w:hAnsi="Times New Roman" w:cs="Times New Roman"/>
      <w:b/>
      <w:bCs/>
      <w:sz w:val="20"/>
      <w:lang w:eastAsia="ar-SA"/>
    </w:rPr>
  </w:style>
  <w:style w:type="character" w:customStyle="1" w:styleId="1894">
    <w:name w:val="Тема примечания Знак189"/>
    <w:basedOn w:val="afff4"/>
    <w:uiPriority w:val="99"/>
    <w:semiHidden/>
    <w:rsid w:val="00173F0A"/>
    <w:rPr>
      <w:rFonts w:ascii="Times New Roman" w:hAnsi="Times New Roman" w:cs="Times New Roman"/>
      <w:b/>
      <w:bCs/>
      <w:sz w:val="20"/>
      <w:lang w:eastAsia="ar-SA"/>
    </w:rPr>
  </w:style>
  <w:style w:type="character" w:customStyle="1" w:styleId="1884">
    <w:name w:val="Тема примечания Знак188"/>
    <w:basedOn w:val="afff4"/>
    <w:uiPriority w:val="99"/>
    <w:semiHidden/>
    <w:rsid w:val="00173F0A"/>
    <w:rPr>
      <w:rFonts w:ascii="Times New Roman" w:hAnsi="Times New Roman" w:cs="Times New Roman"/>
      <w:b/>
      <w:bCs/>
      <w:sz w:val="20"/>
      <w:lang w:eastAsia="ar-SA"/>
    </w:rPr>
  </w:style>
  <w:style w:type="character" w:customStyle="1" w:styleId="1874">
    <w:name w:val="Тема примечания Знак187"/>
    <w:basedOn w:val="afff4"/>
    <w:uiPriority w:val="99"/>
    <w:semiHidden/>
    <w:rsid w:val="00173F0A"/>
    <w:rPr>
      <w:rFonts w:ascii="Times New Roman" w:hAnsi="Times New Roman" w:cs="Times New Roman"/>
      <w:b/>
      <w:bCs/>
      <w:sz w:val="20"/>
      <w:lang w:eastAsia="ar-SA"/>
    </w:rPr>
  </w:style>
  <w:style w:type="character" w:customStyle="1" w:styleId="1864">
    <w:name w:val="Тема примечания Знак186"/>
    <w:basedOn w:val="afff4"/>
    <w:uiPriority w:val="99"/>
    <w:semiHidden/>
    <w:rsid w:val="00173F0A"/>
    <w:rPr>
      <w:rFonts w:ascii="Times New Roman" w:hAnsi="Times New Roman" w:cs="Times New Roman"/>
      <w:b/>
      <w:bCs/>
      <w:sz w:val="20"/>
      <w:lang w:eastAsia="ar-SA"/>
    </w:rPr>
  </w:style>
  <w:style w:type="character" w:customStyle="1" w:styleId="1854">
    <w:name w:val="Тема примечания Знак185"/>
    <w:basedOn w:val="afff4"/>
    <w:uiPriority w:val="99"/>
    <w:semiHidden/>
    <w:rsid w:val="00173F0A"/>
    <w:rPr>
      <w:rFonts w:ascii="Times New Roman" w:hAnsi="Times New Roman" w:cs="Times New Roman"/>
      <w:b/>
      <w:bCs/>
      <w:sz w:val="20"/>
      <w:lang w:eastAsia="ar-SA"/>
    </w:rPr>
  </w:style>
  <w:style w:type="character" w:customStyle="1" w:styleId="1844">
    <w:name w:val="Тема примечания Знак184"/>
    <w:basedOn w:val="afff4"/>
    <w:uiPriority w:val="99"/>
    <w:semiHidden/>
    <w:rsid w:val="00173F0A"/>
    <w:rPr>
      <w:rFonts w:ascii="Times New Roman" w:hAnsi="Times New Roman" w:cs="Times New Roman"/>
      <w:b/>
      <w:bCs/>
      <w:sz w:val="20"/>
      <w:lang w:eastAsia="ar-SA"/>
    </w:rPr>
  </w:style>
  <w:style w:type="character" w:customStyle="1" w:styleId="1834">
    <w:name w:val="Тема примечания Знак183"/>
    <w:basedOn w:val="afff4"/>
    <w:uiPriority w:val="99"/>
    <w:semiHidden/>
    <w:rsid w:val="00173F0A"/>
    <w:rPr>
      <w:rFonts w:ascii="Times New Roman" w:hAnsi="Times New Roman" w:cs="Times New Roman"/>
      <w:b/>
      <w:bCs/>
      <w:sz w:val="20"/>
      <w:lang w:eastAsia="ar-SA"/>
    </w:rPr>
  </w:style>
  <w:style w:type="character" w:customStyle="1" w:styleId="1824">
    <w:name w:val="Тема примечания Знак182"/>
    <w:basedOn w:val="afff4"/>
    <w:uiPriority w:val="99"/>
    <w:semiHidden/>
    <w:rsid w:val="00173F0A"/>
    <w:rPr>
      <w:rFonts w:ascii="Times New Roman" w:hAnsi="Times New Roman" w:cs="Times New Roman"/>
      <w:b/>
      <w:bCs/>
      <w:sz w:val="20"/>
      <w:lang w:eastAsia="ar-SA"/>
    </w:rPr>
  </w:style>
  <w:style w:type="character" w:customStyle="1" w:styleId="1814">
    <w:name w:val="Тема примечания Знак181"/>
    <w:basedOn w:val="afff4"/>
    <w:uiPriority w:val="99"/>
    <w:semiHidden/>
    <w:rsid w:val="00173F0A"/>
    <w:rPr>
      <w:rFonts w:ascii="Times New Roman" w:hAnsi="Times New Roman" w:cs="Times New Roman"/>
      <w:b/>
      <w:bCs/>
      <w:sz w:val="20"/>
      <w:lang w:eastAsia="ar-SA"/>
    </w:rPr>
  </w:style>
  <w:style w:type="character" w:customStyle="1" w:styleId="1804">
    <w:name w:val="Тема примечания Знак180"/>
    <w:basedOn w:val="afff4"/>
    <w:uiPriority w:val="99"/>
    <w:semiHidden/>
    <w:rsid w:val="00173F0A"/>
    <w:rPr>
      <w:rFonts w:ascii="Times New Roman" w:hAnsi="Times New Roman" w:cs="Times New Roman"/>
      <w:b/>
      <w:bCs/>
      <w:sz w:val="20"/>
      <w:lang w:eastAsia="ar-SA"/>
    </w:rPr>
  </w:style>
  <w:style w:type="character" w:customStyle="1" w:styleId="1794">
    <w:name w:val="Тема примечания Знак179"/>
    <w:basedOn w:val="afff4"/>
    <w:uiPriority w:val="99"/>
    <w:semiHidden/>
    <w:rsid w:val="00173F0A"/>
    <w:rPr>
      <w:rFonts w:ascii="Times New Roman" w:hAnsi="Times New Roman" w:cs="Times New Roman"/>
      <w:b/>
      <w:bCs/>
      <w:sz w:val="20"/>
      <w:lang w:eastAsia="ar-SA"/>
    </w:rPr>
  </w:style>
  <w:style w:type="character" w:customStyle="1" w:styleId="1784">
    <w:name w:val="Тема примечания Знак178"/>
    <w:basedOn w:val="afff4"/>
    <w:uiPriority w:val="99"/>
    <w:semiHidden/>
    <w:rsid w:val="00173F0A"/>
    <w:rPr>
      <w:rFonts w:ascii="Times New Roman" w:hAnsi="Times New Roman" w:cs="Times New Roman"/>
      <w:b/>
      <w:bCs/>
      <w:sz w:val="20"/>
      <w:lang w:eastAsia="ar-SA"/>
    </w:rPr>
  </w:style>
  <w:style w:type="character" w:customStyle="1" w:styleId="1774">
    <w:name w:val="Тема примечания Знак177"/>
    <w:basedOn w:val="afff4"/>
    <w:uiPriority w:val="99"/>
    <w:semiHidden/>
    <w:rsid w:val="00173F0A"/>
    <w:rPr>
      <w:rFonts w:ascii="Times New Roman" w:hAnsi="Times New Roman" w:cs="Times New Roman"/>
      <w:b/>
      <w:bCs/>
      <w:sz w:val="20"/>
      <w:lang w:eastAsia="ar-SA"/>
    </w:rPr>
  </w:style>
  <w:style w:type="character" w:customStyle="1" w:styleId="1764">
    <w:name w:val="Тема примечания Знак176"/>
    <w:basedOn w:val="afff4"/>
    <w:uiPriority w:val="99"/>
    <w:semiHidden/>
    <w:rsid w:val="00173F0A"/>
    <w:rPr>
      <w:rFonts w:ascii="Times New Roman" w:hAnsi="Times New Roman" w:cs="Times New Roman"/>
      <w:b/>
      <w:bCs/>
      <w:sz w:val="20"/>
      <w:lang w:eastAsia="ar-SA"/>
    </w:rPr>
  </w:style>
  <w:style w:type="character" w:customStyle="1" w:styleId="1754">
    <w:name w:val="Тема примечания Знак175"/>
    <w:basedOn w:val="afff4"/>
    <w:uiPriority w:val="99"/>
    <w:semiHidden/>
    <w:rsid w:val="00173F0A"/>
    <w:rPr>
      <w:rFonts w:ascii="Times New Roman" w:hAnsi="Times New Roman" w:cs="Times New Roman"/>
      <w:b/>
      <w:bCs/>
      <w:sz w:val="20"/>
      <w:lang w:eastAsia="ar-SA"/>
    </w:rPr>
  </w:style>
  <w:style w:type="character" w:customStyle="1" w:styleId="1744">
    <w:name w:val="Тема примечания Знак174"/>
    <w:basedOn w:val="afff4"/>
    <w:uiPriority w:val="99"/>
    <w:semiHidden/>
    <w:rsid w:val="00173F0A"/>
    <w:rPr>
      <w:rFonts w:ascii="Times New Roman" w:hAnsi="Times New Roman" w:cs="Times New Roman"/>
      <w:b/>
      <w:bCs/>
      <w:sz w:val="20"/>
      <w:lang w:eastAsia="ar-SA"/>
    </w:rPr>
  </w:style>
  <w:style w:type="character" w:customStyle="1" w:styleId="1734">
    <w:name w:val="Тема примечания Знак173"/>
    <w:basedOn w:val="afff4"/>
    <w:uiPriority w:val="99"/>
    <w:semiHidden/>
    <w:rsid w:val="00173F0A"/>
    <w:rPr>
      <w:rFonts w:ascii="Times New Roman" w:hAnsi="Times New Roman" w:cs="Times New Roman"/>
      <w:b/>
      <w:bCs/>
      <w:sz w:val="20"/>
      <w:lang w:eastAsia="ar-SA"/>
    </w:rPr>
  </w:style>
  <w:style w:type="character" w:customStyle="1" w:styleId="1724">
    <w:name w:val="Тема примечания Знак172"/>
    <w:basedOn w:val="afff4"/>
    <w:uiPriority w:val="99"/>
    <w:semiHidden/>
    <w:rsid w:val="00173F0A"/>
    <w:rPr>
      <w:rFonts w:ascii="Times New Roman" w:hAnsi="Times New Roman" w:cs="Times New Roman"/>
      <w:b/>
      <w:bCs/>
      <w:sz w:val="20"/>
      <w:lang w:eastAsia="ar-SA"/>
    </w:rPr>
  </w:style>
  <w:style w:type="character" w:customStyle="1" w:styleId="1714">
    <w:name w:val="Тема примечания Знак171"/>
    <w:basedOn w:val="afff4"/>
    <w:uiPriority w:val="99"/>
    <w:semiHidden/>
    <w:rsid w:val="00173F0A"/>
    <w:rPr>
      <w:rFonts w:ascii="Times New Roman" w:hAnsi="Times New Roman" w:cs="Times New Roman"/>
      <w:b/>
      <w:bCs/>
      <w:sz w:val="20"/>
      <w:lang w:eastAsia="ar-SA"/>
    </w:rPr>
  </w:style>
  <w:style w:type="character" w:customStyle="1" w:styleId="1704">
    <w:name w:val="Тема примечания Знак170"/>
    <w:basedOn w:val="afff4"/>
    <w:uiPriority w:val="99"/>
    <w:semiHidden/>
    <w:rsid w:val="00173F0A"/>
    <w:rPr>
      <w:rFonts w:ascii="Times New Roman" w:hAnsi="Times New Roman" w:cs="Times New Roman"/>
      <w:b/>
      <w:bCs/>
      <w:sz w:val="20"/>
      <w:lang w:eastAsia="ar-SA"/>
    </w:rPr>
  </w:style>
  <w:style w:type="character" w:customStyle="1" w:styleId="1694">
    <w:name w:val="Тема примечания Знак169"/>
    <w:basedOn w:val="afff4"/>
    <w:uiPriority w:val="99"/>
    <w:semiHidden/>
    <w:rsid w:val="00173F0A"/>
    <w:rPr>
      <w:rFonts w:ascii="Times New Roman" w:hAnsi="Times New Roman" w:cs="Times New Roman"/>
      <w:b/>
      <w:bCs/>
      <w:sz w:val="20"/>
      <w:lang w:eastAsia="ar-SA"/>
    </w:rPr>
  </w:style>
  <w:style w:type="character" w:customStyle="1" w:styleId="1684">
    <w:name w:val="Тема примечания Знак168"/>
    <w:basedOn w:val="afff4"/>
    <w:uiPriority w:val="99"/>
    <w:semiHidden/>
    <w:rsid w:val="00173F0A"/>
    <w:rPr>
      <w:rFonts w:ascii="Times New Roman" w:hAnsi="Times New Roman" w:cs="Times New Roman"/>
      <w:b/>
      <w:bCs/>
      <w:sz w:val="20"/>
      <w:lang w:eastAsia="ar-SA"/>
    </w:rPr>
  </w:style>
  <w:style w:type="character" w:customStyle="1" w:styleId="1674">
    <w:name w:val="Тема примечания Знак167"/>
    <w:basedOn w:val="afff4"/>
    <w:uiPriority w:val="99"/>
    <w:semiHidden/>
    <w:rsid w:val="00173F0A"/>
    <w:rPr>
      <w:rFonts w:ascii="Times New Roman" w:hAnsi="Times New Roman" w:cs="Times New Roman"/>
      <w:b/>
      <w:bCs/>
      <w:sz w:val="20"/>
      <w:lang w:eastAsia="ar-SA"/>
    </w:rPr>
  </w:style>
  <w:style w:type="character" w:customStyle="1" w:styleId="1664">
    <w:name w:val="Тема примечания Знак166"/>
    <w:basedOn w:val="afff4"/>
    <w:uiPriority w:val="99"/>
    <w:semiHidden/>
    <w:rsid w:val="00173F0A"/>
    <w:rPr>
      <w:rFonts w:ascii="Times New Roman" w:hAnsi="Times New Roman" w:cs="Times New Roman"/>
      <w:b/>
      <w:bCs/>
      <w:sz w:val="20"/>
      <w:lang w:eastAsia="ar-SA"/>
    </w:rPr>
  </w:style>
  <w:style w:type="character" w:customStyle="1" w:styleId="1654">
    <w:name w:val="Тема примечания Знак165"/>
    <w:basedOn w:val="afff4"/>
    <w:uiPriority w:val="99"/>
    <w:semiHidden/>
    <w:rsid w:val="00173F0A"/>
    <w:rPr>
      <w:rFonts w:ascii="Times New Roman" w:hAnsi="Times New Roman" w:cs="Times New Roman"/>
      <w:b/>
      <w:bCs/>
      <w:sz w:val="20"/>
      <w:lang w:eastAsia="ar-SA"/>
    </w:rPr>
  </w:style>
  <w:style w:type="character" w:customStyle="1" w:styleId="1644">
    <w:name w:val="Тема примечания Знак164"/>
    <w:basedOn w:val="afff4"/>
    <w:uiPriority w:val="99"/>
    <w:semiHidden/>
    <w:rsid w:val="00173F0A"/>
    <w:rPr>
      <w:rFonts w:ascii="Times New Roman" w:hAnsi="Times New Roman" w:cs="Times New Roman"/>
      <w:b/>
      <w:bCs/>
      <w:sz w:val="20"/>
      <w:lang w:eastAsia="ar-SA"/>
    </w:rPr>
  </w:style>
  <w:style w:type="character" w:customStyle="1" w:styleId="1634">
    <w:name w:val="Тема примечания Знак163"/>
    <w:basedOn w:val="afff4"/>
    <w:uiPriority w:val="99"/>
    <w:semiHidden/>
    <w:rsid w:val="00173F0A"/>
    <w:rPr>
      <w:rFonts w:ascii="Times New Roman" w:hAnsi="Times New Roman" w:cs="Times New Roman"/>
      <w:b/>
      <w:bCs/>
      <w:sz w:val="20"/>
      <w:lang w:eastAsia="ar-SA"/>
    </w:rPr>
  </w:style>
  <w:style w:type="character" w:customStyle="1" w:styleId="1624">
    <w:name w:val="Тема примечания Знак162"/>
    <w:basedOn w:val="afff4"/>
    <w:uiPriority w:val="99"/>
    <w:semiHidden/>
    <w:rsid w:val="00173F0A"/>
    <w:rPr>
      <w:rFonts w:ascii="Times New Roman" w:hAnsi="Times New Roman" w:cs="Times New Roman"/>
      <w:b/>
      <w:bCs/>
      <w:sz w:val="20"/>
      <w:lang w:eastAsia="ar-SA"/>
    </w:rPr>
  </w:style>
  <w:style w:type="character" w:customStyle="1" w:styleId="1614">
    <w:name w:val="Тема примечания Знак161"/>
    <w:basedOn w:val="afff4"/>
    <w:uiPriority w:val="99"/>
    <w:semiHidden/>
    <w:rsid w:val="00173F0A"/>
    <w:rPr>
      <w:rFonts w:ascii="Times New Roman" w:hAnsi="Times New Roman" w:cs="Times New Roman"/>
      <w:b/>
      <w:bCs/>
      <w:sz w:val="20"/>
      <w:lang w:eastAsia="ar-SA"/>
    </w:rPr>
  </w:style>
  <w:style w:type="character" w:customStyle="1" w:styleId="1604">
    <w:name w:val="Тема примечания Знак160"/>
    <w:basedOn w:val="afff4"/>
    <w:uiPriority w:val="99"/>
    <w:semiHidden/>
    <w:rsid w:val="00173F0A"/>
    <w:rPr>
      <w:rFonts w:ascii="Times New Roman" w:hAnsi="Times New Roman" w:cs="Times New Roman"/>
      <w:b/>
      <w:bCs/>
      <w:sz w:val="20"/>
      <w:lang w:eastAsia="ar-SA"/>
    </w:rPr>
  </w:style>
  <w:style w:type="character" w:customStyle="1" w:styleId="1594">
    <w:name w:val="Тема примечания Знак159"/>
    <w:basedOn w:val="afff4"/>
    <w:uiPriority w:val="99"/>
    <w:semiHidden/>
    <w:rsid w:val="00173F0A"/>
    <w:rPr>
      <w:rFonts w:ascii="Times New Roman" w:hAnsi="Times New Roman" w:cs="Times New Roman"/>
      <w:b/>
      <w:bCs/>
      <w:sz w:val="20"/>
      <w:lang w:eastAsia="ar-SA"/>
    </w:rPr>
  </w:style>
  <w:style w:type="character" w:customStyle="1" w:styleId="1584">
    <w:name w:val="Тема примечания Знак158"/>
    <w:basedOn w:val="afff4"/>
    <w:uiPriority w:val="99"/>
    <w:semiHidden/>
    <w:rsid w:val="00173F0A"/>
    <w:rPr>
      <w:rFonts w:ascii="Times New Roman" w:hAnsi="Times New Roman" w:cs="Times New Roman"/>
      <w:b/>
      <w:bCs/>
      <w:sz w:val="20"/>
      <w:lang w:eastAsia="ar-SA"/>
    </w:rPr>
  </w:style>
  <w:style w:type="character" w:customStyle="1" w:styleId="1574">
    <w:name w:val="Тема примечания Знак157"/>
    <w:basedOn w:val="afff4"/>
    <w:uiPriority w:val="99"/>
    <w:semiHidden/>
    <w:rsid w:val="00173F0A"/>
    <w:rPr>
      <w:rFonts w:ascii="Times New Roman" w:hAnsi="Times New Roman" w:cs="Times New Roman"/>
      <w:b/>
      <w:bCs/>
      <w:sz w:val="20"/>
      <w:lang w:eastAsia="ar-SA"/>
    </w:rPr>
  </w:style>
  <w:style w:type="character" w:customStyle="1" w:styleId="1564">
    <w:name w:val="Тема примечания Знак156"/>
    <w:basedOn w:val="afff4"/>
    <w:uiPriority w:val="99"/>
    <w:semiHidden/>
    <w:rsid w:val="00173F0A"/>
    <w:rPr>
      <w:rFonts w:ascii="Times New Roman" w:hAnsi="Times New Roman" w:cs="Times New Roman"/>
      <w:b/>
      <w:bCs/>
      <w:sz w:val="20"/>
      <w:lang w:eastAsia="ar-SA"/>
    </w:rPr>
  </w:style>
  <w:style w:type="character" w:customStyle="1" w:styleId="1554">
    <w:name w:val="Тема примечания Знак155"/>
    <w:basedOn w:val="afff4"/>
    <w:uiPriority w:val="99"/>
    <w:semiHidden/>
    <w:rsid w:val="00173F0A"/>
    <w:rPr>
      <w:rFonts w:ascii="Times New Roman" w:hAnsi="Times New Roman" w:cs="Times New Roman"/>
      <w:b/>
      <w:bCs/>
      <w:sz w:val="20"/>
      <w:lang w:eastAsia="ar-SA"/>
    </w:rPr>
  </w:style>
  <w:style w:type="character" w:customStyle="1" w:styleId="1544">
    <w:name w:val="Тема примечания Знак154"/>
    <w:basedOn w:val="afff4"/>
    <w:uiPriority w:val="99"/>
    <w:semiHidden/>
    <w:rsid w:val="00173F0A"/>
    <w:rPr>
      <w:rFonts w:ascii="Times New Roman" w:hAnsi="Times New Roman" w:cs="Times New Roman"/>
      <w:b/>
      <w:bCs/>
      <w:sz w:val="20"/>
      <w:lang w:eastAsia="ar-SA"/>
    </w:rPr>
  </w:style>
  <w:style w:type="character" w:customStyle="1" w:styleId="1534">
    <w:name w:val="Тема примечания Знак153"/>
    <w:basedOn w:val="afff4"/>
    <w:uiPriority w:val="99"/>
    <w:semiHidden/>
    <w:rsid w:val="00173F0A"/>
    <w:rPr>
      <w:rFonts w:ascii="Times New Roman" w:hAnsi="Times New Roman" w:cs="Times New Roman"/>
      <w:b/>
      <w:bCs/>
      <w:sz w:val="20"/>
      <w:lang w:eastAsia="ar-SA"/>
    </w:rPr>
  </w:style>
  <w:style w:type="character" w:customStyle="1" w:styleId="1524">
    <w:name w:val="Тема примечания Знак152"/>
    <w:basedOn w:val="afff4"/>
    <w:uiPriority w:val="99"/>
    <w:semiHidden/>
    <w:rsid w:val="00173F0A"/>
    <w:rPr>
      <w:rFonts w:ascii="Times New Roman" w:hAnsi="Times New Roman" w:cs="Times New Roman"/>
      <w:b/>
      <w:bCs/>
      <w:sz w:val="20"/>
      <w:lang w:eastAsia="ar-SA"/>
    </w:rPr>
  </w:style>
  <w:style w:type="character" w:customStyle="1" w:styleId="1514">
    <w:name w:val="Тема примечания Знак151"/>
    <w:basedOn w:val="afff4"/>
    <w:uiPriority w:val="99"/>
    <w:semiHidden/>
    <w:rsid w:val="00173F0A"/>
    <w:rPr>
      <w:rFonts w:ascii="Times New Roman" w:hAnsi="Times New Roman" w:cs="Times New Roman"/>
      <w:b/>
      <w:bCs/>
      <w:sz w:val="20"/>
      <w:lang w:eastAsia="ar-SA"/>
    </w:rPr>
  </w:style>
  <w:style w:type="character" w:customStyle="1" w:styleId="1504">
    <w:name w:val="Тема примечания Знак150"/>
    <w:basedOn w:val="afff4"/>
    <w:uiPriority w:val="99"/>
    <w:semiHidden/>
    <w:rsid w:val="00173F0A"/>
    <w:rPr>
      <w:rFonts w:ascii="Times New Roman" w:hAnsi="Times New Roman" w:cs="Times New Roman"/>
      <w:b/>
      <w:bCs/>
      <w:sz w:val="20"/>
      <w:lang w:eastAsia="ar-SA"/>
    </w:rPr>
  </w:style>
  <w:style w:type="character" w:customStyle="1" w:styleId="1494">
    <w:name w:val="Тема примечания Знак149"/>
    <w:uiPriority w:val="99"/>
    <w:semiHidden/>
    <w:rsid w:val="00173F0A"/>
    <w:rPr>
      <w:rFonts w:ascii="Times New Roman" w:hAnsi="Times New Roman"/>
      <w:b/>
      <w:sz w:val="20"/>
    </w:rPr>
  </w:style>
  <w:style w:type="character" w:customStyle="1" w:styleId="1484">
    <w:name w:val="Тема примечания Знак148"/>
    <w:uiPriority w:val="99"/>
    <w:semiHidden/>
    <w:rsid w:val="00173F0A"/>
    <w:rPr>
      <w:rFonts w:ascii="Times New Roman" w:hAnsi="Times New Roman"/>
      <w:b/>
      <w:sz w:val="20"/>
    </w:rPr>
  </w:style>
  <w:style w:type="character" w:customStyle="1" w:styleId="1474">
    <w:name w:val="Тема примечания Знак147"/>
    <w:uiPriority w:val="99"/>
    <w:semiHidden/>
    <w:rsid w:val="00173F0A"/>
    <w:rPr>
      <w:rFonts w:ascii="Times New Roman" w:hAnsi="Times New Roman"/>
      <w:b/>
      <w:sz w:val="20"/>
    </w:rPr>
  </w:style>
  <w:style w:type="character" w:customStyle="1" w:styleId="1464">
    <w:name w:val="Тема примечания Знак146"/>
    <w:uiPriority w:val="99"/>
    <w:semiHidden/>
    <w:rsid w:val="00173F0A"/>
    <w:rPr>
      <w:rFonts w:ascii="Times New Roman" w:hAnsi="Times New Roman"/>
      <w:b/>
      <w:sz w:val="20"/>
    </w:rPr>
  </w:style>
  <w:style w:type="character" w:customStyle="1" w:styleId="1454">
    <w:name w:val="Тема примечания Знак145"/>
    <w:uiPriority w:val="99"/>
    <w:semiHidden/>
    <w:rsid w:val="00173F0A"/>
    <w:rPr>
      <w:rFonts w:ascii="Times New Roman" w:hAnsi="Times New Roman"/>
      <w:b/>
      <w:sz w:val="20"/>
    </w:rPr>
  </w:style>
  <w:style w:type="character" w:customStyle="1" w:styleId="1444">
    <w:name w:val="Тема примечания Знак144"/>
    <w:uiPriority w:val="99"/>
    <w:semiHidden/>
    <w:rsid w:val="00173F0A"/>
    <w:rPr>
      <w:rFonts w:ascii="Times New Roman" w:hAnsi="Times New Roman"/>
      <w:b/>
      <w:sz w:val="20"/>
    </w:rPr>
  </w:style>
  <w:style w:type="character" w:customStyle="1" w:styleId="1434">
    <w:name w:val="Тема примечания Знак143"/>
    <w:uiPriority w:val="99"/>
    <w:semiHidden/>
    <w:rsid w:val="00173F0A"/>
    <w:rPr>
      <w:rFonts w:ascii="Times New Roman" w:hAnsi="Times New Roman"/>
      <w:b/>
      <w:sz w:val="20"/>
    </w:rPr>
  </w:style>
  <w:style w:type="character" w:customStyle="1" w:styleId="1424">
    <w:name w:val="Тема примечания Знак142"/>
    <w:rsid w:val="00173F0A"/>
    <w:rPr>
      <w:rFonts w:ascii="Times New Roman" w:hAnsi="Times New Roman"/>
      <w:b/>
      <w:sz w:val="20"/>
    </w:rPr>
  </w:style>
  <w:style w:type="character" w:customStyle="1" w:styleId="1414">
    <w:name w:val="Тема примечания Знак141"/>
    <w:uiPriority w:val="99"/>
    <w:semiHidden/>
    <w:rsid w:val="00173F0A"/>
    <w:rPr>
      <w:rFonts w:ascii="Times New Roman" w:hAnsi="Times New Roman"/>
      <w:b/>
      <w:sz w:val="20"/>
    </w:rPr>
  </w:style>
  <w:style w:type="character" w:customStyle="1" w:styleId="1404">
    <w:name w:val="Тема примечания Знак140"/>
    <w:uiPriority w:val="99"/>
    <w:semiHidden/>
    <w:rsid w:val="00173F0A"/>
    <w:rPr>
      <w:rFonts w:ascii="Times New Roman" w:hAnsi="Times New Roman"/>
      <w:b/>
      <w:sz w:val="20"/>
    </w:rPr>
  </w:style>
  <w:style w:type="character" w:customStyle="1" w:styleId="1394">
    <w:name w:val="Тема примечания Знак139"/>
    <w:uiPriority w:val="99"/>
    <w:semiHidden/>
    <w:rsid w:val="00173F0A"/>
    <w:rPr>
      <w:rFonts w:ascii="Times New Roman" w:hAnsi="Times New Roman"/>
      <w:b/>
      <w:sz w:val="20"/>
    </w:rPr>
  </w:style>
  <w:style w:type="character" w:customStyle="1" w:styleId="1384">
    <w:name w:val="Тема примечания Знак138"/>
    <w:uiPriority w:val="99"/>
    <w:semiHidden/>
    <w:rsid w:val="00173F0A"/>
    <w:rPr>
      <w:rFonts w:ascii="Times New Roman" w:hAnsi="Times New Roman"/>
      <w:b/>
      <w:sz w:val="20"/>
    </w:rPr>
  </w:style>
  <w:style w:type="character" w:customStyle="1" w:styleId="1244">
    <w:name w:val="Тема примечания Знак124"/>
    <w:uiPriority w:val="99"/>
    <w:semiHidden/>
    <w:rsid w:val="00173F0A"/>
    <w:rPr>
      <w:rFonts w:ascii="Times New Roman" w:hAnsi="Times New Roman"/>
      <w:b/>
      <w:sz w:val="20"/>
    </w:rPr>
  </w:style>
  <w:style w:type="character" w:customStyle="1" w:styleId="1234">
    <w:name w:val="Тема примечания Знак123"/>
    <w:uiPriority w:val="99"/>
    <w:semiHidden/>
    <w:rsid w:val="00173F0A"/>
    <w:rPr>
      <w:rFonts w:ascii="Times New Roman" w:hAnsi="Times New Roman"/>
      <w:b/>
      <w:sz w:val="20"/>
    </w:rPr>
  </w:style>
  <w:style w:type="character" w:customStyle="1" w:styleId="1224">
    <w:name w:val="Тема примечания Знак122"/>
    <w:uiPriority w:val="99"/>
    <w:semiHidden/>
    <w:rsid w:val="00173F0A"/>
    <w:rPr>
      <w:rFonts w:ascii="Times New Roman" w:hAnsi="Times New Roman"/>
      <w:b/>
      <w:sz w:val="20"/>
    </w:rPr>
  </w:style>
  <w:style w:type="character" w:customStyle="1" w:styleId="1214">
    <w:name w:val="Тема примечания Знак121"/>
    <w:uiPriority w:val="99"/>
    <w:semiHidden/>
    <w:rsid w:val="00173F0A"/>
    <w:rPr>
      <w:rFonts w:ascii="Times New Roman" w:hAnsi="Times New Roman"/>
      <w:b/>
      <w:sz w:val="20"/>
    </w:rPr>
  </w:style>
  <w:style w:type="character" w:customStyle="1" w:styleId="1205">
    <w:name w:val="Тема примечания Знак120"/>
    <w:uiPriority w:val="99"/>
    <w:semiHidden/>
    <w:rsid w:val="00173F0A"/>
    <w:rPr>
      <w:rFonts w:ascii="Times New Roman" w:hAnsi="Times New Roman"/>
      <w:b/>
      <w:sz w:val="20"/>
    </w:rPr>
  </w:style>
  <w:style w:type="character" w:customStyle="1" w:styleId="1194">
    <w:name w:val="Тема примечания Знак119"/>
    <w:uiPriority w:val="99"/>
    <w:semiHidden/>
    <w:rsid w:val="00173F0A"/>
    <w:rPr>
      <w:rFonts w:ascii="Times New Roman" w:hAnsi="Times New Roman"/>
      <w:b/>
      <w:sz w:val="20"/>
    </w:rPr>
  </w:style>
  <w:style w:type="character" w:customStyle="1" w:styleId="1184">
    <w:name w:val="Тема примечания Знак118"/>
    <w:uiPriority w:val="99"/>
    <w:semiHidden/>
    <w:rsid w:val="00173F0A"/>
    <w:rPr>
      <w:rFonts w:ascii="Times New Roman" w:hAnsi="Times New Roman"/>
      <w:b/>
      <w:sz w:val="20"/>
    </w:rPr>
  </w:style>
  <w:style w:type="character" w:customStyle="1" w:styleId="1174">
    <w:name w:val="Тема примечания Знак117"/>
    <w:uiPriority w:val="99"/>
    <w:semiHidden/>
    <w:rsid w:val="00173F0A"/>
    <w:rPr>
      <w:rFonts w:ascii="Times New Roman" w:hAnsi="Times New Roman"/>
      <w:b/>
      <w:sz w:val="20"/>
    </w:rPr>
  </w:style>
  <w:style w:type="character" w:customStyle="1" w:styleId="1164">
    <w:name w:val="Тема примечания Знак116"/>
    <w:uiPriority w:val="99"/>
    <w:semiHidden/>
    <w:rsid w:val="00173F0A"/>
    <w:rPr>
      <w:rFonts w:ascii="Times New Roman" w:hAnsi="Times New Roman"/>
      <w:b/>
      <w:sz w:val="20"/>
    </w:rPr>
  </w:style>
  <w:style w:type="character" w:customStyle="1" w:styleId="1154">
    <w:name w:val="Тема примечания Знак115"/>
    <w:uiPriority w:val="99"/>
    <w:semiHidden/>
    <w:rsid w:val="00173F0A"/>
    <w:rPr>
      <w:rFonts w:ascii="Times New Roman CYR" w:hAnsi="Times New Roman CYR"/>
      <w:b/>
      <w:sz w:val="20"/>
    </w:rPr>
  </w:style>
  <w:style w:type="character" w:customStyle="1" w:styleId="1144">
    <w:name w:val="Тема примечания Знак114"/>
    <w:uiPriority w:val="99"/>
    <w:semiHidden/>
    <w:rsid w:val="00173F0A"/>
    <w:rPr>
      <w:rFonts w:ascii="Times New Roman CYR" w:hAnsi="Times New Roman CYR"/>
      <w:b/>
      <w:sz w:val="20"/>
    </w:rPr>
  </w:style>
  <w:style w:type="character" w:customStyle="1" w:styleId="1135">
    <w:name w:val="Тема примечания Знак113"/>
    <w:uiPriority w:val="99"/>
    <w:semiHidden/>
    <w:rsid w:val="00173F0A"/>
    <w:rPr>
      <w:rFonts w:ascii="Times New Roman CYR" w:hAnsi="Times New Roman CYR"/>
      <w:b/>
      <w:sz w:val="20"/>
    </w:rPr>
  </w:style>
  <w:style w:type="character" w:customStyle="1" w:styleId="1125">
    <w:name w:val="Тема примечания Знак112"/>
    <w:uiPriority w:val="99"/>
    <w:semiHidden/>
    <w:rsid w:val="00173F0A"/>
    <w:rPr>
      <w:rFonts w:ascii="Times New Roman CYR" w:hAnsi="Times New Roman CYR"/>
      <w:b/>
      <w:sz w:val="20"/>
    </w:rPr>
  </w:style>
  <w:style w:type="character" w:customStyle="1" w:styleId="1115">
    <w:name w:val="Тема примечания Знак111"/>
    <w:uiPriority w:val="99"/>
    <w:semiHidden/>
    <w:rsid w:val="00173F0A"/>
    <w:rPr>
      <w:rFonts w:ascii="Times New Roman CYR" w:hAnsi="Times New Roman CYR"/>
      <w:b/>
      <w:sz w:val="20"/>
    </w:rPr>
  </w:style>
  <w:style w:type="character" w:customStyle="1" w:styleId="1105">
    <w:name w:val="Тема примечания Знак110"/>
    <w:uiPriority w:val="99"/>
    <w:semiHidden/>
    <w:rsid w:val="00173F0A"/>
    <w:rPr>
      <w:rFonts w:ascii="Times New Roman CYR" w:hAnsi="Times New Roman CYR"/>
      <w:b/>
      <w:sz w:val="20"/>
    </w:rPr>
  </w:style>
  <w:style w:type="character" w:customStyle="1" w:styleId="198">
    <w:name w:val="Тема примечания Знак19"/>
    <w:uiPriority w:val="99"/>
    <w:semiHidden/>
    <w:rsid w:val="00173F0A"/>
    <w:rPr>
      <w:rFonts w:ascii="Times New Roman CYR" w:hAnsi="Times New Roman CYR"/>
      <w:b/>
      <w:sz w:val="20"/>
    </w:rPr>
  </w:style>
  <w:style w:type="character" w:customStyle="1" w:styleId="18f">
    <w:name w:val="Тема примечания Знак18"/>
    <w:uiPriority w:val="99"/>
    <w:semiHidden/>
    <w:rsid w:val="00173F0A"/>
    <w:rPr>
      <w:rFonts w:ascii="Times New Roman CYR" w:hAnsi="Times New Roman CYR"/>
      <w:b/>
      <w:sz w:val="20"/>
    </w:rPr>
  </w:style>
  <w:style w:type="character" w:customStyle="1" w:styleId="17f">
    <w:name w:val="Тема примечания Знак17"/>
    <w:uiPriority w:val="99"/>
    <w:semiHidden/>
    <w:rsid w:val="00173F0A"/>
    <w:rPr>
      <w:rFonts w:ascii="Times New Roman CYR" w:hAnsi="Times New Roman CYR"/>
      <w:b/>
      <w:sz w:val="20"/>
    </w:rPr>
  </w:style>
  <w:style w:type="character" w:customStyle="1" w:styleId="16f">
    <w:name w:val="Тема примечания Знак16"/>
    <w:uiPriority w:val="99"/>
    <w:semiHidden/>
    <w:rsid w:val="00173F0A"/>
    <w:rPr>
      <w:rFonts w:ascii="Times New Roman CYR" w:hAnsi="Times New Roman CYR"/>
      <w:b/>
      <w:sz w:val="20"/>
    </w:rPr>
  </w:style>
  <w:style w:type="character" w:customStyle="1" w:styleId="15f">
    <w:name w:val="Тема примечания Знак15"/>
    <w:uiPriority w:val="99"/>
    <w:semiHidden/>
    <w:rsid w:val="00173F0A"/>
    <w:rPr>
      <w:rFonts w:ascii="Times New Roman CYR" w:hAnsi="Times New Roman CYR"/>
      <w:b/>
      <w:sz w:val="20"/>
    </w:rPr>
  </w:style>
  <w:style w:type="character" w:customStyle="1" w:styleId="14f">
    <w:name w:val="Тема примечания Знак14"/>
    <w:uiPriority w:val="99"/>
    <w:semiHidden/>
    <w:rsid w:val="00173F0A"/>
    <w:rPr>
      <w:rFonts w:ascii="Times New Roman CYR" w:hAnsi="Times New Roman CYR"/>
      <w:b/>
      <w:sz w:val="20"/>
    </w:rPr>
  </w:style>
  <w:style w:type="character" w:customStyle="1" w:styleId="135">
    <w:name w:val="Тема примечания Знак13"/>
    <w:uiPriority w:val="99"/>
    <w:semiHidden/>
    <w:rsid w:val="00173F0A"/>
    <w:rPr>
      <w:rFonts w:ascii="Times New Roman CYR" w:hAnsi="Times New Roman CYR"/>
      <w:b/>
      <w:sz w:val="20"/>
    </w:rPr>
  </w:style>
  <w:style w:type="character" w:customStyle="1" w:styleId="12b">
    <w:name w:val="Тема примечания Знак12"/>
    <w:uiPriority w:val="99"/>
    <w:semiHidden/>
    <w:rsid w:val="00173F0A"/>
    <w:rPr>
      <w:rFonts w:ascii="Times New Roman CYR" w:hAnsi="Times New Roman CYR"/>
      <w:b/>
      <w:sz w:val="20"/>
    </w:rPr>
  </w:style>
  <w:style w:type="character" w:customStyle="1" w:styleId="11f">
    <w:name w:val="Тема примечания Знак11"/>
    <w:rsid w:val="00173F0A"/>
    <w:rPr>
      <w:rFonts w:ascii="Calibri" w:hAnsi="Calibri"/>
      <w:b/>
      <w:sz w:val="20"/>
    </w:rPr>
  </w:style>
  <w:style w:type="paragraph" w:styleId="1ff0">
    <w:name w:val="index 1"/>
    <w:basedOn w:val="a5"/>
    <w:next w:val="a5"/>
    <w:autoRedefine/>
    <w:uiPriority w:val="99"/>
    <w:rsid w:val="00173F0A"/>
    <w:pPr>
      <w:suppressAutoHyphens w:val="0"/>
      <w:ind w:left="240" w:hanging="240"/>
      <w:jc w:val="center"/>
    </w:pPr>
    <w:rPr>
      <w:rFonts w:ascii="Calibri" w:hAnsi="Calibri" w:cs="Times New Roman"/>
      <w:sz w:val="16"/>
      <w:szCs w:val="16"/>
      <w:lang w:eastAsia="ru-RU"/>
    </w:rPr>
  </w:style>
  <w:style w:type="character" w:customStyle="1" w:styleId="SchoolBookC9pt">
    <w:name w:val="Стиль SchoolBookC 9 pt"/>
    <w:rsid w:val="00173F0A"/>
    <w:rPr>
      <w:rFonts w:ascii="SchoolBookC" w:hAnsi="SchoolBookC"/>
      <w:sz w:val="18"/>
    </w:rPr>
  </w:style>
  <w:style w:type="paragraph" w:styleId="affffffff3">
    <w:name w:val="table of figures"/>
    <w:basedOn w:val="a5"/>
    <w:next w:val="a5"/>
    <w:uiPriority w:val="99"/>
    <w:rsid w:val="00173F0A"/>
    <w:pPr>
      <w:suppressAutoHyphens w:val="0"/>
      <w:ind w:left="480" w:hanging="480"/>
    </w:pPr>
    <w:rPr>
      <w:rFonts w:cs="Times New Roman"/>
      <w:lang w:eastAsia="ru-RU"/>
    </w:rPr>
  </w:style>
  <w:style w:type="paragraph" w:styleId="affffffff4">
    <w:name w:val="table of authorities"/>
    <w:basedOn w:val="a5"/>
    <w:next w:val="a5"/>
    <w:uiPriority w:val="99"/>
    <w:rsid w:val="00173F0A"/>
    <w:pPr>
      <w:suppressAutoHyphens w:val="0"/>
      <w:ind w:left="240" w:hanging="240"/>
    </w:pPr>
    <w:rPr>
      <w:rFonts w:cs="Times New Roman"/>
      <w:lang w:eastAsia="ru-RU"/>
    </w:rPr>
  </w:style>
  <w:style w:type="paragraph" w:styleId="affffffff5">
    <w:name w:val="index heading"/>
    <w:basedOn w:val="a5"/>
    <w:next w:val="1ff0"/>
    <w:uiPriority w:val="99"/>
    <w:rsid w:val="00173F0A"/>
    <w:pPr>
      <w:suppressAutoHyphens w:val="0"/>
    </w:pPr>
    <w:rPr>
      <w:rFonts w:ascii="NewtonXC" w:hAnsi="NewtonXC" w:cs="NewtonXC"/>
      <w:b/>
      <w:bCs/>
      <w:lang w:eastAsia="ru-RU"/>
    </w:rPr>
  </w:style>
  <w:style w:type="paragraph" w:styleId="2f9">
    <w:name w:val="index 2"/>
    <w:basedOn w:val="a5"/>
    <w:next w:val="a5"/>
    <w:autoRedefine/>
    <w:uiPriority w:val="99"/>
    <w:rsid w:val="00173F0A"/>
    <w:pPr>
      <w:suppressAutoHyphens w:val="0"/>
      <w:ind w:left="480" w:hanging="240"/>
    </w:pPr>
    <w:rPr>
      <w:rFonts w:cs="Times New Roman"/>
      <w:lang w:eastAsia="ru-RU"/>
    </w:rPr>
  </w:style>
  <w:style w:type="paragraph" w:styleId="3f2">
    <w:name w:val="index 3"/>
    <w:basedOn w:val="a5"/>
    <w:next w:val="a5"/>
    <w:autoRedefine/>
    <w:uiPriority w:val="99"/>
    <w:rsid w:val="00173F0A"/>
    <w:pPr>
      <w:suppressAutoHyphens w:val="0"/>
      <w:ind w:left="720" w:hanging="240"/>
    </w:pPr>
    <w:rPr>
      <w:rFonts w:cs="Times New Roman"/>
      <w:lang w:eastAsia="ru-RU"/>
    </w:rPr>
  </w:style>
  <w:style w:type="paragraph" w:styleId="4b">
    <w:name w:val="index 4"/>
    <w:basedOn w:val="a5"/>
    <w:next w:val="a5"/>
    <w:autoRedefine/>
    <w:uiPriority w:val="99"/>
    <w:rsid w:val="00173F0A"/>
    <w:pPr>
      <w:suppressAutoHyphens w:val="0"/>
      <w:ind w:left="960" w:hanging="240"/>
    </w:pPr>
    <w:rPr>
      <w:rFonts w:cs="Times New Roman"/>
      <w:lang w:eastAsia="ru-RU"/>
    </w:rPr>
  </w:style>
  <w:style w:type="paragraph" w:styleId="58">
    <w:name w:val="index 5"/>
    <w:basedOn w:val="a5"/>
    <w:next w:val="a5"/>
    <w:autoRedefine/>
    <w:uiPriority w:val="99"/>
    <w:rsid w:val="00173F0A"/>
    <w:pPr>
      <w:suppressAutoHyphens w:val="0"/>
      <w:ind w:left="1200" w:hanging="240"/>
    </w:pPr>
    <w:rPr>
      <w:rFonts w:cs="Times New Roman"/>
      <w:lang w:eastAsia="ru-RU"/>
    </w:rPr>
  </w:style>
  <w:style w:type="paragraph" w:styleId="65">
    <w:name w:val="index 6"/>
    <w:basedOn w:val="a5"/>
    <w:next w:val="a5"/>
    <w:autoRedefine/>
    <w:uiPriority w:val="99"/>
    <w:rsid w:val="00173F0A"/>
    <w:pPr>
      <w:suppressAutoHyphens w:val="0"/>
      <w:ind w:left="1440" w:hanging="240"/>
    </w:pPr>
    <w:rPr>
      <w:rFonts w:cs="Times New Roman"/>
      <w:lang w:eastAsia="ru-RU"/>
    </w:rPr>
  </w:style>
  <w:style w:type="paragraph" w:styleId="73">
    <w:name w:val="index 7"/>
    <w:basedOn w:val="a5"/>
    <w:next w:val="a5"/>
    <w:autoRedefine/>
    <w:uiPriority w:val="99"/>
    <w:rsid w:val="00173F0A"/>
    <w:pPr>
      <w:suppressAutoHyphens w:val="0"/>
      <w:ind w:left="1680" w:hanging="240"/>
    </w:pPr>
    <w:rPr>
      <w:rFonts w:cs="Times New Roman"/>
      <w:lang w:eastAsia="ru-RU"/>
    </w:rPr>
  </w:style>
  <w:style w:type="paragraph" w:styleId="83">
    <w:name w:val="index 8"/>
    <w:basedOn w:val="a5"/>
    <w:next w:val="a5"/>
    <w:autoRedefine/>
    <w:uiPriority w:val="99"/>
    <w:rsid w:val="00173F0A"/>
    <w:pPr>
      <w:suppressAutoHyphens w:val="0"/>
      <w:ind w:left="1920" w:hanging="240"/>
    </w:pPr>
    <w:rPr>
      <w:rFonts w:cs="Times New Roman"/>
      <w:lang w:eastAsia="ru-RU"/>
    </w:rPr>
  </w:style>
  <w:style w:type="paragraph" w:styleId="92">
    <w:name w:val="index 9"/>
    <w:basedOn w:val="a5"/>
    <w:next w:val="a5"/>
    <w:autoRedefine/>
    <w:uiPriority w:val="99"/>
    <w:rsid w:val="00173F0A"/>
    <w:pPr>
      <w:suppressAutoHyphens w:val="0"/>
      <w:ind w:left="2160" w:hanging="240"/>
    </w:pPr>
    <w:rPr>
      <w:rFonts w:cs="Times New Roman"/>
      <w:lang w:eastAsia="ru-RU"/>
    </w:rPr>
  </w:style>
  <w:style w:type="paragraph" w:customStyle="1" w:styleId="affffffff6">
    <w:name w:val="Табл_числа"/>
    <w:basedOn w:val="a5"/>
    <w:link w:val="affffffff7"/>
    <w:qFormat/>
    <w:rsid w:val="00173F0A"/>
    <w:pPr>
      <w:suppressAutoHyphens w:val="0"/>
      <w:contextualSpacing/>
      <w:jc w:val="center"/>
    </w:pPr>
    <w:rPr>
      <w:rFonts w:cs="Times New Roman"/>
      <w:sz w:val="26"/>
      <w:szCs w:val="26"/>
      <w:lang w:eastAsia="ru-RU"/>
    </w:rPr>
  </w:style>
  <w:style w:type="paragraph" w:customStyle="1" w:styleId="affffffff8">
    <w:name w:val="Табл_шапка"/>
    <w:basedOn w:val="a5"/>
    <w:link w:val="affffffff9"/>
    <w:qFormat/>
    <w:rsid w:val="00173F0A"/>
    <w:pPr>
      <w:suppressAutoHyphens w:val="0"/>
      <w:contextualSpacing/>
      <w:jc w:val="center"/>
    </w:pPr>
    <w:rPr>
      <w:rFonts w:cs="Times New Roman"/>
      <w:sz w:val="26"/>
      <w:szCs w:val="26"/>
      <w:lang w:eastAsia="ru-RU"/>
    </w:rPr>
  </w:style>
  <w:style w:type="character" w:customStyle="1" w:styleId="affffffff7">
    <w:name w:val="Табл_числа Знак"/>
    <w:link w:val="affffffff6"/>
    <w:locked/>
    <w:rsid w:val="00173F0A"/>
    <w:rPr>
      <w:sz w:val="26"/>
      <w:szCs w:val="26"/>
    </w:rPr>
  </w:style>
  <w:style w:type="paragraph" w:customStyle="1" w:styleId="affffffffa">
    <w:name w:val="Табл_строки"/>
    <w:basedOn w:val="a5"/>
    <w:link w:val="affffffffb"/>
    <w:qFormat/>
    <w:rsid w:val="00173F0A"/>
    <w:pPr>
      <w:suppressAutoHyphens w:val="0"/>
      <w:contextualSpacing/>
    </w:pPr>
    <w:rPr>
      <w:rFonts w:cs="Times New Roman"/>
      <w:sz w:val="26"/>
      <w:szCs w:val="26"/>
      <w:lang w:eastAsia="ru-RU"/>
    </w:rPr>
  </w:style>
  <w:style w:type="character" w:customStyle="1" w:styleId="affffffff9">
    <w:name w:val="Табл_шапка Знак"/>
    <w:link w:val="affffffff8"/>
    <w:locked/>
    <w:rsid w:val="00173F0A"/>
    <w:rPr>
      <w:sz w:val="26"/>
      <w:szCs w:val="26"/>
    </w:rPr>
  </w:style>
  <w:style w:type="character" w:customStyle="1" w:styleId="affffffffb">
    <w:name w:val="Табл_строки Знак"/>
    <w:link w:val="affffffffa"/>
    <w:locked/>
    <w:rsid w:val="00173F0A"/>
    <w:rPr>
      <w:sz w:val="26"/>
      <w:szCs w:val="26"/>
    </w:rPr>
  </w:style>
  <w:style w:type="table" w:customStyle="1" w:styleId="TableNormal">
    <w:name w:val="Table Normal"/>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5"/>
    <w:uiPriority w:val="1"/>
    <w:qFormat/>
    <w:rsid w:val="00173F0A"/>
    <w:pPr>
      <w:widowControl w:val="0"/>
      <w:suppressAutoHyphens w:val="0"/>
    </w:pPr>
    <w:rPr>
      <w:rFonts w:ascii="Calibri" w:hAnsi="Calibri" w:cs="Times New Roman"/>
      <w:sz w:val="22"/>
      <w:szCs w:val="22"/>
      <w:lang w:val="en-US" w:eastAsia="en-US"/>
    </w:rPr>
  </w:style>
  <w:style w:type="character" w:customStyle="1" w:styleId="313">
    <w:name w:val="Заголовок 3 Знак1"/>
    <w:uiPriority w:val="99"/>
    <w:locked/>
    <w:rsid w:val="00173F0A"/>
    <w:rPr>
      <w:rFonts w:ascii="Arial" w:hAnsi="Arial"/>
      <w:b/>
      <w:sz w:val="26"/>
    </w:rPr>
  </w:style>
  <w:style w:type="character" w:customStyle="1" w:styleId="510">
    <w:name w:val="Заголовок 5 Знак1"/>
    <w:rsid w:val="00173F0A"/>
    <w:rPr>
      <w:rFonts w:ascii="Arial" w:hAnsi="Arial"/>
      <w:b/>
      <w:sz w:val="26"/>
      <w:lang w:val="ru-RU" w:eastAsia="ru-RU"/>
    </w:rPr>
  </w:style>
  <w:style w:type="paragraph" w:customStyle="1" w:styleId="Web">
    <w:name w:val="Обычный (Web)"/>
    <w:basedOn w:val="a5"/>
    <w:rsid w:val="00173F0A"/>
    <w:pPr>
      <w:suppressAutoHyphens w:val="0"/>
      <w:spacing w:before="100" w:after="100"/>
    </w:pPr>
    <w:rPr>
      <w:rFonts w:cs="Times New Roman"/>
      <w:szCs w:val="20"/>
      <w:lang w:eastAsia="ru-RU"/>
    </w:rPr>
  </w:style>
  <w:style w:type="paragraph" w:customStyle="1" w:styleId="3f3">
    <w:name w:val="Верхний колонтитул3"/>
    <w:basedOn w:val="a5"/>
    <w:rsid w:val="00173F0A"/>
    <w:pPr>
      <w:widowControl w:val="0"/>
      <w:tabs>
        <w:tab w:val="center" w:pos="4320"/>
        <w:tab w:val="right" w:pos="8640"/>
      </w:tabs>
      <w:suppressAutoHyphens w:val="0"/>
      <w:autoSpaceDE w:val="0"/>
      <w:autoSpaceDN w:val="0"/>
      <w:adjustRightInd w:val="0"/>
    </w:pPr>
    <w:rPr>
      <w:rFonts w:cs="Times New Roman"/>
      <w:szCs w:val="20"/>
      <w:lang w:eastAsia="ru-RU"/>
    </w:rPr>
  </w:style>
  <w:style w:type="paragraph" w:customStyle="1" w:styleId="affffffffc">
    <w:name w:val="Курсив"/>
    <w:basedOn w:val="a5"/>
    <w:rsid w:val="00173F0A"/>
    <w:pPr>
      <w:widowControl w:val="0"/>
      <w:suppressAutoHyphens w:val="0"/>
      <w:autoSpaceDE w:val="0"/>
      <w:autoSpaceDN w:val="0"/>
      <w:adjustRightInd w:val="0"/>
      <w:spacing w:before="120"/>
      <w:ind w:left="567" w:right="567" w:firstLine="284"/>
      <w:jc w:val="both"/>
    </w:pPr>
    <w:rPr>
      <w:rFonts w:cs="Times New Roman"/>
      <w:i/>
      <w:sz w:val="18"/>
      <w:szCs w:val="20"/>
      <w:lang w:eastAsia="ru-RU"/>
    </w:rPr>
  </w:style>
  <w:style w:type="character" w:customStyle="1" w:styleId="affffffffd">
    <w:name w:val="Символ сноски"/>
    <w:rsid w:val="00173F0A"/>
    <w:rPr>
      <w:rFonts w:ascii="Times New Roman" w:hAnsi="Times New Roman"/>
      <w:sz w:val="22"/>
      <w:vertAlign w:val="superscript"/>
    </w:rPr>
  </w:style>
  <w:style w:type="paragraph" w:customStyle="1" w:styleId="affffffffe">
    <w:name w:val="пунктирное подчеркивание"/>
    <w:basedOn w:val="a5"/>
    <w:next w:val="a5"/>
    <w:link w:val="afffffffff"/>
    <w:rsid w:val="00173F0A"/>
    <w:pPr>
      <w:widowControl w:val="0"/>
      <w:suppressAutoHyphens w:val="0"/>
      <w:autoSpaceDE w:val="0"/>
      <w:autoSpaceDN w:val="0"/>
      <w:adjustRightInd w:val="0"/>
      <w:spacing w:before="120"/>
      <w:jc w:val="both"/>
    </w:pPr>
    <w:rPr>
      <w:rFonts w:cs="Times New Roman"/>
      <w:sz w:val="26"/>
      <w:szCs w:val="20"/>
      <w:u w:val="dotted"/>
      <w:lang w:eastAsia="ru-RU"/>
    </w:rPr>
  </w:style>
  <w:style w:type="paragraph" w:styleId="afffffffff0">
    <w:name w:val="TOC Heading"/>
    <w:basedOn w:val="11"/>
    <w:next w:val="a5"/>
    <w:uiPriority w:val="39"/>
    <w:qFormat/>
    <w:rsid w:val="00173F0A"/>
    <w:pPr>
      <w:keepLines/>
      <w:tabs>
        <w:tab w:val="clear" w:pos="432"/>
      </w:tabs>
      <w:spacing w:line="276" w:lineRule="auto"/>
      <w:contextualSpacing/>
      <w:jc w:val="left"/>
      <w:outlineLvl w:val="9"/>
    </w:pPr>
    <w:rPr>
      <w:rFonts w:ascii="Cambria" w:hAnsi="Cambria" w:cs="Times New Roman"/>
      <w:bCs w:val="0"/>
      <w:caps w:val="0"/>
      <w:color w:val="365F91"/>
      <w:sz w:val="28"/>
      <w:lang w:val="ru-RU" w:eastAsia="en-US"/>
    </w:rPr>
  </w:style>
  <w:style w:type="table" w:customStyle="1" w:styleId="1ff1">
    <w:name w:val="Сетка таблицы1"/>
    <w:basedOn w:val="a7"/>
    <w:next w:val="afb"/>
    <w:uiPriority w:val="39"/>
    <w:rsid w:val="00173F0A"/>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0" w:beforeAutospacing="0" w:afterLines="0" w:after="0" w:afterAutospacing="0"/>
        <w:ind w:leftChars="0" w:left="-113" w:rightChars="0" w:right="-113" w:firstLineChars="0" w:firstLine="0"/>
        <w:jc w:val="center"/>
        <w:outlineLvl w:val="9"/>
      </w:pPr>
      <w:rPr>
        <w:rFonts w:ascii="Times New Roman" w:hAnsi="Times New Roman" w:cs="Times New Roman"/>
        <w:b/>
        <w:sz w:val="20"/>
      </w:rPr>
    </w:tblStylePr>
  </w:style>
  <w:style w:type="character" w:customStyle="1" w:styleId="afffffffff">
    <w:name w:val="пунктирное подчеркивание Знак"/>
    <w:link w:val="affffffffe"/>
    <w:locked/>
    <w:rsid w:val="00173F0A"/>
    <w:rPr>
      <w:sz w:val="26"/>
      <w:u w:val="dotted"/>
    </w:rPr>
  </w:style>
  <w:style w:type="paragraph" w:customStyle="1" w:styleId="Style2">
    <w:name w:val="Style2"/>
    <w:basedOn w:val="a5"/>
    <w:uiPriority w:val="99"/>
    <w:rsid w:val="00173F0A"/>
    <w:pPr>
      <w:widowControl w:val="0"/>
      <w:suppressAutoHyphens w:val="0"/>
      <w:autoSpaceDE w:val="0"/>
      <w:autoSpaceDN w:val="0"/>
      <w:adjustRightInd w:val="0"/>
      <w:spacing w:line="235" w:lineRule="exact"/>
    </w:pPr>
    <w:rPr>
      <w:rFonts w:cs="Times New Roman"/>
      <w:lang w:eastAsia="ru-RU"/>
    </w:rPr>
  </w:style>
  <w:style w:type="character" w:customStyle="1" w:styleId="FontStyle15">
    <w:name w:val="Font Style15"/>
    <w:uiPriority w:val="99"/>
    <w:rsid w:val="00173F0A"/>
    <w:rPr>
      <w:rFonts w:ascii="Times New Roman" w:hAnsi="Times New Roman"/>
      <w:sz w:val="18"/>
    </w:rPr>
  </w:style>
  <w:style w:type="character" w:customStyle="1" w:styleId="FontStyle16">
    <w:name w:val="Font Style16"/>
    <w:uiPriority w:val="99"/>
    <w:rsid w:val="00173F0A"/>
    <w:rPr>
      <w:rFonts w:ascii="Times New Roman" w:hAnsi="Times New Roman"/>
      <w:b/>
      <w:sz w:val="18"/>
    </w:rPr>
  </w:style>
  <w:style w:type="character" w:customStyle="1" w:styleId="FontStyle18">
    <w:name w:val="Font Style18"/>
    <w:uiPriority w:val="99"/>
    <w:rsid w:val="00173F0A"/>
    <w:rPr>
      <w:rFonts w:ascii="Times New Roman" w:hAnsi="Times New Roman"/>
      <w:sz w:val="18"/>
    </w:rPr>
  </w:style>
  <w:style w:type="character" w:customStyle="1" w:styleId="FontStyle17">
    <w:name w:val="Font Style17"/>
    <w:uiPriority w:val="99"/>
    <w:rsid w:val="00173F0A"/>
    <w:rPr>
      <w:rFonts w:ascii="Times New Roman" w:hAnsi="Times New Roman"/>
      <w:sz w:val="18"/>
    </w:rPr>
  </w:style>
  <w:style w:type="paragraph" w:styleId="afffffffff1">
    <w:name w:val="Revision"/>
    <w:hidden/>
    <w:uiPriority w:val="99"/>
    <w:semiHidden/>
    <w:rsid w:val="00173F0A"/>
    <w:rPr>
      <w:sz w:val="26"/>
    </w:rPr>
  </w:style>
  <w:style w:type="character" w:customStyle="1" w:styleId="apple-converted-space">
    <w:name w:val="apple-converted-space"/>
    <w:rsid w:val="00173F0A"/>
  </w:style>
  <w:style w:type="paragraph" w:customStyle="1" w:styleId="afffffffff2">
    <w:name w:val="Утверждено"/>
    <w:basedOn w:val="a5"/>
    <w:rsid w:val="00173F0A"/>
    <w:pPr>
      <w:keepNext/>
      <w:keepLines/>
      <w:tabs>
        <w:tab w:val="left" w:pos="5387"/>
      </w:tabs>
      <w:suppressAutoHyphens w:val="0"/>
      <w:spacing w:after="120" w:line="360" w:lineRule="exact"/>
      <w:ind w:left="5103"/>
      <w:jc w:val="both"/>
    </w:pPr>
    <w:rPr>
      <w:rFonts w:cs="Times New Roman"/>
      <w:sz w:val="28"/>
      <w:szCs w:val="20"/>
      <w:lang w:eastAsia="ru-RU"/>
    </w:rPr>
  </w:style>
  <w:style w:type="paragraph" w:customStyle="1" w:styleId="TimesNewRomanCYR12">
    <w:name w:val="Стиль (латиница) Times New Roman CYR 12 пт По ширине Первая стро..."/>
    <w:basedOn w:val="a5"/>
    <w:autoRedefine/>
    <w:rsid w:val="00173F0A"/>
    <w:pPr>
      <w:suppressAutoHyphens w:val="0"/>
      <w:snapToGrid w:val="0"/>
      <w:ind w:left="567" w:firstLine="567"/>
      <w:jc w:val="both"/>
    </w:pPr>
    <w:rPr>
      <w:rFonts w:cs="Times New Roman"/>
      <w:bCs/>
      <w:color w:val="000000"/>
      <w:lang w:eastAsia="ru-RU"/>
    </w:rPr>
  </w:style>
  <w:style w:type="paragraph" w:customStyle="1" w:styleId="TimesNewRomanCYR12127">
    <w:name w:val="Стиль (латиница) Times New Roman CYR 12 пт Первая строка:  127 см"/>
    <w:basedOn w:val="a5"/>
    <w:autoRedefine/>
    <w:rsid w:val="00173F0A"/>
    <w:pPr>
      <w:suppressAutoHyphens w:val="0"/>
      <w:snapToGrid w:val="0"/>
      <w:ind w:firstLine="720"/>
      <w:jc w:val="both"/>
    </w:pPr>
    <w:rPr>
      <w:rFonts w:ascii="Times New Roman CYR" w:hAnsi="Times New Roman CYR" w:cs="Times New Roman"/>
      <w:szCs w:val="20"/>
      <w:lang w:eastAsia="ru-RU"/>
    </w:rPr>
  </w:style>
  <w:style w:type="paragraph" w:customStyle="1" w:styleId="1271">
    <w:name w:val="Стиль По ширине Первая строка:  127 см междустрочный  множитель..."/>
    <w:basedOn w:val="a5"/>
    <w:autoRedefine/>
    <w:rsid w:val="00173F0A"/>
    <w:pPr>
      <w:suppressAutoHyphens w:val="0"/>
      <w:snapToGrid w:val="0"/>
      <w:spacing w:line="276" w:lineRule="auto"/>
      <w:ind w:firstLine="720"/>
      <w:jc w:val="both"/>
    </w:pPr>
    <w:rPr>
      <w:rFonts w:cs="Times New Roman"/>
      <w:szCs w:val="20"/>
      <w:lang w:eastAsia="ru-RU"/>
    </w:rPr>
  </w:style>
  <w:style w:type="table" w:customStyle="1" w:styleId="1ff2">
    <w:name w:val="Сетка таблицы светлая1"/>
    <w:basedOn w:val="a7"/>
    <w:next w:val="affffffff0"/>
    <w:uiPriority w:val="40"/>
    <w:rsid w:val="00173F0A"/>
    <w:rPr>
      <w:rFonts w:ascii="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137">
    <w:name w:val="Схема документа Знак137"/>
    <w:uiPriority w:val="99"/>
    <w:semiHidden/>
    <w:rsid w:val="00173F0A"/>
    <w:rPr>
      <w:rFonts w:ascii="Segoe UI" w:hAnsi="Segoe UI"/>
      <w:sz w:val="16"/>
    </w:rPr>
  </w:style>
  <w:style w:type="character" w:customStyle="1" w:styleId="136">
    <w:name w:val="Схема документа Знак136"/>
    <w:uiPriority w:val="99"/>
    <w:semiHidden/>
    <w:rsid w:val="00173F0A"/>
    <w:rPr>
      <w:rFonts w:ascii="Segoe UI" w:hAnsi="Segoe UI"/>
      <w:sz w:val="16"/>
    </w:rPr>
  </w:style>
  <w:style w:type="character" w:customStyle="1" w:styleId="1350">
    <w:name w:val="Схема документа Знак135"/>
    <w:uiPriority w:val="99"/>
    <w:semiHidden/>
    <w:rsid w:val="00173F0A"/>
    <w:rPr>
      <w:rFonts w:ascii="Segoe UI" w:hAnsi="Segoe UI"/>
      <w:sz w:val="16"/>
    </w:rPr>
  </w:style>
  <w:style w:type="character" w:customStyle="1" w:styleId="1340">
    <w:name w:val="Схема документа Знак134"/>
    <w:uiPriority w:val="99"/>
    <w:semiHidden/>
    <w:rsid w:val="00173F0A"/>
    <w:rPr>
      <w:rFonts w:ascii="Segoe UI" w:hAnsi="Segoe UI"/>
      <w:sz w:val="16"/>
    </w:rPr>
  </w:style>
  <w:style w:type="character" w:customStyle="1" w:styleId="1330">
    <w:name w:val="Схема документа Знак133"/>
    <w:uiPriority w:val="99"/>
    <w:semiHidden/>
    <w:rsid w:val="00173F0A"/>
    <w:rPr>
      <w:rFonts w:ascii="Segoe UI" w:hAnsi="Segoe UI"/>
      <w:sz w:val="16"/>
    </w:rPr>
  </w:style>
  <w:style w:type="character" w:customStyle="1" w:styleId="1320">
    <w:name w:val="Схема документа Знак132"/>
    <w:uiPriority w:val="99"/>
    <w:semiHidden/>
    <w:rsid w:val="00173F0A"/>
    <w:rPr>
      <w:rFonts w:ascii="Segoe UI" w:hAnsi="Segoe UI"/>
      <w:sz w:val="16"/>
    </w:rPr>
  </w:style>
  <w:style w:type="character" w:customStyle="1" w:styleId="1310">
    <w:name w:val="Схема документа Знак131"/>
    <w:uiPriority w:val="99"/>
    <w:semiHidden/>
    <w:rsid w:val="00173F0A"/>
    <w:rPr>
      <w:rFonts w:ascii="Segoe UI" w:hAnsi="Segoe UI"/>
      <w:sz w:val="16"/>
    </w:rPr>
  </w:style>
  <w:style w:type="character" w:customStyle="1" w:styleId="1300">
    <w:name w:val="Схема документа Знак130"/>
    <w:uiPriority w:val="99"/>
    <w:semiHidden/>
    <w:rsid w:val="00173F0A"/>
    <w:rPr>
      <w:rFonts w:ascii="Segoe UI" w:hAnsi="Segoe UI"/>
      <w:sz w:val="16"/>
    </w:rPr>
  </w:style>
  <w:style w:type="character" w:customStyle="1" w:styleId="1290">
    <w:name w:val="Схема документа Знак129"/>
    <w:uiPriority w:val="99"/>
    <w:semiHidden/>
    <w:rsid w:val="00173F0A"/>
    <w:rPr>
      <w:rFonts w:ascii="Segoe UI" w:hAnsi="Segoe UI"/>
      <w:sz w:val="16"/>
    </w:rPr>
  </w:style>
  <w:style w:type="character" w:customStyle="1" w:styleId="1280">
    <w:name w:val="Схема документа Знак128"/>
    <w:uiPriority w:val="99"/>
    <w:semiHidden/>
    <w:rsid w:val="00173F0A"/>
    <w:rPr>
      <w:rFonts w:ascii="Segoe UI" w:hAnsi="Segoe UI"/>
      <w:sz w:val="16"/>
    </w:rPr>
  </w:style>
  <w:style w:type="character" w:customStyle="1" w:styleId="1272">
    <w:name w:val="Схема документа Знак127"/>
    <w:uiPriority w:val="99"/>
    <w:semiHidden/>
    <w:rsid w:val="00173F0A"/>
    <w:rPr>
      <w:rFonts w:ascii="Segoe UI" w:hAnsi="Segoe UI"/>
      <w:sz w:val="16"/>
    </w:rPr>
  </w:style>
  <w:style w:type="character" w:customStyle="1" w:styleId="1260">
    <w:name w:val="Схема документа Знак126"/>
    <w:uiPriority w:val="99"/>
    <w:semiHidden/>
    <w:rsid w:val="00173F0A"/>
    <w:rPr>
      <w:rFonts w:ascii="Segoe UI" w:hAnsi="Segoe UI"/>
      <w:sz w:val="16"/>
    </w:rPr>
  </w:style>
  <w:style w:type="character" w:customStyle="1" w:styleId="1250">
    <w:name w:val="Схема документа Знак125"/>
    <w:uiPriority w:val="99"/>
    <w:semiHidden/>
    <w:rsid w:val="00173F0A"/>
    <w:rPr>
      <w:rFonts w:ascii="Segoe UI" w:hAnsi="Segoe UI"/>
      <w:sz w:val="16"/>
    </w:rPr>
  </w:style>
  <w:style w:type="character" w:customStyle="1" w:styleId="1370">
    <w:name w:val="Текст выноски Знак137"/>
    <w:uiPriority w:val="99"/>
    <w:semiHidden/>
    <w:rsid w:val="00173F0A"/>
    <w:rPr>
      <w:rFonts w:ascii="Segoe UI" w:hAnsi="Segoe UI"/>
      <w:sz w:val="18"/>
    </w:rPr>
  </w:style>
  <w:style w:type="character" w:customStyle="1" w:styleId="1360">
    <w:name w:val="Текст выноски Знак136"/>
    <w:uiPriority w:val="99"/>
    <w:semiHidden/>
    <w:rsid w:val="00173F0A"/>
    <w:rPr>
      <w:rFonts w:ascii="Segoe UI" w:hAnsi="Segoe UI"/>
      <w:sz w:val="18"/>
    </w:rPr>
  </w:style>
  <w:style w:type="character" w:customStyle="1" w:styleId="1351">
    <w:name w:val="Текст выноски Знак135"/>
    <w:uiPriority w:val="99"/>
    <w:semiHidden/>
    <w:rsid w:val="00173F0A"/>
    <w:rPr>
      <w:rFonts w:ascii="Segoe UI" w:hAnsi="Segoe UI"/>
      <w:sz w:val="18"/>
    </w:rPr>
  </w:style>
  <w:style w:type="character" w:customStyle="1" w:styleId="1341">
    <w:name w:val="Текст выноски Знак134"/>
    <w:uiPriority w:val="99"/>
    <w:semiHidden/>
    <w:rsid w:val="00173F0A"/>
    <w:rPr>
      <w:rFonts w:ascii="Segoe UI" w:hAnsi="Segoe UI"/>
      <w:sz w:val="18"/>
    </w:rPr>
  </w:style>
  <w:style w:type="character" w:customStyle="1" w:styleId="1331">
    <w:name w:val="Текст выноски Знак133"/>
    <w:uiPriority w:val="99"/>
    <w:semiHidden/>
    <w:rsid w:val="00173F0A"/>
    <w:rPr>
      <w:rFonts w:ascii="Segoe UI" w:hAnsi="Segoe UI"/>
      <w:sz w:val="18"/>
    </w:rPr>
  </w:style>
  <w:style w:type="character" w:customStyle="1" w:styleId="1321">
    <w:name w:val="Текст выноски Знак132"/>
    <w:uiPriority w:val="99"/>
    <w:semiHidden/>
    <w:rsid w:val="00173F0A"/>
    <w:rPr>
      <w:rFonts w:ascii="Segoe UI" w:hAnsi="Segoe UI"/>
      <w:sz w:val="18"/>
    </w:rPr>
  </w:style>
  <w:style w:type="character" w:customStyle="1" w:styleId="1311">
    <w:name w:val="Текст выноски Знак131"/>
    <w:uiPriority w:val="99"/>
    <w:semiHidden/>
    <w:rsid w:val="00173F0A"/>
    <w:rPr>
      <w:rFonts w:ascii="Segoe UI" w:hAnsi="Segoe UI"/>
      <w:sz w:val="18"/>
    </w:rPr>
  </w:style>
  <w:style w:type="character" w:customStyle="1" w:styleId="1301">
    <w:name w:val="Текст выноски Знак130"/>
    <w:uiPriority w:val="99"/>
    <w:semiHidden/>
    <w:rsid w:val="00173F0A"/>
    <w:rPr>
      <w:rFonts w:ascii="Segoe UI" w:hAnsi="Segoe UI"/>
      <w:sz w:val="18"/>
    </w:rPr>
  </w:style>
  <w:style w:type="character" w:customStyle="1" w:styleId="1291">
    <w:name w:val="Текст выноски Знак129"/>
    <w:uiPriority w:val="99"/>
    <w:semiHidden/>
    <w:rsid w:val="00173F0A"/>
    <w:rPr>
      <w:rFonts w:ascii="Segoe UI" w:hAnsi="Segoe UI"/>
      <w:sz w:val="18"/>
    </w:rPr>
  </w:style>
  <w:style w:type="character" w:customStyle="1" w:styleId="1281">
    <w:name w:val="Текст выноски Знак128"/>
    <w:uiPriority w:val="99"/>
    <w:semiHidden/>
    <w:rsid w:val="00173F0A"/>
    <w:rPr>
      <w:rFonts w:ascii="Segoe UI" w:hAnsi="Segoe UI"/>
      <w:sz w:val="18"/>
    </w:rPr>
  </w:style>
  <w:style w:type="character" w:customStyle="1" w:styleId="1273">
    <w:name w:val="Текст выноски Знак127"/>
    <w:uiPriority w:val="99"/>
    <w:semiHidden/>
    <w:rsid w:val="00173F0A"/>
    <w:rPr>
      <w:rFonts w:ascii="Segoe UI" w:hAnsi="Segoe UI"/>
      <w:sz w:val="18"/>
    </w:rPr>
  </w:style>
  <w:style w:type="character" w:customStyle="1" w:styleId="1261">
    <w:name w:val="Текст выноски Знак126"/>
    <w:uiPriority w:val="99"/>
    <w:semiHidden/>
    <w:rsid w:val="00173F0A"/>
    <w:rPr>
      <w:rFonts w:ascii="Segoe UI" w:hAnsi="Segoe UI"/>
      <w:sz w:val="18"/>
    </w:rPr>
  </w:style>
  <w:style w:type="character" w:customStyle="1" w:styleId="1251">
    <w:name w:val="Текст выноски Знак125"/>
    <w:uiPriority w:val="99"/>
    <w:semiHidden/>
    <w:rsid w:val="00173F0A"/>
    <w:rPr>
      <w:rFonts w:ascii="Segoe UI" w:hAnsi="Segoe UI"/>
      <w:sz w:val="18"/>
    </w:rPr>
  </w:style>
  <w:style w:type="character" w:customStyle="1" w:styleId="1371">
    <w:name w:val="Текст концевой сноски Знак137"/>
    <w:uiPriority w:val="99"/>
    <w:semiHidden/>
    <w:rsid w:val="00173F0A"/>
    <w:rPr>
      <w:rFonts w:ascii="Times New Roman" w:hAnsi="Times New Roman"/>
    </w:rPr>
  </w:style>
  <w:style w:type="character" w:customStyle="1" w:styleId="1361">
    <w:name w:val="Текст концевой сноски Знак136"/>
    <w:uiPriority w:val="99"/>
    <w:semiHidden/>
    <w:rsid w:val="00173F0A"/>
    <w:rPr>
      <w:rFonts w:ascii="Times New Roman" w:hAnsi="Times New Roman"/>
    </w:rPr>
  </w:style>
  <w:style w:type="character" w:customStyle="1" w:styleId="1352">
    <w:name w:val="Текст концевой сноски Знак135"/>
    <w:uiPriority w:val="99"/>
    <w:semiHidden/>
    <w:rsid w:val="00173F0A"/>
    <w:rPr>
      <w:rFonts w:ascii="Times New Roman" w:hAnsi="Times New Roman"/>
    </w:rPr>
  </w:style>
  <w:style w:type="character" w:customStyle="1" w:styleId="1342">
    <w:name w:val="Текст концевой сноски Знак134"/>
    <w:uiPriority w:val="99"/>
    <w:semiHidden/>
    <w:rsid w:val="00173F0A"/>
    <w:rPr>
      <w:rFonts w:ascii="Times New Roman" w:hAnsi="Times New Roman"/>
    </w:rPr>
  </w:style>
  <w:style w:type="character" w:customStyle="1" w:styleId="1332">
    <w:name w:val="Текст концевой сноски Знак133"/>
    <w:uiPriority w:val="99"/>
    <w:semiHidden/>
    <w:rsid w:val="00173F0A"/>
    <w:rPr>
      <w:rFonts w:ascii="Times New Roman" w:hAnsi="Times New Roman"/>
    </w:rPr>
  </w:style>
  <w:style w:type="character" w:customStyle="1" w:styleId="1322">
    <w:name w:val="Текст концевой сноски Знак132"/>
    <w:uiPriority w:val="99"/>
    <w:semiHidden/>
    <w:rsid w:val="00173F0A"/>
    <w:rPr>
      <w:rFonts w:ascii="Times New Roman" w:hAnsi="Times New Roman"/>
    </w:rPr>
  </w:style>
  <w:style w:type="character" w:customStyle="1" w:styleId="1312">
    <w:name w:val="Текст концевой сноски Знак131"/>
    <w:uiPriority w:val="99"/>
    <w:semiHidden/>
    <w:rsid w:val="00173F0A"/>
    <w:rPr>
      <w:rFonts w:ascii="Times New Roman" w:hAnsi="Times New Roman"/>
    </w:rPr>
  </w:style>
  <w:style w:type="character" w:customStyle="1" w:styleId="1302">
    <w:name w:val="Текст концевой сноски Знак130"/>
    <w:uiPriority w:val="99"/>
    <w:semiHidden/>
    <w:rsid w:val="00173F0A"/>
    <w:rPr>
      <w:rFonts w:ascii="Times New Roman" w:hAnsi="Times New Roman"/>
    </w:rPr>
  </w:style>
  <w:style w:type="character" w:customStyle="1" w:styleId="1292">
    <w:name w:val="Текст концевой сноски Знак129"/>
    <w:uiPriority w:val="99"/>
    <w:semiHidden/>
    <w:rsid w:val="00173F0A"/>
    <w:rPr>
      <w:rFonts w:ascii="Times New Roman" w:hAnsi="Times New Roman"/>
    </w:rPr>
  </w:style>
  <w:style w:type="character" w:customStyle="1" w:styleId="1282">
    <w:name w:val="Текст концевой сноски Знак128"/>
    <w:uiPriority w:val="99"/>
    <w:semiHidden/>
    <w:rsid w:val="00173F0A"/>
    <w:rPr>
      <w:rFonts w:ascii="Times New Roman" w:hAnsi="Times New Roman"/>
    </w:rPr>
  </w:style>
  <w:style w:type="character" w:customStyle="1" w:styleId="1274">
    <w:name w:val="Текст концевой сноски Знак127"/>
    <w:uiPriority w:val="99"/>
    <w:semiHidden/>
    <w:rsid w:val="00173F0A"/>
    <w:rPr>
      <w:rFonts w:ascii="Times New Roman" w:hAnsi="Times New Roman"/>
    </w:rPr>
  </w:style>
  <w:style w:type="character" w:customStyle="1" w:styleId="1262">
    <w:name w:val="Текст концевой сноски Знак126"/>
    <w:uiPriority w:val="99"/>
    <w:semiHidden/>
    <w:rsid w:val="00173F0A"/>
    <w:rPr>
      <w:rFonts w:ascii="Times New Roman" w:hAnsi="Times New Roman"/>
    </w:rPr>
  </w:style>
  <w:style w:type="character" w:customStyle="1" w:styleId="1252">
    <w:name w:val="Текст концевой сноски Знак125"/>
    <w:uiPriority w:val="99"/>
    <w:semiHidden/>
    <w:rsid w:val="00173F0A"/>
    <w:rPr>
      <w:rFonts w:ascii="Times New Roman" w:hAnsi="Times New Roman"/>
    </w:rPr>
  </w:style>
  <w:style w:type="character" w:customStyle="1" w:styleId="1372">
    <w:name w:val="Текст макроса Знак137"/>
    <w:uiPriority w:val="99"/>
    <w:semiHidden/>
    <w:rsid w:val="00173F0A"/>
    <w:rPr>
      <w:rFonts w:ascii="Courier New" w:hAnsi="Courier New"/>
    </w:rPr>
  </w:style>
  <w:style w:type="character" w:customStyle="1" w:styleId="1362">
    <w:name w:val="Текст макроса Знак136"/>
    <w:uiPriority w:val="99"/>
    <w:semiHidden/>
    <w:rsid w:val="00173F0A"/>
    <w:rPr>
      <w:rFonts w:ascii="Courier New" w:hAnsi="Courier New"/>
    </w:rPr>
  </w:style>
  <w:style w:type="character" w:customStyle="1" w:styleId="1353">
    <w:name w:val="Текст макроса Знак135"/>
    <w:uiPriority w:val="99"/>
    <w:semiHidden/>
    <w:rsid w:val="00173F0A"/>
    <w:rPr>
      <w:rFonts w:ascii="Courier New" w:hAnsi="Courier New"/>
    </w:rPr>
  </w:style>
  <w:style w:type="character" w:customStyle="1" w:styleId="1343">
    <w:name w:val="Текст макроса Знак134"/>
    <w:uiPriority w:val="99"/>
    <w:semiHidden/>
    <w:rsid w:val="00173F0A"/>
    <w:rPr>
      <w:rFonts w:ascii="Courier New" w:hAnsi="Courier New"/>
    </w:rPr>
  </w:style>
  <w:style w:type="character" w:customStyle="1" w:styleId="1333">
    <w:name w:val="Текст макроса Знак133"/>
    <w:uiPriority w:val="99"/>
    <w:semiHidden/>
    <w:rsid w:val="00173F0A"/>
    <w:rPr>
      <w:rFonts w:ascii="Courier New" w:hAnsi="Courier New"/>
    </w:rPr>
  </w:style>
  <w:style w:type="character" w:customStyle="1" w:styleId="1323">
    <w:name w:val="Текст макроса Знак132"/>
    <w:uiPriority w:val="99"/>
    <w:semiHidden/>
    <w:rsid w:val="00173F0A"/>
    <w:rPr>
      <w:rFonts w:ascii="Courier New" w:hAnsi="Courier New"/>
    </w:rPr>
  </w:style>
  <w:style w:type="character" w:customStyle="1" w:styleId="1313">
    <w:name w:val="Текст макроса Знак131"/>
    <w:uiPriority w:val="99"/>
    <w:semiHidden/>
    <w:rsid w:val="00173F0A"/>
    <w:rPr>
      <w:rFonts w:ascii="Courier New" w:hAnsi="Courier New"/>
    </w:rPr>
  </w:style>
  <w:style w:type="character" w:customStyle="1" w:styleId="1303">
    <w:name w:val="Текст макроса Знак130"/>
    <w:uiPriority w:val="99"/>
    <w:semiHidden/>
    <w:rsid w:val="00173F0A"/>
    <w:rPr>
      <w:rFonts w:ascii="Courier New" w:hAnsi="Courier New"/>
    </w:rPr>
  </w:style>
  <w:style w:type="character" w:customStyle="1" w:styleId="1293">
    <w:name w:val="Текст макроса Знак129"/>
    <w:uiPriority w:val="99"/>
    <w:semiHidden/>
    <w:rsid w:val="00173F0A"/>
    <w:rPr>
      <w:rFonts w:ascii="Courier New" w:hAnsi="Courier New"/>
    </w:rPr>
  </w:style>
  <w:style w:type="character" w:customStyle="1" w:styleId="1283">
    <w:name w:val="Текст макроса Знак128"/>
    <w:uiPriority w:val="99"/>
    <w:semiHidden/>
    <w:rsid w:val="00173F0A"/>
    <w:rPr>
      <w:rFonts w:ascii="Courier New" w:hAnsi="Courier New"/>
    </w:rPr>
  </w:style>
  <w:style w:type="character" w:customStyle="1" w:styleId="1275">
    <w:name w:val="Текст макроса Знак127"/>
    <w:uiPriority w:val="99"/>
    <w:semiHidden/>
    <w:rsid w:val="00173F0A"/>
    <w:rPr>
      <w:rFonts w:ascii="Courier New" w:hAnsi="Courier New"/>
    </w:rPr>
  </w:style>
  <w:style w:type="character" w:customStyle="1" w:styleId="1263">
    <w:name w:val="Текст макроса Знак126"/>
    <w:uiPriority w:val="99"/>
    <w:semiHidden/>
    <w:rsid w:val="00173F0A"/>
    <w:rPr>
      <w:rFonts w:ascii="Courier New" w:hAnsi="Courier New"/>
    </w:rPr>
  </w:style>
  <w:style w:type="character" w:customStyle="1" w:styleId="1253">
    <w:name w:val="Текст макроса Знак125"/>
    <w:uiPriority w:val="99"/>
    <w:semiHidden/>
    <w:rsid w:val="00173F0A"/>
    <w:rPr>
      <w:rFonts w:ascii="Courier New" w:hAnsi="Courier New"/>
    </w:rPr>
  </w:style>
  <w:style w:type="character" w:customStyle="1" w:styleId="1373">
    <w:name w:val="Текст сноски Знак137"/>
    <w:uiPriority w:val="99"/>
    <w:semiHidden/>
    <w:rsid w:val="00173F0A"/>
    <w:rPr>
      <w:rFonts w:ascii="Times New Roman" w:hAnsi="Times New Roman"/>
    </w:rPr>
  </w:style>
  <w:style w:type="character" w:customStyle="1" w:styleId="1363">
    <w:name w:val="Текст сноски Знак136"/>
    <w:uiPriority w:val="99"/>
    <w:semiHidden/>
    <w:rsid w:val="00173F0A"/>
    <w:rPr>
      <w:rFonts w:ascii="Times New Roman" w:hAnsi="Times New Roman"/>
    </w:rPr>
  </w:style>
  <w:style w:type="character" w:customStyle="1" w:styleId="1354">
    <w:name w:val="Текст сноски Знак135"/>
    <w:uiPriority w:val="99"/>
    <w:semiHidden/>
    <w:rsid w:val="00173F0A"/>
    <w:rPr>
      <w:rFonts w:ascii="Times New Roman" w:hAnsi="Times New Roman"/>
    </w:rPr>
  </w:style>
  <w:style w:type="character" w:customStyle="1" w:styleId="1344">
    <w:name w:val="Текст сноски Знак134"/>
    <w:uiPriority w:val="99"/>
    <w:semiHidden/>
    <w:rsid w:val="00173F0A"/>
    <w:rPr>
      <w:rFonts w:ascii="Times New Roman" w:hAnsi="Times New Roman"/>
    </w:rPr>
  </w:style>
  <w:style w:type="character" w:customStyle="1" w:styleId="1334">
    <w:name w:val="Текст сноски Знак133"/>
    <w:uiPriority w:val="99"/>
    <w:semiHidden/>
    <w:rsid w:val="00173F0A"/>
    <w:rPr>
      <w:rFonts w:ascii="Times New Roman" w:hAnsi="Times New Roman"/>
    </w:rPr>
  </w:style>
  <w:style w:type="character" w:customStyle="1" w:styleId="1324">
    <w:name w:val="Текст сноски Знак132"/>
    <w:uiPriority w:val="99"/>
    <w:semiHidden/>
    <w:rsid w:val="00173F0A"/>
    <w:rPr>
      <w:rFonts w:ascii="Times New Roman" w:hAnsi="Times New Roman"/>
    </w:rPr>
  </w:style>
  <w:style w:type="character" w:customStyle="1" w:styleId="1314">
    <w:name w:val="Текст сноски Знак131"/>
    <w:uiPriority w:val="99"/>
    <w:semiHidden/>
    <w:rsid w:val="00173F0A"/>
    <w:rPr>
      <w:rFonts w:ascii="Times New Roman" w:hAnsi="Times New Roman"/>
    </w:rPr>
  </w:style>
  <w:style w:type="character" w:customStyle="1" w:styleId="1304">
    <w:name w:val="Текст сноски Знак130"/>
    <w:uiPriority w:val="99"/>
    <w:semiHidden/>
    <w:rsid w:val="00173F0A"/>
    <w:rPr>
      <w:rFonts w:ascii="Times New Roman" w:hAnsi="Times New Roman"/>
    </w:rPr>
  </w:style>
  <w:style w:type="character" w:customStyle="1" w:styleId="1294">
    <w:name w:val="Текст сноски Знак129"/>
    <w:uiPriority w:val="99"/>
    <w:semiHidden/>
    <w:rsid w:val="00173F0A"/>
    <w:rPr>
      <w:rFonts w:ascii="Times New Roman" w:hAnsi="Times New Roman"/>
    </w:rPr>
  </w:style>
  <w:style w:type="character" w:customStyle="1" w:styleId="1284">
    <w:name w:val="Текст сноски Знак128"/>
    <w:uiPriority w:val="99"/>
    <w:semiHidden/>
    <w:rsid w:val="00173F0A"/>
    <w:rPr>
      <w:rFonts w:ascii="Times New Roman" w:hAnsi="Times New Roman"/>
    </w:rPr>
  </w:style>
  <w:style w:type="character" w:customStyle="1" w:styleId="1276">
    <w:name w:val="Текст сноски Знак127"/>
    <w:uiPriority w:val="99"/>
    <w:semiHidden/>
    <w:rsid w:val="00173F0A"/>
    <w:rPr>
      <w:rFonts w:ascii="Times New Roman" w:hAnsi="Times New Roman"/>
    </w:rPr>
  </w:style>
  <w:style w:type="character" w:customStyle="1" w:styleId="1264">
    <w:name w:val="Текст сноски Знак126"/>
    <w:uiPriority w:val="99"/>
    <w:semiHidden/>
    <w:rsid w:val="00173F0A"/>
    <w:rPr>
      <w:rFonts w:ascii="Times New Roman" w:hAnsi="Times New Roman"/>
    </w:rPr>
  </w:style>
  <w:style w:type="character" w:customStyle="1" w:styleId="1254">
    <w:name w:val="Текст сноски Знак125"/>
    <w:uiPriority w:val="99"/>
    <w:semiHidden/>
    <w:rsid w:val="00173F0A"/>
    <w:rPr>
      <w:rFonts w:ascii="Times New Roman" w:hAnsi="Times New Roman"/>
    </w:rPr>
  </w:style>
  <w:style w:type="character" w:customStyle="1" w:styleId="1374">
    <w:name w:val="Тема примечания Знак137"/>
    <w:uiPriority w:val="99"/>
    <w:semiHidden/>
    <w:rsid w:val="00173F0A"/>
    <w:rPr>
      <w:rFonts w:ascii="Times New Roman" w:hAnsi="Times New Roman"/>
      <w:b/>
      <w:sz w:val="20"/>
    </w:rPr>
  </w:style>
  <w:style w:type="character" w:customStyle="1" w:styleId="1364">
    <w:name w:val="Тема примечания Знак136"/>
    <w:uiPriority w:val="99"/>
    <w:semiHidden/>
    <w:rsid w:val="00173F0A"/>
    <w:rPr>
      <w:rFonts w:ascii="Times New Roman" w:hAnsi="Times New Roman"/>
      <w:b/>
      <w:sz w:val="20"/>
    </w:rPr>
  </w:style>
  <w:style w:type="character" w:customStyle="1" w:styleId="1355">
    <w:name w:val="Тема примечания Знак135"/>
    <w:uiPriority w:val="99"/>
    <w:semiHidden/>
    <w:rsid w:val="00173F0A"/>
    <w:rPr>
      <w:rFonts w:ascii="Times New Roman" w:hAnsi="Times New Roman"/>
      <w:b/>
      <w:sz w:val="20"/>
    </w:rPr>
  </w:style>
  <w:style w:type="character" w:customStyle="1" w:styleId="1345">
    <w:name w:val="Тема примечания Знак134"/>
    <w:uiPriority w:val="99"/>
    <w:semiHidden/>
    <w:rsid w:val="00173F0A"/>
    <w:rPr>
      <w:rFonts w:ascii="Times New Roman" w:hAnsi="Times New Roman"/>
      <w:b/>
      <w:sz w:val="20"/>
    </w:rPr>
  </w:style>
  <w:style w:type="character" w:customStyle="1" w:styleId="1335">
    <w:name w:val="Тема примечания Знак133"/>
    <w:uiPriority w:val="99"/>
    <w:semiHidden/>
    <w:rsid w:val="00173F0A"/>
    <w:rPr>
      <w:rFonts w:ascii="Times New Roman" w:hAnsi="Times New Roman"/>
      <w:b/>
      <w:sz w:val="20"/>
    </w:rPr>
  </w:style>
  <w:style w:type="character" w:customStyle="1" w:styleId="1325">
    <w:name w:val="Тема примечания Знак132"/>
    <w:uiPriority w:val="99"/>
    <w:semiHidden/>
    <w:rsid w:val="00173F0A"/>
    <w:rPr>
      <w:rFonts w:ascii="Times New Roman" w:hAnsi="Times New Roman"/>
      <w:b/>
      <w:sz w:val="20"/>
    </w:rPr>
  </w:style>
  <w:style w:type="character" w:customStyle="1" w:styleId="1315">
    <w:name w:val="Тема примечания Знак131"/>
    <w:uiPriority w:val="99"/>
    <w:semiHidden/>
    <w:rsid w:val="00173F0A"/>
    <w:rPr>
      <w:rFonts w:ascii="Times New Roman" w:hAnsi="Times New Roman"/>
      <w:b/>
      <w:sz w:val="20"/>
    </w:rPr>
  </w:style>
  <w:style w:type="character" w:customStyle="1" w:styleId="1305">
    <w:name w:val="Тема примечания Знак130"/>
    <w:uiPriority w:val="99"/>
    <w:semiHidden/>
    <w:rsid w:val="00173F0A"/>
    <w:rPr>
      <w:rFonts w:ascii="Times New Roman" w:hAnsi="Times New Roman"/>
      <w:b/>
      <w:sz w:val="20"/>
    </w:rPr>
  </w:style>
  <w:style w:type="character" w:customStyle="1" w:styleId="1295">
    <w:name w:val="Тема примечания Знак129"/>
    <w:uiPriority w:val="99"/>
    <w:semiHidden/>
    <w:rsid w:val="00173F0A"/>
    <w:rPr>
      <w:rFonts w:ascii="Times New Roman" w:hAnsi="Times New Roman"/>
      <w:b/>
      <w:sz w:val="20"/>
    </w:rPr>
  </w:style>
  <w:style w:type="character" w:customStyle="1" w:styleId="1285">
    <w:name w:val="Тема примечания Знак128"/>
    <w:uiPriority w:val="99"/>
    <w:semiHidden/>
    <w:rsid w:val="00173F0A"/>
    <w:rPr>
      <w:rFonts w:ascii="Times New Roman" w:hAnsi="Times New Roman"/>
      <w:b/>
      <w:sz w:val="20"/>
    </w:rPr>
  </w:style>
  <w:style w:type="character" w:customStyle="1" w:styleId="1277">
    <w:name w:val="Тема примечания Знак127"/>
    <w:uiPriority w:val="99"/>
    <w:semiHidden/>
    <w:rsid w:val="00173F0A"/>
    <w:rPr>
      <w:rFonts w:ascii="Times New Roman" w:hAnsi="Times New Roman"/>
      <w:b/>
      <w:sz w:val="20"/>
    </w:rPr>
  </w:style>
  <w:style w:type="character" w:customStyle="1" w:styleId="1265">
    <w:name w:val="Тема примечания Знак126"/>
    <w:uiPriority w:val="99"/>
    <w:semiHidden/>
    <w:rsid w:val="00173F0A"/>
    <w:rPr>
      <w:rFonts w:ascii="Times New Roman" w:hAnsi="Times New Roman"/>
      <w:b/>
      <w:sz w:val="20"/>
    </w:rPr>
  </w:style>
  <w:style w:type="character" w:customStyle="1" w:styleId="1255">
    <w:name w:val="Тема примечания Знак125"/>
    <w:uiPriority w:val="99"/>
    <w:semiHidden/>
    <w:rsid w:val="00173F0A"/>
    <w:rPr>
      <w:rFonts w:ascii="Times New Roman" w:hAnsi="Times New Roman"/>
      <w:b/>
      <w:sz w:val="20"/>
    </w:rPr>
  </w:style>
  <w:style w:type="table" w:customStyle="1" w:styleId="TableNormal1">
    <w:name w:val="Table Normal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2fa">
    <w:name w:val="Сетка таблицы2"/>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rsid w:val="00173F0A"/>
  </w:style>
  <w:style w:type="paragraph" w:customStyle="1" w:styleId="afffffffff3">
    <w:name w:val="Единицы"/>
    <w:basedOn w:val="a5"/>
    <w:rsid w:val="00173F0A"/>
    <w:pPr>
      <w:suppressAutoHyphens w:val="0"/>
      <w:spacing w:before="60" w:after="60"/>
      <w:jc w:val="center"/>
    </w:pPr>
    <w:rPr>
      <w:rFonts w:ascii="Arial" w:hAnsi="Arial" w:cs="Times New Roman"/>
      <w:sz w:val="22"/>
      <w:szCs w:val="20"/>
      <w:lang w:eastAsia="ru-RU"/>
    </w:rPr>
  </w:style>
  <w:style w:type="paragraph" w:customStyle="1" w:styleId="CharChar1CharChar1CharChar">
    <w:name w:val="Char Char Знак Знак1 Char Char1 Знак Знак Char Char"/>
    <w:basedOn w:val="a5"/>
    <w:rsid w:val="00173F0A"/>
    <w:pPr>
      <w:suppressAutoHyphens w:val="0"/>
      <w:spacing w:before="100" w:beforeAutospacing="1" w:after="100" w:afterAutospacing="1"/>
    </w:pPr>
    <w:rPr>
      <w:rFonts w:ascii="Tahoma" w:hAnsi="Tahoma" w:cs="Times New Roman"/>
      <w:szCs w:val="20"/>
      <w:lang w:val="en-US" w:eastAsia="en-US"/>
    </w:rPr>
  </w:style>
  <w:style w:type="paragraph" w:customStyle="1" w:styleId="CourierNew">
    <w:name w:val="Обычный+Courier New"/>
    <w:aliases w:val="10 pt,полужирный"/>
    <w:basedOn w:val="a5"/>
    <w:rsid w:val="00173F0A"/>
    <w:pPr>
      <w:suppressAutoHyphens w:val="0"/>
    </w:pPr>
    <w:rPr>
      <w:rFonts w:ascii="Courier New" w:hAnsi="Courier New" w:cs="Courier New"/>
      <w:szCs w:val="20"/>
      <w:lang w:eastAsia="ru-RU"/>
    </w:rPr>
  </w:style>
  <w:style w:type="character" w:customStyle="1" w:styleId="7pt">
    <w:name w:val="Основной текст + 7 pt"/>
    <w:aliases w:val="Интервал 0 pt,Основной текст + 12 pt,Не полужирный"/>
    <w:rsid w:val="00173F0A"/>
    <w:rPr>
      <w:rFonts w:ascii="Times New Roman" w:hAnsi="Times New Roman"/>
      <w:color w:val="000000"/>
      <w:spacing w:val="2"/>
      <w:w w:val="100"/>
      <w:position w:val="0"/>
      <w:sz w:val="14"/>
      <w:u w:val="none"/>
      <w:lang w:val="ru-RU" w:eastAsia="ru-RU"/>
    </w:rPr>
  </w:style>
  <w:style w:type="paragraph" w:customStyle="1" w:styleId="afffffffff4">
    <w:name w:val="Знак Знак Знак Знак Знак Знак Знак Знак Знак"/>
    <w:basedOn w:val="a5"/>
    <w:rsid w:val="00173F0A"/>
    <w:pPr>
      <w:suppressAutoHyphens w:val="0"/>
      <w:spacing w:after="160"/>
    </w:pPr>
    <w:rPr>
      <w:rFonts w:ascii="Arial" w:hAnsi="Arial" w:cs="Times New Roman"/>
      <w:b/>
      <w:color w:val="FFFFFF"/>
      <w:sz w:val="32"/>
      <w:szCs w:val="20"/>
      <w:lang w:val="en-US" w:eastAsia="en-US"/>
    </w:rPr>
  </w:style>
  <w:style w:type="paragraph" w:customStyle="1" w:styleId="1ff3">
    <w:name w:val="Знак1"/>
    <w:basedOn w:val="a5"/>
    <w:rsid w:val="00173F0A"/>
    <w:pPr>
      <w:suppressAutoHyphens w:val="0"/>
      <w:spacing w:after="160"/>
    </w:pPr>
    <w:rPr>
      <w:rFonts w:ascii="Arial" w:hAnsi="Arial" w:cs="Times New Roman"/>
      <w:b/>
      <w:color w:val="FFFFFF"/>
      <w:sz w:val="32"/>
      <w:szCs w:val="20"/>
      <w:lang w:val="en-US" w:eastAsia="en-US"/>
    </w:rPr>
  </w:style>
  <w:style w:type="paragraph" w:customStyle="1" w:styleId="4c">
    <w:name w:val="Знак4 Знак Знак Знак Знак Знак Знак Знак Знак Знак"/>
    <w:basedOn w:val="a5"/>
    <w:rsid w:val="00173F0A"/>
    <w:pPr>
      <w:suppressAutoHyphens w:val="0"/>
      <w:spacing w:after="160"/>
    </w:pPr>
    <w:rPr>
      <w:rFonts w:ascii="Arial" w:hAnsi="Arial" w:cs="Times New Roman"/>
      <w:b/>
      <w:color w:val="FFFFFF"/>
      <w:sz w:val="32"/>
      <w:szCs w:val="20"/>
      <w:lang w:val="en-US" w:eastAsia="en-US"/>
    </w:rPr>
  </w:style>
  <w:style w:type="table" w:customStyle="1" w:styleId="11f0">
    <w:name w:val="Сетка таблицы11"/>
    <w:basedOn w:val="a7"/>
    <w:next w:val="afb"/>
    <w:uiPriority w:val="59"/>
    <w:rsid w:val="00173F0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pt">
    <w:name w:val="Основной текст + 8 pt"/>
    <w:aliases w:val="Полужирный,Интервал 0 pt1"/>
    <w:rsid w:val="00173F0A"/>
    <w:rPr>
      <w:rFonts w:ascii="Times New Roman" w:hAnsi="Times New Roman"/>
      <w:b/>
      <w:color w:val="000000"/>
      <w:spacing w:val="2"/>
      <w:w w:val="100"/>
      <w:position w:val="0"/>
      <w:sz w:val="16"/>
      <w:u w:val="none"/>
      <w:shd w:val="clear" w:color="auto" w:fill="FFFFFF"/>
      <w:lang w:val="ru-RU" w:eastAsia="ru-RU"/>
    </w:rPr>
  </w:style>
  <w:style w:type="character" w:customStyle="1" w:styleId="2fb">
    <w:name w:val="Основной текст2"/>
    <w:rsid w:val="00173F0A"/>
    <w:rPr>
      <w:rFonts w:ascii="Times New Roman" w:hAnsi="Times New Roman"/>
      <w:color w:val="000000"/>
      <w:spacing w:val="4"/>
      <w:w w:val="100"/>
      <w:position w:val="0"/>
      <w:sz w:val="23"/>
      <w:u w:val="none"/>
      <w:shd w:val="clear" w:color="auto" w:fill="FFFFFF"/>
      <w:lang w:val="ru-RU" w:eastAsia="ru-RU"/>
    </w:rPr>
  </w:style>
  <w:style w:type="character" w:customStyle="1" w:styleId="9pt">
    <w:name w:val="Основной текст + 9 pt"/>
    <w:rsid w:val="00173F0A"/>
    <w:rPr>
      <w:rFonts w:ascii="Times New Roman" w:hAnsi="Times New Roman"/>
      <w:color w:val="000000"/>
      <w:spacing w:val="4"/>
      <w:w w:val="100"/>
      <w:position w:val="0"/>
      <w:sz w:val="18"/>
      <w:u w:val="none"/>
      <w:shd w:val="clear" w:color="auto" w:fill="FFFFFF"/>
      <w:lang w:val="ru-RU" w:eastAsia="ru-RU"/>
    </w:rPr>
  </w:style>
  <w:style w:type="paragraph" w:customStyle="1" w:styleId="3f4">
    <w:name w:val="Основной текст3"/>
    <w:basedOn w:val="a5"/>
    <w:rsid w:val="00173F0A"/>
    <w:pPr>
      <w:widowControl w:val="0"/>
      <w:shd w:val="clear" w:color="auto" w:fill="FFFFFF"/>
      <w:suppressAutoHyphens w:val="0"/>
      <w:spacing w:after="240" w:line="322" w:lineRule="exact"/>
      <w:jc w:val="both"/>
    </w:pPr>
    <w:rPr>
      <w:rFonts w:cs="Times New Roman"/>
      <w:color w:val="000000"/>
      <w:spacing w:val="4"/>
      <w:sz w:val="23"/>
      <w:szCs w:val="23"/>
      <w:lang w:eastAsia="ru-RU"/>
    </w:rPr>
  </w:style>
  <w:style w:type="table" w:customStyle="1" w:styleId="212">
    <w:name w:val="Сетка таблицы21"/>
    <w:basedOn w:val="a7"/>
    <w:next w:val="afb"/>
    <w:uiPriority w:val="59"/>
    <w:rsid w:val="00173F0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a5"/>
    <w:rsid w:val="00173F0A"/>
    <w:pPr>
      <w:suppressAutoHyphens w:val="0"/>
      <w:spacing w:before="100" w:beforeAutospacing="1" w:after="100" w:afterAutospacing="1"/>
    </w:pPr>
    <w:rPr>
      <w:rFonts w:cs="Times New Roman"/>
      <w:lang w:eastAsia="ru-RU"/>
    </w:rPr>
  </w:style>
  <w:style w:type="paragraph" w:customStyle="1" w:styleId="font6">
    <w:name w:val="font6"/>
    <w:basedOn w:val="a5"/>
    <w:rsid w:val="00173F0A"/>
    <w:pPr>
      <w:suppressAutoHyphens w:val="0"/>
      <w:spacing w:before="100" w:beforeAutospacing="1" w:after="100" w:afterAutospacing="1"/>
    </w:pPr>
    <w:rPr>
      <w:rFonts w:cs="Times New Roman"/>
      <w:i/>
      <w:iCs/>
      <w:lang w:eastAsia="ru-RU"/>
    </w:rPr>
  </w:style>
  <w:style w:type="paragraph" w:customStyle="1" w:styleId="font7">
    <w:name w:val="font7"/>
    <w:basedOn w:val="a5"/>
    <w:rsid w:val="00173F0A"/>
    <w:pPr>
      <w:suppressAutoHyphens w:val="0"/>
      <w:spacing w:before="100" w:beforeAutospacing="1" w:after="100" w:afterAutospacing="1"/>
    </w:pPr>
    <w:rPr>
      <w:rFonts w:ascii="Arial CYR" w:hAnsi="Arial CYR" w:cs="Arial CYR"/>
      <w:color w:val="99CCFF"/>
      <w:szCs w:val="20"/>
      <w:lang w:eastAsia="ru-RU"/>
    </w:rPr>
  </w:style>
  <w:style w:type="paragraph" w:customStyle="1" w:styleId="font8">
    <w:name w:val="font8"/>
    <w:basedOn w:val="a5"/>
    <w:rsid w:val="00173F0A"/>
    <w:pPr>
      <w:suppressAutoHyphens w:val="0"/>
      <w:spacing w:before="100" w:beforeAutospacing="1" w:after="100" w:afterAutospacing="1"/>
    </w:pPr>
    <w:rPr>
      <w:rFonts w:ascii="Arial CYR" w:hAnsi="Arial CYR" w:cs="Arial CYR"/>
      <w:color w:val="000000"/>
      <w:szCs w:val="20"/>
      <w:lang w:eastAsia="ru-RU"/>
    </w:rPr>
  </w:style>
  <w:style w:type="paragraph" w:customStyle="1" w:styleId="font9">
    <w:name w:val="font9"/>
    <w:basedOn w:val="a5"/>
    <w:rsid w:val="00173F0A"/>
    <w:pPr>
      <w:suppressAutoHyphens w:val="0"/>
      <w:spacing w:before="100" w:beforeAutospacing="1" w:after="100" w:afterAutospacing="1"/>
    </w:pPr>
    <w:rPr>
      <w:rFonts w:cs="Times New Roman"/>
      <w:sz w:val="22"/>
      <w:szCs w:val="22"/>
      <w:lang w:eastAsia="ru-RU"/>
    </w:rPr>
  </w:style>
  <w:style w:type="paragraph" w:customStyle="1" w:styleId="font10">
    <w:name w:val="font10"/>
    <w:basedOn w:val="a5"/>
    <w:rsid w:val="00173F0A"/>
    <w:pPr>
      <w:suppressAutoHyphens w:val="0"/>
      <w:spacing w:before="100" w:beforeAutospacing="1" w:after="100" w:afterAutospacing="1"/>
    </w:pPr>
    <w:rPr>
      <w:rFonts w:cs="Times New Roman"/>
      <w:i/>
      <w:iCs/>
      <w:sz w:val="22"/>
      <w:szCs w:val="22"/>
      <w:lang w:eastAsia="ru-RU"/>
    </w:rPr>
  </w:style>
  <w:style w:type="paragraph" w:customStyle="1" w:styleId="font11">
    <w:name w:val="font11"/>
    <w:basedOn w:val="a5"/>
    <w:rsid w:val="00173F0A"/>
    <w:pPr>
      <w:suppressAutoHyphens w:val="0"/>
      <w:spacing w:before="100" w:beforeAutospacing="1" w:after="100" w:afterAutospacing="1"/>
    </w:pPr>
    <w:rPr>
      <w:rFonts w:cs="Times New Roman"/>
      <w:b/>
      <w:bCs/>
      <w:sz w:val="22"/>
      <w:szCs w:val="22"/>
      <w:lang w:eastAsia="ru-RU"/>
    </w:rPr>
  </w:style>
  <w:style w:type="paragraph" w:customStyle="1" w:styleId="xl65">
    <w:name w:val="xl65"/>
    <w:basedOn w:val="a5"/>
    <w:rsid w:val="00173F0A"/>
    <w:pPr>
      <w:suppressAutoHyphens w:val="0"/>
      <w:spacing w:before="100" w:beforeAutospacing="1" w:after="100" w:afterAutospacing="1"/>
    </w:pPr>
    <w:rPr>
      <w:rFonts w:cs="Times New Roman"/>
      <w:b/>
      <w:bCs/>
      <w:lang w:eastAsia="ru-RU"/>
    </w:rPr>
  </w:style>
  <w:style w:type="paragraph" w:customStyle="1" w:styleId="xl66">
    <w:name w:val="xl66"/>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cs="Times New Roman"/>
      <w:b/>
      <w:bCs/>
      <w:lang w:eastAsia="ru-RU"/>
    </w:rPr>
  </w:style>
  <w:style w:type="paragraph" w:customStyle="1" w:styleId="xl67">
    <w:name w:val="xl67"/>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cs="Times New Roman"/>
      <w:lang w:eastAsia="ru-RU"/>
    </w:rPr>
  </w:style>
  <w:style w:type="paragraph" w:customStyle="1" w:styleId="xl68">
    <w:name w:val="xl68"/>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cs="Times New Roman"/>
      <w:lang w:eastAsia="ru-RU"/>
    </w:rPr>
  </w:style>
  <w:style w:type="paragraph" w:customStyle="1" w:styleId="xl69">
    <w:name w:val="xl69"/>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70">
    <w:name w:val="xl70"/>
    <w:basedOn w:val="a5"/>
    <w:rsid w:val="00173F0A"/>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71">
    <w:name w:val="xl71"/>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cs="Times New Roman"/>
      <w:lang w:eastAsia="ru-RU"/>
    </w:rPr>
  </w:style>
  <w:style w:type="paragraph" w:customStyle="1" w:styleId="xl72">
    <w:name w:val="xl72"/>
    <w:basedOn w:val="a5"/>
    <w:rsid w:val="00173F0A"/>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73">
    <w:name w:val="xl73"/>
    <w:basedOn w:val="a5"/>
    <w:rsid w:val="00173F0A"/>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74">
    <w:name w:val="xl74"/>
    <w:basedOn w:val="a5"/>
    <w:rsid w:val="00173F0A"/>
    <w:pPr>
      <w:pBdr>
        <w:bottom w:val="single" w:sz="4" w:space="0" w:color="auto"/>
        <w:right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75">
    <w:name w:val="xl75"/>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76">
    <w:name w:val="xl76"/>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77">
    <w:name w:val="xl77"/>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cs="Times New Roman"/>
      <w:lang w:eastAsia="ru-RU"/>
    </w:rPr>
  </w:style>
  <w:style w:type="paragraph" w:customStyle="1" w:styleId="xl78">
    <w:name w:val="xl78"/>
    <w:basedOn w:val="a5"/>
    <w:rsid w:val="00173F0A"/>
    <w:pPr>
      <w:pBdr>
        <w:left w:val="single" w:sz="4" w:space="0" w:color="auto"/>
        <w:bottom w:val="single" w:sz="4" w:space="0" w:color="auto"/>
        <w:right w:val="single" w:sz="4" w:space="0" w:color="auto"/>
      </w:pBdr>
      <w:suppressAutoHyphens w:val="0"/>
      <w:spacing w:before="100" w:beforeAutospacing="1" w:after="100" w:afterAutospacing="1"/>
      <w:textAlignment w:val="center"/>
    </w:pPr>
    <w:rPr>
      <w:rFonts w:cs="Times New Roman"/>
      <w:lang w:eastAsia="ru-RU"/>
    </w:rPr>
  </w:style>
  <w:style w:type="paragraph" w:customStyle="1" w:styleId="xl79">
    <w:name w:val="xl79"/>
    <w:basedOn w:val="a5"/>
    <w:rsid w:val="00173F0A"/>
    <w:pPr>
      <w:suppressAutoHyphens w:val="0"/>
      <w:spacing w:before="100" w:beforeAutospacing="1" w:after="100" w:afterAutospacing="1"/>
      <w:textAlignment w:val="top"/>
    </w:pPr>
    <w:rPr>
      <w:rFonts w:cs="Times New Roman"/>
      <w:lang w:eastAsia="ru-RU"/>
    </w:rPr>
  </w:style>
  <w:style w:type="paragraph" w:customStyle="1" w:styleId="xl80">
    <w:name w:val="xl80"/>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cs="Times New Roman"/>
      <w:lang w:eastAsia="ru-RU"/>
    </w:rPr>
  </w:style>
  <w:style w:type="paragraph" w:customStyle="1" w:styleId="xl81">
    <w:name w:val="xl81"/>
    <w:basedOn w:val="a5"/>
    <w:rsid w:val="00173F0A"/>
    <w:pPr>
      <w:suppressAutoHyphens w:val="0"/>
      <w:spacing w:before="100" w:beforeAutospacing="1" w:after="100" w:afterAutospacing="1"/>
      <w:textAlignment w:val="top"/>
    </w:pPr>
    <w:rPr>
      <w:rFonts w:cs="Times New Roman"/>
      <w:sz w:val="22"/>
      <w:szCs w:val="22"/>
      <w:lang w:eastAsia="ru-RU"/>
    </w:rPr>
  </w:style>
  <w:style w:type="paragraph" w:customStyle="1" w:styleId="xl82">
    <w:name w:val="xl82"/>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cs="Times New Roman"/>
      <w:sz w:val="22"/>
      <w:szCs w:val="22"/>
      <w:lang w:eastAsia="ru-RU"/>
    </w:rPr>
  </w:style>
  <w:style w:type="paragraph" w:customStyle="1" w:styleId="xl83">
    <w:name w:val="xl83"/>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cs="Times New Roman"/>
      <w:lang w:eastAsia="ru-RU"/>
    </w:rPr>
  </w:style>
  <w:style w:type="paragraph" w:customStyle="1" w:styleId="xl84">
    <w:name w:val="xl84"/>
    <w:basedOn w:val="a5"/>
    <w:rsid w:val="00173F0A"/>
    <w:pPr>
      <w:suppressAutoHyphens w:val="0"/>
      <w:spacing w:before="100" w:beforeAutospacing="1" w:after="100" w:afterAutospacing="1"/>
      <w:textAlignment w:val="top"/>
    </w:pPr>
    <w:rPr>
      <w:rFonts w:cs="Times New Roman"/>
      <w:lang w:eastAsia="ru-RU"/>
    </w:rPr>
  </w:style>
  <w:style w:type="paragraph" w:customStyle="1" w:styleId="xl85">
    <w:name w:val="xl85"/>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cs="Times New Roman"/>
      <w:lang w:eastAsia="ru-RU"/>
    </w:rPr>
  </w:style>
  <w:style w:type="paragraph" w:customStyle="1" w:styleId="xl86">
    <w:name w:val="xl86"/>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cs="Times New Roman"/>
      <w:sz w:val="22"/>
      <w:szCs w:val="22"/>
      <w:lang w:eastAsia="ru-RU"/>
    </w:rPr>
  </w:style>
  <w:style w:type="paragraph" w:customStyle="1" w:styleId="xl87">
    <w:name w:val="xl87"/>
    <w:basedOn w:val="a5"/>
    <w:rsid w:val="00173F0A"/>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88">
    <w:name w:val="xl88"/>
    <w:basedOn w:val="a5"/>
    <w:rsid w:val="00173F0A"/>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89">
    <w:name w:val="xl89"/>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cs="Times New Roman"/>
      <w:lang w:eastAsia="ru-RU"/>
    </w:rPr>
  </w:style>
  <w:style w:type="paragraph" w:customStyle="1" w:styleId="xl90">
    <w:name w:val="xl90"/>
    <w:basedOn w:val="a5"/>
    <w:rsid w:val="00173F0A"/>
    <w:pPr>
      <w:suppressAutoHyphens w:val="0"/>
      <w:spacing w:before="100" w:beforeAutospacing="1" w:after="100" w:afterAutospacing="1"/>
      <w:textAlignment w:val="top"/>
    </w:pPr>
    <w:rPr>
      <w:rFonts w:cs="Times New Roman"/>
      <w:lang w:eastAsia="ru-RU"/>
    </w:rPr>
  </w:style>
  <w:style w:type="paragraph" w:customStyle="1" w:styleId="xl91">
    <w:name w:val="xl91"/>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cs="Times New Roman"/>
      <w:lang w:eastAsia="ru-RU"/>
    </w:rPr>
  </w:style>
  <w:style w:type="paragraph" w:customStyle="1" w:styleId="xl92">
    <w:name w:val="xl92"/>
    <w:basedOn w:val="a5"/>
    <w:rsid w:val="00173F0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cs="Times New Roman"/>
      <w:b/>
      <w:bCs/>
      <w:lang w:eastAsia="ru-RU"/>
    </w:rPr>
  </w:style>
  <w:style w:type="table" w:customStyle="1" w:styleId="GridTableLight1">
    <w:name w:val="Grid Table Light1"/>
    <w:basedOn w:val="a7"/>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Light2">
    <w:name w:val="Grid Table Light2"/>
    <w:basedOn w:val="a7"/>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1326">
    <w:name w:val="Стиль Первая строка:  132 см"/>
    <w:basedOn w:val="a5"/>
    <w:autoRedefine/>
    <w:rsid w:val="00173F0A"/>
    <w:pPr>
      <w:suppressAutoHyphens w:val="0"/>
      <w:jc w:val="center"/>
    </w:pPr>
    <w:rPr>
      <w:rFonts w:eastAsia="MS Mincho" w:cs="Times New Roman"/>
      <w:b/>
      <w:lang w:eastAsia="ru-RU"/>
    </w:rPr>
  </w:style>
  <w:style w:type="table" w:customStyle="1" w:styleId="2fc">
    <w:name w:val="Сетка таблицы светлая2"/>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f5">
    <w:name w:val="Сетка таблицы светлая3"/>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f6">
    <w:name w:val="Сетка таблицы3"/>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d">
    <w:name w:val="Сетка таблицы4"/>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
    <w:name w:val="Сетка таблицы5"/>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Сетка таблицы6"/>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e">
    <w:name w:val="Сетка таблицы светлая4"/>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5a">
    <w:name w:val="Сетка таблицы светлая5"/>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67">
    <w:name w:val="Сетка таблицы светлая6"/>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75">
    <w:name w:val="Сетка таблицы светлая7"/>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4">
    <w:name w:val="Сетка таблицы светлая8"/>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93">
    <w:name w:val="Сетка таблицы светлая9"/>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04">
    <w:name w:val="Сетка таблицы светлая10"/>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2fd">
    <w:name w:val="Знак Знак Знак Знак Знак Знак Знак2"/>
    <w:basedOn w:val="a5"/>
    <w:rsid w:val="00173F0A"/>
    <w:pPr>
      <w:widowControl w:val="0"/>
      <w:suppressAutoHyphens w:val="0"/>
      <w:adjustRightInd w:val="0"/>
      <w:spacing w:after="160" w:line="240" w:lineRule="exact"/>
      <w:jc w:val="right"/>
    </w:pPr>
    <w:rPr>
      <w:rFonts w:cs="Times New Roman"/>
      <w:szCs w:val="20"/>
      <w:lang w:val="en-GB" w:eastAsia="en-US"/>
    </w:rPr>
  </w:style>
  <w:style w:type="table" w:customStyle="1" w:styleId="85">
    <w:name w:val="Сетка таблицы8"/>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e">
    <w:name w:val="Знак2"/>
    <w:basedOn w:val="a5"/>
    <w:rsid w:val="00173F0A"/>
    <w:pPr>
      <w:widowControl w:val="0"/>
      <w:suppressAutoHyphens w:val="0"/>
      <w:adjustRightInd w:val="0"/>
      <w:spacing w:after="160" w:line="240" w:lineRule="exact"/>
      <w:jc w:val="right"/>
    </w:pPr>
    <w:rPr>
      <w:rFonts w:cs="Times New Roman"/>
      <w:szCs w:val="20"/>
      <w:lang w:val="en-GB" w:eastAsia="en-US"/>
    </w:rPr>
  </w:style>
  <w:style w:type="table" w:customStyle="1" w:styleId="TableNormal2">
    <w:name w:val="Table Normal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paragraph" w:customStyle="1" w:styleId="3f7">
    <w:name w:val="Стиль Заголовок 3 + По левому краю"/>
    <w:basedOn w:val="3"/>
    <w:rsid w:val="00173F0A"/>
    <w:pPr>
      <w:widowControl w:val="0"/>
      <w:suppressLineNumbers/>
      <w:suppressAutoHyphens w:val="0"/>
      <w:autoSpaceDE w:val="0"/>
      <w:autoSpaceDN w:val="0"/>
      <w:adjustRightInd w:val="0"/>
      <w:snapToGrid w:val="0"/>
      <w:spacing w:before="120"/>
    </w:pPr>
    <w:rPr>
      <w:szCs w:val="20"/>
      <w:lang w:eastAsia="ru-RU"/>
    </w:rPr>
  </w:style>
  <w:style w:type="table" w:customStyle="1" w:styleId="TableNormal7">
    <w:name w:val="Table Normal7"/>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0">
    <w:name w:val="Table Normal2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4">
    <w:name w:val="Table Normal24"/>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6">
    <w:name w:val="Table Normal26"/>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8">
    <w:name w:val="Table Normal28"/>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0">
    <w:name w:val="Table Normal3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7">
    <w:name w:val="Table Normal37"/>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8">
    <w:name w:val="Table Normal38"/>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9">
    <w:name w:val="Table Normal39"/>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0">
    <w:name w:val="Table Normal4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7">
    <w:name w:val="Table Normal47"/>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8">
    <w:name w:val="Table Normal48"/>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9">
    <w:name w:val="Table Normal49"/>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0">
    <w:name w:val="Table Normal5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11f1">
    <w:name w:val="Сетка таблицы светлая11"/>
    <w:basedOn w:val="a7"/>
    <w:uiPriority w:val="40"/>
    <w:rsid w:val="00173F0A"/>
    <w:rPr>
      <w:rFonts w:ascii="Calibri" w:hAnsi="Calibri" w:cs="Calibri"/>
    </w:rPr>
    <w:tblPr/>
  </w:style>
  <w:style w:type="table" w:customStyle="1" w:styleId="TableNormal53">
    <w:name w:val="Table Normal5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94">
    <w:name w:val="Сетка таблицы9"/>
    <w:basedOn w:val="a7"/>
    <w:next w:val="afb"/>
    <w:uiPriority w:val="39"/>
    <w:rsid w:val="00173F0A"/>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Autospacing="0" w:afterLines="0" w:afterAutospacing="0"/>
        <w:ind w:leftChars="0" w:left="-113" w:rightChars="0" w:right="-113" w:firstLineChars="0" w:firstLine="0"/>
        <w:jc w:val="center"/>
        <w:outlineLvl w:val="9"/>
      </w:pPr>
      <w:rPr>
        <w:rFonts w:ascii="Times New Roman" w:hAnsi="Times New Roman" w:cs="Times New Roman"/>
        <w:b/>
        <w:sz w:val="20"/>
      </w:rPr>
    </w:tblStylePr>
  </w:style>
  <w:style w:type="table" w:customStyle="1" w:styleId="12c">
    <w:name w:val="Сетка таблицы светлая12"/>
    <w:basedOn w:val="a7"/>
    <w:next w:val="1ff2"/>
    <w:uiPriority w:val="40"/>
    <w:rsid w:val="00173F0A"/>
    <w:rPr>
      <w:rFonts w:ascii="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10">
    <w:name w:val="Table Normal11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12d">
    <w:name w:val="Сетка таблицы12"/>
    <w:basedOn w:val="a7"/>
    <w:next w:val="afb"/>
    <w:uiPriority w:val="39"/>
    <w:rsid w:val="00173F0A"/>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Autospacing="0" w:afterLines="0" w:afterAutospacing="0"/>
        <w:ind w:leftChars="0" w:left="-113" w:rightChars="0" w:right="-113" w:firstLineChars="0" w:firstLine="0"/>
        <w:jc w:val="center"/>
        <w:outlineLvl w:val="9"/>
      </w:pPr>
      <w:rPr>
        <w:rFonts w:ascii="Times New Roman" w:hAnsi="Times New Roman" w:cs="Times New Roman"/>
        <w:b/>
        <w:sz w:val="20"/>
      </w:rPr>
    </w:tblStylePr>
  </w:style>
  <w:style w:type="table" w:customStyle="1" w:styleId="221">
    <w:name w:val="Сетка таблицы22"/>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
    <w:name w:val="Сетка таблицы111"/>
    <w:basedOn w:val="a7"/>
    <w:next w:val="afb"/>
    <w:uiPriority w:val="59"/>
    <w:rsid w:val="00173F0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7"/>
    <w:next w:val="afb"/>
    <w:uiPriority w:val="59"/>
    <w:rsid w:val="00173F0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Light11">
    <w:name w:val="Grid Table Light11"/>
    <w:basedOn w:val="a7"/>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Light21">
    <w:name w:val="Grid Table Light21"/>
    <w:basedOn w:val="a7"/>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213">
    <w:name w:val="Сетка таблицы светлая2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14">
    <w:name w:val="Сетка таблицы светлая3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15">
    <w:name w:val="Сетка таблицы3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 светлая4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512">
    <w:name w:val="Сетка таблицы светлая5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611">
    <w:name w:val="Сетка таблицы светлая6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711">
    <w:name w:val="Сетка таблицы светлая7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10">
    <w:name w:val="Сетка таблицы светлая8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910">
    <w:name w:val="Сетка таблицы светлая9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010">
    <w:name w:val="Сетка таблицы светлая10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11">
    <w:name w:val="Сетка таблицы8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10">
    <w:name w:val="Table Normal21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0">
    <w:name w:val="Table Normal31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0">
    <w:name w:val="Table Normal41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01">
    <w:name w:val="Table Normal20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11">
    <w:name w:val="Table Normal2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21">
    <w:name w:val="Table Normal22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31">
    <w:name w:val="Table Normal23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41">
    <w:name w:val="Table Normal24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51">
    <w:name w:val="Table Normal25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61">
    <w:name w:val="Table Normal26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71">
    <w:name w:val="Table Normal27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81">
    <w:name w:val="Table Normal28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91">
    <w:name w:val="Table Normal29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01">
    <w:name w:val="Table Normal30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1">
    <w:name w:val="Table Normal3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21">
    <w:name w:val="Table Normal32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31">
    <w:name w:val="Table Normal33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41">
    <w:name w:val="Table Normal34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51">
    <w:name w:val="Table Normal35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61">
    <w:name w:val="Table Normal36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71">
    <w:name w:val="Table Normal37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81">
    <w:name w:val="Table Normal38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91">
    <w:name w:val="Table Normal39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01">
    <w:name w:val="Table Normal40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1">
    <w:name w:val="Table Normal4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21">
    <w:name w:val="Table Normal42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31">
    <w:name w:val="Table Normal43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41">
    <w:name w:val="Table Normal44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51">
    <w:name w:val="Table Normal45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61">
    <w:name w:val="Table Normal46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71">
    <w:name w:val="Table Normal47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81">
    <w:name w:val="Table Normal48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91">
    <w:name w:val="Table Normal49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01">
    <w:name w:val="Table Normal50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11">
    <w:name w:val="Table Normal5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21">
    <w:name w:val="Table Normal52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7">
    <w:name w:val="Table Normal57"/>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8">
    <w:name w:val="Table Normal58"/>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9">
    <w:name w:val="Table Normal59"/>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0">
    <w:name w:val="Table Normal6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numbering" w:customStyle="1" w:styleId="3f8">
    <w:name w:val="Нет списка3"/>
    <w:next w:val="a8"/>
    <w:uiPriority w:val="99"/>
    <w:semiHidden/>
    <w:unhideWhenUsed/>
    <w:rsid w:val="00173F0A"/>
  </w:style>
  <w:style w:type="table" w:customStyle="1" w:styleId="13a">
    <w:name w:val="Сетка таблицы светлая13"/>
    <w:basedOn w:val="a7"/>
    <w:next w:val="affffffff0"/>
    <w:uiPriority w:val="40"/>
    <w:rsid w:val="00173F0A"/>
    <w:rPr>
      <w:rFonts w:ascii="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64">
    <w:name w:val="Table Normal64"/>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105">
    <w:name w:val="Сетка таблицы10"/>
    <w:basedOn w:val="a7"/>
    <w:next w:val="afb"/>
    <w:uiPriority w:val="39"/>
    <w:rsid w:val="00173F0A"/>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0" w:beforeAutospacing="0" w:afterLines="0" w:after="0" w:afterAutospacing="0"/>
        <w:ind w:leftChars="0" w:left="-113" w:rightChars="0" w:right="-113" w:firstLineChars="0" w:firstLine="0"/>
        <w:jc w:val="center"/>
        <w:outlineLvl w:val="9"/>
      </w:pPr>
      <w:rPr>
        <w:rFonts w:ascii="Times New Roman" w:hAnsi="Times New Roman" w:cs="Times New Roman"/>
        <w:b/>
        <w:sz w:val="20"/>
      </w:rPr>
    </w:tblStylePr>
  </w:style>
  <w:style w:type="table" w:customStyle="1" w:styleId="14f0">
    <w:name w:val="Сетка таблицы светлая14"/>
    <w:basedOn w:val="a7"/>
    <w:next w:val="affffffff0"/>
    <w:uiPriority w:val="40"/>
    <w:rsid w:val="00173F0A"/>
    <w:rPr>
      <w:rFonts w:ascii="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12">
    <w:name w:val="Table Normal11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13b">
    <w:name w:val="Сетка таблицы13"/>
    <w:basedOn w:val="a7"/>
    <w:next w:val="afb"/>
    <w:uiPriority w:val="39"/>
    <w:rsid w:val="00173F0A"/>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0" w:beforeAutospacing="0" w:afterLines="0" w:after="0" w:afterAutospacing="0"/>
        <w:ind w:leftChars="0" w:left="-113" w:rightChars="0" w:right="-113" w:firstLineChars="0" w:firstLine="0"/>
        <w:jc w:val="center"/>
        <w:outlineLvl w:val="9"/>
      </w:pPr>
      <w:rPr>
        <w:rFonts w:ascii="Times New Roman" w:hAnsi="Times New Roman" w:cs="Times New Roman"/>
        <w:b/>
        <w:sz w:val="20"/>
      </w:rPr>
    </w:tblStylePr>
  </w:style>
  <w:style w:type="table" w:customStyle="1" w:styleId="230">
    <w:name w:val="Сетка таблицы23"/>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6">
    <w:name w:val="Сетка таблицы112"/>
    <w:basedOn w:val="a7"/>
    <w:next w:val="afb"/>
    <w:uiPriority w:val="59"/>
    <w:rsid w:val="00173F0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7"/>
    <w:next w:val="afb"/>
    <w:uiPriority w:val="59"/>
    <w:rsid w:val="00173F0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Light12">
    <w:name w:val="Grid Table Light12"/>
    <w:basedOn w:val="a7"/>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Light22">
    <w:name w:val="Grid Table Light22"/>
    <w:basedOn w:val="a7"/>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222">
    <w:name w:val="Сетка таблицы светлая22"/>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22">
    <w:name w:val="Сетка таблицы светлая32"/>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23">
    <w:name w:val="Сетка таблицы32"/>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 светлая42"/>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521">
    <w:name w:val="Сетка таблицы светлая52"/>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621">
    <w:name w:val="Сетка таблицы светлая62"/>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721">
    <w:name w:val="Сетка таблицы светлая72"/>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20">
    <w:name w:val="Сетка таблицы светлая82"/>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920">
    <w:name w:val="Сетка таблицы светлая92"/>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020">
    <w:name w:val="Сетка таблицы светлая102"/>
    <w:basedOn w:val="a7"/>
    <w:next w:val="affffffff0"/>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21">
    <w:name w:val="Сетка таблицы82"/>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12">
    <w:name w:val="Table Normal21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2">
    <w:name w:val="Table Normal31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2">
    <w:name w:val="Table Normal41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10">
    <w:name w:val="Table Normal510"/>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02">
    <w:name w:val="Table Normal20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13">
    <w:name w:val="Table Normal21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22">
    <w:name w:val="Table Normal22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32">
    <w:name w:val="Table Normal23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42">
    <w:name w:val="Table Normal24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52">
    <w:name w:val="Table Normal25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62">
    <w:name w:val="Table Normal26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72">
    <w:name w:val="Table Normal27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82">
    <w:name w:val="Table Normal28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92">
    <w:name w:val="Table Normal29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02">
    <w:name w:val="Table Normal30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3">
    <w:name w:val="Table Normal31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22">
    <w:name w:val="Table Normal32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32">
    <w:name w:val="Table Normal33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42">
    <w:name w:val="Table Normal34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52">
    <w:name w:val="Table Normal35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62">
    <w:name w:val="Table Normal36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72">
    <w:name w:val="Table Normal37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82">
    <w:name w:val="Table Normal38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92">
    <w:name w:val="Table Normal39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02">
    <w:name w:val="Table Normal40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3">
    <w:name w:val="Table Normal413"/>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22">
    <w:name w:val="Table Normal42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32">
    <w:name w:val="Table Normal43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42">
    <w:name w:val="Table Normal44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52">
    <w:name w:val="Table Normal45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62">
    <w:name w:val="Table Normal46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72">
    <w:name w:val="Table Normal47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82">
    <w:name w:val="Table Normal48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92">
    <w:name w:val="Table Normal49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02">
    <w:name w:val="Table Normal50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12">
    <w:name w:val="Table Normal51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22">
    <w:name w:val="Table Normal522"/>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1117">
    <w:name w:val="Сетка таблицы светлая111"/>
    <w:basedOn w:val="a7"/>
    <w:uiPriority w:val="40"/>
    <w:rsid w:val="00173F0A"/>
    <w:rPr>
      <w:rFonts w:ascii="Calibri" w:hAnsi="Calibri" w:cs="Calibri"/>
    </w:rPr>
    <w:tblPr/>
  </w:style>
  <w:style w:type="table" w:customStyle="1" w:styleId="TableNormal531">
    <w:name w:val="Table Normal53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911">
    <w:name w:val="Сетка таблицы91"/>
    <w:basedOn w:val="a7"/>
    <w:next w:val="afb"/>
    <w:uiPriority w:val="39"/>
    <w:rsid w:val="00173F0A"/>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Autospacing="0" w:afterLines="0" w:afterAutospacing="0"/>
        <w:ind w:leftChars="0" w:left="-113" w:rightChars="0" w:right="-113" w:firstLineChars="0" w:firstLine="0"/>
        <w:jc w:val="center"/>
        <w:outlineLvl w:val="9"/>
      </w:pPr>
      <w:rPr>
        <w:rFonts w:ascii="Times New Roman" w:hAnsi="Times New Roman" w:cs="Times New Roman"/>
        <w:b/>
        <w:sz w:val="20"/>
      </w:rPr>
    </w:tblStylePr>
  </w:style>
  <w:style w:type="table" w:customStyle="1" w:styleId="1215">
    <w:name w:val="Сетка таблицы светлая121"/>
    <w:basedOn w:val="a7"/>
    <w:next w:val="1ff2"/>
    <w:uiPriority w:val="40"/>
    <w:rsid w:val="00173F0A"/>
    <w:rPr>
      <w:rFonts w:ascii="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101">
    <w:name w:val="Table Normal110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1216">
    <w:name w:val="Сетка таблицы121"/>
    <w:basedOn w:val="a7"/>
    <w:next w:val="afb"/>
    <w:uiPriority w:val="39"/>
    <w:rsid w:val="00173F0A"/>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Autospacing="0" w:afterLines="0" w:afterAutospacing="0"/>
        <w:ind w:leftChars="0" w:left="-113" w:rightChars="0" w:right="-113" w:firstLineChars="0" w:firstLine="0"/>
        <w:jc w:val="center"/>
        <w:outlineLvl w:val="9"/>
      </w:pPr>
      <w:rPr>
        <w:rFonts w:ascii="Times New Roman" w:hAnsi="Times New Roman" w:cs="Times New Roman"/>
        <w:b/>
        <w:sz w:val="20"/>
      </w:rPr>
    </w:tblStylePr>
  </w:style>
  <w:style w:type="table" w:customStyle="1" w:styleId="2210">
    <w:name w:val="Сетка таблицы22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7"/>
    <w:next w:val="afb"/>
    <w:uiPriority w:val="59"/>
    <w:rsid w:val="00173F0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1"/>
    <w:basedOn w:val="a7"/>
    <w:next w:val="afb"/>
    <w:uiPriority w:val="59"/>
    <w:rsid w:val="00173F0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Light111">
    <w:name w:val="Grid Table Light111"/>
    <w:basedOn w:val="a7"/>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Light211">
    <w:name w:val="Grid Table Light211"/>
    <w:basedOn w:val="a7"/>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2112">
    <w:name w:val="Сетка таблицы светлая21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110">
    <w:name w:val="Сетка таблицы светлая31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111">
    <w:name w:val="Сетка таблицы31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Сетка таблицы светлая41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5111">
    <w:name w:val="Сетка таблицы светлая51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6111">
    <w:name w:val="Сетка таблицы светлая61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7111">
    <w:name w:val="Сетка таблицы светлая71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110">
    <w:name w:val="Сетка таблицы светлая81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9110">
    <w:name w:val="Сетка таблицы светлая91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011">
    <w:name w:val="Сетка таблицы светлая1011"/>
    <w:basedOn w:val="a7"/>
    <w:next w:val="1ff2"/>
    <w:uiPriority w:val="40"/>
    <w:rsid w:val="00173F0A"/>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111">
    <w:name w:val="Сетка таблицы811"/>
    <w:basedOn w:val="a7"/>
    <w:next w:val="afb"/>
    <w:rsid w:val="00173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101">
    <w:name w:val="Table Normal210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01">
    <w:name w:val="Table Normal310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01">
    <w:name w:val="Table Normal410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41">
    <w:name w:val="Table Normal54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11">
    <w:name w:val="Table Normal6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711">
    <w:name w:val="Table Normal7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811">
    <w:name w:val="Table Normal8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911">
    <w:name w:val="Table Normal9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011">
    <w:name w:val="Table Normal10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111">
    <w:name w:val="Table Normal11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211">
    <w:name w:val="Table Normal12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311">
    <w:name w:val="Table Normal13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411">
    <w:name w:val="Table Normal14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511">
    <w:name w:val="Table Normal15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611">
    <w:name w:val="Table Normal16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711">
    <w:name w:val="Table Normal17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811">
    <w:name w:val="Table Normal18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911">
    <w:name w:val="Table Normal19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011">
    <w:name w:val="Table Normal20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111">
    <w:name w:val="Table Normal21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211">
    <w:name w:val="Table Normal22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311">
    <w:name w:val="Table Normal23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411">
    <w:name w:val="Table Normal24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511">
    <w:name w:val="Table Normal25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611">
    <w:name w:val="Table Normal26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711">
    <w:name w:val="Table Normal27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811">
    <w:name w:val="Table Normal28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911">
    <w:name w:val="Table Normal29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011">
    <w:name w:val="Table Normal30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11">
    <w:name w:val="Table Normal31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211">
    <w:name w:val="Table Normal32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311">
    <w:name w:val="Table Normal33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411">
    <w:name w:val="Table Normal34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511">
    <w:name w:val="Table Normal35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611">
    <w:name w:val="Table Normal36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711">
    <w:name w:val="Table Normal37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811">
    <w:name w:val="Table Normal38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911">
    <w:name w:val="Table Normal39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011">
    <w:name w:val="Table Normal40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11">
    <w:name w:val="Table Normal41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211">
    <w:name w:val="Table Normal42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311">
    <w:name w:val="Table Normal43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411">
    <w:name w:val="Table Normal44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511">
    <w:name w:val="Table Normal45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611">
    <w:name w:val="Table Normal46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711">
    <w:name w:val="Table Normal47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811">
    <w:name w:val="Table Normal48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911">
    <w:name w:val="Table Normal49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011">
    <w:name w:val="Table Normal50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111">
    <w:name w:val="Table Normal51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211">
    <w:name w:val="Table Normal521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51">
    <w:name w:val="Table Normal55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61">
    <w:name w:val="Table Normal56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71">
    <w:name w:val="Table Normal57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81">
    <w:name w:val="Table Normal58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91">
    <w:name w:val="Table Normal59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01">
    <w:name w:val="Table Normal60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21">
    <w:name w:val="Table Normal62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31">
    <w:name w:val="Table Normal631"/>
    <w:uiPriority w:val="2"/>
    <w:semiHidden/>
    <w:unhideWhenUsed/>
    <w:qFormat/>
    <w:rsid w:val="00173F0A"/>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numbering" w:customStyle="1" w:styleId="4f">
    <w:name w:val="Нет списка4"/>
    <w:next w:val="a8"/>
    <w:uiPriority w:val="99"/>
    <w:semiHidden/>
    <w:unhideWhenUsed/>
    <w:rsid w:val="00A951E3"/>
  </w:style>
  <w:style w:type="table" w:customStyle="1" w:styleId="15f0">
    <w:name w:val="Сетка таблицы светлая15"/>
    <w:basedOn w:val="a7"/>
    <w:next w:val="affffffff0"/>
    <w:uiPriority w:val="40"/>
    <w:rsid w:val="00A951E3"/>
    <w:rPr>
      <w:rFonts w:ascii="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66">
    <w:name w:val="Table Normal66"/>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14f1">
    <w:name w:val="Сетка таблицы14"/>
    <w:basedOn w:val="a7"/>
    <w:next w:val="afb"/>
    <w:uiPriority w:val="39"/>
    <w:rsid w:val="00A951E3"/>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0" w:beforeAutospacing="0" w:afterLines="0" w:after="0" w:afterAutospacing="0"/>
        <w:ind w:leftChars="0" w:left="-113" w:rightChars="0" w:right="-113" w:firstLineChars="0" w:firstLine="0"/>
        <w:jc w:val="center"/>
        <w:outlineLvl w:val="9"/>
      </w:pPr>
      <w:rPr>
        <w:rFonts w:ascii="Times New Roman" w:hAnsi="Times New Roman" w:cs="Times New Roman"/>
        <w:b/>
        <w:sz w:val="20"/>
      </w:rPr>
    </w:tblStylePr>
  </w:style>
  <w:style w:type="table" w:customStyle="1" w:styleId="16f0">
    <w:name w:val="Сетка таблицы светлая16"/>
    <w:basedOn w:val="a7"/>
    <w:next w:val="affffffff0"/>
    <w:uiPriority w:val="40"/>
    <w:rsid w:val="00A951E3"/>
    <w:rPr>
      <w:rFonts w:ascii="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14">
    <w:name w:val="Table Normal114"/>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15f1">
    <w:name w:val="Сетка таблицы15"/>
    <w:basedOn w:val="a7"/>
    <w:next w:val="afb"/>
    <w:uiPriority w:val="39"/>
    <w:rsid w:val="00A951E3"/>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0" w:beforeAutospacing="0" w:afterLines="0" w:after="0" w:afterAutospacing="0"/>
        <w:ind w:leftChars="0" w:left="-113" w:rightChars="0" w:right="-113" w:firstLineChars="0" w:firstLine="0"/>
        <w:jc w:val="center"/>
        <w:outlineLvl w:val="9"/>
      </w:pPr>
      <w:rPr>
        <w:rFonts w:ascii="Times New Roman" w:hAnsi="Times New Roman" w:cs="Times New Roman"/>
        <w:b/>
        <w:sz w:val="20"/>
      </w:rPr>
    </w:tblStylePr>
  </w:style>
  <w:style w:type="table" w:customStyle="1" w:styleId="240">
    <w:name w:val="Сетка таблицы24"/>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6">
    <w:name w:val="Сетка таблицы113"/>
    <w:basedOn w:val="a7"/>
    <w:next w:val="afb"/>
    <w:uiPriority w:val="59"/>
    <w:rsid w:val="00A951E3"/>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7"/>
    <w:next w:val="afb"/>
    <w:uiPriority w:val="59"/>
    <w:rsid w:val="00A951E3"/>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Light13">
    <w:name w:val="Grid Table Light13"/>
    <w:basedOn w:val="a7"/>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Light23">
    <w:name w:val="Grid Table Light23"/>
    <w:basedOn w:val="a7"/>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231">
    <w:name w:val="Сетка таблицы светлая23"/>
    <w:basedOn w:val="a7"/>
    <w:next w:val="affffffff0"/>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30">
    <w:name w:val="Сетка таблицы светлая33"/>
    <w:basedOn w:val="a7"/>
    <w:next w:val="affffffff0"/>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31">
    <w:name w:val="Сетка таблицы33"/>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
    <w:name w:val="Сетка таблицы светлая43"/>
    <w:basedOn w:val="a7"/>
    <w:next w:val="affffffff0"/>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531">
    <w:name w:val="Сетка таблицы светлая53"/>
    <w:basedOn w:val="a7"/>
    <w:next w:val="affffffff0"/>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631">
    <w:name w:val="Сетка таблицы светлая63"/>
    <w:basedOn w:val="a7"/>
    <w:next w:val="affffffff0"/>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731">
    <w:name w:val="Сетка таблицы светлая73"/>
    <w:basedOn w:val="a7"/>
    <w:next w:val="affffffff0"/>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30">
    <w:name w:val="Сетка таблицы светлая83"/>
    <w:basedOn w:val="a7"/>
    <w:next w:val="affffffff0"/>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930">
    <w:name w:val="Сетка таблицы светлая93"/>
    <w:basedOn w:val="a7"/>
    <w:next w:val="affffffff0"/>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030">
    <w:name w:val="Сетка таблицы светлая103"/>
    <w:basedOn w:val="a7"/>
    <w:next w:val="affffffff0"/>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31">
    <w:name w:val="Сетка таблицы83"/>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14">
    <w:name w:val="Table Normal214"/>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4">
    <w:name w:val="Table Normal314"/>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4">
    <w:name w:val="Table Normal414"/>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13">
    <w:name w:val="Table Normal51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7">
    <w:name w:val="Table Normal67"/>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03">
    <w:name w:val="Table Normal20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15">
    <w:name w:val="Table Normal215"/>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23">
    <w:name w:val="Table Normal22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33">
    <w:name w:val="Table Normal23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43">
    <w:name w:val="Table Normal24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53">
    <w:name w:val="Table Normal25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63">
    <w:name w:val="Table Normal26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73">
    <w:name w:val="Table Normal27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83">
    <w:name w:val="Table Normal28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93">
    <w:name w:val="Table Normal29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03">
    <w:name w:val="Table Normal30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5">
    <w:name w:val="Table Normal315"/>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23">
    <w:name w:val="Table Normal32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33">
    <w:name w:val="Table Normal33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43">
    <w:name w:val="Table Normal34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53">
    <w:name w:val="Table Normal35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63">
    <w:name w:val="Table Normal36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73">
    <w:name w:val="Table Normal37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83">
    <w:name w:val="Table Normal38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93">
    <w:name w:val="Table Normal39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03">
    <w:name w:val="Table Normal40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5">
    <w:name w:val="Table Normal415"/>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23">
    <w:name w:val="Table Normal42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33">
    <w:name w:val="Table Normal43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43">
    <w:name w:val="Table Normal44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53">
    <w:name w:val="Table Normal45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63">
    <w:name w:val="Table Normal46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73">
    <w:name w:val="Table Normal47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83">
    <w:name w:val="Table Normal48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93">
    <w:name w:val="Table Normal49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03">
    <w:name w:val="Table Normal50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14">
    <w:name w:val="Table Normal514"/>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23">
    <w:name w:val="Table Normal523"/>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1127">
    <w:name w:val="Сетка таблицы светлая112"/>
    <w:basedOn w:val="a7"/>
    <w:uiPriority w:val="40"/>
    <w:rsid w:val="00A951E3"/>
    <w:rPr>
      <w:rFonts w:ascii="Calibri" w:hAnsi="Calibri" w:cs="Calibri"/>
    </w:rPr>
    <w:tblPr/>
  </w:style>
  <w:style w:type="table" w:customStyle="1" w:styleId="TableNormal532">
    <w:name w:val="Table Normal53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921">
    <w:name w:val="Сетка таблицы92"/>
    <w:basedOn w:val="a7"/>
    <w:next w:val="afb"/>
    <w:uiPriority w:val="39"/>
    <w:rsid w:val="00A951E3"/>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Autospacing="0" w:afterLines="0" w:afterAutospacing="0"/>
        <w:ind w:leftChars="0" w:left="-113" w:rightChars="0" w:right="-113" w:firstLineChars="0" w:firstLine="0"/>
        <w:jc w:val="center"/>
        <w:outlineLvl w:val="9"/>
      </w:pPr>
      <w:rPr>
        <w:rFonts w:ascii="Times New Roman" w:hAnsi="Times New Roman" w:cs="Times New Roman"/>
        <w:b/>
        <w:sz w:val="20"/>
      </w:rPr>
    </w:tblStylePr>
  </w:style>
  <w:style w:type="table" w:customStyle="1" w:styleId="1225">
    <w:name w:val="Сетка таблицы светлая122"/>
    <w:basedOn w:val="a7"/>
    <w:next w:val="1ff2"/>
    <w:uiPriority w:val="40"/>
    <w:rsid w:val="00A951E3"/>
    <w:rPr>
      <w:rFonts w:ascii="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102">
    <w:name w:val="Table Normal110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1226">
    <w:name w:val="Сетка таблицы122"/>
    <w:basedOn w:val="a7"/>
    <w:next w:val="afb"/>
    <w:uiPriority w:val="39"/>
    <w:rsid w:val="00A951E3"/>
    <w:pPr>
      <w:widowControl w:val="0"/>
      <w:autoSpaceDE w:val="0"/>
      <w:autoSpaceDN w:val="0"/>
      <w:adjustRightInd w:val="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Lines="0" w:beforeAutospacing="0" w:afterLines="0" w:afterAutospacing="0"/>
        <w:ind w:leftChars="0" w:left="-113" w:rightChars="0" w:right="-113" w:firstLineChars="0" w:firstLine="0"/>
        <w:jc w:val="center"/>
        <w:outlineLvl w:val="9"/>
      </w:pPr>
      <w:rPr>
        <w:rFonts w:ascii="Times New Roman" w:hAnsi="Times New Roman" w:cs="Times New Roman"/>
        <w:b/>
        <w:sz w:val="20"/>
      </w:rPr>
    </w:tblStylePr>
  </w:style>
  <w:style w:type="table" w:customStyle="1" w:styleId="2220">
    <w:name w:val="Сетка таблицы222"/>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етка таблицы1112"/>
    <w:basedOn w:val="a7"/>
    <w:next w:val="afb"/>
    <w:uiPriority w:val="59"/>
    <w:rsid w:val="00A951E3"/>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0">
    <w:name w:val="Сетка таблицы2112"/>
    <w:basedOn w:val="a7"/>
    <w:next w:val="afb"/>
    <w:uiPriority w:val="59"/>
    <w:rsid w:val="00A951E3"/>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Light112">
    <w:name w:val="Grid Table Light112"/>
    <w:basedOn w:val="a7"/>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Light212">
    <w:name w:val="Grid Table Light212"/>
    <w:basedOn w:val="a7"/>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2121">
    <w:name w:val="Сетка таблицы светлая212"/>
    <w:basedOn w:val="a7"/>
    <w:next w:val="1ff2"/>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120">
    <w:name w:val="Сетка таблицы светлая312"/>
    <w:basedOn w:val="a7"/>
    <w:next w:val="1ff2"/>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121">
    <w:name w:val="Сетка таблицы312"/>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
    <w:name w:val="Сетка таблицы412"/>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0">
    <w:name w:val="Сетка таблицы512"/>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
    <w:name w:val="Сетка таблицы612"/>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
    <w:name w:val="Сетка таблицы712"/>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0">
    <w:name w:val="Сетка таблицы светлая412"/>
    <w:basedOn w:val="a7"/>
    <w:next w:val="1ff2"/>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5121">
    <w:name w:val="Сетка таблицы светлая512"/>
    <w:basedOn w:val="a7"/>
    <w:next w:val="1ff2"/>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6120">
    <w:name w:val="Сетка таблицы светлая612"/>
    <w:basedOn w:val="a7"/>
    <w:next w:val="1ff2"/>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7120">
    <w:name w:val="Сетка таблицы светлая712"/>
    <w:basedOn w:val="a7"/>
    <w:next w:val="1ff2"/>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12">
    <w:name w:val="Сетка таблицы светлая812"/>
    <w:basedOn w:val="a7"/>
    <w:next w:val="1ff2"/>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912">
    <w:name w:val="Сетка таблицы светлая912"/>
    <w:basedOn w:val="a7"/>
    <w:next w:val="1ff2"/>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012">
    <w:name w:val="Сетка таблицы светлая1012"/>
    <w:basedOn w:val="a7"/>
    <w:next w:val="1ff2"/>
    <w:uiPriority w:val="40"/>
    <w:rsid w:val="00A951E3"/>
    <w:rPr>
      <w:rFonts w:ascii="Calibri" w:hAnsi="Calibri"/>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8120">
    <w:name w:val="Сетка таблицы812"/>
    <w:basedOn w:val="a7"/>
    <w:next w:val="afb"/>
    <w:rsid w:val="00A951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102">
    <w:name w:val="Table Normal210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02">
    <w:name w:val="Table Normal310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02">
    <w:name w:val="Table Normal410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42">
    <w:name w:val="Table Normal54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12">
    <w:name w:val="Table Normal6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712">
    <w:name w:val="Table Normal7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812">
    <w:name w:val="Table Normal8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912">
    <w:name w:val="Table Normal9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012">
    <w:name w:val="Table Normal10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112">
    <w:name w:val="Table Normal11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212">
    <w:name w:val="Table Normal12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312">
    <w:name w:val="Table Normal13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412">
    <w:name w:val="Table Normal14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512">
    <w:name w:val="Table Normal15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612">
    <w:name w:val="Table Normal16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712">
    <w:name w:val="Table Normal17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812">
    <w:name w:val="Table Normal18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912">
    <w:name w:val="Table Normal19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012">
    <w:name w:val="Table Normal20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112">
    <w:name w:val="Table Normal21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212">
    <w:name w:val="Table Normal22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312">
    <w:name w:val="Table Normal23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412">
    <w:name w:val="Table Normal24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512">
    <w:name w:val="Table Normal25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612">
    <w:name w:val="Table Normal26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712">
    <w:name w:val="Table Normal27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812">
    <w:name w:val="Table Normal28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912">
    <w:name w:val="Table Normal29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012">
    <w:name w:val="Table Normal30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112">
    <w:name w:val="Table Normal31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212">
    <w:name w:val="Table Normal32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312">
    <w:name w:val="Table Normal33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412">
    <w:name w:val="Table Normal34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512">
    <w:name w:val="Table Normal35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612">
    <w:name w:val="Table Normal36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712">
    <w:name w:val="Table Normal37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812">
    <w:name w:val="Table Normal38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912">
    <w:name w:val="Table Normal39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012">
    <w:name w:val="Table Normal40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112">
    <w:name w:val="Table Normal41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212">
    <w:name w:val="Table Normal42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312">
    <w:name w:val="Table Normal43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412">
    <w:name w:val="Table Normal44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512">
    <w:name w:val="Table Normal45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612">
    <w:name w:val="Table Normal46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712">
    <w:name w:val="Table Normal47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812">
    <w:name w:val="Table Normal48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4912">
    <w:name w:val="Table Normal49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012">
    <w:name w:val="Table Normal50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112">
    <w:name w:val="Table Normal51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212">
    <w:name w:val="Table Normal521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52">
    <w:name w:val="Table Normal55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62">
    <w:name w:val="Table Normal56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72">
    <w:name w:val="Table Normal57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82">
    <w:name w:val="Table Normal58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92">
    <w:name w:val="Table Normal59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02">
    <w:name w:val="Table Normal60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22">
    <w:name w:val="Table Normal62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632">
    <w:name w:val="Table Normal632"/>
    <w:uiPriority w:val="2"/>
    <w:semiHidden/>
    <w:unhideWhenUsed/>
    <w:qFormat/>
    <w:rsid w:val="00A951E3"/>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character" w:customStyle="1" w:styleId="Char">
    <w:name w:val="Char"/>
    <w:rsid w:val="00445BAF"/>
    <w:rPr>
      <w:b/>
      <w:bCs/>
      <w:sz w:val="24"/>
      <w:szCs w:val="24"/>
      <w:lang w:val="ru-RU" w:eastAsia="ru-RU" w:bidi="ar-SA"/>
    </w:rPr>
  </w:style>
  <w:style w:type="numbering" w:customStyle="1" w:styleId="5b">
    <w:name w:val="Нет списка5"/>
    <w:next w:val="a8"/>
    <w:uiPriority w:val="99"/>
    <w:semiHidden/>
    <w:unhideWhenUsed/>
    <w:rsid w:val="00410153"/>
  </w:style>
  <w:style w:type="paragraph" w:customStyle="1" w:styleId="BodyTxt">
    <w:name w:val="Body Txt"/>
    <w:basedOn w:val="a5"/>
    <w:rsid w:val="00410153"/>
    <w:pPr>
      <w:suppressAutoHyphens w:val="0"/>
      <w:spacing w:before="60" w:after="60"/>
      <w:ind w:firstLine="567"/>
      <w:jc w:val="both"/>
    </w:pPr>
    <w:rPr>
      <w:rFonts w:ascii="Thames A" w:hAnsi="Thames A" w:cs="Thames A"/>
      <w:lang w:eastAsia="ru-RU"/>
    </w:rPr>
  </w:style>
  <w:style w:type="paragraph" w:customStyle="1" w:styleId="12e">
    <w:name w:val="таблицы 12"/>
    <w:basedOn w:val="a5"/>
    <w:rsid w:val="00410153"/>
    <w:pPr>
      <w:keepLines/>
      <w:suppressAutoHyphens w:val="0"/>
      <w:snapToGrid w:val="0"/>
      <w:jc w:val="both"/>
    </w:pPr>
    <w:rPr>
      <w:rFonts w:cs="Times New Roman"/>
      <w:lang w:eastAsia="ru-RU"/>
    </w:rPr>
  </w:style>
  <w:style w:type="paragraph" w:customStyle="1" w:styleId="afffffffff5">
    <w:name w:val="номер таблицы"/>
    <w:basedOn w:val="a5"/>
    <w:rsid w:val="00410153"/>
    <w:pPr>
      <w:suppressAutoHyphens w:val="0"/>
      <w:spacing w:before="120" w:after="60"/>
      <w:jc w:val="right"/>
    </w:pPr>
    <w:rPr>
      <w:rFonts w:cs="Times New Roman"/>
      <w:b/>
      <w:bCs/>
      <w:lang w:eastAsia="ru-RU"/>
    </w:rPr>
  </w:style>
  <w:style w:type="paragraph" w:customStyle="1" w:styleId="Main">
    <w:name w:val="Main"/>
    <w:link w:val="Main0"/>
    <w:rsid w:val="00410153"/>
    <w:pPr>
      <w:widowControl w:val="0"/>
      <w:spacing w:line="360" w:lineRule="auto"/>
      <w:ind w:firstLine="709"/>
      <w:jc w:val="both"/>
    </w:pPr>
    <w:rPr>
      <w:sz w:val="24"/>
      <w:szCs w:val="24"/>
    </w:rPr>
  </w:style>
  <w:style w:type="character" w:customStyle="1" w:styleId="Main0">
    <w:name w:val="Main Знак"/>
    <w:link w:val="Main"/>
    <w:locked/>
    <w:rsid w:val="00410153"/>
    <w:rPr>
      <w:sz w:val="24"/>
      <w:szCs w:val="24"/>
    </w:rPr>
  </w:style>
  <w:style w:type="paragraph" w:customStyle="1" w:styleId="just">
    <w:name w:val="just"/>
    <w:basedOn w:val="a5"/>
    <w:rsid w:val="00410153"/>
    <w:pPr>
      <w:suppressAutoHyphens w:val="0"/>
      <w:spacing w:before="100" w:beforeAutospacing="1" w:after="100" w:afterAutospacing="1"/>
    </w:pPr>
    <w:rPr>
      <w:rFonts w:cs="Times New Roman"/>
      <w:lang w:eastAsia="ru-RU"/>
    </w:rPr>
  </w:style>
  <w:style w:type="character" w:customStyle="1" w:styleId="68">
    <w:name w:val="Знак Знак6"/>
    <w:locked/>
    <w:rsid w:val="00410153"/>
    <w:rPr>
      <w:rFonts w:cs="Times New Roman"/>
      <w:sz w:val="24"/>
      <w:szCs w:val="24"/>
    </w:rPr>
  </w:style>
  <w:style w:type="character" w:customStyle="1" w:styleId="3f9">
    <w:name w:val="Знак Знак3"/>
    <w:semiHidden/>
    <w:locked/>
    <w:rsid w:val="00410153"/>
    <w:rPr>
      <w:rFonts w:cs="Times New Roman"/>
      <w:sz w:val="16"/>
      <w:szCs w:val="16"/>
    </w:rPr>
  </w:style>
  <w:style w:type="character" w:customStyle="1" w:styleId="76">
    <w:name w:val="Знак Знак7"/>
    <w:locked/>
    <w:rsid w:val="00410153"/>
    <w:rPr>
      <w:rFonts w:cs="Times New Roman"/>
      <w:sz w:val="24"/>
      <w:szCs w:val="24"/>
    </w:rPr>
  </w:style>
  <w:style w:type="character" w:customStyle="1" w:styleId="12f">
    <w:name w:val="Знак Знак12"/>
    <w:locked/>
    <w:rsid w:val="00410153"/>
    <w:rPr>
      <w:rFonts w:ascii="Cambria" w:hAnsi="Cambria" w:cs="Times New Roman"/>
      <w:b/>
      <w:bCs/>
      <w:sz w:val="26"/>
      <w:szCs w:val="26"/>
    </w:rPr>
  </w:style>
  <w:style w:type="character" w:customStyle="1" w:styleId="86">
    <w:name w:val="Знак Знак8"/>
    <w:locked/>
    <w:rsid w:val="00410153"/>
    <w:rPr>
      <w:rFonts w:cs="Times New Roman"/>
      <w:sz w:val="24"/>
      <w:szCs w:val="24"/>
    </w:rPr>
  </w:style>
  <w:style w:type="paragraph" w:customStyle="1" w:styleId="kreder">
    <w:name w:val="kreder"/>
    <w:rsid w:val="00410153"/>
    <w:pPr>
      <w:widowControl w:val="0"/>
      <w:spacing w:line="360" w:lineRule="atLeast"/>
      <w:ind w:firstLine="567"/>
    </w:pPr>
    <w:rPr>
      <w:rFonts w:ascii="Arial" w:hAnsi="Arial"/>
      <w:color w:val="000000"/>
      <w:sz w:val="24"/>
    </w:rPr>
  </w:style>
  <w:style w:type="character" w:customStyle="1" w:styleId="214">
    <w:name w:val="Основной текст 2 Знак1"/>
    <w:uiPriority w:val="99"/>
    <w:locked/>
    <w:rsid w:val="00410153"/>
    <w:rPr>
      <w:rFonts w:cs="Times New Roman"/>
      <w:sz w:val="24"/>
      <w:szCs w:val="24"/>
    </w:rPr>
  </w:style>
  <w:style w:type="paragraph" w:customStyle="1" w:styleId="afffffffff6">
    <w:name w:val="Обычный нум. список"/>
    <w:basedOn w:val="a5"/>
    <w:link w:val="afffffffff7"/>
    <w:qFormat/>
    <w:rsid w:val="00410153"/>
    <w:pPr>
      <w:spacing w:before="45"/>
      <w:jc w:val="both"/>
    </w:pPr>
    <w:rPr>
      <w:rFonts w:cs="Times New Roman"/>
      <w:sz w:val="28"/>
      <w:szCs w:val="28"/>
    </w:rPr>
  </w:style>
  <w:style w:type="character" w:customStyle="1" w:styleId="afffffffff7">
    <w:name w:val="Обычный нум. список Знак"/>
    <w:basedOn w:val="a6"/>
    <w:link w:val="afffffffff6"/>
    <w:rsid w:val="00410153"/>
    <w:rPr>
      <w:sz w:val="28"/>
      <w:szCs w:val="28"/>
      <w:lang w:eastAsia="ar-SA"/>
    </w:rPr>
  </w:style>
  <w:style w:type="paragraph" w:customStyle="1" w:styleId="afffffffff8">
    <w:name w:val="Обычный с первой строкой"/>
    <w:basedOn w:val="a5"/>
    <w:qFormat/>
    <w:rsid w:val="00410153"/>
    <w:pPr>
      <w:ind w:firstLine="567"/>
      <w:jc w:val="both"/>
    </w:pPr>
    <w:rPr>
      <w:rFonts w:cs="Times New Roman"/>
      <w:sz w:val="28"/>
      <w:szCs w:val="28"/>
    </w:rPr>
  </w:style>
  <w:style w:type="paragraph" w:customStyle="1" w:styleId="-">
    <w:name w:val="Таблица - номер"/>
    <w:basedOn w:val="a5"/>
    <w:link w:val="-0"/>
    <w:qFormat/>
    <w:rsid w:val="00410153"/>
    <w:pPr>
      <w:jc w:val="right"/>
    </w:pPr>
    <w:rPr>
      <w:rFonts w:cs="Times New Roman"/>
      <w:i/>
    </w:rPr>
  </w:style>
  <w:style w:type="character" w:customStyle="1" w:styleId="-0">
    <w:name w:val="Таблица - номер Знак"/>
    <w:basedOn w:val="a6"/>
    <w:link w:val="-"/>
    <w:rsid w:val="00410153"/>
    <w:rPr>
      <w:i/>
      <w:sz w:val="24"/>
      <w:szCs w:val="24"/>
      <w:lang w:eastAsia="ar-SA"/>
    </w:rPr>
  </w:style>
  <w:style w:type="character" w:customStyle="1" w:styleId="2ff">
    <w:name w:val="Основной текст (2)_"/>
    <w:basedOn w:val="a6"/>
    <w:rsid w:val="00410153"/>
    <w:rPr>
      <w:rFonts w:ascii="Times New Roman" w:eastAsia="Times New Roman" w:hAnsi="Times New Roman" w:cs="Times New Roman"/>
      <w:b/>
      <w:bCs/>
      <w:i w:val="0"/>
      <w:iCs w:val="0"/>
      <w:smallCaps w:val="0"/>
      <w:strike w:val="0"/>
      <w:sz w:val="27"/>
      <w:szCs w:val="27"/>
      <w:u w:val="none"/>
    </w:rPr>
  </w:style>
  <w:style w:type="character" w:customStyle="1" w:styleId="afffffffff9">
    <w:name w:val="Подпись к таблице_"/>
    <w:basedOn w:val="a6"/>
    <w:rsid w:val="00410153"/>
    <w:rPr>
      <w:rFonts w:ascii="Times New Roman" w:eastAsia="Times New Roman" w:hAnsi="Times New Roman" w:cs="Times New Roman"/>
      <w:b w:val="0"/>
      <w:bCs w:val="0"/>
      <w:i w:val="0"/>
      <w:iCs w:val="0"/>
      <w:smallCaps w:val="0"/>
      <w:strike w:val="0"/>
      <w:sz w:val="27"/>
      <w:szCs w:val="27"/>
      <w:u w:val="none"/>
    </w:rPr>
  </w:style>
  <w:style w:type="character" w:customStyle="1" w:styleId="afffffffffa">
    <w:name w:val="Подпись к таблице + Полужирный"/>
    <w:basedOn w:val="afffffffff9"/>
    <w:rsid w:val="00410153"/>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character" w:customStyle="1" w:styleId="afffffffffb">
    <w:name w:val="Подпись к таблице"/>
    <w:basedOn w:val="afffffffff9"/>
    <w:rsid w:val="00410153"/>
    <w:rPr>
      <w:rFonts w:ascii="Times New Roman" w:eastAsia="Times New Roman" w:hAnsi="Times New Roman" w:cs="Times New Roman"/>
      <w:b w:val="0"/>
      <w:bCs w:val="0"/>
      <w:i w:val="0"/>
      <w:iCs w:val="0"/>
      <w:smallCaps w:val="0"/>
      <w:strike w:val="0"/>
      <w:color w:val="000000"/>
      <w:spacing w:val="0"/>
      <w:w w:val="100"/>
      <w:position w:val="0"/>
      <w:sz w:val="27"/>
      <w:szCs w:val="27"/>
      <w:u w:val="single"/>
      <w:lang w:val="ru-RU"/>
    </w:rPr>
  </w:style>
  <w:style w:type="character" w:customStyle="1" w:styleId="11pt">
    <w:name w:val="Основной текст + 11 pt"/>
    <w:basedOn w:val="afe"/>
    <w:rsid w:val="0041015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character" w:customStyle="1" w:styleId="11pt0">
    <w:name w:val="Основной текст + 11 pt;Полужирный"/>
    <w:basedOn w:val="afe"/>
    <w:rsid w:val="00410153"/>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rPr>
  </w:style>
  <w:style w:type="character" w:customStyle="1" w:styleId="3fa">
    <w:name w:val="Подпись к таблице (3)_"/>
    <w:basedOn w:val="a6"/>
    <w:link w:val="3fb"/>
    <w:rsid w:val="00410153"/>
    <w:rPr>
      <w:sz w:val="22"/>
      <w:szCs w:val="22"/>
      <w:shd w:val="clear" w:color="auto" w:fill="FFFFFF"/>
    </w:rPr>
  </w:style>
  <w:style w:type="paragraph" w:customStyle="1" w:styleId="3fb">
    <w:name w:val="Подпись к таблице (3)"/>
    <w:basedOn w:val="a5"/>
    <w:link w:val="3fa"/>
    <w:rsid w:val="00410153"/>
    <w:pPr>
      <w:widowControl w:val="0"/>
      <w:shd w:val="clear" w:color="auto" w:fill="FFFFFF"/>
      <w:suppressAutoHyphens w:val="0"/>
      <w:spacing w:line="0" w:lineRule="atLeast"/>
    </w:pPr>
    <w:rPr>
      <w:rFonts w:cs="Times New Roman"/>
      <w:sz w:val="22"/>
      <w:szCs w:val="22"/>
      <w:lang w:eastAsia="ru-RU"/>
    </w:rPr>
  </w:style>
  <w:style w:type="character" w:customStyle="1" w:styleId="3fc">
    <w:name w:val="Подпись к таблице (3) + Полужирный"/>
    <w:basedOn w:val="3fa"/>
    <w:rsid w:val="00410153"/>
    <w:rPr>
      <w:b/>
      <w:bCs/>
      <w:color w:val="000000"/>
      <w:spacing w:val="0"/>
      <w:w w:val="100"/>
      <w:position w:val="0"/>
      <w:sz w:val="22"/>
      <w:szCs w:val="22"/>
      <w:shd w:val="clear" w:color="auto" w:fill="FFFFFF"/>
      <w:lang w:val="ru-RU"/>
    </w:rPr>
  </w:style>
  <w:style w:type="character" w:customStyle="1" w:styleId="10pt">
    <w:name w:val="Основной текст + 10 pt;Полужирный"/>
    <w:basedOn w:val="afe"/>
    <w:rsid w:val="00410153"/>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character" w:customStyle="1" w:styleId="4f0">
    <w:name w:val="Основной текст (4)_"/>
    <w:basedOn w:val="a6"/>
    <w:link w:val="4f1"/>
    <w:rsid w:val="00410153"/>
    <w:rPr>
      <w:b/>
      <w:bCs/>
      <w:i/>
      <w:iCs/>
      <w:sz w:val="27"/>
      <w:szCs w:val="27"/>
      <w:shd w:val="clear" w:color="auto" w:fill="FFFFFF"/>
    </w:rPr>
  </w:style>
  <w:style w:type="paragraph" w:customStyle="1" w:styleId="4f1">
    <w:name w:val="Основной текст (4)"/>
    <w:basedOn w:val="a5"/>
    <w:link w:val="4f0"/>
    <w:rsid w:val="00410153"/>
    <w:pPr>
      <w:widowControl w:val="0"/>
      <w:shd w:val="clear" w:color="auto" w:fill="FFFFFF"/>
      <w:suppressAutoHyphens w:val="0"/>
      <w:spacing w:before="420" w:line="322" w:lineRule="exact"/>
      <w:jc w:val="center"/>
    </w:pPr>
    <w:rPr>
      <w:rFonts w:cs="Times New Roman"/>
      <w:b/>
      <w:bCs/>
      <w:i/>
      <w:iCs/>
      <w:sz w:val="27"/>
      <w:szCs w:val="27"/>
      <w:lang w:eastAsia="ru-RU"/>
    </w:rPr>
  </w:style>
  <w:style w:type="character" w:customStyle="1" w:styleId="223">
    <w:name w:val="Заголовок №2 (2)_"/>
    <w:basedOn w:val="a6"/>
    <w:link w:val="224"/>
    <w:rsid w:val="00410153"/>
    <w:rPr>
      <w:b/>
      <w:bCs/>
      <w:i/>
      <w:iCs/>
      <w:sz w:val="27"/>
      <w:szCs w:val="27"/>
      <w:shd w:val="clear" w:color="auto" w:fill="FFFFFF"/>
    </w:rPr>
  </w:style>
  <w:style w:type="paragraph" w:customStyle="1" w:styleId="224">
    <w:name w:val="Заголовок №2 (2)"/>
    <w:basedOn w:val="a5"/>
    <w:link w:val="223"/>
    <w:rsid w:val="00410153"/>
    <w:pPr>
      <w:widowControl w:val="0"/>
      <w:shd w:val="clear" w:color="auto" w:fill="FFFFFF"/>
      <w:suppressAutoHyphens w:val="0"/>
      <w:spacing w:before="600" w:after="60" w:line="0" w:lineRule="atLeast"/>
      <w:outlineLvl w:val="1"/>
    </w:pPr>
    <w:rPr>
      <w:rFonts w:cs="Times New Roman"/>
      <w:b/>
      <w:bCs/>
      <w:i/>
      <w:iCs/>
      <w:sz w:val="27"/>
      <w:szCs w:val="27"/>
      <w:lang w:eastAsia="ru-RU"/>
    </w:rPr>
  </w:style>
  <w:style w:type="character" w:customStyle="1" w:styleId="afffffffffc">
    <w:name w:val="Основной текст + Полужирный;Курсив"/>
    <w:basedOn w:val="afe"/>
    <w:rsid w:val="00410153"/>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afffffffffd">
    <w:name w:val="Основной текст + Полужирный"/>
    <w:basedOn w:val="afe"/>
    <w:rsid w:val="00410153"/>
    <w:rPr>
      <w:rFonts w:ascii="Times New Roman" w:eastAsia="Times New Roman" w:hAnsi="Times New Roman" w:cs="Times New Roman"/>
      <w:b/>
      <w:bCs/>
      <w:i w:val="0"/>
      <w:iCs w:val="0"/>
      <w:smallCaps w:val="0"/>
      <w:strike w:val="0"/>
      <w:color w:val="000000"/>
      <w:spacing w:val="0"/>
      <w:w w:val="100"/>
      <w:position w:val="0"/>
      <w:sz w:val="27"/>
      <w:szCs w:val="27"/>
      <w:u w:val="none"/>
      <w:shd w:val="clear" w:color="auto" w:fill="FFFFFF"/>
      <w:lang w:val="ru-RU"/>
    </w:rPr>
  </w:style>
  <w:style w:type="character" w:customStyle="1" w:styleId="2ff0">
    <w:name w:val="Заголовок №2_"/>
    <w:basedOn w:val="a6"/>
    <w:link w:val="2ff1"/>
    <w:rsid w:val="00410153"/>
    <w:rPr>
      <w:b/>
      <w:bCs/>
      <w:sz w:val="27"/>
      <w:szCs w:val="27"/>
      <w:shd w:val="clear" w:color="auto" w:fill="FFFFFF"/>
    </w:rPr>
  </w:style>
  <w:style w:type="paragraph" w:customStyle="1" w:styleId="2ff1">
    <w:name w:val="Заголовок №2"/>
    <w:basedOn w:val="a5"/>
    <w:link w:val="2ff0"/>
    <w:rsid w:val="00410153"/>
    <w:pPr>
      <w:widowControl w:val="0"/>
      <w:shd w:val="clear" w:color="auto" w:fill="FFFFFF"/>
      <w:suppressAutoHyphens w:val="0"/>
      <w:spacing w:after="360" w:line="0" w:lineRule="atLeast"/>
      <w:ind w:hanging="1820"/>
      <w:jc w:val="center"/>
      <w:outlineLvl w:val="1"/>
    </w:pPr>
    <w:rPr>
      <w:rFonts w:cs="Times New Roman"/>
      <w:b/>
      <w:bCs/>
      <w:sz w:val="27"/>
      <w:szCs w:val="27"/>
      <w:lang w:eastAsia="ru-RU"/>
    </w:rPr>
  </w:style>
  <w:style w:type="character" w:customStyle="1" w:styleId="2ff2">
    <w:name w:val="Заголовок №2 + Курсив"/>
    <w:basedOn w:val="2ff0"/>
    <w:rsid w:val="00410153"/>
    <w:rPr>
      <w:b/>
      <w:bCs/>
      <w:i/>
      <w:iCs/>
      <w:color w:val="000000"/>
      <w:spacing w:val="0"/>
      <w:w w:val="100"/>
      <w:position w:val="0"/>
      <w:sz w:val="27"/>
      <w:szCs w:val="27"/>
      <w:shd w:val="clear" w:color="auto" w:fill="FFFFFF"/>
      <w:lang w:val="ru-RU"/>
    </w:rPr>
  </w:style>
  <w:style w:type="character" w:customStyle="1" w:styleId="3fd">
    <w:name w:val="Основной текст (3)_"/>
    <w:basedOn w:val="a6"/>
    <w:link w:val="3fe"/>
    <w:rsid w:val="00410153"/>
    <w:rPr>
      <w:i/>
      <w:iCs/>
      <w:sz w:val="27"/>
      <w:szCs w:val="27"/>
      <w:shd w:val="clear" w:color="auto" w:fill="FFFFFF"/>
    </w:rPr>
  </w:style>
  <w:style w:type="paragraph" w:customStyle="1" w:styleId="3fe">
    <w:name w:val="Основной текст (3)"/>
    <w:basedOn w:val="a5"/>
    <w:link w:val="3fd"/>
    <w:rsid w:val="00410153"/>
    <w:pPr>
      <w:widowControl w:val="0"/>
      <w:shd w:val="clear" w:color="auto" w:fill="FFFFFF"/>
      <w:suppressAutoHyphens w:val="0"/>
      <w:spacing w:before="420" w:line="0" w:lineRule="atLeast"/>
      <w:jc w:val="center"/>
    </w:pPr>
    <w:rPr>
      <w:rFonts w:cs="Times New Roman"/>
      <w:i/>
      <w:iCs/>
      <w:sz w:val="27"/>
      <w:szCs w:val="27"/>
      <w:lang w:eastAsia="ru-RU"/>
    </w:rPr>
  </w:style>
  <w:style w:type="paragraph" w:customStyle="1" w:styleId="Afffffffffe">
    <w:name w:val="Текстовый блок A"/>
    <w:rsid w:val="00410153"/>
    <w:rPr>
      <w:rFonts w:ascii="Helvetica" w:eastAsia="ヒラギノ角ゴ Pro W3" w:hAnsi="Helvetica"/>
      <w:color w:val="000000"/>
      <w:sz w:val="24"/>
    </w:rPr>
  </w:style>
  <w:style w:type="paragraph" w:customStyle="1" w:styleId="1TimesNewRoman">
    <w:name w:val="Стиль Стиль1 + Times New Roman"/>
    <w:basedOn w:val="a5"/>
    <w:rsid w:val="00410153"/>
    <w:pPr>
      <w:suppressAutoHyphens w:val="0"/>
    </w:pPr>
    <w:rPr>
      <w:rFonts w:ascii="Vineta BT" w:hAnsi="Vineta BT" w:cs="Times New Roman"/>
      <w:sz w:val="48"/>
      <w:lang w:eastAsia="ru-RU"/>
    </w:rPr>
  </w:style>
  <w:style w:type="paragraph" w:customStyle="1" w:styleId="Style26">
    <w:name w:val="Style26"/>
    <w:basedOn w:val="a5"/>
    <w:rsid w:val="00410153"/>
    <w:pPr>
      <w:widowControl w:val="0"/>
      <w:suppressAutoHyphens w:val="0"/>
      <w:autoSpaceDE w:val="0"/>
      <w:autoSpaceDN w:val="0"/>
      <w:adjustRightInd w:val="0"/>
      <w:spacing w:line="323" w:lineRule="exact"/>
      <w:ind w:firstLine="705"/>
      <w:jc w:val="both"/>
    </w:pPr>
    <w:rPr>
      <w:rFonts w:cs="Times New Roman"/>
      <w:lang w:eastAsia="ru-RU"/>
    </w:rPr>
  </w:style>
  <w:style w:type="paragraph" w:customStyle="1" w:styleId="1ff4">
    <w:name w:val="Стиль1"/>
    <w:basedOn w:val="a5"/>
    <w:rsid w:val="00410153"/>
    <w:pPr>
      <w:suppressAutoHyphens w:val="0"/>
    </w:pPr>
    <w:rPr>
      <w:rFonts w:ascii="Vineta BT" w:hAnsi="Vineta BT" w:cs="Times New Roman"/>
      <w:lang w:eastAsia="ru-RU"/>
    </w:rPr>
  </w:style>
  <w:style w:type="paragraph" w:customStyle="1" w:styleId="1ff5">
    <w:name w:val="Знак1 Знак Знак Знак"/>
    <w:basedOn w:val="a5"/>
    <w:rsid w:val="00410153"/>
    <w:pPr>
      <w:suppressAutoHyphens w:val="0"/>
      <w:spacing w:after="60"/>
      <w:ind w:firstLine="709"/>
      <w:jc w:val="both"/>
    </w:pPr>
    <w:rPr>
      <w:rFonts w:ascii="Arial" w:hAnsi="Arial" w:cs="Arial"/>
      <w:bCs/>
      <w:lang w:eastAsia="ru-RU"/>
    </w:rPr>
  </w:style>
  <w:style w:type="paragraph" w:customStyle="1" w:styleId="1ff6">
    <w:name w:val="Без интервала1"/>
    <w:rsid w:val="00410153"/>
    <w:rPr>
      <w:rFonts w:ascii="Arial Unicode MS" w:eastAsia="Arial Unicode MS" w:hAnsi="Arial Unicode MS" w:cs="Arial Unicode MS"/>
      <w:color w:val="000000"/>
      <w:sz w:val="24"/>
      <w:szCs w:val="24"/>
    </w:rPr>
  </w:style>
  <w:style w:type="paragraph" w:customStyle="1" w:styleId="Style15">
    <w:name w:val="Style15"/>
    <w:basedOn w:val="a5"/>
    <w:rsid w:val="00410153"/>
    <w:pPr>
      <w:widowControl w:val="0"/>
      <w:jc w:val="right"/>
    </w:pPr>
    <w:rPr>
      <w:rFonts w:eastAsia="SimSun" w:cs="Mangal"/>
      <w:kern w:val="1"/>
      <w:lang w:eastAsia="zh-CN" w:bidi="hi-IN"/>
    </w:rPr>
  </w:style>
  <w:style w:type="paragraph" w:customStyle="1" w:styleId="Style28">
    <w:name w:val="Style28"/>
    <w:basedOn w:val="a5"/>
    <w:rsid w:val="00410153"/>
    <w:pPr>
      <w:widowControl w:val="0"/>
      <w:suppressAutoHyphens w:val="0"/>
      <w:autoSpaceDE w:val="0"/>
      <w:autoSpaceDN w:val="0"/>
      <w:adjustRightInd w:val="0"/>
      <w:spacing w:line="316" w:lineRule="exact"/>
      <w:jc w:val="both"/>
    </w:pPr>
    <w:rPr>
      <w:rFonts w:cs="Times New Roman"/>
      <w:lang w:eastAsia="ru-RU"/>
    </w:rPr>
  </w:style>
  <w:style w:type="character" w:customStyle="1" w:styleId="FontStyle40">
    <w:name w:val="Font Style40"/>
    <w:rsid w:val="00410153"/>
    <w:rPr>
      <w:rFonts w:ascii="Times New Roman" w:hAnsi="Times New Roman" w:cs="Times New Roman"/>
      <w:b/>
      <w:bCs/>
      <w:sz w:val="26"/>
      <w:szCs w:val="26"/>
    </w:rPr>
  </w:style>
  <w:style w:type="paragraph" w:customStyle="1" w:styleId="1ff7">
    <w:name w:val="Знак Знак Знак Знак Знак Знак1 Знак Знак Знак Знак"/>
    <w:basedOn w:val="a5"/>
    <w:rsid w:val="00410153"/>
    <w:pPr>
      <w:widowControl w:val="0"/>
      <w:suppressAutoHyphens w:val="0"/>
      <w:adjustRightInd w:val="0"/>
      <w:spacing w:after="160" w:line="240" w:lineRule="exact"/>
      <w:jc w:val="right"/>
    </w:pPr>
    <w:rPr>
      <w:rFonts w:cs="Times New Roman"/>
      <w:sz w:val="20"/>
      <w:szCs w:val="20"/>
      <w:lang w:val="en-GB" w:eastAsia="en-US"/>
    </w:rPr>
  </w:style>
  <w:style w:type="paragraph" w:customStyle="1" w:styleId="affffffffff">
    <w:name w:val="заголовок схема"/>
    <w:basedOn w:val="a5"/>
    <w:qFormat/>
    <w:rsid w:val="00410153"/>
    <w:pPr>
      <w:suppressAutoHyphens w:val="0"/>
      <w:spacing w:before="60" w:after="60" w:line="288" w:lineRule="auto"/>
      <w:jc w:val="both"/>
    </w:pPr>
    <w:rPr>
      <w:rFonts w:eastAsia="Calibri" w:cs="Times New Roman"/>
      <w:b/>
      <w:szCs w:val="22"/>
      <w:lang w:eastAsia="en-US"/>
    </w:rPr>
  </w:style>
  <w:style w:type="paragraph" w:customStyle="1" w:styleId="1ff8">
    <w:name w:val="Название объекта1"/>
    <w:basedOn w:val="a5"/>
    <w:next w:val="a5"/>
    <w:rsid w:val="00410153"/>
    <w:pPr>
      <w:suppressAutoHyphens w:val="0"/>
      <w:overflowPunct w:val="0"/>
      <w:autoSpaceDE w:val="0"/>
      <w:spacing w:before="120" w:after="120"/>
      <w:jc w:val="right"/>
      <w:textAlignment w:val="baseline"/>
    </w:pPr>
    <w:rPr>
      <w:rFonts w:ascii="Arial" w:hAnsi="Arial" w:cs="Arial"/>
      <w:sz w:val="18"/>
      <w:szCs w:val="18"/>
    </w:rPr>
  </w:style>
  <w:style w:type="character" w:customStyle="1" w:styleId="FontStyle105">
    <w:name w:val="Font Style105"/>
    <w:rsid w:val="00410153"/>
    <w:rPr>
      <w:rFonts w:ascii="Times New Roman" w:hAnsi="Times New Roman" w:cs="Times New Roman"/>
      <w:b/>
      <w:bCs/>
      <w:sz w:val="24"/>
      <w:szCs w:val="24"/>
    </w:rPr>
  </w:style>
  <w:style w:type="paragraph" w:customStyle="1" w:styleId="consnonformat0">
    <w:name w:val="consnonformat"/>
    <w:basedOn w:val="a5"/>
    <w:rsid w:val="00410153"/>
    <w:pPr>
      <w:tabs>
        <w:tab w:val="left" w:pos="708"/>
      </w:tabs>
      <w:spacing w:before="75" w:after="75" w:line="100" w:lineRule="atLeast"/>
      <w:ind w:left="150" w:right="150"/>
      <w:jc w:val="both"/>
    </w:pPr>
    <w:rPr>
      <w:rFonts w:cs="Times New Roman"/>
      <w:color w:val="000000"/>
      <w:kern w:val="1"/>
      <w:sz w:val="18"/>
      <w:szCs w:val="18"/>
      <w:lang w:eastAsia="ru-RU"/>
    </w:rPr>
  </w:style>
  <w:style w:type="paragraph" w:customStyle="1" w:styleId="conscell0">
    <w:name w:val="conscell"/>
    <w:basedOn w:val="a5"/>
    <w:rsid w:val="00410153"/>
    <w:pPr>
      <w:tabs>
        <w:tab w:val="left" w:pos="708"/>
      </w:tabs>
      <w:spacing w:before="75" w:after="75" w:line="100" w:lineRule="atLeast"/>
      <w:ind w:left="150" w:right="150"/>
      <w:jc w:val="both"/>
    </w:pPr>
    <w:rPr>
      <w:rFonts w:cs="Times New Roman"/>
      <w:color w:val="000000"/>
      <w:kern w:val="1"/>
      <w:sz w:val="18"/>
      <w:szCs w:val="18"/>
      <w:lang w:eastAsia="ru-RU"/>
    </w:rPr>
  </w:style>
  <w:style w:type="paragraph" w:customStyle="1" w:styleId="Style16">
    <w:name w:val="Style16"/>
    <w:basedOn w:val="a5"/>
    <w:uiPriority w:val="99"/>
    <w:rsid w:val="00410153"/>
    <w:pPr>
      <w:widowControl w:val="0"/>
      <w:suppressAutoHyphens w:val="0"/>
      <w:autoSpaceDE w:val="0"/>
      <w:autoSpaceDN w:val="0"/>
      <w:adjustRightInd w:val="0"/>
      <w:spacing w:line="413" w:lineRule="exact"/>
      <w:ind w:firstLine="792"/>
    </w:pPr>
    <w:rPr>
      <w:rFonts w:cs="Times New Roman"/>
      <w:lang w:eastAsia="ru-RU"/>
    </w:rPr>
  </w:style>
  <w:style w:type="paragraph" w:customStyle="1" w:styleId="Style17">
    <w:name w:val="Style17"/>
    <w:basedOn w:val="a5"/>
    <w:uiPriority w:val="99"/>
    <w:rsid w:val="00410153"/>
    <w:pPr>
      <w:widowControl w:val="0"/>
      <w:suppressAutoHyphens w:val="0"/>
      <w:autoSpaceDE w:val="0"/>
      <w:autoSpaceDN w:val="0"/>
      <w:adjustRightInd w:val="0"/>
      <w:spacing w:line="418" w:lineRule="exact"/>
      <w:ind w:firstLine="744"/>
      <w:jc w:val="both"/>
    </w:pPr>
    <w:rPr>
      <w:rFonts w:cs="Times New Roman"/>
      <w:lang w:eastAsia="ru-RU"/>
    </w:rPr>
  </w:style>
  <w:style w:type="character" w:customStyle="1" w:styleId="FontStyle54">
    <w:name w:val="Font Style54"/>
    <w:uiPriority w:val="99"/>
    <w:rsid w:val="00410153"/>
    <w:rPr>
      <w:rFonts w:ascii="Times New Roman" w:hAnsi="Times New Roman"/>
      <w:sz w:val="22"/>
    </w:rPr>
  </w:style>
  <w:style w:type="paragraph" w:customStyle="1" w:styleId="106">
    <w:name w:val="Стиль Заголовок 1 + Перед:  0 пт После:  6 пт Междустр.интервал: ..."/>
    <w:basedOn w:val="11"/>
    <w:uiPriority w:val="99"/>
    <w:rsid w:val="00410153"/>
    <w:pPr>
      <w:keepLines/>
      <w:numPr>
        <w:numId w:val="30"/>
      </w:numPr>
      <w:tabs>
        <w:tab w:val="clear" w:pos="851"/>
        <w:tab w:val="clear" w:pos="993"/>
        <w:tab w:val="clear" w:pos="2127"/>
      </w:tabs>
      <w:suppressAutoHyphens w:val="0"/>
      <w:spacing w:before="0" w:after="120"/>
      <w:jc w:val="left"/>
    </w:pPr>
    <w:rPr>
      <w:rFonts w:cs="Times New Roman"/>
      <w:caps w:val="0"/>
      <w:sz w:val="28"/>
      <w:lang w:val="ru-RU" w:eastAsia="ru-RU"/>
    </w:rPr>
  </w:style>
  <w:style w:type="character" w:customStyle="1" w:styleId="FontStyle35">
    <w:name w:val="Font Style35"/>
    <w:uiPriority w:val="99"/>
    <w:rsid w:val="00410153"/>
    <w:rPr>
      <w:rFonts w:ascii="Times New Roman" w:hAnsi="Times New Roman"/>
      <w:b/>
      <w:sz w:val="22"/>
    </w:rPr>
  </w:style>
  <w:style w:type="character" w:customStyle="1" w:styleId="10Exact">
    <w:name w:val="Основной текст (10) Exact"/>
    <w:link w:val="107"/>
    <w:uiPriority w:val="99"/>
    <w:rsid w:val="00410153"/>
    <w:rPr>
      <w:rFonts w:ascii="Segoe UI" w:hAnsi="Segoe UI"/>
      <w:i/>
      <w:spacing w:val="-9"/>
      <w:sz w:val="8"/>
      <w:shd w:val="clear" w:color="auto" w:fill="FFFFFF"/>
    </w:rPr>
  </w:style>
  <w:style w:type="paragraph" w:customStyle="1" w:styleId="107">
    <w:name w:val="Основной текст (10)"/>
    <w:basedOn w:val="a5"/>
    <w:link w:val="10Exact"/>
    <w:uiPriority w:val="99"/>
    <w:rsid w:val="00410153"/>
    <w:pPr>
      <w:widowControl w:val="0"/>
      <w:shd w:val="clear" w:color="auto" w:fill="FFFFFF"/>
      <w:suppressAutoHyphens w:val="0"/>
      <w:spacing w:line="240" w:lineRule="atLeast"/>
      <w:jc w:val="center"/>
    </w:pPr>
    <w:rPr>
      <w:rFonts w:ascii="Segoe UI" w:hAnsi="Segoe UI" w:cs="Times New Roman"/>
      <w:i/>
      <w:spacing w:val="-9"/>
      <w:sz w:val="8"/>
      <w:szCs w:val="20"/>
      <w:lang w:eastAsia="ru-RU"/>
    </w:rPr>
  </w:style>
  <w:style w:type="paragraph" w:customStyle="1" w:styleId="2ff3">
    <w:name w:val="Абзац списка2"/>
    <w:basedOn w:val="a5"/>
    <w:rsid w:val="00410153"/>
    <w:pPr>
      <w:spacing w:after="200" w:line="276" w:lineRule="auto"/>
      <w:ind w:left="720"/>
      <w:contextualSpacing/>
    </w:pPr>
    <w:rPr>
      <w:rFonts w:ascii="Calibri" w:eastAsia="Arial Unicode MS" w:hAnsi="Calibri"/>
      <w:kern w:val="1"/>
      <w:sz w:val="22"/>
      <w:szCs w:val="22"/>
      <w:lang w:eastAsia="en-US"/>
    </w:rPr>
  </w:style>
  <w:style w:type="paragraph" w:customStyle="1" w:styleId="Style1">
    <w:name w:val="Style1"/>
    <w:basedOn w:val="a5"/>
    <w:rsid w:val="00410153"/>
    <w:pPr>
      <w:widowControl w:val="0"/>
      <w:suppressAutoHyphens w:val="0"/>
      <w:autoSpaceDE w:val="0"/>
      <w:autoSpaceDN w:val="0"/>
      <w:adjustRightInd w:val="0"/>
    </w:pPr>
    <w:rPr>
      <w:rFonts w:cs="Times New Roman"/>
      <w:lang w:eastAsia="ru-RU"/>
    </w:rPr>
  </w:style>
  <w:style w:type="paragraph" w:customStyle="1" w:styleId="413">
    <w:name w:val="Основной текст (4)1"/>
    <w:basedOn w:val="a5"/>
    <w:uiPriority w:val="99"/>
    <w:rsid w:val="00410153"/>
    <w:pPr>
      <w:widowControl w:val="0"/>
      <w:shd w:val="clear" w:color="auto" w:fill="FFFFFF"/>
      <w:suppressAutoHyphens w:val="0"/>
      <w:spacing w:before="2640" w:line="240" w:lineRule="atLeast"/>
      <w:jc w:val="right"/>
    </w:pPr>
    <w:rPr>
      <w:rFonts w:ascii="Arial" w:eastAsia="Calibri" w:hAnsi="Arial" w:cs="Times New Roman"/>
      <w:b/>
      <w:sz w:val="26"/>
      <w:szCs w:val="22"/>
      <w:lang w:eastAsia="en-US"/>
    </w:rPr>
  </w:style>
  <w:style w:type="paragraph" w:customStyle="1" w:styleId="4f2">
    <w:name w:val="Абзац списка4"/>
    <w:basedOn w:val="a5"/>
    <w:rsid w:val="00410153"/>
    <w:pPr>
      <w:suppressAutoHyphens w:val="0"/>
      <w:ind w:left="720"/>
      <w:contextualSpacing/>
    </w:pPr>
    <w:rPr>
      <w:rFonts w:cs="Times New Roman"/>
      <w:lang w:eastAsia="ru-RU"/>
    </w:rPr>
  </w:style>
  <w:style w:type="paragraph" w:customStyle="1" w:styleId="FR5">
    <w:name w:val="FR5"/>
    <w:rsid w:val="00410153"/>
    <w:pPr>
      <w:widowControl w:val="0"/>
      <w:overflowPunct w:val="0"/>
      <w:autoSpaceDE w:val="0"/>
      <w:autoSpaceDN w:val="0"/>
      <w:adjustRightInd w:val="0"/>
      <w:spacing w:before="400"/>
      <w:ind w:left="360"/>
      <w:textAlignment w:val="baseline"/>
    </w:pPr>
    <w:rPr>
      <w:sz w:val="12"/>
    </w:rPr>
  </w:style>
  <w:style w:type="paragraph" w:customStyle="1" w:styleId="FR2">
    <w:name w:val="FR2"/>
    <w:rsid w:val="00410153"/>
    <w:pPr>
      <w:widowControl w:val="0"/>
      <w:overflowPunct w:val="0"/>
      <w:autoSpaceDE w:val="0"/>
      <w:autoSpaceDN w:val="0"/>
      <w:adjustRightInd w:val="0"/>
      <w:spacing w:before="220" w:line="460" w:lineRule="auto"/>
      <w:ind w:firstLine="420"/>
      <w:jc w:val="both"/>
      <w:textAlignment w:val="baseline"/>
    </w:pPr>
    <w:rPr>
      <w:rFonts w:ascii="Arial" w:hAnsi="Arial"/>
      <w:sz w:val="28"/>
    </w:rPr>
  </w:style>
  <w:style w:type="paragraph" w:customStyle="1" w:styleId="FR4">
    <w:name w:val="FR4"/>
    <w:rsid w:val="00410153"/>
    <w:pPr>
      <w:widowControl w:val="0"/>
      <w:overflowPunct w:val="0"/>
      <w:autoSpaceDE w:val="0"/>
      <w:autoSpaceDN w:val="0"/>
      <w:adjustRightInd w:val="0"/>
      <w:spacing w:line="460" w:lineRule="auto"/>
      <w:textAlignment w:val="baseline"/>
    </w:pPr>
    <w:rPr>
      <w:rFonts w:ascii="Arial" w:hAnsi="Arial"/>
      <w:sz w:val="28"/>
    </w:rPr>
  </w:style>
  <w:style w:type="paragraph" w:customStyle="1" w:styleId="FR3">
    <w:name w:val="FR3"/>
    <w:rsid w:val="00410153"/>
    <w:pPr>
      <w:widowControl w:val="0"/>
      <w:overflowPunct w:val="0"/>
      <w:autoSpaceDE w:val="0"/>
      <w:autoSpaceDN w:val="0"/>
      <w:adjustRightInd w:val="0"/>
      <w:spacing w:line="420" w:lineRule="auto"/>
      <w:textAlignment w:val="baseline"/>
    </w:pPr>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3235505">
      <w:bodyDiv w:val="1"/>
      <w:marLeft w:val="0"/>
      <w:marRight w:val="0"/>
      <w:marTop w:val="0"/>
      <w:marBottom w:val="0"/>
      <w:divBdr>
        <w:top w:val="none" w:sz="0" w:space="0" w:color="auto"/>
        <w:left w:val="none" w:sz="0" w:space="0" w:color="auto"/>
        <w:bottom w:val="none" w:sz="0" w:space="0" w:color="auto"/>
        <w:right w:val="none" w:sz="0" w:space="0" w:color="auto"/>
      </w:divBdr>
    </w:div>
    <w:div w:id="101844093">
      <w:bodyDiv w:val="1"/>
      <w:marLeft w:val="0"/>
      <w:marRight w:val="0"/>
      <w:marTop w:val="0"/>
      <w:marBottom w:val="0"/>
      <w:divBdr>
        <w:top w:val="none" w:sz="0" w:space="0" w:color="auto"/>
        <w:left w:val="none" w:sz="0" w:space="0" w:color="auto"/>
        <w:bottom w:val="none" w:sz="0" w:space="0" w:color="auto"/>
        <w:right w:val="none" w:sz="0" w:space="0" w:color="auto"/>
      </w:divBdr>
    </w:div>
    <w:div w:id="154880003">
      <w:bodyDiv w:val="1"/>
      <w:marLeft w:val="0"/>
      <w:marRight w:val="0"/>
      <w:marTop w:val="0"/>
      <w:marBottom w:val="0"/>
      <w:divBdr>
        <w:top w:val="none" w:sz="0" w:space="0" w:color="auto"/>
        <w:left w:val="none" w:sz="0" w:space="0" w:color="auto"/>
        <w:bottom w:val="none" w:sz="0" w:space="0" w:color="auto"/>
        <w:right w:val="none" w:sz="0" w:space="0" w:color="auto"/>
      </w:divBdr>
    </w:div>
    <w:div w:id="210651320">
      <w:bodyDiv w:val="1"/>
      <w:marLeft w:val="0"/>
      <w:marRight w:val="0"/>
      <w:marTop w:val="0"/>
      <w:marBottom w:val="0"/>
      <w:divBdr>
        <w:top w:val="none" w:sz="0" w:space="0" w:color="auto"/>
        <w:left w:val="none" w:sz="0" w:space="0" w:color="auto"/>
        <w:bottom w:val="none" w:sz="0" w:space="0" w:color="auto"/>
        <w:right w:val="none" w:sz="0" w:space="0" w:color="auto"/>
      </w:divBdr>
    </w:div>
    <w:div w:id="302125956">
      <w:bodyDiv w:val="1"/>
      <w:marLeft w:val="0"/>
      <w:marRight w:val="0"/>
      <w:marTop w:val="0"/>
      <w:marBottom w:val="0"/>
      <w:divBdr>
        <w:top w:val="none" w:sz="0" w:space="0" w:color="auto"/>
        <w:left w:val="none" w:sz="0" w:space="0" w:color="auto"/>
        <w:bottom w:val="none" w:sz="0" w:space="0" w:color="auto"/>
        <w:right w:val="none" w:sz="0" w:space="0" w:color="auto"/>
      </w:divBdr>
    </w:div>
    <w:div w:id="315496629">
      <w:bodyDiv w:val="1"/>
      <w:marLeft w:val="0"/>
      <w:marRight w:val="0"/>
      <w:marTop w:val="0"/>
      <w:marBottom w:val="0"/>
      <w:divBdr>
        <w:top w:val="none" w:sz="0" w:space="0" w:color="auto"/>
        <w:left w:val="none" w:sz="0" w:space="0" w:color="auto"/>
        <w:bottom w:val="none" w:sz="0" w:space="0" w:color="auto"/>
        <w:right w:val="none" w:sz="0" w:space="0" w:color="auto"/>
      </w:divBdr>
    </w:div>
    <w:div w:id="491289945">
      <w:bodyDiv w:val="1"/>
      <w:marLeft w:val="0"/>
      <w:marRight w:val="0"/>
      <w:marTop w:val="0"/>
      <w:marBottom w:val="0"/>
      <w:divBdr>
        <w:top w:val="none" w:sz="0" w:space="0" w:color="auto"/>
        <w:left w:val="none" w:sz="0" w:space="0" w:color="auto"/>
        <w:bottom w:val="none" w:sz="0" w:space="0" w:color="auto"/>
        <w:right w:val="none" w:sz="0" w:space="0" w:color="auto"/>
      </w:divBdr>
    </w:div>
    <w:div w:id="523901316">
      <w:bodyDiv w:val="1"/>
      <w:marLeft w:val="0"/>
      <w:marRight w:val="0"/>
      <w:marTop w:val="0"/>
      <w:marBottom w:val="0"/>
      <w:divBdr>
        <w:top w:val="none" w:sz="0" w:space="0" w:color="auto"/>
        <w:left w:val="none" w:sz="0" w:space="0" w:color="auto"/>
        <w:bottom w:val="none" w:sz="0" w:space="0" w:color="auto"/>
        <w:right w:val="none" w:sz="0" w:space="0" w:color="auto"/>
      </w:divBdr>
    </w:div>
    <w:div w:id="686954741">
      <w:bodyDiv w:val="1"/>
      <w:marLeft w:val="0"/>
      <w:marRight w:val="0"/>
      <w:marTop w:val="0"/>
      <w:marBottom w:val="0"/>
      <w:divBdr>
        <w:top w:val="none" w:sz="0" w:space="0" w:color="auto"/>
        <w:left w:val="none" w:sz="0" w:space="0" w:color="auto"/>
        <w:bottom w:val="none" w:sz="0" w:space="0" w:color="auto"/>
        <w:right w:val="none" w:sz="0" w:space="0" w:color="auto"/>
      </w:divBdr>
    </w:div>
    <w:div w:id="740518850">
      <w:bodyDiv w:val="1"/>
      <w:marLeft w:val="0"/>
      <w:marRight w:val="0"/>
      <w:marTop w:val="0"/>
      <w:marBottom w:val="0"/>
      <w:divBdr>
        <w:top w:val="none" w:sz="0" w:space="0" w:color="auto"/>
        <w:left w:val="none" w:sz="0" w:space="0" w:color="auto"/>
        <w:bottom w:val="none" w:sz="0" w:space="0" w:color="auto"/>
        <w:right w:val="none" w:sz="0" w:space="0" w:color="auto"/>
      </w:divBdr>
    </w:div>
    <w:div w:id="821969035">
      <w:bodyDiv w:val="1"/>
      <w:marLeft w:val="0"/>
      <w:marRight w:val="0"/>
      <w:marTop w:val="0"/>
      <w:marBottom w:val="0"/>
      <w:divBdr>
        <w:top w:val="none" w:sz="0" w:space="0" w:color="auto"/>
        <w:left w:val="none" w:sz="0" w:space="0" w:color="auto"/>
        <w:bottom w:val="none" w:sz="0" w:space="0" w:color="auto"/>
        <w:right w:val="none" w:sz="0" w:space="0" w:color="auto"/>
      </w:divBdr>
    </w:div>
    <w:div w:id="847907427">
      <w:bodyDiv w:val="1"/>
      <w:marLeft w:val="0"/>
      <w:marRight w:val="0"/>
      <w:marTop w:val="0"/>
      <w:marBottom w:val="0"/>
      <w:divBdr>
        <w:top w:val="none" w:sz="0" w:space="0" w:color="auto"/>
        <w:left w:val="none" w:sz="0" w:space="0" w:color="auto"/>
        <w:bottom w:val="none" w:sz="0" w:space="0" w:color="auto"/>
        <w:right w:val="none" w:sz="0" w:space="0" w:color="auto"/>
      </w:divBdr>
    </w:div>
    <w:div w:id="1060127533">
      <w:bodyDiv w:val="1"/>
      <w:marLeft w:val="0"/>
      <w:marRight w:val="0"/>
      <w:marTop w:val="0"/>
      <w:marBottom w:val="0"/>
      <w:divBdr>
        <w:top w:val="none" w:sz="0" w:space="0" w:color="auto"/>
        <w:left w:val="none" w:sz="0" w:space="0" w:color="auto"/>
        <w:bottom w:val="none" w:sz="0" w:space="0" w:color="auto"/>
        <w:right w:val="none" w:sz="0" w:space="0" w:color="auto"/>
      </w:divBdr>
    </w:div>
    <w:div w:id="1156534498">
      <w:bodyDiv w:val="1"/>
      <w:marLeft w:val="0"/>
      <w:marRight w:val="0"/>
      <w:marTop w:val="0"/>
      <w:marBottom w:val="0"/>
      <w:divBdr>
        <w:top w:val="none" w:sz="0" w:space="0" w:color="auto"/>
        <w:left w:val="none" w:sz="0" w:space="0" w:color="auto"/>
        <w:bottom w:val="none" w:sz="0" w:space="0" w:color="auto"/>
        <w:right w:val="none" w:sz="0" w:space="0" w:color="auto"/>
      </w:divBdr>
    </w:div>
    <w:div w:id="1202132949">
      <w:bodyDiv w:val="1"/>
      <w:marLeft w:val="0"/>
      <w:marRight w:val="0"/>
      <w:marTop w:val="0"/>
      <w:marBottom w:val="0"/>
      <w:divBdr>
        <w:top w:val="none" w:sz="0" w:space="0" w:color="auto"/>
        <w:left w:val="none" w:sz="0" w:space="0" w:color="auto"/>
        <w:bottom w:val="none" w:sz="0" w:space="0" w:color="auto"/>
        <w:right w:val="none" w:sz="0" w:space="0" w:color="auto"/>
      </w:divBdr>
    </w:div>
    <w:div w:id="1292446151">
      <w:bodyDiv w:val="1"/>
      <w:marLeft w:val="0"/>
      <w:marRight w:val="0"/>
      <w:marTop w:val="0"/>
      <w:marBottom w:val="0"/>
      <w:divBdr>
        <w:top w:val="none" w:sz="0" w:space="0" w:color="auto"/>
        <w:left w:val="none" w:sz="0" w:space="0" w:color="auto"/>
        <w:bottom w:val="none" w:sz="0" w:space="0" w:color="auto"/>
        <w:right w:val="none" w:sz="0" w:space="0" w:color="auto"/>
      </w:divBdr>
    </w:div>
    <w:div w:id="1389525283">
      <w:bodyDiv w:val="1"/>
      <w:marLeft w:val="0"/>
      <w:marRight w:val="0"/>
      <w:marTop w:val="0"/>
      <w:marBottom w:val="0"/>
      <w:divBdr>
        <w:top w:val="none" w:sz="0" w:space="0" w:color="auto"/>
        <w:left w:val="none" w:sz="0" w:space="0" w:color="auto"/>
        <w:bottom w:val="none" w:sz="0" w:space="0" w:color="auto"/>
        <w:right w:val="none" w:sz="0" w:space="0" w:color="auto"/>
      </w:divBdr>
    </w:div>
    <w:div w:id="1427580012">
      <w:bodyDiv w:val="1"/>
      <w:marLeft w:val="0"/>
      <w:marRight w:val="0"/>
      <w:marTop w:val="0"/>
      <w:marBottom w:val="0"/>
      <w:divBdr>
        <w:top w:val="none" w:sz="0" w:space="0" w:color="auto"/>
        <w:left w:val="none" w:sz="0" w:space="0" w:color="auto"/>
        <w:bottom w:val="none" w:sz="0" w:space="0" w:color="auto"/>
        <w:right w:val="none" w:sz="0" w:space="0" w:color="auto"/>
      </w:divBdr>
    </w:div>
    <w:div w:id="1574043696">
      <w:bodyDiv w:val="1"/>
      <w:marLeft w:val="0"/>
      <w:marRight w:val="0"/>
      <w:marTop w:val="0"/>
      <w:marBottom w:val="0"/>
      <w:divBdr>
        <w:top w:val="none" w:sz="0" w:space="0" w:color="auto"/>
        <w:left w:val="none" w:sz="0" w:space="0" w:color="auto"/>
        <w:bottom w:val="none" w:sz="0" w:space="0" w:color="auto"/>
        <w:right w:val="none" w:sz="0" w:space="0" w:color="auto"/>
      </w:divBdr>
    </w:div>
    <w:div w:id="1616135133">
      <w:bodyDiv w:val="1"/>
      <w:marLeft w:val="0"/>
      <w:marRight w:val="0"/>
      <w:marTop w:val="0"/>
      <w:marBottom w:val="0"/>
      <w:divBdr>
        <w:top w:val="none" w:sz="0" w:space="0" w:color="auto"/>
        <w:left w:val="none" w:sz="0" w:space="0" w:color="auto"/>
        <w:bottom w:val="none" w:sz="0" w:space="0" w:color="auto"/>
        <w:right w:val="none" w:sz="0" w:space="0" w:color="auto"/>
      </w:divBdr>
    </w:div>
    <w:div w:id="1697921582">
      <w:bodyDiv w:val="1"/>
      <w:marLeft w:val="0"/>
      <w:marRight w:val="0"/>
      <w:marTop w:val="0"/>
      <w:marBottom w:val="0"/>
      <w:divBdr>
        <w:top w:val="none" w:sz="0" w:space="0" w:color="auto"/>
        <w:left w:val="none" w:sz="0" w:space="0" w:color="auto"/>
        <w:bottom w:val="none" w:sz="0" w:space="0" w:color="auto"/>
        <w:right w:val="none" w:sz="0" w:space="0" w:color="auto"/>
      </w:divBdr>
      <w:divsChild>
        <w:div w:id="522327421">
          <w:marLeft w:val="0"/>
          <w:marRight w:val="0"/>
          <w:marTop w:val="0"/>
          <w:marBottom w:val="0"/>
          <w:divBdr>
            <w:top w:val="none" w:sz="0" w:space="0" w:color="auto"/>
            <w:left w:val="none" w:sz="0" w:space="0" w:color="auto"/>
            <w:bottom w:val="none" w:sz="0" w:space="0" w:color="auto"/>
            <w:right w:val="none" w:sz="0" w:space="0" w:color="auto"/>
          </w:divBdr>
          <w:divsChild>
            <w:div w:id="777718809">
              <w:marLeft w:val="0"/>
              <w:marRight w:val="0"/>
              <w:marTop w:val="0"/>
              <w:marBottom w:val="0"/>
              <w:divBdr>
                <w:top w:val="none" w:sz="0" w:space="0" w:color="auto"/>
                <w:left w:val="none" w:sz="0" w:space="0" w:color="auto"/>
                <w:bottom w:val="none" w:sz="0" w:space="0" w:color="auto"/>
                <w:right w:val="none" w:sz="0" w:space="0" w:color="auto"/>
              </w:divBdr>
              <w:divsChild>
                <w:div w:id="678775434">
                  <w:marLeft w:val="0"/>
                  <w:marRight w:val="0"/>
                  <w:marTop w:val="0"/>
                  <w:marBottom w:val="0"/>
                  <w:divBdr>
                    <w:top w:val="none" w:sz="0" w:space="0" w:color="auto"/>
                    <w:left w:val="none" w:sz="0" w:space="0" w:color="auto"/>
                    <w:bottom w:val="none" w:sz="0" w:space="0" w:color="auto"/>
                    <w:right w:val="none" w:sz="0" w:space="0" w:color="auto"/>
                  </w:divBdr>
                  <w:divsChild>
                    <w:div w:id="944195707">
                      <w:marLeft w:val="0"/>
                      <w:marRight w:val="0"/>
                      <w:marTop w:val="0"/>
                      <w:marBottom w:val="0"/>
                      <w:divBdr>
                        <w:top w:val="none" w:sz="0" w:space="0" w:color="auto"/>
                        <w:left w:val="none" w:sz="0" w:space="0" w:color="auto"/>
                        <w:bottom w:val="none" w:sz="0" w:space="0" w:color="auto"/>
                        <w:right w:val="none" w:sz="0" w:space="0" w:color="auto"/>
                      </w:divBdr>
                      <w:divsChild>
                        <w:div w:id="166358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0141912">
          <w:marLeft w:val="0"/>
          <w:marRight w:val="0"/>
          <w:marTop w:val="0"/>
          <w:marBottom w:val="0"/>
          <w:divBdr>
            <w:top w:val="none" w:sz="0" w:space="0" w:color="auto"/>
            <w:left w:val="none" w:sz="0" w:space="0" w:color="auto"/>
            <w:bottom w:val="none" w:sz="0" w:space="0" w:color="auto"/>
            <w:right w:val="none" w:sz="0" w:space="0" w:color="auto"/>
          </w:divBdr>
          <w:divsChild>
            <w:div w:id="388767375">
              <w:marLeft w:val="0"/>
              <w:marRight w:val="0"/>
              <w:marTop w:val="0"/>
              <w:marBottom w:val="0"/>
              <w:divBdr>
                <w:top w:val="none" w:sz="0" w:space="0" w:color="auto"/>
                <w:left w:val="none" w:sz="0" w:space="0" w:color="auto"/>
                <w:bottom w:val="none" w:sz="0" w:space="0" w:color="auto"/>
                <w:right w:val="none" w:sz="0" w:space="0" w:color="auto"/>
              </w:divBdr>
              <w:divsChild>
                <w:div w:id="542908352">
                  <w:marLeft w:val="0"/>
                  <w:marRight w:val="0"/>
                  <w:marTop w:val="0"/>
                  <w:marBottom w:val="0"/>
                  <w:divBdr>
                    <w:top w:val="none" w:sz="0" w:space="0" w:color="auto"/>
                    <w:left w:val="none" w:sz="0" w:space="0" w:color="auto"/>
                    <w:bottom w:val="none" w:sz="0" w:space="0" w:color="auto"/>
                    <w:right w:val="none" w:sz="0" w:space="0" w:color="auto"/>
                  </w:divBdr>
                  <w:divsChild>
                    <w:div w:id="1333532351">
                      <w:marLeft w:val="0"/>
                      <w:marRight w:val="0"/>
                      <w:marTop w:val="0"/>
                      <w:marBottom w:val="0"/>
                      <w:divBdr>
                        <w:top w:val="none" w:sz="0" w:space="0" w:color="auto"/>
                        <w:left w:val="none" w:sz="0" w:space="0" w:color="auto"/>
                        <w:bottom w:val="none" w:sz="0" w:space="0" w:color="auto"/>
                        <w:right w:val="none" w:sz="0" w:space="0" w:color="auto"/>
                      </w:divBdr>
                      <w:divsChild>
                        <w:div w:id="1895501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1408821">
      <w:bodyDiv w:val="1"/>
      <w:marLeft w:val="0"/>
      <w:marRight w:val="0"/>
      <w:marTop w:val="0"/>
      <w:marBottom w:val="0"/>
      <w:divBdr>
        <w:top w:val="none" w:sz="0" w:space="0" w:color="auto"/>
        <w:left w:val="none" w:sz="0" w:space="0" w:color="auto"/>
        <w:bottom w:val="none" w:sz="0" w:space="0" w:color="auto"/>
        <w:right w:val="none" w:sz="0" w:space="0" w:color="auto"/>
      </w:divBdr>
    </w:div>
    <w:div w:id="1847401738">
      <w:bodyDiv w:val="1"/>
      <w:marLeft w:val="0"/>
      <w:marRight w:val="0"/>
      <w:marTop w:val="0"/>
      <w:marBottom w:val="0"/>
      <w:divBdr>
        <w:top w:val="none" w:sz="0" w:space="0" w:color="auto"/>
        <w:left w:val="none" w:sz="0" w:space="0" w:color="auto"/>
        <w:bottom w:val="none" w:sz="0" w:space="0" w:color="auto"/>
        <w:right w:val="none" w:sz="0" w:space="0" w:color="auto"/>
      </w:divBdr>
    </w:div>
    <w:div w:id="2060669402">
      <w:bodyDiv w:val="1"/>
      <w:marLeft w:val="0"/>
      <w:marRight w:val="0"/>
      <w:marTop w:val="0"/>
      <w:marBottom w:val="0"/>
      <w:divBdr>
        <w:top w:val="none" w:sz="0" w:space="0" w:color="auto"/>
        <w:left w:val="none" w:sz="0" w:space="0" w:color="auto"/>
        <w:bottom w:val="none" w:sz="0" w:space="0" w:color="auto"/>
        <w:right w:val="none" w:sz="0" w:space="0" w:color="auto"/>
      </w:divBdr>
    </w:div>
    <w:div w:id="2125154465">
      <w:bodyDiv w:val="1"/>
      <w:marLeft w:val="0"/>
      <w:marRight w:val="0"/>
      <w:marTop w:val="0"/>
      <w:marBottom w:val="0"/>
      <w:divBdr>
        <w:top w:val="none" w:sz="0" w:space="0" w:color="auto"/>
        <w:left w:val="none" w:sz="0" w:space="0" w:color="auto"/>
        <w:bottom w:val="none" w:sz="0" w:space="0" w:color="auto"/>
        <w:right w:val="none" w:sz="0" w:space="0" w:color="auto"/>
      </w:divBdr>
      <w:divsChild>
        <w:div w:id="685445641">
          <w:marLeft w:val="0"/>
          <w:marRight w:val="0"/>
          <w:marTop w:val="120"/>
          <w:marBottom w:val="0"/>
          <w:divBdr>
            <w:top w:val="none" w:sz="0" w:space="0" w:color="auto"/>
            <w:left w:val="none" w:sz="0" w:space="0" w:color="auto"/>
            <w:bottom w:val="none" w:sz="0" w:space="0" w:color="auto"/>
            <w:right w:val="none" w:sz="0" w:space="0" w:color="auto"/>
          </w:divBdr>
        </w:div>
        <w:div w:id="707488631">
          <w:marLeft w:val="0"/>
          <w:marRight w:val="0"/>
          <w:marTop w:val="120"/>
          <w:marBottom w:val="0"/>
          <w:divBdr>
            <w:top w:val="none" w:sz="0" w:space="0" w:color="auto"/>
            <w:left w:val="none" w:sz="0" w:space="0" w:color="auto"/>
            <w:bottom w:val="none" w:sz="0" w:space="0" w:color="auto"/>
            <w:right w:val="none" w:sz="0" w:space="0" w:color="auto"/>
          </w:divBdr>
        </w:div>
        <w:div w:id="834610354">
          <w:marLeft w:val="0"/>
          <w:marRight w:val="0"/>
          <w:marTop w:val="120"/>
          <w:marBottom w:val="0"/>
          <w:divBdr>
            <w:top w:val="none" w:sz="0" w:space="0" w:color="auto"/>
            <w:left w:val="none" w:sz="0" w:space="0" w:color="auto"/>
            <w:bottom w:val="none" w:sz="0" w:space="0" w:color="auto"/>
            <w:right w:val="none" w:sz="0" w:space="0" w:color="auto"/>
          </w:divBdr>
        </w:div>
        <w:div w:id="940141198">
          <w:marLeft w:val="0"/>
          <w:marRight w:val="0"/>
          <w:marTop w:val="120"/>
          <w:marBottom w:val="0"/>
          <w:divBdr>
            <w:top w:val="none" w:sz="0" w:space="0" w:color="auto"/>
            <w:left w:val="none" w:sz="0" w:space="0" w:color="auto"/>
            <w:bottom w:val="none" w:sz="0" w:space="0" w:color="auto"/>
            <w:right w:val="none" w:sz="0" w:space="0" w:color="auto"/>
          </w:divBdr>
        </w:div>
        <w:div w:id="1431512867">
          <w:marLeft w:val="0"/>
          <w:marRight w:val="0"/>
          <w:marTop w:val="120"/>
          <w:marBottom w:val="0"/>
          <w:divBdr>
            <w:top w:val="none" w:sz="0" w:space="0" w:color="auto"/>
            <w:left w:val="none" w:sz="0" w:space="0" w:color="auto"/>
            <w:bottom w:val="none" w:sz="0" w:space="0" w:color="auto"/>
            <w:right w:val="none" w:sz="0" w:space="0" w:color="auto"/>
          </w:divBdr>
        </w:div>
        <w:div w:id="1549220862">
          <w:marLeft w:val="0"/>
          <w:marRight w:val="0"/>
          <w:marTop w:val="120"/>
          <w:marBottom w:val="0"/>
          <w:divBdr>
            <w:top w:val="none" w:sz="0" w:space="0" w:color="auto"/>
            <w:left w:val="none" w:sz="0" w:space="0" w:color="auto"/>
            <w:bottom w:val="none" w:sz="0" w:space="0" w:color="auto"/>
            <w:right w:val="none" w:sz="0" w:space="0" w:color="auto"/>
          </w:divBdr>
        </w:div>
        <w:div w:id="1611811922">
          <w:marLeft w:val="0"/>
          <w:marRight w:val="0"/>
          <w:marTop w:val="120"/>
          <w:marBottom w:val="0"/>
          <w:divBdr>
            <w:top w:val="none" w:sz="0" w:space="0" w:color="auto"/>
            <w:left w:val="none" w:sz="0" w:space="0" w:color="auto"/>
            <w:bottom w:val="none" w:sz="0" w:space="0" w:color="auto"/>
            <w:right w:val="none" w:sz="0" w:space="0" w:color="auto"/>
          </w:divBdr>
        </w:div>
        <w:div w:id="1644192623">
          <w:marLeft w:val="0"/>
          <w:marRight w:val="0"/>
          <w:marTop w:val="120"/>
          <w:marBottom w:val="0"/>
          <w:divBdr>
            <w:top w:val="none" w:sz="0" w:space="0" w:color="auto"/>
            <w:left w:val="none" w:sz="0" w:space="0" w:color="auto"/>
            <w:bottom w:val="none" w:sz="0" w:space="0" w:color="auto"/>
            <w:right w:val="none" w:sz="0" w:space="0" w:color="auto"/>
          </w:divBdr>
        </w:div>
        <w:div w:id="1949701536">
          <w:marLeft w:val="0"/>
          <w:marRight w:val="0"/>
          <w:marTop w:val="120"/>
          <w:marBottom w:val="0"/>
          <w:divBdr>
            <w:top w:val="none" w:sz="0" w:space="0" w:color="auto"/>
            <w:left w:val="none" w:sz="0" w:space="0" w:color="auto"/>
            <w:bottom w:val="none" w:sz="0" w:space="0" w:color="auto"/>
            <w:right w:val="none" w:sz="0" w:space="0" w:color="auto"/>
          </w:divBdr>
        </w:div>
        <w:div w:id="1976831800">
          <w:marLeft w:val="0"/>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ru.wikipedia.org/w/index.php?title=%D0%97%D1%83%D0%B1%D0%BE%D0%B2%D0%BA%D0%B0_(%D0%A2%D1%83%D0%BB%D1%8C%D1%81%D0%BA%D0%B0%D1%8F_%D0%BE%D0%B1%D0%BB%D0%B0%D1%81%D1%82%D1%8C)&amp;action=edit&amp;redlink=1" TargetMode="External"/><Relationship Id="rId21" Type="http://schemas.openxmlformats.org/officeDocument/2006/relationships/header" Target="header3.xml"/><Relationship Id="rId42" Type="http://schemas.openxmlformats.org/officeDocument/2006/relationships/hyperlink" Target="https://ru.wikipedia.org/w/index.php?title=%D0%92%D0%B5%D1%81%D0%B5%D0%BB%D1%8B%D0%B9_%D0%9B%D1%83%D0%B3&amp;action=edit&amp;redlink=1" TargetMode="External"/><Relationship Id="rId63" Type="http://schemas.openxmlformats.org/officeDocument/2006/relationships/hyperlink" Target="https://ru.wikipedia.org/w/index.php?title=%D0%9A%D1%80%D0%B8%D0%B2%D0%BE%D0%B7%D0%B5%D1%80%D1%8C%D0%B5_(%D0%A2%D1%83%D0%BB%D1%8C%D1%81%D0%BA%D0%B0%D1%8F_%D0%BE%D0%B1%D0%BB%D0%B0%D1%81%D1%82%D1%8C)&amp;action=edit&amp;redlink=1" TargetMode="External"/><Relationship Id="rId84" Type="http://schemas.openxmlformats.org/officeDocument/2006/relationships/hyperlink" Target="https://ru.wikipedia.org/w/index.php?title=%D0%9F%D0%BE%D0%BB%D0%B5%D0%B2%D0%BE%D0%B9_(%D0%A2%D1%83%D0%BB%D1%8C%D1%81%D0%BA%D0%B0%D1%8F_%D0%BE%D0%B1%D0%BB%D0%B0%D1%81%D1%82%D1%8C)&amp;action=edit&amp;redlink=1" TargetMode="External"/><Relationship Id="rId138" Type="http://schemas.openxmlformats.org/officeDocument/2006/relationships/hyperlink" Target="https://ru.wikipedia.org/w/index.php?title=%D0%9C%D0%B0%D1%88%D0%BA%D0%BE%D0%B2%D0%BE_(%D0%9A%D0%B8%D0%BC%D0%BE%D0%B2%D1%81%D0%BA%D0%B8%D0%B9_%D1%80%D0%B0%D0%B9%D0%BE%D0%BD)&amp;action=edit&amp;redlink=1" TargetMode="External"/><Relationship Id="rId159" Type="http://schemas.openxmlformats.org/officeDocument/2006/relationships/hyperlink" Target="https://ru.wikipedia.org/w/index.php?title=%D0%A5%D0%B8%D1%82%D1%80%D0%BE%D0%B2%D1%89%D0%B8%D0%BD%D0%B0&amp;action=edit&amp;redlink=1" TargetMode="External"/><Relationship Id="rId170" Type="http://schemas.openxmlformats.org/officeDocument/2006/relationships/hyperlink" Target="https://ru.wikipedia.org/wiki/%D0%91%D0%B5%D1%80%D0%B5%D0%B7%D0%BE%D0%B2%D0%BA%D0%B0_(%D0%9A%D0%B8%D0%BC%D0%BE%D0%B2%D1%81%D0%BA%D0%B8%D0%B9_%D1%80%D0%B0%D0%B9%D0%BE%D0%BD)" TargetMode="External"/><Relationship Id="rId191" Type="http://schemas.openxmlformats.org/officeDocument/2006/relationships/hyperlink" Target="https://ru.wikipedia.org/w/index.php?title=%D0%9A%D0%BE%D0%B2%D0%B0%D0%BB%D0%B5%D0%B2%D0%BA%D0%B0_(%D0%A2%D1%83%D0%BB%D1%8C%D1%81%D0%BA%D0%B0%D1%8F_%D0%BE%D0%B1%D0%BB%D0%B0%D1%81%D1%82%D1%8C)&amp;action=edit&amp;redlink=1" TargetMode="External"/><Relationship Id="rId205" Type="http://schemas.openxmlformats.org/officeDocument/2006/relationships/hyperlink" Target="https://ru.wikipedia.org/w/index.php?title=%D0%9C%D0%B8%D1%85%D0%B0%D0%B9%D0%BB%D0%BE%D0%B2%D1%81%D0%BA%D0%B8%D0%B9_(%D0%9A%D0%B8%D0%BC%D0%BE%D0%B2%D1%81%D0%BA%D0%B8%D0%B9_%D1%80%D0%B0%D0%B9%D0%BE%D0%BD)&amp;action=edit&amp;redlink=1" TargetMode="External"/><Relationship Id="rId226" Type="http://schemas.openxmlformats.org/officeDocument/2006/relationships/hyperlink" Target="https://ru.wikipedia.org/w/index.php?title=%D0%A8%D0%B0%D1%85%D1%82%D0%B5%D1%80%D1%81%D0%BA%D0%B8%D0%B9_(%D0%9A%D0%B8%D0%BC%D0%BE%D0%B2%D1%81%D0%BA%D0%B8%D0%B9_%D1%80%D0%B0%D0%B9%D0%BE%D0%BD)&amp;action=edit&amp;redlink=1" TargetMode="External"/><Relationship Id="rId247" Type="http://schemas.openxmlformats.org/officeDocument/2006/relationships/hyperlink" Target="http://ru.wikipedia.org/wiki/&#208;&#146;&#208;&#190;&#209;&#128;&#208;&#190;&#208;&#177;&#208;&#181;&#208;&#185;" TargetMode="External"/><Relationship Id="rId107" Type="http://schemas.openxmlformats.org/officeDocument/2006/relationships/hyperlink" Target="https://ru.wikipedia.org/w/index.php?title=%D0%92%D0%B5%D1%81%D0%B5%D0%BB%D1%8B%D0%B9_%D0%9B%D1%83%D0%B3&amp;action=edit&amp;redlink=1" TargetMode="External"/><Relationship Id="rId11" Type="http://schemas.openxmlformats.org/officeDocument/2006/relationships/image" Target="media/image4.png"/><Relationship Id="rId32" Type="http://schemas.openxmlformats.org/officeDocument/2006/relationships/hyperlink" Target="https://ru.wikipedia.org/w/index.php?title=%D0%90%D0%B4%D0%B6%D0%B0%D0%BC%D0%BA%D0%B8&amp;action=edit&amp;redlink=1" TargetMode="External"/><Relationship Id="rId53" Type="http://schemas.openxmlformats.org/officeDocument/2006/relationships/hyperlink" Target="https://ru.wikipedia.org/w/index.php?title=%D0%98%D0%B2%D0%B0%D0%BD%D0%BE%D0%B2%D0%BA%D0%B0_(%D0%9D%D0%BE%D0%B2%D0%BE%D0%BB%D1%8C%D0%B2%D0%BE%D0%B2%D1%81%D0%BA%D0%BE%D0%B5_%D1%81%D0%B5%D0%BB%D1%8C%D1%81%D0%BA%D0%BE%D0%B5_%D0%BF%D0%BE%D1%81%D0%B5%D0%BB%D0%B5%D0%BD%D0%B8%D0%B5)&amp;action=edit&amp;redlink=1" TargetMode="External"/><Relationship Id="rId74" Type="http://schemas.openxmlformats.org/officeDocument/2006/relationships/hyperlink" Target="https://ru.wikipedia.org/w/index.php?title=%D0%9C%D0%B8%D1%85%D0%B0%D0%B9%D0%BB%D0%BE%D0%B2%D1%81%D0%BA%D0%B8%D0%B5_%D0%92%D1%8B%D1%81%D0%B5%D0%BB%D0%BA%D0%B8&amp;action=edit&amp;redlink=1" TargetMode="External"/><Relationship Id="rId128" Type="http://schemas.openxmlformats.org/officeDocument/2006/relationships/hyperlink" Target="https://ru.wikipedia.org/w/index.php?title=%D0%9A%D1%80%D0%B8%D0%B2%D0%BE%D0%B7%D0%B5%D1%80%D1%8C%D0%B5_(%D0%A2%D1%83%D0%BB%D1%8C%D1%81%D0%BA%D0%B0%D1%8F_%D0%BE%D0%B1%D0%BB%D0%B0%D1%81%D1%82%D1%8C)&amp;action=edit&amp;redlink=1" TargetMode="External"/><Relationship Id="rId149" Type="http://schemas.openxmlformats.org/officeDocument/2006/relationships/hyperlink" Target="https://ru.wikipedia.org/w/index.php?title=%D0%9F%D0%BE%D0%BB%D0%B5%D0%B2%D0%BE%D0%B9_(%D0%A2%D1%83%D0%BB%D1%8C%D1%81%D0%BA%D0%B0%D1%8F_%D0%BE%D0%B1%D0%BB%D0%B0%D1%81%D1%82%D1%8C)&amp;action=edit&amp;redlink=1" TargetMode="External"/><Relationship Id="rId5" Type="http://schemas.openxmlformats.org/officeDocument/2006/relationships/webSettings" Target="webSettings.xml"/><Relationship Id="rId95" Type="http://schemas.openxmlformats.org/officeDocument/2006/relationships/hyperlink" Target="https://ru.wikipedia.org/w/index.php?title=%D0%A5%D0%BE%D0%BC%D1%83%D1%82%D0%BE%D0%B2%D0%BA%D0%B0_(%D0%9A%D0%B8%D0%BC%D0%BE%D0%B2%D1%81%D0%BA%D0%B8%D0%B9_%D1%80%D0%B0%D0%B9%D0%BE%D0%BD)&amp;action=edit&amp;redlink=1" TargetMode="External"/><Relationship Id="rId160" Type="http://schemas.openxmlformats.org/officeDocument/2006/relationships/hyperlink" Target="https://ru.wikipedia.org/w/index.php?title=%D0%A5%D0%BE%D0%BC%D1%83%D1%82%D0%BE%D0%B2%D0%BA%D0%B0_(%D0%9A%D0%B8%D0%BC%D0%BE%D0%B2%D1%81%D0%BA%D0%B8%D0%B9_%D1%80%D0%B0%D0%B9%D0%BE%D0%BD)&amp;action=edit&amp;redlink=1" TargetMode="External"/><Relationship Id="rId181" Type="http://schemas.openxmlformats.org/officeDocument/2006/relationships/hyperlink" Target="https://ru.wikipedia.org/w/index.php?title=%D0%97%D0%B8%D0%BD%D0%BE%D0%B2%D0%BA%D0%B0_(%D0%A2%D1%83%D0%BB%D1%8C%D1%81%D0%BA%D0%B0%D1%8F_%D0%BE%D0%B1%D0%BB%D0%B0%D1%81%D1%82%D1%8C)&amp;action=edit&amp;redlink=1" TargetMode="External"/><Relationship Id="rId216" Type="http://schemas.openxmlformats.org/officeDocument/2006/relationships/hyperlink" Target="https://ru.wikipedia.org/w/index.php?title=%D0%9F%D1%80%D0%BE%D1%89%D0%B5%D0%BD%D0%BE%D0%B5_(%D0%9D%D0%BE%D0%B2%D0%BE%D0%BB%D1%8C%D0%B2%D0%BE%D0%B2%D1%81%D0%BA%D0%BE%D0%B5_%D1%81%D0%B5%D0%BB%D1%8C%D1%81%D0%BA%D0%BE%D0%B5_%D0%BF%D0%BE%D1%81%D0%B5%D0%BB%D0%B5%D0%BD%D0%B8%D0%B5)&amp;action=edit&amp;redlink=1" TargetMode="External"/><Relationship Id="rId237" Type="http://schemas.openxmlformats.org/officeDocument/2006/relationships/hyperlink" Target="http://ru.wikipedia.org/wiki/&#208;&#154;&#208;&#176;&#208;&#177;&#208;&#176;&#208;&#189;" TargetMode="External"/><Relationship Id="rId258" Type="http://schemas.openxmlformats.org/officeDocument/2006/relationships/header" Target="header6.xml"/><Relationship Id="rId22" Type="http://schemas.openxmlformats.org/officeDocument/2006/relationships/header" Target="header4.xml"/><Relationship Id="rId43" Type="http://schemas.openxmlformats.org/officeDocument/2006/relationships/hyperlink" Target="https://ru.wikipedia.org/w/index.php?title=%D0%92%D0%BE%D0%B7%D1%80%D0%BE%D0%B6%D0%B4%D0%B5%D0%BD%D0%B8%D0%B5_(%D0%A2%D1%83%D0%BB%D1%8C%D1%81%D0%BA%D0%B0%D1%8F_%D0%BE%D0%B1%D0%BB%D0%B0%D1%81%D1%82%D1%8C)&amp;action=edit&amp;redlink=1" TargetMode="External"/><Relationship Id="rId64" Type="http://schemas.openxmlformats.org/officeDocument/2006/relationships/hyperlink" Target="https://ru.wikipedia.org/w/index.php?title=%D0%9A%D1%80%D0%B8%D0%B2%D0%BE%D0%B9_%D0%9A%D1%83%D1%81%D1%82&amp;action=edit&amp;redlink=1" TargetMode="External"/><Relationship Id="rId118" Type="http://schemas.openxmlformats.org/officeDocument/2006/relationships/hyperlink" Target="https://ru.wikipedia.org/w/index.php?title=%D0%98%D0%B2%D0%B0%D0%BD%D0%BE%D0%B2%D0%BA%D0%B0_(%D0%9D%D0%BE%D0%B2%D0%BE%D0%BB%D1%8C%D0%B2%D0%BE%D0%B2%D1%81%D0%BA%D0%BE%D0%B5_%D1%81%D0%B5%D0%BB%D1%8C%D1%81%D0%BA%D0%BE%D0%B5_%D0%BF%D0%BE%D1%81%D0%B5%D0%BB%D0%B5%D0%BD%D0%B8%D0%B5)&amp;action=edit&amp;redlink=1" TargetMode="External"/><Relationship Id="rId139" Type="http://schemas.openxmlformats.org/officeDocument/2006/relationships/hyperlink" Target="https://ru.wikipedia.org/w/index.php?title=%D0%9C%D0%B8%D1%85%D0%B0%D0%B9%D0%BB%D0%BE%D0%B2%D1%81%D0%BA%D0%B8%D0%B5_%D0%92%D1%8B%D1%81%D0%B5%D0%BB%D0%BA%D0%B8&amp;action=edit&amp;redlink=1" TargetMode="External"/><Relationship Id="rId85" Type="http://schemas.openxmlformats.org/officeDocument/2006/relationships/hyperlink" Target="https://ru.wikipedia.org/w/index.php?title=%D0%9F%D1%80%D0%BE%D0%BD%D1%8C_(%D0%BF%D0%BE%D1%81%D1%91%D0%BB%D0%BE%D0%BA)&amp;action=edit&amp;redlink=1" TargetMode="External"/><Relationship Id="rId150" Type="http://schemas.openxmlformats.org/officeDocument/2006/relationships/hyperlink" Target="https://ru.wikipedia.org/w/index.php?title=%D0%9F%D1%80%D0%BE%D0%BD%D1%8C_(%D0%BF%D0%BE%D1%81%D1%91%D0%BB%D0%BE%D0%BA)&amp;action=edit&amp;redlink=1" TargetMode="External"/><Relationship Id="rId171" Type="http://schemas.openxmlformats.org/officeDocument/2006/relationships/hyperlink" Target="https://ru.wikipedia.org/w/index.php?title=%D0%91%D0%BB%D0%B0%D0%B3%D0%BE%D0%B2%D0%B5%D1%89%D0%B5%D0%BD%D1%81%D0%BA%D0%B8%D0%B9_(%D0%A2%D1%83%D0%BB%D1%8C%D1%81%D0%BA%D0%B0%D1%8F_%D0%BE%D0%B1%D0%BB%D0%B0%D1%81%D1%82%D1%8C)&amp;action=edit&amp;redlink=1" TargetMode="External"/><Relationship Id="rId192" Type="http://schemas.openxmlformats.org/officeDocument/2006/relationships/hyperlink" Target="https://ru.wikipedia.org/w/index.php?title=%D0%9A%D1%80%D0%B0%D1%81%D0%BD%D0%BE%D0%BF%D0%BE%D0%BB%D1%8C%D0%B5_(%D0%9A%D0%B8%D0%BC%D0%BE%D0%B2%D1%81%D0%BA%D0%B8%D0%B9_%D1%80%D0%B0%D0%B9%D0%BE%D0%BD)&amp;action=edit&amp;redlink=1" TargetMode="External"/><Relationship Id="rId206" Type="http://schemas.openxmlformats.org/officeDocument/2006/relationships/hyperlink" Target="https://ru.wikipedia.org/w/index.php?title=%D0%9D%D0%BE%D0%B2%D0%B0%D1%8F_%D0%96%D0%B8%D0%B7%D0%BD%D1%8C_(%D0%9A%D0%B8%D0%BC%D0%BE%D0%B2%D1%81%D0%BA%D0%B8%D0%B9_%D1%80%D0%B0%D0%B9%D0%BE%D0%BD)&amp;action=edit&amp;redlink=1" TargetMode="External"/><Relationship Id="rId227" Type="http://schemas.openxmlformats.org/officeDocument/2006/relationships/hyperlink" Target="https://inndex.ru/ul/novolvovsk/okved-01.5" TargetMode="External"/><Relationship Id="rId248" Type="http://schemas.openxmlformats.org/officeDocument/2006/relationships/hyperlink" Target="http://ru.wikipedia.org/wiki/&#208;&#163;&#209;&#130;&#208;&#186;&#208;&#176;" TargetMode="External"/><Relationship Id="rId12" Type="http://schemas.openxmlformats.org/officeDocument/2006/relationships/header" Target="header1.xml"/><Relationship Id="rId33" Type="http://schemas.openxmlformats.org/officeDocument/2006/relationships/hyperlink" Target="https://ru.wikipedia.org/w/index.php?title=%D0%90%D0%BB%D0%B5%D0%BA%D1%81%D0%B0%D0%BD%D0%B4%D1%80%D0%BE%D0%B2%D0%BA%D0%B0_(%D0%9D%D0%BE%D0%B2%D0%BE%D0%BB%D1%8C%D0%B2%D0%BE%D0%B2%D1%81%D0%BA%D0%BE%D0%B5_%D1%81%D0%B5%D0%BB%D1%8C%D1%81%D0%BA%D0%BE%D0%B5_%D0%BF%D0%BE%D1%81%D0%B5%D0%BB%D0%B5%D0%BD%D0%B8%D0%B5)&amp;action=edit&amp;redlink=1" TargetMode="External"/><Relationship Id="rId108" Type="http://schemas.openxmlformats.org/officeDocument/2006/relationships/hyperlink" Target="https://ru.wikipedia.org/w/index.php?title=%D0%92%D0%BE%D0%B7%D1%80%D0%BE%D0%B6%D0%B4%D0%B5%D0%BD%D0%B8%D0%B5_(%D0%A2%D1%83%D0%BB%D1%8C%D1%81%D0%BA%D0%B0%D1%8F_%D0%BE%D0%B1%D0%BB%D0%B0%D1%81%D1%82%D1%8C)&amp;action=edit&amp;redlink=1" TargetMode="External"/><Relationship Id="rId129" Type="http://schemas.openxmlformats.org/officeDocument/2006/relationships/hyperlink" Target="https://ru.wikipedia.org/w/index.php?title=%D0%9A%D1%80%D0%B8%D0%B2%D0%BE%D0%B9_%D0%9A%D1%83%D1%81%D1%82&amp;action=edit&amp;redlink=1" TargetMode="External"/><Relationship Id="rId54" Type="http://schemas.openxmlformats.org/officeDocument/2006/relationships/hyperlink" Target="https://ru.wikipedia.org/wiki/%D0%98%D0%B2%D0%B0%D0%BD%D0%BE%D0%B2%D1%81%D0%BA%D0%BE%D0%B5_(%D0%9A%D0%B8%D0%BC%D0%BE%D0%B2%D1%81%D0%BA%D0%B8%D0%B9_%D1%80%D0%B0%D0%B9%D0%BE%D0%BD)" TargetMode="External"/><Relationship Id="rId75" Type="http://schemas.openxmlformats.org/officeDocument/2006/relationships/hyperlink" Target="https://ru.wikipedia.org/w/index.php?title=%D0%9C%D0%B8%D1%85%D0%B0%D0%B9%D0%BB%D0%BE%D0%B2%D1%81%D0%BA%D0%B8%D0%B9_(%D0%9A%D0%B8%D0%BC%D0%BE%D0%B2%D1%81%D0%BA%D0%B8%D0%B9_%D1%80%D0%B0%D0%B9%D0%BE%D0%BD)&amp;action=edit&amp;redlink=1" TargetMode="External"/><Relationship Id="rId96" Type="http://schemas.openxmlformats.org/officeDocument/2006/relationships/hyperlink" Target="https://ru.wikipedia.org/w/index.php?title=%D0%A8%D0%B0%D1%85%D1%82%D0%B5%D1%80%D1%81%D0%BA%D0%B8%D0%B9_(%D0%9A%D0%B8%D0%BC%D0%BE%D0%B2%D1%81%D0%BA%D0%B8%D0%B9_%D1%80%D0%B0%D0%B9%D0%BE%D0%BD)&amp;action=edit&amp;redlink=1" TargetMode="External"/><Relationship Id="rId140" Type="http://schemas.openxmlformats.org/officeDocument/2006/relationships/hyperlink" Target="https://ru.wikipedia.org/w/index.php?title=%D0%9C%D0%B8%D1%85%D0%B0%D0%B9%D0%BB%D0%BE%D0%B2%D1%81%D0%BA%D0%B8%D0%B9_(%D0%9A%D0%B8%D0%BC%D0%BE%D0%B2%D1%81%D0%BA%D0%B8%D0%B9_%D1%80%D0%B0%D0%B9%D0%BE%D0%BD)&amp;action=edit&amp;redlink=1" TargetMode="External"/><Relationship Id="rId161" Type="http://schemas.openxmlformats.org/officeDocument/2006/relationships/hyperlink" Target="https://ru.wikipedia.org/w/index.php?title=%D0%A8%D0%B0%D1%85%D1%82%D0%B5%D1%80%D1%81%D0%BA%D0%B8%D0%B9_(%D0%9A%D0%B8%D0%BC%D0%BE%D0%B2%D1%81%D0%BA%D0%B8%D0%B9_%D1%80%D0%B0%D0%B9%D0%BE%D0%BD)&amp;action=edit&amp;redlink=1" TargetMode="External"/><Relationship Id="rId182" Type="http://schemas.openxmlformats.org/officeDocument/2006/relationships/hyperlink" Target="https://ru.wikipedia.org/w/index.php?title=%D0%97%D1%83%D0%B1%D0%BE%D0%B2%D0%BA%D0%B0_(%D0%A2%D1%83%D0%BB%D1%8C%D1%81%D0%BA%D0%B0%D1%8F_%D0%BE%D0%B1%D0%BB%D0%B0%D1%81%D1%82%D1%8C)&amp;action=edit&amp;redlink=1" TargetMode="External"/><Relationship Id="rId217" Type="http://schemas.openxmlformats.org/officeDocument/2006/relationships/hyperlink" Target="https://ru.wikipedia.org/wiki/%D0%A0%D0%B5%D0%BD%D0%B5%D0%B2%D0%BE_(%D0%A2%D1%83%D0%BB%D1%8C%D1%81%D0%BA%D0%B0%D1%8F_%D0%BE%D0%B1%D0%BB%D0%B0%D1%81%D1%82%D1%8C)" TargetMode="Externa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yperlink" Target="https://ru.wikipedia.org/w/index.php?title=%D0%9F%D0%B8%D1%81%D0%B0%D1%80%D0%B5%D0%B2%D0%BE_(%D0%9A%D0%B8%D0%BC%D0%BE%D0%B2%D1%81%D0%BA%D0%B8%D0%B9_%D1%80%D0%B0%D0%B9%D0%BE%D0%BD)&amp;action=edit&amp;redlink=1" TargetMode="External"/><Relationship Id="rId233" Type="http://schemas.openxmlformats.org/officeDocument/2006/relationships/hyperlink" Target="http://ru.wikipedia.org/wiki/%D0%AF%D1%81%D0%B5%D0%BD%D1%8C" TargetMode="External"/><Relationship Id="rId238" Type="http://schemas.openxmlformats.org/officeDocument/2006/relationships/hyperlink" Target="http://ru.wikipedia.org/wiki/&#208;&#146;&#209;&#139;&#208;&#180;&#209;&#128;&#208;&#176;" TargetMode="External"/><Relationship Id="rId254" Type="http://schemas.openxmlformats.org/officeDocument/2006/relationships/hyperlink" Target="http://ru.wikipedia.org/wiki/&#208;&#157;&#208;&#176;&#208;" TargetMode="External"/><Relationship Id="rId259" Type="http://schemas.openxmlformats.org/officeDocument/2006/relationships/image" Target="media/image13.png"/><Relationship Id="rId23" Type="http://schemas.openxmlformats.org/officeDocument/2006/relationships/footer" Target="footer2.xml"/><Relationship Id="rId28" Type="http://schemas.openxmlformats.org/officeDocument/2006/relationships/hyperlink" Target="file:///Z:\Actions-2015\LPD\Data\Txt\&#1087;&#1077;&#1088;&#1077;&#1095;&#1077;&#1085;&#1100;%20&#1087;&#1086;&#1089;&#1090;&#1072;&#1085;&#1086;&#1074;&#1083;&#1077;&#1085;&#1080;&#1081;%20&#1087;&#1086;%20&#1090;&#1088;&#1072;&#1085;&#1089;&#1087;&#1086;&#1088;&#1090;&#1091;.docx" TargetMode="External"/><Relationship Id="rId49" Type="http://schemas.openxmlformats.org/officeDocument/2006/relationships/hyperlink" Target="https://ru.wikipedia.org/w/index.php?title=%D0%94%D1%83%D0%B4%D0%BA%D0%B8%D0%BD%D0%BE_(%D0%A2%D1%83%D0%BB%D1%8C%D1%81%D0%BA%D0%B0%D1%8F_%D0%BE%D0%B1%D0%BB%D0%B0%D1%81%D1%82%D1%8C)&amp;action=edit&amp;redlink=1" TargetMode="External"/><Relationship Id="rId114" Type="http://schemas.openxmlformats.org/officeDocument/2006/relationships/hyperlink" Target="https://ru.wikipedia.org/w/index.php?title=%D0%94%D1%83%D0%B4%D0%BA%D0%B8%D0%BD%D0%BE_(%D0%A2%D1%83%D0%BB%D1%8C%D1%81%D0%BA%D0%B0%D1%8F_%D0%BE%D0%B1%D0%BB%D0%B0%D1%81%D1%82%D1%8C)&amp;action=edit&amp;redlink=1" TargetMode="External"/><Relationship Id="rId119" Type="http://schemas.openxmlformats.org/officeDocument/2006/relationships/hyperlink" Target="https://ru.wikipedia.org/wiki/%D0%98%D0%B2%D0%B0%D0%BD%D0%BE%D0%B2%D1%81%D0%BA%D0%BE%D0%B5_(%D0%9A%D0%B8%D0%BC%D0%BE%D0%B2%D1%81%D0%BA%D0%B8%D0%B9_%D1%80%D0%B0%D0%B9%D0%BE%D0%BD)" TargetMode="External"/><Relationship Id="rId44" Type="http://schemas.openxmlformats.org/officeDocument/2006/relationships/hyperlink" Target="https://ru.wikipedia.org/w/index.php?title=%D0%93%D0%B0%D0%BB%D0%B8%D1%86%D0%BA%D0%BE%D0%B5_(%D0%A2%D1%83%D0%BB%D1%8C%D1%81%D0%BA%D0%B0%D1%8F_%D0%BE%D0%B1%D0%BB%D0%B0%D1%81%D1%82%D1%8C)&amp;action=edit&amp;redlink=1" TargetMode="External"/><Relationship Id="rId60" Type="http://schemas.openxmlformats.org/officeDocument/2006/relationships/hyperlink" Target="https://ru.wikipedia.org/w/index.php?title=%D0%9A%D0%B0%D1%88%D0%B8%D0%BD%D0%BE_(%D0%9A%D0%B8%D0%BC%D0%BE%D0%B2%D1%81%D0%BA%D0%B8%D0%B9_%D1%80%D0%B0%D0%B9%D0%BE%D0%BD)&amp;action=edit&amp;redlink=1" TargetMode="External"/><Relationship Id="rId65" Type="http://schemas.openxmlformats.org/officeDocument/2006/relationships/hyperlink" Target="https://ru.wikipedia.org/w/index.php?title=%D0%9A%D1%80%D0%BE%D0%BF%D0%BE%D1%82%D0%BE%D0%B2%D0%BE_(%D0%A2%D1%83%D0%BB%D1%8C%D1%81%D0%BA%D0%B0%D1%8F_%D0%BE%D0%B1%D0%BB%D0%B0%D1%81%D1%82%D1%8C)&amp;action=edit&amp;redlink=1" TargetMode="External"/><Relationship Id="rId81" Type="http://schemas.openxmlformats.org/officeDocument/2006/relationships/hyperlink" Target="https://ru.wikipedia.org/w/index.php?title=%D0%9F%D0%B5%D1%82%D1%80%D0%BE%D0%B2%D1%81%D0%BA%D0%BE%D0%B5_(%D0%9A%D0%B8%D0%BC%D0%BE%D0%B2%D1%81%D0%BA%D0%B8%D0%B9_%D1%80%D0%B0%D0%B9%D0%BE%D0%BD)&amp;action=edit&amp;redlink=1" TargetMode="External"/><Relationship Id="rId86" Type="http://schemas.openxmlformats.org/officeDocument/2006/relationships/hyperlink" Target="https://ru.wikipedia.org/w/index.php?title=%D0%9F%D1%80%D0%BE%D1%89%D0%B5%D0%BD%D0%BE%D0%B5_(%D0%9D%D0%BE%D0%B2%D0%BE%D0%BB%D1%8C%D0%B2%D0%BE%D0%B2%D1%81%D0%BA%D0%BE%D0%B5_%D1%81%D0%B5%D0%BB%D1%8C%D1%81%D0%BA%D0%BE%D0%B5_%D0%BF%D0%BE%D1%81%D0%B5%D0%BB%D0%B5%D0%BD%D0%B8%D0%B5)&amp;action=edit&amp;redlink=1" TargetMode="External"/><Relationship Id="rId130" Type="http://schemas.openxmlformats.org/officeDocument/2006/relationships/hyperlink" Target="https://ru.wikipedia.org/w/index.php?title=%D0%9A%D1%80%D0%BE%D0%BF%D0%BE%D1%82%D0%BE%D0%B2%D0%BE_(%D0%A2%D1%83%D0%BB%D1%8C%D1%81%D0%BA%D0%B0%D1%8F_%D0%BE%D0%B1%D0%BB%D0%B0%D1%81%D1%82%D1%8C)&amp;action=edit&amp;redlink=1" TargetMode="External"/><Relationship Id="rId135" Type="http://schemas.openxmlformats.org/officeDocument/2006/relationships/hyperlink" Target="https://ru.wikipedia.org/wiki/%D0%9C%D1%83%D0%BD%D0%B8%D1%86%D0%B8%D0%BF%D0%B0%D0%BB%D1%8C%D0%BD%D0%BE%D0%B5_%D0%BE%D0%B1%D1%80%D0%B0%D0%B7%D0%BE%D0%B2%D0%B0%D0%BD%D0%B8%D0%B5_%D0%9D%D0%BE%D0%B2%D0%BE%D0%BB%D1%8C%D0%B2%D0%BE%D0%B2%D1%81%D0%BA%D0%BE%D0%B5" TargetMode="External"/><Relationship Id="rId151" Type="http://schemas.openxmlformats.org/officeDocument/2006/relationships/hyperlink" Target="https://ru.wikipedia.org/w/index.php?title=%D0%9F%D1%80%D0%BE%D1%89%D0%B5%D0%BD%D0%BE%D0%B5_(%D0%9D%D0%BE%D0%B2%D0%BE%D0%BB%D1%8C%D0%B2%D0%BE%D0%B2%D1%81%D0%BA%D0%BE%D0%B5_%D1%81%D0%B5%D0%BB%D1%8C%D1%81%D0%BA%D0%BE%D0%B5_%D0%BF%D0%BE%D1%81%D0%B5%D0%BB%D0%B5%D0%BD%D0%B8%D0%B5)&amp;action=edit&amp;redlink=1" TargetMode="External"/><Relationship Id="rId156" Type="http://schemas.openxmlformats.org/officeDocument/2006/relationships/hyperlink" Target="https://ru.wikipedia.org/w/index.php?title=%D0%A1%D1%82%D0%B0%D0%BD%D1%86%D0%B8%D1%8F_%D0%9B%D1%8C%D0%B2%D0%BE%D0%B2%D0%BE&amp;action=edit&amp;redlink=1" TargetMode="External"/><Relationship Id="rId177" Type="http://schemas.openxmlformats.org/officeDocument/2006/relationships/hyperlink" Target="https://ru.wikipedia.org/w/index.php?title=%D0%94%D1%80%D1%83%D0%B6%D0%B1%D0%B0_(%D0%9A%D0%B8%D0%BC%D0%BE%D0%B2%D1%81%D0%BA%D0%B8%D0%B9_%D1%80%D0%B0%D0%B9%D0%BE%D0%BD)&amp;action=edit&amp;redlink=1" TargetMode="External"/><Relationship Id="rId198" Type="http://schemas.openxmlformats.org/officeDocument/2006/relationships/hyperlink" Target="https://ru.wikipedia.org/w/index.php?title=%D0%9B%D0%BE%D0%BF%D1%83%D1%85%D0%B8%D0%BD%D0%BE%D0%B2%D0%BA%D0%B0&amp;action=edit&amp;redlink=1" TargetMode="External"/><Relationship Id="rId172" Type="http://schemas.openxmlformats.org/officeDocument/2006/relationships/hyperlink" Target="https://ru.wikipedia.org/w/index.php?title=%D0%92%D0%B5%D1%81%D0%B5%D0%BB%D1%8B%D0%B9_%D0%9B%D1%83%D0%B3&amp;action=edit&amp;redlink=1" TargetMode="External"/><Relationship Id="rId193" Type="http://schemas.openxmlformats.org/officeDocument/2006/relationships/hyperlink" Target="https://ru.wikipedia.org/w/index.php?title=%D0%9A%D1%80%D0%B8%D0%B2%D0%BE%D0%B7%D0%B5%D1%80%D1%8C%D0%B5_(%D0%A2%D1%83%D0%BB%D1%8C%D1%81%D0%BA%D0%B0%D1%8F_%D0%BE%D0%B1%D0%BB%D0%B0%D1%81%D1%82%D1%8C)&amp;action=edit&amp;redlink=1" TargetMode="External"/><Relationship Id="rId202" Type="http://schemas.openxmlformats.org/officeDocument/2006/relationships/hyperlink" Target="https://ru.wikipedia.org/w/index.php?title=%D0%9C%D0%B0%D1%80%D1%87%D1%83%D0%B3%D0%B8_(%D0%A2%D1%83%D0%BB%D1%8C%D1%81%D0%BA%D0%B0%D1%8F_%D0%BE%D0%B1%D0%BB%D0%B0%D1%81%D1%82%D1%8C)&amp;action=edit&amp;redlink=1" TargetMode="External"/><Relationship Id="rId207" Type="http://schemas.openxmlformats.org/officeDocument/2006/relationships/hyperlink" Target="https://ru.wikipedia.org/wiki/%D0%9D%D0%BE%D0%B2%D0%BE%D0%BB%D1%8C%D0%B2%D0%BE%D0%B2%D1%81%D0%BA" TargetMode="External"/><Relationship Id="rId223" Type="http://schemas.openxmlformats.org/officeDocument/2006/relationships/hyperlink" Target="https://ru.wikipedia.org/w/index.php?title=%D0%A3%D1%80%D1%83%D1%81%D0%BE%D0%B2%D0%BE_(%D0%9A%D0%B8%D0%BC%D0%BE%D0%B2%D1%81%D0%BA%D0%B8%D0%B9_%D1%80%D0%B0%D0%B9%D0%BE%D0%BD)&amp;action=edit&amp;redlink=1" TargetMode="External"/><Relationship Id="rId228" Type="http://schemas.openxmlformats.org/officeDocument/2006/relationships/hyperlink" Target="http://ru.wikipedia.org/wiki/%D0%94%D1%83%D0%B1" TargetMode="External"/><Relationship Id="rId244" Type="http://schemas.openxmlformats.org/officeDocument/2006/relationships/hyperlink" Target="http://ru.wikipedia.org/wiki/&#208;&#161;&#208;&#186;&#208;&#178;&#208;&#190;&#209;&#128;&#208;&#181;&#209;&#134;" TargetMode="External"/><Relationship Id="rId249" Type="http://schemas.openxmlformats.org/officeDocument/2006/relationships/hyperlink" Target="http://ru.wikipedia.org/wiki/&#208;&#154;&#209;&#131;&#208;" TargetMode="External"/><Relationship Id="rId13" Type="http://schemas.openxmlformats.org/officeDocument/2006/relationships/footer" Target="footer1.xml"/><Relationship Id="rId18" Type="http://schemas.openxmlformats.org/officeDocument/2006/relationships/image" Target="media/image8.tiff"/><Relationship Id="rId39" Type="http://schemas.openxmlformats.org/officeDocument/2006/relationships/hyperlink" Target="https://ru.wikipedia.org/w/index.php?title=%D0%91%D0%B5%D0%BB%D0%BE%D0%BE%D0%B7%D0%B5%D1%80%D0%BE_(%D0%A2%D1%83%D0%BB%D1%8C%D1%81%D0%BA%D0%B0%D1%8F_%D0%BE%D0%B1%D0%BB%D0%B0%D1%81%D1%82%D1%8C)&amp;action=edit&amp;redlink=1" TargetMode="External"/><Relationship Id="rId109" Type="http://schemas.openxmlformats.org/officeDocument/2006/relationships/hyperlink" Target="https://ru.wikipedia.org/w/index.php?title=%D0%93%D0%B0%D0%BB%D0%B8%D1%86%D0%BA%D0%BE%D0%B5_(%D0%A2%D1%83%D0%BB%D1%8C%D1%81%D0%BA%D0%B0%D1%8F_%D0%BE%D0%B1%D0%BB%D0%B0%D1%81%D1%82%D1%8C)&amp;action=edit&amp;redlink=1" TargetMode="External"/><Relationship Id="rId260" Type="http://schemas.openxmlformats.org/officeDocument/2006/relationships/footer" Target="footer5.xml"/><Relationship Id="rId34" Type="http://schemas.openxmlformats.org/officeDocument/2006/relationships/hyperlink" Target="https://ru.wikipedia.org/w/index.php?title=%D0%90%D0%BB%D0%B5%D0%BA%D1%81%D0%B5%D0%B5%D0%B2%D0%BA%D0%B0_(%D0%9D%D0%BE%D0%B2%D0%BE%D0%BB%D1%8C%D0%B2%D0%BE%D0%B2%D1%81%D0%BA%D0%BE%D0%B5_%D1%81%D0%B5%D0%BB%D1%8C%D1%81%D0%BA%D0%BE%D0%B5_%D0%BF%D0%BE%D1%81%D0%B5%D0%BB%D0%B5%D0%BD%D0%B8%D0%B5)&amp;action=edit&amp;redlink=1" TargetMode="External"/><Relationship Id="rId50" Type="http://schemas.openxmlformats.org/officeDocument/2006/relationships/hyperlink" Target="https://ru.wikipedia.org/w/index.php?title=%D0%94%D1%83%D1%80%D0%B0%D1%81%D0%BE%D0%B2%D0%BE_(%D0%A2%D1%83%D0%BB%D1%8C%D1%81%D0%BA%D0%B0%D1%8F_%D0%BE%D0%B1%D0%BB%D0%B0%D1%81%D1%82%D1%8C)&amp;action=edit&amp;redlink=1" TargetMode="External"/><Relationship Id="rId55" Type="http://schemas.openxmlformats.org/officeDocument/2006/relationships/hyperlink" Target="https://ru.wikipedia.org/w/index.php?title=%D0%98%D0%B2%D0%B0%D0%BD%D1%8C%D0%BA%D0%BE%D0%B2%D0%BE_(%D0%9A%D0%B8%D0%BC%D0%BE%D0%B2%D1%81%D0%BA%D0%B8%D0%B9_%D1%80%D0%B0%D0%B9%D0%BE%D0%BD)&amp;action=edit&amp;redlink=1" TargetMode="External"/><Relationship Id="rId76" Type="http://schemas.openxmlformats.org/officeDocument/2006/relationships/hyperlink" Target="https://ru.wikipedia.org/w/index.php?title=%D0%9D%D0%BE%D0%B2%D0%B0%D1%8F_%D0%96%D0%B8%D0%B7%D0%BD%D1%8C_(%D0%9A%D0%B8%D0%BC%D0%BE%D0%B2%D1%81%D0%BA%D0%B8%D0%B9_%D1%80%D0%B0%D0%B9%D0%BE%D0%BD)&amp;action=edit&amp;redlink=1" TargetMode="External"/><Relationship Id="rId97" Type="http://schemas.openxmlformats.org/officeDocument/2006/relationships/hyperlink" Target="https://ru.wikipedia.org/w/index.php?title=%D0%90%D0%B4%D0%B6%D0%B0%D0%BC%D0%BA%D0%B8&amp;action=edit&amp;redlink=1" TargetMode="External"/><Relationship Id="rId104" Type="http://schemas.openxmlformats.org/officeDocument/2006/relationships/hyperlink" Target="https://ru.wikipedia.org/w/index.php?title=%D0%91%D0%B5%D0%BB%D0%BE%D0%BE%D0%B7%D0%B5%D1%80%D0%BE_(%D0%A2%D1%83%D0%BB%D1%8C%D1%81%D0%BA%D0%B0%D1%8F_%D0%BE%D0%B1%D0%BB%D0%B0%D1%81%D1%82%D1%8C)&amp;action=edit&amp;redlink=1" TargetMode="External"/><Relationship Id="rId120" Type="http://schemas.openxmlformats.org/officeDocument/2006/relationships/hyperlink" Target="https://ru.wikipedia.org/w/index.php?title=%D0%98%D0%B2%D0%B0%D0%BD%D1%8C%D0%BA%D0%BE%D0%B2%D0%BE_(%D0%9A%D0%B8%D0%BC%D0%BE%D0%B2%D1%81%D0%BA%D0%B8%D0%B9_%D1%80%D0%B0%D0%B9%D0%BE%D0%BD)&amp;action=edit&amp;redlink=1" TargetMode="External"/><Relationship Id="rId125" Type="http://schemas.openxmlformats.org/officeDocument/2006/relationships/hyperlink" Target="https://ru.wikipedia.org/w/index.php?title=%D0%9A%D0%B0%D1%88%D0%B8%D0%BD%D0%BE_(%D0%9A%D0%B8%D0%BC%D0%BE%D0%B2%D1%81%D0%BA%D0%B8%D0%B9_%D1%80%D0%B0%D0%B9%D0%BE%D0%BD)&amp;action=edit&amp;redlink=1" TargetMode="External"/><Relationship Id="rId141" Type="http://schemas.openxmlformats.org/officeDocument/2006/relationships/hyperlink" Target="https://ru.wikipedia.org/w/index.php?title=%D0%9D%D0%BE%D0%B2%D0%B0%D1%8F_%D0%96%D0%B8%D0%B7%D0%BD%D1%8C_(%D0%9A%D0%B8%D0%BC%D0%BE%D0%B2%D1%81%D0%BA%D0%B8%D0%B9_%D1%80%D0%B0%D0%B9%D0%BE%D0%BD)&amp;action=edit&amp;redlink=1" TargetMode="External"/><Relationship Id="rId146" Type="http://schemas.openxmlformats.org/officeDocument/2006/relationships/hyperlink" Target="https://ru.wikipedia.org/w/index.php?title=%D0%9F%D0%B5%D1%82%D1%80%D0%BE%D0%B2%D1%81%D0%BA%D0%BE%D0%B5_(%D0%9A%D0%B8%D0%BC%D0%BE%D0%B2%D1%81%D0%BA%D0%B8%D0%B9_%D1%80%D0%B0%D0%B9%D0%BE%D0%BD)&amp;action=edit&amp;redlink=1" TargetMode="External"/><Relationship Id="rId167" Type="http://schemas.openxmlformats.org/officeDocument/2006/relationships/hyperlink" Target="https://ru.wikipedia.org/w/index.php?title=%D0%90%D0%BF%D0%B0%D1%80%D0%BA%D0%B8_(%D0%BF%D0%BE%D1%81%D1%91%D0%BB%D0%BE%D0%BA)&amp;action=edit&amp;redlink=1" TargetMode="External"/><Relationship Id="rId188" Type="http://schemas.openxmlformats.org/officeDocument/2006/relationships/hyperlink" Target="https://ru.wikipedia.org/w/index.php?title=%D0%9A%D0%B0%D1%80%D0%B0%D1%87%D0%B5%D0%B2%D0%BE_(%D0%9A%D0%B8%D0%BC%D0%BE%D0%B2%D1%81%D0%BA%D0%B8%D0%B9_%D1%80%D0%B0%D0%B9%D0%BE%D0%BD)&amp;action=edit&amp;redlink=1" TargetMode="External"/><Relationship Id="rId7" Type="http://schemas.openxmlformats.org/officeDocument/2006/relationships/endnotes" Target="endnotes.xml"/><Relationship Id="rId71" Type="http://schemas.openxmlformats.org/officeDocument/2006/relationships/hyperlink" Target="https://ru.wikipedia.org/w/index.php?title=%D0%9B%D1%8C%D0%B2%D0%BE%D0%B2%D1%81%D0%BA%D0%B8%D0%B9_(%D0%A2%D1%83%D0%BB%D1%8C%D1%81%D0%BA%D0%B0%D1%8F_%D0%BE%D0%B1%D0%BB%D0%B0%D1%81%D1%82%D1%8C)&amp;action=edit&amp;redlink=1" TargetMode="External"/><Relationship Id="rId92" Type="http://schemas.openxmlformats.org/officeDocument/2006/relationships/hyperlink" Target="https://ru.wikipedia.org/w/index.php?title=%D0%A2%D0%B0%D0%B1%D0%BE%D0%BB%D0%BE&amp;action=edit&amp;redlink=1" TargetMode="External"/><Relationship Id="rId162" Type="http://schemas.openxmlformats.org/officeDocument/2006/relationships/hyperlink" Target="https://ru.wikipedia.org/w/index.php?title=%D0%90%D0%B4%D0%B6%D0%B0%D0%BC%D0%BA%D0%B8&amp;action=edit&amp;redlink=1" TargetMode="External"/><Relationship Id="rId183" Type="http://schemas.openxmlformats.org/officeDocument/2006/relationships/hyperlink" Target="https://ru.wikipedia.org/w/index.php?title=%D0%98%D0%B2%D0%B0%D0%BD%D0%BE%D0%B2%D0%BA%D0%B0_(%D0%9D%D0%BE%D0%B2%D0%BE%D0%BB%D1%8C%D0%B2%D0%BE%D0%B2%D1%81%D0%BA%D0%BE%D0%B5_%D1%81%D0%B5%D0%BB%D1%8C%D1%81%D0%BA%D0%BE%D0%B5_%D0%BF%D0%BE%D1%81%D0%B5%D0%BB%D0%B5%D0%BD%D0%B8%D0%B5)&amp;action=edit&amp;redlink=1" TargetMode="External"/><Relationship Id="rId213" Type="http://schemas.openxmlformats.org/officeDocument/2006/relationships/hyperlink" Target="https://ru.wikipedia.org/w/index.php?title=%D0%9F%D0%BE%D0%BA%D1%80%D0%BE%D0%B2%D1%81%D0%BA%D0%BE%D0%B5_(%D0%9A%D0%B8%D0%BC%D0%BE%D0%B2%D1%81%D0%BA%D0%B8%D0%B9_%D1%80%D0%B0%D0%B9%D0%BE%D0%BD)&amp;action=edit&amp;redlink=1" TargetMode="External"/><Relationship Id="rId218" Type="http://schemas.openxmlformats.org/officeDocument/2006/relationships/hyperlink" Target="https://ru.wikipedia.org/w/index.php?title=%D0%A0%D1%83%D0%BC%D1%8F%D0%BD%D1%86%D0%B5%D0%B2%D0%BE_(%D0%A2%D1%83%D0%BB%D1%8C%D1%81%D0%BA%D0%B0%D1%8F_%D0%BE%D0%B1%D0%BB%D0%B0%D1%81%D1%82%D1%8C)&amp;action=edit&amp;redlink=1" TargetMode="External"/><Relationship Id="rId234" Type="http://schemas.openxmlformats.org/officeDocument/2006/relationships/hyperlink" Target="http://ru.wikipedia.org/wiki/%D0%98%D0%BB%D1%8C%D0%BC" TargetMode="External"/><Relationship Id="rId239" Type="http://schemas.openxmlformats.org/officeDocument/2006/relationships/hyperlink" Target="http://ru.wikipedia.org/wiki/&#208;&#165;&#208;&#190;&#209;&#128;&#209;&#140;" TargetMode="External"/><Relationship Id="rId2" Type="http://schemas.openxmlformats.org/officeDocument/2006/relationships/numbering" Target="numbering.xml"/><Relationship Id="rId29" Type="http://schemas.openxmlformats.org/officeDocument/2006/relationships/hyperlink" Target="consultantplus://offline/ref=30657DA4F09336243FEF6C3A82E54B6AB18D43DB64620D3E1DE7D4BE362D50A23E4BBE489C537C34c2S5P" TargetMode="External"/><Relationship Id="rId250" Type="http://schemas.openxmlformats.org/officeDocument/2006/relationships/hyperlink" Target="http://ru.wikipedia.org/wiki/&#208;&#159;&#208;" TargetMode="External"/><Relationship Id="rId255" Type="http://schemas.openxmlformats.org/officeDocument/2006/relationships/image" Target="media/image11.png"/><Relationship Id="rId24" Type="http://schemas.openxmlformats.org/officeDocument/2006/relationships/header" Target="header5.xml"/><Relationship Id="rId40" Type="http://schemas.openxmlformats.org/officeDocument/2006/relationships/hyperlink" Target="https://ru.wikipedia.org/wiki/%D0%91%D0%B5%D1%80%D0%B5%D0%B7%D0%BE%D0%B2%D0%BA%D0%B0_(%D0%9A%D0%B8%D0%BC%D0%BE%D0%B2%D1%81%D0%BA%D0%B8%D0%B9_%D1%80%D0%B0%D0%B9%D0%BE%D0%BD)" TargetMode="External"/><Relationship Id="rId45" Type="http://schemas.openxmlformats.org/officeDocument/2006/relationships/hyperlink" Target="https://ru.wikipedia.org/w/index.php?title=%D0%93%D0%BE%D1%80%D0%BA%D0%B8_(%D0%9D%D0%BE%D0%B2%D0%BE%D0%BB%D1%8C%D0%B2%D0%BE%D0%B2%D1%81%D0%BA%D0%BE%D0%B5_%D1%81%D0%B5%D0%BB%D1%8C%D1%81%D0%BA%D0%BE%D0%B5_%D0%BF%D0%BE%D1%81%D0%B5%D0%BB%D0%B5%D0%BD%D0%B8%D0%B5)&amp;action=edit&amp;redlink=1" TargetMode="External"/><Relationship Id="rId66" Type="http://schemas.openxmlformats.org/officeDocument/2006/relationships/hyperlink" Target="https://ru.wikipedia.org/w/index.php?title=%D0%9A%D1%80%D1%83%D1%82%D0%BE%D0%B5_(%D0%9D%D0%BE%D0%B2%D0%BE%D0%BB%D1%8C%D0%B2%D0%BE%D0%B2%D1%81%D0%BA%D0%BE%D0%B5_%D1%81%D0%B5%D0%BB%D1%8C%D1%81%D0%BA%D0%BE%D0%B5_%D0%BF%D0%BE%D1%81%D0%B5%D0%BB%D0%B5%D0%BD%D0%B8%D0%B5)&amp;action=edit&amp;redlink=1" TargetMode="External"/><Relationship Id="rId87" Type="http://schemas.openxmlformats.org/officeDocument/2006/relationships/hyperlink" Target="https://ru.wikipedia.org/wiki/%D0%A0%D0%B5%D0%BD%D0%B5%D0%B2%D0%BE_(%D0%A2%D1%83%D0%BB%D1%8C%D1%81%D0%BA%D0%B0%D1%8F_%D0%BE%D0%B1%D0%BB%D0%B0%D1%81%D1%82%D1%8C)" TargetMode="External"/><Relationship Id="rId110" Type="http://schemas.openxmlformats.org/officeDocument/2006/relationships/hyperlink" Target="https://ru.wikipedia.org/w/index.php?title=%D0%93%D0%BE%D1%80%D0%BA%D0%B8_(%D0%9D%D0%BE%D0%B2%D0%BE%D0%BB%D1%8C%D0%B2%D0%BE%D0%B2%D1%81%D0%BA%D0%BE%D0%B5_%D1%81%D0%B5%D0%BB%D1%8C%D1%81%D0%BA%D0%BE%D0%B5_%D0%BF%D0%BE%D1%81%D0%B5%D0%BB%D0%B5%D0%BD%D0%B8%D0%B5)&amp;action=edit&amp;redlink=1" TargetMode="External"/><Relationship Id="rId115" Type="http://schemas.openxmlformats.org/officeDocument/2006/relationships/hyperlink" Target="https://ru.wikipedia.org/w/index.php?title=%D0%94%D1%83%D1%80%D0%B0%D1%81%D0%BE%D0%B2%D0%BE_(%D0%A2%D1%83%D0%BB%D1%8C%D1%81%D0%BA%D0%B0%D1%8F_%D0%BE%D0%B1%D0%BB%D0%B0%D1%81%D1%82%D1%8C)&amp;action=edit&amp;redlink=1" TargetMode="External"/><Relationship Id="rId131" Type="http://schemas.openxmlformats.org/officeDocument/2006/relationships/hyperlink" Target="https://ru.wikipedia.org/w/index.php?title=%D0%9A%D1%80%D1%83%D1%82%D0%BE%D0%B5_(%D0%9D%D0%BE%D0%B2%D0%BE%D0%BB%D1%8C%D0%B2%D0%BE%D0%B2%D1%81%D0%BA%D0%BE%D0%B5_%D1%81%D0%B5%D0%BB%D1%8C%D1%81%D0%BA%D0%BE%D0%B5_%D0%BF%D0%BE%D1%81%D0%B5%D0%BB%D0%B5%D0%BD%D0%B8%D0%B5)&amp;action=edit&amp;redlink=1" TargetMode="External"/><Relationship Id="rId136" Type="http://schemas.openxmlformats.org/officeDocument/2006/relationships/hyperlink" Target="https://ru.wikipedia.org/w/index.php?title=%D0%9B%D1%8C%D0%B2%D0%BE%D0%B2%D1%81%D0%BA%D0%B8%D0%B9_(%D0%A2%D1%83%D0%BB%D1%8C%D1%81%D0%BA%D0%B0%D1%8F_%D0%BE%D0%B1%D0%BB%D0%B0%D1%81%D1%82%D1%8C)&amp;action=edit&amp;redlink=1" TargetMode="External"/><Relationship Id="rId157" Type="http://schemas.openxmlformats.org/officeDocument/2006/relationships/hyperlink" Target="https://ru.wikipedia.org/w/index.php?title=%D0%A2%D0%B0%D0%B1%D0%BE%D0%BB%D0%BE&amp;action=edit&amp;redlink=1" TargetMode="External"/><Relationship Id="rId178" Type="http://schemas.openxmlformats.org/officeDocument/2006/relationships/hyperlink" Target="https://ru.wikipedia.org/wiki/%D0%94%D1%80%D1%83%D0%B6%D0%BD%D0%BE%D0%B5_(%D0%A2%D1%83%D0%BB%D1%8C%D1%81%D0%BA%D0%B0%D1%8F_%D0%BE%D0%B1%D0%BB%D0%B0%D1%81%D1%82%D1%8C)" TargetMode="External"/><Relationship Id="rId61" Type="http://schemas.openxmlformats.org/officeDocument/2006/relationships/hyperlink" Target="https://ru.wikipedia.org/w/index.php?title=%D0%9A%D0%BE%D0%B2%D0%B0%D0%BB%D0%B5%D0%B2%D0%BA%D0%B0_(%D0%A2%D1%83%D0%BB%D1%8C%D1%81%D0%BA%D0%B0%D1%8F_%D0%BE%D0%B1%D0%BB%D0%B0%D1%81%D1%82%D1%8C)&amp;action=edit&amp;redlink=1" TargetMode="External"/><Relationship Id="rId82" Type="http://schemas.openxmlformats.org/officeDocument/2006/relationships/hyperlink" Target="https://ru.wikipedia.org/w/index.php?title=%D0%9F%D0%B8%D1%81%D0%B0%D1%80%D0%B5%D0%B2%D0%BE_(%D0%9A%D0%B8%D0%BC%D0%BE%D0%B2%D1%81%D0%BA%D0%B8%D0%B9_%D1%80%D0%B0%D0%B9%D0%BE%D0%BD)&amp;action=edit&amp;redlink=1" TargetMode="External"/><Relationship Id="rId152" Type="http://schemas.openxmlformats.org/officeDocument/2006/relationships/hyperlink" Target="https://ru.wikipedia.org/wiki/%D0%A0%D0%B5%D0%BD%D0%B5%D0%B2%D0%BE_(%D0%A2%D1%83%D0%BB%D1%8C%D1%81%D0%BA%D0%B0%D1%8F_%D0%BE%D0%B1%D0%BB%D0%B0%D1%81%D1%82%D1%8C)" TargetMode="External"/><Relationship Id="rId173" Type="http://schemas.openxmlformats.org/officeDocument/2006/relationships/hyperlink" Target="https://ru.wikipedia.org/w/index.php?title=%D0%92%D0%BE%D0%B7%D1%80%D0%BE%D0%B6%D0%B4%D0%B5%D0%BD%D0%B8%D0%B5_(%D0%A2%D1%83%D0%BB%D1%8C%D1%81%D0%BA%D0%B0%D1%8F_%D0%BE%D0%B1%D0%BB%D0%B0%D1%81%D1%82%D1%8C)&amp;action=edit&amp;redlink=1" TargetMode="External"/><Relationship Id="rId194" Type="http://schemas.openxmlformats.org/officeDocument/2006/relationships/hyperlink" Target="https://ru.wikipedia.org/w/index.php?title=%D0%9A%D1%80%D0%B8%D0%B2%D0%BE%D0%B9_%D0%9A%D1%83%D1%81%D1%82&amp;action=edit&amp;redlink=1" TargetMode="External"/><Relationship Id="rId199" Type="http://schemas.openxmlformats.org/officeDocument/2006/relationships/hyperlink" Target="https://ru.wikipedia.org/w/index.php?title=%D0%9B%D1%8C%D0%B2%D0%BE%D0%B2%D0%BE_(%D0%9A%D0%B8%D0%BC%D0%BE%D0%B2%D1%81%D0%BA%D0%B8%D0%B9_%D1%80%D0%B0%D0%B9%D0%BE%D0%BD)&amp;action=edit&amp;redlink=1" TargetMode="External"/><Relationship Id="rId203" Type="http://schemas.openxmlformats.org/officeDocument/2006/relationships/hyperlink" Target="https://ru.wikipedia.org/w/index.php?title=%D0%9C%D0%B0%D1%88%D0%BA%D0%BE%D0%B2%D0%BE_(%D0%9A%D0%B8%D0%BC%D0%BE%D0%B2%D1%81%D0%BA%D0%B8%D0%B9_%D1%80%D0%B0%D0%B9%D0%BE%D0%BD)&amp;action=edit&amp;redlink=1" TargetMode="External"/><Relationship Id="rId208" Type="http://schemas.openxmlformats.org/officeDocument/2006/relationships/hyperlink" Target="https://ru.wikipedia.org/w/index.php?title=%D0%9D%D0%BE%D0%B2%D0%BE%D1%81%D0%B5%D0%BB%D0%BA%D0%B8_(%D0%9A%D0%B8%D0%BC%D0%BE%D0%B2%D1%81%D0%BA%D0%B8%D0%B9_%D1%80%D0%B0%D0%B9%D0%BE%D0%BD)&amp;action=edit&amp;redlink=1" TargetMode="External"/><Relationship Id="rId229" Type="http://schemas.openxmlformats.org/officeDocument/2006/relationships/hyperlink" Target="http://ru.wikipedia.org/wiki/%D0%91%D0%B5%D1%80%D0%B5%D0%B7%D0%B0" TargetMode="External"/><Relationship Id="rId19" Type="http://schemas.openxmlformats.org/officeDocument/2006/relationships/image" Target="media/image9.png"/><Relationship Id="rId224" Type="http://schemas.openxmlformats.org/officeDocument/2006/relationships/hyperlink" Target="https://ru.wikipedia.org/w/index.php?title=%D0%A5%D0%B8%D1%82%D1%80%D0%BE%D0%B2%D1%89%D0%B8%D0%BD%D0%B0&amp;action=edit&amp;redlink=1" TargetMode="External"/><Relationship Id="rId240" Type="http://schemas.openxmlformats.org/officeDocument/2006/relationships/hyperlink" Target="http://ru.wikipedia.org/wiki/&#208;&#151;&#208;&#176;&#209;&#143;&#209;&#134;" TargetMode="External"/><Relationship Id="rId245" Type="http://schemas.openxmlformats.org/officeDocument/2006/relationships/hyperlink" Target="http://ru.wikipedia.org/wiki/&#208;&#155;&#208;&#176;&#209;&#129;&#209;&#130;&#208;&#190;&#209;&#135;&#208;&#186;&#208;&#176;" TargetMode="External"/><Relationship Id="rId261" Type="http://schemas.openxmlformats.org/officeDocument/2006/relationships/footer" Target="footer6.xml"/><Relationship Id="rId14" Type="http://schemas.openxmlformats.org/officeDocument/2006/relationships/header" Target="header2.xml"/><Relationship Id="rId30" Type="http://schemas.openxmlformats.org/officeDocument/2006/relationships/hyperlink" Target="garantF1://99775.0" TargetMode="External"/><Relationship Id="rId35" Type="http://schemas.openxmlformats.org/officeDocument/2006/relationships/hyperlink" Target="https://ru.wikipedia.org/w/index.php?title=%D0%90%D0%BD%D0%B4%D1%80%D0%B5%D0%B5%D0%B2%D0%BA%D0%B0_(%D0%9A%D0%B8%D0%BC%D0%BE%D0%B2%D1%81%D0%BA%D0%B8%D0%B9_%D1%80%D0%B0%D0%B9%D0%BE%D0%BD)&amp;action=edit&amp;redlink=1" TargetMode="External"/><Relationship Id="rId56" Type="http://schemas.openxmlformats.org/officeDocument/2006/relationships/hyperlink" Target="https://ru.wikipedia.org/w/index.php?title=%D0%9A%D0%B0%D0%BB%D0%B8%D0%BD%D0%BE%D0%B2%D0%BA%D0%B0_(%D0%9A%D0%B8%D0%BC%D0%BE%D0%B2%D1%81%D0%BA%D0%B8%D0%B9_%D1%80%D0%B0%D0%B9%D0%BE%D0%BD)&amp;action=edit&amp;redlink=1" TargetMode="External"/><Relationship Id="rId77" Type="http://schemas.openxmlformats.org/officeDocument/2006/relationships/hyperlink" Target="https://ru.wikipedia.org/wiki/%D0%9D%D0%BE%D0%B2%D0%BE%D0%BB%D1%8C%D0%B2%D0%BE%D0%B2%D1%81%D0%BA" TargetMode="External"/><Relationship Id="rId100" Type="http://schemas.openxmlformats.org/officeDocument/2006/relationships/hyperlink" Target="https://ru.wikipedia.org/w/index.php?title=%D0%90%D0%BD%D0%B4%D1%80%D0%B5%D0%B5%D0%B2%D0%BA%D0%B0_(%D0%9A%D0%B8%D0%BC%D0%BE%D0%B2%D1%81%D0%BA%D0%B8%D0%B9_%D1%80%D0%B0%D0%B9%D0%BE%D0%BD)&amp;action=edit&amp;redlink=1" TargetMode="External"/><Relationship Id="rId105" Type="http://schemas.openxmlformats.org/officeDocument/2006/relationships/hyperlink" Target="https://ru.wikipedia.org/wiki/%D0%91%D0%B5%D1%80%D0%B5%D0%B7%D0%BE%D0%B2%D0%BA%D0%B0_(%D0%9A%D0%B8%D0%BC%D0%BE%D0%B2%D1%81%D0%BA%D0%B8%D0%B9_%D1%80%D0%B0%D0%B9%D0%BE%D0%BD)" TargetMode="External"/><Relationship Id="rId126" Type="http://schemas.openxmlformats.org/officeDocument/2006/relationships/hyperlink" Target="https://ru.wikipedia.org/w/index.php?title=%D0%9A%D0%BE%D0%B2%D0%B0%D0%BB%D0%B5%D0%B2%D0%BA%D0%B0_(%D0%A2%D1%83%D0%BB%D1%8C%D1%81%D0%BA%D0%B0%D1%8F_%D0%BE%D0%B1%D0%BB%D0%B0%D1%81%D1%82%D1%8C)&amp;action=edit&amp;redlink=1" TargetMode="External"/><Relationship Id="rId147" Type="http://schemas.openxmlformats.org/officeDocument/2006/relationships/hyperlink" Target="https://ru.wikipedia.org/w/index.php?title=%D0%9F%D0%B8%D1%81%D0%B0%D1%80%D0%B5%D0%B2%D0%BE_(%D0%9A%D0%B8%D0%BC%D0%BE%D0%B2%D1%81%D0%BA%D0%B8%D0%B9_%D1%80%D0%B0%D0%B9%D0%BE%D0%BD)&amp;action=edit&amp;redlink=1" TargetMode="External"/><Relationship Id="rId168" Type="http://schemas.openxmlformats.org/officeDocument/2006/relationships/hyperlink" Target="https://ru.wikipedia.org/w/index.php?title=%D0%91%D0%B0%D1%80%D0%BC%D0%B0_(%D0%A2%D1%83%D0%BB%D1%8C%D1%81%D0%BA%D0%B0%D1%8F_%D0%BE%D0%B1%D0%BB%D0%B0%D1%81%D1%82%D1%8C)&amp;action=edit&amp;redlink=1" TargetMode="External"/><Relationship Id="rId8" Type="http://schemas.openxmlformats.org/officeDocument/2006/relationships/image" Target="media/image1.jpeg"/><Relationship Id="rId51" Type="http://schemas.openxmlformats.org/officeDocument/2006/relationships/hyperlink" Target="https://ru.wikipedia.org/w/index.php?title=%D0%97%D0%B8%D0%BD%D0%BE%D0%B2%D0%BA%D0%B0_(%D0%A2%D1%83%D0%BB%D1%8C%D1%81%D0%BA%D0%B0%D1%8F_%D0%BE%D0%B1%D0%BB%D0%B0%D1%81%D1%82%D1%8C)&amp;action=edit&amp;redlink=1" TargetMode="External"/><Relationship Id="rId72" Type="http://schemas.openxmlformats.org/officeDocument/2006/relationships/hyperlink" Target="https://ru.wikipedia.org/w/index.php?title=%D0%9C%D0%B0%D1%80%D1%87%D1%83%D0%B3%D0%B8_(%D0%A2%D1%83%D0%BB%D1%8C%D1%81%D0%BA%D0%B0%D1%8F_%D0%BE%D0%B1%D0%BB%D0%B0%D1%81%D1%82%D1%8C)&amp;action=edit&amp;redlink=1" TargetMode="External"/><Relationship Id="rId93" Type="http://schemas.openxmlformats.org/officeDocument/2006/relationships/hyperlink" Target="https://ru.wikipedia.org/w/index.php?title=%D0%A3%D1%80%D1%83%D1%81%D0%BE%D0%B2%D0%BE_(%D0%9A%D0%B8%D0%BC%D0%BE%D0%B2%D1%81%D0%BA%D0%B8%D0%B9_%D1%80%D0%B0%D0%B9%D0%BE%D0%BD)&amp;action=edit&amp;redlink=1" TargetMode="External"/><Relationship Id="rId98" Type="http://schemas.openxmlformats.org/officeDocument/2006/relationships/hyperlink" Target="https://ru.wikipedia.org/w/index.php?title=%D0%90%D0%BB%D0%B5%D0%BA%D1%81%D0%B0%D0%BD%D0%B4%D1%80%D0%BE%D0%B2%D0%BA%D0%B0_(%D0%9D%D0%BE%D0%B2%D0%BE%D0%BB%D1%8C%D0%B2%D0%BE%D0%B2%D1%81%D0%BA%D0%BE%D0%B5_%D1%81%D0%B5%D0%BB%D1%8C%D1%81%D0%BA%D0%BE%D0%B5_%D0%BF%D0%BE%D1%81%D0%B5%D0%BB%D0%B5%D0%BD%D0%B8%D0%B5)&amp;action=edit&amp;redlink=1" TargetMode="External"/><Relationship Id="rId121" Type="http://schemas.openxmlformats.org/officeDocument/2006/relationships/hyperlink" Target="https://ru.wikipedia.org/w/index.php?title=%D0%9A%D0%B0%D0%BB%D0%B8%D0%BD%D0%BE%D0%B2%D0%BA%D0%B0_(%D0%9A%D0%B8%D0%BC%D0%BE%D0%B2%D1%81%D0%BA%D0%B8%D0%B9_%D1%80%D0%B0%D0%B9%D0%BE%D0%BD)&amp;action=edit&amp;redlink=1" TargetMode="External"/><Relationship Id="rId142" Type="http://schemas.openxmlformats.org/officeDocument/2006/relationships/hyperlink" Target="https://ru.wikipedia.org/wiki/%D0%9D%D0%BE%D0%B2%D0%BE%D0%BB%D1%8C%D0%B2%D0%BE%D0%B2%D1%81%D0%BA" TargetMode="External"/><Relationship Id="rId163" Type="http://schemas.openxmlformats.org/officeDocument/2006/relationships/hyperlink" Target="https://ru.wikipedia.org/w/index.php?title=%D0%90%D0%BB%D0%B5%D0%BA%D1%81%D0%B0%D0%BD%D0%B4%D1%80%D0%BE%D0%B2%D0%BA%D0%B0_(%D0%9D%D0%BE%D0%B2%D0%BE%D0%BB%D1%8C%D0%B2%D0%BE%D0%B2%D1%81%D0%BA%D0%BE%D0%B5_%D1%81%D0%B5%D0%BB%D1%8C%D1%81%D0%BA%D0%BE%D0%B5_%D0%BF%D0%BE%D1%81%D0%B5%D0%BB%D0%B5%D0%BD%D0%B8%D0%B5)&amp;action=edit&amp;redlink=1" TargetMode="External"/><Relationship Id="rId184" Type="http://schemas.openxmlformats.org/officeDocument/2006/relationships/hyperlink" Target="https://ru.wikipedia.org/wiki/%D0%98%D0%B2%D0%B0%D0%BD%D0%BE%D0%B2%D1%81%D0%BA%D0%BE%D0%B5_(%D0%9A%D0%B8%D0%BC%D0%BE%D0%B2%D1%81%D0%BA%D0%B8%D0%B9_%D1%80%D0%B0%D0%B9%D0%BE%D0%BD)" TargetMode="External"/><Relationship Id="rId189" Type="http://schemas.openxmlformats.org/officeDocument/2006/relationships/hyperlink" Target="https://ru.wikipedia.org/w/index.php?title=%D0%9A%D0%B0%D1%80%D0%BA%D0%B0%D0%B4%D0%B8%D0%BD%D0%BE%D0%B2%D0%BE&amp;action=edit&amp;redlink=1" TargetMode="External"/><Relationship Id="rId219" Type="http://schemas.openxmlformats.org/officeDocument/2006/relationships/hyperlink" Target="https://ru.wikipedia.org/w/index.php?title=%D0%A1%D0%B0%D0%BC%D0%BE%D1%87%D0%B5%D0%B2%D0%BA%D0%B0&amp;action=edit&amp;redlink=1" TargetMode="External"/><Relationship Id="rId3" Type="http://schemas.openxmlformats.org/officeDocument/2006/relationships/styles" Target="styles.xml"/><Relationship Id="rId214" Type="http://schemas.openxmlformats.org/officeDocument/2006/relationships/hyperlink" Target="https://ru.wikipedia.org/w/index.php?title=%D0%9F%D0%BE%D0%BB%D0%B5%D0%B2%D0%BE%D0%B9_(%D0%A2%D1%83%D0%BB%D1%8C%D1%81%D0%BA%D0%B0%D1%8F_%D0%BE%D0%B1%D0%BB%D0%B0%D1%81%D1%82%D1%8C)&amp;action=edit&amp;redlink=1" TargetMode="External"/><Relationship Id="rId230" Type="http://schemas.openxmlformats.org/officeDocument/2006/relationships/hyperlink" Target="http://ru.wikipedia.org/wiki/%D0%9E%D1%81%D0%B8%D0%BD%D0%B0" TargetMode="External"/><Relationship Id="rId235" Type="http://schemas.openxmlformats.org/officeDocument/2006/relationships/hyperlink" Target="http://ru.wikipedia.org/wiki/&#208;&#155;&#208;&#184;&#209;&#129;&#208;&#184;&#209;&#134;&#208;&#176;" TargetMode="External"/><Relationship Id="rId251" Type="http://schemas.openxmlformats.org/officeDocument/2006/relationships/hyperlink" Target="http://ru.wikipedia.org/wiki/&#208;&#158;&#208;&#186;&#209;&#131;&#208;&#189;&#209;&#140;" TargetMode="External"/><Relationship Id="rId256" Type="http://schemas.openxmlformats.org/officeDocument/2006/relationships/image" Target="media/image12.jpeg"/><Relationship Id="rId25" Type="http://schemas.openxmlformats.org/officeDocument/2006/relationships/footer" Target="footer3.xml"/><Relationship Id="rId46" Type="http://schemas.openxmlformats.org/officeDocument/2006/relationships/hyperlink" Target="https://ru.wikipedia.org/w/index.php?title=%D0%93%D1%80%D0%B0%D0%BD%D0%BA%D0%B8_(%D0%9A%D0%B8%D0%BC%D0%BE%D0%B2%D1%81%D0%BA%D0%B8%D0%B9_%D1%80%D0%B0%D0%B9%D0%BE%D0%BD)&amp;action=edit&amp;redlink=1" TargetMode="External"/><Relationship Id="rId67" Type="http://schemas.openxmlformats.org/officeDocument/2006/relationships/hyperlink" Target="https://ru.wikipedia.org/w/index.php?title=%D0%9A%D1%83%D0%B4%D0%B0%D1%88%D0%B5%D0%B2%D0%BE_(%D0%A2%D1%83%D0%BB%D1%8C%D1%81%D0%BA%D0%B0%D1%8F_%D0%BE%D0%B1%D0%BB%D0%B0%D1%81%D1%82%D1%8C)&amp;action=edit&amp;redlink=1" TargetMode="External"/><Relationship Id="rId116" Type="http://schemas.openxmlformats.org/officeDocument/2006/relationships/hyperlink" Target="https://ru.wikipedia.org/w/index.php?title=%D0%97%D0%B8%D0%BD%D0%BE%D0%B2%D0%BA%D0%B0_(%D0%A2%D1%83%D0%BB%D1%8C%D1%81%D0%BA%D0%B0%D1%8F_%D0%BE%D0%B1%D0%BB%D0%B0%D1%81%D1%82%D1%8C)&amp;action=edit&amp;redlink=1" TargetMode="External"/><Relationship Id="rId137" Type="http://schemas.openxmlformats.org/officeDocument/2006/relationships/hyperlink" Target="https://ru.wikipedia.org/w/index.php?title=%D0%9C%D0%B0%D1%80%D1%87%D1%83%D0%B3%D0%B8_(%D0%A2%D1%83%D0%BB%D1%8C%D1%81%D0%BA%D0%B0%D1%8F_%D0%BE%D0%B1%D0%BB%D0%B0%D1%81%D1%82%D1%8C)&amp;action=edit&amp;redlink=1" TargetMode="External"/><Relationship Id="rId158" Type="http://schemas.openxmlformats.org/officeDocument/2006/relationships/hyperlink" Target="https://ru.wikipedia.org/w/index.php?title=%D0%A3%D1%80%D1%83%D1%81%D0%BE%D0%B2%D0%BE_(%D0%9A%D0%B8%D0%BC%D0%BE%D0%B2%D1%81%D0%BA%D0%B8%D0%B9_%D1%80%D0%B0%D0%B9%D0%BE%D0%BD)&amp;action=edit&amp;redlink=1" TargetMode="External"/><Relationship Id="rId20" Type="http://schemas.openxmlformats.org/officeDocument/2006/relationships/image" Target="media/image10.png"/><Relationship Id="rId41" Type="http://schemas.openxmlformats.org/officeDocument/2006/relationships/hyperlink" Target="https://ru.wikipedia.org/w/index.php?title=%D0%91%D0%BB%D0%B0%D0%B3%D0%BE%D0%B2%D0%B5%D1%89%D0%B5%D0%BD%D1%81%D0%BA%D0%B8%D0%B9_(%D0%A2%D1%83%D0%BB%D1%8C%D1%81%D0%BA%D0%B0%D1%8F_%D0%BE%D0%B1%D0%BB%D0%B0%D1%81%D1%82%D1%8C)&amp;action=edit&amp;redlink=1" TargetMode="External"/><Relationship Id="rId62" Type="http://schemas.openxmlformats.org/officeDocument/2006/relationships/hyperlink" Target="https://ru.wikipedia.org/w/index.php?title=%D0%9A%D1%80%D0%B0%D1%81%D0%BD%D0%BE%D0%BF%D0%BE%D0%BB%D1%8C%D0%B5_(%D0%9A%D0%B8%D0%BC%D0%BE%D0%B2%D1%81%D0%BA%D0%B8%D0%B9_%D1%80%D0%B0%D0%B9%D0%BE%D0%BD)&amp;action=edit&amp;redlink=1" TargetMode="External"/><Relationship Id="rId83" Type="http://schemas.openxmlformats.org/officeDocument/2006/relationships/hyperlink" Target="https://ru.wikipedia.org/w/index.php?title=%D0%9F%D0%BE%D0%BA%D1%80%D0%BE%D0%B2%D1%81%D0%BA%D0%BE%D0%B5_(%D0%9A%D0%B8%D0%BC%D0%BE%D0%B2%D1%81%D0%BA%D0%B8%D0%B9_%D1%80%D0%B0%D0%B9%D0%BE%D0%BD)&amp;action=edit&amp;redlink=1" TargetMode="External"/><Relationship Id="rId88" Type="http://schemas.openxmlformats.org/officeDocument/2006/relationships/hyperlink" Target="https://ru.wikipedia.org/w/index.php?title=%D0%A0%D1%83%D0%BC%D1%8F%D0%BD%D1%86%D0%B5%D0%B2%D0%BE_(%D0%A2%D1%83%D0%BB%D1%8C%D1%81%D0%BA%D0%B0%D1%8F_%D0%BE%D0%B1%D0%BB%D0%B0%D1%81%D1%82%D1%8C)&amp;action=edit&amp;redlink=1" TargetMode="External"/><Relationship Id="rId111" Type="http://schemas.openxmlformats.org/officeDocument/2006/relationships/hyperlink" Target="https://ru.wikipedia.org/w/index.php?title=%D0%93%D1%80%D0%B0%D0%BD%D0%BA%D0%B8_(%D0%9A%D0%B8%D0%BC%D0%BE%D0%B2%D1%81%D0%BA%D0%B8%D0%B9_%D1%80%D0%B0%D0%B9%D0%BE%D0%BD)&amp;action=edit&amp;redlink=1" TargetMode="External"/><Relationship Id="rId132" Type="http://schemas.openxmlformats.org/officeDocument/2006/relationships/hyperlink" Target="https://ru.wikipedia.org/w/index.php?title=%D0%9A%D1%83%D0%B4%D0%B0%D1%88%D0%B5%D0%B2%D0%BE_(%D0%A2%D1%83%D0%BB%D1%8C%D1%81%D0%BA%D0%B0%D1%8F_%D0%BE%D0%B1%D0%BB%D0%B0%D1%81%D1%82%D1%8C)&amp;action=edit&amp;redlink=1" TargetMode="External"/><Relationship Id="rId153" Type="http://schemas.openxmlformats.org/officeDocument/2006/relationships/hyperlink" Target="https://ru.wikipedia.org/w/index.php?title=%D0%A0%D1%83%D0%BC%D1%8F%D0%BD%D1%86%D0%B5%D0%B2%D0%BE_(%D0%A2%D1%83%D0%BB%D1%8C%D1%81%D0%BA%D0%B0%D1%8F_%D0%BE%D0%B1%D0%BB%D0%B0%D1%81%D1%82%D1%8C)&amp;action=edit&amp;redlink=1" TargetMode="External"/><Relationship Id="rId174" Type="http://schemas.openxmlformats.org/officeDocument/2006/relationships/hyperlink" Target="https://ru.wikipedia.org/w/index.php?title=%D0%93%D0%B0%D0%BB%D0%B8%D1%86%D0%BA%D0%BE%D0%B5_(%D0%A2%D1%83%D0%BB%D1%8C%D1%81%D0%BA%D0%B0%D1%8F_%D0%BE%D0%B1%D0%BB%D0%B0%D1%81%D1%82%D1%8C)&amp;action=edit&amp;redlink=1" TargetMode="External"/><Relationship Id="rId179" Type="http://schemas.openxmlformats.org/officeDocument/2006/relationships/hyperlink" Target="https://ru.wikipedia.org/w/index.php?title=%D0%94%D1%83%D0%B4%D0%BA%D0%B8%D0%BD%D0%BE_(%D0%A2%D1%83%D0%BB%D1%8C%D1%81%D0%BA%D0%B0%D1%8F_%D0%BE%D0%B1%D0%BB%D0%B0%D1%81%D1%82%D1%8C)&amp;action=edit&amp;redlink=1" TargetMode="External"/><Relationship Id="rId195" Type="http://schemas.openxmlformats.org/officeDocument/2006/relationships/hyperlink" Target="https://ru.wikipedia.org/w/index.php?title=%D0%9A%D1%80%D0%BE%D0%BF%D0%BE%D1%82%D0%BE%D0%B2%D0%BE_(%D0%A2%D1%83%D0%BB%D1%8C%D1%81%D0%BA%D0%B0%D1%8F_%D0%BE%D0%B1%D0%BB%D0%B0%D1%81%D1%82%D1%8C)&amp;action=edit&amp;redlink=1" TargetMode="External"/><Relationship Id="rId209" Type="http://schemas.openxmlformats.org/officeDocument/2006/relationships/hyperlink" Target="https://ru.wikipedia.org/w/index.php?title=%D0%9D%D0%BE%D0%B2%D0%BE%D1%81%D0%BF%D0%B0%D1%81%D1%81%D0%BA%D0%BE%D0%B5_(%D0%9A%D0%B8%D0%BC%D0%BE%D0%B2%D1%81%D0%BA%D0%B8%D0%B9_%D1%80%D0%B0%D0%B9%D0%BE%D0%BD)&amp;action=edit&amp;redlink=1" TargetMode="External"/><Relationship Id="rId190" Type="http://schemas.openxmlformats.org/officeDocument/2006/relationships/hyperlink" Target="https://ru.wikipedia.org/w/index.php?title=%D0%9A%D0%B0%D1%88%D0%B8%D0%BD%D0%BE_(%D0%9A%D0%B8%D0%BC%D0%BE%D0%B2%D1%81%D0%BA%D0%B8%D0%B9_%D1%80%D0%B0%D0%B9%D0%BE%D0%BD)&amp;action=edit&amp;redlink=1" TargetMode="External"/><Relationship Id="rId204" Type="http://schemas.openxmlformats.org/officeDocument/2006/relationships/hyperlink" Target="https://ru.wikipedia.org/w/index.php?title=%D0%9C%D0%B8%D1%85%D0%B0%D0%B9%D0%BB%D0%BE%D0%B2%D1%81%D0%BA%D0%B8%D0%B5_%D0%92%D1%8B%D1%81%D0%B5%D0%BB%D0%BA%D0%B8&amp;action=edit&amp;redlink=1" TargetMode="External"/><Relationship Id="rId220" Type="http://schemas.openxmlformats.org/officeDocument/2006/relationships/hyperlink" Target="https://ru.wikipedia.org/w/index.php?title=%D0%A1%D0%BE%D0%BA%D0%BE%D0%BB%D0%BE%D0%B2%D0%BA%D0%B0_(%D0%9A%D0%B8%D0%BC%D0%BE%D0%B2%D1%81%D0%BA%D0%B8%D0%B9_%D1%80%D0%B0%D0%B9%D0%BE%D0%BD)&amp;action=edit&amp;redlink=1" TargetMode="External"/><Relationship Id="rId225" Type="http://schemas.openxmlformats.org/officeDocument/2006/relationships/hyperlink" Target="https://ru.wikipedia.org/w/index.php?title=%D0%A5%D0%BE%D0%BC%D1%83%D1%82%D0%BE%D0%B2%D0%BA%D0%B0_(%D0%9A%D0%B8%D0%BC%D0%BE%D0%B2%D1%81%D0%BA%D0%B8%D0%B9_%D1%80%D0%B0%D0%B9%D0%BE%D0%BD)&amp;action=edit&amp;redlink=1" TargetMode="External"/><Relationship Id="rId241" Type="http://schemas.openxmlformats.org/officeDocument/2006/relationships/hyperlink" Target="http://ru.wikipedia.org/wiki/&#208;&#145;&#208;&#181;&#208;" TargetMode="External"/><Relationship Id="rId246" Type="http://schemas.openxmlformats.org/officeDocument/2006/relationships/hyperlink" Target="http://ru.wikipedia.org/wiki/&#208;&#161;&#209;&#130;&#209;&#128;&#208;&#184;&#208;&#182;" TargetMode="External"/><Relationship Id="rId15" Type="http://schemas.openxmlformats.org/officeDocument/2006/relationships/image" Target="media/image5.tiff"/><Relationship Id="rId36" Type="http://schemas.openxmlformats.org/officeDocument/2006/relationships/hyperlink" Target="https://ru.wikipedia.org/w/index.php?title=%D0%90%D0%BF%D0%B0%D1%80%D0%BA%D0%B8_(%D0%B4%D0%B5%D1%80%D0%B5%D0%B2%D0%BD%D1%8F)&amp;action=edit&amp;redlink=1" TargetMode="External"/><Relationship Id="rId57" Type="http://schemas.openxmlformats.org/officeDocument/2006/relationships/hyperlink" Target="https://ru.wikipedia.org/w/index.php?title=%D0%9A%D0%B0%D0%BC%D0%B5%D0%BD%D0%BA%D0%B0_(%D0%9A%D0%B8%D0%BC%D0%BE%D0%B2%D1%81%D0%BA%D0%B8%D0%B9_%D1%80%D0%B0%D0%B9%D0%BE%D0%BD)&amp;action=edit&amp;redlink=1" TargetMode="External"/><Relationship Id="rId106" Type="http://schemas.openxmlformats.org/officeDocument/2006/relationships/hyperlink" Target="https://ru.wikipedia.org/w/index.php?title=%D0%91%D0%BB%D0%B0%D0%B3%D0%BE%D0%B2%D0%B5%D1%89%D0%B5%D0%BD%D1%81%D0%BA%D0%B8%D0%B9_(%D0%A2%D1%83%D0%BB%D1%8C%D1%81%D0%BA%D0%B0%D1%8F_%D0%BE%D0%B1%D0%BB%D0%B0%D1%81%D1%82%D1%8C)&amp;action=edit&amp;redlink=1" TargetMode="External"/><Relationship Id="rId127" Type="http://schemas.openxmlformats.org/officeDocument/2006/relationships/hyperlink" Target="https://ru.wikipedia.org/w/index.php?title=%D0%9A%D1%80%D0%B0%D1%81%D0%BD%D0%BE%D0%BF%D0%BE%D0%BB%D1%8C%D0%B5_(%D0%9A%D0%B8%D0%BC%D0%BE%D0%B2%D1%81%D0%BA%D0%B8%D0%B9_%D1%80%D0%B0%D0%B9%D0%BE%D0%BD)&amp;action=edit&amp;redlink=1" TargetMode="External"/><Relationship Id="rId262" Type="http://schemas.openxmlformats.org/officeDocument/2006/relationships/fontTable" Target="fontTable.xml"/><Relationship Id="rId10" Type="http://schemas.openxmlformats.org/officeDocument/2006/relationships/image" Target="media/image3.tiff"/><Relationship Id="rId31" Type="http://schemas.openxmlformats.org/officeDocument/2006/relationships/hyperlink" Target="consultantplus://offline/ref=B49B6FDF1A1185B3A7CF64B52EF3A952DB79CEE06BC1EB94966BD8E88804BC9447q0K" TargetMode="External"/><Relationship Id="rId52" Type="http://schemas.openxmlformats.org/officeDocument/2006/relationships/hyperlink" Target="https://ru.wikipedia.org/w/index.php?title=%D0%97%D1%83%D0%B1%D0%BE%D0%B2%D0%BA%D0%B0_(%D0%A2%D1%83%D0%BB%D1%8C%D1%81%D0%BA%D0%B0%D1%8F_%D0%BE%D0%B1%D0%BB%D0%B0%D1%81%D1%82%D1%8C)&amp;action=edit&amp;redlink=1" TargetMode="External"/><Relationship Id="rId73" Type="http://schemas.openxmlformats.org/officeDocument/2006/relationships/hyperlink" Target="https://ru.wikipedia.org/w/index.php?title=%D0%9C%D0%B0%D1%88%D0%BA%D0%BE%D0%B2%D0%BE_(%D0%9A%D0%B8%D0%BC%D0%BE%D0%B2%D1%81%D0%BA%D0%B8%D0%B9_%D1%80%D0%B0%D0%B9%D0%BE%D0%BD)&amp;action=edit&amp;redlink=1" TargetMode="External"/><Relationship Id="rId78" Type="http://schemas.openxmlformats.org/officeDocument/2006/relationships/hyperlink" Target="https://ru.wikipedia.org/w/index.php?title=%D0%9D%D0%BE%D0%B2%D0%BE%D1%81%D0%B5%D0%BB%D0%BA%D0%B8_(%D0%9A%D0%B8%D0%BC%D0%BE%D0%B2%D1%81%D0%BA%D0%B8%D0%B9_%D1%80%D0%B0%D0%B9%D0%BE%D0%BD)&amp;action=edit&amp;redlink=1" TargetMode="External"/><Relationship Id="rId94" Type="http://schemas.openxmlformats.org/officeDocument/2006/relationships/hyperlink" Target="https://ru.wikipedia.org/w/index.php?title=%D0%A5%D0%B8%D1%82%D1%80%D0%BE%D0%B2%D1%89%D0%B8%D0%BD%D0%B0&amp;action=edit&amp;redlink=1" TargetMode="External"/><Relationship Id="rId99" Type="http://schemas.openxmlformats.org/officeDocument/2006/relationships/hyperlink" Target="https://ru.wikipedia.org/w/index.php?title=%D0%90%D0%BB%D0%B5%D0%BA%D1%81%D0%B5%D0%B5%D0%B2%D0%BA%D0%B0_(%D0%9D%D0%BE%D0%B2%D0%BE%D0%BB%D1%8C%D0%B2%D0%BE%D0%B2%D1%81%D0%BA%D0%BE%D0%B5_%D1%81%D0%B5%D0%BB%D1%8C%D1%81%D0%BA%D0%BE%D0%B5_%D0%BF%D0%BE%D1%81%D0%B5%D0%BB%D0%B5%D0%BD%D0%B8%D0%B5)&amp;action=edit&amp;redlink=1" TargetMode="External"/><Relationship Id="rId101" Type="http://schemas.openxmlformats.org/officeDocument/2006/relationships/hyperlink" Target="https://ru.wikipedia.org/w/index.php?title=%D0%90%D0%BF%D0%B0%D1%80%D0%BA%D0%B8_(%D0%B4%D0%B5%D1%80%D0%B5%D0%B2%D0%BD%D1%8F)&amp;action=edit&amp;redlink=1" TargetMode="External"/><Relationship Id="rId122" Type="http://schemas.openxmlformats.org/officeDocument/2006/relationships/hyperlink" Target="https://ru.wikipedia.org/w/index.php?title=%D0%9A%D0%B0%D0%BC%D0%B5%D0%BD%D0%BA%D0%B0_(%D0%9A%D0%B8%D0%BC%D0%BE%D0%B2%D1%81%D0%BA%D0%B8%D0%B9_%D1%80%D0%B0%D0%B9%D0%BE%D0%BD)&amp;action=edit&amp;redlink=1" TargetMode="External"/><Relationship Id="rId143" Type="http://schemas.openxmlformats.org/officeDocument/2006/relationships/hyperlink" Target="https://ru.wikipedia.org/w/index.php?title=%D0%9D%D0%BE%D0%B2%D0%BE%D1%81%D0%B5%D0%BB%D0%BA%D0%B8_(%D0%9A%D0%B8%D0%BC%D0%BE%D0%B2%D1%81%D0%BA%D0%B8%D0%B9_%D1%80%D0%B0%D0%B9%D0%BE%D0%BD)&amp;action=edit&amp;redlink=1" TargetMode="External"/><Relationship Id="rId148" Type="http://schemas.openxmlformats.org/officeDocument/2006/relationships/hyperlink" Target="https://ru.wikipedia.org/w/index.php?title=%D0%9F%D0%BE%D0%BA%D1%80%D0%BE%D0%B2%D1%81%D0%BA%D0%BE%D0%B5_(%D0%9A%D0%B8%D0%BC%D0%BE%D0%B2%D1%81%D0%BA%D0%B8%D0%B9_%D1%80%D0%B0%D0%B9%D0%BE%D0%BD)&amp;action=edit&amp;redlink=1" TargetMode="External"/><Relationship Id="rId164" Type="http://schemas.openxmlformats.org/officeDocument/2006/relationships/hyperlink" Target="https://ru.wikipedia.org/w/index.php?title=%D0%90%D0%BB%D0%B5%D0%BA%D1%81%D0%B5%D0%B5%D0%B2%D0%BA%D0%B0_(%D0%9D%D0%BE%D0%B2%D0%BE%D0%BB%D1%8C%D0%B2%D0%BE%D0%B2%D1%81%D0%BA%D0%BE%D0%B5_%D1%81%D0%B5%D0%BB%D1%8C%D1%81%D0%BA%D0%BE%D0%B5_%D0%BF%D0%BE%D1%81%D0%B5%D0%BB%D0%B5%D0%BD%D0%B8%D0%B5)&amp;action=edit&amp;redlink=1" TargetMode="External"/><Relationship Id="rId169" Type="http://schemas.openxmlformats.org/officeDocument/2006/relationships/hyperlink" Target="https://ru.wikipedia.org/w/index.php?title=%D0%91%D0%B5%D0%BB%D0%BE%D0%BE%D0%B7%D0%B5%D1%80%D0%BE_(%D0%A2%D1%83%D0%BB%D1%8C%D1%81%D0%BA%D0%B0%D1%8F_%D0%BE%D0%B1%D0%BB%D0%B0%D1%81%D1%82%D1%8C)&amp;action=edit&amp;redlink=1" TargetMode="External"/><Relationship Id="rId185" Type="http://schemas.openxmlformats.org/officeDocument/2006/relationships/hyperlink" Target="https://ru.wikipedia.org/w/index.php?title=%D0%98%D0%B2%D0%B0%D0%BD%D1%8C%D0%BA%D0%BE%D0%B2%D0%BE_(%D0%9A%D0%B8%D0%BC%D0%BE%D0%B2%D1%81%D0%BA%D0%B8%D0%B9_%D1%80%D0%B0%D0%B9%D0%BE%D0%BD)&amp;action=edit&amp;redlink=1" TargetMode="External"/><Relationship Id="rId4" Type="http://schemas.openxmlformats.org/officeDocument/2006/relationships/settings" Target="settings.xml"/><Relationship Id="rId9" Type="http://schemas.openxmlformats.org/officeDocument/2006/relationships/image" Target="media/image2.tiff"/><Relationship Id="rId180" Type="http://schemas.openxmlformats.org/officeDocument/2006/relationships/hyperlink" Target="https://ru.wikipedia.org/w/index.php?title=%D0%94%D1%83%D1%80%D0%B0%D1%81%D0%BE%D0%B2%D0%BE_(%D0%A2%D1%83%D0%BB%D1%8C%D1%81%D0%BA%D0%B0%D1%8F_%D0%BE%D0%B1%D0%BB%D0%B0%D1%81%D1%82%D1%8C)&amp;action=edit&amp;redlink=1" TargetMode="External"/><Relationship Id="rId210" Type="http://schemas.openxmlformats.org/officeDocument/2006/relationships/hyperlink" Target="https://ru.wikipedia.org/w/index.php?title=%D0%9E%D1%82%D0%B4%D0%B5%D0%BB%D0%B5%D0%BD%D0%B8%D0%B5_%D0%A0%D1%83%D0%BC%D1%8F%D0%BD%D1%86%D0%B5%D0%B2%D0%BE&amp;action=edit&amp;redlink=1" TargetMode="External"/><Relationship Id="rId215" Type="http://schemas.openxmlformats.org/officeDocument/2006/relationships/hyperlink" Target="https://ru.wikipedia.org/w/index.php?title=%D0%9F%D1%80%D0%BE%D0%BD%D1%8C_(%D0%BF%D0%BE%D1%81%D1%91%D0%BB%D0%BE%D0%BA)&amp;action=edit&amp;redlink=1" TargetMode="External"/><Relationship Id="rId236" Type="http://schemas.openxmlformats.org/officeDocument/2006/relationships/hyperlink" Target="http://ru.wikipedia.org/wiki/&#208;&#155;&#208;&#190;&#209;&#129;&#209;&#140;" TargetMode="External"/><Relationship Id="rId257" Type="http://schemas.openxmlformats.org/officeDocument/2006/relationships/footer" Target="footer4.xml"/><Relationship Id="rId26" Type="http://schemas.openxmlformats.org/officeDocument/2006/relationships/hyperlink" Target="file:///Z:\Actions-2015\LPD\Data\Txt\&#1087;&#1077;&#1088;&#1077;&#1095;&#1077;&#1085;&#1100;%20&#1087;&#1086;&#1089;&#1090;&#1072;&#1085;&#1086;&#1074;&#1083;&#1077;&#1085;&#1080;&#1081;%20&#1087;&#1086;%20&#1090;&#1088;&#1072;&#1085;&#1089;&#1087;&#1086;&#1088;&#1090;&#1091;.docx" TargetMode="External"/><Relationship Id="rId231" Type="http://schemas.openxmlformats.org/officeDocument/2006/relationships/hyperlink" Target="http://ru.wikipedia.org/wiki/%D0%9B%D0%B8%D0%BF%D0%B0" TargetMode="External"/><Relationship Id="rId252" Type="http://schemas.openxmlformats.org/officeDocument/2006/relationships/hyperlink" Target="http://ru.wikipedia.org/wiki/&#208;&#155;&#208;&#181;&#209;&#137;" TargetMode="External"/><Relationship Id="rId47" Type="http://schemas.openxmlformats.org/officeDocument/2006/relationships/hyperlink" Target="https://ru.wikipedia.org/w/index.php?title=%D0%94%D1%80%D1%83%D0%B6%D0%B1%D0%B0_(%D0%9A%D0%B8%D0%BC%D0%BE%D0%B2%D1%81%D0%BA%D0%B8%D0%B9_%D1%80%D0%B0%D0%B9%D0%BE%D0%BD)&amp;action=edit&amp;redlink=1" TargetMode="External"/><Relationship Id="rId68" Type="http://schemas.openxmlformats.org/officeDocument/2006/relationships/hyperlink" Target="https://ru.wikipedia.org/w/index.php?title=%D0%9B%D0%BE%D0%BF%D1%83%D1%85%D0%B8%D0%BD%D0%BE%D0%B2%D0%BA%D0%B0&amp;action=edit&amp;redlink=1" TargetMode="External"/><Relationship Id="rId89" Type="http://schemas.openxmlformats.org/officeDocument/2006/relationships/hyperlink" Target="https://ru.wikipedia.org/w/index.php?title=%D0%A1%D0%B0%D0%BC%D0%BE%D1%87%D0%B5%D0%B2%D0%BA%D0%B0&amp;action=edit&amp;redlink=1" TargetMode="External"/><Relationship Id="rId112" Type="http://schemas.openxmlformats.org/officeDocument/2006/relationships/hyperlink" Target="https://ru.wikipedia.org/w/index.php?title=%D0%94%D1%80%D1%83%D0%B6%D0%B1%D0%B0_(%D0%9A%D0%B8%D0%BC%D0%BE%D0%B2%D1%81%D0%BA%D0%B8%D0%B9_%D1%80%D0%B0%D0%B9%D0%BE%D0%BD)&amp;action=edit&amp;redlink=1" TargetMode="External"/><Relationship Id="rId133" Type="http://schemas.openxmlformats.org/officeDocument/2006/relationships/hyperlink" Target="https://ru.wikipedia.org/w/index.php?title=%D0%9B%D0%BE%D0%BF%D1%83%D1%85%D0%B8%D0%BD%D0%BE%D0%B2%D0%BA%D0%B0&amp;action=edit&amp;redlink=1" TargetMode="External"/><Relationship Id="rId154" Type="http://schemas.openxmlformats.org/officeDocument/2006/relationships/hyperlink" Target="https://ru.wikipedia.org/w/index.php?title=%D0%A1%D0%B0%D0%BC%D0%BE%D1%87%D0%B5%D0%B2%D0%BA%D0%B0&amp;action=edit&amp;redlink=1" TargetMode="External"/><Relationship Id="rId175" Type="http://schemas.openxmlformats.org/officeDocument/2006/relationships/hyperlink" Target="https://ru.wikipedia.org/w/index.php?title=%D0%93%D0%BE%D1%80%D0%BA%D0%B8_(%D0%9D%D0%BE%D0%B2%D0%BE%D0%BB%D1%8C%D0%B2%D0%BE%D0%B2%D1%81%D0%BA%D0%BE%D0%B5_%D1%81%D0%B5%D0%BB%D1%8C%D1%81%D0%BA%D0%BE%D0%B5_%D0%BF%D0%BE%D1%81%D0%B5%D0%BB%D0%B5%D0%BD%D0%B8%D0%B5)&amp;action=edit&amp;redlink=1" TargetMode="External"/><Relationship Id="rId196" Type="http://schemas.openxmlformats.org/officeDocument/2006/relationships/hyperlink" Target="https://ru.wikipedia.org/w/index.php?title=%D0%9A%D1%80%D1%83%D1%82%D0%BE%D0%B5_(%D0%9D%D0%BE%D0%B2%D0%BE%D0%BB%D1%8C%D0%B2%D0%BE%D0%B2%D1%81%D0%BA%D0%BE%D0%B5_%D1%81%D0%B5%D0%BB%D1%8C%D1%81%D0%BA%D0%BE%D0%B5_%D0%BF%D0%BE%D1%81%D0%B5%D0%BB%D0%B5%D0%BD%D0%B8%D0%B5)&amp;action=edit&amp;redlink=1" TargetMode="External"/><Relationship Id="rId200" Type="http://schemas.openxmlformats.org/officeDocument/2006/relationships/hyperlink" Target="https://ru.wikipedia.org/wiki/%D0%9C%D1%83%D0%BD%D0%B8%D1%86%D0%B8%D0%BF%D0%B0%D0%BB%D1%8C%D0%BD%D0%BE%D0%B5_%D0%BE%D0%B1%D1%80%D0%B0%D0%B7%D0%BE%D0%B2%D0%B0%D0%BD%D0%B8%D0%B5_%D0%9D%D0%BE%D0%B2%D0%BE%D0%BB%D1%8C%D0%B2%D0%BE%D0%B2%D1%81%D0%BA%D0%BE%D0%B5" TargetMode="External"/><Relationship Id="rId16" Type="http://schemas.openxmlformats.org/officeDocument/2006/relationships/image" Target="media/image6.tiff"/><Relationship Id="rId221" Type="http://schemas.openxmlformats.org/officeDocument/2006/relationships/hyperlink" Target="https://ru.wikipedia.org/w/index.php?title=%D0%A1%D1%82%D0%B0%D0%BD%D1%86%D0%B8%D1%8F_%D0%9B%D1%8C%D0%B2%D0%BE%D0%B2%D0%BE&amp;action=edit&amp;redlink=1" TargetMode="External"/><Relationship Id="rId242" Type="http://schemas.openxmlformats.org/officeDocument/2006/relationships/hyperlink" Target="http://ru.wikipedia.org/wiki/&#208;&#161;&#209;&#131;&#209;&#129;&#208;" TargetMode="External"/><Relationship Id="rId263" Type="http://schemas.openxmlformats.org/officeDocument/2006/relationships/theme" Target="theme/theme1.xml"/><Relationship Id="rId37" Type="http://schemas.openxmlformats.org/officeDocument/2006/relationships/hyperlink" Target="https://ru.wikipedia.org/w/index.php?title=%D0%90%D0%BF%D0%B0%D1%80%D0%BA%D0%B8_(%D0%BF%D0%BE%D1%81%D1%91%D0%BB%D0%BE%D0%BA)&amp;action=edit&amp;redlink=1" TargetMode="External"/><Relationship Id="rId58" Type="http://schemas.openxmlformats.org/officeDocument/2006/relationships/hyperlink" Target="https://ru.wikipedia.org/w/index.php?title=%D0%9A%D0%B0%D1%80%D0%B0%D1%87%D0%B5%D0%B2%D0%BE_(%D0%9A%D0%B8%D0%BC%D0%BE%D0%B2%D1%81%D0%BA%D0%B8%D0%B9_%D1%80%D0%B0%D0%B9%D0%BE%D0%BD)&amp;action=edit&amp;redlink=1" TargetMode="External"/><Relationship Id="rId79" Type="http://schemas.openxmlformats.org/officeDocument/2006/relationships/hyperlink" Target="https://ru.wikipedia.org/w/index.php?title=%D0%9D%D0%BE%D0%B2%D0%BE%D1%81%D0%BF%D0%B0%D1%81%D1%81%D0%BA%D0%BE%D0%B5_(%D0%9A%D0%B8%D0%BC%D0%BE%D0%B2%D1%81%D0%BA%D0%B8%D0%B9_%D1%80%D0%B0%D0%B9%D0%BE%D0%BD)&amp;action=edit&amp;redlink=1" TargetMode="External"/><Relationship Id="rId102" Type="http://schemas.openxmlformats.org/officeDocument/2006/relationships/hyperlink" Target="https://ru.wikipedia.org/w/index.php?title=%D0%90%D0%BF%D0%B0%D1%80%D0%BA%D0%B8_(%D0%BF%D0%BE%D1%81%D1%91%D0%BB%D0%BE%D0%BA)&amp;action=edit&amp;redlink=1" TargetMode="External"/><Relationship Id="rId123" Type="http://schemas.openxmlformats.org/officeDocument/2006/relationships/hyperlink" Target="https://ru.wikipedia.org/w/index.php?title=%D0%9A%D0%B0%D1%80%D0%B0%D1%87%D0%B5%D0%B2%D0%BE_(%D0%9A%D0%B8%D0%BC%D0%BE%D0%B2%D1%81%D0%BA%D0%B8%D0%B9_%D1%80%D0%B0%D0%B9%D0%BE%D0%BD)&amp;action=edit&amp;redlink=1" TargetMode="External"/><Relationship Id="rId144" Type="http://schemas.openxmlformats.org/officeDocument/2006/relationships/hyperlink" Target="https://ru.wikipedia.org/w/index.php?title=%D0%9D%D0%BE%D0%B2%D0%BE%D1%81%D0%BF%D0%B0%D1%81%D1%81%D0%BA%D0%BE%D0%B5_(%D0%9A%D0%B8%D0%BC%D0%BE%D0%B2%D1%81%D0%BA%D0%B8%D0%B9_%D1%80%D0%B0%D0%B9%D0%BE%D0%BD)&amp;action=edit&amp;redlink=1" TargetMode="External"/><Relationship Id="rId90" Type="http://schemas.openxmlformats.org/officeDocument/2006/relationships/hyperlink" Target="https://ru.wikipedia.org/w/index.php?title=%D0%A1%D0%BE%D0%BA%D0%BE%D0%BB%D0%BE%D0%B2%D0%BA%D0%B0_(%D0%9A%D0%B8%D0%BC%D0%BE%D0%B2%D1%81%D0%BA%D0%B8%D0%B9_%D1%80%D0%B0%D0%B9%D0%BE%D0%BD)&amp;action=edit&amp;redlink=1" TargetMode="External"/><Relationship Id="rId165" Type="http://schemas.openxmlformats.org/officeDocument/2006/relationships/hyperlink" Target="https://ru.wikipedia.org/w/index.php?title=%D0%90%D0%BD%D0%B4%D1%80%D0%B5%D0%B5%D0%B2%D0%BA%D0%B0_(%D0%9A%D0%B8%D0%BC%D0%BE%D0%B2%D1%81%D0%BA%D0%B8%D0%B9_%D1%80%D0%B0%D0%B9%D0%BE%D0%BD)&amp;action=edit&amp;redlink=1" TargetMode="External"/><Relationship Id="rId186" Type="http://schemas.openxmlformats.org/officeDocument/2006/relationships/hyperlink" Target="https://ru.wikipedia.org/w/index.php?title=%D0%9A%D0%B0%D0%BB%D0%B8%D0%BD%D0%BE%D0%B2%D0%BA%D0%B0_(%D0%9A%D0%B8%D0%BC%D0%BE%D0%B2%D1%81%D0%BA%D0%B8%D0%B9_%D1%80%D0%B0%D0%B9%D0%BE%D0%BD)&amp;action=edit&amp;redlink=1" TargetMode="External"/><Relationship Id="rId211" Type="http://schemas.openxmlformats.org/officeDocument/2006/relationships/hyperlink" Target="https://ru.wikipedia.org/w/index.php?title=%D0%9F%D0%B5%D1%82%D1%80%D0%BE%D0%B2%D1%81%D0%BA%D0%BE%D0%B5_(%D0%9A%D0%B8%D0%BC%D0%BE%D0%B2%D1%81%D0%BA%D0%B8%D0%B9_%D1%80%D0%B0%D0%B9%D0%BE%D0%BD)&amp;action=edit&amp;redlink=1" TargetMode="External"/><Relationship Id="rId232" Type="http://schemas.openxmlformats.org/officeDocument/2006/relationships/hyperlink" Target="http://ru.wikipedia.org/wiki/%D0%9A%D0%BB%D1%91%D0%BD" TargetMode="External"/><Relationship Id="rId253" Type="http://schemas.openxmlformats.org/officeDocument/2006/relationships/hyperlink" Target="http://ru.wikipedia.org/wiki/&#208;&#169;&#209;&#131;&#208;&#186;&#208;&#176;" TargetMode="External"/><Relationship Id="rId27" Type="http://schemas.openxmlformats.org/officeDocument/2006/relationships/hyperlink" Target="consultantplus://offline/ref=30657DA4F09336243FEF6C3A82E54B6AB18D43DB64620D3E1DE7D4BE362D50A23E4BBE489C537C34c2S5P" TargetMode="External"/><Relationship Id="rId48" Type="http://schemas.openxmlformats.org/officeDocument/2006/relationships/hyperlink" Target="https://ru.wikipedia.org/wiki/%D0%94%D1%80%D1%83%D0%B6%D0%BD%D0%BE%D0%B5_(%D0%A2%D1%83%D0%BB%D1%8C%D1%81%D0%BA%D0%B0%D1%8F_%D0%BE%D0%B1%D0%BB%D0%B0%D1%81%D1%82%D1%8C)" TargetMode="External"/><Relationship Id="rId69" Type="http://schemas.openxmlformats.org/officeDocument/2006/relationships/hyperlink" Target="https://ru.wikipedia.org/w/index.php?title=%D0%9B%D1%8C%D0%B2%D0%BE%D0%B2%D0%BE_(%D0%9A%D0%B8%D0%BC%D0%BE%D0%B2%D1%81%D0%BA%D0%B8%D0%B9_%D1%80%D0%B0%D0%B9%D0%BE%D0%BD)&amp;action=edit&amp;redlink=1" TargetMode="External"/><Relationship Id="rId113" Type="http://schemas.openxmlformats.org/officeDocument/2006/relationships/hyperlink" Target="https://ru.wikipedia.org/wiki/%D0%94%D1%80%D1%83%D0%B6%D0%BD%D0%BE%D0%B5_(%D0%A2%D1%83%D0%BB%D1%8C%D1%81%D0%BA%D0%B0%D1%8F_%D0%BE%D0%B1%D0%BB%D0%B0%D1%81%D1%82%D1%8C)" TargetMode="External"/><Relationship Id="rId134" Type="http://schemas.openxmlformats.org/officeDocument/2006/relationships/hyperlink" Target="https://ru.wikipedia.org/w/index.php?title=%D0%9B%D1%8C%D0%B2%D0%BE%D0%B2%D0%BE_(%D0%9A%D0%B8%D0%BC%D0%BE%D0%B2%D1%81%D0%BA%D0%B8%D0%B9_%D1%80%D0%B0%D0%B9%D0%BE%D0%BD)&amp;action=edit&amp;redlink=1" TargetMode="External"/><Relationship Id="rId80" Type="http://schemas.openxmlformats.org/officeDocument/2006/relationships/hyperlink" Target="https://ru.wikipedia.org/w/index.php?title=%D0%9E%D1%82%D0%B4%D0%B5%D0%BB%D0%B5%D0%BD%D0%B8%D0%B5_%D0%A0%D1%83%D0%BC%D1%8F%D0%BD%D1%86%D0%B5%D0%B2%D0%BE&amp;action=edit&amp;redlink=1" TargetMode="External"/><Relationship Id="rId155" Type="http://schemas.openxmlformats.org/officeDocument/2006/relationships/hyperlink" Target="https://ru.wikipedia.org/w/index.php?title=%D0%A1%D0%BE%D0%BA%D0%BE%D0%BB%D0%BE%D0%B2%D0%BA%D0%B0_(%D0%9A%D0%B8%D0%BC%D0%BE%D0%B2%D1%81%D0%BA%D0%B8%D0%B9_%D1%80%D0%B0%D0%B9%D0%BE%D0%BD)&amp;action=edit&amp;redlink=1" TargetMode="External"/><Relationship Id="rId176" Type="http://schemas.openxmlformats.org/officeDocument/2006/relationships/hyperlink" Target="https://ru.wikipedia.org/w/index.php?title=%D0%93%D1%80%D0%B0%D0%BD%D0%BA%D0%B8_(%D0%9A%D0%B8%D0%BC%D0%BE%D0%B2%D1%81%D0%BA%D0%B8%D0%B9_%D1%80%D0%B0%D0%B9%D0%BE%D0%BD)&amp;action=edit&amp;redlink=1" TargetMode="External"/><Relationship Id="rId197" Type="http://schemas.openxmlformats.org/officeDocument/2006/relationships/hyperlink" Target="https://ru.wikipedia.org/w/index.php?title=%D0%9A%D1%83%D0%B4%D0%B0%D1%88%D0%B5%D0%B2%D0%BE_(%D0%A2%D1%83%D0%BB%D1%8C%D1%81%D0%BA%D0%B0%D1%8F_%D0%BE%D0%B1%D0%BB%D0%B0%D1%81%D1%82%D1%8C)&amp;action=edit&amp;redlink=1" TargetMode="External"/><Relationship Id="rId201" Type="http://schemas.openxmlformats.org/officeDocument/2006/relationships/hyperlink" Target="https://ru.wikipedia.org/w/index.php?title=%D0%9B%D1%8C%D0%B2%D0%BE%D0%B2%D1%81%D0%BA%D0%B8%D0%B9_(%D0%A2%D1%83%D0%BB%D1%8C%D1%81%D0%BA%D0%B0%D1%8F_%D0%BE%D0%B1%D0%BB%D0%B0%D1%81%D1%82%D1%8C)&amp;action=edit&amp;redlink=1" TargetMode="External"/><Relationship Id="rId222" Type="http://schemas.openxmlformats.org/officeDocument/2006/relationships/hyperlink" Target="https://ru.wikipedia.org/w/index.php?title=%D0%A2%D0%B0%D0%B1%D0%BE%D0%BB%D0%BE&amp;action=edit&amp;redlink=1" TargetMode="External"/><Relationship Id="rId243" Type="http://schemas.openxmlformats.org/officeDocument/2006/relationships/hyperlink" Target="http://ru.wikipedia.org/wiki/&#208;&#147;&#209;&#128;&#208;&#176;&#209;&#135;" TargetMode="External"/><Relationship Id="rId17" Type="http://schemas.openxmlformats.org/officeDocument/2006/relationships/image" Target="media/image7.tiff"/><Relationship Id="rId38" Type="http://schemas.openxmlformats.org/officeDocument/2006/relationships/hyperlink" Target="https://ru.wikipedia.org/w/index.php?title=%D0%91%D0%B0%D1%80%D0%BC%D0%B0_(%D0%A2%D1%83%D0%BB%D1%8C%D1%81%D0%BA%D0%B0%D1%8F_%D0%BE%D0%B1%D0%BB%D0%B0%D1%81%D1%82%D1%8C)&amp;action=edit&amp;redlink=1" TargetMode="External"/><Relationship Id="rId59" Type="http://schemas.openxmlformats.org/officeDocument/2006/relationships/hyperlink" Target="https://ru.wikipedia.org/w/index.php?title=%D0%9A%D0%B0%D1%80%D0%BA%D0%B0%D0%B4%D0%B8%D0%BD%D0%BE%D0%B2%D0%BE&amp;action=edit&amp;redlink=1" TargetMode="External"/><Relationship Id="rId103" Type="http://schemas.openxmlformats.org/officeDocument/2006/relationships/hyperlink" Target="https://ru.wikipedia.org/w/index.php?title=%D0%91%D0%B0%D1%80%D0%BC%D0%B0_(%D0%A2%D1%83%D0%BB%D1%8C%D1%81%D0%BA%D0%B0%D1%8F_%D0%BE%D0%B1%D0%BB%D0%B0%D1%81%D1%82%D1%8C)&amp;action=edit&amp;redlink=1" TargetMode="External"/><Relationship Id="rId124" Type="http://schemas.openxmlformats.org/officeDocument/2006/relationships/hyperlink" Target="https://ru.wikipedia.org/w/index.php?title=%D0%9A%D0%B0%D1%80%D0%BA%D0%B0%D0%B4%D0%B8%D0%BD%D0%BE%D0%B2%D0%BE&amp;action=edit&amp;redlink=1" TargetMode="External"/><Relationship Id="rId70" Type="http://schemas.openxmlformats.org/officeDocument/2006/relationships/hyperlink" Target="https://ru.wikipedia.org/wiki/%D0%9C%D1%83%D0%BD%D0%B8%D1%86%D0%B8%D0%BF%D0%B0%D0%BB%D1%8C%D0%BD%D0%BE%D0%B5_%D0%BE%D0%B1%D1%80%D0%B0%D0%B7%D0%BE%D0%B2%D0%B0%D0%BD%D0%B8%D0%B5_%D0%9D%D0%BE%D0%B2%D0%BE%D0%BB%D1%8C%D0%B2%D0%BE%D0%B2%D1%81%D0%BA%D0%BE%D0%B5" TargetMode="External"/><Relationship Id="rId91" Type="http://schemas.openxmlformats.org/officeDocument/2006/relationships/hyperlink" Target="https://ru.wikipedia.org/w/index.php?title=%D0%A1%D1%82%D0%B0%D0%BD%D1%86%D0%B8%D1%8F_%D0%9B%D1%8C%D0%B2%D0%BE%D0%B2%D0%BE&amp;action=edit&amp;redlink=1" TargetMode="External"/><Relationship Id="rId145" Type="http://schemas.openxmlformats.org/officeDocument/2006/relationships/hyperlink" Target="https://ru.wikipedia.org/w/index.php?title=%D0%9E%D1%82%D0%B4%D0%B5%D0%BB%D0%B5%D0%BD%D0%B8%D0%B5_%D0%A0%D1%83%D0%BC%D1%8F%D0%BD%D1%86%D0%B5%D0%B2%D0%BE&amp;action=edit&amp;redlink=1" TargetMode="External"/><Relationship Id="rId166" Type="http://schemas.openxmlformats.org/officeDocument/2006/relationships/hyperlink" Target="https://ru.wikipedia.org/w/index.php?title=%D0%90%D0%BF%D0%B0%D1%80%D0%BA%D0%B8_(%D0%B4%D0%B5%D1%80%D0%B5%D0%B2%D0%BD%D1%8F)&amp;action=edit&amp;redlink=1" TargetMode="External"/><Relationship Id="rId187" Type="http://schemas.openxmlformats.org/officeDocument/2006/relationships/hyperlink" Target="https://ru.wikipedia.org/w/index.php?title=%D0%9A%D0%B0%D0%BC%D0%B5%D0%BD%D0%BA%D0%B0_(%D0%9A%D0%B8%D0%BC%D0%BE%D0%B2%D1%81%D0%BA%D0%B8%D0%B9_%D1%80%D0%B0%D0%B9%D0%BE%D0%BD)&amp;action=edit&amp;redlink=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509D6F-1B88-4CB0-B113-75D4D34121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4327</TotalTime>
  <Pages>149</Pages>
  <Words>51526</Words>
  <Characters>293704</Characters>
  <Application>Microsoft Office Word</Application>
  <DocSecurity>0</DocSecurity>
  <Lines>2447</Lines>
  <Paragraphs>689</Paragraphs>
  <ScaleCrop>false</ScaleCrop>
  <HeadingPairs>
    <vt:vector size="2" baseType="variant">
      <vt:variant>
        <vt:lpstr>Название</vt:lpstr>
      </vt:variant>
      <vt:variant>
        <vt:i4>1</vt:i4>
      </vt:variant>
    </vt:vector>
  </HeadingPairs>
  <TitlesOfParts>
    <vt:vector size="1" baseType="lpstr">
      <vt:lpstr>Заявление на допуск</vt:lpstr>
    </vt:vector>
  </TitlesOfParts>
  <Company>MoBIL GROUP</Company>
  <LinksUpToDate>false</LinksUpToDate>
  <CharactersWithSpaces>344541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Заявление на допуск</dc:title>
  <dc:subject/>
  <dc:creator>НП "ОборонСтрой"</dc:creator>
  <cp:keywords/>
  <dc:description/>
  <cp:lastModifiedBy>user</cp:lastModifiedBy>
  <cp:revision>94</cp:revision>
  <cp:lastPrinted>2019-05-28T12:01:00Z</cp:lastPrinted>
  <dcterms:created xsi:type="dcterms:W3CDTF">2019-07-08T12:17:00Z</dcterms:created>
  <dcterms:modified xsi:type="dcterms:W3CDTF">2020-12-22T06:29:00Z</dcterms:modified>
</cp:coreProperties>
</file>